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738619" w14:textId="6B3B7415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52656C">
        <w:rPr>
          <w:noProof w:val="0"/>
          <w:sz w:val="24"/>
          <w:szCs w:val="24"/>
        </w:rPr>
        <w:t>Meeting #10</w:t>
      </w:r>
      <w:r w:rsidR="00CC09E2">
        <w:rPr>
          <w:noProof w:val="0"/>
          <w:sz w:val="24"/>
          <w:szCs w:val="24"/>
        </w:rPr>
        <w:t>7</w:t>
      </w:r>
      <w:r w:rsidR="00231672">
        <w:rPr>
          <w:noProof w:val="0"/>
          <w:sz w:val="24"/>
          <w:szCs w:val="24"/>
        </w:rPr>
        <w:t>bis</w:t>
      </w:r>
      <w:r w:rsidR="00CC09E2">
        <w:rPr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CC09E2">
        <w:rPr>
          <w:bCs/>
          <w:noProof w:val="0"/>
          <w:sz w:val="24"/>
          <w:szCs w:val="24"/>
        </w:rPr>
        <w:t>20</w:t>
      </w:r>
      <w:r w:rsidR="00D37BB8">
        <w:rPr>
          <w:bCs/>
          <w:noProof w:val="0"/>
          <w:sz w:val="24"/>
          <w:szCs w:val="24"/>
        </w:rPr>
        <w:t>1834</w:t>
      </w:r>
    </w:p>
    <w:p w14:paraId="26EC66FE" w14:textId="4B26F94E" w:rsidR="00CD4C7B" w:rsidRPr="007923B6" w:rsidRDefault="00CC09E2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nb-NO"/>
        </w:rPr>
      </w:pPr>
      <w:bookmarkStart w:id="1" w:name="_Hlk490060723"/>
      <w:r>
        <w:rPr>
          <w:rFonts w:cs="Arial"/>
          <w:sz w:val="24"/>
          <w:szCs w:val="24"/>
          <w:lang w:val="en-US"/>
        </w:rPr>
        <w:t>E-meeting</w:t>
      </w:r>
      <w:r w:rsidRPr="00B1063A">
        <w:rPr>
          <w:rFonts w:cs="Arial"/>
          <w:sz w:val="24"/>
          <w:szCs w:val="24"/>
          <w:lang w:val="en-US"/>
        </w:rPr>
        <w:t xml:space="preserve">, </w:t>
      </w:r>
      <w:r w:rsidR="00231672" w:rsidRPr="00231672">
        <w:rPr>
          <w:rFonts w:cs="Arial"/>
          <w:sz w:val="24"/>
          <w:szCs w:val="24"/>
          <w:lang w:val="en-US"/>
        </w:rPr>
        <w:t>20 – 30 April</w:t>
      </w:r>
      <w:r w:rsidRPr="00B1063A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bookmarkEnd w:id="1"/>
      <w:r w:rsidRPr="00B1063A">
        <w:rPr>
          <w:rFonts w:eastAsia="SimSun"/>
          <w:noProof w:val="0"/>
          <w:sz w:val="24"/>
          <w:szCs w:val="24"/>
          <w:lang w:val="en-US" w:eastAsia="zh-CN"/>
        </w:rPr>
        <w:t>20</w:t>
      </w:r>
      <w:r>
        <w:rPr>
          <w:rFonts w:eastAsia="SimSun"/>
          <w:noProof w:val="0"/>
          <w:sz w:val="24"/>
          <w:szCs w:val="24"/>
          <w:lang w:val="en-US" w:eastAsia="zh-CN"/>
        </w:rPr>
        <w:t>20</w:t>
      </w:r>
    </w:p>
    <w:p w14:paraId="5637E621" w14:textId="77777777" w:rsidR="00CD4C7B" w:rsidRPr="007923B6" w:rsidRDefault="00CD4C7B" w:rsidP="00CD4C7B">
      <w:pPr>
        <w:pStyle w:val="Header"/>
        <w:rPr>
          <w:bCs/>
          <w:noProof w:val="0"/>
          <w:sz w:val="24"/>
          <w:lang w:val="nb-NO"/>
        </w:rPr>
      </w:pPr>
    </w:p>
    <w:p w14:paraId="3984613F" w14:textId="77777777" w:rsidR="00CD4C7B" w:rsidRPr="007923B6" w:rsidRDefault="00CD4C7B" w:rsidP="00CD4C7B">
      <w:pPr>
        <w:pStyle w:val="Header"/>
        <w:rPr>
          <w:bCs/>
          <w:noProof w:val="0"/>
          <w:sz w:val="24"/>
          <w:lang w:val="nb-NO"/>
        </w:rPr>
      </w:pPr>
    </w:p>
    <w:p w14:paraId="26937EE3" w14:textId="17254194" w:rsidR="00CD4C7B" w:rsidRPr="007923B6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7923B6">
        <w:rPr>
          <w:rFonts w:cs="Arial"/>
          <w:b/>
          <w:bCs/>
          <w:sz w:val="24"/>
          <w:lang w:val="en-US"/>
        </w:rPr>
        <w:t>Agenda item:</w:t>
      </w:r>
      <w:r w:rsidRPr="007923B6">
        <w:rPr>
          <w:rFonts w:cs="Arial"/>
          <w:b/>
          <w:bCs/>
          <w:sz w:val="24"/>
          <w:lang w:val="en-US"/>
        </w:rPr>
        <w:tab/>
      </w:r>
      <w:r w:rsidR="005114F4">
        <w:rPr>
          <w:rFonts w:cs="Arial"/>
          <w:b/>
          <w:bCs/>
          <w:sz w:val="24"/>
          <w:lang w:val="en-US" w:eastAsia="ja-JP"/>
        </w:rPr>
        <w:t>10.2.2.1</w:t>
      </w:r>
    </w:p>
    <w:p w14:paraId="03778B82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C2FA0D1" w14:textId="03FB3753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5114F4" w:rsidRPr="005114F4">
        <w:rPr>
          <w:rFonts w:ascii="Arial" w:hAnsi="Arial" w:cs="Arial"/>
          <w:b/>
          <w:bCs/>
          <w:sz w:val="24"/>
        </w:rPr>
        <w:t>(TP for SON BL CR for TS 38.4</w:t>
      </w:r>
      <w:r w:rsidR="00D37BB8">
        <w:rPr>
          <w:rFonts w:ascii="Arial" w:hAnsi="Arial" w:cs="Arial"/>
          <w:b/>
          <w:bCs/>
          <w:sz w:val="24"/>
        </w:rPr>
        <w:t>2</w:t>
      </w:r>
      <w:r w:rsidR="005114F4" w:rsidRPr="005114F4">
        <w:rPr>
          <w:rFonts w:ascii="Arial" w:hAnsi="Arial" w:cs="Arial"/>
          <w:b/>
          <w:bCs/>
          <w:sz w:val="24"/>
        </w:rPr>
        <w:t>3) Load reporting updates</w:t>
      </w:r>
    </w:p>
    <w:p w14:paraId="6A393A4E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CB5D24">
        <w:rPr>
          <w:rFonts w:ascii="Arial" w:hAnsi="Arial" w:cs="Arial"/>
          <w:b/>
          <w:bCs/>
          <w:sz w:val="24"/>
        </w:rPr>
        <w:t>Text Proposal</w:t>
      </w:r>
    </w:p>
    <w:p w14:paraId="307EAE0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5BFF7EBB" w14:textId="0114D5AE" w:rsidR="00F771B1" w:rsidRDefault="00F771B1" w:rsidP="00CD4C7B">
      <w:r>
        <w:t>This paper includes TP for TS 38.4</w:t>
      </w:r>
      <w:r w:rsidR="00D37BB8">
        <w:t>2</w:t>
      </w:r>
      <w:r>
        <w:t xml:space="preserve">3, reflecting proposals in [2]. </w:t>
      </w:r>
      <w:proofErr w:type="gramStart"/>
      <w:r>
        <w:t>Also</w:t>
      </w:r>
      <w:proofErr w:type="gramEnd"/>
      <w:r>
        <w:t xml:space="preserve"> some editorial updates are included.</w:t>
      </w:r>
    </w:p>
    <w:p w14:paraId="06E65D3E" w14:textId="767C37E1" w:rsidR="00CD4C7B" w:rsidRPr="006E13D1" w:rsidRDefault="00F771B1" w:rsidP="00CD4C7B">
      <w:r>
        <w:t>The TP is based on [1]</w:t>
      </w:r>
      <w:r w:rsidR="0056573F">
        <w:t>.</w:t>
      </w:r>
    </w:p>
    <w:p w14:paraId="33C07D67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7A97A3CB" w14:textId="05B1114E" w:rsidR="00CD4C7B" w:rsidRDefault="00D70737" w:rsidP="00606DA9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2" w:name="_Ref75086397"/>
      <w:r>
        <w:t>[1</w:t>
      </w:r>
      <w:r w:rsidR="00AF78D5">
        <w:t>]</w:t>
      </w:r>
      <w:r w:rsidR="00AF78D5">
        <w:tab/>
      </w:r>
      <w:r w:rsidR="009113D5">
        <w:t>R3-</w:t>
      </w:r>
      <w:r w:rsidR="008003B1">
        <w:t>20</w:t>
      </w:r>
      <w:r w:rsidR="005114F4">
        <w:t>161</w:t>
      </w:r>
      <w:r w:rsidR="00D37BB8">
        <w:t>4</w:t>
      </w:r>
      <w:r w:rsidR="00CD4C7B" w:rsidRPr="006E13D1">
        <w:t xml:space="preserve">, </w:t>
      </w:r>
      <w:bookmarkEnd w:id="2"/>
      <w:r w:rsidR="005114F4">
        <w:t xml:space="preserve">SON </w:t>
      </w:r>
      <w:r w:rsidR="009113D5">
        <w:t>BL CR to TS 38.4</w:t>
      </w:r>
      <w:r w:rsidR="00D37BB8">
        <w:t>2</w:t>
      </w:r>
      <w:r w:rsidR="009113D5">
        <w:t>3</w:t>
      </w:r>
    </w:p>
    <w:p w14:paraId="22651618" w14:textId="33DB7207" w:rsidR="00F771B1" w:rsidRDefault="00F771B1" w:rsidP="00606DA9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</w:t>
      </w:r>
      <w:r w:rsidR="00D37BB8">
        <w:t>2</w:t>
      </w:r>
      <w:r>
        <w:t>]</w:t>
      </w:r>
      <w:r>
        <w:tab/>
        <w:t>R3-2</w:t>
      </w:r>
      <w:r w:rsidR="00D37BB8">
        <w:t>01833</w:t>
      </w:r>
      <w:r>
        <w:t xml:space="preserve">, </w:t>
      </w:r>
      <w:r w:rsidRPr="00F771B1">
        <w:t>Clarifications and open points on load metric</w:t>
      </w:r>
      <w:r>
        <w:t xml:space="preserve">, </w:t>
      </w:r>
      <w:r w:rsidRPr="00F771B1">
        <w:t>Nokia, Nokia Shanghai Bell</w:t>
      </w:r>
    </w:p>
    <w:p w14:paraId="47E6BA7B" w14:textId="798CC95C" w:rsidR="001E7E8F" w:rsidRDefault="001E7E8F" w:rsidP="00606DA9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p w14:paraId="2673989C" w14:textId="1DB482F9" w:rsidR="00D70737" w:rsidRDefault="00D70737" w:rsidP="00D70737">
      <w:pPr>
        <w:pStyle w:val="Heading1"/>
        <w:rPr>
          <w:lang w:val="nb-NO"/>
        </w:rPr>
      </w:pPr>
      <w:proofErr w:type="spellStart"/>
      <w:r w:rsidRPr="00D9267F">
        <w:rPr>
          <w:lang w:val="nb-NO"/>
        </w:rPr>
        <w:t>Annex</w:t>
      </w:r>
      <w:proofErr w:type="spellEnd"/>
      <w:r w:rsidRPr="00D9267F">
        <w:rPr>
          <w:lang w:val="nb-NO"/>
        </w:rPr>
        <w:tab/>
        <w:t xml:space="preserve">- TP </w:t>
      </w:r>
      <w:r w:rsidR="00D9267F" w:rsidRPr="00D9267F">
        <w:rPr>
          <w:lang w:val="nb-NO"/>
        </w:rPr>
        <w:t xml:space="preserve">for </w:t>
      </w:r>
      <w:r w:rsidR="005114F4">
        <w:rPr>
          <w:lang w:val="nb-NO"/>
        </w:rPr>
        <w:t xml:space="preserve">BL CR to </w:t>
      </w:r>
      <w:r w:rsidR="00DE0C24" w:rsidRPr="00D9267F">
        <w:rPr>
          <w:lang w:val="nb-NO"/>
        </w:rPr>
        <w:t>T</w:t>
      </w:r>
      <w:r w:rsidR="005114F4">
        <w:rPr>
          <w:lang w:val="nb-NO"/>
        </w:rPr>
        <w:t>S</w:t>
      </w:r>
      <w:r w:rsidR="00DE0C24" w:rsidRPr="00D9267F">
        <w:rPr>
          <w:lang w:val="nb-NO"/>
        </w:rPr>
        <w:t xml:space="preserve"> 3</w:t>
      </w:r>
      <w:r w:rsidR="005114F4">
        <w:rPr>
          <w:lang w:val="nb-NO"/>
        </w:rPr>
        <w:t>8</w:t>
      </w:r>
      <w:r w:rsidRPr="00D9267F">
        <w:rPr>
          <w:lang w:val="nb-NO"/>
        </w:rPr>
        <w:t>.</w:t>
      </w:r>
      <w:r w:rsidR="005114F4">
        <w:rPr>
          <w:lang w:val="nb-NO"/>
        </w:rPr>
        <w:t>4</w:t>
      </w:r>
      <w:r w:rsidR="00D37BB8">
        <w:rPr>
          <w:lang w:val="nb-NO"/>
        </w:rPr>
        <w:t>2</w:t>
      </w:r>
      <w:r w:rsidR="005114F4">
        <w:rPr>
          <w:lang w:val="nb-NO"/>
        </w:rPr>
        <w:t>3</w:t>
      </w:r>
    </w:p>
    <w:p w14:paraId="1C022CB7" w14:textId="77777777" w:rsidR="001E7E8F" w:rsidRDefault="001E7E8F" w:rsidP="004B3944">
      <w:pPr>
        <w:rPr>
          <w:lang w:val="nb-NO"/>
        </w:rPr>
        <w:sectPr w:rsidR="001E7E8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25F18B7C" w14:textId="5A62D13E" w:rsidR="004B3944" w:rsidRPr="004B3944" w:rsidRDefault="004B3944" w:rsidP="004B3944">
      <w:pPr>
        <w:rPr>
          <w:lang w:val="nb-NO"/>
        </w:rPr>
      </w:pPr>
    </w:p>
    <w:p w14:paraId="3BB267DF" w14:textId="562F9997" w:rsidR="00D70737" w:rsidRDefault="00D70737" w:rsidP="00D70737">
      <w:pPr>
        <w:jc w:val="center"/>
      </w:pPr>
      <w:r w:rsidRPr="00D70737">
        <w:rPr>
          <w:highlight w:val="yellow"/>
        </w:rPr>
        <w:t>&lt;&lt;&lt; start of changes &gt;&gt;&gt;</w:t>
      </w:r>
    </w:p>
    <w:p w14:paraId="2A6D3A25" w14:textId="77777777" w:rsidR="00AF26FC" w:rsidRPr="005D462B" w:rsidRDefault="00AF26FC" w:rsidP="00AF26FC">
      <w:pPr>
        <w:rPr>
          <w:lang w:eastAsia="zh-CN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 w:hint="eastAsia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of 1</w:t>
      </w:r>
      <w:r w:rsidRPr="00F7478E">
        <w:rPr>
          <w:rFonts w:eastAsia="Malgun Gothic" w:hint="eastAsia"/>
          <w:vertAlign w:val="superscript"/>
          <w:lang w:eastAsia="ko-KR"/>
        </w:rPr>
        <w:t>st</w:t>
      </w:r>
      <w:r w:rsidRPr="00F7478E">
        <w:rPr>
          <w:rFonts w:eastAsia="Malgun Gothic" w:hint="eastAsia"/>
          <w:lang w:eastAsia="ko-KR"/>
        </w:rPr>
        <w:t xml:space="preserve"> change ==============</w:t>
      </w:r>
    </w:p>
    <w:p w14:paraId="3B5C64D9" w14:textId="77777777" w:rsidR="00AF26FC" w:rsidRPr="0090263D" w:rsidRDefault="00AF26FC" w:rsidP="00AF26FC">
      <w:pPr>
        <w:pStyle w:val="Heading2"/>
      </w:pPr>
      <w:bookmarkStart w:id="3" w:name="_Toc14207349"/>
      <w:r w:rsidRPr="0090263D">
        <w:t>8.1</w:t>
      </w:r>
      <w:r w:rsidRPr="0090263D">
        <w:tab/>
        <w:t>Elementary procedures</w:t>
      </w:r>
      <w:bookmarkEnd w:id="3"/>
    </w:p>
    <w:p w14:paraId="6295B6A4" w14:textId="77777777" w:rsidR="00AF26FC" w:rsidRPr="0090263D" w:rsidRDefault="00AF26FC" w:rsidP="00AF26FC">
      <w:r w:rsidRPr="0090263D">
        <w:t>In the following tables, all EPs are divided into Class 1 and Class 2 EPs.</w:t>
      </w:r>
    </w:p>
    <w:p w14:paraId="248C9B4E" w14:textId="77777777" w:rsidR="00AF26FC" w:rsidRPr="0090263D" w:rsidRDefault="00AF26FC" w:rsidP="00AF26FC">
      <w:pPr>
        <w:pStyle w:val="TH"/>
      </w:pPr>
      <w:r w:rsidRPr="0090263D">
        <w:lastRenderedPageBreak/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26"/>
        <w:gridCol w:w="2476"/>
        <w:gridCol w:w="8"/>
      </w:tblGrid>
      <w:tr w:rsidR="00AF26FC" w:rsidRPr="0090263D" w14:paraId="4C45033B" w14:textId="77777777" w:rsidTr="000725F6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412EBE20" w14:textId="77777777" w:rsidR="00AF26FC" w:rsidRPr="00FD0425" w:rsidRDefault="00AF26FC" w:rsidP="000725F6">
            <w:pPr>
              <w:pStyle w:val="TAH"/>
            </w:pPr>
            <w:r w:rsidRPr="00FD0425">
              <w:t>Elementary Procedure</w:t>
            </w:r>
          </w:p>
        </w:tc>
        <w:tc>
          <w:tcPr>
            <w:tcW w:w="2087" w:type="dxa"/>
            <w:vMerge w:val="restart"/>
          </w:tcPr>
          <w:p w14:paraId="3940B3B5" w14:textId="77777777" w:rsidR="00AF26FC" w:rsidRPr="00FD0425" w:rsidRDefault="00AF26FC" w:rsidP="000725F6">
            <w:pPr>
              <w:pStyle w:val="TAH"/>
            </w:pPr>
            <w:r w:rsidRPr="00FD0425">
              <w:t>Initiating Message</w:t>
            </w:r>
          </w:p>
        </w:tc>
        <w:tc>
          <w:tcPr>
            <w:tcW w:w="2126" w:type="dxa"/>
          </w:tcPr>
          <w:p w14:paraId="023AF7AE" w14:textId="77777777" w:rsidR="00AF26FC" w:rsidRPr="00FD0425" w:rsidRDefault="00AF26FC" w:rsidP="000725F6">
            <w:pPr>
              <w:pStyle w:val="TAH"/>
            </w:pPr>
            <w:r w:rsidRPr="00FD0425">
              <w:t>Successful Outcome</w:t>
            </w:r>
          </w:p>
        </w:tc>
        <w:tc>
          <w:tcPr>
            <w:tcW w:w="2484" w:type="dxa"/>
            <w:gridSpan w:val="2"/>
          </w:tcPr>
          <w:p w14:paraId="2B3C8848" w14:textId="77777777" w:rsidR="00AF26FC" w:rsidRPr="00FD0425" w:rsidRDefault="00AF26FC" w:rsidP="000725F6">
            <w:pPr>
              <w:pStyle w:val="TAH"/>
            </w:pPr>
            <w:r w:rsidRPr="00FD0425">
              <w:t>Unsuccessful Outcome</w:t>
            </w:r>
          </w:p>
        </w:tc>
      </w:tr>
      <w:tr w:rsidR="00AF26FC" w:rsidRPr="0090263D" w14:paraId="708F064E" w14:textId="77777777" w:rsidTr="000725F6">
        <w:trPr>
          <w:cantSplit/>
          <w:tblHeader/>
          <w:jc w:val="center"/>
        </w:trPr>
        <w:tc>
          <w:tcPr>
            <w:tcW w:w="1668" w:type="dxa"/>
            <w:vMerge/>
          </w:tcPr>
          <w:p w14:paraId="0E99CD72" w14:textId="77777777" w:rsidR="00AF26FC" w:rsidRPr="0090263D" w:rsidRDefault="00AF26FC" w:rsidP="000725F6">
            <w:pPr>
              <w:pStyle w:val="TAH"/>
              <w:spacing w:line="0" w:lineRule="atLeast"/>
              <w:rPr>
                <w:lang w:eastAsia="ja-JP"/>
              </w:rPr>
            </w:pPr>
          </w:p>
        </w:tc>
        <w:tc>
          <w:tcPr>
            <w:tcW w:w="2087" w:type="dxa"/>
            <w:vMerge/>
          </w:tcPr>
          <w:p w14:paraId="3D6B4E2E" w14:textId="77777777" w:rsidR="00AF26FC" w:rsidRPr="0090263D" w:rsidRDefault="00AF26FC" w:rsidP="000725F6">
            <w:pPr>
              <w:pStyle w:val="TAH"/>
              <w:spacing w:line="0" w:lineRule="atLeast"/>
              <w:rPr>
                <w:lang w:eastAsia="ja-JP"/>
              </w:rPr>
            </w:pPr>
          </w:p>
        </w:tc>
        <w:tc>
          <w:tcPr>
            <w:tcW w:w="2126" w:type="dxa"/>
          </w:tcPr>
          <w:p w14:paraId="58A3044A" w14:textId="77777777" w:rsidR="00AF26FC" w:rsidRPr="0090263D" w:rsidRDefault="00AF26FC" w:rsidP="000725F6">
            <w:pPr>
              <w:pStyle w:val="TAH"/>
            </w:pPr>
            <w:r w:rsidRPr="00FD0425">
              <w:t>Response message</w:t>
            </w:r>
          </w:p>
        </w:tc>
        <w:tc>
          <w:tcPr>
            <w:tcW w:w="2484" w:type="dxa"/>
            <w:gridSpan w:val="2"/>
          </w:tcPr>
          <w:p w14:paraId="00E872F6" w14:textId="77777777" w:rsidR="00AF26FC" w:rsidRPr="0090263D" w:rsidRDefault="00AF26FC" w:rsidP="000725F6">
            <w:pPr>
              <w:pStyle w:val="TAH"/>
            </w:pPr>
            <w:r w:rsidRPr="00FD0425">
              <w:t>Response message</w:t>
            </w:r>
          </w:p>
        </w:tc>
      </w:tr>
      <w:tr w:rsidR="00AF26FC" w:rsidRPr="0090263D" w14:paraId="2D135B17" w14:textId="77777777" w:rsidTr="000725F6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39F1CE5B" w14:textId="77777777" w:rsidR="00AF26FC" w:rsidRPr="00FD0425" w:rsidRDefault="00AF26FC" w:rsidP="000725F6">
            <w:pPr>
              <w:pStyle w:val="TAL"/>
            </w:pPr>
            <w:r w:rsidRPr="00FD0425">
              <w:t>Handover Preparation</w:t>
            </w:r>
          </w:p>
        </w:tc>
        <w:tc>
          <w:tcPr>
            <w:tcW w:w="2087" w:type="dxa"/>
          </w:tcPr>
          <w:p w14:paraId="0C864D5B" w14:textId="77777777" w:rsidR="00AF26FC" w:rsidRPr="00FD0425" w:rsidRDefault="00AF26FC" w:rsidP="000725F6">
            <w:pPr>
              <w:pStyle w:val="TAL"/>
            </w:pPr>
            <w:r w:rsidRPr="00FD0425">
              <w:t>HANDOVER REQUEST</w:t>
            </w:r>
          </w:p>
        </w:tc>
        <w:tc>
          <w:tcPr>
            <w:tcW w:w="2126" w:type="dxa"/>
          </w:tcPr>
          <w:p w14:paraId="17525CCD" w14:textId="77777777" w:rsidR="00AF26FC" w:rsidRPr="00FD0425" w:rsidRDefault="00AF26FC" w:rsidP="000725F6">
            <w:pPr>
              <w:pStyle w:val="TAL"/>
            </w:pPr>
            <w:r w:rsidRPr="00FD0425">
              <w:t>HANDOVER REQUEST ACKNOWLEDGE</w:t>
            </w:r>
          </w:p>
        </w:tc>
        <w:tc>
          <w:tcPr>
            <w:tcW w:w="2476" w:type="dxa"/>
          </w:tcPr>
          <w:p w14:paraId="4DBED58D" w14:textId="77777777" w:rsidR="00AF26FC" w:rsidRPr="00FD0425" w:rsidRDefault="00AF26FC" w:rsidP="000725F6">
            <w:pPr>
              <w:pStyle w:val="TAL"/>
            </w:pPr>
            <w:r w:rsidRPr="00FD0425">
              <w:t>HANDOVER PREPARATION FAILURE</w:t>
            </w:r>
          </w:p>
        </w:tc>
      </w:tr>
      <w:tr w:rsidR="00AF26FC" w:rsidRPr="0090263D" w14:paraId="459569E7" w14:textId="77777777" w:rsidTr="000725F6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5A9A452A" w14:textId="77777777" w:rsidR="00AF26FC" w:rsidRPr="00FD0425" w:rsidRDefault="00AF26FC" w:rsidP="000725F6">
            <w:pPr>
              <w:pStyle w:val="TAL"/>
            </w:pPr>
            <w:r w:rsidRPr="00FD0425">
              <w:t>Retrieve UE Context</w:t>
            </w:r>
          </w:p>
        </w:tc>
        <w:tc>
          <w:tcPr>
            <w:tcW w:w="2087" w:type="dxa"/>
          </w:tcPr>
          <w:p w14:paraId="6B5C44DB" w14:textId="77777777" w:rsidR="00AF26FC" w:rsidRPr="00FD0425" w:rsidRDefault="00AF26FC" w:rsidP="000725F6">
            <w:pPr>
              <w:pStyle w:val="TAL"/>
            </w:pPr>
            <w:r w:rsidRPr="00FD0425">
              <w:t>RETRIEVE UE CONTEXT REQUEST</w:t>
            </w:r>
          </w:p>
        </w:tc>
        <w:tc>
          <w:tcPr>
            <w:tcW w:w="2126" w:type="dxa"/>
          </w:tcPr>
          <w:p w14:paraId="4DCA7547" w14:textId="77777777" w:rsidR="00AF26FC" w:rsidRPr="00FD0425" w:rsidRDefault="00AF26FC" w:rsidP="000725F6">
            <w:pPr>
              <w:pStyle w:val="TAL"/>
            </w:pPr>
            <w:r w:rsidRPr="00FD0425">
              <w:t>RETRIEVE UE CONTEXT RESPONSE</w:t>
            </w:r>
          </w:p>
        </w:tc>
        <w:tc>
          <w:tcPr>
            <w:tcW w:w="2476" w:type="dxa"/>
          </w:tcPr>
          <w:p w14:paraId="6B01F809" w14:textId="77777777" w:rsidR="00AF26FC" w:rsidRPr="00FD0425" w:rsidRDefault="00AF26FC" w:rsidP="000725F6">
            <w:pPr>
              <w:pStyle w:val="TAL"/>
            </w:pPr>
            <w:r w:rsidRPr="00FD0425">
              <w:t>RETRIEVE UE CONTEXT FAILURE</w:t>
            </w:r>
          </w:p>
        </w:tc>
      </w:tr>
      <w:tr w:rsidR="00AF26FC" w:rsidRPr="0090263D" w14:paraId="5E322736" w14:textId="77777777" w:rsidTr="000725F6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100CADD8" w14:textId="77777777" w:rsidR="00AF26FC" w:rsidRPr="00FD0425" w:rsidRDefault="00AF26FC" w:rsidP="000725F6">
            <w:pPr>
              <w:pStyle w:val="TAL"/>
            </w:pPr>
            <w:r w:rsidRPr="00FD0425">
              <w:t>S-NG-RAN node Addition Preparation</w:t>
            </w:r>
          </w:p>
        </w:tc>
        <w:tc>
          <w:tcPr>
            <w:tcW w:w="2087" w:type="dxa"/>
          </w:tcPr>
          <w:p w14:paraId="5175F2A9" w14:textId="77777777" w:rsidR="00AF26FC" w:rsidRPr="00FD0425" w:rsidRDefault="00AF26FC" w:rsidP="000725F6">
            <w:pPr>
              <w:pStyle w:val="TAL"/>
            </w:pPr>
            <w:r w:rsidRPr="00FD0425">
              <w:t>S-NODE ADDITION REQUEST</w:t>
            </w:r>
          </w:p>
        </w:tc>
        <w:tc>
          <w:tcPr>
            <w:tcW w:w="2126" w:type="dxa"/>
          </w:tcPr>
          <w:p w14:paraId="34EB2A44" w14:textId="77777777" w:rsidR="00AF26FC" w:rsidRPr="00FD0425" w:rsidRDefault="00AF26FC" w:rsidP="000725F6">
            <w:pPr>
              <w:pStyle w:val="TAL"/>
            </w:pPr>
            <w:r w:rsidRPr="00FD0425">
              <w:t>S-NODE ADDITION REQUEST ACKNOWLEDGE</w:t>
            </w:r>
          </w:p>
        </w:tc>
        <w:tc>
          <w:tcPr>
            <w:tcW w:w="2476" w:type="dxa"/>
          </w:tcPr>
          <w:p w14:paraId="3CC1499F" w14:textId="77777777" w:rsidR="00AF26FC" w:rsidRPr="00FD0425" w:rsidRDefault="00AF26FC" w:rsidP="000725F6">
            <w:pPr>
              <w:pStyle w:val="TAL"/>
            </w:pPr>
            <w:r w:rsidRPr="00FD0425">
              <w:t>S-NODE ADDITION REQUEST REJECT</w:t>
            </w:r>
          </w:p>
        </w:tc>
      </w:tr>
      <w:tr w:rsidR="00AF26FC" w:rsidRPr="0090263D" w14:paraId="70F22BCB" w14:textId="77777777" w:rsidTr="000725F6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45172346" w14:textId="77777777" w:rsidR="00AF26FC" w:rsidRPr="00FD0425" w:rsidRDefault="00AF26FC" w:rsidP="000725F6">
            <w:pPr>
              <w:pStyle w:val="TAL"/>
            </w:pPr>
            <w:r w:rsidRPr="00FD0425">
              <w:t xml:space="preserve">M-NG-RAN </w:t>
            </w:r>
            <w:proofErr w:type="gramStart"/>
            <w:r w:rsidRPr="00FD0425">
              <w:t>node initiated</w:t>
            </w:r>
            <w:proofErr w:type="gramEnd"/>
            <w:r w:rsidRPr="00FD0425">
              <w:t xml:space="preserve"> S-NG-RAN node Modification Preparation</w:t>
            </w:r>
          </w:p>
        </w:tc>
        <w:tc>
          <w:tcPr>
            <w:tcW w:w="2087" w:type="dxa"/>
          </w:tcPr>
          <w:p w14:paraId="23B11A69" w14:textId="77777777" w:rsidR="00AF26FC" w:rsidRPr="00FD0425" w:rsidRDefault="00AF26FC" w:rsidP="000725F6">
            <w:pPr>
              <w:pStyle w:val="TAL"/>
            </w:pPr>
            <w:r w:rsidRPr="00FD0425">
              <w:t>S-NODE MODIFICATION REQUEST</w:t>
            </w:r>
          </w:p>
        </w:tc>
        <w:tc>
          <w:tcPr>
            <w:tcW w:w="2126" w:type="dxa"/>
          </w:tcPr>
          <w:p w14:paraId="5C4EE9C9" w14:textId="77777777" w:rsidR="00AF26FC" w:rsidRPr="00FD0425" w:rsidRDefault="00AF26FC" w:rsidP="000725F6">
            <w:pPr>
              <w:pStyle w:val="TAL"/>
            </w:pPr>
            <w:r w:rsidRPr="00FD0425">
              <w:t>S-NODE MODIFICATION REQUEST ACKNOWLEDGE</w:t>
            </w:r>
          </w:p>
        </w:tc>
        <w:tc>
          <w:tcPr>
            <w:tcW w:w="2476" w:type="dxa"/>
          </w:tcPr>
          <w:p w14:paraId="5A6BB456" w14:textId="77777777" w:rsidR="00AF26FC" w:rsidRPr="00FD0425" w:rsidRDefault="00AF26FC" w:rsidP="000725F6">
            <w:pPr>
              <w:pStyle w:val="TAL"/>
            </w:pPr>
            <w:r w:rsidRPr="00FD0425">
              <w:t>S-NODE MODIFICATION REQUEST REJECT</w:t>
            </w:r>
          </w:p>
        </w:tc>
      </w:tr>
      <w:tr w:rsidR="00AF26FC" w:rsidRPr="0090263D" w14:paraId="0381B146" w14:textId="77777777" w:rsidTr="000725F6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158701CF" w14:textId="77777777" w:rsidR="00AF26FC" w:rsidRPr="00FD0425" w:rsidRDefault="00AF26FC" w:rsidP="000725F6">
            <w:pPr>
              <w:pStyle w:val="TAL"/>
            </w:pPr>
            <w:r w:rsidRPr="00FD0425">
              <w:t xml:space="preserve">S-NG-RAN </w:t>
            </w:r>
            <w:proofErr w:type="gramStart"/>
            <w:r w:rsidRPr="00FD0425">
              <w:t>node initiated</w:t>
            </w:r>
            <w:proofErr w:type="gramEnd"/>
            <w:r w:rsidRPr="00FD0425">
              <w:t xml:space="preserve"> S-NG-RAN node Modification</w:t>
            </w:r>
          </w:p>
        </w:tc>
        <w:tc>
          <w:tcPr>
            <w:tcW w:w="2087" w:type="dxa"/>
          </w:tcPr>
          <w:p w14:paraId="775D2DCC" w14:textId="77777777" w:rsidR="00AF26FC" w:rsidRPr="00FD0425" w:rsidRDefault="00AF26FC" w:rsidP="000725F6">
            <w:pPr>
              <w:pStyle w:val="TAL"/>
            </w:pPr>
            <w:r w:rsidRPr="00FD0425">
              <w:t>S-NODE MODIFICATION REQUIRED</w:t>
            </w:r>
          </w:p>
        </w:tc>
        <w:tc>
          <w:tcPr>
            <w:tcW w:w="2126" w:type="dxa"/>
          </w:tcPr>
          <w:p w14:paraId="4CB2F5E0" w14:textId="77777777" w:rsidR="00AF26FC" w:rsidRPr="00FD0425" w:rsidRDefault="00AF26FC" w:rsidP="000725F6">
            <w:pPr>
              <w:pStyle w:val="TAL"/>
            </w:pPr>
            <w:r w:rsidRPr="00FD0425">
              <w:t>S-NODE MODIFICATION CONFIRM</w:t>
            </w:r>
          </w:p>
        </w:tc>
        <w:tc>
          <w:tcPr>
            <w:tcW w:w="2476" w:type="dxa"/>
          </w:tcPr>
          <w:p w14:paraId="088F7B81" w14:textId="77777777" w:rsidR="00AF26FC" w:rsidRPr="00FD0425" w:rsidRDefault="00AF26FC" w:rsidP="000725F6">
            <w:pPr>
              <w:pStyle w:val="TAL"/>
            </w:pPr>
            <w:r w:rsidRPr="00FD0425">
              <w:t>S-NODE MODIFICATION REFUSE</w:t>
            </w:r>
          </w:p>
        </w:tc>
      </w:tr>
      <w:tr w:rsidR="00AF26FC" w:rsidRPr="0090263D" w14:paraId="2AE04900" w14:textId="77777777" w:rsidTr="000725F6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217A80C1" w14:textId="77777777" w:rsidR="00AF26FC" w:rsidRPr="00FD0425" w:rsidRDefault="00AF26FC" w:rsidP="000725F6">
            <w:pPr>
              <w:pStyle w:val="TAL"/>
            </w:pPr>
            <w:r w:rsidRPr="00FD0425">
              <w:t xml:space="preserve">S-NG-RAN </w:t>
            </w:r>
            <w:proofErr w:type="gramStart"/>
            <w:r w:rsidRPr="00FD0425">
              <w:t>node initiated</w:t>
            </w:r>
            <w:proofErr w:type="gramEnd"/>
            <w:r w:rsidRPr="00FD0425">
              <w:t xml:space="preserve"> S-NG-RAN node CHANGE</w:t>
            </w:r>
          </w:p>
        </w:tc>
        <w:tc>
          <w:tcPr>
            <w:tcW w:w="2087" w:type="dxa"/>
          </w:tcPr>
          <w:p w14:paraId="73AA3A09" w14:textId="77777777" w:rsidR="00AF26FC" w:rsidRPr="00FD0425" w:rsidRDefault="00AF26FC" w:rsidP="000725F6">
            <w:pPr>
              <w:pStyle w:val="TAL"/>
            </w:pPr>
            <w:r w:rsidRPr="00FD0425">
              <w:t>S-NODE CHANGE REQUIRED</w:t>
            </w:r>
          </w:p>
        </w:tc>
        <w:tc>
          <w:tcPr>
            <w:tcW w:w="2126" w:type="dxa"/>
          </w:tcPr>
          <w:p w14:paraId="648167E0" w14:textId="77777777" w:rsidR="00AF26FC" w:rsidRPr="00FD0425" w:rsidRDefault="00AF26FC" w:rsidP="000725F6">
            <w:pPr>
              <w:pStyle w:val="TAL"/>
            </w:pPr>
            <w:r w:rsidRPr="00FD0425">
              <w:t>S-NODE CHANGE CONFIRM</w:t>
            </w:r>
          </w:p>
        </w:tc>
        <w:tc>
          <w:tcPr>
            <w:tcW w:w="2476" w:type="dxa"/>
          </w:tcPr>
          <w:p w14:paraId="537AD8E9" w14:textId="77777777" w:rsidR="00AF26FC" w:rsidRPr="00FD0425" w:rsidRDefault="00AF26FC" w:rsidP="000725F6">
            <w:pPr>
              <w:pStyle w:val="TAL"/>
            </w:pPr>
            <w:r w:rsidRPr="00FD0425">
              <w:t>S-NODE CHANGE REFUSE</w:t>
            </w:r>
          </w:p>
        </w:tc>
      </w:tr>
      <w:tr w:rsidR="00AF26FC" w:rsidRPr="0090263D" w14:paraId="0E5CA92E" w14:textId="77777777" w:rsidTr="000725F6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795D3D1E" w14:textId="77777777" w:rsidR="00AF26FC" w:rsidRPr="00FD0425" w:rsidRDefault="00AF26FC" w:rsidP="000725F6">
            <w:pPr>
              <w:pStyle w:val="TAL"/>
            </w:pPr>
            <w:r w:rsidRPr="00FD0425">
              <w:t xml:space="preserve">M-NG-RAN </w:t>
            </w:r>
            <w:proofErr w:type="gramStart"/>
            <w:r w:rsidRPr="00FD0425">
              <w:t>node initiated</w:t>
            </w:r>
            <w:proofErr w:type="gramEnd"/>
            <w:r w:rsidRPr="00FD0425">
              <w:t xml:space="preserve"> S-NG-RAN node Release</w:t>
            </w:r>
          </w:p>
        </w:tc>
        <w:tc>
          <w:tcPr>
            <w:tcW w:w="2087" w:type="dxa"/>
          </w:tcPr>
          <w:p w14:paraId="08FEA9FA" w14:textId="77777777" w:rsidR="00AF26FC" w:rsidRPr="00FD0425" w:rsidRDefault="00AF26FC" w:rsidP="000725F6">
            <w:pPr>
              <w:pStyle w:val="TAL"/>
            </w:pPr>
            <w:r w:rsidRPr="00FD0425">
              <w:t>S-NODE RELEASE REQUEST</w:t>
            </w:r>
          </w:p>
        </w:tc>
        <w:tc>
          <w:tcPr>
            <w:tcW w:w="2126" w:type="dxa"/>
          </w:tcPr>
          <w:p w14:paraId="2CCB9BE3" w14:textId="77777777" w:rsidR="00AF26FC" w:rsidRPr="00FD0425" w:rsidRDefault="00AF26FC" w:rsidP="000725F6">
            <w:pPr>
              <w:pStyle w:val="TAL"/>
            </w:pPr>
            <w:r w:rsidRPr="00FD0425">
              <w:t>S-NODE RELEASE REQUEST ACKNOWLEDGE</w:t>
            </w:r>
          </w:p>
        </w:tc>
        <w:tc>
          <w:tcPr>
            <w:tcW w:w="2476" w:type="dxa"/>
          </w:tcPr>
          <w:p w14:paraId="1A28128F" w14:textId="77777777" w:rsidR="00AF26FC" w:rsidRPr="00FD0425" w:rsidRDefault="00AF26FC" w:rsidP="000725F6">
            <w:pPr>
              <w:pStyle w:val="TAL"/>
            </w:pPr>
            <w:r w:rsidRPr="00FD0425">
              <w:t>S-NODE RELEASE REJECT</w:t>
            </w:r>
          </w:p>
        </w:tc>
      </w:tr>
      <w:tr w:rsidR="00AF26FC" w:rsidRPr="0090263D" w14:paraId="6C24DDB8" w14:textId="77777777" w:rsidTr="000725F6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13D30A27" w14:textId="77777777" w:rsidR="00AF26FC" w:rsidRPr="00FD0425" w:rsidRDefault="00AF26FC" w:rsidP="000725F6">
            <w:pPr>
              <w:pStyle w:val="TAL"/>
            </w:pPr>
            <w:r w:rsidRPr="00FD0425">
              <w:t xml:space="preserve">S-NG-RAN </w:t>
            </w:r>
            <w:proofErr w:type="gramStart"/>
            <w:r w:rsidRPr="00FD0425">
              <w:t>node initiated</w:t>
            </w:r>
            <w:proofErr w:type="gramEnd"/>
            <w:r w:rsidRPr="00FD0425">
              <w:t xml:space="preserve"> S-NG-RAN node Release</w:t>
            </w:r>
          </w:p>
        </w:tc>
        <w:tc>
          <w:tcPr>
            <w:tcW w:w="2087" w:type="dxa"/>
          </w:tcPr>
          <w:p w14:paraId="223935BD" w14:textId="77777777" w:rsidR="00AF26FC" w:rsidRPr="00FD0425" w:rsidRDefault="00AF26FC" w:rsidP="000725F6">
            <w:pPr>
              <w:pStyle w:val="TAL"/>
            </w:pPr>
            <w:r w:rsidRPr="00FD0425">
              <w:t>S-NODE RELEASE REQUIRED</w:t>
            </w:r>
          </w:p>
        </w:tc>
        <w:tc>
          <w:tcPr>
            <w:tcW w:w="2126" w:type="dxa"/>
          </w:tcPr>
          <w:p w14:paraId="07CF56A6" w14:textId="77777777" w:rsidR="00AF26FC" w:rsidRPr="00FD0425" w:rsidRDefault="00AF26FC" w:rsidP="000725F6">
            <w:pPr>
              <w:pStyle w:val="TAL"/>
            </w:pPr>
            <w:r w:rsidRPr="00FD0425">
              <w:t>S-NODE RELEASE CONFIRM</w:t>
            </w:r>
          </w:p>
        </w:tc>
        <w:tc>
          <w:tcPr>
            <w:tcW w:w="2476" w:type="dxa"/>
          </w:tcPr>
          <w:p w14:paraId="383BE09E" w14:textId="77777777" w:rsidR="00AF26FC" w:rsidRPr="00FD0425" w:rsidRDefault="00AF26FC" w:rsidP="000725F6">
            <w:pPr>
              <w:pStyle w:val="TAL"/>
            </w:pPr>
          </w:p>
        </w:tc>
      </w:tr>
      <w:tr w:rsidR="00AF26FC" w:rsidRPr="0090263D" w14:paraId="565E01EE" w14:textId="77777777" w:rsidTr="000725F6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5D5AD141" w14:textId="77777777" w:rsidR="00AF26FC" w:rsidRPr="00FD0425" w:rsidRDefault="00AF26FC" w:rsidP="000725F6">
            <w:pPr>
              <w:pStyle w:val="TAL"/>
            </w:pPr>
            <w:proofErr w:type="spellStart"/>
            <w:r w:rsidRPr="00FD0425">
              <w:t>Xn</w:t>
            </w:r>
            <w:proofErr w:type="spellEnd"/>
            <w:r w:rsidRPr="00FD0425">
              <w:t xml:space="preserve"> Setup </w:t>
            </w:r>
          </w:p>
        </w:tc>
        <w:tc>
          <w:tcPr>
            <w:tcW w:w="2087" w:type="dxa"/>
          </w:tcPr>
          <w:p w14:paraId="001A9CBC" w14:textId="77777777" w:rsidR="00AF26FC" w:rsidRPr="00FD0425" w:rsidRDefault="00AF26FC" w:rsidP="000725F6">
            <w:pPr>
              <w:pStyle w:val="TAL"/>
            </w:pPr>
            <w:r w:rsidRPr="00FD0425">
              <w:t>XN SETUP REQUEST</w:t>
            </w:r>
          </w:p>
        </w:tc>
        <w:tc>
          <w:tcPr>
            <w:tcW w:w="2126" w:type="dxa"/>
          </w:tcPr>
          <w:p w14:paraId="17FB7DEA" w14:textId="77777777" w:rsidR="00AF26FC" w:rsidRPr="00FD0425" w:rsidRDefault="00AF26FC" w:rsidP="000725F6">
            <w:pPr>
              <w:pStyle w:val="TAL"/>
            </w:pPr>
            <w:r w:rsidRPr="00FD0425">
              <w:t>XN SETUP RESPONSE</w:t>
            </w:r>
          </w:p>
        </w:tc>
        <w:tc>
          <w:tcPr>
            <w:tcW w:w="2476" w:type="dxa"/>
          </w:tcPr>
          <w:p w14:paraId="261A3488" w14:textId="77777777" w:rsidR="00AF26FC" w:rsidRPr="00FD0425" w:rsidRDefault="00AF26FC" w:rsidP="000725F6">
            <w:pPr>
              <w:pStyle w:val="TAL"/>
            </w:pPr>
            <w:r w:rsidRPr="00FD0425">
              <w:t>XN SETUP FAILURE</w:t>
            </w:r>
          </w:p>
        </w:tc>
      </w:tr>
      <w:tr w:rsidR="00AF26FC" w:rsidRPr="0090263D" w14:paraId="76E804EA" w14:textId="77777777" w:rsidTr="000725F6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F7CE02C" w14:textId="77777777" w:rsidR="00AF26FC" w:rsidRPr="00FD0425" w:rsidRDefault="00AF26FC" w:rsidP="000725F6">
            <w:pPr>
              <w:pStyle w:val="TAL"/>
            </w:pPr>
            <w:r w:rsidRPr="00FD0425">
              <w:t>NG-RAN node Configuration Update</w:t>
            </w:r>
          </w:p>
        </w:tc>
        <w:tc>
          <w:tcPr>
            <w:tcW w:w="2087" w:type="dxa"/>
          </w:tcPr>
          <w:p w14:paraId="24B0FA96" w14:textId="77777777" w:rsidR="00AF26FC" w:rsidRPr="00FD0425" w:rsidRDefault="00AF26FC" w:rsidP="000725F6">
            <w:pPr>
              <w:pStyle w:val="TAL"/>
            </w:pPr>
            <w:r w:rsidRPr="00FD0425">
              <w:t>NG-RAN NODE CONFIGURATION UPDATE</w:t>
            </w:r>
          </w:p>
        </w:tc>
        <w:tc>
          <w:tcPr>
            <w:tcW w:w="2126" w:type="dxa"/>
          </w:tcPr>
          <w:p w14:paraId="348A170C" w14:textId="77777777" w:rsidR="00AF26FC" w:rsidRPr="00FD0425" w:rsidRDefault="00AF26FC" w:rsidP="000725F6">
            <w:pPr>
              <w:pStyle w:val="TAL"/>
            </w:pPr>
            <w:r w:rsidRPr="00FD0425">
              <w:t>NG-RAN NODE CONFIGURATION UPDATE ACKNOWLEDGE</w:t>
            </w:r>
          </w:p>
        </w:tc>
        <w:tc>
          <w:tcPr>
            <w:tcW w:w="2476" w:type="dxa"/>
          </w:tcPr>
          <w:p w14:paraId="30A2F6EF" w14:textId="77777777" w:rsidR="00AF26FC" w:rsidRPr="00FD0425" w:rsidRDefault="00AF26FC" w:rsidP="000725F6">
            <w:pPr>
              <w:pStyle w:val="TAL"/>
            </w:pPr>
            <w:r w:rsidRPr="00FD0425">
              <w:t>NG-RAN NODE CONFIGURATION UPDATE FAILURE</w:t>
            </w:r>
          </w:p>
        </w:tc>
      </w:tr>
      <w:tr w:rsidR="00AF26FC" w:rsidRPr="0090263D" w14:paraId="421BC111" w14:textId="77777777" w:rsidTr="000725F6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3E1179E5" w14:textId="77777777" w:rsidR="00AF26FC" w:rsidRPr="00FD0425" w:rsidRDefault="00AF26FC" w:rsidP="000725F6">
            <w:pPr>
              <w:pStyle w:val="TAL"/>
            </w:pPr>
            <w:r w:rsidRPr="00FD0425">
              <w:t>Cell Activation</w:t>
            </w:r>
          </w:p>
        </w:tc>
        <w:tc>
          <w:tcPr>
            <w:tcW w:w="2087" w:type="dxa"/>
          </w:tcPr>
          <w:p w14:paraId="3F7E2DD1" w14:textId="77777777" w:rsidR="00AF26FC" w:rsidRPr="00FD0425" w:rsidRDefault="00AF26FC" w:rsidP="000725F6">
            <w:pPr>
              <w:pStyle w:val="TAL"/>
            </w:pPr>
            <w:r w:rsidRPr="00FD0425">
              <w:t>CELL ACTIVATION REQUEST</w:t>
            </w:r>
          </w:p>
        </w:tc>
        <w:tc>
          <w:tcPr>
            <w:tcW w:w="2126" w:type="dxa"/>
          </w:tcPr>
          <w:p w14:paraId="66B08CC8" w14:textId="77777777" w:rsidR="00AF26FC" w:rsidRPr="00FD0425" w:rsidRDefault="00AF26FC" w:rsidP="000725F6">
            <w:pPr>
              <w:pStyle w:val="TAL"/>
            </w:pPr>
            <w:r w:rsidRPr="00FD0425">
              <w:t>CELL ACTIVATION RESPONSE</w:t>
            </w:r>
          </w:p>
        </w:tc>
        <w:tc>
          <w:tcPr>
            <w:tcW w:w="2476" w:type="dxa"/>
          </w:tcPr>
          <w:p w14:paraId="1E15B70A" w14:textId="77777777" w:rsidR="00AF26FC" w:rsidRPr="00FD0425" w:rsidRDefault="00AF26FC" w:rsidP="000725F6">
            <w:pPr>
              <w:pStyle w:val="TAL"/>
            </w:pPr>
            <w:r w:rsidRPr="00FD0425">
              <w:t>CELL ACTIVATION FAILURE</w:t>
            </w:r>
          </w:p>
        </w:tc>
      </w:tr>
      <w:tr w:rsidR="00AF26FC" w:rsidRPr="0090263D" w14:paraId="64F0D441" w14:textId="77777777" w:rsidTr="000725F6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3DCA7920" w14:textId="77777777" w:rsidR="00AF26FC" w:rsidRPr="00FD0425" w:rsidRDefault="00AF26FC" w:rsidP="000725F6">
            <w:pPr>
              <w:pStyle w:val="TAL"/>
            </w:pPr>
            <w:r w:rsidRPr="00FD0425">
              <w:t>Reset</w:t>
            </w:r>
          </w:p>
        </w:tc>
        <w:tc>
          <w:tcPr>
            <w:tcW w:w="2087" w:type="dxa"/>
          </w:tcPr>
          <w:p w14:paraId="1B959333" w14:textId="77777777" w:rsidR="00AF26FC" w:rsidRPr="00FD0425" w:rsidRDefault="00AF26FC" w:rsidP="000725F6">
            <w:pPr>
              <w:pStyle w:val="TAL"/>
            </w:pPr>
            <w:r w:rsidRPr="00FD0425">
              <w:t>RESET REQUEST</w:t>
            </w:r>
          </w:p>
        </w:tc>
        <w:tc>
          <w:tcPr>
            <w:tcW w:w="2126" w:type="dxa"/>
          </w:tcPr>
          <w:p w14:paraId="543CC572" w14:textId="77777777" w:rsidR="00AF26FC" w:rsidRPr="00FD0425" w:rsidRDefault="00AF26FC" w:rsidP="000725F6">
            <w:pPr>
              <w:pStyle w:val="TAL"/>
            </w:pPr>
            <w:r w:rsidRPr="00FD0425">
              <w:t>RESET RESPONSE</w:t>
            </w:r>
          </w:p>
        </w:tc>
        <w:tc>
          <w:tcPr>
            <w:tcW w:w="2476" w:type="dxa"/>
          </w:tcPr>
          <w:p w14:paraId="3A6F8FEA" w14:textId="77777777" w:rsidR="00AF26FC" w:rsidRPr="00FD0425" w:rsidRDefault="00AF26FC" w:rsidP="000725F6">
            <w:pPr>
              <w:pStyle w:val="TAL"/>
            </w:pPr>
          </w:p>
        </w:tc>
      </w:tr>
      <w:tr w:rsidR="00AF26FC" w:rsidRPr="0090263D" w14:paraId="62A13EDF" w14:textId="77777777" w:rsidTr="000725F6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060BB010" w14:textId="77777777" w:rsidR="00AF26FC" w:rsidRPr="00FD0425" w:rsidRDefault="00AF26FC" w:rsidP="000725F6">
            <w:pPr>
              <w:pStyle w:val="TAL"/>
            </w:pPr>
            <w:proofErr w:type="spellStart"/>
            <w:r w:rsidRPr="00FD0425">
              <w:t>Xn</w:t>
            </w:r>
            <w:proofErr w:type="spellEnd"/>
            <w:r w:rsidRPr="00FD0425">
              <w:t xml:space="preserve"> Removal</w:t>
            </w:r>
          </w:p>
        </w:tc>
        <w:tc>
          <w:tcPr>
            <w:tcW w:w="2087" w:type="dxa"/>
          </w:tcPr>
          <w:p w14:paraId="096DFF40" w14:textId="77777777" w:rsidR="00AF26FC" w:rsidRPr="00FD0425" w:rsidRDefault="00AF26FC" w:rsidP="000725F6">
            <w:pPr>
              <w:pStyle w:val="TAL"/>
            </w:pPr>
            <w:proofErr w:type="spellStart"/>
            <w:r w:rsidRPr="00FD0425">
              <w:t>Xn</w:t>
            </w:r>
            <w:proofErr w:type="spellEnd"/>
            <w:r w:rsidRPr="00FD0425">
              <w:t xml:space="preserve"> REMOVAL REQUEST</w:t>
            </w:r>
          </w:p>
        </w:tc>
        <w:tc>
          <w:tcPr>
            <w:tcW w:w="2126" w:type="dxa"/>
          </w:tcPr>
          <w:p w14:paraId="5BE5FEE2" w14:textId="77777777" w:rsidR="00AF26FC" w:rsidRPr="00FD0425" w:rsidRDefault="00AF26FC" w:rsidP="000725F6">
            <w:pPr>
              <w:pStyle w:val="TAL"/>
            </w:pPr>
            <w:proofErr w:type="spellStart"/>
            <w:r w:rsidRPr="00FD0425">
              <w:t>Xn</w:t>
            </w:r>
            <w:proofErr w:type="spellEnd"/>
            <w:r w:rsidRPr="00FD0425">
              <w:t xml:space="preserve"> REMOVAL RESPONSE</w:t>
            </w:r>
          </w:p>
        </w:tc>
        <w:tc>
          <w:tcPr>
            <w:tcW w:w="2476" w:type="dxa"/>
          </w:tcPr>
          <w:p w14:paraId="21700CA1" w14:textId="77777777" w:rsidR="00AF26FC" w:rsidRPr="00FD0425" w:rsidRDefault="00AF26FC" w:rsidP="000725F6">
            <w:pPr>
              <w:pStyle w:val="TAL"/>
            </w:pPr>
            <w:proofErr w:type="spellStart"/>
            <w:r w:rsidRPr="00FD0425">
              <w:t>Xn</w:t>
            </w:r>
            <w:proofErr w:type="spellEnd"/>
            <w:r w:rsidRPr="00FD0425">
              <w:t xml:space="preserve"> REMOVAL FAILURE</w:t>
            </w:r>
          </w:p>
        </w:tc>
      </w:tr>
      <w:tr w:rsidR="00AF26FC" w:rsidRPr="0090263D" w14:paraId="242EC30E" w14:textId="77777777" w:rsidTr="000725F6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5EF5EEAA" w14:textId="77777777" w:rsidR="00AF26FC" w:rsidRPr="00FD0425" w:rsidRDefault="00AF26FC" w:rsidP="000725F6">
            <w:pPr>
              <w:pStyle w:val="TAL"/>
            </w:pPr>
            <w:r w:rsidRPr="00FD0425">
              <w:rPr>
                <w:rFonts w:cs="Arial"/>
                <w:lang w:eastAsia="ja-JP"/>
              </w:rPr>
              <w:t>E-UTRA - NR Cell Resource Coordination</w:t>
            </w:r>
          </w:p>
        </w:tc>
        <w:tc>
          <w:tcPr>
            <w:tcW w:w="2087" w:type="dxa"/>
          </w:tcPr>
          <w:p w14:paraId="1BD1E10D" w14:textId="77777777" w:rsidR="00AF26FC" w:rsidRPr="00FD0425" w:rsidRDefault="00AF26FC" w:rsidP="000725F6">
            <w:pPr>
              <w:pStyle w:val="TAL"/>
            </w:pPr>
            <w:r w:rsidRPr="00FD0425">
              <w:rPr>
                <w:rFonts w:cs="Arial"/>
                <w:lang w:eastAsia="ja-JP"/>
              </w:rPr>
              <w:t>E-UTRA - NR CELL RESOURCE COORDINATION REQUEST</w:t>
            </w:r>
          </w:p>
        </w:tc>
        <w:tc>
          <w:tcPr>
            <w:tcW w:w="2126" w:type="dxa"/>
          </w:tcPr>
          <w:p w14:paraId="5DB37BC6" w14:textId="77777777" w:rsidR="00AF26FC" w:rsidRPr="00FD0425" w:rsidRDefault="00AF26FC" w:rsidP="000725F6">
            <w:pPr>
              <w:pStyle w:val="TAL"/>
            </w:pPr>
            <w:r w:rsidRPr="00FD0425">
              <w:rPr>
                <w:rFonts w:cs="Arial"/>
                <w:lang w:eastAsia="ja-JP"/>
              </w:rPr>
              <w:t>E-UTRA - NR CELL RESOURCE COORDINATION RESPONSE</w:t>
            </w:r>
          </w:p>
        </w:tc>
        <w:tc>
          <w:tcPr>
            <w:tcW w:w="2476" w:type="dxa"/>
          </w:tcPr>
          <w:p w14:paraId="49A042C8" w14:textId="77777777" w:rsidR="00AF26FC" w:rsidRPr="00FD0425" w:rsidRDefault="00AF26FC" w:rsidP="000725F6">
            <w:pPr>
              <w:pStyle w:val="TAL"/>
            </w:pPr>
          </w:p>
        </w:tc>
      </w:tr>
      <w:tr w:rsidR="00AF26FC" w14:paraId="55D99C71" w14:textId="77777777" w:rsidTr="000725F6">
        <w:trPr>
          <w:gridAfter w:val="1"/>
          <w:wAfter w:w="8" w:type="dxa"/>
          <w:cantSplit/>
          <w:jc w:val="center"/>
          <w:ins w:id="4" w:author="Autho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DC61B" w14:textId="77777777" w:rsidR="00AF26FC" w:rsidRPr="003A331A" w:rsidRDefault="00AF26FC" w:rsidP="000725F6">
            <w:pPr>
              <w:pStyle w:val="TAL"/>
              <w:rPr>
                <w:ins w:id="5" w:author="Author"/>
                <w:rFonts w:cs="Arial"/>
                <w:lang w:eastAsia="ja-JP"/>
              </w:rPr>
            </w:pPr>
            <w:ins w:id="6" w:author="Author">
              <w:r w:rsidRPr="003A331A">
                <w:rPr>
                  <w:rFonts w:cs="Arial"/>
                  <w:lang w:eastAsia="ja-JP"/>
                </w:rPr>
                <w:t>Resource Status Reporting Initiation</w:t>
              </w:r>
            </w:ins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5C15E" w14:textId="77777777" w:rsidR="00AF26FC" w:rsidRPr="003A331A" w:rsidRDefault="00AF26FC" w:rsidP="000725F6">
            <w:pPr>
              <w:pStyle w:val="TAL"/>
              <w:rPr>
                <w:ins w:id="7" w:author="Author"/>
                <w:rFonts w:cs="Arial"/>
                <w:lang w:eastAsia="ja-JP"/>
              </w:rPr>
            </w:pPr>
            <w:ins w:id="8" w:author="Author">
              <w:r w:rsidRPr="003A331A">
                <w:rPr>
                  <w:rFonts w:cs="Arial"/>
                  <w:lang w:eastAsia="ja-JP"/>
                </w:rPr>
                <w:t>RESOURCE STATUS REQUEST</w:t>
              </w:r>
            </w:ins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7F887" w14:textId="77777777" w:rsidR="00AF26FC" w:rsidRPr="003A331A" w:rsidRDefault="00AF26FC" w:rsidP="000725F6">
            <w:pPr>
              <w:pStyle w:val="TAL"/>
              <w:rPr>
                <w:ins w:id="9" w:author="Author"/>
                <w:rFonts w:cs="Arial"/>
                <w:lang w:eastAsia="ja-JP"/>
              </w:rPr>
            </w:pPr>
            <w:ins w:id="10" w:author="Author">
              <w:r w:rsidRPr="003A331A">
                <w:rPr>
                  <w:rFonts w:cs="Arial"/>
                  <w:lang w:eastAsia="ja-JP"/>
                </w:rPr>
                <w:t>RESOURCE STATUS RESPONSE</w:t>
              </w:r>
            </w:ins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65AE3" w14:textId="77777777" w:rsidR="00AF26FC" w:rsidRDefault="00AF26FC" w:rsidP="000725F6">
            <w:pPr>
              <w:pStyle w:val="TAL"/>
              <w:rPr>
                <w:ins w:id="11" w:author="Author"/>
              </w:rPr>
            </w:pPr>
            <w:ins w:id="12" w:author="Author">
              <w:r>
                <w:t>RESOURCE STATUS FAILURE</w:t>
              </w:r>
            </w:ins>
          </w:p>
        </w:tc>
      </w:tr>
      <w:tr w:rsidR="00AF26FC" w14:paraId="581B036D" w14:textId="77777777" w:rsidTr="000725F6">
        <w:trPr>
          <w:gridAfter w:val="1"/>
          <w:wAfter w:w="8" w:type="dxa"/>
          <w:cantSplit/>
          <w:jc w:val="center"/>
          <w:ins w:id="13" w:author="Autho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37D22" w14:textId="77777777" w:rsidR="00AF26FC" w:rsidRDefault="00AF26FC" w:rsidP="000725F6">
            <w:pPr>
              <w:pStyle w:val="TAL"/>
              <w:rPr>
                <w:ins w:id="14" w:author="Author"/>
                <w:rFonts w:cs="Arial"/>
                <w:lang w:eastAsia="ja-JP"/>
              </w:rPr>
            </w:pPr>
            <w:ins w:id="15" w:author="Author">
              <w:r>
                <w:rPr>
                  <w:rFonts w:cs="Arial"/>
                  <w:lang w:eastAsia="ja-JP"/>
                </w:rPr>
                <w:t>Mobility Settings Change</w:t>
              </w:r>
            </w:ins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45246" w14:textId="77777777" w:rsidR="00AF26FC" w:rsidRDefault="00AF26FC" w:rsidP="000725F6">
            <w:pPr>
              <w:pStyle w:val="TAL"/>
              <w:rPr>
                <w:ins w:id="16" w:author="Author"/>
                <w:rFonts w:cs="Arial"/>
                <w:lang w:eastAsia="ja-JP"/>
              </w:rPr>
            </w:pPr>
            <w:ins w:id="17" w:author="Author">
              <w:r>
                <w:rPr>
                  <w:rFonts w:cs="Arial"/>
                  <w:lang w:eastAsia="ja-JP"/>
                </w:rPr>
                <w:t>MOBILITY CHANGE REQUEST</w:t>
              </w:r>
            </w:ins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527DD" w14:textId="77777777" w:rsidR="00AF26FC" w:rsidRDefault="00AF26FC" w:rsidP="000725F6">
            <w:pPr>
              <w:pStyle w:val="TAL"/>
              <w:rPr>
                <w:ins w:id="18" w:author="Author"/>
                <w:rFonts w:cs="Arial"/>
                <w:lang w:eastAsia="ja-JP"/>
              </w:rPr>
            </w:pPr>
            <w:ins w:id="19" w:author="Author">
              <w:r>
                <w:rPr>
                  <w:rFonts w:cs="Arial"/>
                  <w:lang w:eastAsia="ja-JP"/>
                </w:rPr>
                <w:t>MOBILITY CHANGE ACKNOWLEDGE</w:t>
              </w:r>
            </w:ins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71A5B" w14:textId="77777777" w:rsidR="00AF26FC" w:rsidRDefault="00AF26FC" w:rsidP="000725F6">
            <w:pPr>
              <w:pStyle w:val="TAL"/>
              <w:rPr>
                <w:ins w:id="20" w:author="Author"/>
              </w:rPr>
            </w:pPr>
            <w:ins w:id="21" w:author="Author">
              <w:r w:rsidRPr="00970664">
                <w:t>MOBILITY CHANGE FAILURE</w:t>
              </w:r>
            </w:ins>
          </w:p>
        </w:tc>
      </w:tr>
    </w:tbl>
    <w:p w14:paraId="1F5F5BDE" w14:textId="77777777" w:rsidR="00AF26FC" w:rsidRPr="0090263D" w:rsidRDefault="00AF26FC" w:rsidP="00AF26FC"/>
    <w:p w14:paraId="28542360" w14:textId="77777777" w:rsidR="00AF26FC" w:rsidRPr="0090263D" w:rsidRDefault="00AF26FC" w:rsidP="00AF26FC">
      <w:pPr>
        <w:pStyle w:val="TH"/>
      </w:pPr>
      <w:r w:rsidRPr="0090263D">
        <w:lastRenderedPageBreak/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AF26FC" w:rsidRPr="0090263D" w14:paraId="00247BAC" w14:textId="77777777" w:rsidTr="000725F6">
        <w:trPr>
          <w:cantSplit/>
          <w:tblHeader/>
          <w:jc w:val="center"/>
        </w:trPr>
        <w:tc>
          <w:tcPr>
            <w:tcW w:w="3085" w:type="dxa"/>
          </w:tcPr>
          <w:p w14:paraId="3EDDD78B" w14:textId="77777777" w:rsidR="00AF26FC" w:rsidRPr="00FD0425" w:rsidRDefault="00AF26FC" w:rsidP="000725F6">
            <w:pPr>
              <w:pStyle w:val="TAH"/>
            </w:pPr>
            <w:r w:rsidRPr="00FD0425">
              <w:t>Elementary Procedure</w:t>
            </w:r>
          </w:p>
        </w:tc>
        <w:tc>
          <w:tcPr>
            <w:tcW w:w="3250" w:type="dxa"/>
          </w:tcPr>
          <w:p w14:paraId="5FA2B5C7" w14:textId="77777777" w:rsidR="00AF26FC" w:rsidRPr="00FD0425" w:rsidRDefault="00AF26FC" w:rsidP="000725F6">
            <w:pPr>
              <w:pStyle w:val="TAH"/>
            </w:pPr>
            <w:r w:rsidRPr="00FD0425">
              <w:t>Initiating Message</w:t>
            </w:r>
          </w:p>
        </w:tc>
      </w:tr>
      <w:tr w:rsidR="00AF26FC" w:rsidRPr="0090263D" w14:paraId="5700C2F8" w14:textId="77777777" w:rsidTr="000725F6">
        <w:trPr>
          <w:cantSplit/>
          <w:jc w:val="center"/>
        </w:trPr>
        <w:tc>
          <w:tcPr>
            <w:tcW w:w="3085" w:type="dxa"/>
          </w:tcPr>
          <w:p w14:paraId="12A929F0" w14:textId="77777777" w:rsidR="00AF26FC" w:rsidRPr="00FD0425" w:rsidRDefault="00AF26FC" w:rsidP="000725F6">
            <w:pPr>
              <w:pStyle w:val="TAL"/>
            </w:pPr>
            <w:r w:rsidRPr="00FD0425">
              <w:t>Handover Cancel</w:t>
            </w:r>
          </w:p>
        </w:tc>
        <w:tc>
          <w:tcPr>
            <w:tcW w:w="3250" w:type="dxa"/>
          </w:tcPr>
          <w:p w14:paraId="7EBA955B" w14:textId="77777777" w:rsidR="00AF26FC" w:rsidRPr="00FD0425" w:rsidRDefault="00AF26FC" w:rsidP="000725F6">
            <w:pPr>
              <w:pStyle w:val="TAL"/>
            </w:pPr>
            <w:r w:rsidRPr="00FD0425">
              <w:t>HANDOVER CANCEL</w:t>
            </w:r>
          </w:p>
        </w:tc>
      </w:tr>
      <w:tr w:rsidR="00AF26FC" w:rsidRPr="0090263D" w14:paraId="3AB205C6" w14:textId="77777777" w:rsidTr="000725F6">
        <w:trPr>
          <w:cantSplit/>
          <w:jc w:val="center"/>
        </w:trPr>
        <w:tc>
          <w:tcPr>
            <w:tcW w:w="3085" w:type="dxa"/>
          </w:tcPr>
          <w:p w14:paraId="53447A56" w14:textId="77777777" w:rsidR="00AF26FC" w:rsidRPr="00FD0425" w:rsidRDefault="00AF26FC" w:rsidP="000725F6">
            <w:pPr>
              <w:pStyle w:val="TAL"/>
            </w:pPr>
            <w:r w:rsidRPr="00FD0425">
              <w:t>SN Status Transfer</w:t>
            </w:r>
          </w:p>
        </w:tc>
        <w:tc>
          <w:tcPr>
            <w:tcW w:w="3250" w:type="dxa"/>
          </w:tcPr>
          <w:p w14:paraId="051611B5" w14:textId="77777777" w:rsidR="00AF26FC" w:rsidRPr="00FD0425" w:rsidRDefault="00AF26FC" w:rsidP="000725F6">
            <w:pPr>
              <w:pStyle w:val="TAL"/>
            </w:pPr>
            <w:r w:rsidRPr="00FD0425">
              <w:t>SN STATUS TRANSFER</w:t>
            </w:r>
          </w:p>
        </w:tc>
      </w:tr>
      <w:tr w:rsidR="00AF26FC" w:rsidRPr="0090263D" w14:paraId="748583C1" w14:textId="77777777" w:rsidTr="000725F6">
        <w:trPr>
          <w:cantSplit/>
          <w:jc w:val="center"/>
        </w:trPr>
        <w:tc>
          <w:tcPr>
            <w:tcW w:w="3085" w:type="dxa"/>
          </w:tcPr>
          <w:p w14:paraId="5A945F89" w14:textId="77777777" w:rsidR="00AF26FC" w:rsidRPr="00FD0425" w:rsidRDefault="00AF26FC" w:rsidP="000725F6">
            <w:pPr>
              <w:pStyle w:val="TAL"/>
            </w:pPr>
            <w:r w:rsidRPr="00FD0425">
              <w:t>RAN Paging</w:t>
            </w:r>
          </w:p>
        </w:tc>
        <w:tc>
          <w:tcPr>
            <w:tcW w:w="3250" w:type="dxa"/>
          </w:tcPr>
          <w:p w14:paraId="0921E61C" w14:textId="77777777" w:rsidR="00AF26FC" w:rsidRPr="00FD0425" w:rsidRDefault="00AF26FC" w:rsidP="000725F6">
            <w:pPr>
              <w:pStyle w:val="TAL"/>
            </w:pPr>
            <w:r w:rsidRPr="00FD0425">
              <w:t>RAN PAGING</w:t>
            </w:r>
          </w:p>
        </w:tc>
      </w:tr>
      <w:tr w:rsidR="00AF26FC" w:rsidRPr="0090263D" w14:paraId="3E0E694F" w14:textId="77777777" w:rsidTr="000725F6">
        <w:trPr>
          <w:cantSplit/>
          <w:jc w:val="center"/>
        </w:trPr>
        <w:tc>
          <w:tcPr>
            <w:tcW w:w="3085" w:type="dxa"/>
          </w:tcPr>
          <w:p w14:paraId="411C7D2C" w14:textId="77777777" w:rsidR="00AF26FC" w:rsidRPr="00FD0425" w:rsidRDefault="00AF26FC" w:rsidP="000725F6">
            <w:pPr>
              <w:pStyle w:val="TAL"/>
            </w:pPr>
            <w:proofErr w:type="spellStart"/>
            <w:r w:rsidRPr="00FD0425">
              <w:t>Xn</w:t>
            </w:r>
            <w:proofErr w:type="spellEnd"/>
            <w:r w:rsidRPr="00FD0425">
              <w:t>-U Address Indication</w:t>
            </w:r>
          </w:p>
        </w:tc>
        <w:tc>
          <w:tcPr>
            <w:tcW w:w="3250" w:type="dxa"/>
          </w:tcPr>
          <w:p w14:paraId="7CFAD6C6" w14:textId="77777777" w:rsidR="00AF26FC" w:rsidRPr="00FD0425" w:rsidRDefault="00AF26FC" w:rsidP="000725F6">
            <w:pPr>
              <w:pStyle w:val="TAL"/>
            </w:pPr>
            <w:r w:rsidRPr="00FD0425">
              <w:t>XN-U ADDRESS INDICATION</w:t>
            </w:r>
          </w:p>
        </w:tc>
      </w:tr>
      <w:tr w:rsidR="00AF26FC" w:rsidRPr="0090263D" w14:paraId="3D1E6C09" w14:textId="77777777" w:rsidTr="000725F6">
        <w:trPr>
          <w:cantSplit/>
          <w:jc w:val="center"/>
        </w:trPr>
        <w:tc>
          <w:tcPr>
            <w:tcW w:w="3085" w:type="dxa"/>
          </w:tcPr>
          <w:p w14:paraId="49EACD72" w14:textId="77777777" w:rsidR="00AF26FC" w:rsidRPr="00FD0425" w:rsidRDefault="00AF26FC" w:rsidP="000725F6">
            <w:pPr>
              <w:pStyle w:val="TAL"/>
            </w:pPr>
            <w:r w:rsidRPr="00FD0425">
              <w:t>S-NG-RAN node Reconfiguration Completion</w:t>
            </w:r>
          </w:p>
        </w:tc>
        <w:tc>
          <w:tcPr>
            <w:tcW w:w="3250" w:type="dxa"/>
          </w:tcPr>
          <w:p w14:paraId="4FD86EC5" w14:textId="77777777" w:rsidR="00AF26FC" w:rsidRPr="00FD0425" w:rsidRDefault="00AF26FC" w:rsidP="000725F6">
            <w:pPr>
              <w:pStyle w:val="TAL"/>
            </w:pPr>
            <w:r w:rsidRPr="00FD0425">
              <w:t>S-NODE RECONFIGURATION COMPLETE</w:t>
            </w:r>
          </w:p>
        </w:tc>
      </w:tr>
      <w:tr w:rsidR="00AF26FC" w:rsidRPr="0090263D" w14:paraId="633CC3DD" w14:textId="77777777" w:rsidTr="000725F6">
        <w:trPr>
          <w:cantSplit/>
          <w:jc w:val="center"/>
        </w:trPr>
        <w:tc>
          <w:tcPr>
            <w:tcW w:w="3085" w:type="dxa"/>
          </w:tcPr>
          <w:p w14:paraId="53236165" w14:textId="77777777" w:rsidR="00AF26FC" w:rsidRPr="00FD0425" w:rsidRDefault="00AF26FC" w:rsidP="000725F6">
            <w:pPr>
              <w:pStyle w:val="TAL"/>
            </w:pPr>
            <w:r w:rsidRPr="00FD0425">
              <w:t>S-NG-RAN node Counter Check</w:t>
            </w:r>
          </w:p>
        </w:tc>
        <w:tc>
          <w:tcPr>
            <w:tcW w:w="3250" w:type="dxa"/>
          </w:tcPr>
          <w:p w14:paraId="0F5C4E83" w14:textId="77777777" w:rsidR="00AF26FC" w:rsidRPr="00FD0425" w:rsidRDefault="00AF26FC" w:rsidP="000725F6">
            <w:pPr>
              <w:pStyle w:val="TAL"/>
            </w:pPr>
            <w:r w:rsidRPr="00FD0425">
              <w:t>S-NODE COUNTER CHECK REQUEST</w:t>
            </w:r>
          </w:p>
        </w:tc>
      </w:tr>
      <w:tr w:rsidR="00AF26FC" w:rsidRPr="0090263D" w14:paraId="3AB08E0C" w14:textId="77777777" w:rsidTr="000725F6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F20B" w14:textId="77777777" w:rsidR="00AF26FC" w:rsidRPr="00FD0425" w:rsidRDefault="00AF26FC" w:rsidP="000725F6">
            <w:pPr>
              <w:pStyle w:val="TAL"/>
            </w:pPr>
            <w:r w:rsidRPr="00FD0425"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5409" w14:textId="77777777" w:rsidR="00AF26FC" w:rsidRPr="00FD0425" w:rsidRDefault="00AF26FC" w:rsidP="000725F6">
            <w:pPr>
              <w:pStyle w:val="TAL"/>
            </w:pPr>
            <w:r w:rsidRPr="00FD0425">
              <w:t>UE CONTEXT RELEASE</w:t>
            </w:r>
          </w:p>
        </w:tc>
      </w:tr>
      <w:tr w:rsidR="00AF26FC" w:rsidRPr="0090263D" w14:paraId="37670008" w14:textId="77777777" w:rsidTr="000725F6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45B7" w14:textId="77777777" w:rsidR="00AF26FC" w:rsidRPr="00FD0425" w:rsidRDefault="00AF26FC" w:rsidP="000725F6">
            <w:pPr>
              <w:pStyle w:val="TAL"/>
            </w:pPr>
            <w:r w:rsidRPr="00FD0425"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51C5" w14:textId="77777777" w:rsidR="00AF26FC" w:rsidRPr="00FD0425" w:rsidRDefault="00AF26FC" w:rsidP="000725F6">
            <w:pPr>
              <w:pStyle w:val="TAL"/>
            </w:pPr>
            <w:r w:rsidRPr="00FD0425">
              <w:t>RRC TRANSFER</w:t>
            </w:r>
          </w:p>
        </w:tc>
      </w:tr>
      <w:tr w:rsidR="00AF26FC" w:rsidRPr="0090263D" w14:paraId="74FC5556" w14:textId="77777777" w:rsidTr="000725F6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0A5A" w14:textId="77777777" w:rsidR="00AF26FC" w:rsidRPr="00FD0425" w:rsidRDefault="00AF26FC" w:rsidP="000725F6">
            <w:pPr>
              <w:pStyle w:val="TAL"/>
            </w:pPr>
            <w:r w:rsidRPr="00FD0425"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D133" w14:textId="77777777" w:rsidR="00AF26FC" w:rsidRPr="00FD0425" w:rsidRDefault="00AF26FC" w:rsidP="000725F6">
            <w:pPr>
              <w:pStyle w:val="TAL"/>
            </w:pPr>
            <w:r w:rsidRPr="00FD0425">
              <w:t>ERROR INDICATION</w:t>
            </w:r>
          </w:p>
        </w:tc>
      </w:tr>
      <w:tr w:rsidR="00AF26FC" w:rsidRPr="0090263D" w14:paraId="6FD2A8D2" w14:textId="77777777" w:rsidTr="000725F6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ACD8" w14:textId="77777777" w:rsidR="00AF26FC" w:rsidRPr="00FD0425" w:rsidRDefault="00AF26FC" w:rsidP="000725F6">
            <w:pPr>
              <w:pStyle w:val="TAL"/>
            </w:pPr>
            <w:r w:rsidRPr="00FD0425"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A3D3" w14:textId="77777777" w:rsidR="00AF26FC" w:rsidRPr="00FD0425" w:rsidRDefault="00AF26FC" w:rsidP="000725F6">
            <w:pPr>
              <w:pStyle w:val="TAL"/>
            </w:pPr>
            <w:r w:rsidRPr="00FD0425">
              <w:t>NOTIFICATION CONTROL INDICATION</w:t>
            </w:r>
          </w:p>
        </w:tc>
      </w:tr>
      <w:tr w:rsidR="00AF26FC" w:rsidRPr="0090263D" w14:paraId="05BA16F7" w14:textId="77777777" w:rsidTr="000725F6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71F4" w14:textId="77777777" w:rsidR="00AF26FC" w:rsidRPr="00FD0425" w:rsidRDefault="00AF26FC" w:rsidP="000725F6">
            <w:pPr>
              <w:pStyle w:val="TAL"/>
            </w:pPr>
            <w:r w:rsidRPr="00FD0425">
              <w:t>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8C9C" w14:textId="77777777" w:rsidR="00AF26FC" w:rsidRPr="00FD0425" w:rsidRDefault="00AF26FC" w:rsidP="000725F6">
            <w:pPr>
              <w:pStyle w:val="TAL"/>
            </w:pPr>
            <w:r w:rsidRPr="00FD0425">
              <w:t>ACTIVITY NOTIFICATION</w:t>
            </w:r>
          </w:p>
        </w:tc>
      </w:tr>
      <w:tr w:rsidR="00AF26FC" w:rsidRPr="0090263D" w14:paraId="1A28E561" w14:textId="77777777" w:rsidTr="000725F6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B07C" w14:textId="77777777" w:rsidR="00AF26FC" w:rsidRPr="00FD0425" w:rsidRDefault="00AF26FC" w:rsidP="000725F6">
            <w:pPr>
              <w:pStyle w:val="TAL"/>
            </w:pPr>
            <w:r w:rsidRPr="00FD0425"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6C13" w14:textId="77777777" w:rsidR="00AF26FC" w:rsidRPr="00FD0425" w:rsidRDefault="00AF26FC" w:rsidP="000725F6">
            <w:pPr>
              <w:pStyle w:val="TAL"/>
            </w:pPr>
            <w:r w:rsidRPr="00FD0425">
              <w:t>SECONDARY RAT DATA USAGE REPORT</w:t>
            </w:r>
          </w:p>
        </w:tc>
      </w:tr>
      <w:tr w:rsidR="00AF26FC" w:rsidRPr="00FD0425" w14:paraId="65D52BF7" w14:textId="77777777" w:rsidTr="000725F6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70DD" w14:textId="77777777" w:rsidR="00AF26FC" w:rsidRPr="00FD0425" w:rsidRDefault="00AF26FC" w:rsidP="000725F6">
            <w:pPr>
              <w:pStyle w:val="TAL"/>
            </w:pPr>
            <w:r w:rsidRPr="00FD0425"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91B9" w14:textId="77777777" w:rsidR="00AF26FC" w:rsidRPr="00FD0425" w:rsidRDefault="00AF26FC" w:rsidP="000725F6">
            <w:pPr>
              <w:pStyle w:val="TAL"/>
            </w:pPr>
            <w:r w:rsidRPr="00FD0425">
              <w:t>TRACE START</w:t>
            </w:r>
          </w:p>
        </w:tc>
      </w:tr>
      <w:tr w:rsidR="00AF26FC" w:rsidRPr="00FD0425" w14:paraId="5360E57E" w14:textId="77777777" w:rsidTr="000725F6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80B1" w14:textId="77777777" w:rsidR="00AF26FC" w:rsidRPr="00FD0425" w:rsidRDefault="00AF26FC" w:rsidP="000725F6">
            <w:pPr>
              <w:pStyle w:val="TAL"/>
            </w:pPr>
            <w:r w:rsidRPr="00FD0425"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D799" w14:textId="77777777" w:rsidR="00AF26FC" w:rsidRPr="00FD0425" w:rsidRDefault="00AF26FC" w:rsidP="000725F6">
            <w:pPr>
              <w:pStyle w:val="TAL"/>
            </w:pPr>
            <w:r w:rsidRPr="00FD0425">
              <w:t>DEACTIVATE TRACE</w:t>
            </w:r>
          </w:p>
        </w:tc>
      </w:tr>
      <w:tr w:rsidR="00AF26FC" w:rsidRPr="00862D7D" w14:paraId="5E32E005" w14:textId="77777777" w:rsidTr="000725F6">
        <w:trPr>
          <w:cantSplit/>
          <w:jc w:val="center"/>
          <w:ins w:id="22" w:author="Autho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F59B" w14:textId="77777777" w:rsidR="00AF26FC" w:rsidRDefault="00AF26FC" w:rsidP="000725F6">
            <w:pPr>
              <w:pStyle w:val="TAL"/>
              <w:rPr>
                <w:ins w:id="23" w:author="Author"/>
              </w:rPr>
            </w:pPr>
            <w:ins w:id="24" w:author="Author">
              <w:r>
                <w:rPr>
                  <w:rFonts w:hint="eastAsia"/>
                </w:rPr>
                <w:t>Failure Indication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0531" w14:textId="77777777" w:rsidR="00AF26FC" w:rsidRPr="00862D7D" w:rsidRDefault="00AF26FC" w:rsidP="000725F6">
            <w:pPr>
              <w:pStyle w:val="TAL"/>
              <w:rPr>
                <w:ins w:id="25" w:author="Author"/>
              </w:rPr>
            </w:pPr>
            <w:ins w:id="26" w:author="Author">
              <w:r>
                <w:t>FAILURE</w:t>
              </w:r>
              <w:r>
                <w:rPr>
                  <w:rFonts w:hint="eastAsia"/>
                </w:rPr>
                <w:t xml:space="preserve"> INDICATION</w:t>
              </w:r>
            </w:ins>
          </w:p>
        </w:tc>
      </w:tr>
      <w:tr w:rsidR="00AF26FC" w:rsidRPr="00862D7D" w14:paraId="70AFAB1F" w14:textId="77777777" w:rsidTr="000725F6">
        <w:trPr>
          <w:cantSplit/>
          <w:jc w:val="center"/>
          <w:ins w:id="27" w:author="Autho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1AFF" w14:textId="77777777" w:rsidR="00AF26FC" w:rsidRDefault="00AF26FC" w:rsidP="000725F6">
            <w:pPr>
              <w:pStyle w:val="TAL"/>
              <w:rPr>
                <w:ins w:id="28" w:author="Author"/>
              </w:rPr>
            </w:pPr>
            <w:ins w:id="29" w:author="Author">
              <w:r>
                <w:rPr>
                  <w:rFonts w:hint="eastAsia"/>
                </w:rPr>
                <w:t>Handover Report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9A28" w14:textId="77777777" w:rsidR="00AF26FC" w:rsidRPr="00862D7D" w:rsidRDefault="00AF26FC" w:rsidP="000725F6">
            <w:pPr>
              <w:pStyle w:val="TAL"/>
              <w:rPr>
                <w:ins w:id="30" w:author="Author"/>
              </w:rPr>
            </w:pPr>
            <w:ins w:id="31" w:author="Author">
              <w:r>
                <w:rPr>
                  <w:rFonts w:hint="eastAsia"/>
                </w:rPr>
                <w:t>HANDOVER REPORT</w:t>
              </w:r>
            </w:ins>
          </w:p>
        </w:tc>
      </w:tr>
      <w:tr w:rsidR="00AF26FC" w:rsidRPr="00AA5DA2" w14:paraId="40B7A2C6" w14:textId="77777777" w:rsidTr="000725F6">
        <w:trPr>
          <w:cantSplit/>
          <w:jc w:val="center"/>
          <w:ins w:id="32" w:author="Autho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C61D" w14:textId="77777777" w:rsidR="00AF26FC" w:rsidRPr="00AA5DA2" w:rsidRDefault="00AF26FC" w:rsidP="000725F6">
            <w:pPr>
              <w:pStyle w:val="TAL"/>
              <w:rPr>
                <w:ins w:id="33" w:author="Author"/>
              </w:rPr>
            </w:pPr>
            <w:ins w:id="34" w:author="Author">
              <w:r w:rsidRPr="00AA5DA2">
                <w:t>Resource Status Reporting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1822" w14:textId="77777777" w:rsidR="00AF26FC" w:rsidRPr="00AA5DA2" w:rsidRDefault="00AF26FC" w:rsidP="000725F6">
            <w:pPr>
              <w:pStyle w:val="TAL"/>
              <w:rPr>
                <w:ins w:id="35" w:author="Author"/>
              </w:rPr>
            </w:pPr>
            <w:ins w:id="36" w:author="Author">
              <w:r w:rsidRPr="00AA5DA2">
                <w:t>RESOURCE STATUS UPDATE</w:t>
              </w:r>
            </w:ins>
          </w:p>
        </w:tc>
      </w:tr>
    </w:tbl>
    <w:p w14:paraId="5FEC5846" w14:textId="77777777" w:rsidR="00AF26FC" w:rsidRPr="0090263D" w:rsidRDefault="00AF26FC" w:rsidP="00AF26FC"/>
    <w:p w14:paraId="0903672D" w14:textId="77777777" w:rsidR="00AF26FC" w:rsidRDefault="00AF26FC" w:rsidP="00AF26FC">
      <w:pPr>
        <w:rPr>
          <w:rFonts w:eastAsia="Malgun Gothic"/>
          <w:lang w:eastAsia="ko-KR"/>
        </w:rPr>
      </w:pPr>
      <w:r w:rsidRPr="00B10515">
        <w:rPr>
          <w:rFonts w:eastAsia="Malgun Gothic" w:hint="eastAsia"/>
          <w:lang w:eastAsia="ko-KR"/>
        </w:rPr>
        <w:t xml:space="preserve">============ End of </w:t>
      </w:r>
      <w:r w:rsidRPr="00F7478E">
        <w:rPr>
          <w:rFonts w:eastAsia="Malgun Gothic" w:hint="eastAsia"/>
          <w:lang w:eastAsia="ko-KR"/>
        </w:rPr>
        <w:t>1</w:t>
      </w:r>
      <w:r w:rsidRPr="00F7478E">
        <w:rPr>
          <w:rFonts w:eastAsia="Malgun Gothic" w:hint="eastAsia"/>
          <w:vertAlign w:val="superscript"/>
          <w:lang w:eastAsia="ko-KR"/>
        </w:rPr>
        <w:t>st</w:t>
      </w:r>
      <w:r w:rsidRPr="00F7478E">
        <w:rPr>
          <w:rFonts w:eastAsia="Malgun Gothic" w:hint="eastAsia"/>
          <w:lang w:eastAsia="ko-KR"/>
        </w:rPr>
        <w:t xml:space="preserve"> </w:t>
      </w:r>
      <w:r w:rsidRPr="00B10515">
        <w:rPr>
          <w:rFonts w:eastAsia="Malgun Gothic" w:hint="eastAsia"/>
          <w:lang w:eastAsia="ko-KR"/>
        </w:rPr>
        <w:t>change ==============</w:t>
      </w:r>
    </w:p>
    <w:p w14:paraId="6299D27B" w14:textId="77777777" w:rsidR="00AF26FC" w:rsidRDefault="00AF26FC" w:rsidP="00AF26FC">
      <w:pPr>
        <w:rPr>
          <w:rFonts w:eastAsia="Malgun Gothic"/>
          <w:lang w:eastAsia="ko-KR"/>
        </w:rPr>
      </w:pPr>
    </w:p>
    <w:p w14:paraId="422CAE2C" w14:textId="77777777" w:rsidR="00AF26FC" w:rsidRPr="00F7478E" w:rsidRDefault="00AF26FC" w:rsidP="00AF26FC">
      <w:pPr>
        <w:rPr>
          <w:rFonts w:eastAsia="Malgun Gothic"/>
          <w:lang w:eastAsia="ko-KR"/>
        </w:rPr>
      </w:pPr>
      <w:bookmarkStart w:id="37" w:name="_Toc14207353"/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 w:hint="eastAsia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of </w:t>
      </w:r>
      <w:r w:rsidRPr="003741E7">
        <w:rPr>
          <w:rFonts w:hint="eastAsia"/>
          <w:lang w:eastAsia="zh-CN"/>
        </w:rPr>
        <w:t>2</w:t>
      </w:r>
      <w:r w:rsidRPr="003741E7">
        <w:rPr>
          <w:rFonts w:hint="eastAsia"/>
          <w:vertAlign w:val="superscript"/>
          <w:lang w:eastAsia="zh-CN"/>
        </w:rPr>
        <w:t>nd</w:t>
      </w:r>
      <w:r w:rsidRPr="003741E7">
        <w:rPr>
          <w:rFonts w:hint="eastAsia"/>
          <w:lang w:eastAsia="zh-CN"/>
        </w:rPr>
        <w:t xml:space="preserve"> </w:t>
      </w:r>
      <w:r w:rsidRPr="00F7478E">
        <w:rPr>
          <w:rFonts w:eastAsia="Malgun Gothic" w:hint="eastAsia"/>
          <w:lang w:eastAsia="ko-KR"/>
        </w:rPr>
        <w:t>change ==============</w:t>
      </w:r>
    </w:p>
    <w:p w14:paraId="4722A0A1" w14:textId="77777777" w:rsidR="00AF26FC" w:rsidRPr="0090263D" w:rsidRDefault="00AF26FC" w:rsidP="00AF26FC">
      <w:pPr>
        <w:pStyle w:val="Heading4"/>
      </w:pPr>
      <w:r w:rsidRPr="0090263D">
        <w:t>8.2.1.2</w:t>
      </w:r>
      <w:r w:rsidRPr="0090263D">
        <w:tab/>
        <w:t>Successful Operation</w:t>
      </w:r>
      <w:bookmarkEnd w:id="37"/>
    </w:p>
    <w:p w14:paraId="167927BE" w14:textId="77777777" w:rsidR="00AF26FC" w:rsidRPr="0090263D" w:rsidRDefault="00AF26FC" w:rsidP="00AF26FC">
      <w:pPr>
        <w:pStyle w:val="TH"/>
      </w:pPr>
      <w:r w:rsidRPr="0090263D">
        <w:object w:dxaOrig="6840" w:dyaOrig="2520" w14:anchorId="1235FC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3" o:title=""/>
          </v:shape>
          <o:OLEObject Type="Embed" ProgID="Visio.Drawing.15" ShapeID="_x0000_i1025" DrawAspect="Content" ObjectID="_1647975544" r:id="rId14"/>
        </w:object>
      </w:r>
    </w:p>
    <w:p w14:paraId="40F6630A" w14:textId="77777777" w:rsidR="00AF26FC" w:rsidRPr="0090263D" w:rsidRDefault="00AF26FC" w:rsidP="00AF26FC">
      <w:pPr>
        <w:pStyle w:val="TF"/>
      </w:pPr>
      <w:r w:rsidRPr="0090263D">
        <w:t>Figure 8.2.1.2-1: Handover Preparation, successful operation</w:t>
      </w:r>
    </w:p>
    <w:p w14:paraId="47424741" w14:textId="77777777" w:rsidR="00AF26FC" w:rsidRPr="00FD0425" w:rsidRDefault="00AF26FC" w:rsidP="00AF26FC">
      <w:r w:rsidRPr="00FD0425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rPr>
          <w:vertAlign w:val="subscript"/>
        </w:rPr>
        <w:t>.</w:t>
      </w:r>
    </w:p>
    <w:p w14:paraId="54B47389" w14:textId="77777777" w:rsidR="00AF26FC" w:rsidRPr="00FD0425" w:rsidRDefault="00AF26FC" w:rsidP="00AF26FC">
      <w:pPr>
        <w:rPr>
          <w:lang w:eastAsia="zh-CN"/>
        </w:rPr>
      </w:pPr>
      <w:r w:rsidRPr="00FD0425">
        <w:rPr>
          <w:rFonts w:hint="eastAsia"/>
          <w:lang w:eastAsia="zh-CN"/>
        </w:rPr>
        <w:t>For each</w:t>
      </w:r>
      <w:r w:rsidRPr="00FD0425">
        <w:t xml:space="preserve"> </w:t>
      </w:r>
      <w:r w:rsidRPr="00FD0425">
        <w:rPr>
          <w:rFonts w:hint="eastAsia"/>
          <w:i/>
          <w:lang w:eastAsia="zh-CN"/>
        </w:rPr>
        <w:t>E-RAB ID</w:t>
      </w:r>
      <w:r w:rsidRPr="00FD0425">
        <w:rPr>
          <w:rFonts w:eastAsia="Batang"/>
        </w:rPr>
        <w:t xml:space="preserve"> </w:t>
      </w:r>
      <w:r w:rsidRPr="00FD0425">
        <w:rPr>
          <w:rFonts w:hint="eastAsia"/>
          <w:lang w:eastAsia="zh-CN"/>
        </w:rPr>
        <w:t xml:space="preserve">IE </w:t>
      </w:r>
      <w:r w:rsidRPr="00FD0425">
        <w:rPr>
          <w:rFonts w:eastAsia="Batang"/>
        </w:rPr>
        <w:t xml:space="preserve">included </w:t>
      </w:r>
      <w:r w:rsidRPr="00FD0425">
        <w:rPr>
          <w:rFonts w:hint="eastAsia"/>
          <w:lang w:eastAsia="zh-CN"/>
        </w:rPr>
        <w:t>in</w:t>
      </w:r>
      <w:r w:rsidRPr="00FD0425">
        <w:rPr>
          <w:lang w:eastAsia="zh-CN"/>
        </w:rPr>
        <w:t xml:space="preserve"> the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rFonts w:hint="eastAsia"/>
          <w:i/>
          <w:lang w:eastAsia="zh-CN"/>
        </w:rPr>
        <w:t>Qo</w:t>
      </w:r>
      <w:r w:rsidRPr="00FD0425">
        <w:rPr>
          <w:i/>
          <w:lang w:eastAsia="zh-CN"/>
        </w:rPr>
        <w:t>S</w:t>
      </w:r>
      <w:r w:rsidRPr="00FD0425">
        <w:rPr>
          <w:rFonts w:hint="eastAsia"/>
          <w:i/>
          <w:lang w:eastAsia="zh-CN"/>
        </w:rPr>
        <w:t xml:space="preserve"> Flow </w:t>
      </w:r>
      <w:r w:rsidRPr="00FD0425">
        <w:rPr>
          <w:i/>
          <w:lang w:eastAsia="zh-CN"/>
        </w:rPr>
        <w:t xml:space="preserve">To Be Setup </w:t>
      </w:r>
      <w:r w:rsidRPr="00FD0425">
        <w:rPr>
          <w:rFonts w:hint="eastAsia"/>
          <w:i/>
          <w:lang w:eastAsia="zh-CN"/>
        </w:rPr>
        <w:t>List</w:t>
      </w:r>
      <w:r w:rsidRPr="00FD0425">
        <w:rPr>
          <w:rFonts w:eastAsia="Batang"/>
        </w:rPr>
        <w:t xml:space="preserve"> </w:t>
      </w:r>
      <w:r w:rsidRPr="00FD0425">
        <w:rPr>
          <w:rFonts w:hint="eastAsia"/>
          <w:lang w:eastAsia="zh-CN"/>
        </w:rPr>
        <w:t xml:space="preserve">IE </w:t>
      </w:r>
      <w:r w:rsidRPr="00FD0425">
        <w:rPr>
          <w:rFonts w:eastAsia="Batang"/>
        </w:rPr>
        <w:t xml:space="preserve">in the </w:t>
      </w:r>
      <w:r w:rsidRPr="00FD0425">
        <w:t>HANDOVER REQUEST message</w:t>
      </w:r>
      <w:r w:rsidRPr="00FD0425">
        <w:rPr>
          <w:lang w:eastAsia="zh-CN"/>
        </w:rPr>
        <w:t>, the target</w:t>
      </w:r>
      <w:r w:rsidRPr="00FD0425">
        <w:t xml:space="preserve"> NG-RAN node</w:t>
      </w:r>
      <w:r w:rsidRPr="00FD0425">
        <w:rPr>
          <w:lang w:eastAsia="zh-CN"/>
        </w:rPr>
        <w:t xml:space="preserve"> shall</w:t>
      </w:r>
      <w:r w:rsidRPr="00FD0425">
        <w:rPr>
          <w:rFonts w:hint="eastAsia"/>
          <w:lang w:eastAsia="zh-CN"/>
        </w:rPr>
        <w:t>, if supported,</w:t>
      </w:r>
      <w:r w:rsidRPr="00FD0425">
        <w:t xml:space="preserve"> store the content of the IE in the UE context and use it </w:t>
      </w:r>
      <w:r w:rsidRPr="00FD0425">
        <w:rPr>
          <w:rFonts w:hint="eastAsia"/>
          <w:lang w:eastAsia="zh-CN"/>
        </w:rPr>
        <w:t>for subsequent inter-system handover</w:t>
      </w:r>
      <w:r w:rsidRPr="00FD0425">
        <w:t>.</w:t>
      </w:r>
    </w:p>
    <w:p w14:paraId="29C13054" w14:textId="77777777" w:rsidR="00AF26FC" w:rsidRPr="00FD0425" w:rsidRDefault="00AF26FC" w:rsidP="00AF26FC">
      <w:r w:rsidRPr="00FD0425">
        <w:t xml:space="preserve">If the </w:t>
      </w:r>
      <w:r w:rsidRPr="00FD0425">
        <w:rPr>
          <w:i/>
        </w:rPr>
        <w:t>Masked IMEISV</w:t>
      </w:r>
      <w:r w:rsidRPr="00FD0425">
        <w:t xml:space="preserve"> IE is contained in the HANDOVER REQUEST message the target NG-RAN node shall, if supported, use it to determine the characteristics of the UE for subsequent handling.</w:t>
      </w:r>
    </w:p>
    <w:p w14:paraId="7367CD05" w14:textId="77777777" w:rsidR="00AF26FC" w:rsidRPr="00FD0425" w:rsidRDefault="00AF26FC" w:rsidP="00AF26FC">
      <w:bookmarkStart w:id="38" w:name="_Hlk513290830"/>
      <w:r w:rsidRPr="00FD0425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FD0425">
        <w:rPr>
          <w:i/>
        </w:rPr>
        <w:t>UE Security Capabilities</w:t>
      </w:r>
      <w:r w:rsidRPr="00FD0425">
        <w:t xml:space="preserve"> IE and the </w:t>
      </w:r>
      <w:r w:rsidRPr="00FD0425">
        <w:rPr>
          <w:i/>
        </w:rPr>
        <w:t>AS Security Information</w:t>
      </w:r>
      <w:r w:rsidRPr="00FD0425">
        <w:t xml:space="preserve"> IE in the </w:t>
      </w:r>
      <w:r w:rsidRPr="00FD0425">
        <w:rPr>
          <w:i/>
        </w:rPr>
        <w:t>UE Context Information</w:t>
      </w:r>
      <w:r w:rsidRPr="00FD0425">
        <w:t xml:space="preserve"> IE, as specified in TS 33.501 [28].</w:t>
      </w:r>
    </w:p>
    <w:p w14:paraId="70313618" w14:textId="77777777" w:rsidR="00AF26FC" w:rsidRPr="00FD0425" w:rsidRDefault="00AF26FC" w:rsidP="00AF26FC">
      <w:r w:rsidRPr="00FD0425">
        <w:lastRenderedPageBreak/>
        <w:t xml:space="preserve">Upon reception of the </w:t>
      </w:r>
      <w:r w:rsidRPr="00FD0425">
        <w:rPr>
          <w:i/>
          <w:iCs/>
          <w:lang w:eastAsia="zh-CN"/>
        </w:rPr>
        <w:t xml:space="preserve">PDU Session Resource Setup List </w:t>
      </w:r>
      <w:r w:rsidRPr="00FD0425">
        <w:t xml:space="preserve">IE, contained in the HANDOVER REQUEST message, </w:t>
      </w:r>
      <w:bookmarkStart w:id="39" w:name="_Hlk513291162"/>
      <w:r w:rsidRPr="00FD0425">
        <w:t>the target NG-RAN node shall behave the same as specified in TS 38.413 [5] for the PDU Session Resource Setup procedure</w:t>
      </w:r>
      <w:bookmarkEnd w:id="39"/>
      <w:r w:rsidRPr="00FD0425">
        <w:t xml:space="preserve">. </w:t>
      </w:r>
      <w:bookmarkEnd w:id="38"/>
      <w:r w:rsidRPr="00FD0425">
        <w:rPr>
          <w:snapToGrid w:val="0"/>
        </w:rPr>
        <w:t xml:space="preserve">The </w:t>
      </w:r>
      <w:r w:rsidRPr="00FD0425">
        <w:t>target NG-RAN node</w:t>
      </w:r>
      <w:r w:rsidRPr="00FD0425">
        <w:rPr>
          <w:snapToGrid w:val="0"/>
        </w:rPr>
        <w:t xml:space="preserve"> shall </w:t>
      </w:r>
      <w:r w:rsidRPr="00FD0425">
        <w:t xml:space="preserve">report in the </w:t>
      </w:r>
      <w:r w:rsidRPr="00FD0425">
        <w:rPr>
          <w:lang w:eastAsia="zh-CN"/>
        </w:rPr>
        <w:t>HANDOVER REQUEST ACKNOWLEDGE</w:t>
      </w:r>
      <w:r w:rsidRPr="00FD0425">
        <w:t xml:space="preserve"> message the successful establishment of the result for all the requested PDU session resources</w:t>
      </w:r>
      <w:r w:rsidRPr="00FD0425">
        <w:rPr>
          <w:snapToGrid w:val="0"/>
        </w:rPr>
        <w:t xml:space="preserve">. </w:t>
      </w:r>
      <w:r w:rsidRPr="00FD0425">
        <w:t xml:space="preserve">When the target NG-RAN node reports the unsuccessful establishment of </w:t>
      </w:r>
      <w:r w:rsidRPr="00FD0425">
        <w:rPr>
          <w:rFonts w:eastAsia="MS Mincho"/>
        </w:rPr>
        <w:t>a PDU session resource,</w:t>
      </w:r>
      <w:r w:rsidRPr="00FD0425">
        <w:t xml:space="preserve"> the cause value should be precise enough to enable the source NG-RAN node to know the reason for the unsuccessful establishment.</w:t>
      </w:r>
    </w:p>
    <w:p w14:paraId="2AF52B89" w14:textId="77777777" w:rsidR="00AF26FC" w:rsidRPr="00FD0425" w:rsidRDefault="00AF26FC" w:rsidP="00AF26FC">
      <w:pPr>
        <w:rPr>
          <w:lang w:eastAsia="ja-JP"/>
        </w:rPr>
      </w:pPr>
      <w:r w:rsidRPr="00FD0425">
        <w:rPr>
          <w:lang w:eastAsia="ja-JP"/>
        </w:rPr>
        <w:t xml:space="preserve">For each PDU session if the </w:t>
      </w:r>
      <w:r w:rsidRPr="00FD0425">
        <w:rPr>
          <w:i/>
          <w:lang w:eastAsia="ja-JP"/>
        </w:rPr>
        <w:t>PDU Session Aggregate Maximum Bit Rate</w:t>
      </w:r>
      <w:r w:rsidRPr="00FD0425">
        <w:rPr>
          <w:lang w:eastAsia="ja-JP"/>
        </w:rPr>
        <w:t xml:space="preserve"> IE is included in the</w:t>
      </w:r>
      <w:r w:rsidRPr="00FD0425">
        <w:t xml:space="preserve"> </w:t>
      </w:r>
      <w:r w:rsidRPr="00FD0425">
        <w:rPr>
          <w:i/>
          <w:lang w:eastAsia="ja-JP"/>
        </w:rPr>
        <w:t xml:space="preserve">PDU Session Resources To Be Setup List </w:t>
      </w:r>
      <w:r w:rsidRPr="00FD0425">
        <w:rPr>
          <w:lang w:eastAsia="ja-JP"/>
        </w:rPr>
        <w:t xml:space="preserve">IE contained in the HANDOVER REQUEST message, the target NG-RAN node </w:t>
      </w:r>
      <w:bookmarkStart w:id="40" w:name="_Hlk521508401"/>
      <w:r w:rsidRPr="00FD0425">
        <w:rPr>
          <w:lang w:eastAsia="ja-JP"/>
        </w:rPr>
        <w:t xml:space="preserve">shall </w:t>
      </w:r>
      <w:r w:rsidRPr="00FD0425">
        <w:rPr>
          <w:lang w:eastAsia="zh-CN"/>
        </w:rPr>
        <w:t xml:space="preserve">store </w:t>
      </w:r>
      <w:r w:rsidRPr="00FD0425">
        <w:t xml:space="preserve">the </w:t>
      </w:r>
      <w:r w:rsidRPr="00FD0425">
        <w:rPr>
          <w:lang w:eastAsia="zh-CN"/>
        </w:rPr>
        <w:t>received</w:t>
      </w:r>
      <w:r w:rsidRPr="00FD0425">
        <w:t xml:space="preserve"> PDU Session Aggregate Maximum Bit Rate in the UE context and use it when enforcing traffic policing for Non-GBR QoS flows </w:t>
      </w:r>
      <w:r w:rsidRPr="00FD0425">
        <w:rPr>
          <w:rFonts w:hint="eastAsia"/>
          <w:lang w:eastAsia="zh-CN"/>
        </w:rPr>
        <w:t>for the concerned</w:t>
      </w:r>
      <w:r w:rsidRPr="00FD0425">
        <w:rPr>
          <w:lang w:eastAsia="ja-JP"/>
        </w:rPr>
        <w:t xml:space="preserve"> </w:t>
      </w:r>
      <w:r w:rsidRPr="00FD0425">
        <w:rPr>
          <w:rFonts w:hint="eastAsia"/>
          <w:lang w:eastAsia="zh-CN"/>
        </w:rPr>
        <w:t>UE as specified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</w:t>
      </w:r>
      <w:r w:rsidRPr="00FD0425">
        <w:rPr>
          <w:lang w:eastAsia="zh-CN"/>
        </w:rPr>
        <w:t>7].</w:t>
      </w:r>
      <w:bookmarkEnd w:id="40"/>
    </w:p>
    <w:p w14:paraId="1A93E124" w14:textId="77777777" w:rsidR="00AF26FC" w:rsidRPr="00FD0425" w:rsidRDefault="00AF26FC" w:rsidP="00AF26FC">
      <w:r w:rsidRPr="00FD0425">
        <w:t xml:space="preserve">For each </w:t>
      </w:r>
      <w:r w:rsidRPr="00FD0425">
        <w:rPr>
          <w:rFonts w:hint="eastAsia"/>
        </w:rPr>
        <w:t>Qo</w:t>
      </w:r>
      <w:r w:rsidRPr="00FD0425">
        <w:t>S</w:t>
      </w:r>
      <w:r w:rsidRPr="00FD0425">
        <w:rPr>
          <w:rFonts w:hint="eastAsia"/>
        </w:rPr>
        <w:t xml:space="preserve"> </w:t>
      </w:r>
      <w:r w:rsidRPr="00FD0425">
        <w:t>f</w:t>
      </w:r>
      <w:r w:rsidRPr="00FD0425">
        <w:rPr>
          <w:rFonts w:hint="eastAsia"/>
        </w:rPr>
        <w:t>low</w:t>
      </w:r>
      <w:r w:rsidRPr="00FD0425">
        <w:rPr>
          <w:rFonts w:hint="eastAsia"/>
          <w:lang w:eastAsia="zh-CN"/>
        </w:rPr>
        <w:t xml:space="preserve"> </w:t>
      </w:r>
      <w:r w:rsidRPr="00FD0425">
        <w:t xml:space="preserve">for which the source </w:t>
      </w:r>
      <w:r w:rsidRPr="00FD0425">
        <w:rPr>
          <w:rFonts w:hint="eastAsia"/>
          <w:lang w:eastAsia="zh-CN"/>
        </w:rPr>
        <w:t>NG-RAN node</w:t>
      </w:r>
      <w:r w:rsidRPr="00FD0425">
        <w:t xml:space="preserve"> proposes to perform forwarding of downlink data, the source </w:t>
      </w:r>
      <w:r w:rsidRPr="00FD0425">
        <w:rPr>
          <w:rFonts w:hint="eastAsia"/>
          <w:lang w:eastAsia="zh-CN"/>
        </w:rPr>
        <w:t>NG-</w:t>
      </w:r>
      <w:r w:rsidRPr="00FD0425">
        <w:rPr>
          <w:lang w:eastAsia="zh-CN"/>
        </w:rPr>
        <w:t>RAN node</w:t>
      </w:r>
      <w:r w:rsidRPr="00FD0425">
        <w:t xml:space="preserve"> shall include the </w:t>
      </w:r>
      <w:r w:rsidRPr="00FD0425">
        <w:rPr>
          <w:i/>
        </w:rPr>
        <w:t>DL Forwarding</w:t>
      </w:r>
      <w:r w:rsidRPr="00FD0425">
        <w:t xml:space="preserve"> IE set to "DL forwarding proposed" within the </w:t>
      </w:r>
      <w:r w:rsidRPr="00FD0425">
        <w:rPr>
          <w:i/>
        </w:rPr>
        <w:t>Data Forwarding and</w:t>
      </w:r>
      <w:r w:rsidRPr="00FD0425">
        <w:t xml:space="preserve"> </w:t>
      </w:r>
      <w:r w:rsidRPr="00FD0425">
        <w:rPr>
          <w:i/>
        </w:rPr>
        <w:t>Offloading Info from source NG-RAN node</w:t>
      </w:r>
      <w:r w:rsidRPr="00FD0425">
        <w:t xml:space="preserve"> IE </w:t>
      </w:r>
      <w:r w:rsidRPr="00FD0425">
        <w:rPr>
          <w:rFonts w:hint="eastAsia"/>
          <w:lang w:eastAsia="zh-CN"/>
        </w:rPr>
        <w:t>in the</w:t>
      </w:r>
      <w:r w:rsidRPr="00FD0425">
        <w:rPr>
          <w:rFonts w:hint="eastAsia"/>
          <w:i/>
          <w:lang w:eastAsia="zh-CN"/>
        </w:rPr>
        <w:t xml:space="preserve"> </w:t>
      </w:r>
      <w:r w:rsidRPr="00FD0425">
        <w:rPr>
          <w:i/>
        </w:rPr>
        <w:t>PDU Session Resources To Be Setup List</w:t>
      </w:r>
      <w:r w:rsidRPr="00FD0425">
        <w:t xml:space="preserve"> </w:t>
      </w:r>
      <w:r w:rsidRPr="00FD0425">
        <w:rPr>
          <w:rFonts w:hint="eastAsia"/>
          <w:lang w:eastAsia="zh-CN"/>
        </w:rPr>
        <w:t>IE in</w:t>
      </w:r>
      <w:r w:rsidRPr="00FD0425">
        <w:t xml:space="preserve"> the HANDOVER REQUEST message. For each </w:t>
      </w:r>
      <w:r w:rsidRPr="00FD0425">
        <w:rPr>
          <w:rFonts w:hint="eastAsia"/>
          <w:lang w:eastAsia="zh-CN"/>
        </w:rPr>
        <w:t>PDU session</w:t>
      </w:r>
      <w:r w:rsidRPr="00FD0425">
        <w:t xml:space="preserve"> that </w:t>
      </w:r>
      <w:r w:rsidRPr="00FD0425">
        <w:rPr>
          <w:rFonts w:hint="eastAsia"/>
          <w:lang w:eastAsia="zh-CN"/>
        </w:rPr>
        <w:t xml:space="preserve">the target NG-RAN node </w:t>
      </w:r>
      <w:r w:rsidRPr="00FD0425">
        <w:t>decide</w:t>
      </w:r>
      <w:r w:rsidRPr="00FD0425">
        <w:rPr>
          <w:rFonts w:hint="eastAsia"/>
          <w:lang w:eastAsia="zh-CN"/>
        </w:rPr>
        <w:t>s</w:t>
      </w:r>
      <w:r w:rsidRPr="00FD0425">
        <w:t xml:space="preserve"> to admit</w:t>
      </w:r>
      <w:r w:rsidRPr="00FD0425">
        <w:rPr>
          <w:rFonts w:hint="eastAsia"/>
          <w:lang w:eastAsia="zh-CN"/>
        </w:rPr>
        <w:t xml:space="preserve"> the data forwarding for at least one Qo</w:t>
      </w:r>
      <w:r w:rsidRPr="00FD0425">
        <w:rPr>
          <w:lang w:eastAsia="zh-CN"/>
        </w:rPr>
        <w:t>S</w:t>
      </w:r>
      <w:r w:rsidRPr="00FD0425">
        <w:rPr>
          <w:rFonts w:hint="eastAsia"/>
          <w:lang w:eastAsia="zh-CN"/>
        </w:rPr>
        <w:t xml:space="preserve"> flow</w:t>
      </w:r>
      <w:r w:rsidRPr="00FD0425">
        <w:t xml:space="preserve">, the target </w:t>
      </w:r>
      <w:r w:rsidRPr="00FD0425">
        <w:rPr>
          <w:rFonts w:hint="eastAsia"/>
          <w:lang w:eastAsia="zh-CN"/>
        </w:rPr>
        <w:t>NG-RAN node</w:t>
      </w:r>
      <w:r w:rsidRPr="00FD0425">
        <w:t xml:space="preserve"> include</w:t>
      </w:r>
      <w:r w:rsidRPr="00FD0425">
        <w:rPr>
          <w:rFonts w:hint="eastAsia"/>
          <w:lang w:eastAsia="zh-CN"/>
        </w:rPr>
        <w:t>s</w:t>
      </w:r>
      <w:r w:rsidRPr="00FD0425">
        <w:t xml:space="preserve"> the </w:t>
      </w:r>
      <w:r w:rsidRPr="00FD0425">
        <w:rPr>
          <w:i/>
        </w:rPr>
        <w:t>PDU Session level DL data forwarding GTP-U Tunnel Endpoint</w:t>
      </w:r>
      <w:r w:rsidRPr="00FD0425">
        <w:t xml:space="preserve"> IE within the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rFonts w:eastAsia="Batang"/>
          <w:i/>
          <w:lang w:eastAsia="ja-JP"/>
        </w:rPr>
        <w:t xml:space="preserve">Data Forwarding Info from target NG-RAN node </w:t>
      </w:r>
      <w:r w:rsidRPr="00FD0425">
        <w:t xml:space="preserve">IE </w:t>
      </w:r>
      <w:r w:rsidRPr="00FD0425">
        <w:rPr>
          <w:rFonts w:hint="eastAsia"/>
          <w:lang w:eastAsia="zh-CN"/>
        </w:rPr>
        <w:t xml:space="preserve">in the </w:t>
      </w:r>
      <w:r w:rsidRPr="00FD0425">
        <w:rPr>
          <w:i/>
          <w:lang w:eastAsia="zh-CN"/>
        </w:rPr>
        <w:t>PDU Session Resource Admitted Info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 xml:space="preserve">IE contained in the </w:t>
      </w:r>
      <w:r w:rsidRPr="00FD0425">
        <w:rPr>
          <w:i/>
          <w:lang w:eastAsia="zh-CN"/>
        </w:rPr>
        <w:t>PDU Session Resources Admitted List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IE in</w:t>
      </w:r>
      <w:r w:rsidRPr="00FD0425">
        <w:t xml:space="preserve"> the HANDOVER REQUEST ACKNOWLEDGE message.</w:t>
      </w:r>
    </w:p>
    <w:p w14:paraId="3630E8A9" w14:textId="77777777" w:rsidR="00AF26FC" w:rsidRPr="00FD0425" w:rsidRDefault="00AF26FC" w:rsidP="00AF26FC">
      <w:r w:rsidRPr="00FD0425">
        <w:t xml:space="preserve">For each QoS flow for which the source NG-RAN node has not yet received the SDAP end marker packet if QoS flow re-mapping happened before handover, the source NG-RAN node shall include the </w:t>
      </w:r>
      <w:r w:rsidRPr="00FD0425">
        <w:rPr>
          <w:i/>
          <w:iCs/>
        </w:rPr>
        <w:t>UL Forwarding</w:t>
      </w:r>
      <w:r w:rsidRPr="00FD0425">
        <w:t xml:space="preserve"> </w:t>
      </w:r>
      <w:r w:rsidRPr="00FD0425">
        <w:rPr>
          <w:i/>
        </w:rPr>
        <w:t xml:space="preserve">Proposal </w:t>
      </w:r>
      <w:r w:rsidRPr="00FD0425">
        <w:t xml:space="preserve">IE within the </w:t>
      </w:r>
      <w:r w:rsidRPr="00FD0425">
        <w:rPr>
          <w:i/>
          <w:iCs/>
        </w:rPr>
        <w:t>Data Forwarding and Offloading Info from source NG-RAN node</w:t>
      </w:r>
      <w:r w:rsidRPr="00FD0425">
        <w:t xml:space="preserve"> IE in the HANDOVER REQUEST message, and if the target NG-RAN node decides to admit uplink data forwarding for at least one QoS flow, </w:t>
      </w:r>
      <w:r w:rsidRPr="00FD0425">
        <w:rPr>
          <w:snapToGrid w:val="0"/>
        </w:rPr>
        <w:t xml:space="preserve">the target NG-RAN node may include the </w:t>
      </w:r>
      <w:r w:rsidRPr="00FD0425">
        <w:rPr>
          <w:i/>
          <w:iCs/>
          <w:snapToGrid w:val="0"/>
        </w:rPr>
        <w:t xml:space="preserve">PDU Session Level UL Data Forwarding UP TNL Information </w:t>
      </w:r>
      <w:r w:rsidRPr="00FD0425">
        <w:rPr>
          <w:snapToGrid w:val="0"/>
        </w:rPr>
        <w:t xml:space="preserve">IE in the </w:t>
      </w:r>
      <w:r w:rsidRPr="00FD0425">
        <w:rPr>
          <w:i/>
          <w:iCs/>
        </w:rPr>
        <w:t>Data Forwarding Info from target NG-RAN node</w:t>
      </w:r>
      <w:r w:rsidRPr="00FD0425">
        <w:t xml:space="preserve"> IE in the </w:t>
      </w:r>
      <w:r w:rsidRPr="00FD0425">
        <w:rPr>
          <w:i/>
          <w:iCs/>
        </w:rPr>
        <w:t>PDU Session Resources Admitted Item</w:t>
      </w:r>
      <w:r w:rsidRPr="00FD0425">
        <w:t xml:space="preserve"> IE contained in the </w:t>
      </w:r>
      <w:r w:rsidRPr="00FD0425">
        <w:rPr>
          <w:i/>
          <w:iCs/>
        </w:rPr>
        <w:t>PDU Session Resources Admitted List</w:t>
      </w:r>
      <w:r w:rsidRPr="00FD0425">
        <w:t xml:space="preserve"> IE in the HANDOVER REQUEST ACKNOWLEDGE message to indicate that it accepts the uplink data forwarding.</w:t>
      </w:r>
    </w:p>
    <w:p w14:paraId="0D5A7948" w14:textId="77777777" w:rsidR="00AF26FC" w:rsidRPr="00FD0425" w:rsidRDefault="00AF26FC" w:rsidP="00AF26FC">
      <w:pPr>
        <w:rPr>
          <w:lang w:eastAsia="zh-CN"/>
        </w:rPr>
      </w:pPr>
      <w:r w:rsidRPr="00FD0425">
        <w:rPr>
          <w:snapToGrid w:val="0"/>
        </w:rPr>
        <w:t xml:space="preserve">For each PDU session resource successfully setup at the </w:t>
      </w:r>
      <w:r w:rsidRPr="00FD0425">
        <w:rPr>
          <w:rFonts w:hint="eastAsia"/>
          <w:snapToGrid w:val="0"/>
          <w:lang w:eastAsia="zh-CN"/>
        </w:rPr>
        <w:t xml:space="preserve">target </w:t>
      </w:r>
      <w:r w:rsidRPr="00FD0425">
        <w:rPr>
          <w:snapToGrid w:val="0"/>
        </w:rPr>
        <w:t xml:space="preserve">NG-RAN, the </w:t>
      </w:r>
      <w:r w:rsidRPr="00FD0425">
        <w:rPr>
          <w:rFonts w:hint="eastAsia"/>
          <w:snapToGrid w:val="0"/>
          <w:lang w:eastAsia="zh-CN"/>
        </w:rPr>
        <w:t xml:space="preserve">target </w:t>
      </w:r>
      <w:r w:rsidRPr="00FD0425">
        <w:rPr>
          <w:snapToGrid w:val="0"/>
        </w:rPr>
        <w:t xml:space="preserve">NG-RAN node may allocate resources for additional </w:t>
      </w:r>
      <w:proofErr w:type="spellStart"/>
      <w:r w:rsidRPr="00FD0425">
        <w:rPr>
          <w:rFonts w:hint="eastAsia"/>
          <w:snapToGrid w:val="0"/>
          <w:lang w:eastAsia="zh-CN"/>
        </w:rPr>
        <w:t>Xn</w:t>
      </w:r>
      <w:proofErr w:type="spellEnd"/>
      <w:r w:rsidRPr="00FD0425">
        <w:rPr>
          <w:snapToGrid w:val="0"/>
        </w:rPr>
        <w:t>-U PDU session resource GTP-U tunnel</w:t>
      </w:r>
      <w:r w:rsidRPr="00FD0425">
        <w:rPr>
          <w:rFonts w:hint="eastAsia"/>
          <w:snapToGrid w:val="0"/>
          <w:lang w:eastAsia="zh-CN"/>
        </w:rPr>
        <w:t>s</w:t>
      </w:r>
      <w:r w:rsidRPr="00FD0425">
        <w:rPr>
          <w:snapToGrid w:val="0"/>
        </w:rPr>
        <w:t>, indicated in the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rFonts w:hint="eastAsia"/>
          <w:i/>
          <w:lang w:eastAsia="zh-CN"/>
        </w:rPr>
        <w:t xml:space="preserve">Secondary </w:t>
      </w:r>
      <w:r w:rsidRPr="00FD0425">
        <w:rPr>
          <w:i/>
          <w:lang w:eastAsia="zh-CN"/>
        </w:rPr>
        <w:t>Data Forwarding Info from target NG-RAN node</w:t>
      </w:r>
      <w:r w:rsidRPr="00FD0425">
        <w:rPr>
          <w:i/>
          <w:snapToGrid w:val="0"/>
        </w:rPr>
        <w:t xml:space="preserve"> </w:t>
      </w:r>
      <w:r w:rsidRPr="00FD0425">
        <w:rPr>
          <w:rFonts w:hint="eastAsia"/>
          <w:i/>
          <w:snapToGrid w:val="0"/>
          <w:lang w:eastAsia="zh-CN"/>
        </w:rPr>
        <w:t xml:space="preserve">List </w:t>
      </w:r>
      <w:r w:rsidRPr="00FD0425">
        <w:rPr>
          <w:snapToGrid w:val="0"/>
        </w:rPr>
        <w:t>IE</w:t>
      </w:r>
      <w:r w:rsidRPr="00FD0425">
        <w:rPr>
          <w:lang w:eastAsia="ja-JP"/>
        </w:rPr>
        <w:t>.</w:t>
      </w:r>
    </w:p>
    <w:p w14:paraId="62EB897C" w14:textId="77777777" w:rsidR="00AF26FC" w:rsidRPr="00FD0425" w:rsidRDefault="00AF26FC" w:rsidP="00AF26FC">
      <w:pPr>
        <w:rPr>
          <w:lang w:eastAsia="zh-CN"/>
        </w:rPr>
      </w:pPr>
      <w:r w:rsidRPr="00FD0425">
        <w:t xml:space="preserve">For each </w:t>
      </w:r>
      <w:r w:rsidRPr="00FD0425">
        <w:rPr>
          <w:rFonts w:hint="eastAsia"/>
          <w:lang w:eastAsia="zh-CN"/>
        </w:rPr>
        <w:t xml:space="preserve">DRB </w:t>
      </w:r>
      <w:r w:rsidRPr="00FD0425">
        <w:t xml:space="preserve">for which the source </w:t>
      </w:r>
      <w:r w:rsidRPr="00FD0425">
        <w:rPr>
          <w:rFonts w:hint="eastAsia"/>
          <w:lang w:eastAsia="zh-CN"/>
        </w:rPr>
        <w:t>NG-RAN node</w:t>
      </w:r>
      <w:r w:rsidRPr="00FD0425">
        <w:t xml:space="preserve"> proposes to perform forwarding of downlink data, the source </w:t>
      </w:r>
      <w:r w:rsidRPr="00FD0425">
        <w:rPr>
          <w:rFonts w:hint="eastAsia"/>
          <w:lang w:eastAsia="zh-CN"/>
        </w:rPr>
        <w:t>NG-RAN node</w:t>
      </w:r>
      <w:r w:rsidRPr="00FD0425">
        <w:t xml:space="preserve"> shall include the </w:t>
      </w:r>
      <w:r w:rsidRPr="00FD0425">
        <w:rPr>
          <w:rFonts w:eastAsia="Batang"/>
          <w:i/>
          <w:lang w:eastAsia="ja-JP"/>
        </w:rPr>
        <w:t>DRB ID</w:t>
      </w:r>
      <w:r w:rsidRPr="00FD0425">
        <w:t xml:space="preserve"> IE </w:t>
      </w:r>
      <w:r w:rsidRPr="00FD0425">
        <w:rPr>
          <w:rFonts w:hint="eastAsia"/>
          <w:lang w:eastAsia="zh-CN"/>
        </w:rPr>
        <w:t xml:space="preserve">and the mapped </w:t>
      </w:r>
      <w:r w:rsidRPr="00FD0425">
        <w:rPr>
          <w:rFonts w:hint="eastAsia"/>
          <w:i/>
          <w:lang w:eastAsia="zh-CN"/>
        </w:rPr>
        <w:t>Qo</w:t>
      </w:r>
      <w:r w:rsidRPr="00FD0425">
        <w:rPr>
          <w:i/>
          <w:lang w:eastAsia="zh-CN"/>
        </w:rPr>
        <w:t>S</w:t>
      </w:r>
      <w:r w:rsidRPr="00FD0425">
        <w:rPr>
          <w:rFonts w:hint="eastAsia"/>
          <w:i/>
          <w:lang w:eastAsia="zh-CN"/>
        </w:rPr>
        <w:t xml:space="preserve"> </w:t>
      </w:r>
      <w:r w:rsidRPr="00FD0425">
        <w:rPr>
          <w:i/>
          <w:lang w:eastAsia="zh-CN"/>
        </w:rPr>
        <w:t>F</w:t>
      </w:r>
      <w:r w:rsidRPr="00FD0425">
        <w:rPr>
          <w:rFonts w:hint="eastAsia"/>
          <w:i/>
          <w:lang w:eastAsia="zh-CN"/>
        </w:rPr>
        <w:t>low</w:t>
      </w:r>
      <w:r w:rsidRPr="00FD0425">
        <w:rPr>
          <w:i/>
          <w:lang w:eastAsia="zh-CN"/>
        </w:rPr>
        <w:t>s</w:t>
      </w:r>
      <w:r w:rsidRPr="00FD0425">
        <w:rPr>
          <w:rFonts w:hint="eastAsia"/>
          <w:i/>
          <w:lang w:eastAsia="zh-CN"/>
        </w:rPr>
        <w:t xml:space="preserve"> </w:t>
      </w:r>
      <w:r w:rsidRPr="00FD0425">
        <w:rPr>
          <w:i/>
          <w:lang w:eastAsia="zh-CN"/>
        </w:rPr>
        <w:t>L</w:t>
      </w:r>
      <w:r w:rsidRPr="00FD0425">
        <w:rPr>
          <w:rFonts w:hint="eastAsia"/>
          <w:i/>
          <w:lang w:eastAsia="zh-CN"/>
        </w:rPr>
        <w:t>ist</w:t>
      </w:r>
      <w:r w:rsidRPr="00FD0425">
        <w:rPr>
          <w:rFonts w:hint="eastAsia"/>
          <w:lang w:eastAsia="zh-CN"/>
        </w:rPr>
        <w:t xml:space="preserve"> IE </w:t>
      </w:r>
      <w:r w:rsidRPr="00FD0425">
        <w:t xml:space="preserve">within the </w:t>
      </w:r>
      <w:r w:rsidRPr="00FD0425">
        <w:rPr>
          <w:rFonts w:eastAsia="Batang"/>
          <w:i/>
          <w:lang w:eastAsia="ja-JP"/>
        </w:rPr>
        <w:t>Source DRB to QoS Flow Mapping List</w:t>
      </w:r>
      <w:r w:rsidRPr="00FD0425">
        <w:rPr>
          <w:rFonts w:eastAsia="MS Mincho"/>
          <w:lang w:eastAsia="ja-JP"/>
        </w:rPr>
        <w:t xml:space="preserve"> IE</w:t>
      </w:r>
      <w:r w:rsidRPr="00FD0425">
        <w:t xml:space="preserve"> </w:t>
      </w:r>
      <w:r w:rsidRPr="00FD0425">
        <w:rPr>
          <w:rFonts w:hint="eastAsia"/>
          <w:lang w:eastAsia="zh-CN"/>
        </w:rPr>
        <w:t xml:space="preserve">contained in the </w:t>
      </w:r>
      <w:r w:rsidRPr="00FD0425">
        <w:rPr>
          <w:i/>
          <w:lang w:eastAsia="zh-CN"/>
        </w:rPr>
        <w:t>PDU Session Resources To Be Setup List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IE in</w:t>
      </w:r>
      <w:r w:rsidRPr="00FD0425">
        <w:t xml:space="preserve"> the HANDOVER REQUEST message. The source NG-RAN node may include the </w:t>
      </w:r>
      <w:r w:rsidRPr="00FD0425">
        <w:rPr>
          <w:rFonts w:eastAsia="Batang"/>
          <w:i/>
          <w:lang w:eastAsia="ja-JP"/>
        </w:rPr>
        <w:t>QoS Flow Mapping Indication</w:t>
      </w:r>
      <w:r w:rsidRPr="00FD0425">
        <w:rPr>
          <w:lang w:eastAsia="zh-CN"/>
        </w:rPr>
        <w:t xml:space="preserve"> IE in the </w:t>
      </w:r>
      <w:r w:rsidRPr="00FD0425">
        <w:rPr>
          <w:rFonts w:eastAsia="Batang"/>
          <w:i/>
          <w:lang w:eastAsia="ja-JP"/>
        </w:rPr>
        <w:t>Source DRB to QoS Flow Mapping List</w:t>
      </w:r>
      <w:r w:rsidRPr="00FD0425">
        <w:rPr>
          <w:rFonts w:eastAsia="MS Mincho"/>
          <w:lang w:eastAsia="ja-JP"/>
        </w:rPr>
        <w:t xml:space="preserve"> IE</w:t>
      </w:r>
      <w:r w:rsidRPr="00FD0425">
        <w:rPr>
          <w:lang w:eastAsia="zh-CN"/>
        </w:rPr>
        <w:t xml:space="preserve"> to</w:t>
      </w:r>
      <w:r w:rsidRPr="00FD0425">
        <w:t xml:space="preserve"> indicate that only the uplink or downlink QoS flow is mapped to the DRB. </w:t>
      </w:r>
      <w:r w:rsidRPr="00FD0425">
        <w:rPr>
          <w:rFonts w:hint="eastAsia"/>
          <w:lang w:eastAsia="zh-CN"/>
        </w:rPr>
        <w:t xml:space="preserve">If the target NG-RAN node </w:t>
      </w:r>
      <w:r w:rsidRPr="00FD0425">
        <w:rPr>
          <w:lang w:eastAsia="zh-CN"/>
        </w:rPr>
        <w:t>decides to use the same DRB configuration and to map the same QoS flows as the source NG-RAN node</w:t>
      </w:r>
      <w:r w:rsidRPr="00FD0425">
        <w:rPr>
          <w:rFonts w:hint="eastAsia"/>
          <w:lang w:eastAsia="zh-CN"/>
        </w:rPr>
        <w:t>, t</w:t>
      </w:r>
      <w:r w:rsidRPr="00FD0425">
        <w:t xml:space="preserve">he target </w:t>
      </w:r>
      <w:r w:rsidRPr="00FD0425">
        <w:rPr>
          <w:rFonts w:hint="eastAsia"/>
          <w:lang w:eastAsia="zh-CN"/>
        </w:rPr>
        <w:t>NG-RAN node</w:t>
      </w:r>
      <w:r w:rsidRPr="00FD0425">
        <w:t xml:space="preserve"> include</w:t>
      </w:r>
      <w:r w:rsidRPr="00FD0425">
        <w:rPr>
          <w:rFonts w:hint="eastAsia"/>
          <w:lang w:eastAsia="zh-CN"/>
        </w:rPr>
        <w:t>s</w:t>
      </w:r>
      <w:r w:rsidRPr="00FD0425">
        <w:t xml:space="preserve"> the </w:t>
      </w:r>
      <w:r w:rsidRPr="00FD0425">
        <w:rPr>
          <w:i/>
        </w:rPr>
        <w:t>DL Forwarding GTP Tunnel Endpoint</w:t>
      </w:r>
      <w:r w:rsidRPr="00FD0425">
        <w:t xml:space="preserve"> IE within the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i/>
          <w:lang w:eastAsia="zh-CN"/>
        </w:rPr>
        <w:t>Data Forwarding Response DRB List</w:t>
      </w:r>
      <w:r w:rsidRPr="00FD0425">
        <w:rPr>
          <w:rFonts w:eastAsia="Batang"/>
          <w:i/>
          <w:lang w:eastAsia="ja-JP"/>
        </w:rPr>
        <w:t xml:space="preserve"> </w:t>
      </w:r>
      <w:r w:rsidRPr="00FD0425">
        <w:t xml:space="preserve">IE </w:t>
      </w:r>
      <w:r w:rsidRPr="00FD0425">
        <w:rPr>
          <w:rFonts w:hint="eastAsia"/>
          <w:lang w:eastAsia="zh-CN"/>
        </w:rPr>
        <w:t>in</w:t>
      </w:r>
      <w:r w:rsidRPr="00FD0425">
        <w:t xml:space="preserve"> the HANDOVER REQUEST ACKNOWLEDGE message to indicate that it accepts the proposed forwarding of downlink data for this </w:t>
      </w:r>
      <w:r w:rsidRPr="00FD0425">
        <w:rPr>
          <w:rFonts w:hint="eastAsia"/>
          <w:lang w:eastAsia="zh-CN"/>
        </w:rPr>
        <w:t>DRB</w:t>
      </w:r>
      <w:r w:rsidRPr="00FD0425">
        <w:t>.</w:t>
      </w:r>
    </w:p>
    <w:p w14:paraId="01063B15" w14:textId="77777777" w:rsidR="00AF26FC" w:rsidRPr="00FD0425" w:rsidRDefault="00AF26FC" w:rsidP="00AF26FC">
      <w:r w:rsidRPr="00FD0425">
        <w:t xml:space="preserve">If the HANDOVER REQUEST ACKNOWLEDGE message contains the </w:t>
      </w:r>
      <w:r w:rsidRPr="00FD0425">
        <w:rPr>
          <w:i/>
          <w:iCs/>
        </w:rPr>
        <w:t>UL Forwarding GTP Tunnel Endpoint</w:t>
      </w:r>
      <w:r w:rsidRPr="00FD0425">
        <w:t xml:space="preserve"> IE for a given </w:t>
      </w:r>
      <w:r w:rsidRPr="00FD0425">
        <w:rPr>
          <w:rFonts w:hint="eastAsia"/>
          <w:lang w:eastAsia="zh-CN"/>
        </w:rPr>
        <w:t>DRB</w:t>
      </w:r>
      <w:r w:rsidRPr="00FD0425">
        <w:t xml:space="preserve"> in the </w:t>
      </w:r>
      <w:r w:rsidRPr="00FD0425">
        <w:rPr>
          <w:i/>
        </w:rPr>
        <w:t xml:space="preserve">Data Forwarding Response DRB List </w:t>
      </w:r>
      <w:r w:rsidRPr="00FD0425">
        <w:rPr>
          <w:iCs/>
        </w:rPr>
        <w:t>IE</w:t>
      </w:r>
      <w:r w:rsidRPr="00FD0425">
        <w:rPr>
          <w:rFonts w:hint="eastAsia"/>
          <w:iCs/>
          <w:lang w:eastAsia="zh-CN"/>
        </w:rPr>
        <w:t xml:space="preserve"> within</w:t>
      </w:r>
      <w:r w:rsidRPr="00FD0425">
        <w:rPr>
          <w:i/>
        </w:rPr>
        <w:t xml:space="preserve"> </w:t>
      </w:r>
      <w:r w:rsidRPr="00FD0425">
        <w:rPr>
          <w:rFonts w:eastAsia="Batang"/>
          <w:i/>
          <w:lang w:eastAsia="ja-JP"/>
        </w:rPr>
        <w:t>Data Forwarding Info from target NG-RAN node</w:t>
      </w:r>
      <w:r w:rsidRPr="00FD0425">
        <w:t xml:space="preserve"> IE</w:t>
      </w:r>
      <w:r w:rsidRPr="00FD0425">
        <w:rPr>
          <w:rFonts w:hint="eastAsia"/>
          <w:lang w:eastAsia="zh-CN"/>
        </w:rPr>
        <w:t xml:space="preserve"> in the </w:t>
      </w:r>
      <w:r w:rsidRPr="00FD0425">
        <w:rPr>
          <w:i/>
          <w:lang w:eastAsia="zh-CN"/>
        </w:rPr>
        <w:t>PDU Session Resources Admitted List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IE</w:t>
      </w:r>
      <w:r w:rsidRPr="00FD0425">
        <w:rPr>
          <w:lang w:eastAsia="zh-CN"/>
        </w:rPr>
        <w:t xml:space="preserve"> and the source NG-RAN node accepts the data forwarding proposed by the target NG-RAN node</w:t>
      </w:r>
      <w:r w:rsidRPr="00FD0425">
        <w:rPr>
          <w:iCs/>
        </w:rPr>
        <w:t xml:space="preserve">, </w:t>
      </w:r>
      <w:r w:rsidRPr="00FD0425">
        <w:t xml:space="preserve">the source </w:t>
      </w:r>
      <w:r w:rsidRPr="00FD0425">
        <w:rPr>
          <w:rFonts w:hint="eastAsia"/>
          <w:lang w:eastAsia="zh-CN"/>
        </w:rPr>
        <w:t>NG-RAN node</w:t>
      </w:r>
      <w:r w:rsidRPr="00FD0425">
        <w:t xml:space="preserve"> shall perform forwarding of uplink data for th</w:t>
      </w:r>
      <w:r w:rsidRPr="00FD0425">
        <w:rPr>
          <w:rFonts w:hint="eastAsia"/>
          <w:lang w:eastAsia="zh-CN"/>
        </w:rPr>
        <w:t>e</w:t>
      </w:r>
      <w:r w:rsidRPr="00FD0425">
        <w:t xml:space="preserve"> </w:t>
      </w:r>
      <w:r w:rsidRPr="00FD0425">
        <w:rPr>
          <w:rFonts w:hint="eastAsia"/>
          <w:lang w:eastAsia="zh-CN"/>
        </w:rPr>
        <w:t>DRB</w:t>
      </w:r>
      <w:r w:rsidRPr="00FD0425">
        <w:t>.</w:t>
      </w:r>
    </w:p>
    <w:p w14:paraId="671550B8" w14:textId="77777777" w:rsidR="00AF26FC" w:rsidRPr="00FD0425" w:rsidRDefault="00AF26FC" w:rsidP="00AF26FC">
      <w:r w:rsidRPr="00FD0425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FD0425">
        <w:rPr>
          <w:i/>
          <w:lang w:eastAsia="ja-JP"/>
        </w:rPr>
        <w:t>PDU Session Resource To Be Setup</w:t>
      </w:r>
      <w:r w:rsidRPr="00FD0425">
        <w:rPr>
          <w:rFonts w:eastAsia="MS Mincho"/>
          <w:i/>
          <w:lang w:eastAsia="ja-JP"/>
        </w:rPr>
        <w:t xml:space="preserve"> Item</w:t>
      </w:r>
      <w:r w:rsidRPr="00FD0425">
        <w:t xml:space="preserve"> IE is admitted, the target NG-RAN shall send the HANDOVER REQUEST ACKNOWLEDGE message including the </w:t>
      </w:r>
      <w:r w:rsidRPr="00FD0425">
        <w:rPr>
          <w:bCs/>
          <w:i/>
          <w:lang w:eastAsia="ja-JP"/>
        </w:rPr>
        <w:t xml:space="preserve">PDU Session Resources Not </w:t>
      </w:r>
      <w:r w:rsidRPr="00FD0425">
        <w:rPr>
          <w:rFonts w:eastAsia="MS Mincho"/>
          <w:bCs/>
          <w:i/>
          <w:lang w:eastAsia="ja-JP"/>
        </w:rPr>
        <w:t>Admitted List</w:t>
      </w:r>
      <w:r w:rsidRPr="00FD0425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14:paraId="37C6969C" w14:textId="77777777" w:rsidR="00AF26FC" w:rsidRPr="00FD0425" w:rsidRDefault="00AF26FC" w:rsidP="00AF26FC">
      <w:pPr>
        <w:rPr>
          <w:lang w:eastAsia="ja-JP"/>
        </w:rPr>
      </w:pPr>
      <w:r w:rsidRPr="00FD0425">
        <w:t xml:space="preserve">If the </w:t>
      </w:r>
      <w:r w:rsidRPr="00FD0425">
        <w:rPr>
          <w:i/>
          <w:iCs/>
          <w:lang w:eastAsia="zh-CN"/>
        </w:rPr>
        <w:t>Mobility Restriction List</w:t>
      </w:r>
      <w:r w:rsidRPr="00FD0425">
        <w:t xml:space="preserve"> IE is</w:t>
      </w:r>
    </w:p>
    <w:p w14:paraId="588CB5F6" w14:textId="77777777" w:rsidR="00AF26FC" w:rsidRPr="00FD0425" w:rsidRDefault="00AF26FC" w:rsidP="00AF26FC">
      <w:pPr>
        <w:pStyle w:val="B10"/>
      </w:pPr>
      <w:r w:rsidRPr="00FD0425">
        <w:t>-</w:t>
      </w:r>
      <w:r w:rsidRPr="00FD0425">
        <w:tab/>
        <w:t>contained in the HANDOVER REQUEST message, the target NG-RAN node shall</w:t>
      </w:r>
    </w:p>
    <w:p w14:paraId="292D8FA9" w14:textId="77777777" w:rsidR="00AF26FC" w:rsidRPr="00FD0425" w:rsidRDefault="00AF26FC" w:rsidP="00AF26FC">
      <w:pPr>
        <w:pStyle w:val="B2"/>
      </w:pPr>
      <w:r w:rsidRPr="00FD0425">
        <w:t>-</w:t>
      </w:r>
      <w:r w:rsidRPr="00FD0425">
        <w:tab/>
        <w:t xml:space="preserve">store the information received in the </w:t>
      </w:r>
      <w:r w:rsidRPr="00FD0425">
        <w:rPr>
          <w:i/>
          <w:iCs/>
          <w:lang w:eastAsia="zh-CN"/>
        </w:rPr>
        <w:t>Mobility Restriction List</w:t>
      </w:r>
      <w:r w:rsidRPr="00FD0425">
        <w:t xml:space="preserve"> IE in the UE context;</w:t>
      </w:r>
    </w:p>
    <w:p w14:paraId="53ED1272" w14:textId="77777777" w:rsidR="00AF26FC" w:rsidRPr="00FD0425" w:rsidRDefault="00AF26FC" w:rsidP="00AF26FC">
      <w:pPr>
        <w:pStyle w:val="B2"/>
      </w:pPr>
      <w:r w:rsidRPr="00FD0425">
        <w:t>-</w:t>
      </w:r>
      <w:r w:rsidRPr="00FD0425">
        <w:tab/>
        <w:t xml:space="preserve">use this information to determine a target for the UE during subsequent </w:t>
      </w:r>
      <w:r w:rsidRPr="00FD0425">
        <w:rPr>
          <w:noProof/>
          <w:lang w:eastAsia="zh-CN"/>
        </w:rPr>
        <w:t>mobility action for which the NG-RAN node provides information about the target of the mobility action towards the UE,</w:t>
      </w:r>
      <w:r w:rsidRPr="00FD0425">
        <w:t xml:space="preserve"> except when one of the PDU sessions has a particular ARP value (TS 23.501 [7]) in which case the information shall not apply;</w:t>
      </w:r>
    </w:p>
    <w:p w14:paraId="48E98744" w14:textId="77777777" w:rsidR="00AF26FC" w:rsidRPr="00FD0425" w:rsidRDefault="00AF26FC" w:rsidP="00AF26FC">
      <w:pPr>
        <w:pStyle w:val="B2"/>
      </w:pPr>
      <w:r w:rsidRPr="00FD0425">
        <w:lastRenderedPageBreak/>
        <w:t>-</w:t>
      </w:r>
      <w:r w:rsidRPr="00FD0425">
        <w:tab/>
        <w:t>use this information to select a proper SCG during dual connectivity operation.</w:t>
      </w:r>
    </w:p>
    <w:p w14:paraId="41F70C1A" w14:textId="77777777" w:rsidR="00AF26FC" w:rsidRPr="00FD0425" w:rsidRDefault="00AF26FC" w:rsidP="00AF26FC">
      <w:pPr>
        <w:pStyle w:val="B2"/>
      </w:pPr>
      <w:r w:rsidRPr="00FD0425">
        <w:t>-</w:t>
      </w:r>
      <w:r w:rsidRPr="00FD0425">
        <w:tab/>
        <w:t xml:space="preserve">use this information to select </w:t>
      </w:r>
      <w:r w:rsidRPr="00FD0425">
        <w:rPr>
          <w:rStyle w:val="B1Char"/>
        </w:rPr>
        <w:t>proper</w:t>
      </w:r>
      <w:r w:rsidRPr="00FD0425">
        <w:t xml:space="preserve"> RNA(s) for the UE when moving the UE to RRC_INACTIVE.</w:t>
      </w:r>
    </w:p>
    <w:p w14:paraId="3D981777" w14:textId="77777777" w:rsidR="00AF26FC" w:rsidRPr="00FD0425" w:rsidRDefault="00AF26FC" w:rsidP="00AF26FC">
      <w:pPr>
        <w:pStyle w:val="B10"/>
      </w:pPr>
      <w:r w:rsidRPr="00FD0425">
        <w:t>-</w:t>
      </w:r>
      <w:r w:rsidRPr="00FD0425">
        <w:tab/>
        <w:t>not contained in the HANDOVER REQUEST message, the target NG-RAN node shall</w:t>
      </w:r>
    </w:p>
    <w:p w14:paraId="0EC8F7CA" w14:textId="77777777" w:rsidR="00AF26FC" w:rsidRPr="00FD0425" w:rsidRDefault="00AF26FC" w:rsidP="00AF26FC">
      <w:pPr>
        <w:pStyle w:val="B2"/>
      </w:pPr>
      <w:r w:rsidRPr="00FD0425">
        <w:t>-</w:t>
      </w:r>
      <w:r w:rsidRPr="00FD0425">
        <w:tab/>
        <w:t>consider that no roaming and no access restriction apply to the UE.</w:t>
      </w:r>
    </w:p>
    <w:p w14:paraId="4ED6C5C4" w14:textId="77777777" w:rsidR="00AF26FC" w:rsidRPr="00FD0425" w:rsidRDefault="00AF26FC" w:rsidP="00AF26FC">
      <w:r w:rsidRPr="00FD0425">
        <w:t xml:space="preserve">If the </w:t>
      </w:r>
      <w:r w:rsidRPr="00FD0425">
        <w:rPr>
          <w:rFonts w:eastAsia="Batang"/>
          <w:i/>
          <w:iCs/>
        </w:rPr>
        <w:t>Trace Activation</w:t>
      </w:r>
      <w:r w:rsidRPr="00FD0425">
        <w:rPr>
          <w:rFonts w:eastAsia="Batang"/>
        </w:rPr>
        <w:t xml:space="preserve"> IE is included in the </w:t>
      </w:r>
      <w:r w:rsidRPr="00FD0425">
        <w:rPr>
          <w:lang w:eastAsia="zh-CN"/>
        </w:rPr>
        <w:t xml:space="preserve">HANDOVER </w:t>
      </w:r>
      <w:r w:rsidRPr="00FD0425">
        <w:t>REQUEST message the target NG-RAN node shall, if supported, initiate the requested trace function as specified in TS 32.422 [23].</w:t>
      </w:r>
    </w:p>
    <w:p w14:paraId="206DD1B0" w14:textId="77777777" w:rsidR="00AF26FC" w:rsidRPr="00FD0425" w:rsidRDefault="00AF26FC" w:rsidP="00AF26FC">
      <w:pPr>
        <w:rPr>
          <w:lang w:eastAsia="zh-CN"/>
        </w:rPr>
      </w:pPr>
      <w:r w:rsidRPr="00FD0425">
        <w:t xml:space="preserve">If the </w:t>
      </w:r>
      <w:r w:rsidRPr="00FD0425">
        <w:rPr>
          <w:i/>
        </w:rPr>
        <w:t>Index to RAT/Frequency Selection</w:t>
      </w:r>
      <w:r w:rsidRPr="00FD0425">
        <w:rPr>
          <w:rFonts w:cs="Arial"/>
          <w:i/>
        </w:rPr>
        <w:t xml:space="preserve"> Priority</w:t>
      </w:r>
      <w:r w:rsidRPr="00FD0425">
        <w:rPr>
          <w:i/>
          <w:lang w:eastAsia="zh-CN"/>
        </w:rPr>
        <w:t xml:space="preserve"> </w:t>
      </w:r>
      <w:r w:rsidRPr="00FD0425">
        <w:rPr>
          <w:lang w:eastAsia="zh-CN"/>
        </w:rPr>
        <w:t xml:space="preserve">IE is </w:t>
      </w:r>
      <w:r w:rsidRPr="00FD0425">
        <w:t xml:space="preserve">contained in the HANDOVER REQUEST message, the target NG-RAN node shall store this information 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FD0425">
        <w:t>.</w:t>
      </w:r>
    </w:p>
    <w:p w14:paraId="30120C7A" w14:textId="77777777" w:rsidR="00AF26FC" w:rsidRPr="00FD0425" w:rsidRDefault="00AF26FC" w:rsidP="00AF26FC">
      <w:r w:rsidRPr="00FD0425">
        <w:t xml:space="preserve">If the </w:t>
      </w:r>
      <w:r w:rsidRPr="00FD0425">
        <w:rPr>
          <w:i/>
        </w:rPr>
        <w:t>UE Context Reference at the S-NG-RAN</w:t>
      </w:r>
      <w:r w:rsidRPr="00FD0425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FD0425">
        <w:rPr>
          <w:i/>
        </w:rPr>
        <w:t>UE Context Kept Indicator</w:t>
      </w:r>
      <w:r w:rsidRPr="00FD0425">
        <w:t xml:space="preserve"> IE set to "True" in the HANDOVER REQUEST ACKNOWLEDGE message, which shall use this information as specified in TS 37.340 [8].</w:t>
      </w:r>
    </w:p>
    <w:p w14:paraId="3F757F5C" w14:textId="77777777" w:rsidR="00AF26FC" w:rsidRPr="00FD0425" w:rsidRDefault="00AF26FC" w:rsidP="00AF26FC">
      <w:r w:rsidRPr="00FD0425">
        <w:t xml:space="preserve">For each PDU session, if the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</w:rPr>
        <w:t>PDU Session Resource To Be Setup List</w:t>
      </w:r>
      <w:r w:rsidRPr="00FD0425">
        <w:t xml:space="preserve"> IE and the </w:t>
      </w:r>
      <w:r w:rsidRPr="00FD0425">
        <w:rPr>
          <w:i/>
          <w:lang w:eastAsia="ja-JP"/>
        </w:rPr>
        <w:t>Common Network Instance</w:t>
      </w:r>
      <w:r w:rsidRPr="00FD0425">
        <w:rPr>
          <w:lang w:eastAsia="ja-JP"/>
        </w:rPr>
        <w:t xml:space="preserve"> IE is not present</w:t>
      </w:r>
      <w:r w:rsidRPr="00FD0425">
        <w:t>, the target NG-RAN node shall, if supported, use it when selecting transport network resource as specified in TS 23.501 [7].</w:t>
      </w:r>
    </w:p>
    <w:p w14:paraId="19A3BA80" w14:textId="77777777" w:rsidR="00AF26FC" w:rsidRPr="00FD0425" w:rsidRDefault="00AF26FC" w:rsidP="00AF26FC">
      <w:r w:rsidRPr="00FD0425">
        <w:t xml:space="preserve">For each PDU session, if the </w:t>
      </w:r>
      <w:r w:rsidRPr="00FD0425">
        <w:rPr>
          <w:i/>
        </w:rPr>
        <w:t>Common</w:t>
      </w:r>
      <w:r w:rsidRPr="00FD0425">
        <w:t xml:space="preserve">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</w:rPr>
        <w:t>PDU Session Resource To Be Setup List</w:t>
      </w:r>
      <w:r w:rsidRPr="00FD0425">
        <w:t xml:space="preserve"> IE, the target NG-RAN node shall, if supported, use it when selecting transport network resource as specified in TS 23.501 [7].</w:t>
      </w:r>
    </w:p>
    <w:p w14:paraId="39367E51" w14:textId="77777777" w:rsidR="00AF26FC" w:rsidRPr="00FD0425" w:rsidRDefault="00AF26FC" w:rsidP="00AF26FC">
      <w:r w:rsidRPr="00FD0425">
        <w:rPr>
          <w:rFonts w:hint="eastAsia"/>
          <w:lang w:eastAsia="zh-CN"/>
        </w:rPr>
        <w:t xml:space="preserve">For each PDU session for which the </w:t>
      </w:r>
      <w:bookmarkStart w:id="41" w:name="OLE_LINK148"/>
      <w:bookmarkStart w:id="42" w:name="OLE_LINK149"/>
      <w:bookmarkStart w:id="43" w:name="OLE_LINK150"/>
      <w:r w:rsidRPr="00FD0425">
        <w:rPr>
          <w:rFonts w:hint="eastAsia"/>
          <w:i/>
          <w:lang w:eastAsia="zh-CN"/>
        </w:rPr>
        <w:t>Security Indication</w:t>
      </w:r>
      <w:r w:rsidRPr="00FD0425">
        <w:rPr>
          <w:rFonts w:hint="eastAsia"/>
          <w:lang w:eastAsia="zh-CN"/>
        </w:rPr>
        <w:t xml:space="preserve"> </w:t>
      </w:r>
      <w:bookmarkEnd w:id="41"/>
      <w:bookmarkEnd w:id="42"/>
      <w:bookmarkEnd w:id="43"/>
      <w:r w:rsidRPr="00FD0425">
        <w:rPr>
          <w:rFonts w:hint="eastAsia"/>
          <w:lang w:eastAsia="zh-CN"/>
        </w:rPr>
        <w:t xml:space="preserve">IE is included in the </w:t>
      </w:r>
      <w:r w:rsidRPr="00FD0425">
        <w:rPr>
          <w:i/>
        </w:rPr>
        <w:t>PDU Session Resource To Be Setup List</w:t>
      </w:r>
      <w:r w:rsidRPr="00FD0425">
        <w:t xml:space="preserve"> IE </w:t>
      </w:r>
      <w:r w:rsidRPr="00FD0425">
        <w:rPr>
          <w:rFonts w:hint="eastAsia"/>
          <w:lang w:eastAsia="zh-CN"/>
        </w:rPr>
        <w:t>and</w:t>
      </w:r>
      <w:r w:rsidRPr="00FD0425">
        <w:rPr>
          <w:lang w:eastAsia="zh-CN"/>
        </w:rPr>
        <w:t xml:space="preserve"> the</w:t>
      </w:r>
      <w:r w:rsidRPr="00FD0425">
        <w:rPr>
          <w:rFonts w:hint="eastAsia"/>
          <w:lang w:eastAsia="zh-CN"/>
        </w:rPr>
        <w:t xml:space="preserve"> </w:t>
      </w:r>
      <w:bookmarkStart w:id="44" w:name="OLE_LINK151"/>
      <w:bookmarkStart w:id="45" w:name="OLE_LINK152"/>
      <w:r w:rsidRPr="00FD0425">
        <w:rPr>
          <w:rFonts w:hint="eastAsia"/>
          <w:i/>
          <w:lang w:eastAsia="zh-CN"/>
        </w:rPr>
        <w:t>Integrity Protection Indication</w:t>
      </w:r>
      <w:r w:rsidRPr="00FD0425">
        <w:rPr>
          <w:rFonts w:hint="eastAsia"/>
          <w:lang w:eastAsia="zh-CN"/>
        </w:rPr>
        <w:t xml:space="preserve"> </w:t>
      </w:r>
      <w:bookmarkEnd w:id="44"/>
      <w:bookmarkEnd w:id="45"/>
      <w:r w:rsidRPr="00FD0425">
        <w:rPr>
          <w:rFonts w:hint="eastAsia"/>
          <w:lang w:eastAsia="zh-CN"/>
        </w:rPr>
        <w:t xml:space="preserve">IE </w:t>
      </w:r>
      <w:r w:rsidRPr="00FD0425">
        <w:rPr>
          <w:lang w:eastAsia="zh-CN"/>
        </w:rPr>
        <w:t xml:space="preserve">or </w:t>
      </w:r>
      <w:r w:rsidRPr="00FD0425">
        <w:rPr>
          <w:i/>
          <w:lang w:eastAsia="zh-CN"/>
        </w:rPr>
        <w:t>Confidentiality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is set to </w:t>
      </w:r>
      <w:r w:rsidRPr="00FD0425">
        <w:t>"</w:t>
      </w:r>
      <w:r w:rsidRPr="00FD0425">
        <w:rPr>
          <w:lang w:eastAsia="zh-CN"/>
        </w:rPr>
        <w:t>required</w:t>
      </w:r>
      <w:r w:rsidRPr="00FD0425">
        <w:t>"</w:t>
      </w:r>
      <w:r w:rsidRPr="00FD0425">
        <w:rPr>
          <w:rFonts w:hint="eastAsia"/>
          <w:lang w:eastAsia="zh-CN"/>
        </w:rPr>
        <w:t xml:space="preserve">, </w:t>
      </w:r>
      <w:r w:rsidRPr="00FD0425">
        <w:t xml:space="preserve">the target NG-RAN node shall </w:t>
      </w:r>
      <w:r w:rsidRPr="00FD0425">
        <w:rPr>
          <w:rFonts w:hint="eastAsia"/>
          <w:lang w:eastAsia="zh-CN"/>
        </w:rPr>
        <w:t xml:space="preserve">perform user plane </w:t>
      </w:r>
      <w:r w:rsidRPr="00FD0425">
        <w:rPr>
          <w:lang w:eastAsia="zh-CN"/>
        </w:rPr>
        <w:t>integrity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lang w:eastAsia="zh-CN"/>
        </w:rPr>
        <w:t>protection or ciphering, respectively</w:t>
      </w:r>
      <w:r w:rsidRPr="00FD0425">
        <w:rPr>
          <w:rFonts w:hint="eastAsia"/>
          <w:lang w:eastAsia="zh-CN"/>
        </w:rPr>
        <w:t xml:space="preserve">. </w:t>
      </w:r>
      <w:bookmarkStart w:id="46" w:name="_Hlk509588533"/>
      <w:r w:rsidRPr="00FD0425">
        <w:rPr>
          <w:lang w:eastAsia="zh-CN"/>
        </w:rPr>
        <w:t xml:space="preserve">If </w:t>
      </w:r>
      <w:r w:rsidRPr="00FD0425">
        <w:rPr>
          <w:rFonts w:hint="eastAsia"/>
          <w:lang w:eastAsia="zh-CN"/>
        </w:rPr>
        <w:t xml:space="preserve">the NG-RAN node </w:t>
      </w:r>
      <w:r w:rsidRPr="00FD0425">
        <w:rPr>
          <w:lang w:eastAsia="zh-CN"/>
        </w:rPr>
        <w:t>is not able to</w:t>
      </w:r>
      <w:r w:rsidRPr="00FD0425">
        <w:rPr>
          <w:rFonts w:hint="eastAsia"/>
          <w:lang w:eastAsia="zh-CN"/>
        </w:rPr>
        <w:t xml:space="preserve"> perform </w:t>
      </w:r>
      <w:r w:rsidRPr="00FD0425">
        <w:rPr>
          <w:lang w:eastAsia="zh-CN"/>
        </w:rPr>
        <w:t xml:space="preserve">the </w:t>
      </w:r>
      <w:r w:rsidRPr="00FD0425">
        <w:rPr>
          <w:rFonts w:hint="eastAsia"/>
          <w:lang w:eastAsia="zh-CN"/>
        </w:rPr>
        <w:t>user plane integrity</w:t>
      </w:r>
      <w:r w:rsidRPr="00FD0425">
        <w:rPr>
          <w:lang w:eastAsia="zh-CN"/>
        </w:rPr>
        <w:t xml:space="preserve"> protection or ciphering, it shall reject the setup of the PDU Session Resources with an appropriate cause value</w:t>
      </w:r>
      <w:bookmarkEnd w:id="46"/>
      <w:r w:rsidRPr="00FD0425">
        <w:t>.</w:t>
      </w:r>
    </w:p>
    <w:p w14:paraId="7A98BDA4" w14:textId="77777777" w:rsidR="00AF26FC" w:rsidRPr="00FD0425" w:rsidRDefault="00AF26FC" w:rsidP="00AF26FC">
      <w:bookmarkStart w:id="47" w:name="_Hlk515110149"/>
      <w:r w:rsidRPr="00FD0425">
        <w:t xml:space="preserve">If the NG-RAN node is an ng-eNB, it shall reject all PDU sessions for which the </w:t>
      </w:r>
      <w:r w:rsidRPr="00FD0425">
        <w:rPr>
          <w:rFonts w:hint="eastAsia"/>
          <w:i/>
          <w:lang w:eastAsia="zh-CN"/>
        </w:rPr>
        <w:t>Integrity Protection Indication</w:t>
      </w:r>
      <w:r w:rsidRPr="00FD0425">
        <w:rPr>
          <w:rFonts w:hint="eastAsia"/>
          <w:lang w:eastAsia="zh-CN"/>
        </w:rPr>
        <w:t xml:space="preserve"> IE </w:t>
      </w:r>
      <w:r w:rsidRPr="00FD0425">
        <w:t>is set to "required".</w:t>
      </w:r>
      <w:bookmarkEnd w:id="47"/>
    </w:p>
    <w:p w14:paraId="50B04313" w14:textId="77777777" w:rsidR="00AF26FC" w:rsidRPr="00FD0425" w:rsidRDefault="00AF26FC" w:rsidP="00AF26FC">
      <w:r w:rsidRPr="00FD0425">
        <w:rPr>
          <w:rFonts w:hint="eastAsia"/>
          <w:lang w:eastAsia="zh-CN"/>
        </w:rPr>
        <w:t xml:space="preserve">For each PDU session for which the </w:t>
      </w:r>
      <w:r w:rsidRPr="00FD0425">
        <w:rPr>
          <w:rFonts w:hint="eastAsia"/>
          <w:i/>
          <w:lang w:eastAsia="zh-CN"/>
        </w:rPr>
        <w:t>Security Indication</w:t>
      </w:r>
      <w:r w:rsidRPr="00FD0425">
        <w:rPr>
          <w:rFonts w:hint="eastAsia"/>
          <w:lang w:eastAsia="zh-CN"/>
        </w:rPr>
        <w:t xml:space="preserve"> IE is included in the </w:t>
      </w:r>
      <w:r w:rsidRPr="00FD0425">
        <w:rPr>
          <w:i/>
        </w:rPr>
        <w:t>PDU Session Resource To Be Setup List</w:t>
      </w:r>
      <w:r w:rsidRPr="00FD0425">
        <w:t xml:space="preserve"> IE and </w:t>
      </w:r>
      <w:r w:rsidRPr="00FD0425">
        <w:rPr>
          <w:lang w:eastAsia="zh-CN"/>
        </w:rPr>
        <w:t>the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i/>
          <w:lang w:eastAsia="zh-CN"/>
        </w:rPr>
        <w:t>Integrity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</w:t>
      </w:r>
      <w:r w:rsidRPr="00FD0425">
        <w:rPr>
          <w:lang w:eastAsia="zh-CN"/>
        </w:rPr>
        <w:t xml:space="preserve">or the </w:t>
      </w:r>
      <w:r w:rsidRPr="00FD0425">
        <w:rPr>
          <w:i/>
          <w:lang w:eastAsia="zh-CN"/>
        </w:rPr>
        <w:t>Confidentiality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is set to </w:t>
      </w:r>
      <w:r w:rsidRPr="00FD0425">
        <w:t>"</w:t>
      </w:r>
      <w:r w:rsidRPr="00FD0425">
        <w:rPr>
          <w:lang w:eastAsia="zh-CN"/>
        </w:rPr>
        <w:t>preferred</w:t>
      </w:r>
      <w:r w:rsidRPr="00FD0425">
        <w:t>"</w:t>
      </w:r>
      <w:r w:rsidRPr="00FD0425">
        <w:rPr>
          <w:rFonts w:hint="eastAsia"/>
          <w:lang w:eastAsia="zh-CN"/>
        </w:rPr>
        <w:t xml:space="preserve">, </w:t>
      </w:r>
      <w:r w:rsidRPr="00FD0425">
        <w:t xml:space="preserve">the target NG-RAN node should, if supported, </w:t>
      </w:r>
      <w:r w:rsidRPr="00FD0425">
        <w:rPr>
          <w:rFonts w:hint="eastAsia"/>
          <w:lang w:eastAsia="zh-CN"/>
        </w:rPr>
        <w:t xml:space="preserve">perform user plane </w:t>
      </w:r>
      <w:r w:rsidRPr="00FD0425">
        <w:rPr>
          <w:lang w:eastAsia="zh-CN"/>
        </w:rPr>
        <w:t>integrity protection or ciphering, respectively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lang w:eastAsia="zh-CN"/>
        </w:rPr>
        <w:t>and shall notify the SMF whether it succeeded the user plane integrity protection or ciphering or not for the concerned security policy</w:t>
      </w:r>
      <w:r w:rsidRPr="00FD0425">
        <w:t>.</w:t>
      </w:r>
    </w:p>
    <w:p w14:paraId="150A0B8B" w14:textId="77777777" w:rsidR="00AF26FC" w:rsidRPr="00FD0425" w:rsidRDefault="00AF26FC" w:rsidP="00AF26FC">
      <w:pPr>
        <w:rPr>
          <w:rFonts w:eastAsia="Malgun Gothic"/>
          <w:lang w:eastAsia="ja-JP"/>
        </w:rPr>
      </w:pPr>
      <w:bookmarkStart w:id="48" w:name="_Hlk527985448"/>
      <w:bookmarkStart w:id="49" w:name="_Hlk528050941"/>
      <w:r w:rsidRPr="00FD0425">
        <w:rPr>
          <w:lang w:eastAsia="zh-CN"/>
        </w:rPr>
        <w:t xml:space="preserve">For each PDU session for which the </w:t>
      </w:r>
      <w:bookmarkStart w:id="50" w:name="_Hlk521361544"/>
      <w:r w:rsidRPr="00FD0425">
        <w:rPr>
          <w:i/>
          <w:lang w:eastAsia="zh-CN"/>
        </w:rPr>
        <w:t>Maximum Integrity Protected Data Rate</w:t>
      </w:r>
      <w:r w:rsidRPr="00FD0425">
        <w:rPr>
          <w:lang w:eastAsia="zh-CN"/>
        </w:rPr>
        <w:t xml:space="preserve"> IE </w:t>
      </w:r>
      <w:bookmarkEnd w:id="50"/>
      <w:r w:rsidRPr="00FD0425">
        <w:rPr>
          <w:lang w:eastAsia="zh-CN"/>
        </w:rPr>
        <w:t xml:space="preserve">is included in the </w:t>
      </w:r>
      <w:r w:rsidRPr="00FD0425">
        <w:rPr>
          <w:i/>
          <w:lang w:eastAsia="zh-CN"/>
        </w:rPr>
        <w:t>Security Indication</w:t>
      </w:r>
      <w:r w:rsidRPr="00FD0425">
        <w:rPr>
          <w:lang w:eastAsia="zh-CN"/>
        </w:rPr>
        <w:t xml:space="preserve"> IE in the </w:t>
      </w:r>
      <w:r w:rsidRPr="00FD0425">
        <w:rPr>
          <w:i/>
        </w:rPr>
        <w:t>PDU Session Resources To Be Setup List</w:t>
      </w:r>
      <w:r w:rsidRPr="00FD0425">
        <w:rPr>
          <w:lang w:eastAsia="zh-CN"/>
        </w:rPr>
        <w:t xml:space="preserve"> IE, the NG-RAN node shall store the respective information and, if integrity protection is to be performed for the PDU session, </w:t>
      </w:r>
      <w:r w:rsidRPr="00FD0425">
        <w:t xml:space="preserve">it </w:t>
      </w:r>
      <w:bookmarkStart w:id="51" w:name="_Hlk528069290"/>
      <w:r w:rsidRPr="00FD0425">
        <w:t xml:space="preserve">shall </w:t>
      </w:r>
      <w:r w:rsidRPr="00FD0425">
        <w:rPr>
          <w:lang w:eastAsia="ja-JP"/>
        </w:rPr>
        <w:t xml:space="preserve">enforce the traffic corresponding to the received </w:t>
      </w:r>
      <w:bookmarkStart w:id="52" w:name="_Hlk522727533"/>
      <w:r w:rsidRPr="00FD0425">
        <w:rPr>
          <w:i/>
          <w:lang w:eastAsia="zh-CN"/>
        </w:rPr>
        <w:t>Maximum Integrity Protected Data Rate</w:t>
      </w:r>
      <w:r w:rsidRPr="00FD0425">
        <w:rPr>
          <w:lang w:eastAsia="zh-CN"/>
        </w:rPr>
        <w:t xml:space="preserve"> </w:t>
      </w:r>
      <w:r w:rsidRPr="00FD0425">
        <w:rPr>
          <w:lang w:eastAsia="ja-JP"/>
        </w:rPr>
        <w:t>IE</w:t>
      </w:r>
      <w:bookmarkEnd w:id="52"/>
      <w:r w:rsidRPr="00FD0425">
        <w:rPr>
          <w:lang w:eastAsia="ja-JP"/>
        </w:rPr>
        <w:t xml:space="preserve">, </w:t>
      </w:r>
      <w:bookmarkStart w:id="53" w:name="_Hlk522727582"/>
      <w:r w:rsidRPr="00FD0425">
        <w:rPr>
          <w:lang w:eastAsia="ja-JP"/>
        </w:rPr>
        <w:t>for the concerned PDU session and concerned UE</w:t>
      </w:r>
      <w:bookmarkEnd w:id="51"/>
      <w:bookmarkEnd w:id="53"/>
      <w:r w:rsidRPr="00FD0425">
        <w:rPr>
          <w:lang w:eastAsia="ja-JP"/>
        </w:rPr>
        <w:t xml:space="preserve">, as specified in </w:t>
      </w:r>
      <w:r w:rsidRPr="00FD0425">
        <w:rPr>
          <w:lang w:eastAsia="zh-CN"/>
        </w:rPr>
        <w:t>TS 23.501 [7]</w:t>
      </w:r>
      <w:r w:rsidRPr="00FD0425">
        <w:rPr>
          <w:lang w:eastAsia="ja-JP"/>
        </w:rPr>
        <w:t>.</w:t>
      </w:r>
      <w:bookmarkEnd w:id="48"/>
      <w:bookmarkEnd w:id="49"/>
    </w:p>
    <w:p w14:paraId="3D698C98" w14:textId="77777777" w:rsidR="00AF26FC" w:rsidRPr="00FD0425" w:rsidRDefault="00AF26FC" w:rsidP="00AF26FC">
      <w:pPr>
        <w:rPr>
          <w:lang w:eastAsia="zh-CN"/>
        </w:rPr>
      </w:pPr>
      <w:r w:rsidRPr="00FD0425">
        <w:rPr>
          <w:rFonts w:hint="eastAsia"/>
          <w:lang w:eastAsia="zh-CN"/>
        </w:rPr>
        <w:t xml:space="preserve">For each PDU session for which the </w:t>
      </w:r>
      <w:r w:rsidRPr="00FD0425">
        <w:rPr>
          <w:rFonts w:hint="eastAsia"/>
          <w:i/>
          <w:lang w:eastAsia="zh-CN"/>
        </w:rPr>
        <w:t>Security Indication</w:t>
      </w:r>
      <w:r w:rsidRPr="00FD0425">
        <w:rPr>
          <w:rFonts w:hint="eastAsia"/>
          <w:lang w:eastAsia="zh-CN"/>
        </w:rPr>
        <w:t xml:space="preserve"> IE is included in the </w:t>
      </w:r>
      <w:r w:rsidRPr="00FD0425">
        <w:rPr>
          <w:i/>
        </w:rPr>
        <w:t>PDU Session Resource To Be Setup List</w:t>
      </w:r>
      <w:r w:rsidRPr="00FD0425">
        <w:t xml:space="preserve"> IE </w:t>
      </w:r>
      <w:r w:rsidRPr="00FD0425">
        <w:rPr>
          <w:rFonts w:hint="eastAsia"/>
          <w:lang w:eastAsia="zh-CN"/>
        </w:rPr>
        <w:t>and</w:t>
      </w:r>
      <w:r w:rsidRPr="00FD0425">
        <w:rPr>
          <w:lang w:eastAsia="zh-CN"/>
        </w:rPr>
        <w:t xml:space="preserve"> the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rFonts w:hint="eastAsia"/>
          <w:i/>
          <w:lang w:eastAsia="zh-CN"/>
        </w:rPr>
        <w:t>Integrity Protection Indication</w:t>
      </w:r>
      <w:r w:rsidRPr="00FD0425">
        <w:rPr>
          <w:rFonts w:hint="eastAsia"/>
          <w:lang w:eastAsia="zh-CN"/>
        </w:rPr>
        <w:t xml:space="preserve"> IE </w:t>
      </w:r>
      <w:r w:rsidRPr="00FD0425">
        <w:rPr>
          <w:lang w:eastAsia="zh-CN"/>
        </w:rPr>
        <w:t xml:space="preserve">or </w:t>
      </w:r>
      <w:r w:rsidRPr="00FD0425">
        <w:rPr>
          <w:i/>
          <w:lang w:eastAsia="zh-CN"/>
        </w:rPr>
        <w:t>Confidentiality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is set to </w:t>
      </w:r>
      <w:r w:rsidRPr="00FD0425">
        <w:t>"</w:t>
      </w:r>
      <w:r w:rsidRPr="00FD0425">
        <w:rPr>
          <w:lang w:eastAsia="zh-CN"/>
        </w:rPr>
        <w:t>not needed</w:t>
      </w:r>
      <w:r w:rsidRPr="00FD0425">
        <w:t>"</w:t>
      </w:r>
      <w:r w:rsidRPr="00FD0425">
        <w:rPr>
          <w:rFonts w:hint="eastAsia"/>
          <w:lang w:eastAsia="zh-CN"/>
        </w:rPr>
        <w:t xml:space="preserve">, </w:t>
      </w:r>
      <w:r w:rsidRPr="00FD0425">
        <w:t xml:space="preserve">the target NG-RAN node shall not </w:t>
      </w:r>
      <w:r w:rsidRPr="00FD0425">
        <w:rPr>
          <w:rFonts w:hint="eastAsia"/>
          <w:lang w:eastAsia="zh-CN"/>
        </w:rPr>
        <w:t xml:space="preserve">perform user plane </w:t>
      </w:r>
      <w:r w:rsidRPr="00FD0425">
        <w:rPr>
          <w:lang w:eastAsia="zh-CN"/>
        </w:rPr>
        <w:t>integrity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lang w:eastAsia="zh-CN"/>
        </w:rPr>
        <w:t xml:space="preserve">protection or ciphering, respectively, </w:t>
      </w:r>
      <w:r w:rsidRPr="00FD0425">
        <w:rPr>
          <w:rFonts w:hint="eastAsia"/>
          <w:lang w:eastAsia="zh-CN"/>
        </w:rPr>
        <w:t xml:space="preserve">for the </w:t>
      </w:r>
      <w:r w:rsidRPr="00FD0425">
        <w:t>concerned PDU session</w:t>
      </w:r>
      <w:r w:rsidRPr="00FD0425">
        <w:rPr>
          <w:rFonts w:hint="eastAsia"/>
          <w:lang w:eastAsia="zh-CN"/>
        </w:rPr>
        <w:t>.</w:t>
      </w:r>
    </w:p>
    <w:p w14:paraId="1543666F" w14:textId="77777777" w:rsidR="00AF26FC" w:rsidRPr="00FD0425" w:rsidRDefault="00AF26FC" w:rsidP="00AF26FC">
      <w:r w:rsidRPr="00FD0425">
        <w:rPr>
          <w:lang w:eastAsia="ja-JP"/>
        </w:rPr>
        <w:t xml:space="preserve">For each PDU session, if the </w:t>
      </w:r>
      <w:r w:rsidRPr="00FD0425">
        <w:rPr>
          <w:i/>
          <w:lang w:eastAsia="ja-JP"/>
        </w:rPr>
        <w:t xml:space="preserve">Additional UL NG-U UP TNL Information </w:t>
      </w:r>
      <w:r w:rsidRPr="00FD0425">
        <w:rPr>
          <w:rFonts w:hint="eastAsia"/>
          <w:i/>
          <w:lang w:eastAsia="ja-JP"/>
        </w:rPr>
        <w:t>List</w:t>
      </w:r>
      <w:r w:rsidRPr="00FD0425">
        <w:rPr>
          <w:rFonts w:hint="eastAsia"/>
          <w:i/>
          <w:lang w:eastAsia="zh-CN"/>
        </w:rPr>
        <w:t xml:space="preserve"> </w:t>
      </w:r>
      <w:r w:rsidRPr="00FD0425">
        <w:rPr>
          <w:lang w:eastAsia="ja-JP"/>
        </w:rPr>
        <w:t xml:space="preserve">IE is included in the </w:t>
      </w:r>
      <w:r w:rsidRPr="00FD0425">
        <w:rPr>
          <w:i/>
          <w:lang w:eastAsia="ja-JP"/>
        </w:rPr>
        <w:t xml:space="preserve">PDU Session Resources To Be Setup List </w:t>
      </w:r>
      <w:r w:rsidRPr="00FD0425">
        <w:rPr>
          <w:lang w:eastAsia="ja-JP"/>
        </w:rPr>
        <w:t>IE contained in the HANDOVER</w:t>
      </w:r>
      <w:r w:rsidRPr="00FD0425">
        <w:t xml:space="preserve"> REQUEST </w:t>
      </w:r>
      <w:r w:rsidRPr="00FD0425">
        <w:rPr>
          <w:lang w:eastAsia="ja-JP"/>
        </w:rPr>
        <w:t xml:space="preserve">message, the </w:t>
      </w:r>
      <w:r w:rsidRPr="00FD0425">
        <w:rPr>
          <w:rFonts w:hint="eastAsia"/>
          <w:lang w:eastAsia="zh-CN"/>
        </w:rPr>
        <w:t xml:space="preserve">target </w:t>
      </w:r>
      <w:r w:rsidRPr="00FD0425">
        <w:rPr>
          <w:lang w:eastAsia="ja-JP"/>
        </w:rPr>
        <w:t xml:space="preserve">NG-RAN node may forward the UP transport layer information to the </w:t>
      </w:r>
      <w:r w:rsidRPr="00FD0425">
        <w:rPr>
          <w:rFonts w:hint="eastAsia"/>
          <w:lang w:eastAsia="zh-CN"/>
        </w:rPr>
        <w:t xml:space="preserve">target </w:t>
      </w:r>
      <w:r w:rsidRPr="00FD0425">
        <w:rPr>
          <w:lang w:eastAsia="ja-JP"/>
        </w:rPr>
        <w:t xml:space="preserve">S-NG-RAN node as </w:t>
      </w:r>
      <w:r w:rsidRPr="00FD0425">
        <w:rPr>
          <w:rFonts w:hint="eastAsia"/>
          <w:lang w:eastAsia="zh-CN"/>
        </w:rPr>
        <w:t xml:space="preserve">the uplink </w:t>
      </w:r>
      <w:r w:rsidRPr="00FD0425">
        <w:rPr>
          <w:lang w:eastAsia="ja-JP"/>
        </w:rPr>
        <w:t>termination point for the user plane data for this PDU session split in different tunnel.</w:t>
      </w:r>
    </w:p>
    <w:p w14:paraId="55BD612D" w14:textId="77777777" w:rsidR="00AF26FC" w:rsidRPr="00FD0425" w:rsidRDefault="00AF26FC" w:rsidP="00AF26FC">
      <w:r w:rsidRPr="00FD0425">
        <w:t xml:space="preserve">If the </w:t>
      </w:r>
      <w:r w:rsidRPr="00FD0425">
        <w:rPr>
          <w:i/>
          <w:iCs/>
        </w:rPr>
        <w:t>Location Reporting Information</w:t>
      </w:r>
      <w:r w:rsidRPr="00FD0425">
        <w:t xml:space="preserve"> IE is included in the HANDOVER REQUEST message, then the target NG-RAN node should initiate the requested location reporting functionality as defined in TS 38.413 [5].</w:t>
      </w:r>
    </w:p>
    <w:p w14:paraId="5D45E5AB" w14:textId="77777777" w:rsidR="00AF26FC" w:rsidRPr="006142C1" w:rsidRDefault="00AF26FC" w:rsidP="00AF26FC">
      <w:pPr>
        <w:rPr>
          <w:rFonts w:cs="Arial"/>
        </w:rPr>
      </w:pPr>
      <w:r w:rsidRPr="00FD0425">
        <w:t xml:space="preserve">Upon reception of </w:t>
      </w:r>
      <w:r w:rsidRPr="00FD0425">
        <w:rPr>
          <w:i/>
          <w:iCs/>
        </w:rPr>
        <w:t>UE History Information</w:t>
      </w:r>
      <w:r w:rsidRPr="00FD0425">
        <w:t xml:space="preserve"> IE in the HANDOVER REQUEST message, the target NG-RAN node shall </w:t>
      </w:r>
      <w:r w:rsidRPr="00FD0425">
        <w:rPr>
          <w:rFonts w:cs="Arial"/>
        </w:rPr>
        <w:t xml:space="preserve">collect </w:t>
      </w:r>
      <w:r w:rsidRPr="00FD0425">
        <w:t xml:space="preserve">the information defined as mandatory in the </w:t>
      </w:r>
      <w:r w:rsidRPr="00FD0425">
        <w:rPr>
          <w:i/>
          <w:iCs/>
        </w:rPr>
        <w:t>UE History Information</w:t>
      </w:r>
      <w:r w:rsidRPr="00FD0425">
        <w:t xml:space="preserve"> IE and shall, if supported, collect the information defined as optional in the </w:t>
      </w:r>
      <w:r w:rsidRPr="00FD0425">
        <w:rPr>
          <w:i/>
        </w:rPr>
        <w:t>UE History Information</w:t>
      </w:r>
      <w:r w:rsidRPr="00FD0425">
        <w:t xml:space="preserve"> IE</w:t>
      </w:r>
      <w:r w:rsidRPr="00FD0425">
        <w:rPr>
          <w:rFonts w:cs="Arial"/>
        </w:rPr>
        <w:t>, for as long as the UE stays in one of its cells, and store the collected information to be used for future handover preparations.</w:t>
      </w:r>
    </w:p>
    <w:p w14:paraId="5D88C7A8" w14:textId="77777777" w:rsidR="00AF26FC" w:rsidRDefault="00AF26FC" w:rsidP="00AF26FC">
      <w:pPr>
        <w:rPr>
          <w:ins w:id="54" w:author="Author"/>
        </w:rPr>
      </w:pPr>
      <w:ins w:id="55" w:author="Author">
        <w:r w:rsidRPr="00AA5DA2">
          <w:lastRenderedPageBreak/>
          <w:t xml:space="preserve">If the </w:t>
        </w:r>
        <w:r w:rsidRPr="00AA5DA2">
          <w:rPr>
            <w:i/>
          </w:rPr>
          <w:t>Mobility Information</w:t>
        </w:r>
        <w:r w:rsidRPr="00AA5DA2">
          <w:t xml:space="preserve"> IE is provided in the HANDOVER REQUEST message, the target </w:t>
        </w:r>
        <w:r>
          <w:t>NG-RAN node</w:t>
        </w:r>
        <w:r w:rsidRPr="00AA5DA2">
          <w:t xml:space="preserve"> shall, if su</w:t>
        </w:r>
        <w:r>
          <w:t>pported, store this information.</w:t>
        </w:r>
        <w:r w:rsidRPr="00AA5DA2">
          <w:t xml:space="preserve"> The target </w:t>
        </w:r>
        <w:r>
          <w:t>NG-RAN</w:t>
        </w:r>
        <w:r w:rsidRPr="00AA5DA2">
          <w:t xml:space="preserve"> shall, if supported, store the C-RNTI of the source cell received in the HANDOVER REQUEST message.</w:t>
        </w:r>
      </w:ins>
    </w:p>
    <w:p w14:paraId="63605F81" w14:textId="77777777" w:rsidR="00AF26FC" w:rsidRPr="000E5EF8" w:rsidRDefault="00AF26FC" w:rsidP="00AF26FC">
      <w:pPr>
        <w:rPr>
          <w:ins w:id="56" w:author="Author"/>
          <w:lang w:eastAsia="zh-CN"/>
        </w:rPr>
      </w:pPr>
      <w:ins w:id="57" w:author="Author">
        <w:r w:rsidRPr="00C37D2B">
          <w:rPr>
            <w:rFonts w:cs="Arial"/>
          </w:rPr>
          <w:t xml:space="preserve">Upon reception of the </w:t>
        </w:r>
        <w:r w:rsidRPr="00C37D2B">
          <w:rPr>
            <w:rFonts w:cs="Arial"/>
            <w:i/>
          </w:rPr>
          <w:t>UE History Information from the UE</w:t>
        </w:r>
        <w:r w:rsidRPr="00C37D2B">
          <w:rPr>
            <w:rFonts w:cs="Arial"/>
          </w:rPr>
          <w:t xml:space="preserve"> IE in the HANDOVER REQUEST message, the target </w:t>
        </w:r>
        <w:r>
          <w:rPr>
            <w:rFonts w:cs="Arial" w:hint="eastAsia"/>
            <w:lang w:eastAsia="zh-CN"/>
          </w:rPr>
          <w:t>NG-RAN node</w:t>
        </w:r>
        <w:r w:rsidRPr="00C37D2B">
          <w:rPr>
            <w:rFonts w:cs="Arial"/>
          </w:rPr>
          <w:t xml:space="preserve"> shall, if supported, store the collected information to be used for future handover preparations.</w:t>
        </w:r>
      </w:ins>
    </w:p>
    <w:p w14:paraId="033CD226" w14:textId="77777777" w:rsidR="00AF26FC" w:rsidRPr="00F7478E" w:rsidRDefault="00AF26FC" w:rsidP="00AF26FC">
      <w:pPr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End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lang w:eastAsia="zh-CN"/>
        </w:rPr>
        <w:t>2</w:t>
      </w:r>
      <w:r>
        <w:rPr>
          <w:vertAlign w:val="superscript"/>
          <w:lang w:eastAsia="zh-CN"/>
        </w:rPr>
        <w:t>nd</w:t>
      </w:r>
      <w:r w:rsidRPr="003741E7">
        <w:rPr>
          <w:rFonts w:hint="eastAsia"/>
          <w:lang w:eastAsia="zh-CN"/>
        </w:rPr>
        <w:t xml:space="preserve"> </w:t>
      </w:r>
      <w:r w:rsidRPr="00F7478E">
        <w:rPr>
          <w:rFonts w:eastAsia="Malgun Gothic" w:hint="eastAsia"/>
          <w:lang w:eastAsia="ko-KR"/>
        </w:rPr>
        <w:t>change ==============</w:t>
      </w:r>
    </w:p>
    <w:p w14:paraId="4F56C010" w14:textId="77777777" w:rsidR="00AF26FC" w:rsidRPr="004E0709" w:rsidRDefault="00AF26FC" w:rsidP="00AF26FC">
      <w:pPr>
        <w:rPr>
          <w:rFonts w:eastAsia="Malgun Gothic"/>
          <w:lang w:eastAsia="ko-KR"/>
        </w:rPr>
      </w:pPr>
    </w:p>
    <w:p w14:paraId="4E1311DC" w14:textId="77777777" w:rsidR="00AF26FC" w:rsidRPr="0008547C" w:rsidRDefault="00AF26FC" w:rsidP="00AF26FC">
      <w:pPr>
        <w:rPr>
          <w:lang w:eastAsia="zh-CN"/>
        </w:rPr>
      </w:pPr>
      <w:bookmarkStart w:id="58" w:name="_Toc14207539"/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 w:hint="eastAsia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lang w:eastAsia="zh-CN"/>
        </w:rPr>
        <w:t>3</w:t>
      </w:r>
      <w:r>
        <w:rPr>
          <w:vertAlign w:val="superscript"/>
          <w:lang w:eastAsia="zh-CN"/>
        </w:rPr>
        <w:t>rd</w:t>
      </w:r>
      <w:r w:rsidRPr="003741E7">
        <w:rPr>
          <w:rFonts w:hint="eastAsia"/>
          <w:lang w:eastAsia="zh-CN"/>
        </w:rPr>
        <w:t xml:space="preserve"> </w:t>
      </w:r>
      <w:r w:rsidRPr="00F7478E">
        <w:rPr>
          <w:rFonts w:eastAsia="Malgun Gothic" w:hint="eastAsia"/>
          <w:lang w:eastAsia="ko-KR"/>
        </w:rPr>
        <w:t>change ==============</w:t>
      </w:r>
    </w:p>
    <w:p w14:paraId="4CA112EB" w14:textId="77777777" w:rsidR="00AF26FC" w:rsidRPr="00AC628F" w:rsidRDefault="00AF26FC" w:rsidP="00AF26F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59" w:author="Author"/>
          <w:rFonts w:ascii="Arial" w:hAnsi="Arial"/>
          <w:sz w:val="28"/>
          <w:lang w:eastAsia="en-GB"/>
        </w:rPr>
      </w:pPr>
      <w:bookmarkStart w:id="60" w:name="_Toc14207534"/>
      <w:ins w:id="61" w:author="Author">
        <w:r w:rsidRPr="00AC628F">
          <w:rPr>
            <w:rFonts w:ascii="Arial" w:hAnsi="Arial"/>
            <w:sz w:val="28"/>
            <w:lang w:eastAsia="en-GB"/>
          </w:rPr>
          <w:t>8.</w:t>
        </w:r>
        <w:r>
          <w:rPr>
            <w:rFonts w:ascii="Arial" w:hAnsi="Arial"/>
            <w:sz w:val="28"/>
            <w:lang w:eastAsia="en-GB"/>
          </w:rPr>
          <w:t>4</w:t>
        </w:r>
        <w:r w:rsidRPr="00AC628F">
          <w:rPr>
            <w:rFonts w:ascii="Arial" w:hAnsi="Arial"/>
            <w:sz w:val="28"/>
            <w:lang w:eastAsia="en-GB"/>
          </w:rPr>
          <w:t>.</w:t>
        </w:r>
        <w:r>
          <w:rPr>
            <w:rFonts w:ascii="Arial" w:hAnsi="Arial"/>
            <w:sz w:val="28"/>
            <w:lang w:eastAsia="en-GB"/>
          </w:rPr>
          <w:t>w</w:t>
        </w:r>
        <w:r w:rsidRPr="00AC628F">
          <w:rPr>
            <w:rFonts w:ascii="Arial" w:hAnsi="Arial"/>
            <w:sz w:val="28"/>
            <w:lang w:eastAsia="en-GB"/>
          </w:rPr>
          <w:tab/>
          <w:t>Mobility Settings Change</w:t>
        </w:r>
        <w:bookmarkEnd w:id="60"/>
      </w:ins>
    </w:p>
    <w:p w14:paraId="5A5F8DB9" w14:textId="77777777" w:rsidR="00AF26FC" w:rsidRPr="00AC628F" w:rsidRDefault="00AF26FC" w:rsidP="00AF26F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2" w:author="Author"/>
          <w:rFonts w:ascii="Arial" w:hAnsi="Arial"/>
          <w:sz w:val="24"/>
          <w:lang w:eastAsia="en-GB"/>
        </w:rPr>
      </w:pPr>
      <w:bookmarkStart w:id="63" w:name="_Toc14207535"/>
      <w:ins w:id="64" w:author="Author">
        <w:r w:rsidRPr="00AC628F">
          <w:rPr>
            <w:rFonts w:ascii="Arial" w:hAnsi="Arial"/>
            <w:sz w:val="24"/>
            <w:lang w:eastAsia="en-GB"/>
          </w:rPr>
          <w:t>8.</w:t>
        </w:r>
        <w:r>
          <w:rPr>
            <w:rFonts w:ascii="Arial" w:hAnsi="Arial"/>
            <w:sz w:val="24"/>
            <w:lang w:eastAsia="en-GB"/>
          </w:rPr>
          <w:t>4</w:t>
        </w:r>
        <w:r w:rsidRPr="00AC628F">
          <w:rPr>
            <w:rFonts w:ascii="Arial" w:hAnsi="Arial"/>
            <w:sz w:val="24"/>
            <w:lang w:eastAsia="en-GB"/>
          </w:rPr>
          <w:t>.</w:t>
        </w:r>
        <w:r>
          <w:rPr>
            <w:rFonts w:ascii="Arial" w:hAnsi="Arial"/>
            <w:sz w:val="24"/>
            <w:lang w:eastAsia="en-GB"/>
          </w:rPr>
          <w:t>w</w:t>
        </w:r>
        <w:r w:rsidRPr="00AC628F">
          <w:rPr>
            <w:rFonts w:ascii="Arial" w:hAnsi="Arial"/>
            <w:sz w:val="24"/>
            <w:lang w:eastAsia="en-GB"/>
          </w:rPr>
          <w:t>.1</w:t>
        </w:r>
        <w:r w:rsidRPr="00AC628F">
          <w:rPr>
            <w:rFonts w:ascii="Arial" w:hAnsi="Arial"/>
            <w:sz w:val="24"/>
            <w:lang w:eastAsia="en-GB"/>
          </w:rPr>
          <w:tab/>
          <w:t>General</w:t>
        </w:r>
        <w:bookmarkEnd w:id="63"/>
      </w:ins>
    </w:p>
    <w:p w14:paraId="1ECCCF92" w14:textId="77777777" w:rsidR="00AF26FC" w:rsidRPr="00AC628F" w:rsidRDefault="00AF26FC" w:rsidP="00AF26FC">
      <w:pPr>
        <w:overflowPunct w:val="0"/>
        <w:autoSpaceDE w:val="0"/>
        <w:autoSpaceDN w:val="0"/>
        <w:adjustRightInd w:val="0"/>
        <w:textAlignment w:val="baseline"/>
        <w:rPr>
          <w:ins w:id="65" w:author="Author"/>
          <w:lang w:eastAsia="en-GB"/>
        </w:rPr>
      </w:pPr>
      <w:ins w:id="66" w:author="Author">
        <w:r w:rsidRPr="00AC628F">
          <w:rPr>
            <w:lang w:eastAsia="en-GB"/>
          </w:rPr>
          <w:t>This procedure enables an NG-RAN to negotiate the handover trigger settings with a peer NG-RAN controlling neighbouring cells.</w:t>
        </w:r>
      </w:ins>
    </w:p>
    <w:p w14:paraId="3243D3F4" w14:textId="77777777" w:rsidR="00AF26FC" w:rsidRPr="00AC628F" w:rsidRDefault="00AF26FC" w:rsidP="00AF26FC">
      <w:pPr>
        <w:overflowPunct w:val="0"/>
        <w:autoSpaceDE w:val="0"/>
        <w:autoSpaceDN w:val="0"/>
        <w:adjustRightInd w:val="0"/>
        <w:textAlignment w:val="baseline"/>
        <w:rPr>
          <w:ins w:id="67" w:author="Author"/>
          <w:lang w:eastAsia="en-GB"/>
        </w:rPr>
      </w:pPr>
      <w:ins w:id="68" w:author="Author">
        <w:r w:rsidRPr="00AC628F">
          <w:rPr>
            <w:lang w:eastAsia="en-GB"/>
          </w:rPr>
          <w:t xml:space="preserve">The procedure uses </w:t>
        </w:r>
        <w:r w:rsidRPr="00AC628F">
          <w:rPr>
            <w:lang w:eastAsia="zh-CN"/>
          </w:rPr>
          <w:t>non UE-associated signalling</w:t>
        </w:r>
        <w:r w:rsidRPr="00AC628F">
          <w:rPr>
            <w:lang w:eastAsia="en-GB"/>
          </w:rPr>
          <w:t>.</w:t>
        </w:r>
      </w:ins>
    </w:p>
    <w:p w14:paraId="6F270F28" w14:textId="77777777" w:rsidR="00AF26FC" w:rsidRPr="00AC628F" w:rsidRDefault="00AF26FC" w:rsidP="00AF26F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9" w:author="Author"/>
          <w:rFonts w:ascii="Arial" w:hAnsi="Arial"/>
          <w:sz w:val="24"/>
          <w:lang w:eastAsia="en-GB"/>
        </w:rPr>
      </w:pPr>
      <w:bookmarkStart w:id="70" w:name="_Toc14207536"/>
      <w:ins w:id="71" w:author="Author">
        <w:r w:rsidRPr="00AC628F">
          <w:rPr>
            <w:rFonts w:ascii="Arial" w:hAnsi="Arial"/>
            <w:sz w:val="24"/>
            <w:lang w:eastAsia="en-GB"/>
          </w:rPr>
          <w:t>8.</w:t>
        </w:r>
        <w:r>
          <w:rPr>
            <w:rFonts w:ascii="Arial" w:hAnsi="Arial"/>
            <w:sz w:val="24"/>
            <w:lang w:eastAsia="en-GB"/>
          </w:rPr>
          <w:t>4</w:t>
        </w:r>
        <w:r w:rsidRPr="00AC628F">
          <w:rPr>
            <w:rFonts w:ascii="Arial" w:hAnsi="Arial"/>
            <w:sz w:val="24"/>
            <w:lang w:eastAsia="en-GB"/>
          </w:rPr>
          <w:t>.</w:t>
        </w:r>
        <w:r>
          <w:rPr>
            <w:rFonts w:ascii="Arial" w:hAnsi="Arial"/>
            <w:sz w:val="24"/>
            <w:lang w:eastAsia="en-GB"/>
          </w:rPr>
          <w:t>w</w:t>
        </w:r>
        <w:r w:rsidRPr="00AC628F">
          <w:rPr>
            <w:rFonts w:ascii="Arial" w:hAnsi="Arial"/>
            <w:sz w:val="24"/>
            <w:lang w:eastAsia="en-GB"/>
          </w:rPr>
          <w:t>.2</w:t>
        </w:r>
        <w:r w:rsidRPr="00AC628F">
          <w:rPr>
            <w:rFonts w:ascii="Arial" w:hAnsi="Arial"/>
            <w:sz w:val="24"/>
            <w:lang w:eastAsia="en-GB"/>
          </w:rPr>
          <w:tab/>
          <w:t>Successful Operation</w:t>
        </w:r>
        <w:bookmarkEnd w:id="70"/>
      </w:ins>
    </w:p>
    <w:p w14:paraId="487D515D" w14:textId="77777777" w:rsidR="00AF26FC" w:rsidRPr="00AC628F" w:rsidRDefault="004F4DCD" w:rsidP="00AF26F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72" w:author="Author"/>
          <w:rFonts w:ascii="Arial" w:hAnsi="Arial"/>
          <w:b/>
          <w:lang w:eastAsia="en-GB"/>
        </w:rPr>
      </w:pPr>
      <w:ins w:id="73" w:author="Author">
        <w:r>
          <w:pict w14:anchorId="3C369F98">
            <v:shape id="_x0000_i1026" type="#_x0000_t75" style="width:358.5pt;height:115pt">
              <v:imagedata r:id="rId15" o:title=""/>
            </v:shape>
          </w:pict>
        </w:r>
      </w:ins>
    </w:p>
    <w:p w14:paraId="0AA742EA" w14:textId="77777777" w:rsidR="00AF26FC" w:rsidRPr="00AC628F" w:rsidRDefault="00AF26FC" w:rsidP="00AF26F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74" w:author="Author"/>
          <w:rFonts w:ascii="Arial" w:hAnsi="Arial"/>
          <w:b/>
          <w:lang w:eastAsia="en-GB"/>
        </w:rPr>
      </w:pPr>
      <w:ins w:id="75" w:author="Author">
        <w:r w:rsidRPr="00AC628F">
          <w:rPr>
            <w:rFonts w:ascii="Arial" w:hAnsi="Arial"/>
            <w:b/>
            <w:lang w:eastAsia="en-GB"/>
          </w:rPr>
          <w:t>Figure 8.</w:t>
        </w:r>
        <w:r>
          <w:rPr>
            <w:rFonts w:ascii="Arial" w:hAnsi="Arial"/>
            <w:b/>
            <w:lang w:eastAsia="en-GB"/>
          </w:rPr>
          <w:t>4</w:t>
        </w:r>
        <w:r w:rsidRPr="00AC628F">
          <w:rPr>
            <w:rFonts w:ascii="Arial" w:hAnsi="Arial"/>
            <w:b/>
            <w:lang w:eastAsia="en-GB"/>
          </w:rPr>
          <w:t>.</w:t>
        </w:r>
        <w:r>
          <w:rPr>
            <w:rFonts w:ascii="Arial" w:hAnsi="Arial"/>
            <w:b/>
            <w:lang w:eastAsia="en-GB"/>
          </w:rPr>
          <w:t>w</w:t>
        </w:r>
        <w:r w:rsidRPr="00AC628F">
          <w:rPr>
            <w:rFonts w:ascii="Arial" w:hAnsi="Arial"/>
            <w:b/>
            <w:lang w:eastAsia="en-GB"/>
          </w:rPr>
          <w:t>.2-1: Mobility Settings Change, successful operation</w:t>
        </w:r>
      </w:ins>
    </w:p>
    <w:p w14:paraId="4DBED496" w14:textId="77777777" w:rsidR="00AF26FC" w:rsidRPr="00AC628F" w:rsidRDefault="00AF26FC" w:rsidP="00AF26FC">
      <w:pPr>
        <w:overflowPunct w:val="0"/>
        <w:autoSpaceDE w:val="0"/>
        <w:autoSpaceDN w:val="0"/>
        <w:adjustRightInd w:val="0"/>
        <w:textAlignment w:val="baseline"/>
        <w:rPr>
          <w:ins w:id="76" w:author="Author"/>
          <w:lang w:eastAsia="en-GB"/>
        </w:rPr>
      </w:pPr>
      <w:ins w:id="77" w:author="Author">
        <w:r w:rsidRPr="00AC628F">
          <w:rPr>
            <w:lang w:eastAsia="en-GB"/>
          </w:rPr>
          <w:t>The procedure is initiated with a MOBILITY CHANGE REQUEST message sent from NG-RAN node</w:t>
        </w:r>
        <w:r w:rsidRPr="00AC628F">
          <w:rPr>
            <w:vertAlign w:val="subscript"/>
            <w:lang w:eastAsia="en-GB"/>
          </w:rPr>
          <w:t>1</w:t>
        </w:r>
        <w:r w:rsidRPr="00AC628F">
          <w:rPr>
            <w:lang w:eastAsia="en-GB"/>
          </w:rPr>
          <w:t xml:space="preserve"> to NG-RAN node</w:t>
        </w:r>
        <w:r w:rsidRPr="00AC628F">
          <w:rPr>
            <w:vertAlign w:val="subscript"/>
            <w:lang w:eastAsia="en-GB"/>
          </w:rPr>
          <w:t>2</w:t>
        </w:r>
        <w:r w:rsidRPr="00AC628F">
          <w:rPr>
            <w:lang w:eastAsia="en-GB"/>
          </w:rPr>
          <w:t>.</w:t>
        </w:r>
      </w:ins>
    </w:p>
    <w:p w14:paraId="2CEE6692" w14:textId="77777777" w:rsidR="00AF26FC" w:rsidRPr="00AC628F" w:rsidRDefault="00AF26FC" w:rsidP="00AF26FC">
      <w:pPr>
        <w:overflowPunct w:val="0"/>
        <w:autoSpaceDE w:val="0"/>
        <w:autoSpaceDN w:val="0"/>
        <w:adjustRightInd w:val="0"/>
        <w:textAlignment w:val="baseline"/>
        <w:rPr>
          <w:ins w:id="78" w:author="Author"/>
          <w:lang w:eastAsia="en-GB"/>
        </w:rPr>
      </w:pPr>
      <w:ins w:id="79" w:author="Author">
        <w:r w:rsidRPr="00AC628F">
          <w:rPr>
            <w:lang w:eastAsia="en-GB"/>
          </w:rPr>
          <w:t>Upon receipt, NG-RAN node</w:t>
        </w:r>
        <w:r w:rsidRPr="00AC628F">
          <w:rPr>
            <w:vertAlign w:val="subscript"/>
            <w:lang w:eastAsia="en-GB"/>
          </w:rPr>
          <w:t>2</w:t>
        </w:r>
        <w:r w:rsidRPr="00AC628F">
          <w:rPr>
            <w:lang w:eastAsia="en-GB"/>
          </w:rPr>
          <w:t xml:space="preserve"> shall evaluate if the proposed NG-RAN node</w:t>
        </w:r>
        <w:r w:rsidRPr="00AC628F">
          <w:rPr>
            <w:vertAlign w:val="subscript"/>
            <w:lang w:eastAsia="en-GB"/>
          </w:rPr>
          <w:t xml:space="preserve"> 2</w:t>
        </w:r>
        <w:r w:rsidRPr="00AC628F">
          <w:rPr>
            <w:lang w:eastAsia="en-GB"/>
          </w:rPr>
          <w:t xml:space="preserve"> handover trigger modification may be accepted. If NG-RAN node</w:t>
        </w:r>
        <w:r w:rsidRPr="00AC628F">
          <w:rPr>
            <w:vertAlign w:val="subscript"/>
            <w:lang w:eastAsia="en-GB"/>
          </w:rPr>
          <w:t xml:space="preserve">2 </w:t>
        </w:r>
        <w:r w:rsidRPr="00AC628F">
          <w:rPr>
            <w:lang w:eastAsia="en-GB"/>
          </w:rPr>
          <w:t>is able to successfully complete the request it shall reply with MOBILITY CHANGE ACKNOWLEDGE.</w:t>
        </w:r>
      </w:ins>
    </w:p>
    <w:p w14:paraId="50E1ADFA" w14:textId="77777777" w:rsidR="00AF26FC" w:rsidRPr="00AC628F" w:rsidRDefault="00AF26FC" w:rsidP="00AF26F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0" w:author="Author"/>
          <w:rFonts w:ascii="Arial" w:hAnsi="Arial"/>
          <w:sz w:val="24"/>
          <w:lang w:eastAsia="en-GB"/>
        </w:rPr>
      </w:pPr>
      <w:bookmarkStart w:id="81" w:name="_Toc14207537"/>
      <w:ins w:id="82" w:author="Author">
        <w:r w:rsidRPr="00AC628F">
          <w:rPr>
            <w:rFonts w:ascii="Arial" w:hAnsi="Arial"/>
            <w:sz w:val="24"/>
            <w:lang w:eastAsia="en-GB"/>
          </w:rPr>
          <w:t>8.</w:t>
        </w:r>
        <w:r>
          <w:rPr>
            <w:rFonts w:ascii="Arial" w:hAnsi="Arial"/>
            <w:sz w:val="24"/>
            <w:lang w:eastAsia="en-GB"/>
          </w:rPr>
          <w:t>4</w:t>
        </w:r>
        <w:r w:rsidRPr="00AC628F">
          <w:rPr>
            <w:rFonts w:ascii="Arial" w:hAnsi="Arial"/>
            <w:sz w:val="24"/>
            <w:lang w:eastAsia="en-GB"/>
          </w:rPr>
          <w:t>.</w:t>
        </w:r>
        <w:r>
          <w:rPr>
            <w:rFonts w:ascii="Arial" w:hAnsi="Arial"/>
            <w:sz w:val="24"/>
            <w:lang w:eastAsia="en-GB"/>
          </w:rPr>
          <w:t>w</w:t>
        </w:r>
        <w:r w:rsidRPr="00AC628F">
          <w:rPr>
            <w:rFonts w:ascii="Arial" w:hAnsi="Arial"/>
            <w:sz w:val="24"/>
            <w:lang w:eastAsia="en-GB"/>
          </w:rPr>
          <w:t>.3</w:t>
        </w:r>
        <w:r w:rsidRPr="00AC628F">
          <w:rPr>
            <w:rFonts w:ascii="Arial" w:hAnsi="Arial"/>
            <w:sz w:val="24"/>
            <w:lang w:eastAsia="en-GB"/>
          </w:rPr>
          <w:tab/>
          <w:t>Unsuccessful Operation</w:t>
        </w:r>
        <w:bookmarkEnd w:id="81"/>
      </w:ins>
    </w:p>
    <w:p w14:paraId="7CDC3FD6" w14:textId="77777777" w:rsidR="00AF26FC" w:rsidRPr="00AC628F" w:rsidRDefault="004F4DCD" w:rsidP="00AF26F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83" w:author="Author"/>
          <w:rFonts w:ascii="Arial" w:hAnsi="Arial"/>
          <w:b/>
          <w:lang w:eastAsia="en-GB"/>
        </w:rPr>
      </w:pPr>
      <w:ins w:id="84" w:author="Author">
        <w:r>
          <w:pict w14:anchorId="16955A78">
            <v:shape id="_x0000_i1027" type="#_x0000_t75" style="width:358.5pt;height:115pt">
              <v:imagedata r:id="rId16" o:title=""/>
            </v:shape>
          </w:pict>
        </w:r>
      </w:ins>
    </w:p>
    <w:p w14:paraId="2889E3CA" w14:textId="77777777" w:rsidR="00AF26FC" w:rsidRPr="00AC628F" w:rsidRDefault="00AF26FC" w:rsidP="00AF26F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85" w:author="Author"/>
          <w:rFonts w:ascii="Arial" w:hAnsi="Arial"/>
          <w:b/>
          <w:lang w:eastAsia="en-GB"/>
        </w:rPr>
      </w:pPr>
      <w:ins w:id="86" w:author="Author">
        <w:r w:rsidRPr="00AC628F">
          <w:rPr>
            <w:rFonts w:ascii="Arial" w:hAnsi="Arial"/>
            <w:b/>
            <w:lang w:eastAsia="en-GB"/>
          </w:rPr>
          <w:t>Figure 8.</w:t>
        </w:r>
        <w:r>
          <w:rPr>
            <w:rFonts w:ascii="Arial" w:hAnsi="Arial"/>
            <w:b/>
            <w:lang w:eastAsia="en-GB"/>
          </w:rPr>
          <w:t>4</w:t>
        </w:r>
        <w:r w:rsidRPr="00AC628F">
          <w:rPr>
            <w:rFonts w:ascii="Arial" w:hAnsi="Arial"/>
            <w:b/>
            <w:lang w:eastAsia="en-GB"/>
          </w:rPr>
          <w:t>.</w:t>
        </w:r>
        <w:r>
          <w:rPr>
            <w:rFonts w:ascii="Arial" w:hAnsi="Arial"/>
            <w:b/>
            <w:lang w:eastAsia="en-GB"/>
          </w:rPr>
          <w:t>w</w:t>
        </w:r>
        <w:r w:rsidRPr="00AC628F">
          <w:rPr>
            <w:rFonts w:ascii="Arial" w:hAnsi="Arial"/>
            <w:b/>
            <w:lang w:eastAsia="en-GB"/>
          </w:rPr>
          <w:t>.3-1: Mobility Settings Change, unsuccessful operation</w:t>
        </w:r>
      </w:ins>
    </w:p>
    <w:p w14:paraId="4CF4775A" w14:textId="77777777" w:rsidR="00AF26FC" w:rsidRPr="00AC628F" w:rsidRDefault="00AF26FC" w:rsidP="00AF26FC">
      <w:pPr>
        <w:overflowPunct w:val="0"/>
        <w:autoSpaceDE w:val="0"/>
        <w:autoSpaceDN w:val="0"/>
        <w:adjustRightInd w:val="0"/>
        <w:textAlignment w:val="baseline"/>
        <w:rPr>
          <w:ins w:id="87" w:author="Author"/>
          <w:lang w:eastAsia="en-GB"/>
        </w:rPr>
      </w:pPr>
      <w:ins w:id="88" w:author="Author">
        <w:r w:rsidRPr="00AC628F">
          <w:rPr>
            <w:lang w:eastAsia="en-GB"/>
          </w:rPr>
          <w:t>If the requested parameter modification is refused by the NG-RAN node</w:t>
        </w:r>
        <w:r w:rsidRPr="00AC628F">
          <w:rPr>
            <w:vertAlign w:val="subscript"/>
            <w:lang w:eastAsia="en-GB"/>
          </w:rPr>
          <w:t>2</w:t>
        </w:r>
        <w:r w:rsidRPr="00AC628F">
          <w:rPr>
            <w:lang w:eastAsia="en-GB"/>
          </w:rPr>
          <w:t>, or if the NG-RAN node</w:t>
        </w:r>
        <w:r w:rsidRPr="00AC628F">
          <w:rPr>
            <w:vertAlign w:val="subscript"/>
            <w:lang w:eastAsia="en-GB"/>
          </w:rPr>
          <w:t>2</w:t>
        </w:r>
        <w:r w:rsidRPr="00AC628F">
          <w:rPr>
            <w:lang w:eastAsia="en-GB"/>
          </w:rPr>
          <w:t xml:space="preserve"> is not able to complete the procedure, the NG-RAN node</w:t>
        </w:r>
        <w:r w:rsidRPr="00AC628F">
          <w:rPr>
            <w:vertAlign w:val="subscript"/>
            <w:lang w:eastAsia="en-GB"/>
          </w:rPr>
          <w:t>2</w:t>
        </w:r>
        <w:r w:rsidRPr="00AC628F">
          <w:rPr>
            <w:lang w:eastAsia="en-GB"/>
          </w:rPr>
          <w:t xml:space="preserve"> shall send a MOBILITY CHANGE FAILURE message with the </w:t>
        </w:r>
        <w:r w:rsidRPr="00AC628F">
          <w:rPr>
            <w:i/>
            <w:iCs/>
            <w:lang w:eastAsia="en-GB"/>
          </w:rPr>
          <w:t xml:space="preserve">Cause </w:t>
        </w:r>
        <w:r w:rsidRPr="00AC628F">
          <w:rPr>
            <w:lang w:eastAsia="en-GB"/>
          </w:rPr>
          <w:t xml:space="preserve">IE </w:t>
        </w:r>
        <w:r w:rsidRPr="00AC628F">
          <w:rPr>
            <w:lang w:eastAsia="en-GB"/>
          </w:rPr>
          <w:lastRenderedPageBreak/>
          <w:t>set to an appropriate value. The NG-RAN node</w:t>
        </w:r>
        <w:r w:rsidRPr="00AC628F">
          <w:rPr>
            <w:vertAlign w:val="subscript"/>
            <w:lang w:eastAsia="en-GB"/>
          </w:rPr>
          <w:t>2</w:t>
        </w:r>
        <w:r w:rsidRPr="00AC628F">
          <w:rPr>
            <w:lang w:eastAsia="en-GB"/>
          </w:rPr>
          <w:t xml:space="preserve"> may include </w:t>
        </w:r>
        <w:r w:rsidRPr="00AC628F">
          <w:rPr>
            <w:i/>
            <w:lang w:eastAsia="en-GB"/>
          </w:rPr>
          <w:t>Mobility Parameters Modification Range</w:t>
        </w:r>
        <w:r w:rsidRPr="00AC628F">
          <w:rPr>
            <w:lang w:eastAsia="en-GB"/>
          </w:rPr>
          <w:t xml:space="preserve"> IE in MOBILITY CHANGE FAILURE message, for example in cases when the proposed change is out of permitted range.</w:t>
        </w:r>
      </w:ins>
    </w:p>
    <w:p w14:paraId="59938FA9" w14:textId="77777777" w:rsidR="00AF26FC" w:rsidRPr="00AC628F" w:rsidRDefault="00AF26FC" w:rsidP="00AF26F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9" w:author="Author"/>
          <w:rFonts w:ascii="Arial" w:hAnsi="Arial"/>
          <w:sz w:val="24"/>
          <w:lang w:eastAsia="en-GB"/>
        </w:rPr>
      </w:pPr>
      <w:bookmarkStart w:id="90" w:name="_Toc14207538"/>
      <w:ins w:id="91" w:author="Author">
        <w:r w:rsidRPr="00AC628F">
          <w:rPr>
            <w:rFonts w:ascii="Arial" w:hAnsi="Arial"/>
            <w:sz w:val="24"/>
            <w:lang w:eastAsia="en-GB"/>
          </w:rPr>
          <w:t>8.</w:t>
        </w:r>
        <w:r>
          <w:rPr>
            <w:rFonts w:ascii="Arial" w:hAnsi="Arial"/>
            <w:sz w:val="24"/>
            <w:lang w:eastAsia="en-GB"/>
          </w:rPr>
          <w:t>4</w:t>
        </w:r>
        <w:r w:rsidRPr="00AC628F">
          <w:rPr>
            <w:rFonts w:ascii="Arial" w:hAnsi="Arial"/>
            <w:sz w:val="24"/>
            <w:lang w:eastAsia="en-GB"/>
          </w:rPr>
          <w:t>.</w:t>
        </w:r>
        <w:r>
          <w:rPr>
            <w:rFonts w:ascii="Arial" w:hAnsi="Arial"/>
            <w:sz w:val="24"/>
            <w:lang w:eastAsia="en-GB"/>
          </w:rPr>
          <w:t>w</w:t>
        </w:r>
        <w:r w:rsidRPr="00AC628F">
          <w:rPr>
            <w:rFonts w:ascii="Arial" w:hAnsi="Arial"/>
            <w:sz w:val="24"/>
            <w:lang w:eastAsia="en-GB"/>
          </w:rPr>
          <w:t>.4</w:t>
        </w:r>
        <w:r w:rsidRPr="00AC628F">
          <w:rPr>
            <w:rFonts w:ascii="Arial" w:hAnsi="Arial"/>
            <w:sz w:val="24"/>
            <w:lang w:eastAsia="en-GB"/>
          </w:rPr>
          <w:tab/>
          <w:t>Abnormal Conditions</w:t>
        </w:r>
        <w:bookmarkEnd w:id="90"/>
      </w:ins>
    </w:p>
    <w:p w14:paraId="0CFB29AE" w14:textId="77777777" w:rsidR="00AF26FC" w:rsidRPr="00AC628F" w:rsidRDefault="00AF26FC" w:rsidP="00AF26FC">
      <w:pPr>
        <w:overflowPunct w:val="0"/>
        <w:autoSpaceDE w:val="0"/>
        <w:autoSpaceDN w:val="0"/>
        <w:adjustRightInd w:val="0"/>
        <w:textAlignment w:val="baseline"/>
        <w:rPr>
          <w:ins w:id="92" w:author="Author"/>
          <w:lang w:eastAsia="en-GB"/>
        </w:rPr>
      </w:pPr>
      <w:ins w:id="93" w:author="Author">
        <w:r w:rsidRPr="00AC628F">
          <w:rPr>
            <w:lang w:eastAsia="en-GB"/>
          </w:rPr>
          <w:t>Void.</w:t>
        </w:r>
      </w:ins>
    </w:p>
    <w:p w14:paraId="1A7A9F2D" w14:textId="77777777" w:rsidR="00AF26FC" w:rsidRPr="00B10515" w:rsidRDefault="00AF26FC" w:rsidP="00AF26FC">
      <w:pPr>
        <w:rPr>
          <w:rFonts w:eastAsia="Malgun Gothic"/>
          <w:lang w:eastAsia="ko-KR"/>
        </w:rPr>
      </w:pPr>
      <w:r w:rsidRPr="00B10515">
        <w:rPr>
          <w:rFonts w:eastAsia="Malgun Gothic" w:hint="eastAsia"/>
          <w:lang w:eastAsia="ko-KR"/>
        </w:rPr>
        <w:t xml:space="preserve">============ End of </w:t>
      </w:r>
      <w:r>
        <w:rPr>
          <w:lang w:eastAsia="zh-CN"/>
        </w:rPr>
        <w:t>3</w:t>
      </w:r>
      <w:r>
        <w:rPr>
          <w:vertAlign w:val="superscript"/>
          <w:lang w:eastAsia="zh-CN"/>
        </w:rPr>
        <w:t>rd</w:t>
      </w:r>
      <w:r w:rsidRPr="00452D22">
        <w:rPr>
          <w:rFonts w:hint="eastAsia"/>
          <w:lang w:eastAsia="zh-CN"/>
        </w:rPr>
        <w:t xml:space="preserve"> </w:t>
      </w:r>
      <w:r w:rsidRPr="00B10515">
        <w:rPr>
          <w:rFonts w:eastAsia="Malgun Gothic" w:hint="eastAsia"/>
          <w:lang w:eastAsia="ko-KR"/>
        </w:rPr>
        <w:t>change ==============</w:t>
      </w:r>
    </w:p>
    <w:p w14:paraId="6D394634" w14:textId="77777777" w:rsidR="00AF26FC" w:rsidRDefault="00AF26FC" w:rsidP="00AF26FC">
      <w:pPr>
        <w:rPr>
          <w:rFonts w:eastAsia="Malgun Gothic"/>
          <w:lang w:val="en-US" w:eastAsia="ko-KR"/>
        </w:rPr>
      </w:pPr>
    </w:p>
    <w:p w14:paraId="49473652" w14:textId="77777777" w:rsidR="00AF26FC" w:rsidRPr="0008547C" w:rsidRDefault="00AF26FC" w:rsidP="00AF26FC">
      <w:pPr>
        <w:rPr>
          <w:lang w:val="en-US" w:eastAsia="zh-CN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 w:hint="eastAsia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>4</w:t>
      </w:r>
      <w:r>
        <w:rPr>
          <w:vertAlign w:val="superscript"/>
          <w:lang w:eastAsia="zh-CN"/>
        </w:rPr>
        <w:t>th</w:t>
      </w:r>
      <w:r w:rsidRPr="003741E7">
        <w:rPr>
          <w:rFonts w:hint="eastAsia"/>
          <w:lang w:eastAsia="zh-CN"/>
        </w:rPr>
        <w:t xml:space="preserve"> </w:t>
      </w:r>
      <w:r w:rsidRPr="00F7478E">
        <w:rPr>
          <w:rFonts w:eastAsia="Malgun Gothic" w:hint="eastAsia"/>
          <w:lang w:eastAsia="ko-KR"/>
        </w:rPr>
        <w:t>change ==============</w:t>
      </w:r>
    </w:p>
    <w:bookmarkEnd w:id="58"/>
    <w:p w14:paraId="4BFBC453" w14:textId="77777777" w:rsidR="00AF26FC" w:rsidRDefault="00AF26FC" w:rsidP="00AF26FC">
      <w:pPr>
        <w:pStyle w:val="Heading3"/>
        <w:rPr>
          <w:ins w:id="94" w:author="Author"/>
        </w:rPr>
      </w:pPr>
      <w:ins w:id="95" w:author="Author">
        <w:r w:rsidRPr="00AA5DA2">
          <w:t>8.</w:t>
        </w:r>
        <w:r>
          <w:rPr>
            <w:rFonts w:hint="eastAsia"/>
            <w:lang w:eastAsia="zh-CN"/>
          </w:rPr>
          <w:t>4</w:t>
        </w:r>
        <w:r w:rsidRPr="00AA5DA2">
          <w:t>.</w:t>
        </w:r>
        <w:r>
          <w:rPr>
            <w:rFonts w:hint="eastAsia"/>
            <w:lang w:eastAsia="zh-CN"/>
          </w:rPr>
          <w:t>x</w:t>
        </w:r>
        <w:r w:rsidRPr="00AA5DA2">
          <w:tab/>
          <w:t>Failure Indication</w:t>
        </w:r>
      </w:ins>
    </w:p>
    <w:p w14:paraId="14A78A82" w14:textId="77777777" w:rsidR="00AF26FC" w:rsidRPr="00AA5DA2" w:rsidRDefault="00AF26FC" w:rsidP="00AF26FC">
      <w:pPr>
        <w:pStyle w:val="Heading4"/>
        <w:rPr>
          <w:ins w:id="96" w:author="Author"/>
        </w:rPr>
      </w:pPr>
      <w:bookmarkStart w:id="97" w:name="_Toc14207540"/>
      <w:ins w:id="98" w:author="Author">
        <w:r w:rsidRPr="00AA5DA2">
          <w:t>8.</w:t>
        </w:r>
        <w:r>
          <w:rPr>
            <w:rFonts w:hint="eastAsia"/>
            <w:lang w:eastAsia="zh-CN"/>
          </w:rPr>
          <w:t>4.x</w:t>
        </w:r>
        <w:r w:rsidRPr="00AA5DA2">
          <w:t>.1</w:t>
        </w:r>
        <w:r w:rsidRPr="00AA5DA2">
          <w:tab/>
          <w:t>General</w:t>
        </w:r>
        <w:bookmarkEnd w:id="97"/>
      </w:ins>
    </w:p>
    <w:p w14:paraId="7A795558" w14:textId="77777777" w:rsidR="00AF26FC" w:rsidRPr="00AA5DA2" w:rsidRDefault="00AF26FC" w:rsidP="00AF26FC">
      <w:pPr>
        <w:rPr>
          <w:ins w:id="99" w:author="Author"/>
          <w:lang w:eastAsia="zh-CN"/>
        </w:rPr>
      </w:pPr>
      <w:ins w:id="100" w:author="Author">
        <w:r w:rsidRPr="00AA5DA2">
          <w:t xml:space="preserve">The purpose of the Failure Indication procedure is to transfer information regarding RRC re-establishment attempts, </w:t>
        </w:r>
        <w:r w:rsidRPr="00AA5DA2">
          <w:rPr>
            <w:lang w:eastAsia="zh-CN"/>
          </w:rPr>
          <w:t>or received RLF Reports</w:t>
        </w:r>
        <w:r w:rsidRPr="00AA5DA2">
          <w:t xml:space="preserve">, between </w:t>
        </w:r>
        <w:r>
          <w:rPr>
            <w:rFonts w:hint="eastAsia"/>
            <w:lang w:eastAsia="zh-CN"/>
          </w:rPr>
          <w:t>NG-RAN node</w:t>
        </w:r>
        <w:r w:rsidRPr="00AA5DA2">
          <w:t xml:space="preserve">s. The signalling takes place from the </w:t>
        </w:r>
        <w:r>
          <w:rPr>
            <w:rFonts w:hint="eastAsia"/>
            <w:lang w:eastAsia="zh-CN"/>
          </w:rPr>
          <w:t>NG-RAN node</w:t>
        </w:r>
        <w:r w:rsidRPr="00AA5DA2">
          <w:t xml:space="preserve"> at which a re-establishment attempt is made, or </w:t>
        </w:r>
        <w:r w:rsidRPr="00AA5DA2">
          <w:rPr>
            <w:lang w:eastAsia="zh-CN"/>
          </w:rPr>
          <w:t xml:space="preserve">an </w:t>
        </w:r>
        <w:r w:rsidRPr="00AA5DA2">
          <w:t xml:space="preserve">RLF Report </w:t>
        </w:r>
        <w:r w:rsidRPr="00AA5DA2">
          <w:rPr>
            <w:lang w:eastAsia="zh-CN"/>
          </w:rPr>
          <w:t xml:space="preserve">is </w:t>
        </w:r>
        <w:r w:rsidRPr="00AA5DA2">
          <w:t xml:space="preserve">received, to an </w:t>
        </w:r>
        <w:r>
          <w:rPr>
            <w:rFonts w:hint="eastAsia"/>
            <w:lang w:eastAsia="zh-CN"/>
          </w:rPr>
          <w:t>NG-RAN node</w:t>
        </w:r>
        <w:r w:rsidRPr="00AA5DA2">
          <w:t xml:space="preserve"> to which the UE concerned may have previously been attached prior to </w:t>
        </w:r>
        <w:r w:rsidRPr="00AA5DA2">
          <w:rPr>
            <w:lang w:eastAsia="zh-CN"/>
          </w:rPr>
          <w:t xml:space="preserve">the </w:t>
        </w:r>
        <w:r w:rsidRPr="00AA5DA2">
          <w:t>connection failure. This may aid the dete</w:t>
        </w:r>
        <w:r>
          <w:t xml:space="preserve">ction of radio link failure, </w:t>
        </w:r>
        <w:r w:rsidRPr="00AA5DA2">
          <w:t>handover failure</w:t>
        </w:r>
        <w:r>
          <w:t xml:space="preserve"> </w:t>
        </w:r>
        <w:r w:rsidRPr="00AA5DA2">
          <w:t>cases.</w:t>
        </w:r>
      </w:ins>
    </w:p>
    <w:p w14:paraId="1BCC130C" w14:textId="77777777" w:rsidR="00AF26FC" w:rsidRPr="00AA5DA2" w:rsidRDefault="00AF26FC" w:rsidP="00AF26FC">
      <w:pPr>
        <w:rPr>
          <w:ins w:id="101" w:author="Author"/>
          <w:lang w:eastAsia="zh-CN"/>
        </w:rPr>
      </w:pPr>
      <w:ins w:id="102" w:author="Author">
        <w:r w:rsidRPr="00AA5DA2">
          <w:t xml:space="preserve">The procedure uses </w:t>
        </w:r>
        <w:r w:rsidRPr="00AA5DA2">
          <w:rPr>
            <w:lang w:eastAsia="zh-CN"/>
          </w:rPr>
          <w:t>non UE-associated signalling</w:t>
        </w:r>
        <w:r w:rsidRPr="00AA5DA2">
          <w:t>.</w:t>
        </w:r>
      </w:ins>
    </w:p>
    <w:p w14:paraId="7F03736B" w14:textId="77777777" w:rsidR="00AF26FC" w:rsidRPr="00AA5DA2" w:rsidRDefault="00AF26FC" w:rsidP="00AF26FC">
      <w:pPr>
        <w:pStyle w:val="Heading4"/>
        <w:rPr>
          <w:ins w:id="103" w:author="Author"/>
        </w:rPr>
      </w:pPr>
      <w:bookmarkStart w:id="104" w:name="_Toc14207541"/>
      <w:ins w:id="105" w:author="Author">
        <w:r w:rsidRPr="00AA5DA2">
          <w:t>8.</w:t>
        </w:r>
        <w:r>
          <w:rPr>
            <w:rFonts w:hint="eastAsia"/>
            <w:lang w:eastAsia="zh-CN"/>
          </w:rPr>
          <w:t>4.x</w:t>
        </w:r>
        <w:r w:rsidRPr="00AA5DA2">
          <w:t>.2</w:t>
        </w:r>
        <w:r w:rsidRPr="00AA5DA2">
          <w:tab/>
          <w:t>Successful Operation</w:t>
        </w:r>
        <w:bookmarkEnd w:id="104"/>
      </w:ins>
    </w:p>
    <w:p w14:paraId="426FDBB0" w14:textId="77777777" w:rsidR="00AF26FC" w:rsidRPr="00AA5DA2" w:rsidRDefault="00AF26FC" w:rsidP="00AF26FC">
      <w:pPr>
        <w:pStyle w:val="TH"/>
        <w:rPr>
          <w:ins w:id="106" w:author="Author"/>
          <w:lang w:eastAsia="zh-CN"/>
        </w:rPr>
      </w:pPr>
      <w:ins w:id="107" w:author="Author">
        <w:r w:rsidRPr="0090263D">
          <w:object w:dxaOrig="7186" w:dyaOrig="2323" w14:anchorId="7ABC75AC">
            <v:shape id="_x0000_i1028" type="#_x0000_t75" style="width:359.5pt;height:116pt" o:ole="">
              <v:imagedata r:id="rId17" o:title=""/>
            </v:shape>
            <o:OLEObject Type="Embed" ProgID="Visio.Drawing.11" ShapeID="_x0000_i1028" DrawAspect="Content" ObjectID="_1647975545" r:id="rId18"/>
          </w:object>
        </w:r>
      </w:ins>
    </w:p>
    <w:p w14:paraId="584BC6AD" w14:textId="77777777" w:rsidR="00AF26FC" w:rsidRPr="00AA5DA2" w:rsidRDefault="00AF26FC" w:rsidP="00AF26FC">
      <w:pPr>
        <w:pStyle w:val="TF"/>
        <w:rPr>
          <w:ins w:id="108" w:author="Author"/>
        </w:rPr>
      </w:pPr>
      <w:ins w:id="109" w:author="Author">
        <w:r w:rsidRPr="00AA5DA2">
          <w:t>Figure 8.</w:t>
        </w:r>
        <w:r>
          <w:rPr>
            <w:rFonts w:hint="eastAsia"/>
            <w:lang w:eastAsia="zh-CN"/>
          </w:rPr>
          <w:t>4.x</w:t>
        </w:r>
        <w:r w:rsidRPr="00AA5DA2">
          <w:t>.2-1: Failure Indication, successful operation</w:t>
        </w:r>
      </w:ins>
    </w:p>
    <w:p w14:paraId="6E11CF95" w14:textId="77777777" w:rsidR="00AF26FC" w:rsidRDefault="00AF26FC" w:rsidP="00AF26FC">
      <w:pPr>
        <w:rPr>
          <w:ins w:id="110" w:author="Author"/>
          <w:lang w:eastAsia="ko-KR"/>
        </w:rPr>
      </w:pPr>
      <w:ins w:id="111" w:author="Author">
        <w:r>
          <w:rPr>
            <w:rFonts w:hint="eastAsia"/>
            <w:lang w:eastAsia="zh-CN"/>
          </w:rPr>
          <w:t>NG-RAN node</w:t>
        </w:r>
        <w:r w:rsidRPr="00AA5DA2">
          <w:rPr>
            <w:vertAlign w:val="subscript"/>
          </w:rPr>
          <w:t>2</w:t>
        </w:r>
        <w:r w:rsidRPr="00AA5DA2">
          <w:t xml:space="preserve"> initiates the procedure by sending the </w:t>
        </w:r>
        <w:r>
          <w:t>FAILURE</w:t>
        </w:r>
        <w:r w:rsidRPr="00AA5DA2">
          <w:t xml:space="preserve"> INDICATION message to </w:t>
        </w:r>
        <w:r>
          <w:t>NG-RAN node</w:t>
        </w:r>
        <w:r w:rsidRPr="00AA5DA2">
          <w:rPr>
            <w:vertAlign w:val="subscript"/>
          </w:rPr>
          <w:t>1</w:t>
        </w:r>
        <w:r>
          <w:t xml:space="preserve">, </w:t>
        </w:r>
        <w:r w:rsidRPr="00AA5DA2">
          <w:rPr>
            <w:lang w:eastAsia="ko-KR"/>
          </w:rPr>
          <w:t xml:space="preserve">following </w:t>
        </w:r>
        <w:r w:rsidRPr="00AA5DA2">
          <w:t>a</w:t>
        </w:r>
        <w:r w:rsidRPr="00AA5DA2">
          <w:rPr>
            <w:lang w:eastAsia="ko-KR"/>
          </w:rPr>
          <w:t xml:space="preserve"> </w:t>
        </w:r>
        <w:r w:rsidRPr="00AA5DA2">
          <w:t>re-establishment attempt</w:t>
        </w:r>
        <w:r w:rsidRPr="00AA5DA2">
          <w:rPr>
            <w:lang w:eastAsia="ko-KR"/>
          </w:rPr>
          <w:t xml:space="preserve"> </w:t>
        </w:r>
        <w:r w:rsidRPr="00AA5DA2">
          <w:t>or a</w:t>
        </w:r>
        <w:r w:rsidRPr="00AA5DA2">
          <w:rPr>
            <w:lang w:eastAsia="zh-CN"/>
          </w:rPr>
          <w:t>n</w:t>
        </w:r>
        <w:r w:rsidRPr="00AA5DA2">
          <w:t xml:space="preserve"> RLF Report reception </w:t>
        </w:r>
        <w:r w:rsidRPr="00AA5DA2">
          <w:rPr>
            <w:lang w:eastAsia="ko-KR"/>
          </w:rPr>
          <w:t xml:space="preserve">from a UE at </w:t>
        </w:r>
        <w:r>
          <w:rPr>
            <w:lang w:eastAsia="ko-KR"/>
          </w:rPr>
          <w:t>NG-RAN node</w:t>
        </w:r>
        <w:r w:rsidRPr="00AA5DA2">
          <w:rPr>
            <w:vertAlign w:val="subscript"/>
            <w:lang w:eastAsia="ko-KR"/>
          </w:rPr>
          <w:t>2</w:t>
        </w:r>
        <w:r>
          <w:rPr>
            <w:lang w:eastAsia="ko-KR"/>
          </w:rPr>
          <w:t>,</w:t>
        </w:r>
        <w:r w:rsidRPr="00AA5DA2">
          <w:rPr>
            <w:lang w:eastAsia="ko-KR"/>
          </w:rPr>
          <w:t xml:space="preserve"> when </w:t>
        </w:r>
        <w:r>
          <w:rPr>
            <w:lang w:eastAsia="ko-KR"/>
          </w:rPr>
          <w:t>NG-RAN node</w:t>
        </w:r>
        <w:r w:rsidRPr="00AA5DA2">
          <w:rPr>
            <w:vertAlign w:val="subscript"/>
            <w:lang w:eastAsia="ko-KR"/>
          </w:rPr>
          <w:t>2</w:t>
        </w:r>
        <w:r w:rsidRPr="00AA5DA2">
          <w:rPr>
            <w:lang w:eastAsia="ko-KR"/>
          </w:rPr>
          <w:t xml:space="preserve"> considers that the UE may have previously suffered a connection failure </w:t>
        </w:r>
        <w:r w:rsidRPr="00AA5DA2">
          <w:rPr>
            <w:lang w:eastAsia="zh-CN"/>
          </w:rPr>
          <w:t>at</w:t>
        </w:r>
        <w:r w:rsidRPr="00AA5DA2">
          <w:rPr>
            <w:lang w:eastAsia="ko-KR"/>
          </w:rPr>
          <w:t xml:space="preserve"> a cell controlled by </w:t>
        </w:r>
        <w:r>
          <w:rPr>
            <w:lang w:eastAsia="ko-KR"/>
          </w:rPr>
          <w:t>NG-RAN node</w:t>
        </w:r>
        <w:r w:rsidRPr="00AA5DA2">
          <w:rPr>
            <w:vertAlign w:val="subscript"/>
            <w:lang w:eastAsia="ko-KR"/>
          </w:rPr>
          <w:t>1</w:t>
        </w:r>
        <w:r w:rsidRPr="00AA5DA2">
          <w:rPr>
            <w:lang w:eastAsia="ko-KR"/>
          </w:rPr>
          <w:t>.</w:t>
        </w:r>
      </w:ins>
    </w:p>
    <w:p w14:paraId="3C55872F" w14:textId="77777777" w:rsidR="00AF26FC" w:rsidRDefault="00AF26FC" w:rsidP="00AF26FC">
      <w:pPr>
        <w:rPr>
          <w:ins w:id="112" w:author="Author"/>
          <w:lang w:eastAsia="ko-KR"/>
        </w:rPr>
      </w:pPr>
      <w:bookmarkStart w:id="113" w:name="_Toc14207542"/>
      <w:ins w:id="114" w:author="Author">
        <w:r>
          <w:rPr>
            <w:lang w:eastAsia="ko-KR"/>
          </w:rPr>
          <w:t xml:space="preserve">If the </w:t>
        </w:r>
        <w:r w:rsidRPr="00800CA2">
          <w:rPr>
            <w:i/>
            <w:lang w:eastAsia="ko-KR"/>
          </w:rPr>
          <w:t>UE RLF Report Container</w:t>
        </w:r>
        <w:r>
          <w:rPr>
            <w:lang w:eastAsia="ko-KR"/>
          </w:rPr>
          <w:t xml:space="preserve"> IE is </w:t>
        </w:r>
        <w:r w:rsidRPr="009F172E">
          <w:rPr>
            <w:lang w:eastAsia="ko-KR"/>
          </w:rPr>
          <w:t xml:space="preserve">included in the </w:t>
        </w:r>
        <w:r>
          <w:rPr>
            <w:lang w:eastAsia="ko-KR"/>
          </w:rPr>
          <w:t xml:space="preserve">FAILURE </w:t>
        </w:r>
        <w:r w:rsidRPr="009F172E">
          <w:rPr>
            <w:lang w:eastAsia="ko-KR"/>
          </w:rPr>
          <w:t>INDICATION message</w:t>
        </w:r>
        <w:r>
          <w:rPr>
            <w:lang w:eastAsia="ko-KR"/>
          </w:rPr>
          <w:t>, NG-RAN node</w:t>
        </w:r>
        <w:r w:rsidRPr="009F172E">
          <w:rPr>
            <w:vertAlign w:val="subscript"/>
            <w:lang w:eastAsia="ko-KR"/>
          </w:rPr>
          <w:t>1</w:t>
        </w:r>
        <w:r>
          <w:rPr>
            <w:vertAlign w:val="subscript"/>
            <w:lang w:eastAsia="ko-KR"/>
          </w:rPr>
          <w:t xml:space="preserve"> </w:t>
        </w:r>
        <w:r>
          <w:t>shall use it to derive failure case information.</w:t>
        </w:r>
      </w:ins>
    </w:p>
    <w:p w14:paraId="382FD9E3" w14:textId="77777777" w:rsidR="00AF26FC" w:rsidRPr="00AA5DA2" w:rsidRDefault="00AF26FC" w:rsidP="00AF26FC">
      <w:pPr>
        <w:pStyle w:val="Heading4"/>
        <w:rPr>
          <w:ins w:id="115" w:author="Author"/>
        </w:rPr>
      </w:pPr>
      <w:ins w:id="116" w:author="Author">
        <w:r w:rsidRPr="00AA5DA2">
          <w:t>8.</w:t>
        </w:r>
        <w:r>
          <w:rPr>
            <w:rFonts w:hint="eastAsia"/>
            <w:lang w:eastAsia="zh-CN"/>
          </w:rPr>
          <w:t>4.x</w:t>
        </w:r>
        <w:r w:rsidRPr="00AA5DA2">
          <w:t>.3</w:t>
        </w:r>
        <w:r w:rsidRPr="00AA5DA2">
          <w:tab/>
          <w:t>Unsuccessful Operation</w:t>
        </w:r>
        <w:bookmarkEnd w:id="113"/>
      </w:ins>
    </w:p>
    <w:p w14:paraId="1EC69BB4" w14:textId="77777777" w:rsidR="00AF26FC" w:rsidRPr="00AA5DA2" w:rsidRDefault="00AF26FC" w:rsidP="00AF26FC">
      <w:pPr>
        <w:rPr>
          <w:ins w:id="117" w:author="Author"/>
        </w:rPr>
      </w:pPr>
      <w:ins w:id="118" w:author="Author">
        <w:r w:rsidRPr="00AA5DA2">
          <w:t>Not applicable.</w:t>
        </w:r>
      </w:ins>
    </w:p>
    <w:p w14:paraId="445011BF" w14:textId="77777777" w:rsidR="00AF26FC" w:rsidRPr="00AA5DA2" w:rsidRDefault="00AF26FC" w:rsidP="00AF26FC">
      <w:pPr>
        <w:pStyle w:val="Heading4"/>
        <w:rPr>
          <w:ins w:id="119" w:author="Author"/>
        </w:rPr>
      </w:pPr>
      <w:bookmarkStart w:id="120" w:name="_Toc14207543"/>
      <w:ins w:id="121" w:author="Author">
        <w:r w:rsidRPr="00AA5DA2">
          <w:t>8.</w:t>
        </w:r>
        <w:r>
          <w:rPr>
            <w:rFonts w:hint="eastAsia"/>
            <w:lang w:eastAsia="zh-CN"/>
          </w:rPr>
          <w:t>4.x</w:t>
        </w:r>
        <w:r w:rsidRPr="00AA5DA2">
          <w:t>.4</w:t>
        </w:r>
        <w:r w:rsidRPr="00AA5DA2">
          <w:tab/>
          <w:t>Abnormal Conditions</w:t>
        </w:r>
        <w:bookmarkEnd w:id="120"/>
      </w:ins>
    </w:p>
    <w:p w14:paraId="4EC59F8E" w14:textId="77777777" w:rsidR="00AF26FC" w:rsidRPr="00AA5DA2" w:rsidRDefault="00AF26FC" w:rsidP="00AF26FC">
      <w:pPr>
        <w:rPr>
          <w:ins w:id="122" w:author="Author"/>
        </w:rPr>
      </w:pPr>
      <w:ins w:id="123" w:author="Author">
        <w:r w:rsidRPr="00AA5DA2">
          <w:t>Void.</w:t>
        </w:r>
      </w:ins>
    </w:p>
    <w:p w14:paraId="0E86FC41" w14:textId="77777777" w:rsidR="00AF26FC" w:rsidRDefault="00AF26FC" w:rsidP="00AF26FC">
      <w:pPr>
        <w:pStyle w:val="Heading3"/>
        <w:rPr>
          <w:ins w:id="124" w:author="Author"/>
        </w:rPr>
      </w:pPr>
      <w:bookmarkStart w:id="125" w:name="_Toc14207544"/>
      <w:ins w:id="126" w:author="Author">
        <w:r w:rsidRPr="0025163B">
          <w:lastRenderedPageBreak/>
          <w:t>8.</w:t>
        </w:r>
        <w:r w:rsidRPr="0025163B">
          <w:rPr>
            <w:rFonts w:hint="eastAsia"/>
            <w:lang w:eastAsia="zh-CN"/>
          </w:rPr>
          <w:t>4</w:t>
        </w:r>
        <w:r w:rsidRPr="0025163B">
          <w:t>.</w:t>
        </w:r>
        <w:r>
          <w:rPr>
            <w:lang w:eastAsia="zh-CN"/>
          </w:rPr>
          <w:t>y</w:t>
        </w:r>
        <w:r w:rsidRPr="0025163B">
          <w:tab/>
        </w:r>
        <w:r w:rsidRPr="0025163B">
          <w:rPr>
            <w:lang w:eastAsia="zh-CN"/>
          </w:rPr>
          <w:t>Handover</w:t>
        </w:r>
        <w:r w:rsidRPr="0025163B">
          <w:t xml:space="preserve"> Report</w:t>
        </w:r>
        <w:bookmarkEnd w:id="125"/>
      </w:ins>
    </w:p>
    <w:p w14:paraId="6B881224" w14:textId="77777777" w:rsidR="00AF26FC" w:rsidRPr="00AA5DA2" w:rsidRDefault="00AF26FC" w:rsidP="00AF26FC">
      <w:pPr>
        <w:pStyle w:val="Heading4"/>
        <w:rPr>
          <w:ins w:id="127" w:author="Author"/>
        </w:rPr>
      </w:pPr>
      <w:bookmarkStart w:id="128" w:name="_Toc14207545"/>
      <w:ins w:id="129" w:author="Author">
        <w:r w:rsidRPr="00AA5DA2">
          <w:t>8.</w:t>
        </w:r>
        <w:r>
          <w:rPr>
            <w:rFonts w:hint="eastAsia"/>
            <w:lang w:eastAsia="zh-CN"/>
          </w:rPr>
          <w:t>4.</w:t>
        </w:r>
        <w:r>
          <w:rPr>
            <w:lang w:eastAsia="zh-CN"/>
          </w:rPr>
          <w:t>y</w:t>
        </w:r>
        <w:r w:rsidRPr="00AA5DA2">
          <w:t>.1</w:t>
        </w:r>
        <w:r w:rsidRPr="00AA5DA2">
          <w:tab/>
          <w:t>General</w:t>
        </w:r>
        <w:bookmarkEnd w:id="128"/>
      </w:ins>
    </w:p>
    <w:p w14:paraId="5E2CE8AF" w14:textId="77777777" w:rsidR="00AF26FC" w:rsidRPr="00AA5DA2" w:rsidRDefault="00AF26FC" w:rsidP="00AF26FC">
      <w:pPr>
        <w:rPr>
          <w:ins w:id="130" w:author="Author"/>
        </w:rPr>
      </w:pPr>
      <w:ins w:id="131" w:author="Author">
        <w:r w:rsidRPr="00AA5DA2">
          <w:t xml:space="preserve">The purpose of the </w:t>
        </w:r>
        <w:r>
          <w:rPr>
            <w:lang w:eastAsia="zh-CN"/>
          </w:rPr>
          <w:t>Handover</w:t>
        </w:r>
        <w:r w:rsidRPr="00AA5DA2">
          <w:t xml:space="preserve"> Report procedure is to transfer mobility related information between </w:t>
        </w:r>
        <w:r>
          <w:rPr>
            <w:rFonts w:eastAsia="Malgun Gothic"/>
            <w:lang w:eastAsia="ko-KR"/>
          </w:rPr>
          <w:t>NG-RAN node</w:t>
        </w:r>
        <w:r w:rsidRPr="00AA5DA2">
          <w:rPr>
            <w:rFonts w:eastAsia="Malgun Gothic"/>
            <w:lang w:eastAsia="ko-KR"/>
          </w:rPr>
          <w:t>s</w:t>
        </w:r>
        <w:r w:rsidRPr="00AA5DA2">
          <w:t>.</w:t>
        </w:r>
      </w:ins>
    </w:p>
    <w:p w14:paraId="7BE77A48" w14:textId="77777777" w:rsidR="00AF26FC" w:rsidRPr="00AA5DA2" w:rsidRDefault="00AF26FC" w:rsidP="00AF26FC">
      <w:pPr>
        <w:rPr>
          <w:ins w:id="132" w:author="Author"/>
        </w:rPr>
      </w:pPr>
      <w:ins w:id="133" w:author="Author">
        <w:r w:rsidRPr="00AA5DA2">
          <w:t xml:space="preserve">The procedure uses </w:t>
        </w:r>
        <w:r w:rsidRPr="00AA5DA2">
          <w:rPr>
            <w:lang w:eastAsia="zh-CN"/>
          </w:rPr>
          <w:t>non UE-associated signalling</w:t>
        </w:r>
        <w:r w:rsidRPr="00AA5DA2">
          <w:t>.</w:t>
        </w:r>
      </w:ins>
    </w:p>
    <w:p w14:paraId="7A4B0DE5" w14:textId="77777777" w:rsidR="00AF26FC" w:rsidRPr="00AA5DA2" w:rsidRDefault="00AF26FC" w:rsidP="00AF26FC">
      <w:pPr>
        <w:pStyle w:val="Heading4"/>
        <w:rPr>
          <w:ins w:id="134" w:author="Author"/>
        </w:rPr>
      </w:pPr>
      <w:bookmarkStart w:id="135" w:name="_Toc14207546"/>
      <w:ins w:id="136" w:author="Author">
        <w:r w:rsidRPr="00AA5DA2">
          <w:t>8.</w:t>
        </w:r>
        <w:r>
          <w:rPr>
            <w:rFonts w:hint="eastAsia"/>
            <w:lang w:eastAsia="zh-CN"/>
          </w:rPr>
          <w:t>4.</w:t>
        </w:r>
        <w:r>
          <w:rPr>
            <w:lang w:eastAsia="zh-CN"/>
          </w:rPr>
          <w:t>y</w:t>
        </w:r>
        <w:r w:rsidRPr="00AA5DA2">
          <w:t>.2</w:t>
        </w:r>
        <w:r w:rsidRPr="00AA5DA2">
          <w:tab/>
          <w:t>Successful Operation</w:t>
        </w:r>
        <w:bookmarkEnd w:id="135"/>
      </w:ins>
    </w:p>
    <w:p w14:paraId="2C610034" w14:textId="77777777" w:rsidR="00AF26FC" w:rsidRPr="00AA5DA2" w:rsidRDefault="00AF26FC" w:rsidP="00AF26FC">
      <w:pPr>
        <w:pStyle w:val="TH"/>
        <w:rPr>
          <w:ins w:id="137" w:author="Author"/>
          <w:lang w:eastAsia="zh-CN"/>
        </w:rPr>
      </w:pPr>
      <w:ins w:id="138" w:author="Author">
        <w:r w:rsidRPr="0090263D">
          <w:object w:dxaOrig="7186" w:dyaOrig="2323" w14:anchorId="2AFB3DA6">
            <v:shape id="_x0000_i1029" type="#_x0000_t75" style="width:359.5pt;height:116pt" o:ole="">
              <v:imagedata r:id="rId19" o:title=""/>
            </v:shape>
            <o:OLEObject Type="Embed" ProgID="Visio.Drawing.11" ShapeID="_x0000_i1029" DrawAspect="Content" ObjectID="_1647975546" r:id="rId20"/>
          </w:object>
        </w:r>
      </w:ins>
    </w:p>
    <w:p w14:paraId="2051A807" w14:textId="77777777" w:rsidR="00AF26FC" w:rsidRPr="00AA5DA2" w:rsidRDefault="00AF26FC" w:rsidP="00AF26FC">
      <w:pPr>
        <w:pStyle w:val="TF"/>
        <w:rPr>
          <w:ins w:id="139" w:author="Author"/>
        </w:rPr>
      </w:pPr>
      <w:ins w:id="140" w:author="Author">
        <w:r w:rsidRPr="00AA5DA2">
          <w:t>Figure 8.</w:t>
        </w:r>
        <w:r>
          <w:rPr>
            <w:rFonts w:hint="eastAsia"/>
            <w:lang w:eastAsia="zh-CN"/>
          </w:rPr>
          <w:t>4.</w:t>
        </w:r>
        <w:r>
          <w:rPr>
            <w:lang w:eastAsia="zh-CN"/>
          </w:rPr>
          <w:t>y</w:t>
        </w:r>
        <w:r w:rsidRPr="00AA5DA2">
          <w:t xml:space="preserve">.2-1: </w:t>
        </w:r>
        <w:r>
          <w:rPr>
            <w:rFonts w:hint="eastAsia"/>
            <w:lang w:eastAsia="zh-CN"/>
          </w:rPr>
          <w:t>Handover</w:t>
        </w:r>
        <w:r w:rsidRPr="00AA5DA2">
          <w:t xml:space="preserve"> Report, successful operation</w:t>
        </w:r>
      </w:ins>
    </w:p>
    <w:p w14:paraId="77A7E5E9" w14:textId="77777777" w:rsidR="00AF26FC" w:rsidRPr="00AA5DA2" w:rsidRDefault="00AF26FC" w:rsidP="00AF26FC">
      <w:pPr>
        <w:rPr>
          <w:ins w:id="141" w:author="Author"/>
        </w:rPr>
      </w:pPr>
      <w:ins w:id="142" w:author="Author">
        <w:r w:rsidRPr="00AA5DA2">
          <w:t xml:space="preserve">An </w:t>
        </w:r>
        <w:r>
          <w:t>NG-RAN node</w:t>
        </w:r>
        <w:r w:rsidRPr="00AA5DA2">
          <w:t xml:space="preserve"> initiates the procedure by sending an </w:t>
        </w:r>
        <w:r>
          <w:rPr>
            <w:rFonts w:hint="eastAsia"/>
            <w:lang w:eastAsia="zh-CN"/>
          </w:rPr>
          <w:t>HANDOVER</w:t>
        </w:r>
        <w:r w:rsidRPr="00AA5DA2">
          <w:t xml:space="preserve"> REPORT message to another </w:t>
        </w:r>
        <w:r>
          <w:rPr>
            <w:rFonts w:eastAsia="Malgun Gothic"/>
            <w:lang w:eastAsia="ko-KR"/>
          </w:rPr>
          <w:t>NG-RAN node</w:t>
        </w:r>
        <w:r w:rsidRPr="00AA5DA2">
          <w:t xml:space="preserve">. By sending the message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 xml:space="preserve"> indicates to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that a mobility-related problem was detected.</w:t>
        </w:r>
      </w:ins>
    </w:p>
    <w:p w14:paraId="7F2C25E2" w14:textId="77777777" w:rsidR="00AF26FC" w:rsidRDefault="00AF26FC" w:rsidP="00AF26FC">
      <w:pPr>
        <w:rPr>
          <w:ins w:id="143" w:author="Author"/>
        </w:rPr>
      </w:pPr>
      <w:ins w:id="144" w:author="Author">
        <w:r w:rsidRPr="00AA5DA2">
          <w:t xml:space="preserve">If the </w:t>
        </w:r>
        <w:r>
          <w:rPr>
            <w:rFonts w:hint="eastAsia"/>
            <w:i/>
            <w:lang w:eastAsia="zh-CN"/>
          </w:rPr>
          <w:t>Handover</w:t>
        </w:r>
        <w:r w:rsidRPr="00AA5DA2">
          <w:rPr>
            <w:i/>
          </w:rPr>
          <w:t xml:space="preserve"> Report Type</w:t>
        </w:r>
        <w:r w:rsidRPr="00AA5DA2">
          <w:t xml:space="preserve"> IE is set to "HO too early" or "HO to wrong cell", then the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 xml:space="preserve"> indicates to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that, following a successful handover from a cell of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a cell of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 xml:space="preserve">, a radio link failure occurred and the UE attempted RRC Re-establishment either at the original cell of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(Handover Too Early), or at another cell (Handover to Wrong Cell). The detection of Handover Too Early and Handover to Wrong Cell events is made according to TS 3</w:t>
        </w:r>
        <w:r>
          <w:rPr>
            <w:rFonts w:hint="eastAsia"/>
            <w:lang w:eastAsia="zh-CN"/>
          </w:rPr>
          <w:t>8</w:t>
        </w:r>
        <w:r w:rsidRPr="00AA5DA2">
          <w:t>.300 [</w:t>
        </w:r>
        <w:r>
          <w:rPr>
            <w:rFonts w:hint="eastAsia"/>
            <w:lang w:eastAsia="zh-CN"/>
          </w:rPr>
          <w:t>9</w:t>
        </w:r>
        <w:r w:rsidRPr="00AA5DA2">
          <w:t>].</w:t>
        </w:r>
      </w:ins>
    </w:p>
    <w:p w14:paraId="5BB6543F" w14:textId="77777777" w:rsidR="00AF26FC" w:rsidRPr="009F172E" w:rsidRDefault="00AF26FC" w:rsidP="00AF26FC">
      <w:pPr>
        <w:rPr>
          <w:ins w:id="145" w:author="Author"/>
        </w:rPr>
      </w:pPr>
      <w:bookmarkStart w:id="146" w:name="_Toc14207547"/>
      <w:ins w:id="147" w:author="Author">
        <w:r w:rsidRPr="009F172E">
          <w:t xml:space="preserve">If the UE-related information is available in </w:t>
        </w:r>
        <w:r>
          <w:t>NG-RAN node</w:t>
        </w:r>
        <w:r w:rsidRPr="009F172E">
          <w:rPr>
            <w:vertAlign w:val="subscript"/>
          </w:rPr>
          <w:t>1</w:t>
        </w:r>
        <w:r w:rsidRPr="009F172E">
          <w:t xml:space="preserve">, the </w:t>
        </w:r>
        <w:r>
          <w:t>NG-RAN node</w:t>
        </w:r>
        <w:r w:rsidRPr="009F172E">
          <w:rPr>
            <w:vertAlign w:val="subscript"/>
          </w:rPr>
          <w:t>1</w:t>
        </w:r>
        <w:r w:rsidRPr="009F172E">
          <w:t xml:space="preserve"> should include in HANDOVER REPORT message:</w:t>
        </w:r>
      </w:ins>
    </w:p>
    <w:p w14:paraId="7CCAEC8B" w14:textId="77777777" w:rsidR="00AF26FC" w:rsidRPr="009F172E" w:rsidRDefault="00AF26FC" w:rsidP="00AF26FC">
      <w:pPr>
        <w:ind w:left="568" w:hanging="284"/>
        <w:rPr>
          <w:ins w:id="148" w:author="Author"/>
        </w:rPr>
      </w:pPr>
      <w:ins w:id="149" w:author="Author">
        <w:r w:rsidRPr="009F172E">
          <w:t>-</w:t>
        </w:r>
        <w:r w:rsidRPr="009F172E">
          <w:tab/>
          <w:t xml:space="preserve">the </w:t>
        </w:r>
        <w:r w:rsidRPr="009F172E">
          <w:rPr>
            <w:i/>
          </w:rPr>
          <w:t>Mobility Information</w:t>
        </w:r>
        <w:r w:rsidRPr="009F172E">
          <w:t xml:space="preserve"> IE, if the </w:t>
        </w:r>
        <w:r w:rsidRPr="009F172E">
          <w:rPr>
            <w:i/>
          </w:rPr>
          <w:t>Mobility Information</w:t>
        </w:r>
        <w:r w:rsidRPr="009F172E">
          <w:t xml:space="preserve"> IE was sent for this handover from </w:t>
        </w:r>
        <w:r>
          <w:t>NG-RAN node</w:t>
        </w:r>
        <w:r>
          <w:rPr>
            <w:vertAlign w:val="subscript"/>
          </w:rPr>
          <w:t>2</w:t>
        </w:r>
        <w:r w:rsidRPr="009F172E">
          <w:t>;</w:t>
        </w:r>
      </w:ins>
    </w:p>
    <w:p w14:paraId="0FE193C6" w14:textId="77777777" w:rsidR="00AF26FC" w:rsidRPr="009F172E" w:rsidRDefault="00AF26FC" w:rsidP="00AF26FC">
      <w:pPr>
        <w:ind w:left="568" w:hanging="284"/>
        <w:rPr>
          <w:ins w:id="150" w:author="Author"/>
        </w:rPr>
      </w:pPr>
      <w:ins w:id="151" w:author="Author">
        <w:r w:rsidRPr="009F172E">
          <w:t>-</w:t>
        </w:r>
        <w:r w:rsidRPr="009F172E">
          <w:tab/>
          <w:t xml:space="preserve">the </w:t>
        </w:r>
        <w:r w:rsidRPr="009F172E">
          <w:rPr>
            <w:i/>
          </w:rPr>
          <w:t>Source cell C-RNTI</w:t>
        </w:r>
        <w:r w:rsidRPr="009F172E">
          <w:t xml:space="preserve"> IE.</w:t>
        </w:r>
      </w:ins>
    </w:p>
    <w:p w14:paraId="5BEECF65" w14:textId="77777777" w:rsidR="00AF26FC" w:rsidRPr="009F172E" w:rsidRDefault="00AF26FC" w:rsidP="00AF26FC">
      <w:pPr>
        <w:rPr>
          <w:ins w:id="152" w:author="Author"/>
        </w:rPr>
      </w:pPr>
      <w:ins w:id="153" w:author="Author">
        <w:r w:rsidRPr="009F172E">
          <w:t xml:space="preserve">If received, the </w:t>
        </w:r>
        <w:r>
          <w:t>NG-RAN node</w:t>
        </w:r>
        <w:r w:rsidRPr="009F172E">
          <w:rPr>
            <w:vertAlign w:val="subscript"/>
          </w:rPr>
          <w:t>1</w:t>
        </w:r>
        <w:r w:rsidRPr="009F172E">
          <w:t xml:space="preserve"> uses the above information according to TS 3</w:t>
        </w:r>
        <w:r>
          <w:t>8</w:t>
        </w:r>
        <w:r w:rsidRPr="009F172E">
          <w:t>.300.</w:t>
        </w:r>
      </w:ins>
    </w:p>
    <w:p w14:paraId="739745EE" w14:textId="77777777" w:rsidR="00AF26FC" w:rsidRDefault="00AF26FC" w:rsidP="00AF26FC">
      <w:pPr>
        <w:rPr>
          <w:ins w:id="154" w:author="Author"/>
        </w:rPr>
      </w:pPr>
      <w:ins w:id="155" w:author="Author">
        <w:r w:rsidRPr="009F172E">
          <w:t xml:space="preserve">If the </w:t>
        </w:r>
        <w:r>
          <w:t>NG-RAN node</w:t>
        </w:r>
        <w:r w:rsidRPr="009F172E">
          <w:rPr>
            <w:vertAlign w:val="subscript"/>
          </w:rPr>
          <w:t>1</w:t>
        </w:r>
        <w:r w:rsidRPr="009F172E">
          <w:t xml:space="preserve"> </w:t>
        </w:r>
        <w:r>
          <w:t xml:space="preserve">receives a </w:t>
        </w:r>
        <w:r w:rsidRPr="009F172E">
          <w:t xml:space="preserve">UE RLF Report from </w:t>
        </w:r>
        <w:r>
          <w:t>an</w:t>
        </w:r>
        <w:r w:rsidRPr="009F172E">
          <w:t xml:space="preserve"> </w:t>
        </w:r>
        <w:r>
          <w:t>NG-RAN node</w:t>
        </w:r>
        <w:r w:rsidRPr="009F172E">
          <w:t xml:space="preserve"> </w:t>
        </w:r>
        <w:r>
          <w:t>via</w:t>
        </w:r>
        <w:r w:rsidRPr="009F172E">
          <w:t xml:space="preserve"> the </w:t>
        </w:r>
        <w:r>
          <w:t>FAILURE</w:t>
        </w:r>
        <w:r w:rsidRPr="009F172E">
          <w:t xml:space="preserve"> INDICATION message, as described in TS 3</w:t>
        </w:r>
        <w:r>
          <w:t>8</w:t>
        </w:r>
        <w:r w:rsidRPr="009F172E">
          <w:t xml:space="preserve">.300, the </w:t>
        </w:r>
        <w:r>
          <w:t>NG-RAN node</w:t>
        </w:r>
        <w:r w:rsidRPr="009F172E">
          <w:rPr>
            <w:vertAlign w:val="subscript"/>
          </w:rPr>
          <w:t>1</w:t>
        </w:r>
        <w:r w:rsidRPr="009F172E">
          <w:t xml:space="preserve"> may also include it in the </w:t>
        </w:r>
        <w:r w:rsidRPr="009F172E">
          <w:rPr>
            <w:i/>
          </w:rPr>
          <w:t>UE RLF Report Container</w:t>
        </w:r>
        <w:r w:rsidRPr="009F172E">
          <w:t xml:space="preserve"> IE</w:t>
        </w:r>
        <w:r>
          <w:t xml:space="preserve"> included in the </w:t>
        </w:r>
        <w:r w:rsidRPr="009F172E">
          <w:t xml:space="preserve">HANDOVER REPORT </w:t>
        </w:r>
        <w:r>
          <w:t>message</w:t>
        </w:r>
        <w:r w:rsidRPr="009F172E">
          <w:t>.</w:t>
        </w:r>
      </w:ins>
    </w:p>
    <w:p w14:paraId="0D62BF6A" w14:textId="77777777" w:rsidR="00AF26FC" w:rsidRPr="003A532B" w:rsidRDefault="00AF26FC" w:rsidP="00AF26FC">
      <w:pPr>
        <w:rPr>
          <w:ins w:id="156" w:author="Author"/>
        </w:rPr>
      </w:pPr>
      <w:ins w:id="157" w:author="Author">
        <w:r>
          <w:t xml:space="preserve">If the </w:t>
        </w:r>
        <w:r>
          <w:rPr>
            <w:i/>
          </w:rPr>
          <w:t>Handover Report Type</w:t>
        </w:r>
        <w:r>
          <w:t xml:space="preserve"> IE is set to "Inter-system ping-pong", then </w:t>
        </w:r>
        <w:r>
          <w:rPr>
            <w:lang w:eastAsia="ko-KR"/>
          </w:rPr>
          <w:t>NG-RAN node</w:t>
        </w:r>
        <w:r w:rsidRPr="009F172E">
          <w:rPr>
            <w:vertAlign w:val="subscript"/>
            <w:lang w:eastAsia="ko-KR"/>
          </w:rPr>
          <w:t>1</w:t>
        </w:r>
        <w:r w:rsidRPr="009F172E">
          <w:rPr>
            <w:lang w:eastAsia="ko-KR"/>
          </w:rPr>
          <w:t xml:space="preserve"> shall </w:t>
        </w:r>
        <w:r>
          <w:rPr>
            <w:lang w:eastAsia="ko-KR"/>
          </w:rPr>
          <w:t>deduce that</w:t>
        </w:r>
        <w:r>
          <w:t xml:space="preserve"> a completed handover from a cell of </w:t>
        </w:r>
        <w:r>
          <w:rPr>
            <w:lang w:eastAsia="ko-KR"/>
          </w:rPr>
          <w:t>NG-RAN node</w:t>
        </w:r>
        <w:r>
          <w:rPr>
            <w:vertAlign w:val="subscript"/>
            <w:lang w:eastAsia="ko-KR"/>
          </w:rPr>
          <w:t>2</w:t>
        </w:r>
        <w:r w:rsidRPr="009F172E">
          <w:rPr>
            <w:lang w:eastAsia="ko-KR"/>
          </w:rPr>
          <w:t xml:space="preserve"> </w:t>
        </w:r>
        <w:r>
          <w:t xml:space="preserve">to a cell in another system might have resulted in an inter-system ping-pong and the UE was successfully handed over to a cell of </w:t>
        </w:r>
        <w:r>
          <w:rPr>
            <w:lang w:eastAsia="ko-KR"/>
          </w:rPr>
          <w:t>NG-RAN node</w:t>
        </w:r>
        <w:r>
          <w:rPr>
            <w:vertAlign w:val="subscript"/>
            <w:lang w:eastAsia="ko-KR"/>
          </w:rPr>
          <w:t>1</w:t>
        </w:r>
        <w:r w:rsidRPr="009F172E">
          <w:rPr>
            <w:lang w:eastAsia="ko-KR"/>
          </w:rPr>
          <w:t xml:space="preserve"> </w:t>
        </w:r>
        <w:r>
          <w:t xml:space="preserve">(indicated with </w:t>
        </w:r>
        <w:r w:rsidRPr="003A532B">
          <w:rPr>
            <w:i/>
          </w:rPr>
          <w:t>Target</w:t>
        </w:r>
        <w:r>
          <w:rPr>
            <w:i/>
          </w:rPr>
          <w:t xml:space="preserve"> cell ECGI</w:t>
        </w:r>
        <w:r>
          <w:t xml:space="preserve"> IE).</w:t>
        </w:r>
      </w:ins>
    </w:p>
    <w:p w14:paraId="2055F40A" w14:textId="77777777" w:rsidR="00AF26FC" w:rsidRPr="00AA5DA2" w:rsidRDefault="00AF26FC" w:rsidP="00AF26FC">
      <w:pPr>
        <w:pStyle w:val="Heading4"/>
        <w:rPr>
          <w:ins w:id="158" w:author="Author"/>
        </w:rPr>
      </w:pPr>
      <w:ins w:id="159" w:author="Author">
        <w:r w:rsidRPr="00AA5DA2">
          <w:t>8.</w:t>
        </w:r>
        <w:r>
          <w:rPr>
            <w:rFonts w:hint="eastAsia"/>
            <w:lang w:eastAsia="zh-CN"/>
          </w:rPr>
          <w:t>4.</w:t>
        </w:r>
        <w:r>
          <w:rPr>
            <w:lang w:eastAsia="zh-CN"/>
          </w:rPr>
          <w:t>y</w:t>
        </w:r>
        <w:r w:rsidRPr="00AA5DA2">
          <w:t>.3</w:t>
        </w:r>
        <w:r w:rsidRPr="00AA5DA2">
          <w:tab/>
          <w:t>Unsuccessful Operation</w:t>
        </w:r>
        <w:bookmarkEnd w:id="146"/>
      </w:ins>
    </w:p>
    <w:p w14:paraId="1C7FF5C2" w14:textId="77777777" w:rsidR="00AF26FC" w:rsidRPr="00AA5DA2" w:rsidRDefault="00AF26FC" w:rsidP="00AF26FC">
      <w:pPr>
        <w:rPr>
          <w:ins w:id="160" w:author="Author"/>
        </w:rPr>
      </w:pPr>
      <w:ins w:id="161" w:author="Author">
        <w:r w:rsidRPr="00AA5DA2">
          <w:t>Not applicable.</w:t>
        </w:r>
      </w:ins>
    </w:p>
    <w:p w14:paraId="7403C9F2" w14:textId="77777777" w:rsidR="00AF26FC" w:rsidRPr="00AA5DA2" w:rsidRDefault="00AF26FC" w:rsidP="00AF26FC">
      <w:pPr>
        <w:pStyle w:val="Heading4"/>
        <w:rPr>
          <w:ins w:id="162" w:author="Author"/>
        </w:rPr>
      </w:pPr>
      <w:bookmarkStart w:id="163" w:name="_Toc14207548"/>
      <w:ins w:id="164" w:author="Author">
        <w:r w:rsidRPr="00AA5DA2">
          <w:t>8.</w:t>
        </w:r>
        <w:r>
          <w:rPr>
            <w:rFonts w:hint="eastAsia"/>
            <w:lang w:eastAsia="zh-CN"/>
          </w:rPr>
          <w:t>4.</w:t>
        </w:r>
        <w:r>
          <w:rPr>
            <w:lang w:eastAsia="zh-CN"/>
          </w:rPr>
          <w:t>y</w:t>
        </w:r>
        <w:r w:rsidRPr="00AA5DA2">
          <w:t>.4</w:t>
        </w:r>
        <w:r w:rsidRPr="00AA5DA2">
          <w:tab/>
          <w:t>Abnormal Conditions</w:t>
        </w:r>
        <w:bookmarkEnd w:id="163"/>
      </w:ins>
    </w:p>
    <w:p w14:paraId="50674B24" w14:textId="77777777" w:rsidR="00AF26FC" w:rsidRPr="00AA5DA2" w:rsidRDefault="00AF26FC" w:rsidP="00AF26FC">
      <w:pPr>
        <w:rPr>
          <w:ins w:id="165" w:author="Author"/>
        </w:rPr>
      </w:pPr>
      <w:ins w:id="166" w:author="Author">
        <w:r w:rsidRPr="00AA5DA2">
          <w:t>Void.</w:t>
        </w:r>
      </w:ins>
    </w:p>
    <w:p w14:paraId="25BA723B" w14:textId="77777777" w:rsidR="00AF26FC" w:rsidRDefault="00AF26FC" w:rsidP="00AF26FC">
      <w:pPr>
        <w:pStyle w:val="Heading3"/>
        <w:rPr>
          <w:ins w:id="167" w:author="Author"/>
        </w:rPr>
      </w:pPr>
      <w:ins w:id="168" w:author="Author">
        <w:r>
          <w:lastRenderedPageBreak/>
          <w:t>8.4.A</w:t>
        </w:r>
        <w:r>
          <w:tab/>
          <w:t>Resource Status Reporting Initiation</w:t>
        </w:r>
      </w:ins>
    </w:p>
    <w:p w14:paraId="7CBD0637" w14:textId="77777777" w:rsidR="00AF26FC" w:rsidRDefault="00AF26FC" w:rsidP="00AF26FC">
      <w:pPr>
        <w:pStyle w:val="Heading4"/>
        <w:rPr>
          <w:ins w:id="169" w:author="Author"/>
        </w:rPr>
      </w:pPr>
      <w:ins w:id="170" w:author="Author">
        <w:r>
          <w:t>8.4.A.1</w:t>
        </w:r>
        <w:r>
          <w:tab/>
          <w:t>General</w:t>
        </w:r>
      </w:ins>
    </w:p>
    <w:p w14:paraId="7AA46270" w14:textId="77777777" w:rsidR="00AF26FC" w:rsidRDefault="00AF26FC" w:rsidP="00AF26FC">
      <w:pPr>
        <w:rPr>
          <w:ins w:id="171" w:author="Author"/>
        </w:rPr>
      </w:pPr>
      <w:ins w:id="172" w:author="Author">
        <w:r>
          <w:t>This procedure is used by an NG-RAN node</w:t>
        </w:r>
        <w:r w:rsidRPr="00A96CB5">
          <w:rPr>
            <w:vertAlign w:val="subscript"/>
          </w:rPr>
          <w:t>1</w:t>
        </w:r>
        <w:r>
          <w:t xml:space="preserve"> to request the reporting of load measurements to another NG-RAN node</w:t>
        </w:r>
        <w:r w:rsidRPr="00A96CB5">
          <w:rPr>
            <w:vertAlign w:val="subscript"/>
          </w:rPr>
          <w:t>2</w:t>
        </w:r>
        <w:r>
          <w:t>.</w:t>
        </w:r>
      </w:ins>
    </w:p>
    <w:p w14:paraId="0F6169A3" w14:textId="77777777" w:rsidR="00AF26FC" w:rsidRDefault="00AF26FC" w:rsidP="00AF26FC">
      <w:pPr>
        <w:rPr>
          <w:ins w:id="173" w:author="Author"/>
        </w:rPr>
      </w:pPr>
      <w:ins w:id="174" w:author="Author">
        <w:r>
          <w:t xml:space="preserve">The procedure uses </w:t>
        </w:r>
        <w:r>
          <w:rPr>
            <w:lang w:eastAsia="zh-CN"/>
          </w:rPr>
          <w:t>non UE-associated signalling</w:t>
        </w:r>
        <w:r>
          <w:t>.</w:t>
        </w:r>
      </w:ins>
    </w:p>
    <w:p w14:paraId="271E4AF0" w14:textId="77777777" w:rsidR="00AF26FC" w:rsidRDefault="00AF26FC" w:rsidP="00AF26FC">
      <w:pPr>
        <w:pStyle w:val="Heading4"/>
        <w:rPr>
          <w:ins w:id="175" w:author="Author"/>
        </w:rPr>
      </w:pPr>
      <w:ins w:id="176" w:author="Author">
        <w:r>
          <w:t>8.4.A.2</w:t>
        </w:r>
        <w:r>
          <w:tab/>
          <w:t>Successful Operation</w:t>
        </w:r>
      </w:ins>
    </w:p>
    <w:p w14:paraId="502D9FEB" w14:textId="77777777" w:rsidR="00AF26FC" w:rsidRDefault="00AF26FC" w:rsidP="00AF26FC">
      <w:pPr>
        <w:pStyle w:val="TH"/>
        <w:rPr>
          <w:ins w:id="177" w:author="Author"/>
        </w:rPr>
      </w:pPr>
      <w:ins w:id="178" w:author="Author">
        <w:r w:rsidRPr="007104EC">
          <w:object w:dxaOrig="5673" w:dyaOrig="2355" w14:anchorId="0378CE05">
            <v:shape id="_x0000_i1030" type="#_x0000_t75" style="width:285pt;height:117.5pt" o:ole="">
              <v:imagedata r:id="rId21" o:title=""/>
            </v:shape>
            <o:OLEObject Type="Embed" ProgID="Word.Picture.8" ShapeID="_x0000_i1030" DrawAspect="Content" ObjectID="_1647975547" r:id="rId22"/>
          </w:object>
        </w:r>
      </w:ins>
    </w:p>
    <w:p w14:paraId="015CE632" w14:textId="77777777" w:rsidR="00AF26FC" w:rsidRDefault="00AF26FC" w:rsidP="00AF26FC">
      <w:pPr>
        <w:pStyle w:val="TF"/>
        <w:rPr>
          <w:ins w:id="179" w:author="Author"/>
        </w:rPr>
      </w:pPr>
      <w:ins w:id="180" w:author="Author">
        <w:r>
          <w:t>Figure 8.4.A.2-1: Resource Status Reporting Initiation, successful operation</w:t>
        </w:r>
      </w:ins>
    </w:p>
    <w:p w14:paraId="63F7CE40" w14:textId="77777777" w:rsidR="00AF26FC" w:rsidRDefault="00AF26FC" w:rsidP="00AF26FC">
      <w:pPr>
        <w:rPr>
          <w:ins w:id="181" w:author="Author"/>
        </w:rPr>
      </w:pPr>
      <w:ins w:id="182" w:author="Author">
        <w:r>
          <w:t>The procedure is initiated with a RESOURCE STATUS REQUEST message sent from NG-RAN node</w:t>
        </w:r>
        <w:r>
          <w:rPr>
            <w:vertAlign w:val="subscript"/>
          </w:rPr>
          <w:t>1</w:t>
        </w:r>
        <w:r>
          <w:t xml:space="preserve"> to NG-RAN node</w:t>
        </w:r>
        <w:r>
          <w:rPr>
            <w:vertAlign w:val="subscript"/>
          </w:rPr>
          <w:t>2</w:t>
        </w:r>
        <w:r>
          <w:t xml:space="preserve"> to start a measurement, stop a measurement</w:t>
        </w:r>
        <w:r>
          <w:rPr>
            <w:rFonts w:hint="eastAsia"/>
            <w:lang w:eastAsia="zh-CN"/>
          </w:rPr>
          <w:t xml:space="preserve"> </w:t>
        </w:r>
        <w:r>
          <w:t>or add cells to report for a measurement. Upon receipt, NG-RAN node</w:t>
        </w:r>
        <w:r>
          <w:rPr>
            <w:vertAlign w:val="subscript"/>
          </w:rPr>
          <w:t>2</w:t>
        </w:r>
        <w:r>
          <w:t>:</w:t>
        </w:r>
      </w:ins>
    </w:p>
    <w:p w14:paraId="34B04F09" w14:textId="77777777" w:rsidR="00AF26FC" w:rsidRDefault="00AF26FC" w:rsidP="00AF26FC">
      <w:pPr>
        <w:rPr>
          <w:ins w:id="183" w:author="Author"/>
        </w:rPr>
      </w:pPr>
      <w:ins w:id="184" w:author="Author">
        <w:r>
          <w:t>-</w:t>
        </w:r>
        <w:r>
          <w:tab/>
          <w:t xml:space="preserve">shall initiate the requested measurement according to the parameters given in the request in case the </w:t>
        </w:r>
        <w:r>
          <w:rPr>
            <w:i/>
          </w:rPr>
          <w:t>Registration Request</w:t>
        </w:r>
        <w:r>
          <w:t xml:space="preserve"> IE set to "start"; or</w:t>
        </w:r>
      </w:ins>
    </w:p>
    <w:p w14:paraId="6AD4CCC8" w14:textId="77777777" w:rsidR="00AF26FC" w:rsidRDefault="00AF26FC" w:rsidP="00AF26FC">
      <w:pPr>
        <w:rPr>
          <w:ins w:id="185" w:author="Author"/>
        </w:rPr>
      </w:pPr>
      <w:ins w:id="186" w:author="Author">
        <w:r>
          <w:t>-</w:t>
        </w:r>
        <w:r>
          <w:tab/>
          <w:t xml:space="preserve">shall stop all cells measurements and terminate the reporting in case the </w:t>
        </w:r>
        <w:r>
          <w:rPr>
            <w:i/>
          </w:rPr>
          <w:t>Registration Request</w:t>
        </w:r>
        <w:r>
          <w:t xml:space="preserve"> IE is set to "stop"; or</w:t>
        </w:r>
      </w:ins>
    </w:p>
    <w:p w14:paraId="00C0FD8F" w14:textId="77777777" w:rsidR="00AF26FC" w:rsidRDefault="00AF26FC" w:rsidP="00AF26FC">
      <w:pPr>
        <w:rPr>
          <w:ins w:id="187" w:author="Author"/>
        </w:rPr>
      </w:pPr>
      <w:ins w:id="188" w:author="Author">
        <w:r>
          <w:t>-</w:t>
        </w:r>
        <w:r>
          <w:tab/>
          <w:t xml:space="preserve">shall add cells indicated in the </w:t>
        </w:r>
        <w:r>
          <w:rPr>
            <w:i/>
          </w:rPr>
          <w:t>Cell To Report</w:t>
        </w:r>
        <w:r>
          <w:t xml:space="preserve"> IE list to the measurements initiated before for the given measurement IDs, in case the </w:t>
        </w:r>
        <w:r>
          <w:rPr>
            <w:i/>
          </w:rPr>
          <w:t>Registration Request</w:t>
        </w:r>
        <w:r>
          <w:t xml:space="preserve"> IE is set to "add".</w:t>
        </w:r>
        <w:r w:rsidRPr="007D7007">
          <w:t xml:space="preserve"> </w:t>
        </w:r>
        <w:r>
          <w:t xml:space="preserve">If measurements are already initiated for a cell indicated in the </w:t>
        </w:r>
        <w:r>
          <w:rPr>
            <w:i/>
          </w:rPr>
          <w:t>Cell To Report</w:t>
        </w:r>
        <w:r>
          <w:t xml:space="preserve"> IE, this information shall be ignored.</w:t>
        </w:r>
      </w:ins>
    </w:p>
    <w:p w14:paraId="06CC15D1" w14:textId="77777777" w:rsidR="00AF26FC" w:rsidRPr="00092554" w:rsidRDefault="00AF26FC" w:rsidP="00AF26FC">
      <w:pPr>
        <w:rPr>
          <w:ins w:id="189" w:author="Author"/>
        </w:rPr>
      </w:pPr>
      <w:ins w:id="190" w:author="Author">
        <w:r>
          <w:rPr>
            <w:color w:val="1F497D"/>
          </w:rPr>
          <w:t xml:space="preserve">If the </w:t>
        </w:r>
        <w:r>
          <w:rPr>
            <w:i/>
            <w:color w:val="1F497D"/>
          </w:rPr>
          <w:t>Report Characteristics</w:t>
        </w:r>
        <w:r>
          <w:rPr>
            <w:color w:val="1F497D"/>
          </w:rPr>
          <w:t xml:space="preserve"> IE is included in the RESPOURCE STATUS REQUEST message and this indicates cell specific measurements, the </w:t>
        </w:r>
        <w:r>
          <w:rPr>
            <w:i/>
            <w:color w:val="1F497D"/>
          </w:rPr>
          <w:t xml:space="preserve">Cell To Report </w:t>
        </w:r>
        <w:r>
          <w:rPr>
            <w:color w:val="1F497D"/>
          </w:rPr>
          <w:t>IE shall be included.</w:t>
        </w:r>
      </w:ins>
    </w:p>
    <w:p w14:paraId="5E6DB59D" w14:textId="77777777" w:rsidR="00AF26FC" w:rsidRPr="00092554" w:rsidRDefault="00AF26FC" w:rsidP="00AF26FC">
      <w:pPr>
        <w:rPr>
          <w:ins w:id="191" w:author="Author"/>
        </w:rPr>
      </w:pPr>
    </w:p>
    <w:p w14:paraId="31DD2057" w14:textId="77777777" w:rsidR="00AF26FC" w:rsidRDefault="00AF26FC" w:rsidP="00AF26FC">
      <w:pPr>
        <w:rPr>
          <w:ins w:id="192" w:author="Author"/>
          <w:b/>
        </w:rPr>
      </w:pPr>
      <w:ins w:id="193" w:author="Author">
        <w:r w:rsidRPr="00804A9B">
          <w:rPr>
            <w:b/>
          </w:rPr>
          <w:t>Interaction with other procedures</w:t>
        </w:r>
      </w:ins>
    </w:p>
    <w:p w14:paraId="0B2E72BD" w14:textId="77777777" w:rsidR="00AF26FC" w:rsidRPr="00AA5DA2" w:rsidRDefault="00AF26FC" w:rsidP="00AF26FC">
      <w:pPr>
        <w:rPr>
          <w:ins w:id="194" w:author="Author"/>
        </w:rPr>
      </w:pPr>
      <w:ins w:id="195" w:author="Author">
        <w:r w:rsidRPr="00A00C4A">
          <w:t xml:space="preserve">When starting a measurement, </w:t>
        </w:r>
        <w:r>
          <w:t>t</w:t>
        </w:r>
        <w:r w:rsidRPr="00AA5DA2">
          <w:t xml:space="preserve">he </w:t>
        </w:r>
        <w:r w:rsidRPr="00AA5DA2">
          <w:rPr>
            <w:i/>
          </w:rPr>
          <w:t>Report Characteristics</w:t>
        </w:r>
        <w:r w:rsidRPr="00AA5DA2">
          <w:t xml:space="preserve"> IE </w:t>
        </w:r>
        <w:r>
          <w:t xml:space="preserve">in the RESOURCE STATUS REQUEST </w:t>
        </w:r>
        <w:r w:rsidRPr="00AA5DA2">
          <w:t xml:space="preserve">indicates the type of objects </w:t>
        </w:r>
        <w:r w:rsidRPr="002148C0">
          <w:t>NG-RAN node</w:t>
        </w:r>
        <w:r w:rsidRPr="002148C0">
          <w:rPr>
            <w:vertAlign w:val="subscript"/>
          </w:rPr>
          <w:t>2</w:t>
        </w:r>
        <w:r>
          <w:t xml:space="preserve"> </w:t>
        </w:r>
        <w:r w:rsidRPr="00AA5DA2">
          <w:t xml:space="preserve">shall perform measurements on. For each cell, the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shall include in the RESOURCE STATUS UPDATE message:</w:t>
        </w:r>
      </w:ins>
    </w:p>
    <w:p w14:paraId="0FF47AEE" w14:textId="77777777" w:rsidR="00AF26FC" w:rsidRDefault="00AF26FC" w:rsidP="00AF26FC">
      <w:pPr>
        <w:pStyle w:val="B10"/>
        <w:rPr>
          <w:ins w:id="196" w:author="Author"/>
        </w:rPr>
      </w:pPr>
      <w:ins w:id="197" w:author="Author">
        <w:r>
          <w:t>-</w:t>
        </w:r>
        <w:r>
          <w:tab/>
          <w:t xml:space="preserve">the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IE, if the first bit, "PRB Periodic" of the </w:t>
        </w:r>
        <w:r>
          <w:rPr>
            <w:i/>
          </w:rPr>
          <w:t xml:space="preserve">Report Characteristics </w:t>
        </w:r>
        <w:r>
          <w:t xml:space="preserve">IE included in the RESOURCE STATUS REQUEST message is set to 1. If the </w:t>
        </w:r>
        <w:r w:rsidRPr="00DB730B">
          <w:t>NG-RAN node</w:t>
        </w:r>
        <w:r w:rsidRPr="00DB730B">
          <w:rPr>
            <w:vertAlign w:val="subscript"/>
          </w:rPr>
          <w:t>2</w:t>
        </w:r>
        <w:r w:rsidRPr="00DB730B">
          <w:t xml:space="preserve"> </w:t>
        </w:r>
        <w:r>
          <w:t xml:space="preserve">is a gNB and if the cell for which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is requested to be reported supports more than one SSB, the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for such cell shall include the </w:t>
        </w:r>
        <w:r w:rsidRPr="00036FDB">
          <w:rPr>
            <w:bCs/>
            <w:i/>
            <w:lang w:val="en-US" w:eastAsia="ja-JP"/>
          </w:rPr>
          <w:t xml:space="preserve">SSB Area Radio Resource Status </w:t>
        </w:r>
        <w:r w:rsidRPr="003B6647">
          <w:rPr>
            <w:bCs/>
            <w:i/>
            <w:lang w:val="en-US" w:eastAsia="ja-JP"/>
          </w:rPr>
          <w:t xml:space="preserve">Item </w:t>
        </w:r>
        <w:r w:rsidRPr="00036FDB">
          <w:rPr>
            <w:bCs/>
            <w:lang w:val="en-US" w:eastAsia="ja-JP"/>
          </w:rPr>
          <w:t>IE</w:t>
        </w:r>
        <w:r>
          <w:t xml:space="preserve"> for all SSB areas supported by the cell. If the </w:t>
        </w:r>
        <w:r w:rsidRPr="00617106">
          <w:rPr>
            <w:i/>
          </w:rPr>
          <w:t>SSB To Report List</w:t>
        </w:r>
        <w:r>
          <w:rPr>
            <w:i/>
          </w:rPr>
          <w:t xml:space="preserve"> </w:t>
        </w:r>
        <w:r>
          <w:t xml:space="preserve">IE is included for a cell, the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for such cell shall include the requested </w:t>
        </w:r>
        <w:r w:rsidRPr="002B17F3">
          <w:rPr>
            <w:bCs/>
            <w:i/>
            <w:lang w:val="en-US" w:eastAsia="ja-JP"/>
          </w:rPr>
          <w:t>SSB Area Radio Resource Status List</w:t>
        </w:r>
        <w:r w:rsidRPr="002B17F3">
          <w:rPr>
            <w:bCs/>
            <w:lang w:val="en-US" w:eastAsia="ja-JP"/>
          </w:rPr>
          <w:t xml:space="preserve"> IE</w:t>
        </w:r>
        <w:r>
          <w:rPr>
            <w:bCs/>
            <w:lang w:val="en-US" w:eastAsia="ja-JP"/>
          </w:rPr>
          <w:t>;</w:t>
        </w:r>
        <w:r>
          <w:t xml:space="preserve"> </w:t>
        </w:r>
      </w:ins>
    </w:p>
    <w:p w14:paraId="311CADC4" w14:textId="1887F6B7" w:rsidR="00AF26FC" w:rsidRDefault="00AF26FC" w:rsidP="00AF26FC">
      <w:pPr>
        <w:pStyle w:val="B10"/>
        <w:rPr>
          <w:ins w:id="198" w:author="Author"/>
        </w:rPr>
      </w:pPr>
      <w:ins w:id="199" w:author="Author">
        <w:r>
          <w:t>-</w:t>
        </w:r>
        <w:r>
          <w:tab/>
          <w:t xml:space="preserve">the </w:t>
        </w:r>
        <w:r>
          <w:rPr>
            <w:rFonts w:cs="Arial"/>
            <w:bCs/>
            <w:i/>
            <w:iCs/>
            <w:szCs w:val="18"/>
          </w:rPr>
          <w:t>NG TNL Capacity Indicator</w:t>
        </w:r>
        <w:r>
          <w:t xml:space="preserve"> IE</w:t>
        </w:r>
      </w:ins>
      <w:ins w:id="200" w:author="Nokia" w:date="2020-04-09T21:31:00Z">
        <w:r w:rsidR="00EF66AA">
          <w:t xml:space="preserve"> and the </w:t>
        </w:r>
        <w:r w:rsidR="00EF66AA">
          <w:rPr>
            <w:rFonts w:cs="Symbol"/>
            <w:bCs/>
            <w:i/>
            <w:iCs/>
            <w:szCs w:val="18"/>
          </w:rPr>
          <w:t>F1 TNL Capacity Indicator</w:t>
        </w:r>
        <w:r w:rsidR="00EF66AA">
          <w:rPr>
            <w:rFonts w:cs="Symbol"/>
            <w:bCs/>
            <w:szCs w:val="18"/>
          </w:rPr>
          <w:t xml:space="preserve"> IE</w:t>
        </w:r>
      </w:ins>
      <w:ins w:id="201" w:author="Author">
        <w:r>
          <w:t xml:space="preserve">, if the second bit, "TNL Capacity Ind Periodic" of the </w:t>
        </w:r>
        <w:r>
          <w:rPr>
            <w:i/>
          </w:rPr>
          <w:t xml:space="preserve">Report Characteristics </w:t>
        </w:r>
        <w:r>
          <w:t>IE included in the RESOURCE STATUS REQUEST message is set to 1;</w:t>
        </w:r>
      </w:ins>
    </w:p>
    <w:p w14:paraId="3442FF9C" w14:textId="77777777" w:rsidR="00AF26FC" w:rsidRDefault="00AF26FC" w:rsidP="00AF26FC">
      <w:pPr>
        <w:pStyle w:val="B10"/>
        <w:rPr>
          <w:ins w:id="202" w:author="Author"/>
          <w:bCs/>
          <w:lang w:val="en-US" w:eastAsia="ja-JP"/>
        </w:rPr>
      </w:pPr>
      <w:ins w:id="203" w:author="Author">
        <w:r>
          <w:t>-</w:t>
        </w:r>
        <w:r>
          <w:tab/>
          <w:t xml:space="preserve">the </w:t>
        </w:r>
        <w:r>
          <w:rPr>
            <w:i/>
            <w:iCs/>
          </w:rPr>
          <w:t>Composite Available Capacity Group</w:t>
        </w:r>
        <w:r>
          <w:t xml:space="preserve"> IE, if the third bit, "Composite Available Capacity Periodic" of the </w:t>
        </w:r>
        <w:r>
          <w:rPr>
            <w:i/>
          </w:rPr>
          <w:t xml:space="preserve">Report Characteristics </w:t>
        </w:r>
        <w:r>
          <w:t xml:space="preserve">IE included in the RESOURCE STATUS REQUEST message is set to 1. If </w:t>
        </w:r>
        <w:r>
          <w:rPr>
            <w:i/>
          </w:rPr>
          <w:t>Cell Capacity Class Value</w:t>
        </w:r>
        <w:r>
          <w:t xml:space="preserve"> IE is included within the </w:t>
        </w:r>
        <w:r>
          <w:rPr>
            <w:rFonts w:eastAsia="MS Mincho"/>
            <w:i/>
          </w:rPr>
          <w:t>Composite</w:t>
        </w:r>
        <w:r>
          <w:rPr>
            <w:rFonts w:eastAsia="MS Mincho"/>
          </w:rPr>
          <w:t xml:space="preserve"> </w:t>
        </w:r>
        <w:r>
          <w:rPr>
            <w:i/>
          </w:rPr>
          <w:t>Available Capacity Group</w:t>
        </w:r>
        <w:r>
          <w:t xml:space="preserve"> IE, this IE is used to assign weights to the available capacity indicated in the </w:t>
        </w:r>
        <w:r>
          <w:rPr>
            <w:i/>
          </w:rPr>
          <w:t>Capacity Value</w:t>
        </w:r>
        <w:r>
          <w:t xml:space="preserve"> IE. If the </w:t>
        </w:r>
        <w:r w:rsidRPr="00DB730B">
          <w:t>NG-RAN node</w:t>
        </w:r>
        <w:r w:rsidRPr="00DB730B">
          <w:rPr>
            <w:vertAlign w:val="subscript"/>
          </w:rPr>
          <w:t>2</w:t>
        </w:r>
        <w:r w:rsidRPr="00DB730B">
          <w:t xml:space="preserve"> </w:t>
        </w:r>
        <w:r>
          <w:t xml:space="preserve">is a gNB and if the cell for which </w:t>
        </w:r>
        <w:r>
          <w:rPr>
            <w:i/>
            <w:iCs/>
          </w:rPr>
          <w:t>Composite Available Capacity Group</w:t>
        </w:r>
        <w:r>
          <w:t xml:space="preserve"> IE is requested to be reported supports more than one SSB, and if the </w:t>
        </w:r>
        <w:r w:rsidRPr="00617106">
          <w:rPr>
            <w:i/>
          </w:rPr>
          <w:t>SSB To Report List</w:t>
        </w:r>
        <w:r>
          <w:rPr>
            <w:i/>
          </w:rPr>
          <w:t xml:space="preserve"> </w:t>
        </w:r>
        <w:r>
          <w:t xml:space="preserve">IE is included for a cell, the </w:t>
        </w:r>
        <w:r>
          <w:rPr>
            <w:i/>
            <w:iCs/>
          </w:rPr>
          <w:t>Composite Available Capacity Group</w:t>
        </w:r>
        <w:r>
          <w:t xml:space="preserve"> IE for such cell </w:t>
        </w:r>
        <w:r>
          <w:lastRenderedPageBreak/>
          <w:t xml:space="preserve">shall include the requested </w:t>
        </w:r>
        <w:r w:rsidRPr="00617106">
          <w:rPr>
            <w:bCs/>
            <w:i/>
            <w:lang w:val="en-US" w:eastAsia="ja-JP"/>
          </w:rPr>
          <w:t xml:space="preserve">SSB Area Capacity Value </w:t>
        </w:r>
        <w:r>
          <w:rPr>
            <w:bCs/>
            <w:i/>
            <w:lang w:val="en-US" w:eastAsia="ja-JP"/>
          </w:rPr>
          <w:t xml:space="preserve">List </w:t>
        </w:r>
        <w:r w:rsidRPr="00617106">
          <w:rPr>
            <w:bCs/>
            <w:lang w:val="en-US" w:eastAsia="ja-JP"/>
          </w:rPr>
          <w:t>IE</w:t>
        </w:r>
        <w:r>
          <w:rPr>
            <w:rFonts w:hint="eastAsia"/>
            <w:bCs/>
            <w:lang w:val="en-US" w:eastAsia="zh-CN"/>
          </w:rPr>
          <w:t>,</w:t>
        </w:r>
        <w:r>
          <w:rPr>
            <w:bCs/>
            <w:lang w:val="en-US" w:eastAsia="ja-JP"/>
          </w:rPr>
          <w:t xml:space="preserve"> providing the SSB area capacity with respect to the Cell Capacity Class Value;</w:t>
        </w:r>
      </w:ins>
    </w:p>
    <w:p w14:paraId="0954E17C" w14:textId="77777777" w:rsidR="00AF26FC" w:rsidRDefault="00AF26FC" w:rsidP="00AF26FC">
      <w:pPr>
        <w:pStyle w:val="B10"/>
        <w:ind w:firstLine="0"/>
        <w:rPr>
          <w:ins w:id="204" w:author="Author"/>
          <w:bCs/>
          <w:lang w:val="en-US" w:eastAsia="zh-CN"/>
        </w:rPr>
      </w:pPr>
      <w:ins w:id="205" w:author="Author">
        <w:r>
          <w:t xml:space="preserve">If the cell for which </w:t>
        </w:r>
        <w:r>
          <w:rPr>
            <w:i/>
            <w:iCs/>
          </w:rPr>
          <w:t>Composite Available Capacity Group</w:t>
        </w:r>
        <w:r>
          <w:t xml:space="preserve"> IE is requested to be reported supports more than one slice, and if the </w:t>
        </w:r>
        <w:r>
          <w:rPr>
            <w:i/>
          </w:rPr>
          <w:t>Slice</w:t>
        </w:r>
        <w:r w:rsidRPr="00617106">
          <w:rPr>
            <w:i/>
          </w:rPr>
          <w:t xml:space="preserve"> To Report List</w:t>
        </w:r>
        <w:r>
          <w:rPr>
            <w:i/>
          </w:rPr>
          <w:t xml:space="preserve"> </w:t>
        </w:r>
        <w:r>
          <w:t xml:space="preserve">IE is included for a cell, the </w:t>
        </w:r>
        <w:r>
          <w:rPr>
            <w:i/>
            <w:iCs/>
          </w:rPr>
          <w:t>Composite Available Capacity Group</w:t>
        </w:r>
        <w:r>
          <w:t xml:space="preserve"> IE for such cell shall include the</w:t>
        </w:r>
        <w:r>
          <w:rPr>
            <w:rFonts w:hint="eastAsia"/>
            <w:lang w:eastAsia="zh-CN"/>
          </w:rPr>
          <w:t xml:space="preserve"> </w:t>
        </w:r>
        <w:r>
          <w:t>requested</w:t>
        </w:r>
        <w:r w:rsidRPr="00B417AA">
          <w:rPr>
            <w:i/>
            <w:lang w:eastAsia="ja-JP"/>
          </w:rPr>
          <w:t xml:space="preserve"> Slice Available Capacity</w:t>
        </w:r>
        <w:r>
          <w:rPr>
            <w:lang w:eastAsia="ja-JP"/>
          </w:rPr>
          <w:t xml:space="preserve"> IE</w:t>
        </w:r>
        <w:r>
          <w:rPr>
            <w:bCs/>
            <w:lang w:val="en-US" w:eastAsia="ja-JP"/>
          </w:rPr>
          <w:t>, providing the slice capacity with respect to the Cell Capacity Class Value.</w:t>
        </w:r>
      </w:ins>
    </w:p>
    <w:p w14:paraId="185B1569" w14:textId="77777777" w:rsidR="00AF26FC" w:rsidRPr="00E51A00" w:rsidRDefault="00AF26FC" w:rsidP="00AF26FC">
      <w:pPr>
        <w:ind w:left="568" w:hanging="284"/>
        <w:rPr>
          <w:ins w:id="206" w:author="Author"/>
          <w:lang w:eastAsia="zh-CN"/>
        </w:rPr>
      </w:pPr>
      <w:ins w:id="207" w:author="Author">
        <w:r w:rsidRPr="00B1604E">
          <w:t>-</w:t>
        </w:r>
        <w:r w:rsidRPr="00B1604E">
          <w:tab/>
          <w:t xml:space="preserve">the </w:t>
        </w:r>
        <w:r>
          <w:rPr>
            <w:rFonts w:cs="Arial" w:hint="eastAsia"/>
            <w:bCs/>
            <w:i/>
            <w:iCs/>
            <w:szCs w:val="18"/>
            <w:lang w:eastAsia="zh-CN"/>
          </w:rPr>
          <w:t xml:space="preserve">RRC Connections </w:t>
        </w:r>
        <w:r w:rsidRPr="00B1604E">
          <w:t xml:space="preserve">IE, if the </w:t>
        </w:r>
        <w:r>
          <w:rPr>
            <w:rFonts w:hint="eastAsia"/>
            <w:lang w:eastAsia="zh-CN"/>
          </w:rPr>
          <w:t>sixth</w:t>
        </w:r>
        <w:r w:rsidRPr="00B1604E">
          <w:t xml:space="preserve"> bit, "</w:t>
        </w:r>
        <w:r>
          <w:rPr>
            <w:rFonts w:hint="eastAsia"/>
            <w:lang w:eastAsia="zh-CN"/>
          </w:rPr>
          <w:t>RRC Connections</w:t>
        </w:r>
        <w:r w:rsidRPr="00B1604E">
          <w:t xml:space="preserve">" of the </w:t>
        </w:r>
        <w:r w:rsidRPr="00B1604E">
          <w:rPr>
            <w:i/>
          </w:rPr>
          <w:t xml:space="preserve">Report Characteristics </w:t>
        </w:r>
        <w:r w:rsidRPr="00B1604E">
          <w:t>IE included in the RESOURCE STATUS REQUEST message is set to 1;</w:t>
        </w:r>
      </w:ins>
    </w:p>
    <w:p w14:paraId="79511BEE" w14:textId="77777777" w:rsidR="00AF26FC" w:rsidRPr="00FD7AAE" w:rsidRDefault="00AF26FC" w:rsidP="00AF26FC">
      <w:pPr>
        <w:pStyle w:val="B10"/>
        <w:rPr>
          <w:ins w:id="208" w:author="Author"/>
        </w:rPr>
      </w:pPr>
    </w:p>
    <w:p w14:paraId="37A981E8" w14:textId="77777777" w:rsidR="00AF26FC" w:rsidRDefault="00AF26FC" w:rsidP="00AF26FC">
      <w:pPr>
        <w:pStyle w:val="Heading4"/>
        <w:rPr>
          <w:ins w:id="209" w:author="Author"/>
        </w:rPr>
      </w:pPr>
      <w:ins w:id="210" w:author="Author">
        <w:r>
          <w:t>8.4.A.3</w:t>
        </w:r>
        <w:r>
          <w:tab/>
          <w:t>Unsuccessful Operation</w:t>
        </w:r>
      </w:ins>
    </w:p>
    <w:p w14:paraId="7CE97246" w14:textId="77777777" w:rsidR="00AF26FC" w:rsidRDefault="00AF26FC" w:rsidP="00AF26FC">
      <w:pPr>
        <w:pStyle w:val="TF"/>
        <w:rPr>
          <w:ins w:id="211" w:author="Author"/>
        </w:rPr>
      </w:pPr>
    </w:p>
    <w:p w14:paraId="22D1F532" w14:textId="77777777" w:rsidR="00AF26FC" w:rsidRDefault="00AF26FC" w:rsidP="00AF26FC">
      <w:pPr>
        <w:pStyle w:val="TH"/>
        <w:rPr>
          <w:ins w:id="212" w:author="Author"/>
        </w:rPr>
      </w:pPr>
      <w:ins w:id="213" w:author="Author">
        <w:r w:rsidRPr="007104EC">
          <w:object w:dxaOrig="5673" w:dyaOrig="2355" w14:anchorId="4C843895">
            <v:shape id="_x0000_i1031" type="#_x0000_t75" style="width:285pt;height:117.5pt" o:ole="">
              <v:imagedata r:id="rId23" o:title=""/>
            </v:shape>
            <o:OLEObject Type="Embed" ProgID="Word.Picture.8" ShapeID="_x0000_i1031" DrawAspect="Content" ObjectID="_1647975548" r:id="rId24"/>
          </w:object>
        </w:r>
      </w:ins>
    </w:p>
    <w:p w14:paraId="6BB84C1D" w14:textId="77777777" w:rsidR="00AF26FC" w:rsidRDefault="00AF26FC" w:rsidP="00AF26FC">
      <w:pPr>
        <w:pStyle w:val="TF"/>
        <w:rPr>
          <w:ins w:id="214" w:author="Author"/>
        </w:rPr>
      </w:pPr>
      <w:ins w:id="215" w:author="Author">
        <w:r>
          <w:t>Figure 8.4.A.3-1: Resource Status Reporting Initiation, unsuccessful operation</w:t>
        </w:r>
      </w:ins>
    </w:p>
    <w:p w14:paraId="184CE348" w14:textId="77777777" w:rsidR="00AF26FC" w:rsidRDefault="00AF26FC" w:rsidP="00AF26FC">
      <w:pPr>
        <w:rPr>
          <w:ins w:id="216" w:author="Author"/>
        </w:rPr>
      </w:pPr>
      <w:ins w:id="217" w:author="Author">
        <w:r>
          <w:t>If any of the requested measurements can</w:t>
        </w:r>
        <w:r>
          <w:rPr>
            <w:rFonts w:hint="eastAsia"/>
            <w:lang w:eastAsia="zh-CN"/>
          </w:rPr>
          <w:t>not</w:t>
        </w:r>
        <w:r>
          <w:t xml:space="preserve"> be initiated, NG-RAN node</w:t>
        </w:r>
        <w:r>
          <w:rPr>
            <w:vertAlign w:val="subscript"/>
          </w:rPr>
          <w:t>2</w:t>
        </w:r>
        <w:r>
          <w:t xml:space="preserve"> shall send a RESOURCE STATUS FAILURE message. </w:t>
        </w:r>
      </w:ins>
    </w:p>
    <w:p w14:paraId="58B8069D" w14:textId="77777777" w:rsidR="00AF26FC" w:rsidRDefault="00AF26FC" w:rsidP="00AF26FC">
      <w:pPr>
        <w:pStyle w:val="Heading4"/>
        <w:rPr>
          <w:ins w:id="218" w:author="Author"/>
        </w:rPr>
      </w:pPr>
      <w:ins w:id="219" w:author="Author">
        <w:r>
          <w:t>8.4.A.4</w:t>
        </w:r>
        <w:r>
          <w:tab/>
          <w:t>Abnormal Conditions</w:t>
        </w:r>
      </w:ins>
    </w:p>
    <w:p w14:paraId="26E29D7D" w14:textId="77777777" w:rsidR="00AF26FC" w:rsidRDefault="00AF26FC" w:rsidP="00AF26FC">
      <w:pPr>
        <w:rPr>
          <w:ins w:id="220" w:author="Author"/>
          <w:bCs/>
          <w:lang w:eastAsia="zh-CN"/>
        </w:rPr>
      </w:pPr>
      <w:ins w:id="221" w:author="Author">
        <w:r>
          <w:rPr>
            <w:bCs/>
          </w:rPr>
          <w:t>Void</w:t>
        </w:r>
      </w:ins>
    </w:p>
    <w:p w14:paraId="5EC07FD4" w14:textId="77777777" w:rsidR="00AF26FC" w:rsidRDefault="00AF26FC" w:rsidP="00AF26FC">
      <w:pPr>
        <w:rPr>
          <w:ins w:id="222" w:author="Author"/>
          <w:bCs/>
        </w:rPr>
        <w:sectPr w:rsidR="00AF26FC" w:rsidSect="00AF26FC"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F4C36E" w14:textId="77777777" w:rsidR="00AF26FC" w:rsidRDefault="00AF26FC" w:rsidP="00AF26FC">
      <w:pPr>
        <w:pStyle w:val="Heading3"/>
        <w:rPr>
          <w:ins w:id="223" w:author="Author"/>
        </w:rPr>
      </w:pPr>
      <w:ins w:id="224" w:author="Author">
        <w:r>
          <w:lastRenderedPageBreak/>
          <w:t>8.4.B</w:t>
        </w:r>
        <w:r>
          <w:tab/>
          <w:t>Resource Status Reporting</w:t>
        </w:r>
      </w:ins>
    </w:p>
    <w:p w14:paraId="5DFA1D83" w14:textId="77777777" w:rsidR="00AF26FC" w:rsidRDefault="00AF26FC" w:rsidP="00AF26FC">
      <w:pPr>
        <w:pStyle w:val="Heading4"/>
        <w:rPr>
          <w:ins w:id="225" w:author="Author"/>
        </w:rPr>
      </w:pPr>
      <w:ins w:id="226" w:author="Author">
        <w:r>
          <w:t>8.4.B.1</w:t>
        </w:r>
        <w:r>
          <w:tab/>
          <w:t>General</w:t>
        </w:r>
      </w:ins>
    </w:p>
    <w:p w14:paraId="5F4B2086" w14:textId="77777777" w:rsidR="00AF26FC" w:rsidRDefault="00AF26FC" w:rsidP="00AF26FC">
      <w:pPr>
        <w:rPr>
          <w:ins w:id="227" w:author="Author"/>
        </w:rPr>
      </w:pPr>
      <w:ins w:id="228" w:author="Author">
        <w:r>
          <w:t>This procedure is initiated by NG-RAN node</w:t>
        </w:r>
        <w:r>
          <w:rPr>
            <w:vertAlign w:val="subscript"/>
          </w:rPr>
          <w:t>2</w:t>
        </w:r>
        <w:r>
          <w:t xml:space="preserve"> to report the result of measurements admitted by NG-RAN node</w:t>
        </w:r>
        <w:r>
          <w:rPr>
            <w:vertAlign w:val="subscript"/>
          </w:rPr>
          <w:t>2</w:t>
        </w:r>
        <w:r>
          <w:t xml:space="preserve"> following a successful Resource Status Reporting Initiation procedure.</w:t>
        </w:r>
      </w:ins>
    </w:p>
    <w:p w14:paraId="602BB122" w14:textId="77777777" w:rsidR="00AF26FC" w:rsidRDefault="00AF26FC" w:rsidP="00AF26FC">
      <w:pPr>
        <w:rPr>
          <w:ins w:id="229" w:author="Author"/>
        </w:rPr>
      </w:pPr>
      <w:ins w:id="230" w:author="Author">
        <w:r>
          <w:t xml:space="preserve">The procedure uses </w:t>
        </w:r>
        <w:r>
          <w:rPr>
            <w:lang w:eastAsia="zh-CN"/>
          </w:rPr>
          <w:t>non UE-associated signalling</w:t>
        </w:r>
        <w:r>
          <w:t>.</w:t>
        </w:r>
      </w:ins>
    </w:p>
    <w:p w14:paraId="07375A3E" w14:textId="77777777" w:rsidR="00AF26FC" w:rsidRDefault="00AF26FC" w:rsidP="00AF26FC">
      <w:pPr>
        <w:pStyle w:val="Heading4"/>
        <w:rPr>
          <w:ins w:id="231" w:author="Author"/>
        </w:rPr>
      </w:pPr>
      <w:ins w:id="232" w:author="Author">
        <w:r>
          <w:t>8.4.B.2</w:t>
        </w:r>
        <w:r>
          <w:tab/>
          <w:t>Successful Operation</w:t>
        </w:r>
      </w:ins>
    </w:p>
    <w:p w14:paraId="718DBDC9" w14:textId="77777777" w:rsidR="00AF26FC" w:rsidRDefault="00AF26FC" w:rsidP="00AF26FC">
      <w:pPr>
        <w:pStyle w:val="TH"/>
        <w:rPr>
          <w:ins w:id="233" w:author="Author"/>
        </w:rPr>
      </w:pPr>
      <w:ins w:id="234" w:author="Author">
        <w:r w:rsidRPr="007104EC">
          <w:object w:dxaOrig="5673" w:dyaOrig="2355" w14:anchorId="077B90C3">
            <v:shape id="_x0000_i1032" type="#_x0000_t75" style="width:285pt;height:117.5pt" o:ole="">
              <v:imagedata r:id="rId25" o:title=""/>
            </v:shape>
            <o:OLEObject Type="Embed" ProgID="Word.Picture.8" ShapeID="_x0000_i1032" DrawAspect="Content" ObjectID="_1647975549" r:id="rId26"/>
          </w:object>
        </w:r>
      </w:ins>
    </w:p>
    <w:p w14:paraId="65B6A9E0" w14:textId="77777777" w:rsidR="00AF26FC" w:rsidRDefault="00AF26FC" w:rsidP="00AF26FC">
      <w:pPr>
        <w:pStyle w:val="TF"/>
        <w:rPr>
          <w:ins w:id="235" w:author="Author"/>
        </w:rPr>
      </w:pPr>
      <w:ins w:id="236" w:author="Author">
        <w:r>
          <w:t>Figure 8.4.B.2-1: Resource Status Reporting, successful operation</w:t>
        </w:r>
      </w:ins>
    </w:p>
    <w:p w14:paraId="2B9FD8E8" w14:textId="77777777" w:rsidR="00AF26FC" w:rsidRDefault="00AF26FC" w:rsidP="00AF26FC">
      <w:pPr>
        <w:rPr>
          <w:ins w:id="237" w:author="Author"/>
        </w:rPr>
      </w:pPr>
      <w:ins w:id="238" w:author="Author">
        <w:r>
          <w:t>The NG-RAN node</w:t>
        </w:r>
        <w:r>
          <w:rPr>
            <w:vertAlign w:val="subscript"/>
          </w:rPr>
          <w:t>2</w:t>
        </w:r>
        <w:r>
          <w:t xml:space="preserve"> shall report the results of the admitted measurements in RESOURCE STATUS UPDATE message. </w:t>
        </w:r>
        <w:r w:rsidRPr="001C1FFA">
          <w:t>The admitted measurements are the measurements that were successfully initiated during the preceding Resource Status Reporting Initiation procedure.</w:t>
        </w:r>
      </w:ins>
    </w:p>
    <w:p w14:paraId="2E5110A7" w14:textId="77777777" w:rsidR="00AF26FC" w:rsidRDefault="00AF26FC" w:rsidP="00AF26FC">
      <w:pPr>
        <w:pStyle w:val="Heading4"/>
        <w:rPr>
          <w:ins w:id="239" w:author="Author"/>
        </w:rPr>
      </w:pPr>
      <w:ins w:id="240" w:author="Author">
        <w:r>
          <w:t>8.4.B.3</w:t>
        </w:r>
        <w:r>
          <w:tab/>
          <w:t>Unsuccessful Operation</w:t>
        </w:r>
      </w:ins>
    </w:p>
    <w:p w14:paraId="76F89E5F" w14:textId="77777777" w:rsidR="00AF26FC" w:rsidRDefault="00AF26FC" w:rsidP="00AF26FC">
      <w:pPr>
        <w:rPr>
          <w:ins w:id="241" w:author="Author"/>
        </w:rPr>
      </w:pPr>
      <w:ins w:id="242" w:author="Author">
        <w:r>
          <w:t>Not applicable.</w:t>
        </w:r>
      </w:ins>
    </w:p>
    <w:p w14:paraId="3AE09C32" w14:textId="77777777" w:rsidR="00AF26FC" w:rsidRDefault="00AF26FC" w:rsidP="00AF26FC">
      <w:pPr>
        <w:pStyle w:val="Heading4"/>
        <w:rPr>
          <w:ins w:id="243" w:author="Author"/>
        </w:rPr>
      </w:pPr>
      <w:ins w:id="244" w:author="Author">
        <w:r>
          <w:t>8.4.B.4</w:t>
        </w:r>
        <w:r>
          <w:tab/>
          <w:t>Abnormal Conditions</w:t>
        </w:r>
      </w:ins>
    </w:p>
    <w:p w14:paraId="55D50367" w14:textId="77777777" w:rsidR="00AF26FC" w:rsidRDefault="00AF26FC" w:rsidP="00AF26FC">
      <w:pPr>
        <w:rPr>
          <w:ins w:id="245" w:author="Author"/>
          <w:lang w:eastAsia="zh-CN"/>
        </w:rPr>
      </w:pPr>
      <w:ins w:id="246" w:author="Author">
        <w:r>
          <w:t>Void</w:t>
        </w:r>
      </w:ins>
    </w:p>
    <w:p w14:paraId="67F06D11" w14:textId="77777777" w:rsidR="00AF26FC" w:rsidRDefault="00AF26FC" w:rsidP="00AF26FC">
      <w:pPr>
        <w:pStyle w:val="Heading4"/>
        <w:rPr>
          <w:ins w:id="247" w:author="Author"/>
        </w:rPr>
        <w:sectPr w:rsidR="00AF26FC" w:rsidSect="00562AB1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951F89" w14:textId="77777777" w:rsidR="00AF26FC" w:rsidRPr="00B10515" w:rsidRDefault="00AF26FC" w:rsidP="00AF26FC">
      <w:pPr>
        <w:rPr>
          <w:rFonts w:eastAsia="Malgun Gothic"/>
          <w:lang w:eastAsia="ko-KR"/>
        </w:rPr>
      </w:pPr>
      <w:r w:rsidRPr="00B10515">
        <w:rPr>
          <w:rFonts w:eastAsia="Malgun Gothic" w:hint="eastAsia"/>
          <w:lang w:eastAsia="ko-KR"/>
        </w:rPr>
        <w:lastRenderedPageBreak/>
        <w:t xml:space="preserve">============ End of </w:t>
      </w:r>
      <w:r>
        <w:rPr>
          <w:lang w:eastAsia="zh-CN"/>
        </w:rPr>
        <w:t>4</w:t>
      </w:r>
      <w:r>
        <w:rPr>
          <w:vertAlign w:val="superscript"/>
          <w:lang w:eastAsia="zh-CN"/>
        </w:rPr>
        <w:t>th</w:t>
      </w:r>
      <w:r w:rsidRPr="00452D22">
        <w:rPr>
          <w:rFonts w:hint="eastAsia"/>
          <w:lang w:eastAsia="zh-CN"/>
        </w:rPr>
        <w:t xml:space="preserve"> </w:t>
      </w:r>
      <w:r w:rsidRPr="00B10515">
        <w:rPr>
          <w:rFonts w:eastAsia="Malgun Gothic" w:hint="eastAsia"/>
          <w:lang w:eastAsia="ko-KR"/>
        </w:rPr>
        <w:t>change ==============</w:t>
      </w:r>
    </w:p>
    <w:p w14:paraId="2CE79600" w14:textId="77777777" w:rsidR="00AF26FC" w:rsidRDefault="00AF26FC" w:rsidP="00AF26FC">
      <w:pPr>
        <w:rPr>
          <w:rFonts w:eastAsia="Malgun Gothic"/>
          <w:lang w:val="en-US" w:eastAsia="ko-KR"/>
        </w:rPr>
      </w:pPr>
    </w:p>
    <w:p w14:paraId="4B723F90" w14:textId="77777777" w:rsidR="00AF26FC" w:rsidRDefault="00AF26FC" w:rsidP="00AF26FC">
      <w:pPr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 w:hint="eastAsia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lang w:eastAsia="zh-CN"/>
        </w:rPr>
        <w:t>5</w:t>
      </w:r>
      <w:r>
        <w:rPr>
          <w:vertAlign w:val="superscript"/>
          <w:lang w:eastAsia="zh-CN"/>
        </w:rPr>
        <w:t>th</w:t>
      </w:r>
      <w:r w:rsidRPr="003741E7">
        <w:rPr>
          <w:rFonts w:hint="eastAsia"/>
          <w:lang w:eastAsia="zh-CN"/>
        </w:rPr>
        <w:t xml:space="preserve"> </w:t>
      </w:r>
      <w:r w:rsidRPr="00F7478E">
        <w:rPr>
          <w:rFonts w:eastAsia="Malgun Gothic" w:hint="eastAsia"/>
          <w:lang w:eastAsia="ko-KR"/>
        </w:rPr>
        <w:t>change ==============</w:t>
      </w:r>
    </w:p>
    <w:p w14:paraId="78FD4EAD" w14:textId="77777777" w:rsidR="00AF26FC" w:rsidRPr="00FD0425" w:rsidRDefault="00AF26FC" w:rsidP="00AF26FC">
      <w:pPr>
        <w:pStyle w:val="Heading4"/>
      </w:pPr>
      <w:bookmarkStart w:id="248" w:name="_Toc14207483"/>
      <w:r w:rsidRPr="0090263D">
        <w:t>9.1.1.1</w:t>
      </w:r>
      <w:r w:rsidRPr="0090263D">
        <w:tab/>
      </w:r>
      <w:bookmarkEnd w:id="248"/>
      <w:r w:rsidRPr="00FD0425">
        <w:t>HANDOVER REQUEST</w:t>
      </w:r>
    </w:p>
    <w:p w14:paraId="28C03B1C" w14:textId="77777777" w:rsidR="00AF26FC" w:rsidRPr="00FD0425" w:rsidRDefault="00AF26FC" w:rsidP="00AF26FC">
      <w:r w:rsidRPr="00FD0425">
        <w:t>This message is sent by the source NG-RAN node to the target NG-RAN node to request the preparation of resources for a handover.</w:t>
      </w:r>
    </w:p>
    <w:p w14:paraId="71A8692D" w14:textId="77777777" w:rsidR="00AF26FC" w:rsidRPr="00FD0425" w:rsidRDefault="00AF26FC" w:rsidP="00AF26FC"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0"/>
        <w:gridCol w:w="1068"/>
        <w:gridCol w:w="1111"/>
        <w:gridCol w:w="1195"/>
        <w:gridCol w:w="2912"/>
        <w:gridCol w:w="1062"/>
        <w:gridCol w:w="1087"/>
      </w:tblGrid>
      <w:tr w:rsidR="00AF26FC" w:rsidRPr="0090263D" w14:paraId="0B78056E" w14:textId="77777777" w:rsidTr="000725F6">
        <w:tc>
          <w:tcPr>
            <w:tcW w:w="2050" w:type="dxa"/>
          </w:tcPr>
          <w:p w14:paraId="64D7D28A" w14:textId="77777777" w:rsidR="00AF26FC" w:rsidRPr="00FD0425" w:rsidRDefault="00AF26FC" w:rsidP="000725F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68" w:type="dxa"/>
          </w:tcPr>
          <w:p w14:paraId="46B4E740" w14:textId="77777777" w:rsidR="00AF26FC" w:rsidRPr="00FD0425" w:rsidRDefault="00AF26FC" w:rsidP="000725F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111" w:type="dxa"/>
          </w:tcPr>
          <w:p w14:paraId="25186A67" w14:textId="77777777" w:rsidR="00AF26FC" w:rsidRPr="00FD0425" w:rsidRDefault="00AF26FC" w:rsidP="000725F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195" w:type="dxa"/>
          </w:tcPr>
          <w:p w14:paraId="34B6B754" w14:textId="77777777" w:rsidR="00AF26FC" w:rsidRPr="00FD0425" w:rsidRDefault="00AF26FC" w:rsidP="000725F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912" w:type="dxa"/>
          </w:tcPr>
          <w:p w14:paraId="60A3D70C" w14:textId="77777777" w:rsidR="00AF26FC" w:rsidRPr="00FD0425" w:rsidRDefault="00AF26FC" w:rsidP="000725F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62" w:type="dxa"/>
          </w:tcPr>
          <w:p w14:paraId="087DD6C8" w14:textId="77777777" w:rsidR="00AF26FC" w:rsidRPr="00FD0425" w:rsidRDefault="00AF26FC" w:rsidP="000725F6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7" w:type="dxa"/>
          </w:tcPr>
          <w:p w14:paraId="5EA56DF4" w14:textId="77777777" w:rsidR="00AF26FC" w:rsidRPr="00FD0425" w:rsidRDefault="00AF26FC" w:rsidP="000725F6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AF26FC" w:rsidRPr="0090263D" w14:paraId="7BA71385" w14:textId="77777777" w:rsidTr="000725F6">
        <w:tc>
          <w:tcPr>
            <w:tcW w:w="2050" w:type="dxa"/>
          </w:tcPr>
          <w:p w14:paraId="167513FF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68" w:type="dxa"/>
          </w:tcPr>
          <w:p w14:paraId="248CD89B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111" w:type="dxa"/>
          </w:tcPr>
          <w:p w14:paraId="4A5E8A46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</w:p>
        </w:tc>
        <w:tc>
          <w:tcPr>
            <w:tcW w:w="1195" w:type="dxa"/>
          </w:tcPr>
          <w:p w14:paraId="27EB82B6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912" w:type="dxa"/>
          </w:tcPr>
          <w:p w14:paraId="11024D72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</w:p>
        </w:tc>
        <w:tc>
          <w:tcPr>
            <w:tcW w:w="1062" w:type="dxa"/>
          </w:tcPr>
          <w:p w14:paraId="2061D347" w14:textId="77777777" w:rsidR="00AF26FC" w:rsidRPr="00FD0425" w:rsidRDefault="00AF26FC" w:rsidP="000725F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7" w:type="dxa"/>
          </w:tcPr>
          <w:p w14:paraId="63F2FB7F" w14:textId="77777777" w:rsidR="00AF26FC" w:rsidRPr="00FD0425" w:rsidRDefault="00AF26FC" w:rsidP="000725F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F26FC" w:rsidRPr="0090263D" w14:paraId="223DE5B8" w14:textId="77777777" w:rsidTr="000725F6">
        <w:tc>
          <w:tcPr>
            <w:tcW w:w="2050" w:type="dxa"/>
          </w:tcPr>
          <w:p w14:paraId="53A4D418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Source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68" w:type="dxa"/>
          </w:tcPr>
          <w:p w14:paraId="75698371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111" w:type="dxa"/>
          </w:tcPr>
          <w:p w14:paraId="6BE48760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</w:p>
        </w:tc>
        <w:tc>
          <w:tcPr>
            <w:tcW w:w="1195" w:type="dxa"/>
          </w:tcPr>
          <w:p w14:paraId="392A5B7F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2912" w:type="dxa"/>
          </w:tcPr>
          <w:p w14:paraId="2904E716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62" w:type="dxa"/>
          </w:tcPr>
          <w:p w14:paraId="3C220990" w14:textId="77777777" w:rsidR="00AF26FC" w:rsidRPr="00FD0425" w:rsidRDefault="00AF26FC" w:rsidP="000725F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7" w:type="dxa"/>
          </w:tcPr>
          <w:p w14:paraId="00D5B999" w14:textId="77777777" w:rsidR="00AF26FC" w:rsidRPr="00FD0425" w:rsidRDefault="00AF26FC" w:rsidP="000725F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F26FC" w:rsidRPr="0090263D" w14:paraId="6C57BDDC" w14:textId="77777777" w:rsidTr="000725F6">
        <w:tc>
          <w:tcPr>
            <w:tcW w:w="2050" w:type="dxa"/>
          </w:tcPr>
          <w:p w14:paraId="3BA29418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68" w:type="dxa"/>
          </w:tcPr>
          <w:p w14:paraId="6718304D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111" w:type="dxa"/>
          </w:tcPr>
          <w:p w14:paraId="2601D862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</w:p>
        </w:tc>
        <w:tc>
          <w:tcPr>
            <w:tcW w:w="1195" w:type="dxa"/>
          </w:tcPr>
          <w:p w14:paraId="2FD6FC59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2912" w:type="dxa"/>
          </w:tcPr>
          <w:p w14:paraId="659BA684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</w:p>
        </w:tc>
        <w:tc>
          <w:tcPr>
            <w:tcW w:w="1062" w:type="dxa"/>
          </w:tcPr>
          <w:p w14:paraId="1F4FFB09" w14:textId="77777777" w:rsidR="00AF26FC" w:rsidRPr="00FD0425" w:rsidRDefault="00AF26FC" w:rsidP="000725F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7" w:type="dxa"/>
          </w:tcPr>
          <w:p w14:paraId="5A5E3D05" w14:textId="77777777" w:rsidR="00AF26FC" w:rsidRPr="00FD0425" w:rsidRDefault="00AF26FC" w:rsidP="000725F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F26FC" w:rsidRPr="0090263D" w14:paraId="650295F5" w14:textId="77777777" w:rsidTr="000725F6">
        <w:tc>
          <w:tcPr>
            <w:tcW w:w="2050" w:type="dxa"/>
          </w:tcPr>
          <w:p w14:paraId="7D1B80FA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068" w:type="dxa"/>
          </w:tcPr>
          <w:p w14:paraId="232FF1EE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111" w:type="dxa"/>
          </w:tcPr>
          <w:p w14:paraId="0160FBBA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</w:p>
        </w:tc>
        <w:tc>
          <w:tcPr>
            <w:tcW w:w="1195" w:type="dxa"/>
          </w:tcPr>
          <w:p w14:paraId="00A5ADE5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2912" w:type="dxa"/>
          </w:tcPr>
          <w:p w14:paraId="6F0CDAD2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62" w:type="dxa"/>
          </w:tcPr>
          <w:p w14:paraId="5B338B35" w14:textId="77777777" w:rsidR="00AF26FC" w:rsidRPr="00FD0425" w:rsidRDefault="00AF26FC" w:rsidP="000725F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7" w:type="dxa"/>
          </w:tcPr>
          <w:p w14:paraId="6370448C" w14:textId="77777777" w:rsidR="00AF26FC" w:rsidRPr="00FD0425" w:rsidRDefault="00AF26FC" w:rsidP="000725F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F26FC" w:rsidRPr="0090263D" w14:paraId="236FA737" w14:textId="77777777" w:rsidTr="000725F6">
        <w:tc>
          <w:tcPr>
            <w:tcW w:w="2050" w:type="dxa"/>
          </w:tcPr>
          <w:p w14:paraId="2F3FD5CF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068" w:type="dxa"/>
          </w:tcPr>
          <w:p w14:paraId="3EFA3F11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111" w:type="dxa"/>
          </w:tcPr>
          <w:p w14:paraId="215232FD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</w:p>
        </w:tc>
        <w:tc>
          <w:tcPr>
            <w:tcW w:w="1195" w:type="dxa"/>
          </w:tcPr>
          <w:p w14:paraId="697AD625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2912" w:type="dxa"/>
          </w:tcPr>
          <w:p w14:paraId="28763929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</w:p>
        </w:tc>
        <w:tc>
          <w:tcPr>
            <w:tcW w:w="1062" w:type="dxa"/>
          </w:tcPr>
          <w:p w14:paraId="5A7BAD10" w14:textId="77777777" w:rsidR="00AF26FC" w:rsidRPr="00FD0425" w:rsidRDefault="00AF26FC" w:rsidP="000725F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7" w:type="dxa"/>
          </w:tcPr>
          <w:p w14:paraId="55AB307A" w14:textId="77777777" w:rsidR="00AF26FC" w:rsidRPr="00FD0425" w:rsidRDefault="00AF26FC" w:rsidP="000725F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F26FC" w:rsidRPr="0090263D" w14:paraId="66625CEB" w14:textId="77777777" w:rsidTr="000725F6">
        <w:tc>
          <w:tcPr>
            <w:tcW w:w="2050" w:type="dxa"/>
          </w:tcPr>
          <w:p w14:paraId="0D6EBC3B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68" w:type="dxa"/>
          </w:tcPr>
          <w:p w14:paraId="6C37CF57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</w:p>
        </w:tc>
        <w:tc>
          <w:tcPr>
            <w:tcW w:w="1111" w:type="dxa"/>
          </w:tcPr>
          <w:p w14:paraId="341A2761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195" w:type="dxa"/>
          </w:tcPr>
          <w:p w14:paraId="6A6587EE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</w:p>
        </w:tc>
        <w:tc>
          <w:tcPr>
            <w:tcW w:w="2912" w:type="dxa"/>
          </w:tcPr>
          <w:p w14:paraId="541CB18B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</w:p>
        </w:tc>
        <w:tc>
          <w:tcPr>
            <w:tcW w:w="1062" w:type="dxa"/>
          </w:tcPr>
          <w:p w14:paraId="6BD3F38A" w14:textId="77777777" w:rsidR="00AF26FC" w:rsidRPr="00FD0425" w:rsidRDefault="00AF26FC" w:rsidP="000725F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7" w:type="dxa"/>
          </w:tcPr>
          <w:p w14:paraId="3D32F15D" w14:textId="77777777" w:rsidR="00AF26FC" w:rsidRPr="00FD0425" w:rsidRDefault="00AF26FC" w:rsidP="000725F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F26FC" w:rsidRPr="0090263D" w14:paraId="2490B8BD" w14:textId="77777777" w:rsidTr="000725F6">
        <w:tc>
          <w:tcPr>
            <w:tcW w:w="2050" w:type="dxa"/>
          </w:tcPr>
          <w:p w14:paraId="66937EEE" w14:textId="77777777" w:rsidR="00AF26FC" w:rsidRPr="00FD0425" w:rsidRDefault="00AF26FC" w:rsidP="000725F6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068" w:type="dxa"/>
          </w:tcPr>
          <w:p w14:paraId="43796F51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111" w:type="dxa"/>
          </w:tcPr>
          <w:p w14:paraId="24B03DC2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</w:p>
        </w:tc>
        <w:tc>
          <w:tcPr>
            <w:tcW w:w="1195" w:type="dxa"/>
          </w:tcPr>
          <w:p w14:paraId="183E1252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20519B46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2912" w:type="dxa"/>
          </w:tcPr>
          <w:p w14:paraId="75BE8AD8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62" w:type="dxa"/>
          </w:tcPr>
          <w:p w14:paraId="29E16613" w14:textId="77777777" w:rsidR="00AF26FC" w:rsidRPr="00FD0425" w:rsidRDefault="00AF26FC" w:rsidP="000725F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7" w:type="dxa"/>
          </w:tcPr>
          <w:p w14:paraId="4715A611" w14:textId="77777777" w:rsidR="00AF26FC" w:rsidRPr="00FD0425" w:rsidRDefault="00AF26FC" w:rsidP="000725F6">
            <w:pPr>
              <w:pStyle w:val="TAC"/>
              <w:rPr>
                <w:lang w:eastAsia="ja-JP"/>
              </w:rPr>
            </w:pPr>
          </w:p>
        </w:tc>
      </w:tr>
      <w:tr w:rsidR="00AF26FC" w:rsidRPr="0090263D" w14:paraId="2BAC59AE" w14:textId="77777777" w:rsidTr="000725F6">
        <w:tc>
          <w:tcPr>
            <w:tcW w:w="2050" w:type="dxa"/>
          </w:tcPr>
          <w:p w14:paraId="5F0BE6FA" w14:textId="77777777" w:rsidR="00AF26FC" w:rsidRPr="00FD0425" w:rsidRDefault="00AF26FC" w:rsidP="000725F6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068" w:type="dxa"/>
          </w:tcPr>
          <w:p w14:paraId="66A8E720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111" w:type="dxa"/>
          </w:tcPr>
          <w:p w14:paraId="78B79C73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</w:p>
        </w:tc>
        <w:tc>
          <w:tcPr>
            <w:tcW w:w="1195" w:type="dxa"/>
          </w:tcPr>
          <w:p w14:paraId="36F9E236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2B6803F7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2912" w:type="dxa"/>
          </w:tcPr>
          <w:p w14:paraId="506CE61C" w14:textId="77777777" w:rsidR="00AF26FC" w:rsidRPr="00FD0425" w:rsidRDefault="00AF26FC" w:rsidP="000725F6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7CC48FAB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62" w:type="dxa"/>
          </w:tcPr>
          <w:p w14:paraId="1BC8889C" w14:textId="77777777" w:rsidR="00AF26FC" w:rsidRPr="00FD0425" w:rsidRDefault="00AF26FC" w:rsidP="000725F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7" w:type="dxa"/>
          </w:tcPr>
          <w:p w14:paraId="772D9B51" w14:textId="77777777" w:rsidR="00AF26FC" w:rsidRPr="00FD0425" w:rsidRDefault="00AF26FC" w:rsidP="000725F6">
            <w:pPr>
              <w:pStyle w:val="TAC"/>
              <w:rPr>
                <w:lang w:eastAsia="ja-JP"/>
              </w:rPr>
            </w:pPr>
          </w:p>
        </w:tc>
      </w:tr>
      <w:tr w:rsidR="00AF26FC" w:rsidRPr="0090263D" w14:paraId="62E91F47" w14:textId="77777777" w:rsidTr="000725F6">
        <w:tc>
          <w:tcPr>
            <w:tcW w:w="2050" w:type="dxa"/>
          </w:tcPr>
          <w:p w14:paraId="0DF92761" w14:textId="77777777" w:rsidR="00AF26FC" w:rsidRPr="00FD0425" w:rsidRDefault="00AF26FC" w:rsidP="000725F6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068" w:type="dxa"/>
          </w:tcPr>
          <w:p w14:paraId="2A686C70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111" w:type="dxa"/>
          </w:tcPr>
          <w:p w14:paraId="0314C102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</w:p>
        </w:tc>
        <w:tc>
          <w:tcPr>
            <w:tcW w:w="1195" w:type="dxa"/>
          </w:tcPr>
          <w:p w14:paraId="4E3D25AB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2912" w:type="dxa"/>
          </w:tcPr>
          <w:p w14:paraId="1ADAF6F4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</w:p>
        </w:tc>
        <w:tc>
          <w:tcPr>
            <w:tcW w:w="1062" w:type="dxa"/>
          </w:tcPr>
          <w:p w14:paraId="5D40B359" w14:textId="77777777" w:rsidR="00AF26FC" w:rsidRPr="00FD0425" w:rsidRDefault="00AF26FC" w:rsidP="000725F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7" w:type="dxa"/>
          </w:tcPr>
          <w:p w14:paraId="162D4CD4" w14:textId="77777777" w:rsidR="00AF26FC" w:rsidRPr="00FD0425" w:rsidRDefault="00AF26FC" w:rsidP="000725F6">
            <w:pPr>
              <w:pStyle w:val="TAC"/>
              <w:rPr>
                <w:lang w:eastAsia="ja-JP"/>
              </w:rPr>
            </w:pPr>
          </w:p>
        </w:tc>
      </w:tr>
      <w:tr w:rsidR="00AF26FC" w:rsidRPr="0090263D" w14:paraId="63B206D7" w14:textId="77777777" w:rsidTr="000725F6">
        <w:tc>
          <w:tcPr>
            <w:tcW w:w="2050" w:type="dxa"/>
          </w:tcPr>
          <w:p w14:paraId="2461E4D3" w14:textId="77777777" w:rsidR="00AF26FC" w:rsidRPr="00FD0425" w:rsidRDefault="00AF26FC" w:rsidP="000725F6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068" w:type="dxa"/>
          </w:tcPr>
          <w:p w14:paraId="5A943A0F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111" w:type="dxa"/>
          </w:tcPr>
          <w:p w14:paraId="03842F43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</w:p>
        </w:tc>
        <w:tc>
          <w:tcPr>
            <w:tcW w:w="1195" w:type="dxa"/>
          </w:tcPr>
          <w:p w14:paraId="0115E0B4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2912" w:type="dxa"/>
          </w:tcPr>
          <w:p w14:paraId="3F5A182E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</w:p>
        </w:tc>
        <w:tc>
          <w:tcPr>
            <w:tcW w:w="1062" w:type="dxa"/>
          </w:tcPr>
          <w:p w14:paraId="7E5E7ECA" w14:textId="77777777" w:rsidR="00AF26FC" w:rsidRPr="00FD0425" w:rsidRDefault="00AF26FC" w:rsidP="000725F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7" w:type="dxa"/>
          </w:tcPr>
          <w:p w14:paraId="0A330E23" w14:textId="77777777" w:rsidR="00AF26FC" w:rsidRPr="00FD0425" w:rsidRDefault="00AF26FC" w:rsidP="000725F6">
            <w:pPr>
              <w:pStyle w:val="TAC"/>
              <w:rPr>
                <w:lang w:eastAsia="ja-JP"/>
              </w:rPr>
            </w:pPr>
          </w:p>
        </w:tc>
      </w:tr>
      <w:tr w:rsidR="00AF26FC" w:rsidRPr="0090263D" w14:paraId="696C1AE1" w14:textId="77777777" w:rsidTr="000725F6">
        <w:tc>
          <w:tcPr>
            <w:tcW w:w="2050" w:type="dxa"/>
          </w:tcPr>
          <w:p w14:paraId="3FBD53CD" w14:textId="77777777" w:rsidR="00AF26FC" w:rsidRPr="00FD0425" w:rsidRDefault="00AF26FC" w:rsidP="000725F6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068" w:type="dxa"/>
          </w:tcPr>
          <w:p w14:paraId="5D44B650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111" w:type="dxa"/>
          </w:tcPr>
          <w:p w14:paraId="301308E9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</w:p>
        </w:tc>
        <w:tc>
          <w:tcPr>
            <w:tcW w:w="1195" w:type="dxa"/>
          </w:tcPr>
          <w:p w14:paraId="6549910F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2912" w:type="dxa"/>
          </w:tcPr>
          <w:p w14:paraId="524ED20D" w14:textId="77777777" w:rsidR="00AF26FC" w:rsidRPr="00FD0425" w:rsidDel="00482791" w:rsidRDefault="00AF26FC" w:rsidP="000725F6">
            <w:pPr>
              <w:pStyle w:val="TAL"/>
              <w:rPr>
                <w:lang w:eastAsia="ja-JP"/>
              </w:rPr>
            </w:pPr>
          </w:p>
        </w:tc>
        <w:tc>
          <w:tcPr>
            <w:tcW w:w="1062" w:type="dxa"/>
          </w:tcPr>
          <w:p w14:paraId="34DD2240" w14:textId="77777777" w:rsidR="00AF26FC" w:rsidRPr="00FD0425" w:rsidRDefault="00AF26FC" w:rsidP="000725F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7" w:type="dxa"/>
          </w:tcPr>
          <w:p w14:paraId="2277CFD0" w14:textId="77777777" w:rsidR="00AF26FC" w:rsidRPr="00FD0425" w:rsidRDefault="00AF26FC" w:rsidP="000725F6">
            <w:pPr>
              <w:pStyle w:val="TAC"/>
              <w:rPr>
                <w:lang w:eastAsia="ja-JP"/>
              </w:rPr>
            </w:pPr>
          </w:p>
        </w:tc>
      </w:tr>
      <w:tr w:rsidR="00AF26FC" w:rsidRPr="0090263D" w14:paraId="57360586" w14:textId="77777777" w:rsidTr="000725F6">
        <w:tc>
          <w:tcPr>
            <w:tcW w:w="2050" w:type="dxa"/>
          </w:tcPr>
          <w:p w14:paraId="73500C0B" w14:textId="77777777" w:rsidR="00AF26FC" w:rsidRPr="00FD0425" w:rsidRDefault="00AF26FC" w:rsidP="000725F6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bookmarkStart w:id="249" w:name="OLE_LINK29"/>
            <w:bookmarkStart w:id="250" w:name="OLE_LINK30"/>
            <w:r w:rsidRPr="00FD0425">
              <w:rPr>
                <w:rFonts w:cs="Arial"/>
                <w:lang w:eastAsia="ja-JP"/>
              </w:rPr>
              <w:t>UE Aggregate Maximum Bit Rate</w:t>
            </w:r>
            <w:bookmarkEnd w:id="249"/>
            <w:bookmarkEnd w:id="250"/>
          </w:p>
        </w:tc>
        <w:tc>
          <w:tcPr>
            <w:tcW w:w="1068" w:type="dxa"/>
          </w:tcPr>
          <w:p w14:paraId="60EAE7D2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111" w:type="dxa"/>
          </w:tcPr>
          <w:p w14:paraId="2ECC5DCC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</w:p>
        </w:tc>
        <w:tc>
          <w:tcPr>
            <w:tcW w:w="1195" w:type="dxa"/>
          </w:tcPr>
          <w:p w14:paraId="71373445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2912" w:type="dxa"/>
          </w:tcPr>
          <w:p w14:paraId="6DDD411C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</w:p>
        </w:tc>
        <w:tc>
          <w:tcPr>
            <w:tcW w:w="1062" w:type="dxa"/>
          </w:tcPr>
          <w:p w14:paraId="5C17CDB9" w14:textId="77777777" w:rsidR="00AF26FC" w:rsidRPr="00FD0425" w:rsidRDefault="00AF26FC" w:rsidP="000725F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7" w:type="dxa"/>
          </w:tcPr>
          <w:p w14:paraId="183C2A78" w14:textId="77777777" w:rsidR="00AF26FC" w:rsidRPr="00FD0425" w:rsidRDefault="00AF26FC" w:rsidP="000725F6">
            <w:pPr>
              <w:pStyle w:val="TAC"/>
              <w:rPr>
                <w:lang w:eastAsia="ja-JP"/>
              </w:rPr>
            </w:pPr>
          </w:p>
        </w:tc>
      </w:tr>
      <w:tr w:rsidR="00AF26FC" w:rsidRPr="0090263D" w14:paraId="7BA90B28" w14:textId="77777777" w:rsidTr="000725F6">
        <w:tc>
          <w:tcPr>
            <w:tcW w:w="2050" w:type="dxa"/>
          </w:tcPr>
          <w:p w14:paraId="4E7ECDE8" w14:textId="77777777" w:rsidR="00AF26FC" w:rsidRPr="00FD0425" w:rsidRDefault="00AF26FC" w:rsidP="000725F6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To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068" w:type="dxa"/>
          </w:tcPr>
          <w:p w14:paraId="71AE0A28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</w:p>
        </w:tc>
        <w:tc>
          <w:tcPr>
            <w:tcW w:w="1111" w:type="dxa"/>
          </w:tcPr>
          <w:p w14:paraId="3CC8884F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195" w:type="dxa"/>
          </w:tcPr>
          <w:p w14:paraId="74220833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2912" w:type="dxa"/>
          </w:tcPr>
          <w:p w14:paraId="58A193FF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Similar to NG-C signalling, containing UL tunnel information per PDU Session Resource;</w:t>
            </w:r>
          </w:p>
          <w:p w14:paraId="49B78710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62" w:type="dxa"/>
          </w:tcPr>
          <w:p w14:paraId="20C53A18" w14:textId="77777777" w:rsidR="00AF26FC" w:rsidRPr="00FD0425" w:rsidRDefault="00AF26FC" w:rsidP="000725F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7" w:type="dxa"/>
          </w:tcPr>
          <w:p w14:paraId="495276EC" w14:textId="77777777" w:rsidR="00AF26FC" w:rsidRPr="00FD0425" w:rsidRDefault="00AF26FC" w:rsidP="000725F6">
            <w:pPr>
              <w:pStyle w:val="TAC"/>
              <w:rPr>
                <w:lang w:eastAsia="ja-JP"/>
              </w:rPr>
            </w:pPr>
          </w:p>
        </w:tc>
      </w:tr>
      <w:tr w:rsidR="00AF26FC" w:rsidRPr="0090263D" w14:paraId="1DC5CC4C" w14:textId="77777777" w:rsidTr="000725F6">
        <w:tc>
          <w:tcPr>
            <w:tcW w:w="2050" w:type="dxa"/>
          </w:tcPr>
          <w:p w14:paraId="1F1DEC0E" w14:textId="77777777" w:rsidR="00AF26FC" w:rsidRPr="00FD0425" w:rsidRDefault="00AF26FC" w:rsidP="000725F6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Context</w:t>
            </w:r>
          </w:p>
        </w:tc>
        <w:tc>
          <w:tcPr>
            <w:tcW w:w="1068" w:type="dxa"/>
          </w:tcPr>
          <w:p w14:paraId="59F58590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111" w:type="dxa"/>
          </w:tcPr>
          <w:p w14:paraId="3B11D328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</w:p>
        </w:tc>
        <w:tc>
          <w:tcPr>
            <w:tcW w:w="1195" w:type="dxa"/>
          </w:tcPr>
          <w:p w14:paraId="35DE8A50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912" w:type="dxa"/>
          </w:tcPr>
          <w:p w14:paraId="356CDE4E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10.2.2. of TS 36.331 [14],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ng-eNB</w:t>
            </w:r>
            <w:r w:rsidRPr="00FD0425">
              <w:rPr>
                <w:lang w:eastAsia="ja-JP"/>
              </w:rPr>
              <w:t>,</w:t>
            </w:r>
          </w:p>
          <w:p w14:paraId="2C991581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r w:rsidRPr="00FD0425">
              <w:rPr>
                <w:rFonts w:hint="eastAsia"/>
                <w:lang w:eastAsia="zh-CN"/>
              </w:rPr>
              <w:t>gNB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62" w:type="dxa"/>
          </w:tcPr>
          <w:p w14:paraId="07DAAE10" w14:textId="77777777" w:rsidR="00AF26FC" w:rsidRPr="00FD0425" w:rsidRDefault="00AF26FC" w:rsidP="000725F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7" w:type="dxa"/>
          </w:tcPr>
          <w:p w14:paraId="6B545821" w14:textId="77777777" w:rsidR="00AF26FC" w:rsidRPr="00FD0425" w:rsidRDefault="00AF26FC" w:rsidP="000725F6">
            <w:pPr>
              <w:pStyle w:val="TAC"/>
              <w:rPr>
                <w:lang w:eastAsia="ja-JP"/>
              </w:rPr>
            </w:pPr>
          </w:p>
        </w:tc>
      </w:tr>
      <w:tr w:rsidR="00AF26FC" w:rsidRPr="0090263D" w14:paraId="065B3BE9" w14:textId="77777777" w:rsidTr="000725F6">
        <w:tc>
          <w:tcPr>
            <w:tcW w:w="2050" w:type="dxa"/>
          </w:tcPr>
          <w:p w14:paraId="483B3F13" w14:textId="77777777" w:rsidR="00AF26FC" w:rsidRPr="00FD0425" w:rsidRDefault="00AF26FC" w:rsidP="000725F6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068" w:type="dxa"/>
          </w:tcPr>
          <w:p w14:paraId="23EF8FF9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111" w:type="dxa"/>
          </w:tcPr>
          <w:p w14:paraId="387315A7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</w:p>
        </w:tc>
        <w:tc>
          <w:tcPr>
            <w:tcW w:w="1195" w:type="dxa"/>
          </w:tcPr>
          <w:p w14:paraId="32128B79" w14:textId="77777777" w:rsidR="00AF26FC" w:rsidRPr="00FD0425" w:rsidRDefault="00AF26FC" w:rsidP="000725F6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2912" w:type="dxa"/>
          </w:tcPr>
          <w:p w14:paraId="0C7D78B4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62" w:type="dxa"/>
          </w:tcPr>
          <w:p w14:paraId="448C3967" w14:textId="77777777" w:rsidR="00AF26FC" w:rsidRPr="00FD0425" w:rsidRDefault="00AF26FC" w:rsidP="000725F6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087" w:type="dxa"/>
          </w:tcPr>
          <w:p w14:paraId="5282FE1B" w14:textId="77777777" w:rsidR="00AF26FC" w:rsidRPr="00FD0425" w:rsidRDefault="00AF26FC" w:rsidP="000725F6">
            <w:pPr>
              <w:pStyle w:val="TAC"/>
              <w:rPr>
                <w:lang w:eastAsia="ja-JP"/>
              </w:rPr>
            </w:pPr>
          </w:p>
        </w:tc>
      </w:tr>
      <w:tr w:rsidR="00AF26FC" w:rsidRPr="0090263D" w14:paraId="3BA442EA" w14:textId="77777777" w:rsidTr="000725F6">
        <w:tc>
          <w:tcPr>
            <w:tcW w:w="2050" w:type="dxa"/>
          </w:tcPr>
          <w:p w14:paraId="751614E9" w14:textId="77777777" w:rsidR="00AF26FC" w:rsidRPr="00FD0425" w:rsidRDefault="00AF26FC" w:rsidP="000725F6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068" w:type="dxa"/>
          </w:tcPr>
          <w:p w14:paraId="6B2D227B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111" w:type="dxa"/>
          </w:tcPr>
          <w:p w14:paraId="3D90C1FE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</w:p>
        </w:tc>
        <w:tc>
          <w:tcPr>
            <w:tcW w:w="1195" w:type="dxa"/>
          </w:tcPr>
          <w:p w14:paraId="756F0A1B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2912" w:type="dxa"/>
          </w:tcPr>
          <w:p w14:paraId="3FE3B009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</w:p>
        </w:tc>
        <w:tc>
          <w:tcPr>
            <w:tcW w:w="1062" w:type="dxa"/>
          </w:tcPr>
          <w:p w14:paraId="1CE5176C" w14:textId="77777777" w:rsidR="00AF26FC" w:rsidRPr="00FD0425" w:rsidRDefault="00AF26FC" w:rsidP="000725F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7" w:type="dxa"/>
          </w:tcPr>
          <w:p w14:paraId="1BC04F05" w14:textId="77777777" w:rsidR="00AF26FC" w:rsidRPr="00FD0425" w:rsidRDefault="00AF26FC" w:rsidP="000725F6">
            <w:pPr>
              <w:pStyle w:val="TAC"/>
              <w:rPr>
                <w:lang w:eastAsia="ja-JP"/>
              </w:rPr>
            </w:pPr>
          </w:p>
        </w:tc>
      </w:tr>
      <w:tr w:rsidR="00AF26FC" w:rsidRPr="0090263D" w14:paraId="3D89B71A" w14:textId="77777777" w:rsidTr="000725F6">
        <w:tc>
          <w:tcPr>
            <w:tcW w:w="2050" w:type="dxa"/>
          </w:tcPr>
          <w:p w14:paraId="27A7EB84" w14:textId="77777777" w:rsidR="00AF26FC" w:rsidRPr="00FD0425" w:rsidRDefault="00AF26FC" w:rsidP="000725F6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068" w:type="dxa"/>
          </w:tcPr>
          <w:p w14:paraId="7002FEFE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11" w:type="dxa"/>
          </w:tcPr>
          <w:p w14:paraId="3DFD4086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</w:p>
        </w:tc>
        <w:tc>
          <w:tcPr>
            <w:tcW w:w="1195" w:type="dxa"/>
          </w:tcPr>
          <w:p w14:paraId="37A11E09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2912" w:type="dxa"/>
          </w:tcPr>
          <w:p w14:paraId="3B0A1271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</w:p>
        </w:tc>
        <w:tc>
          <w:tcPr>
            <w:tcW w:w="1062" w:type="dxa"/>
          </w:tcPr>
          <w:p w14:paraId="0C72445B" w14:textId="77777777" w:rsidR="00AF26FC" w:rsidRPr="00FD0425" w:rsidRDefault="00AF26FC" w:rsidP="000725F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7" w:type="dxa"/>
          </w:tcPr>
          <w:p w14:paraId="16B51F98" w14:textId="77777777" w:rsidR="00AF26FC" w:rsidRPr="00FD0425" w:rsidRDefault="00AF26FC" w:rsidP="000725F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F26FC" w:rsidRPr="0090263D" w14:paraId="7AAC4328" w14:textId="77777777" w:rsidTr="000725F6">
        <w:tc>
          <w:tcPr>
            <w:tcW w:w="2050" w:type="dxa"/>
          </w:tcPr>
          <w:p w14:paraId="674232B7" w14:textId="77777777" w:rsidR="00AF26FC" w:rsidRPr="00FD0425" w:rsidRDefault="00AF26FC" w:rsidP="000725F6">
            <w:pPr>
              <w:pStyle w:val="TAL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068" w:type="dxa"/>
          </w:tcPr>
          <w:p w14:paraId="71A08140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111" w:type="dxa"/>
          </w:tcPr>
          <w:p w14:paraId="358B6E3C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</w:p>
        </w:tc>
        <w:tc>
          <w:tcPr>
            <w:tcW w:w="1195" w:type="dxa"/>
          </w:tcPr>
          <w:p w14:paraId="4110C28C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2912" w:type="dxa"/>
          </w:tcPr>
          <w:p w14:paraId="3B044B07" w14:textId="77777777" w:rsidR="00AF26FC" w:rsidRPr="00FD0425" w:rsidRDefault="00AF26FC" w:rsidP="000725F6">
            <w:pPr>
              <w:pStyle w:val="TAL"/>
            </w:pPr>
          </w:p>
        </w:tc>
        <w:tc>
          <w:tcPr>
            <w:tcW w:w="1062" w:type="dxa"/>
          </w:tcPr>
          <w:p w14:paraId="2EBF210A" w14:textId="77777777" w:rsidR="00AF26FC" w:rsidRPr="00FD0425" w:rsidRDefault="00AF26FC" w:rsidP="000725F6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7" w:type="dxa"/>
          </w:tcPr>
          <w:p w14:paraId="756339C5" w14:textId="77777777" w:rsidR="00AF26FC" w:rsidRPr="00FD0425" w:rsidRDefault="00AF26FC" w:rsidP="000725F6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AF26FC" w:rsidRPr="0090263D" w14:paraId="1E37E8C1" w14:textId="77777777" w:rsidTr="000725F6">
        <w:tc>
          <w:tcPr>
            <w:tcW w:w="2050" w:type="dxa"/>
          </w:tcPr>
          <w:p w14:paraId="3D995AD4" w14:textId="77777777" w:rsidR="00AF26FC" w:rsidRPr="00FD0425" w:rsidRDefault="00AF26FC" w:rsidP="000725F6">
            <w:pPr>
              <w:pStyle w:val="TAL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068" w:type="dxa"/>
          </w:tcPr>
          <w:p w14:paraId="3F3E5640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111" w:type="dxa"/>
          </w:tcPr>
          <w:p w14:paraId="557FA9EB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</w:p>
        </w:tc>
        <w:tc>
          <w:tcPr>
            <w:tcW w:w="1195" w:type="dxa"/>
          </w:tcPr>
          <w:p w14:paraId="1DA67FF4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2912" w:type="dxa"/>
          </w:tcPr>
          <w:p w14:paraId="1787767B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</w:p>
        </w:tc>
        <w:tc>
          <w:tcPr>
            <w:tcW w:w="1062" w:type="dxa"/>
          </w:tcPr>
          <w:p w14:paraId="42D9010F" w14:textId="77777777" w:rsidR="00AF26FC" w:rsidRPr="00FD0425" w:rsidRDefault="00AF26FC" w:rsidP="000725F6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7" w:type="dxa"/>
          </w:tcPr>
          <w:p w14:paraId="1A0A7504" w14:textId="77777777" w:rsidR="00AF26FC" w:rsidRPr="00FD0425" w:rsidRDefault="00AF26FC" w:rsidP="000725F6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AF26FC" w:rsidRPr="0090263D" w14:paraId="008E529A" w14:textId="77777777" w:rsidTr="000725F6">
        <w:tc>
          <w:tcPr>
            <w:tcW w:w="2050" w:type="dxa"/>
          </w:tcPr>
          <w:p w14:paraId="61E906D5" w14:textId="77777777" w:rsidR="00AF26FC" w:rsidRPr="00FD0425" w:rsidRDefault="00AF26FC" w:rsidP="000725F6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068" w:type="dxa"/>
          </w:tcPr>
          <w:p w14:paraId="43B80799" w14:textId="77777777" w:rsidR="00AF26FC" w:rsidRPr="00FD0425" w:rsidRDefault="00AF26FC" w:rsidP="000725F6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111" w:type="dxa"/>
          </w:tcPr>
          <w:p w14:paraId="060859D8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</w:p>
        </w:tc>
        <w:tc>
          <w:tcPr>
            <w:tcW w:w="1195" w:type="dxa"/>
          </w:tcPr>
          <w:p w14:paraId="096B5E1B" w14:textId="77777777" w:rsidR="00AF26FC" w:rsidRPr="00FD0425" w:rsidRDefault="00AF26FC" w:rsidP="000725F6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2912" w:type="dxa"/>
          </w:tcPr>
          <w:p w14:paraId="7705F2D8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</w:p>
        </w:tc>
        <w:tc>
          <w:tcPr>
            <w:tcW w:w="1062" w:type="dxa"/>
          </w:tcPr>
          <w:p w14:paraId="3A423BC9" w14:textId="77777777" w:rsidR="00AF26FC" w:rsidRPr="00FD0425" w:rsidRDefault="00AF26FC" w:rsidP="000725F6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7" w:type="dxa"/>
          </w:tcPr>
          <w:p w14:paraId="19FC567A" w14:textId="77777777" w:rsidR="00AF26FC" w:rsidRPr="00FD0425" w:rsidRDefault="00AF26FC" w:rsidP="000725F6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AF26FC" w:rsidRPr="0090263D" w14:paraId="2BBBC40B" w14:textId="77777777" w:rsidTr="000725F6">
        <w:tc>
          <w:tcPr>
            <w:tcW w:w="2050" w:type="dxa"/>
          </w:tcPr>
          <w:p w14:paraId="6F038DF9" w14:textId="77777777" w:rsidR="00AF26FC" w:rsidRPr="00FD0425" w:rsidRDefault="00AF26FC" w:rsidP="000725F6">
            <w:pPr>
              <w:pStyle w:val="TAL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068" w:type="dxa"/>
          </w:tcPr>
          <w:p w14:paraId="766A73DA" w14:textId="77777777" w:rsidR="00AF26FC" w:rsidRPr="00FD0425" w:rsidRDefault="00AF26FC" w:rsidP="000725F6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111" w:type="dxa"/>
          </w:tcPr>
          <w:p w14:paraId="6CEB7B3D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</w:p>
        </w:tc>
        <w:tc>
          <w:tcPr>
            <w:tcW w:w="1195" w:type="dxa"/>
          </w:tcPr>
          <w:p w14:paraId="20E3B58B" w14:textId="77777777" w:rsidR="00AF26FC" w:rsidRPr="00FD0425" w:rsidRDefault="00AF26FC" w:rsidP="000725F6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2912" w:type="dxa"/>
          </w:tcPr>
          <w:p w14:paraId="5AB85C01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</w:p>
        </w:tc>
        <w:tc>
          <w:tcPr>
            <w:tcW w:w="1062" w:type="dxa"/>
          </w:tcPr>
          <w:p w14:paraId="6DAE6947" w14:textId="77777777" w:rsidR="00AF26FC" w:rsidRPr="00FD0425" w:rsidRDefault="00AF26FC" w:rsidP="000725F6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7" w:type="dxa"/>
          </w:tcPr>
          <w:p w14:paraId="5709BD9B" w14:textId="77777777" w:rsidR="00AF26FC" w:rsidRPr="00FD0425" w:rsidRDefault="00AF26FC" w:rsidP="000725F6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AF26FC" w:rsidRPr="0090263D" w14:paraId="74503E97" w14:textId="77777777" w:rsidTr="000725F6">
        <w:tc>
          <w:tcPr>
            <w:tcW w:w="2050" w:type="dxa"/>
          </w:tcPr>
          <w:p w14:paraId="5D5CA094" w14:textId="77777777" w:rsidR="00AF26FC" w:rsidRPr="00FD0425" w:rsidRDefault="00AF26FC" w:rsidP="000725F6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068" w:type="dxa"/>
          </w:tcPr>
          <w:p w14:paraId="45892BA7" w14:textId="77777777" w:rsidR="00AF26FC" w:rsidRPr="00FD0425" w:rsidRDefault="00AF26FC" w:rsidP="000725F6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111" w:type="dxa"/>
          </w:tcPr>
          <w:p w14:paraId="3A5C6FFF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</w:p>
        </w:tc>
        <w:tc>
          <w:tcPr>
            <w:tcW w:w="1195" w:type="dxa"/>
          </w:tcPr>
          <w:p w14:paraId="07416AAC" w14:textId="77777777" w:rsidR="00AF26FC" w:rsidRPr="00FD0425" w:rsidRDefault="00AF26FC" w:rsidP="000725F6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2912" w:type="dxa"/>
          </w:tcPr>
          <w:p w14:paraId="73A60493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</w:p>
        </w:tc>
        <w:tc>
          <w:tcPr>
            <w:tcW w:w="1062" w:type="dxa"/>
          </w:tcPr>
          <w:p w14:paraId="430A6F2B" w14:textId="77777777" w:rsidR="00AF26FC" w:rsidRPr="00FD0425" w:rsidRDefault="00AF26FC" w:rsidP="000725F6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7" w:type="dxa"/>
          </w:tcPr>
          <w:p w14:paraId="02579087" w14:textId="77777777" w:rsidR="00AF26FC" w:rsidRPr="00FD0425" w:rsidRDefault="00AF26FC" w:rsidP="000725F6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AF26FC" w:rsidRPr="0090263D" w14:paraId="64D16960" w14:textId="77777777" w:rsidTr="000725F6">
        <w:tc>
          <w:tcPr>
            <w:tcW w:w="2050" w:type="dxa"/>
          </w:tcPr>
          <w:p w14:paraId="457E25DC" w14:textId="77777777" w:rsidR="00AF26FC" w:rsidRPr="00FD0425" w:rsidRDefault="00AF26FC" w:rsidP="000725F6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lastRenderedPageBreak/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68" w:type="dxa"/>
          </w:tcPr>
          <w:p w14:paraId="137F5532" w14:textId="77777777" w:rsidR="00AF26FC" w:rsidRPr="00FD0425" w:rsidRDefault="00AF26FC" w:rsidP="000725F6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111" w:type="dxa"/>
          </w:tcPr>
          <w:p w14:paraId="16F424B3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</w:p>
        </w:tc>
        <w:tc>
          <w:tcPr>
            <w:tcW w:w="1195" w:type="dxa"/>
          </w:tcPr>
          <w:p w14:paraId="2F30B015" w14:textId="77777777" w:rsidR="00AF26FC" w:rsidRPr="00FD0425" w:rsidRDefault="00AF26FC" w:rsidP="000725F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14:paraId="79DFF349" w14:textId="77777777" w:rsidR="00AF26FC" w:rsidRPr="00FD0425" w:rsidRDefault="00AF26FC" w:rsidP="000725F6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912" w:type="dxa"/>
          </w:tcPr>
          <w:p w14:paraId="1F8539AC" w14:textId="77777777" w:rsidR="00AF26FC" w:rsidRPr="00FD0425" w:rsidRDefault="00AF26FC" w:rsidP="000725F6">
            <w:pPr>
              <w:pStyle w:val="TAL"/>
              <w:rPr>
                <w:lang w:eastAsia="ja-JP"/>
              </w:rPr>
            </w:pPr>
          </w:p>
        </w:tc>
        <w:tc>
          <w:tcPr>
            <w:tcW w:w="1062" w:type="dxa"/>
          </w:tcPr>
          <w:p w14:paraId="55024297" w14:textId="77777777" w:rsidR="00AF26FC" w:rsidRPr="00FD0425" w:rsidRDefault="00AF26FC" w:rsidP="000725F6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7" w:type="dxa"/>
          </w:tcPr>
          <w:p w14:paraId="52C18328" w14:textId="77777777" w:rsidR="00AF26FC" w:rsidRPr="00FD0425" w:rsidRDefault="00AF26FC" w:rsidP="000725F6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AF26FC" w:rsidRPr="004E3D2B" w14:paraId="27B92759" w14:textId="77777777" w:rsidTr="000725F6">
        <w:trPr>
          <w:ins w:id="251" w:author="Author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6B87" w14:textId="77777777" w:rsidR="00AF26FC" w:rsidRDefault="00AF26FC" w:rsidP="000725F6">
            <w:pPr>
              <w:pStyle w:val="TAL"/>
              <w:ind w:left="113"/>
              <w:rPr>
                <w:ins w:id="252" w:author="Author"/>
                <w:rFonts w:eastAsia="Batang"/>
              </w:rPr>
            </w:pPr>
            <w:ins w:id="253" w:author="Author">
              <w:r w:rsidRPr="00897600">
                <w:rPr>
                  <w:rFonts w:eastAsia="Batang"/>
                </w:rPr>
                <w:t>Mobility Information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0A37" w14:textId="77777777" w:rsidR="00AF26FC" w:rsidRDefault="00AF26FC" w:rsidP="000725F6">
            <w:pPr>
              <w:pStyle w:val="TAL"/>
              <w:rPr>
                <w:ins w:id="254" w:author="Author"/>
                <w:rFonts w:eastAsia="Batang" w:cs="Arial"/>
                <w:lang w:eastAsia="ja-JP"/>
              </w:rPr>
            </w:pPr>
            <w:ins w:id="255" w:author="Author">
              <w:r w:rsidRPr="00897600"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903C" w14:textId="77777777" w:rsidR="00AF26FC" w:rsidRPr="0090263D" w:rsidRDefault="00AF26FC" w:rsidP="000725F6">
            <w:pPr>
              <w:pStyle w:val="TAL"/>
              <w:rPr>
                <w:ins w:id="256" w:author="Author"/>
                <w:lang w:eastAsia="ja-JP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26BD" w14:textId="77777777" w:rsidR="00AF26FC" w:rsidRPr="0059212F" w:rsidRDefault="00AF26FC" w:rsidP="000725F6">
            <w:pPr>
              <w:pStyle w:val="TAL"/>
              <w:rPr>
                <w:ins w:id="257" w:author="Author"/>
                <w:rFonts w:cs="Arial"/>
                <w:lang w:eastAsia="ja-JP"/>
              </w:rPr>
            </w:pPr>
            <w:ins w:id="258" w:author="Author">
              <w:r w:rsidRPr="00897600">
                <w:rPr>
                  <w:rFonts w:cs="Arial"/>
                  <w:lang w:eastAsia="ja-JP"/>
                </w:rPr>
                <w:t>BIT STRING (SIZE (32))</w:t>
              </w:r>
            </w:ins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EB71" w14:textId="77777777" w:rsidR="00AF26FC" w:rsidRPr="0090263D" w:rsidRDefault="00AF26FC" w:rsidP="000725F6">
            <w:pPr>
              <w:pStyle w:val="TAL"/>
              <w:rPr>
                <w:ins w:id="259" w:author="Author"/>
                <w:lang w:eastAsia="ja-JP"/>
              </w:rPr>
            </w:pPr>
            <w:ins w:id="260" w:author="Author">
              <w:r w:rsidRPr="00AA5DA2">
                <w:rPr>
                  <w:lang w:eastAsia="ja-JP"/>
                </w:rPr>
                <w:t xml:space="preserve">Information related to the handover; the source </w:t>
              </w:r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 provides it in order to enable later analysis of the conditions that led to a wrong HO.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0C2B" w14:textId="77777777" w:rsidR="00AF26FC" w:rsidRPr="0019040A" w:rsidRDefault="00AF26FC" w:rsidP="000725F6">
            <w:pPr>
              <w:pStyle w:val="TAC"/>
              <w:rPr>
                <w:ins w:id="261" w:author="Author"/>
                <w:lang w:eastAsia="ja-JP"/>
              </w:rPr>
            </w:pPr>
            <w:ins w:id="262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975A" w14:textId="77777777" w:rsidR="00AF26FC" w:rsidRPr="004E3D2B" w:rsidRDefault="00AF26FC" w:rsidP="000725F6">
            <w:pPr>
              <w:pStyle w:val="TAC"/>
              <w:rPr>
                <w:ins w:id="263" w:author="Author"/>
                <w:rFonts w:eastAsia="Batang" w:cs="Arial"/>
                <w:lang w:eastAsia="ja-JP"/>
              </w:rPr>
            </w:pPr>
            <w:ins w:id="264" w:author="Author">
              <w:r w:rsidRPr="00897600">
                <w:rPr>
                  <w:rFonts w:eastAsia="Batang" w:cs="Arial"/>
                  <w:lang w:eastAsia="ja-JP"/>
                </w:rPr>
                <w:t>ignore</w:t>
              </w:r>
            </w:ins>
          </w:p>
        </w:tc>
      </w:tr>
      <w:tr w:rsidR="00AF26FC" w:rsidRPr="004E3D2B" w14:paraId="09956F15" w14:textId="77777777" w:rsidTr="000725F6">
        <w:trPr>
          <w:ins w:id="265" w:author="Author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3809" w14:textId="77777777" w:rsidR="00AF26FC" w:rsidRPr="00BB5825" w:rsidRDefault="00AF26FC" w:rsidP="000725F6">
            <w:pPr>
              <w:pStyle w:val="TAL"/>
              <w:ind w:left="113"/>
              <w:rPr>
                <w:ins w:id="266" w:author="Author"/>
                <w:rFonts w:eastAsia="Batang"/>
              </w:rPr>
            </w:pPr>
            <w:ins w:id="267" w:author="Author">
              <w:r w:rsidRPr="007C4175">
                <w:rPr>
                  <w:rFonts w:eastAsia="Batang"/>
                </w:rPr>
                <w:t>UE History Information from the UE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554F" w14:textId="77777777" w:rsidR="00AF26FC" w:rsidRPr="004E3D2B" w:rsidRDefault="00AF26FC" w:rsidP="000725F6">
            <w:pPr>
              <w:pStyle w:val="TAL"/>
              <w:rPr>
                <w:ins w:id="268" w:author="Author"/>
                <w:rFonts w:eastAsia="Batang" w:cs="Arial"/>
                <w:lang w:eastAsia="ja-JP"/>
              </w:rPr>
            </w:pPr>
            <w:ins w:id="269" w:author="Author">
              <w:r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9FB3" w14:textId="77777777" w:rsidR="00AF26FC" w:rsidRPr="0090263D" w:rsidRDefault="00AF26FC" w:rsidP="000725F6">
            <w:pPr>
              <w:pStyle w:val="TAL"/>
              <w:rPr>
                <w:ins w:id="270" w:author="Author"/>
                <w:lang w:eastAsia="ja-JP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745C" w14:textId="77777777" w:rsidR="00AF26FC" w:rsidRPr="00BB5825" w:rsidRDefault="00AF26FC" w:rsidP="000725F6">
            <w:pPr>
              <w:pStyle w:val="TAL"/>
              <w:rPr>
                <w:ins w:id="271" w:author="Author"/>
                <w:rFonts w:cs="Arial"/>
                <w:lang w:eastAsia="ja-JP"/>
              </w:rPr>
            </w:pPr>
            <w:ins w:id="272" w:author="Author">
              <w:r w:rsidRPr="007C4175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E190" w14:textId="77777777" w:rsidR="00AF26FC" w:rsidRPr="0090263D" w:rsidRDefault="00AF26FC" w:rsidP="000725F6">
            <w:pPr>
              <w:pStyle w:val="TAL"/>
              <w:rPr>
                <w:ins w:id="273" w:author="Author"/>
                <w:lang w:eastAsia="ja-JP"/>
              </w:rPr>
            </w:pPr>
            <w:proofErr w:type="spellStart"/>
            <w:ins w:id="274" w:author="Author">
              <w:r w:rsidRPr="00C37D2B">
                <w:rPr>
                  <w:lang w:eastAsia="ja-JP"/>
                </w:rPr>
                <w:t>VisitedCellInfoList</w:t>
              </w:r>
              <w:proofErr w:type="spellEnd"/>
              <w:r w:rsidRPr="00C37D2B">
                <w:rPr>
                  <w:lang w:eastAsia="ja-JP"/>
                </w:rPr>
                <w:t xml:space="preserve"> contained in the </w:t>
              </w:r>
              <w:proofErr w:type="spellStart"/>
              <w:r w:rsidRPr="00C37D2B">
                <w:rPr>
                  <w:lang w:eastAsia="ja-JP"/>
                </w:rPr>
                <w:t>UEInformationResponse</w:t>
              </w:r>
              <w:proofErr w:type="spellEnd"/>
              <w:r w:rsidRPr="00C37D2B">
                <w:rPr>
                  <w:lang w:eastAsia="ja-JP"/>
                </w:rPr>
                <w:t xml:space="preserve"> message (TS 3</w:t>
              </w:r>
              <w:r>
                <w:rPr>
                  <w:rFonts w:hint="eastAsia"/>
                  <w:lang w:eastAsia="ja-JP"/>
                </w:rPr>
                <w:t>8</w:t>
              </w:r>
              <w:r w:rsidRPr="00C37D2B">
                <w:rPr>
                  <w:lang w:eastAsia="ja-JP"/>
                </w:rPr>
                <w:t>.331 [</w:t>
              </w:r>
              <w:r>
                <w:rPr>
                  <w:rFonts w:hint="eastAsia"/>
                  <w:lang w:eastAsia="ja-JP"/>
                </w:rPr>
                <w:t>10</w:t>
              </w:r>
              <w:r w:rsidRPr="00C37D2B">
                <w:rPr>
                  <w:lang w:eastAsia="ja-JP"/>
                </w:rPr>
                <w:t>])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199F" w14:textId="77777777" w:rsidR="00AF26FC" w:rsidRPr="00BB5825" w:rsidRDefault="00AF26FC" w:rsidP="000725F6">
            <w:pPr>
              <w:pStyle w:val="TAC"/>
              <w:rPr>
                <w:ins w:id="275" w:author="Author"/>
                <w:lang w:eastAsia="ja-JP"/>
              </w:rPr>
            </w:pPr>
            <w:ins w:id="276" w:author="Author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A71B" w14:textId="77777777" w:rsidR="00AF26FC" w:rsidRPr="004E3D2B" w:rsidRDefault="00AF26FC" w:rsidP="000725F6">
            <w:pPr>
              <w:pStyle w:val="TAC"/>
              <w:rPr>
                <w:ins w:id="277" w:author="Author"/>
                <w:rFonts w:eastAsia="Batang" w:cs="Arial"/>
                <w:lang w:eastAsia="ja-JP"/>
              </w:rPr>
            </w:pPr>
            <w:ins w:id="278" w:author="Author">
              <w:r w:rsidRPr="007C4175">
                <w:rPr>
                  <w:rFonts w:eastAsia="Batang" w:cs="Arial"/>
                  <w:lang w:eastAsia="ja-JP"/>
                </w:rPr>
                <w:t>ignore</w:t>
              </w:r>
            </w:ins>
          </w:p>
        </w:tc>
      </w:tr>
    </w:tbl>
    <w:p w14:paraId="44D33BEA" w14:textId="77777777" w:rsidR="00AF26FC" w:rsidRPr="0090263D" w:rsidRDefault="00AF26FC" w:rsidP="00AF26FC">
      <w:pPr>
        <w:rPr>
          <w:lang w:eastAsia="zh-CN"/>
        </w:rPr>
      </w:pPr>
    </w:p>
    <w:p w14:paraId="76AE5E31" w14:textId="77777777" w:rsidR="00AF26FC" w:rsidRDefault="00AF26FC" w:rsidP="00AF26FC">
      <w:pPr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End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lang w:eastAsia="zh-CN"/>
        </w:rPr>
        <w:t>5</w:t>
      </w:r>
      <w:r>
        <w:rPr>
          <w:vertAlign w:val="superscript"/>
          <w:lang w:eastAsia="zh-CN"/>
        </w:rPr>
        <w:t>th</w:t>
      </w:r>
      <w:r>
        <w:rPr>
          <w:rFonts w:hint="eastAsia"/>
          <w:vertAlign w:val="superscript"/>
          <w:lang w:eastAsia="zh-CN"/>
        </w:rPr>
        <w:t xml:space="preserve"> </w:t>
      </w:r>
      <w:r w:rsidRPr="00F7478E">
        <w:rPr>
          <w:rFonts w:eastAsia="Malgun Gothic" w:hint="eastAsia"/>
          <w:lang w:eastAsia="ko-KR"/>
        </w:rPr>
        <w:t>change ==============</w:t>
      </w:r>
    </w:p>
    <w:p w14:paraId="1A606401" w14:textId="77777777" w:rsidR="00AF26FC" w:rsidRDefault="00AF26FC" w:rsidP="00AF26FC">
      <w:pPr>
        <w:rPr>
          <w:rFonts w:eastAsia="Malgun Gothic"/>
          <w:lang w:eastAsia="ko-KR"/>
        </w:rPr>
      </w:pPr>
    </w:p>
    <w:p w14:paraId="7EE94AE8" w14:textId="77777777" w:rsidR="00AF26FC" w:rsidRDefault="00AF26FC" w:rsidP="00AF26FC">
      <w:pPr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 w:hint="eastAsia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lang w:eastAsia="zh-CN"/>
        </w:rPr>
        <w:t>6</w:t>
      </w:r>
      <w:r>
        <w:rPr>
          <w:vertAlign w:val="superscript"/>
          <w:lang w:eastAsia="zh-CN"/>
        </w:rPr>
        <w:t>th</w:t>
      </w:r>
      <w:r w:rsidRPr="003741E7">
        <w:rPr>
          <w:rFonts w:hint="eastAsia"/>
          <w:lang w:eastAsia="zh-CN"/>
        </w:rPr>
        <w:t xml:space="preserve"> </w:t>
      </w:r>
      <w:r w:rsidRPr="00F7478E">
        <w:rPr>
          <w:rFonts w:eastAsia="Malgun Gothic" w:hint="eastAsia"/>
          <w:lang w:eastAsia="ko-KR"/>
        </w:rPr>
        <w:t>change ==============</w:t>
      </w:r>
    </w:p>
    <w:p w14:paraId="56EBB099" w14:textId="77777777" w:rsidR="00AF26FC" w:rsidRPr="00AA5DA2" w:rsidRDefault="00AF26FC" w:rsidP="00AF26FC">
      <w:pPr>
        <w:pStyle w:val="Heading4"/>
        <w:rPr>
          <w:ins w:id="279" w:author="Author"/>
        </w:rPr>
      </w:pPr>
      <w:bookmarkStart w:id="280" w:name="_Toc14207739"/>
      <w:ins w:id="281" w:author="Author">
        <w:r>
          <w:rPr>
            <w:rFonts w:hint="eastAsia"/>
            <w:lang w:eastAsia="zh-CN"/>
          </w:rPr>
          <w:t>9.1.3</w:t>
        </w:r>
        <w:r>
          <w:t>.</w:t>
        </w:r>
        <w:r>
          <w:rPr>
            <w:rFonts w:hint="eastAsia"/>
            <w:lang w:eastAsia="zh-CN"/>
          </w:rPr>
          <w:t>x</w:t>
        </w:r>
        <w:r w:rsidRPr="00AA5DA2">
          <w:tab/>
        </w:r>
        <w:r>
          <w:t>FAILURE</w:t>
        </w:r>
        <w:r w:rsidRPr="00AA5DA2">
          <w:t xml:space="preserve"> </w:t>
        </w:r>
        <w:r w:rsidRPr="00AA5DA2">
          <w:rPr>
            <w:szCs w:val="24"/>
          </w:rPr>
          <w:t>INDICATION</w:t>
        </w:r>
        <w:bookmarkEnd w:id="280"/>
      </w:ins>
    </w:p>
    <w:p w14:paraId="2AE2C369" w14:textId="77777777" w:rsidR="00AF26FC" w:rsidRPr="00AA5DA2" w:rsidRDefault="00AF26FC" w:rsidP="00AF26FC">
      <w:pPr>
        <w:rPr>
          <w:ins w:id="282" w:author="Author"/>
        </w:rPr>
      </w:pPr>
      <w:ins w:id="283" w:author="Author">
        <w:r w:rsidRPr="00AA5DA2">
          <w:t xml:space="preserve">This message is sent by the </w:t>
        </w:r>
        <w:r>
          <w:rPr>
            <w:rFonts w:hint="eastAsia"/>
          </w:rPr>
          <w:t>NG-RAN node</w:t>
        </w:r>
        <w:r w:rsidRPr="009E2EA6">
          <w:t>2</w:t>
        </w:r>
        <w:r w:rsidRPr="00AA5DA2">
          <w:t xml:space="preserve"> to indicate an RRC re-establishment attempt or a reception of an RLF Report from a UE that suffered a connection failure at </w:t>
        </w:r>
        <w:r>
          <w:rPr>
            <w:rFonts w:hint="eastAsia"/>
          </w:rPr>
          <w:t>NG-RAN node</w:t>
        </w:r>
        <w:r w:rsidRPr="009E2EA6">
          <w:t xml:space="preserve"> 1</w:t>
        </w:r>
        <w:r w:rsidRPr="00AA5DA2">
          <w:t>.</w:t>
        </w:r>
      </w:ins>
    </w:p>
    <w:p w14:paraId="586F6737" w14:textId="77777777" w:rsidR="00AF26FC" w:rsidRPr="00AA5DA2" w:rsidRDefault="00AF26FC" w:rsidP="00AF26FC">
      <w:pPr>
        <w:rPr>
          <w:ins w:id="284" w:author="Author"/>
          <w:rFonts w:eastAsia="Batang"/>
        </w:rPr>
      </w:pPr>
      <w:ins w:id="285" w:author="Author">
        <w:r w:rsidRPr="00AA5DA2">
          <w:t xml:space="preserve">Direction: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AF26FC" w:rsidRPr="00AA5DA2" w14:paraId="23BDD07A" w14:textId="77777777" w:rsidTr="000725F6">
        <w:trPr>
          <w:ins w:id="286" w:author="Author"/>
        </w:trPr>
        <w:tc>
          <w:tcPr>
            <w:tcW w:w="2312" w:type="dxa"/>
          </w:tcPr>
          <w:p w14:paraId="44D77B2D" w14:textId="77777777" w:rsidR="00AF26FC" w:rsidRPr="00AA5DA2" w:rsidRDefault="00AF26FC" w:rsidP="000725F6">
            <w:pPr>
              <w:pStyle w:val="TAH"/>
              <w:rPr>
                <w:ins w:id="287" w:author="Author"/>
                <w:lang w:eastAsia="ja-JP"/>
              </w:rPr>
            </w:pPr>
            <w:ins w:id="288" w:author="Author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70" w:type="dxa"/>
          </w:tcPr>
          <w:p w14:paraId="199D5128" w14:textId="77777777" w:rsidR="00AF26FC" w:rsidRPr="00AA5DA2" w:rsidRDefault="00AF26FC" w:rsidP="000725F6">
            <w:pPr>
              <w:pStyle w:val="TAH"/>
              <w:rPr>
                <w:ins w:id="289" w:author="Author"/>
                <w:lang w:eastAsia="ja-JP"/>
              </w:rPr>
            </w:pPr>
            <w:ins w:id="290" w:author="Author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433F1CE9" w14:textId="77777777" w:rsidR="00AF26FC" w:rsidRPr="00AA5DA2" w:rsidRDefault="00AF26FC" w:rsidP="000725F6">
            <w:pPr>
              <w:pStyle w:val="TAH"/>
              <w:rPr>
                <w:ins w:id="291" w:author="Author"/>
                <w:lang w:eastAsia="ja-JP"/>
              </w:rPr>
            </w:pPr>
            <w:ins w:id="292" w:author="Author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800" w:type="dxa"/>
          </w:tcPr>
          <w:p w14:paraId="6744E504" w14:textId="77777777" w:rsidR="00AF26FC" w:rsidRPr="00AA5DA2" w:rsidRDefault="00AF26FC" w:rsidP="000725F6">
            <w:pPr>
              <w:pStyle w:val="TAH"/>
              <w:rPr>
                <w:ins w:id="293" w:author="Author"/>
                <w:lang w:eastAsia="ja-JP"/>
              </w:rPr>
            </w:pPr>
            <w:ins w:id="294" w:author="Author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620" w:type="dxa"/>
          </w:tcPr>
          <w:p w14:paraId="5912CA81" w14:textId="77777777" w:rsidR="00AF26FC" w:rsidRPr="00AA5DA2" w:rsidRDefault="00AF26FC" w:rsidP="000725F6">
            <w:pPr>
              <w:pStyle w:val="TAH"/>
              <w:rPr>
                <w:ins w:id="295" w:author="Author"/>
                <w:lang w:eastAsia="ja-JP"/>
              </w:rPr>
            </w:pPr>
            <w:ins w:id="296" w:author="Author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14:paraId="40EFA0F6" w14:textId="77777777" w:rsidR="00AF26FC" w:rsidRPr="00AA5DA2" w:rsidRDefault="00AF26FC" w:rsidP="000725F6">
            <w:pPr>
              <w:pStyle w:val="TAH"/>
              <w:rPr>
                <w:ins w:id="297" w:author="Author"/>
                <w:lang w:eastAsia="ja-JP"/>
              </w:rPr>
            </w:pPr>
            <w:ins w:id="298" w:author="Author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43FEDF00" w14:textId="77777777" w:rsidR="00AF26FC" w:rsidRPr="00AA5DA2" w:rsidRDefault="00AF26FC" w:rsidP="000725F6">
            <w:pPr>
              <w:pStyle w:val="TAH"/>
              <w:rPr>
                <w:ins w:id="299" w:author="Author"/>
                <w:b w:val="0"/>
                <w:lang w:eastAsia="ja-JP"/>
              </w:rPr>
            </w:pPr>
            <w:ins w:id="300" w:author="Author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AF26FC" w:rsidRPr="00AA5DA2" w14:paraId="3D47CA5E" w14:textId="77777777" w:rsidTr="000725F6">
        <w:trPr>
          <w:ins w:id="301" w:author="Author"/>
        </w:trPr>
        <w:tc>
          <w:tcPr>
            <w:tcW w:w="2312" w:type="dxa"/>
          </w:tcPr>
          <w:p w14:paraId="43F3AB1E" w14:textId="77777777" w:rsidR="00AF26FC" w:rsidRPr="00AA5DA2" w:rsidRDefault="00AF26FC" w:rsidP="000725F6">
            <w:pPr>
              <w:pStyle w:val="TAL"/>
              <w:rPr>
                <w:ins w:id="302" w:author="Author"/>
                <w:lang w:eastAsia="ja-JP"/>
              </w:rPr>
            </w:pPr>
            <w:ins w:id="303" w:author="Author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70" w:type="dxa"/>
          </w:tcPr>
          <w:p w14:paraId="75F86CB8" w14:textId="77777777" w:rsidR="00AF26FC" w:rsidRPr="00AA5DA2" w:rsidRDefault="00AF26FC" w:rsidP="000725F6">
            <w:pPr>
              <w:pStyle w:val="TAL"/>
              <w:rPr>
                <w:ins w:id="304" w:author="Author"/>
                <w:lang w:eastAsia="ja-JP"/>
              </w:rPr>
            </w:pPr>
            <w:ins w:id="305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566FD258" w14:textId="77777777" w:rsidR="00AF26FC" w:rsidRPr="00AA5DA2" w:rsidRDefault="00AF26FC" w:rsidP="000725F6">
            <w:pPr>
              <w:pStyle w:val="TAL"/>
              <w:rPr>
                <w:ins w:id="306" w:author="Author"/>
                <w:lang w:eastAsia="ja-JP"/>
              </w:rPr>
            </w:pPr>
          </w:p>
        </w:tc>
        <w:tc>
          <w:tcPr>
            <w:tcW w:w="1800" w:type="dxa"/>
          </w:tcPr>
          <w:p w14:paraId="1AE54B6B" w14:textId="77777777" w:rsidR="00AF26FC" w:rsidRPr="00AA5DA2" w:rsidRDefault="00AF26FC" w:rsidP="000725F6">
            <w:pPr>
              <w:pStyle w:val="TAL"/>
              <w:rPr>
                <w:ins w:id="307" w:author="Author"/>
                <w:lang w:eastAsia="ja-JP"/>
              </w:rPr>
            </w:pPr>
            <w:ins w:id="308" w:author="Author">
              <w:r w:rsidRPr="00AA5DA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X</w:t>
              </w:r>
            </w:ins>
          </w:p>
        </w:tc>
        <w:tc>
          <w:tcPr>
            <w:tcW w:w="1620" w:type="dxa"/>
          </w:tcPr>
          <w:p w14:paraId="698B0C5A" w14:textId="77777777" w:rsidR="00AF26FC" w:rsidRPr="00AA5DA2" w:rsidRDefault="00AF26FC" w:rsidP="000725F6">
            <w:pPr>
              <w:pStyle w:val="TAL"/>
              <w:rPr>
                <w:ins w:id="309" w:author="Author"/>
                <w:lang w:eastAsia="ja-JP"/>
              </w:rPr>
            </w:pPr>
          </w:p>
        </w:tc>
        <w:tc>
          <w:tcPr>
            <w:tcW w:w="1107" w:type="dxa"/>
          </w:tcPr>
          <w:p w14:paraId="1665D9A6" w14:textId="77777777" w:rsidR="00AF26FC" w:rsidRPr="00AA5DA2" w:rsidRDefault="00AF26FC" w:rsidP="000725F6">
            <w:pPr>
              <w:pStyle w:val="TAC"/>
              <w:rPr>
                <w:ins w:id="310" w:author="Author"/>
                <w:lang w:eastAsia="ja-JP"/>
              </w:rPr>
            </w:pPr>
            <w:ins w:id="311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C5B7FEF" w14:textId="77777777" w:rsidR="00AF26FC" w:rsidRPr="00AA5DA2" w:rsidRDefault="00AF26FC" w:rsidP="000725F6">
            <w:pPr>
              <w:pStyle w:val="TAC"/>
              <w:rPr>
                <w:ins w:id="312" w:author="Author"/>
                <w:lang w:eastAsia="ja-JP"/>
              </w:rPr>
            </w:pPr>
            <w:ins w:id="313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AF26FC" w:rsidRPr="00AA5DA2" w14:paraId="73DD0D3B" w14:textId="77777777" w:rsidTr="000725F6">
        <w:trPr>
          <w:ins w:id="314" w:author="Author"/>
        </w:trPr>
        <w:tc>
          <w:tcPr>
            <w:tcW w:w="2312" w:type="dxa"/>
          </w:tcPr>
          <w:p w14:paraId="062B4A20" w14:textId="77777777" w:rsidR="00AF26FC" w:rsidRPr="00AA5DA2" w:rsidRDefault="00AF26FC" w:rsidP="000725F6">
            <w:pPr>
              <w:pStyle w:val="TAL"/>
              <w:rPr>
                <w:ins w:id="315" w:author="Author"/>
                <w:lang w:eastAsia="ja-JP"/>
              </w:rPr>
            </w:pPr>
            <w:ins w:id="316" w:author="Author">
              <w:r w:rsidRPr="00AA5DA2">
                <w:rPr>
                  <w:lang w:eastAsia="zh-CN"/>
                </w:rPr>
                <w:t xml:space="preserve">CHOICE </w:t>
              </w:r>
              <w:r w:rsidRPr="00AA5DA2">
                <w:rPr>
                  <w:i/>
                  <w:lang w:eastAsia="zh-CN"/>
                </w:rPr>
                <w:t xml:space="preserve">Initiating </w:t>
              </w:r>
              <w:r>
                <w:rPr>
                  <w:i/>
                  <w:lang w:eastAsia="zh-CN"/>
                </w:rPr>
                <w:t>condition</w:t>
              </w:r>
            </w:ins>
          </w:p>
        </w:tc>
        <w:tc>
          <w:tcPr>
            <w:tcW w:w="1070" w:type="dxa"/>
          </w:tcPr>
          <w:p w14:paraId="45C75629" w14:textId="77777777" w:rsidR="00AF26FC" w:rsidRPr="00AA5DA2" w:rsidRDefault="00AF26FC" w:rsidP="000725F6">
            <w:pPr>
              <w:pStyle w:val="TAL"/>
              <w:rPr>
                <w:ins w:id="317" w:author="Author"/>
                <w:lang w:eastAsia="ja-JP"/>
              </w:rPr>
            </w:pPr>
            <w:ins w:id="318" w:author="Author">
              <w:r w:rsidRPr="00AA5DA2">
                <w:rPr>
                  <w:lang w:eastAsia="zh-CN"/>
                </w:rPr>
                <w:t>M</w:t>
              </w:r>
            </w:ins>
          </w:p>
        </w:tc>
        <w:tc>
          <w:tcPr>
            <w:tcW w:w="900" w:type="dxa"/>
          </w:tcPr>
          <w:p w14:paraId="0B414701" w14:textId="77777777" w:rsidR="00AF26FC" w:rsidRPr="00AA5DA2" w:rsidRDefault="00AF26FC" w:rsidP="000725F6">
            <w:pPr>
              <w:pStyle w:val="TAL"/>
              <w:rPr>
                <w:ins w:id="319" w:author="Author"/>
                <w:lang w:eastAsia="ja-JP"/>
              </w:rPr>
            </w:pPr>
          </w:p>
        </w:tc>
        <w:tc>
          <w:tcPr>
            <w:tcW w:w="1800" w:type="dxa"/>
          </w:tcPr>
          <w:p w14:paraId="624D9840" w14:textId="77777777" w:rsidR="00AF26FC" w:rsidRPr="00AA5DA2" w:rsidRDefault="00AF26FC" w:rsidP="000725F6">
            <w:pPr>
              <w:pStyle w:val="TAL"/>
              <w:rPr>
                <w:ins w:id="320" w:author="Author"/>
                <w:lang w:eastAsia="ja-JP"/>
              </w:rPr>
            </w:pPr>
          </w:p>
        </w:tc>
        <w:tc>
          <w:tcPr>
            <w:tcW w:w="1620" w:type="dxa"/>
          </w:tcPr>
          <w:p w14:paraId="55D6B381" w14:textId="77777777" w:rsidR="00AF26FC" w:rsidRPr="00AA5DA2" w:rsidRDefault="00AF26FC" w:rsidP="000725F6">
            <w:pPr>
              <w:pStyle w:val="TAL"/>
              <w:rPr>
                <w:ins w:id="321" w:author="Author"/>
                <w:lang w:eastAsia="ja-JP"/>
              </w:rPr>
            </w:pPr>
          </w:p>
        </w:tc>
        <w:tc>
          <w:tcPr>
            <w:tcW w:w="1107" w:type="dxa"/>
          </w:tcPr>
          <w:p w14:paraId="28B1370E" w14:textId="77777777" w:rsidR="00AF26FC" w:rsidRPr="00AA5DA2" w:rsidRDefault="00AF26FC" w:rsidP="000725F6">
            <w:pPr>
              <w:pStyle w:val="TAC"/>
              <w:rPr>
                <w:ins w:id="322" w:author="Author"/>
                <w:lang w:eastAsia="ja-JP"/>
              </w:rPr>
            </w:pPr>
          </w:p>
        </w:tc>
        <w:tc>
          <w:tcPr>
            <w:tcW w:w="1080" w:type="dxa"/>
          </w:tcPr>
          <w:p w14:paraId="3199C9BC" w14:textId="77777777" w:rsidR="00AF26FC" w:rsidRPr="00AA5DA2" w:rsidRDefault="00AF26FC" w:rsidP="000725F6">
            <w:pPr>
              <w:pStyle w:val="TAC"/>
              <w:rPr>
                <w:ins w:id="323" w:author="Author"/>
                <w:lang w:eastAsia="ja-JP"/>
              </w:rPr>
            </w:pPr>
          </w:p>
        </w:tc>
      </w:tr>
      <w:tr w:rsidR="00AF26FC" w:rsidRPr="00AA5DA2" w14:paraId="6B1AA041" w14:textId="77777777" w:rsidTr="000725F6">
        <w:trPr>
          <w:ins w:id="324" w:author="Author"/>
        </w:trPr>
        <w:tc>
          <w:tcPr>
            <w:tcW w:w="2312" w:type="dxa"/>
          </w:tcPr>
          <w:p w14:paraId="02518BC5" w14:textId="77777777" w:rsidR="00AF26FC" w:rsidRPr="00AA5DA2" w:rsidRDefault="00AF26FC" w:rsidP="000725F6">
            <w:pPr>
              <w:pStyle w:val="TAL"/>
              <w:rPr>
                <w:ins w:id="325" w:author="Author"/>
                <w:lang w:eastAsia="zh-CN"/>
              </w:rPr>
            </w:pPr>
            <w:ins w:id="326" w:author="Author">
              <w:r w:rsidRPr="00AA5DA2">
                <w:rPr>
                  <w:rFonts w:cs="Arial"/>
                  <w:bCs/>
                  <w:lang w:eastAsia="zh-CN"/>
                </w:rPr>
                <w:t>&gt;</w:t>
              </w:r>
              <w:r w:rsidRPr="00AA5DA2">
                <w:rPr>
                  <w:lang w:eastAsia="ja-JP"/>
                </w:rPr>
                <w:t xml:space="preserve"> RRC </w:t>
              </w:r>
              <w:proofErr w:type="spellStart"/>
              <w:r w:rsidRPr="00AA5DA2">
                <w:rPr>
                  <w:lang w:eastAsia="ja-JP"/>
                </w:rPr>
                <w:t>Reestab</w:t>
              </w:r>
              <w:proofErr w:type="spellEnd"/>
            </w:ins>
          </w:p>
        </w:tc>
        <w:tc>
          <w:tcPr>
            <w:tcW w:w="1070" w:type="dxa"/>
          </w:tcPr>
          <w:p w14:paraId="0D6BB772" w14:textId="77777777" w:rsidR="00AF26FC" w:rsidRPr="00AA5DA2" w:rsidRDefault="00AF26FC" w:rsidP="000725F6">
            <w:pPr>
              <w:pStyle w:val="TAL"/>
              <w:rPr>
                <w:ins w:id="327" w:author="Author"/>
                <w:lang w:eastAsia="zh-CN"/>
              </w:rPr>
            </w:pPr>
          </w:p>
        </w:tc>
        <w:tc>
          <w:tcPr>
            <w:tcW w:w="900" w:type="dxa"/>
          </w:tcPr>
          <w:p w14:paraId="786950B4" w14:textId="77777777" w:rsidR="00AF26FC" w:rsidRPr="00AA5DA2" w:rsidRDefault="00AF26FC" w:rsidP="000725F6">
            <w:pPr>
              <w:pStyle w:val="TAL"/>
              <w:rPr>
                <w:ins w:id="328" w:author="Author"/>
                <w:lang w:eastAsia="ja-JP"/>
              </w:rPr>
            </w:pPr>
          </w:p>
        </w:tc>
        <w:tc>
          <w:tcPr>
            <w:tcW w:w="1800" w:type="dxa"/>
          </w:tcPr>
          <w:p w14:paraId="7B49F463" w14:textId="77777777" w:rsidR="00AF26FC" w:rsidRPr="00AA5DA2" w:rsidRDefault="00AF26FC" w:rsidP="000725F6">
            <w:pPr>
              <w:pStyle w:val="TAL"/>
              <w:rPr>
                <w:ins w:id="329" w:author="Author"/>
                <w:lang w:eastAsia="ja-JP"/>
              </w:rPr>
            </w:pPr>
          </w:p>
        </w:tc>
        <w:tc>
          <w:tcPr>
            <w:tcW w:w="1620" w:type="dxa"/>
          </w:tcPr>
          <w:p w14:paraId="5F31627D" w14:textId="77777777" w:rsidR="00AF26FC" w:rsidRPr="00AA5DA2" w:rsidRDefault="00AF26FC" w:rsidP="000725F6">
            <w:pPr>
              <w:pStyle w:val="TAL"/>
              <w:rPr>
                <w:ins w:id="330" w:author="Author"/>
                <w:lang w:eastAsia="ja-JP"/>
              </w:rPr>
            </w:pPr>
          </w:p>
        </w:tc>
        <w:tc>
          <w:tcPr>
            <w:tcW w:w="1107" w:type="dxa"/>
          </w:tcPr>
          <w:p w14:paraId="049C3E3D" w14:textId="77777777" w:rsidR="00AF26FC" w:rsidRPr="00AA5DA2" w:rsidRDefault="00AF26FC" w:rsidP="000725F6">
            <w:pPr>
              <w:pStyle w:val="TAC"/>
              <w:rPr>
                <w:ins w:id="331" w:author="Author"/>
                <w:lang w:eastAsia="ja-JP"/>
              </w:rPr>
            </w:pPr>
          </w:p>
        </w:tc>
        <w:tc>
          <w:tcPr>
            <w:tcW w:w="1080" w:type="dxa"/>
          </w:tcPr>
          <w:p w14:paraId="790C620E" w14:textId="77777777" w:rsidR="00AF26FC" w:rsidRPr="00AA5DA2" w:rsidRDefault="00AF26FC" w:rsidP="000725F6">
            <w:pPr>
              <w:pStyle w:val="TAC"/>
              <w:rPr>
                <w:ins w:id="332" w:author="Author"/>
                <w:lang w:eastAsia="ja-JP"/>
              </w:rPr>
            </w:pPr>
          </w:p>
        </w:tc>
      </w:tr>
      <w:tr w:rsidR="00AF26FC" w:rsidRPr="00AA5DA2" w14:paraId="04D57CAC" w14:textId="77777777" w:rsidTr="000725F6">
        <w:trPr>
          <w:ins w:id="333" w:author="Author"/>
        </w:trPr>
        <w:tc>
          <w:tcPr>
            <w:tcW w:w="2312" w:type="dxa"/>
          </w:tcPr>
          <w:p w14:paraId="7782D07A" w14:textId="77777777" w:rsidR="00AF26FC" w:rsidRPr="00AA5DA2" w:rsidRDefault="00AF26FC" w:rsidP="000725F6">
            <w:pPr>
              <w:pStyle w:val="TAL"/>
              <w:rPr>
                <w:ins w:id="334" w:author="Author"/>
                <w:lang w:eastAsia="ja-JP"/>
              </w:rPr>
            </w:pPr>
            <w:ins w:id="335" w:author="Author">
              <w:r>
                <w:rPr>
                  <w:rFonts w:cs="Arial"/>
                  <w:bCs/>
                  <w:lang w:eastAsia="ja-JP"/>
                </w:rPr>
                <w:t xml:space="preserve">    </w:t>
              </w:r>
              <w:r w:rsidRPr="00AA5DA2">
                <w:rPr>
                  <w:rFonts w:cs="Arial"/>
                  <w:bCs/>
                  <w:lang w:eastAsia="ja-JP"/>
                </w:rPr>
                <w:t>&gt;&gt;</w:t>
              </w:r>
              <w:r w:rsidRPr="00AA5DA2">
                <w:rPr>
                  <w:lang w:eastAsia="ja-JP"/>
                </w:rPr>
                <w:t>Failure cell PCI</w:t>
              </w:r>
            </w:ins>
          </w:p>
        </w:tc>
        <w:tc>
          <w:tcPr>
            <w:tcW w:w="1070" w:type="dxa"/>
          </w:tcPr>
          <w:p w14:paraId="7084C3B1" w14:textId="77777777" w:rsidR="00AF26FC" w:rsidRPr="00AA5DA2" w:rsidRDefault="00AF26FC" w:rsidP="000725F6">
            <w:pPr>
              <w:pStyle w:val="TAL"/>
              <w:rPr>
                <w:ins w:id="336" w:author="Author"/>
                <w:lang w:eastAsia="ja-JP"/>
              </w:rPr>
            </w:pPr>
            <w:ins w:id="337" w:author="Author">
              <w:r>
                <w:rPr>
                  <w:lang w:eastAsia="ja-JP"/>
                </w:rPr>
                <w:t>C-</w:t>
              </w:r>
              <w:r w:rsidRPr="00D76559">
                <w:t xml:space="preserve"> </w:t>
              </w:r>
              <w:proofErr w:type="spellStart"/>
              <w:r w:rsidRPr="00D76559">
                <w:t>if</w:t>
              </w:r>
              <w:r w:rsidRPr="00AA5DA2">
                <w:rPr>
                  <w:lang w:eastAsia="ja-JP"/>
                </w:rPr>
                <w:t>UERLFReportContainer</w:t>
              </w:r>
              <w:r>
                <w:t>Absent</w:t>
              </w:r>
              <w:proofErr w:type="spellEnd"/>
            </w:ins>
          </w:p>
        </w:tc>
        <w:tc>
          <w:tcPr>
            <w:tcW w:w="900" w:type="dxa"/>
          </w:tcPr>
          <w:p w14:paraId="30544261" w14:textId="77777777" w:rsidR="00AF26FC" w:rsidRPr="00AA5DA2" w:rsidRDefault="00AF26FC" w:rsidP="000725F6">
            <w:pPr>
              <w:pStyle w:val="TAL"/>
              <w:rPr>
                <w:ins w:id="338" w:author="Author"/>
                <w:lang w:eastAsia="ja-JP"/>
              </w:rPr>
            </w:pPr>
          </w:p>
        </w:tc>
        <w:tc>
          <w:tcPr>
            <w:tcW w:w="1800" w:type="dxa"/>
          </w:tcPr>
          <w:p w14:paraId="2B835E6D" w14:textId="77777777" w:rsidR="00AF26FC" w:rsidRPr="00AA5DA2" w:rsidRDefault="00AF26FC" w:rsidP="000725F6">
            <w:pPr>
              <w:pStyle w:val="TAL"/>
              <w:rPr>
                <w:ins w:id="339" w:author="Author"/>
                <w:lang w:eastAsia="ja-JP"/>
              </w:rPr>
            </w:pPr>
            <w:ins w:id="340" w:author="Author">
              <w:r w:rsidRPr="00C17FD6">
                <w:rPr>
                  <w:lang w:eastAsia="ja-JP"/>
                </w:rPr>
                <w:t>9.2.2.10</w:t>
              </w:r>
            </w:ins>
          </w:p>
        </w:tc>
        <w:tc>
          <w:tcPr>
            <w:tcW w:w="1620" w:type="dxa"/>
          </w:tcPr>
          <w:p w14:paraId="69CA579B" w14:textId="77777777" w:rsidR="00AF26FC" w:rsidRPr="00AA5DA2" w:rsidRDefault="00AF26FC" w:rsidP="000725F6">
            <w:pPr>
              <w:pStyle w:val="TAL"/>
              <w:rPr>
                <w:ins w:id="341" w:author="Author"/>
                <w:lang w:eastAsia="ja-JP"/>
              </w:rPr>
            </w:pPr>
            <w:ins w:id="342" w:author="Author">
              <w:r w:rsidRPr="00AA5DA2">
                <w:rPr>
                  <w:lang w:eastAsia="ja-JP"/>
                </w:rPr>
                <w:t>Physical Cell Identifier</w:t>
              </w:r>
            </w:ins>
          </w:p>
        </w:tc>
        <w:tc>
          <w:tcPr>
            <w:tcW w:w="1107" w:type="dxa"/>
          </w:tcPr>
          <w:p w14:paraId="128FD79D" w14:textId="77777777" w:rsidR="00AF26FC" w:rsidRPr="00AA5DA2" w:rsidRDefault="00AF26FC" w:rsidP="000725F6">
            <w:pPr>
              <w:pStyle w:val="TAC"/>
              <w:rPr>
                <w:ins w:id="343" w:author="Author"/>
                <w:lang w:eastAsia="ja-JP"/>
              </w:rPr>
            </w:pPr>
            <w:ins w:id="344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34F50A4" w14:textId="77777777" w:rsidR="00AF26FC" w:rsidRPr="00AA5DA2" w:rsidRDefault="00AF26FC" w:rsidP="000725F6">
            <w:pPr>
              <w:pStyle w:val="TAC"/>
              <w:rPr>
                <w:ins w:id="345" w:author="Author"/>
                <w:lang w:eastAsia="ja-JP"/>
              </w:rPr>
            </w:pPr>
            <w:ins w:id="346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AF26FC" w:rsidRPr="00AA5DA2" w14:paraId="33B7F4B0" w14:textId="77777777" w:rsidTr="000725F6">
        <w:trPr>
          <w:ins w:id="347" w:author="Author"/>
        </w:trPr>
        <w:tc>
          <w:tcPr>
            <w:tcW w:w="2312" w:type="dxa"/>
          </w:tcPr>
          <w:p w14:paraId="0D1C84D7" w14:textId="77777777" w:rsidR="00AF26FC" w:rsidRPr="00AA5DA2" w:rsidRDefault="00AF26FC" w:rsidP="000725F6">
            <w:pPr>
              <w:pStyle w:val="TAL"/>
              <w:rPr>
                <w:ins w:id="348" w:author="Author"/>
                <w:lang w:eastAsia="ja-JP"/>
              </w:rPr>
            </w:pPr>
            <w:ins w:id="349" w:author="Author">
              <w:r>
                <w:rPr>
                  <w:rFonts w:cs="Arial"/>
                  <w:bCs/>
                  <w:lang w:eastAsia="ja-JP"/>
                </w:rPr>
                <w:t xml:space="preserve">    </w:t>
              </w:r>
              <w:r w:rsidRPr="00AA5DA2">
                <w:rPr>
                  <w:rFonts w:cs="Arial"/>
                  <w:bCs/>
                  <w:lang w:eastAsia="ja-JP"/>
                </w:rPr>
                <w:t>&gt;&gt;</w:t>
              </w:r>
              <w:r w:rsidRPr="00AA5DA2">
                <w:rPr>
                  <w:lang w:eastAsia="ja-JP"/>
                </w:rPr>
                <w:t>Re-establishme</w:t>
              </w:r>
              <w:r>
                <w:rPr>
                  <w:lang w:eastAsia="ja-JP"/>
                </w:rPr>
                <w:t xml:space="preserve">nt cell </w:t>
              </w:r>
              <w:r w:rsidRPr="00AA5DA2">
                <w:rPr>
                  <w:lang w:eastAsia="ja-JP"/>
                </w:rPr>
                <w:t>CGI</w:t>
              </w:r>
            </w:ins>
          </w:p>
        </w:tc>
        <w:tc>
          <w:tcPr>
            <w:tcW w:w="1070" w:type="dxa"/>
          </w:tcPr>
          <w:p w14:paraId="1A20E1FB" w14:textId="77777777" w:rsidR="00AF26FC" w:rsidRPr="00AA5DA2" w:rsidRDefault="00AF26FC" w:rsidP="000725F6">
            <w:pPr>
              <w:pStyle w:val="TAL"/>
              <w:rPr>
                <w:ins w:id="350" w:author="Author"/>
                <w:lang w:eastAsia="zh-CN"/>
              </w:rPr>
            </w:pPr>
            <w:ins w:id="351" w:author="Author">
              <w:r>
                <w:rPr>
                  <w:lang w:eastAsia="ja-JP"/>
                </w:rPr>
                <w:t>C-</w:t>
              </w:r>
              <w:r w:rsidRPr="00D76559">
                <w:t xml:space="preserve"> </w:t>
              </w:r>
              <w:proofErr w:type="spellStart"/>
              <w:r w:rsidRPr="00D76559">
                <w:t>if</w:t>
              </w:r>
              <w:r w:rsidRPr="00AA5DA2">
                <w:rPr>
                  <w:lang w:eastAsia="ja-JP"/>
                </w:rPr>
                <w:t>UERLFReportContainer</w:t>
              </w:r>
              <w:r>
                <w:t>Absent</w:t>
              </w:r>
              <w:proofErr w:type="spellEnd"/>
            </w:ins>
          </w:p>
        </w:tc>
        <w:tc>
          <w:tcPr>
            <w:tcW w:w="900" w:type="dxa"/>
          </w:tcPr>
          <w:p w14:paraId="7A8A24A9" w14:textId="77777777" w:rsidR="00AF26FC" w:rsidRPr="00AA5DA2" w:rsidRDefault="00AF26FC" w:rsidP="000725F6">
            <w:pPr>
              <w:pStyle w:val="TAL"/>
              <w:rPr>
                <w:ins w:id="352" w:author="Author"/>
                <w:lang w:eastAsia="ja-JP"/>
              </w:rPr>
            </w:pPr>
          </w:p>
        </w:tc>
        <w:tc>
          <w:tcPr>
            <w:tcW w:w="1800" w:type="dxa"/>
          </w:tcPr>
          <w:p w14:paraId="20AD565E" w14:textId="77777777" w:rsidR="00AF26FC" w:rsidRPr="00251B45" w:rsidRDefault="00AF26FC" w:rsidP="000725F6">
            <w:pPr>
              <w:keepNext/>
              <w:keepLines/>
              <w:spacing w:after="0"/>
              <w:rPr>
                <w:ins w:id="353" w:author="Author"/>
                <w:rFonts w:ascii="Arial" w:hAnsi="Arial"/>
                <w:sz w:val="18"/>
                <w:lang w:eastAsia="ja-JP"/>
              </w:rPr>
            </w:pPr>
            <w:ins w:id="354" w:author="Author">
              <w:r>
                <w:rPr>
                  <w:rFonts w:ascii="Arial" w:hAnsi="Arial"/>
                  <w:sz w:val="18"/>
                  <w:lang w:eastAsia="ja-JP"/>
                </w:rPr>
                <w:t>NG-RAN</w:t>
              </w:r>
              <w:r w:rsidRPr="00251B45">
                <w:rPr>
                  <w:rFonts w:ascii="Arial" w:hAnsi="Arial"/>
                  <w:sz w:val="18"/>
                  <w:lang w:eastAsia="ja-JP"/>
                </w:rPr>
                <w:t xml:space="preserve"> CGI</w:t>
              </w:r>
            </w:ins>
          </w:p>
          <w:p w14:paraId="34D70813" w14:textId="77777777" w:rsidR="00AF26FC" w:rsidRPr="00AA5DA2" w:rsidRDefault="00AF26FC" w:rsidP="000725F6">
            <w:pPr>
              <w:pStyle w:val="TAL"/>
              <w:rPr>
                <w:ins w:id="355" w:author="Author"/>
                <w:lang w:eastAsia="ja-JP"/>
              </w:rPr>
            </w:pPr>
            <w:ins w:id="356" w:author="Author">
              <w:r w:rsidRPr="00251B45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x</w:t>
              </w:r>
              <w:r w:rsidDel="00FD0995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620" w:type="dxa"/>
          </w:tcPr>
          <w:p w14:paraId="385D9606" w14:textId="77777777" w:rsidR="00AF26FC" w:rsidRPr="00AA5DA2" w:rsidRDefault="00AF26FC" w:rsidP="000725F6">
            <w:pPr>
              <w:pStyle w:val="TAL"/>
              <w:rPr>
                <w:ins w:id="357" w:author="Author"/>
                <w:lang w:eastAsia="ja-JP"/>
              </w:rPr>
            </w:pPr>
          </w:p>
        </w:tc>
        <w:tc>
          <w:tcPr>
            <w:tcW w:w="1107" w:type="dxa"/>
          </w:tcPr>
          <w:p w14:paraId="795124D7" w14:textId="77777777" w:rsidR="00AF26FC" w:rsidRPr="00AA5DA2" w:rsidRDefault="00AF26FC" w:rsidP="000725F6">
            <w:pPr>
              <w:pStyle w:val="TAC"/>
              <w:rPr>
                <w:ins w:id="358" w:author="Author"/>
                <w:lang w:eastAsia="ja-JP"/>
              </w:rPr>
            </w:pPr>
            <w:ins w:id="359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8FF42F1" w14:textId="77777777" w:rsidR="00AF26FC" w:rsidRPr="00AA5DA2" w:rsidRDefault="00AF26FC" w:rsidP="000725F6">
            <w:pPr>
              <w:pStyle w:val="TAC"/>
              <w:rPr>
                <w:ins w:id="360" w:author="Author"/>
                <w:lang w:eastAsia="ja-JP"/>
              </w:rPr>
            </w:pPr>
            <w:ins w:id="361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AF26FC" w:rsidRPr="00AA5DA2" w14:paraId="6021736B" w14:textId="77777777" w:rsidTr="000725F6">
        <w:trPr>
          <w:ins w:id="362" w:author="Author"/>
        </w:trPr>
        <w:tc>
          <w:tcPr>
            <w:tcW w:w="2312" w:type="dxa"/>
          </w:tcPr>
          <w:p w14:paraId="3332D550" w14:textId="77777777" w:rsidR="00AF26FC" w:rsidRPr="00AA5DA2" w:rsidRDefault="00AF26FC" w:rsidP="000725F6">
            <w:pPr>
              <w:pStyle w:val="TAL"/>
              <w:rPr>
                <w:ins w:id="363" w:author="Author"/>
                <w:lang w:eastAsia="ja-JP"/>
              </w:rPr>
            </w:pPr>
            <w:ins w:id="364" w:author="Author">
              <w:r>
                <w:rPr>
                  <w:rFonts w:cs="Arial"/>
                  <w:bCs/>
                  <w:lang w:eastAsia="ja-JP"/>
                </w:rPr>
                <w:t xml:space="preserve">    </w:t>
              </w:r>
              <w:r w:rsidRPr="00AA5DA2">
                <w:rPr>
                  <w:rFonts w:cs="Arial"/>
                  <w:bCs/>
                  <w:lang w:eastAsia="ja-JP"/>
                </w:rPr>
                <w:t>&gt;&gt;</w:t>
              </w:r>
              <w:r w:rsidRPr="00AA5DA2">
                <w:rPr>
                  <w:lang w:eastAsia="ja-JP"/>
                </w:rPr>
                <w:t>C-RNTI</w:t>
              </w:r>
            </w:ins>
          </w:p>
        </w:tc>
        <w:tc>
          <w:tcPr>
            <w:tcW w:w="1070" w:type="dxa"/>
          </w:tcPr>
          <w:p w14:paraId="402E1B94" w14:textId="77777777" w:rsidR="00AF26FC" w:rsidRPr="00AA5DA2" w:rsidRDefault="00AF26FC" w:rsidP="000725F6">
            <w:pPr>
              <w:pStyle w:val="TAL"/>
              <w:rPr>
                <w:ins w:id="365" w:author="Author"/>
                <w:lang w:eastAsia="ja-JP"/>
              </w:rPr>
            </w:pPr>
            <w:ins w:id="366" w:author="Author">
              <w:r>
                <w:rPr>
                  <w:lang w:eastAsia="ja-JP"/>
                </w:rPr>
                <w:t>C-</w:t>
              </w:r>
              <w:r w:rsidRPr="00D76559">
                <w:t xml:space="preserve"> </w:t>
              </w:r>
              <w:proofErr w:type="spellStart"/>
              <w:r w:rsidRPr="00D76559">
                <w:t>if</w:t>
              </w:r>
              <w:r w:rsidRPr="00AA5DA2">
                <w:rPr>
                  <w:lang w:eastAsia="ja-JP"/>
                </w:rPr>
                <w:t>UERLFReportContainer</w:t>
              </w:r>
              <w:r>
                <w:t>Absent</w:t>
              </w:r>
              <w:proofErr w:type="spellEnd"/>
            </w:ins>
          </w:p>
        </w:tc>
        <w:tc>
          <w:tcPr>
            <w:tcW w:w="900" w:type="dxa"/>
          </w:tcPr>
          <w:p w14:paraId="43E4DB7A" w14:textId="77777777" w:rsidR="00AF26FC" w:rsidRPr="00AA5DA2" w:rsidRDefault="00AF26FC" w:rsidP="000725F6">
            <w:pPr>
              <w:pStyle w:val="TAL"/>
              <w:rPr>
                <w:ins w:id="367" w:author="Author"/>
                <w:lang w:eastAsia="ja-JP"/>
              </w:rPr>
            </w:pPr>
          </w:p>
        </w:tc>
        <w:tc>
          <w:tcPr>
            <w:tcW w:w="1800" w:type="dxa"/>
          </w:tcPr>
          <w:p w14:paraId="3DC4A193" w14:textId="77777777" w:rsidR="00AF26FC" w:rsidRPr="00AA5DA2" w:rsidRDefault="00AF26FC" w:rsidP="000725F6">
            <w:pPr>
              <w:pStyle w:val="TAL"/>
              <w:rPr>
                <w:ins w:id="368" w:author="Author"/>
                <w:lang w:eastAsia="ja-JP"/>
              </w:rPr>
            </w:pPr>
            <w:ins w:id="369" w:author="Author">
              <w:r w:rsidRPr="00AA5DA2">
                <w:rPr>
                  <w:lang w:eastAsia="ja-JP"/>
                </w:rPr>
                <w:t>BIT STRING (SIZE (16))</w:t>
              </w:r>
            </w:ins>
          </w:p>
        </w:tc>
        <w:tc>
          <w:tcPr>
            <w:tcW w:w="1620" w:type="dxa"/>
          </w:tcPr>
          <w:p w14:paraId="3B775E77" w14:textId="77777777" w:rsidR="00AF26FC" w:rsidRPr="00AA5DA2" w:rsidRDefault="00AF26FC" w:rsidP="000725F6">
            <w:pPr>
              <w:pStyle w:val="TAL"/>
              <w:rPr>
                <w:ins w:id="370" w:author="Author"/>
                <w:lang w:eastAsia="ja-JP"/>
              </w:rPr>
            </w:pPr>
            <w:ins w:id="371" w:author="Author">
              <w:r w:rsidRPr="00AA5DA2">
                <w:rPr>
                  <w:lang w:eastAsia="ja-JP"/>
                </w:rPr>
                <w:t xml:space="preserve">C-RNTI contained in the </w:t>
              </w:r>
              <w:proofErr w:type="spellStart"/>
              <w:r w:rsidRPr="000E5EF8">
                <w:rPr>
                  <w:i/>
                  <w:lang w:eastAsia="ja-JP"/>
                </w:rPr>
                <w:t>RRCRe</w:t>
              </w:r>
              <w:proofErr w:type="spellEnd"/>
              <w:r w:rsidRPr="000E5EF8">
                <w:rPr>
                  <w:i/>
                  <w:lang w:eastAsia="ja-JP"/>
                </w:rPr>
                <w:t xml:space="preserve">-establishment Request </w:t>
              </w:r>
              <w:r>
                <w:rPr>
                  <w:lang w:eastAsia="ja-JP"/>
                </w:rPr>
                <w:t>message (TS 38</w:t>
              </w:r>
              <w:r w:rsidRPr="00AA5DA2">
                <w:rPr>
                  <w:lang w:eastAsia="ja-JP"/>
                </w:rPr>
                <w:t>.331</w:t>
              </w:r>
              <w:r>
                <w:rPr>
                  <w:lang w:eastAsia="ja-JP"/>
                </w:rPr>
                <w:t xml:space="preserve"> [10]</w:t>
              </w:r>
              <w:r w:rsidRPr="00AA5DA2">
                <w:rPr>
                  <w:lang w:eastAsia="ja-JP"/>
                </w:rPr>
                <w:t>)</w:t>
              </w:r>
              <w:r>
                <w:rPr>
                  <w:lang w:eastAsia="ja-JP"/>
                </w:rPr>
                <w:t xml:space="preserve"> or</w:t>
              </w:r>
              <w:r w:rsidRPr="00251B45">
                <w:rPr>
                  <w:lang w:eastAsia="ja-JP"/>
                </w:rPr>
                <w:t xml:space="preserve"> </w:t>
              </w:r>
              <w:r w:rsidRPr="00C17FD6">
                <w:rPr>
                  <w:lang w:eastAsia="ja-JP"/>
                </w:rPr>
                <w:t xml:space="preserve">in the </w:t>
              </w:r>
              <w:proofErr w:type="spellStart"/>
              <w:r w:rsidRPr="005A2007">
                <w:rPr>
                  <w:i/>
                  <w:lang w:eastAsia="ja-JP"/>
                </w:rPr>
                <w:t>RRCConnectionReestablishmentRequest</w:t>
              </w:r>
              <w:proofErr w:type="spellEnd"/>
              <w:r w:rsidRPr="005A2007">
                <w:rPr>
                  <w:i/>
                  <w:lang w:eastAsia="ja-JP"/>
                </w:rPr>
                <w:t xml:space="preserve"> </w:t>
              </w:r>
              <w:r w:rsidRPr="00C17FD6">
                <w:rPr>
                  <w:lang w:eastAsia="ja-JP"/>
                </w:rPr>
                <w:t>message (TS 36.331 [14])</w:t>
              </w:r>
            </w:ins>
          </w:p>
        </w:tc>
        <w:tc>
          <w:tcPr>
            <w:tcW w:w="1107" w:type="dxa"/>
          </w:tcPr>
          <w:p w14:paraId="6D6FE1CE" w14:textId="77777777" w:rsidR="00AF26FC" w:rsidRPr="00AA5DA2" w:rsidRDefault="00AF26FC" w:rsidP="000725F6">
            <w:pPr>
              <w:pStyle w:val="TAC"/>
              <w:rPr>
                <w:ins w:id="372" w:author="Author"/>
                <w:lang w:eastAsia="ja-JP"/>
              </w:rPr>
            </w:pPr>
            <w:ins w:id="373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8368F39" w14:textId="77777777" w:rsidR="00AF26FC" w:rsidRPr="00AA5DA2" w:rsidRDefault="00AF26FC" w:rsidP="000725F6">
            <w:pPr>
              <w:pStyle w:val="TAC"/>
              <w:rPr>
                <w:ins w:id="374" w:author="Author"/>
                <w:lang w:eastAsia="ja-JP"/>
              </w:rPr>
            </w:pPr>
            <w:ins w:id="375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AF26FC" w:rsidRPr="00AA5DA2" w14:paraId="2EDC6B2B" w14:textId="77777777" w:rsidTr="000725F6">
        <w:trPr>
          <w:ins w:id="376" w:author="Author"/>
        </w:trPr>
        <w:tc>
          <w:tcPr>
            <w:tcW w:w="2312" w:type="dxa"/>
          </w:tcPr>
          <w:p w14:paraId="7E55B77E" w14:textId="77777777" w:rsidR="00AF26FC" w:rsidRPr="00AA5DA2" w:rsidRDefault="00AF26FC" w:rsidP="000725F6">
            <w:pPr>
              <w:pStyle w:val="TAL"/>
              <w:rPr>
                <w:ins w:id="377" w:author="Author"/>
                <w:lang w:eastAsia="ja-JP"/>
              </w:rPr>
            </w:pPr>
            <w:ins w:id="378" w:author="Author">
              <w:r>
                <w:rPr>
                  <w:rFonts w:cs="Arial"/>
                  <w:bCs/>
                  <w:lang w:eastAsia="ja-JP"/>
                </w:rPr>
                <w:t xml:space="preserve">    </w:t>
              </w:r>
              <w:r w:rsidRPr="00AA5DA2">
                <w:rPr>
                  <w:rFonts w:cs="Arial"/>
                  <w:bCs/>
                  <w:lang w:eastAsia="ja-JP"/>
                </w:rPr>
                <w:t>&gt;&gt;</w:t>
              </w:r>
              <w:proofErr w:type="spellStart"/>
              <w:r w:rsidRPr="00AA5DA2">
                <w:rPr>
                  <w:lang w:eastAsia="ja-JP"/>
                </w:rPr>
                <w:t>ShortMAC</w:t>
              </w:r>
              <w:proofErr w:type="spellEnd"/>
              <w:r w:rsidRPr="00AA5DA2">
                <w:rPr>
                  <w:lang w:eastAsia="ja-JP"/>
                </w:rPr>
                <w:t>-I</w:t>
              </w:r>
            </w:ins>
          </w:p>
        </w:tc>
        <w:tc>
          <w:tcPr>
            <w:tcW w:w="1070" w:type="dxa"/>
          </w:tcPr>
          <w:p w14:paraId="396D64FE" w14:textId="77777777" w:rsidR="00AF26FC" w:rsidRPr="00AA5DA2" w:rsidRDefault="00AF26FC" w:rsidP="000725F6">
            <w:pPr>
              <w:pStyle w:val="TAL"/>
              <w:rPr>
                <w:ins w:id="379" w:author="Author"/>
                <w:lang w:eastAsia="ja-JP"/>
              </w:rPr>
            </w:pPr>
            <w:ins w:id="380" w:author="Author">
              <w:r>
                <w:rPr>
                  <w:lang w:eastAsia="ja-JP"/>
                </w:rPr>
                <w:t>C-</w:t>
              </w:r>
              <w:r w:rsidRPr="00D76559">
                <w:t xml:space="preserve"> </w:t>
              </w:r>
              <w:proofErr w:type="spellStart"/>
              <w:r w:rsidRPr="00D76559">
                <w:t>if</w:t>
              </w:r>
              <w:r w:rsidRPr="00AA5DA2">
                <w:rPr>
                  <w:lang w:eastAsia="ja-JP"/>
                </w:rPr>
                <w:t>UERLFReportContainer</w:t>
              </w:r>
              <w:r>
                <w:t>Absent</w:t>
              </w:r>
              <w:proofErr w:type="spellEnd"/>
            </w:ins>
          </w:p>
        </w:tc>
        <w:tc>
          <w:tcPr>
            <w:tcW w:w="900" w:type="dxa"/>
          </w:tcPr>
          <w:p w14:paraId="34C846CE" w14:textId="77777777" w:rsidR="00AF26FC" w:rsidRPr="00AA5DA2" w:rsidRDefault="00AF26FC" w:rsidP="000725F6">
            <w:pPr>
              <w:pStyle w:val="TAL"/>
              <w:rPr>
                <w:ins w:id="381" w:author="Author"/>
                <w:lang w:eastAsia="ja-JP"/>
              </w:rPr>
            </w:pPr>
          </w:p>
        </w:tc>
        <w:tc>
          <w:tcPr>
            <w:tcW w:w="1800" w:type="dxa"/>
          </w:tcPr>
          <w:p w14:paraId="02512136" w14:textId="77777777" w:rsidR="00AF26FC" w:rsidRPr="00AA5DA2" w:rsidRDefault="00AF26FC" w:rsidP="000725F6">
            <w:pPr>
              <w:pStyle w:val="TAL"/>
              <w:rPr>
                <w:ins w:id="382" w:author="Author"/>
                <w:lang w:eastAsia="ja-JP"/>
              </w:rPr>
            </w:pPr>
            <w:ins w:id="383" w:author="Author">
              <w:r w:rsidRPr="00AA5DA2">
                <w:rPr>
                  <w:lang w:eastAsia="ja-JP"/>
                </w:rPr>
                <w:t>BIT STRING (SIZE (16))</w:t>
              </w:r>
            </w:ins>
          </w:p>
        </w:tc>
        <w:tc>
          <w:tcPr>
            <w:tcW w:w="1620" w:type="dxa"/>
          </w:tcPr>
          <w:p w14:paraId="7D73B5F5" w14:textId="77777777" w:rsidR="00AF26FC" w:rsidRPr="00AA5DA2" w:rsidRDefault="00AF26FC" w:rsidP="000725F6">
            <w:pPr>
              <w:pStyle w:val="TAL"/>
              <w:rPr>
                <w:ins w:id="384" w:author="Author"/>
                <w:lang w:eastAsia="ja-JP"/>
              </w:rPr>
            </w:pPr>
            <w:proofErr w:type="spellStart"/>
            <w:ins w:id="385" w:author="Author">
              <w:r w:rsidRPr="00AA5DA2">
                <w:rPr>
                  <w:lang w:eastAsia="ja-JP"/>
                </w:rPr>
                <w:t>ShortMAC</w:t>
              </w:r>
              <w:proofErr w:type="spellEnd"/>
              <w:r w:rsidRPr="00AA5DA2">
                <w:rPr>
                  <w:lang w:eastAsia="ja-JP"/>
                </w:rPr>
                <w:t>-I contained in the RRC Re-establishment Request me</w:t>
              </w:r>
              <w:r>
                <w:rPr>
                  <w:lang w:eastAsia="ja-JP"/>
                </w:rPr>
                <w:t>ssage (TS 38</w:t>
              </w:r>
              <w:r w:rsidRPr="00AA5DA2">
                <w:rPr>
                  <w:lang w:eastAsia="ja-JP"/>
                </w:rPr>
                <w:t>.331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ja-JP"/>
                </w:rPr>
                <w:t>[10]</w:t>
              </w:r>
              <w:r w:rsidRPr="00AA5DA2">
                <w:rPr>
                  <w:lang w:eastAsia="ja-JP"/>
                </w:rPr>
                <w:t>)</w:t>
              </w:r>
              <w:r>
                <w:rPr>
                  <w:lang w:eastAsia="ja-JP"/>
                </w:rPr>
                <w:t xml:space="preserve"> or</w:t>
              </w:r>
              <w:r w:rsidRPr="00251B45">
                <w:rPr>
                  <w:lang w:eastAsia="ja-JP"/>
                </w:rPr>
                <w:t xml:space="preserve"> </w:t>
              </w:r>
              <w:r w:rsidRPr="00C17FD6">
                <w:rPr>
                  <w:lang w:eastAsia="ja-JP"/>
                </w:rPr>
                <w:t xml:space="preserve">in the </w:t>
              </w:r>
              <w:proofErr w:type="spellStart"/>
              <w:r w:rsidRPr="005A2007">
                <w:rPr>
                  <w:i/>
                  <w:lang w:eastAsia="ja-JP"/>
                </w:rPr>
                <w:t>RRCConnectionReestablishmentRequest</w:t>
              </w:r>
              <w:proofErr w:type="spellEnd"/>
              <w:r w:rsidRPr="005A2007">
                <w:rPr>
                  <w:i/>
                  <w:lang w:eastAsia="ja-JP"/>
                </w:rPr>
                <w:t xml:space="preserve"> </w:t>
              </w:r>
              <w:r w:rsidRPr="00C17FD6">
                <w:rPr>
                  <w:lang w:eastAsia="ja-JP"/>
                </w:rPr>
                <w:t>message (TS 36.331 [14])</w:t>
              </w:r>
            </w:ins>
          </w:p>
        </w:tc>
        <w:tc>
          <w:tcPr>
            <w:tcW w:w="1107" w:type="dxa"/>
          </w:tcPr>
          <w:p w14:paraId="5B1871B0" w14:textId="77777777" w:rsidR="00AF26FC" w:rsidRPr="00AA5DA2" w:rsidRDefault="00AF26FC" w:rsidP="000725F6">
            <w:pPr>
              <w:pStyle w:val="TAC"/>
              <w:rPr>
                <w:ins w:id="386" w:author="Author"/>
                <w:lang w:eastAsia="ja-JP"/>
              </w:rPr>
            </w:pPr>
            <w:ins w:id="387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3CE5D41" w14:textId="77777777" w:rsidR="00AF26FC" w:rsidRPr="00AA5DA2" w:rsidRDefault="00AF26FC" w:rsidP="000725F6">
            <w:pPr>
              <w:pStyle w:val="TAC"/>
              <w:rPr>
                <w:ins w:id="388" w:author="Author"/>
                <w:lang w:eastAsia="ja-JP"/>
              </w:rPr>
            </w:pPr>
            <w:ins w:id="389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AF26FC" w:rsidRPr="00AA5DA2" w14:paraId="083DAA78" w14:textId="77777777" w:rsidTr="000725F6">
        <w:trPr>
          <w:ins w:id="390" w:author="Author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2151" w14:textId="77777777" w:rsidR="00AF26FC" w:rsidRPr="00AA5DA2" w:rsidRDefault="00AF26FC" w:rsidP="000725F6">
            <w:pPr>
              <w:pStyle w:val="TAL"/>
              <w:rPr>
                <w:ins w:id="391" w:author="Author"/>
                <w:lang w:eastAsia="ja-JP"/>
              </w:rPr>
            </w:pPr>
            <w:ins w:id="392" w:author="Author">
              <w:r>
                <w:rPr>
                  <w:rFonts w:cs="Arial"/>
                  <w:bCs/>
                  <w:lang w:eastAsia="ja-JP"/>
                </w:rPr>
                <w:t xml:space="preserve">    </w:t>
              </w:r>
              <w:r w:rsidRPr="00AA5DA2">
                <w:rPr>
                  <w:rFonts w:cs="Arial"/>
                  <w:bCs/>
                  <w:lang w:eastAsia="ja-JP"/>
                </w:rPr>
                <w:t>&gt;&gt;</w:t>
              </w:r>
              <w:r w:rsidRPr="00AA5DA2">
                <w:rPr>
                  <w:lang w:eastAsia="ja-JP"/>
                </w:rPr>
                <w:t>UE RLF Report Container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1252" w14:textId="77777777" w:rsidR="00AF26FC" w:rsidRPr="00AA5DA2" w:rsidRDefault="00AF26FC" w:rsidP="000725F6">
            <w:pPr>
              <w:pStyle w:val="TAL"/>
              <w:rPr>
                <w:ins w:id="393" w:author="Author"/>
                <w:lang w:eastAsia="ja-JP"/>
              </w:rPr>
            </w:pPr>
            <w:ins w:id="394" w:author="Author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8ADD" w14:textId="77777777" w:rsidR="00AF26FC" w:rsidRPr="00AA5DA2" w:rsidRDefault="00AF26FC" w:rsidP="000725F6">
            <w:pPr>
              <w:pStyle w:val="TAL"/>
              <w:rPr>
                <w:ins w:id="395" w:author="Author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072A" w14:textId="77777777" w:rsidR="00AF26FC" w:rsidRPr="00AA5DA2" w:rsidRDefault="00AF26FC" w:rsidP="000725F6">
            <w:pPr>
              <w:pStyle w:val="TAL"/>
              <w:rPr>
                <w:ins w:id="396" w:author="Author"/>
                <w:lang w:eastAsia="ja-JP"/>
              </w:rPr>
            </w:pPr>
            <w:ins w:id="397" w:author="Author">
              <w:r>
                <w:rPr>
                  <w:lang w:eastAsia="ja-JP"/>
                </w:rPr>
                <w:t>9.2.2.z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D005" w14:textId="77777777" w:rsidR="00AF26FC" w:rsidRPr="00AA5DA2" w:rsidRDefault="00AF26FC" w:rsidP="000725F6">
            <w:pPr>
              <w:pStyle w:val="TAL"/>
              <w:rPr>
                <w:ins w:id="398" w:author="Author"/>
                <w:lang w:eastAsia="zh-CN"/>
              </w:rPr>
            </w:pPr>
            <w:ins w:id="399" w:author="Author">
              <w:r w:rsidRPr="00AA5DA2">
                <w:rPr>
                  <w:i/>
                  <w:lang w:eastAsia="ja-JP"/>
                </w:rPr>
                <w:t>RLF -Report-r</w:t>
              </w:r>
              <w:r>
                <w:rPr>
                  <w:lang w:eastAsia="ja-JP"/>
                </w:rPr>
                <w:t>16</w:t>
              </w:r>
              <w:r w:rsidRPr="00AA5DA2">
                <w:rPr>
                  <w:lang w:eastAsia="ja-JP"/>
                </w:rPr>
                <w:t xml:space="preserve"> IE contained in the </w:t>
              </w:r>
              <w:proofErr w:type="spellStart"/>
              <w:r w:rsidRPr="00AA5DA2">
                <w:rPr>
                  <w:lang w:eastAsia="ja-JP"/>
                </w:rPr>
                <w:t>UEInformationResponse</w:t>
              </w:r>
              <w:proofErr w:type="spellEnd"/>
              <w:r w:rsidRPr="00AA5DA2">
                <w:rPr>
                  <w:lang w:eastAsia="ja-JP"/>
                </w:rPr>
                <w:t xml:space="preserve"> message (TS</w:t>
              </w:r>
              <w:r>
                <w:rPr>
                  <w:lang w:eastAsia="ja-JP"/>
                </w:rPr>
                <w:t xml:space="preserve"> 38.331 [10] or TS 36.331 [14]</w:t>
              </w:r>
              <w:r w:rsidRPr="00251B45">
                <w:rPr>
                  <w:lang w:eastAsia="ja-JP"/>
                </w:rPr>
                <w:t>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09AA" w14:textId="77777777" w:rsidR="00AF26FC" w:rsidRPr="00AA5DA2" w:rsidRDefault="00AF26FC" w:rsidP="000725F6">
            <w:pPr>
              <w:pStyle w:val="TAC"/>
              <w:rPr>
                <w:ins w:id="400" w:author="Author"/>
                <w:lang w:eastAsia="ja-JP"/>
              </w:rPr>
            </w:pPr>
            <w:ins w:id="401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7AEC" w14:textId="77777777" w:rsidR="00AF26FC" w:rsidRPr="00AA5DA2" w:rsidRDefault="00AF26FC" w:rsidP="000725F6">
            <w:pPr>
              <w:pStyle w:val="TAC"/>
              <w:rPr>
                <w:ins w:id="402" w:author="Author"/>
                <w:lang w:eastAsia="ja-JP"/>
              </w:rPr>
            </w:pPr>
            <w:ins w:id="403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AF26FC" w:rsidRPr="00AA5DA2" w14:paraId="075ABCF8" w14:textId="77777777" w:rsidTr="000725F6">
        <w:trPr>
          <w:ins w:id="404" w:author="Author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8573" w14:textId="77777777" w:rsidR="00AF26FC" w:rsidRPr="00AA5DA2" w:rsidRDefault="00AF26FC" w:rsidP="000725F6">
            <w:pPr>
              <w:pStyle w:val="TAL"/>
              <w:rPr>
                <w:ins w:id="405" w:author="Author"/>
                <w:lang w:eastAsia="ja-JP"/>
              </w:rPr>
            </w:pPr>
            <w:ins w:id="406" w:author="Author">
              <w:r w:rsidRPr="00AA5DA2">
                <w:rPr>
                  <w:rFonts w:cs="Arial"/>
                  <w:bCs/>
                  <w:lang w:eastAsia="zh-CN"/>
                </w:rPr>
                <w:t>&gt;</w:t>
              </w:r>
              <w:r w:rsidRPr="00AA5DA2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RRC </w:t>
              </w:r>
              <w:r w:rsidRPr="00AA5DA2">
                <w:rPr>
                  <w:lang w:eastAsia="ja-JP"/>
                </w:rPr>
                <w:t xml:space="preserve">Setup 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6E08" w14:textId="77777777" w:rsidR="00AF26FC" w:rsidRPr="00AA5DA2" w:rsidRDefault="00AF26FC" w:rsidP="000725F6">
            <w:pPr>
              <w:pStyle w:val="TAL"/>
              <w:rPr>
                <w:ins w:id="407" w:author="Author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2044" w14:textId="77777777" w:rsidR="00AF26FC" w:rsidRPr="00AA5DA2" w:rsidRDefault="00AF26FC" w:rsidP="000725F6">
            <w:pPr>
              <w:pStyle w:val="TAL"/>
              <w:rPr>
                <w:ins w:id="408" w:author="Author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B81B" w14:textId="77777777" w:rsidR="00AF26FC" w:rsidRPr="00AA5DA2" w:rsidRDefault="00AF26FC" w:rsidP="000725F6">
            <w:pPr>
              <w:pStyle w:val="TAL"/>
              <w:rPr>
                <w:ins w:id="409" w:author="Author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B0C3" w14:textId="77777777" w:rsidR="00AF26FC" w:rsidRPr="00AA5DA2" w:rsidRDefault="00AF26FC" w:rsidP="000725F6">
            <w:pPr>
              <w:pStyle w:val="TAL"/>
              <w:rPr>
                <w:ins w:id="410" w:author="Author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F139" w14:textId="77777777" w:rsidR="00AF26FC" w:rsidRPr="00AA5DA2" w:rsidRDefault="00AF26FC" w:rsidP="000725F6">
            <w:pPr>
              <w:pStyle w:val="TAC"/>
              <w:rPr>
                <w:ins w:id="411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DD05" w14:textId="77777777" w:rsidR="00AF26FC" w:rsidRPr="00AA5DA2" w:rsidRDefault="00AF26FC" w:rsidP="000725F6">
            <w:pPr>
              <w:pStyle w:val="TAC"/>
              <w:rPr>
                <w:ins w:id="412" w:author="Author"/>
                <w:lang w:eastAsia="ja-JP"/>
              </w:rPr>
            </w:pPr>
          </w:p>
        </w:tc>
      </w:tr>
      <w:tr w:rsidR="00AF26FC" w:rsidRPr="00AA5DA2" w14:paraId="09F2634C" w14:textId="77777777" w:rsidTr="000725F6">
        <w:trPr>
          <w:ins w:id="413" w:author="Author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39C1" w14:textId="77777777" w:rsidR="00AF26FC" w:rsidRPr="00AA5DA2" w:rsidRDefault="00AF26FC" w:rsidP="000725F6">
            <w:pPr>
              <w:pStyle w:val="TAL"/>
              <w:rPr>
                <w:ins w:id="414" w:author="Author"/>
                <w:lang w:eastAsia="ja-JP"/>
              </w:rPr>
            </w:pPr>
            <w:ins w:id="415" w:author="Author">
              <w:r>
                <w:rPr>
                  <w:rFonts w:cs="Arial"/>
                  <w:bCs/>
                  <w:lang w:eastAsia="ja-JP"/>
                </w:rPr>
                <w:t xml:space="preserve">    </w:t>
              </w:r>
              <w:r w:rsidRPr="00AA5DA2">
                <w:rPr>
                  <w:rFonts w:cs="Arial"/>
                  <w:bCs/>
                  <w:lang w:eastAsia="ja-JP"/>
                </w:rPr>
                <w:t>&gt;&gt;</w:t>
              </w:r>
              <w:r w:rsidRPr="00AA5DA2">
                <w:rPr>
                  <w:lang w:eastAsia="ja-JP"/>
                </w:rPr>
                <w:t>UE RLF Report Container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7BC6" w14:textId="77777777" w:rsidR="00AF26FC" w:rsidRPr="00AA5DA2" w:rsidRDefault="00AF26FC" w:rsidP="000725F6">
            <w:pPr>
              <w:pStyle w:val="TAL"/>
              <w:rPr>
                <w:ins w:id="416" w:author="Author"/>
                <w:lang w:eastAsia="ja-JP"/>
              </w:rPr>
            </w:pPr>
            <w:ins w:id="417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52E4" w14:textId="77777777" w:rsidR="00AF26FC" w:rsidRPr="00AA5DA2" w:rsidRDefault="00AF26FC" w:rsidP="000725F6">
            <w:pPr>
              <w:pStyle w:val="TAL"/>
              <w:rPr>
                <w:ins w:id="418" w:author="Author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C754" w14:textId="77777777" w:rsidR="00AF26FC" w:rsidRPr="00F51279" w:rsidRDefault="00AF26FC" w:rsidP="000725F6">
            <w:pPr>
              <w:pStyle w:val="TAL"/>
              <w:rPr>
                <w:ins w:id="419" w:author="Author"/>
                <w:lang w:eastAsia="zh-CN"/>
              </w:rPr>
            </w:pPr>
            <w:ins w:id="420" w:author="Author">
              <w:r>
                <w:rPr>
                  <w:lang w:eastAsia="ja-JP"/>
                </w:rPr>
                <w:t>9.2.2.z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9477" w14:textId="77777777" w:rsidR="00AF26FC" w:rsidRPr="00AA5DA2" w:rsidRDefault="00AF26FC" w:rsidP="000725F6">
            <w:pPr>
              <w:pStyle w:val="TAL"/>
              <w:rPr>
                <w:ins w:id="421" w:author="Author"/>
                <w:lang w:eastAsia="zh-CN"/>
              </w:rPr>
            </w:pPr>
            <w:ins w:id="422" w:author="Author">
              <w:r w:rsidRPr="00AA5DA2">
                <w:rPr>
                  <w:i/>
                  <w:lang w:eastAsia="ja-JP"/>
                </w:rPr>
                <w:t>RLF -Report-r</w:t>
              </w:r>
              <w:r>
                <w:rPr>
                  <w:lang w:eastAsia="ja-JP"/>
                </w:rPr>
                <w:t>16</w:t>
              </w:r>
              <w:r w:rsidRPr="00AA5DA2">
                <w:rPr>
                  <w:lang w:eastAsia="ja-JP"/>
                </w:rPr>
                <w:t xml:space="preserve"> IE contained in the </w:t>
              </w:r>
              <w:proofErr w:type="spellStart"/>
              <w:r w:rsidRPr="00AA5DA2">
                <w:rPr>
                  <w:lang w:eastAsia="ja-JP"/>
                </w:rPr>
                <w:t>UEInformationResponse</w:t>
              </w:r>
              <w:proofErr w:type="spellEnd"/>
              <w:r w:rsidRPr="00AA5DA2">
                <w:rPr>
                  <w:lang w:eastAsia="ja-JP"/>
                </w:rPr>
                <w:t xml:space="preserve"> message (TS</w:t>
              </w:r>
              <w:r>
                <w:rPr>
                  <w:lang w:eastAsia="ja-JP"/>
                </w:rPr>
                <w:t xml:space="preserve"> 38.331 [10] or TS 36.331 [14]</w:t>
              </w:r>
              <w:r w:rsidRPr="00AA5DA2">
                <w:rPr>
                  <w:lang w:eastAsia="ja-JP"/>
                </w:rPr>
                <w:t>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86D9" w14:textId="77777777" w:rsidR="00AF26FC" w:rsidRPr="00AA5DA2" w:rsidRDefault="00AF26FC" w:rsidP="000725F6">
            <w:pPr>
              <w:pStyle w:val="TAC"/>
              <w:rPr>
                <w:ins w:id="423" w:author="Author"/>
                <w:lang w:eastAsia="ja-JP"/>
              </w:rPr>
            </w:pPr>
            <w:ins w:id="424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2912" w14:textId="77777777" w:rsidR="00AF26FC" w:rsidRPr="00AA5DA2" w:rsidRDefault="00AF26FC" w:rsidP="000725F6">
            <w:pPr>
              <w:pStyle w:val="TAC"/>
              <w:rPr>
                <w:ins w:id="425" w:author="Author"/>
                <w:lang w:eastAsia="ja-JP"/>
              </w:rPr>
            </w:pPr>
            <w:ins w:id="426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32D80039" w14:textId="77777777" w:rsidR="00AF26FC" w:rsidRDefault="00AF26FC" w:rsidP="00AF26FC">
      <w:pPr>
        <w:rPr>
          <w:ins w:id="427" w:author="Author"/>
          <w:lang w:eastAsia="zh-CN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2"/>
        <w:gridCol w:w="6782"/>
      </w:tblGrid>
      <w:tr w:rsidR="00AF26FC" w14:paraId="6162BC84" w14:textId="77777777" w:rsidTr="000725F6">
        <w:trPr>
          <w:trHeight w:val="246"/>
          <w:jc w:val="center"/>
          <w:ins w:id="428" w:author="Author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38D6B97" w14:textId="77777777" w:rsidR="00AF26FC" w:rsidRPr="0032366D" w:rsidRDefault="00AF26FC" w:rsidP="000725F6">
            <w:pPr>
              <w:keepNext/>
              <w:keepLines/>
              <w:spacing w:after="0"/>
              <w:jc w:val="center"/>
              <w:rPr>
                <w:ins w:id="429" w:author="Author"/>
                <w:rFonts w:ascii="Arial" w:hAnsi="Arial"/>
                <w:sz w:val="18"/>
                <w:lang w:eastAsia="ja-JP"/>
              </w:rPr>
            </w:pPr>
            <w:ins w:id="430" w:author="Author">
              <w:r w:rsidRPr="0032366D">
                <w:rPr>
                  <w:rFonts w:ascii="Arial" w:hAnsi="Arial"/>
                  <w:sz w:val="18"/>
                  <w:lang w:eastAsia="ja-JP"/>
                </w:rPr>
                <w:t>Condition</w:t>
              </w:r>
            </w:ins>
          </w:p>
        </w:tc>
        <w:tc>
          <w:tcPr>
            <w:tcW w:w="67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3655461" w14:textId="77777777" w:rsidR="00AF26FC" w:rsidRPr="0032366D" w:rsidRDefault="00AF26FC" w:rsidP="000725F6">
            <w:pPr>
              <w:keepNext/>
              <w:keepLines/>
              <w:spacing w:after="0"/>
              <w:jc w:val="center"/>
              <w:rPr>
                <w:ins w:id="431" w:author="Author"/>
                <w:rFonts w:ascii="Arial" w:hAnsi="Arial"/>
                <w:sz w:val="18"/>
                <w:lang w:eastAsia="ja-JP"/>
              </w:rPr>
            </w:pPr>
            <w:ins w:id="432" w:author="Author">
              <w:r w:rsidRPr="0032366D">
                <w:rPr>
                  <w:rFonts w:ascii="Arial" w:hAnsi="Arial"/>
                  <w:sz w:val="18"/>
                  <w:lang w:eastAsia="ja-JP"/>
                </w:rPr>
                <w:t>Explanation</w:t>
              </w:r>
            </w:ins>
          </w:p>
        </w:tc>
      </w:tr>
      <w:tr w:rsidR="00AF26FC" w14:paraId="15CD6BD3" w14:textId="77777777" w:rsidTr="000725F6">
        <w:trPr>
          <w:trHeight w:val="401"/>
          <w:jc w:val="center"/>
          <w:ins w:id="433" w:author="Author"/>
        </w:trPr>
        <w:tc>
          <w:tcPr>
            <w:tcW w:w="1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3E70566" w14:textId="77777777" w:rsidR="00AF26FC" w:rsidRPr="0032366D" w:rsidRDefault="00AF26FC" w:rsidP="000725F6">
            <w:pPr>
              <w:keepNext/>
              <w:keepLines/>
              <w:spacing w:after="0"/>
              <w:rPr>
                <w:ins w:id="434" w:author="Author"/>
                <w:rFonts w:ascii="Arial" w:hAnsi="Arial"/>
                <w:sz w:val="18"/>
                <w:lang w:eastAsia="ja-JP"/>
              </w:rPr>
            </w:pPr>
            <w:proofErr w:type="spellStart"/>
            <w:ins w:id="435" w:author="Author">
              <w:r w:rsidRPr="0032366D">
                <w:rPr>
                  <w:rFonts w:ascii="Arial" w:hAnsi="Arial"/>
                  <w:sz w:val="18"/>
                  <w:lang w:eastAsia="ja-JP"/>
                </w:rPr>
                <w:t>ifUERLFReportContainerAbsent</w:t>
              </w:r>
              <w:proofErr w:type="spellEnd"/>
            </w:ins>
          </w:p>
        </w:tc>
        <w:tc>
          <w:tcPr>
            <w:tcW w:w="6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0C6CDAD" w14:textId="77777777" w:rsidR="00AF26FC" w:rsidRPr="0032366D" w:rsidRDefault="00AF26FC" w:rsidP="000725F6">
            <w:pPr>
              <w:keepNext/>
              <w:keepLines/>
              <w:spacing w:after="0"/>
              <w:rPr>
                <w:ins w:id="436" w:author="Author"/>
                <w:rFonts w:ascii="Arial" w:hAnsi="Arial"/>
                <w:sz w:val="18"/>
                <w:lang w:eastAsia="ja-JP"/>
              </w:rPr>
            </w:pPr>
            <w:ins w:id="437" w:author="Author">
              <w:r w:rsidRPr="0032366D">
                <w:rPr>
                  <w:rFonts w:ascii="Arial" w:hAnsi="Arial"/>
                  <w:sz w:val="18"/>
                  <w:lang w:eastAsia="ja-JP"/>
                </w:rPr>
                <w:t>This IE shall be present if the UE RLF Report Container IE is absent </w:t>
              </w:r>
            </w:ins>
          </w:p>
        </w:tc>
      </w:tr>
    </w:tbl>
    <w:p w14:paraId="04AE2871" w14:textId="77777777" w:rsidR="00AF26FC" w:rsidRDefault="00AF26FC" w:rsidP="00AF26FC">
      <w:pPr>
        <w:autoSpaceDE w:val="0"/>
        <w:autoSpaceDN w:val="0"/>
        <w:spacing w:after="0"/>
        <w:rPr>
          <w:ins w:id="438" w:author="Author"/>
        </w:rPr>
      </w:pPr>
    </w:p>
    <w:p w14:paraId="28521FAA" w14:textId="77777777" w:rsidR="00AF26FC" w:rsidRPr="001B2174" w:rsidRDefault="00AF26FC" w:rsidP="00AF26FC">
      <w:pPr>
        <w:rPr>
          <w:ins w:id="439" w:author="Author"/>
          <w:lang w:eastAsia="zh-CN"/>
        </w:rPr>
      </w:pPr>
    </w:p>
    <w:p w14:paraId="71958177" w14:textId="77777777" w:rsidR="00AF26FC" w:rsidRPr="00AA5DA2" w:rsidRDefault="00AF26FC" w:rsidP="00AF26FC">
      <w:pPr>
        <w:pStyle w:val="Heading4"/>
        <w:rPr>
          <w:ins w:id="440" w:author="Author"/>
        </w:rPr>
      </w:pPr>
      <w:bookmarkStart w:id="441" w:name="_Toc14207740"/>
      <w:ins w:id="442" w:author="Author">
        <w:r>
          <w:rPr>
            <w:rFonts w:hint="eastAsia"/>
            <w:lang w:eastAsia="zh-CN"/>
          </w:rPr>
          <w:lastRenderedPageBreak/>
          <w:t>9.1.3.</w:t>
        </w:r>
        <w:r>
          <w:rPr>
            <w:lang w:eastAsia="zh-CN"/>
          </w:rPr>
          <w:t>y</w:t>
        </w:r>
        <w:r w:rsidRPr="00AA5DA2">
          <w:tab/>
        </w:r>
        <w:r>
          <w:rPr>
            <w:szCs w:val="24"/>
            <w:lang w:eastAsia="zh-CN"/>
          </w:rPr>
          <w:t>HANDOVER</w:t>
        </w:r>
        <w:r w:rsidRPr="00AA5DA2">
          <w:rPr>
            <w:szCs w:val="24"/>
          </w:rPr>
          <w:t xml:space="preserve"> REPORT</w:t>
        </w:r>
        <w:bookmarkEnd w:id="441"/>
      </w:ins>
    </w:p>
    <w:p w14:paraId="0F94A1BA" w14:textId="77777777" w:rsidR="00AF26FC" w:rsidRPr="00AA5DA2" w:rsidRDefault="00AF26FC" w:rsidP="00AF26FC">
      <w:pPr>
        <w:rPr>
          <w:ins w:id="443" w:author="Author"/>
        </w:rPr>
      </w:pPr>
      <w:ins w:id="444" w:author="Author">
        <w:r w:rsidRPr="00AA5DA2">
          <w:t xml:space="preserve">This message is sent by the </w:t>
        </w:r>
        <w:r>
          <w:rPr>
            <w:rFonts w:hint="eastAsia"/>
            <w:lang w:eastAsia="zh-CN"/>
          </w:rPr>
          <w:t>NG-RAN node</w:t>
        </w:r>
        <w:r w:rsidRPr="00AA5DA2">
          <w:rPr>
            <w:vertAlign w:val="subscript"/>
          </w:rPr>
          <w:t>1</w:t>
        </w:r>
        <w:r w:rsidRPr="00AA5DA2">
          <w:t xml:space="preserve"> to report a handover failure event</w:t>
        </w:r>
        <w:r>
          <w:rPr>
            <w:rFonts w:hint="eastAsia"/>
            <w:lang w:eastAsia="zh-CN"/>
          </w:rPr>
          <w:t xml:space="preserve">, </w:t>
        </w:r>
        <w:r w:rsidRPr="00AA5DA2">
          <w:t>or other critical mobility problem.</w:t>
        </w:r>
      </w:ins>
    </w:p>
    <w:p w14:paraId="540D1AD6" w14:textId="77777777" w:rsidR="00AF26FC" w:rsidRPr="00AA5DA2" w:rsidRDefault="00AF26FC" w:rsidP="00AF26FC">
      <w:pPr>
        <w:rPr>
          <w:ins w:id="445" w:author="Author"/>
          <w:rFonts w:eastAsia="Batang"/>
        </w:rPr>
      </w:pPr>
      <w:ins w:id="446" w:author="Author">
        <w:r w:rsidRPr="00AA5DA2">
          <w:t xml:space="preserve">Direction: </w:t>
        </w:r>
        <w:r>
          <w:rPr>
            <w:rFonts w:hint="eastAsia"/>
            <w:lang w:eastAsia="zh-CN"/>
          </w:rPr>
          <w:t>NG-RAN node</w:t>
        </w:r>
        <w:r w:rsidRPr="00AA5DA2">
          <w:rPr>
            <w:vertAlign w:val="subscript"/>
          </w:rPr>
          <w:t xml:space="preserve"> 1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rPr>
            <w:rFonts w:hint="eastAsia"/>
            <w:lang w:eastAsia="zh-CN"/>
          </w:rPr>
          <w:t>NG-RAN node</w:t>
        </w:r>
        <w:r w:rsidRPr="00AA5DA2">
          <w:rPr>
            <w:vertAlign w:val="subscript"/>
          </w:rPr>
          <w:t xml:space="preserve"> 2</w:t>
        </w:r>
        <w:r w:rsidRPr="00AA5DA2"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 w:rsidR="00AF26FC" w:rsidRPr="00AA5DA2" w14:paraId="0C3C1EBC" w14:textId="77777777" w:rsidTr="000725F6">
        <w:trPr>
          <w:ins w:id="447" w:author="Author"/>
        </w:trPr>
        <w:tc>
          <w:tcPr>
            <w:tcW w:w="2122" w:type="dxa"/>
          </w:tcPr>
          <w:p w14:paraId="15CB5B69" w14:textId="77777777" w:rsidR="00AF26FC" w:rsidRPr="00AA5DA2" w:rsidRDefault="00AF26FC" w:rsidP="000725F6">
            <w:pPr>
              <w:pStyle w:val="TAH"/>
              <w:rPr>
                <w:ins w:id="448" w:author="Author"/>
                <w:lang w:eastAsia="ja-JP"/>
              </w:rPr>
            </w:pPr>
            <w:ins w:id="449" w:author="Author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260" w:type="dxa"/>
          </w:tcPr>
          <w:p w14:paraId="357E928D" w14:textId="77777777" w:rsidR="00AF26FC" w:rsidRPr="00AA5DA2" w:rsidRDefault="00AF26FC" w:rsidP="000725F6">
            <w:pPr>
              <w:pStyle w:val="TAH"/>
              <w:rPr>
                <w:ins w:id="450" w:author="Author"/>
                <w:lang w:eastAsia="ja-JP"/>
              </w:rPr>
            </w:pPr>
            <w:ins w:id="451" w:author="Author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53C90908" w14:textId="77777777" w:rsidR="00AF26FC" w:rsidRPr="00AA5DA2" w:rsidRDefault="00AF26FC" w:rsidP="000725F6">
            <w:pPr>
              <w:pStyle w:val="TAH"/>
              <w:rPr>
                <w:ins w:id="452" w:author="Author"/>
                <w:lang w:eastAsia="ja-JP"/>
              </w:rPr>
            </w:pPr>
            <w:ins w:id="453" w:author="Author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620" w:type="dxa"/>
          </w:tcPr>
          <w:p w14:paraId="626C61A1" w14:textId="77777777" w:rsidR="00AF26FC" w:rsidRPr="00AA5DA2" w:rsidRDefault="00AF26FC" w:rsidP="000725F6">
            <w:pPr>
              <w:pStyle w:val="TAH"/>
              <w:rPr>
                <w:ins w:id="454" w:author="Author"/>
                <w:lang w:eastAsia="ja-JP"/>
              </w:rPr>
            </w:pPr>
            <w:ins w:id="455" w:author="Author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827" w:type="dxa"/>
          </w:tcPr>
          <w:p w14:paraId="72EA42A4" w14:textId="77777777" w:rsidR="00AF26FC" w:rsidRPr="00AA5DA2" w:rsidRDefault="00AF26FC" w:rsidP="000725F6">
            <w:pPr>
              <w:pStyle w:val="TAH"/>
              <w:rPr>
                <w:ins w:id="456" w:author="Author"/>
                <w:lang w:eastAsia="ja-JP"/>
              </w:rPr>
            </w:pPr>
            <w:ins w:id="457" w:author="Author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200B6FA9" w14:textId="77777777" w:rsidR="00AF26FC" w:rsidRPr="00AA5DA2" w:rsidRDefault="00AF26FC" w:rsidP="000725F6">
            <w:pPr>
              <w:pStyle w:val="TAH"/>
              <w:rPr>
                <w:ins w:id="458" w:author="Author"/>
                <w:lang w:eastAsia="ja-JP"/>
              </w:rPr>
            </w:pPr>
            <w:ins w:id="459" w:author="Author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71C77764" w14:textId="77777777" w:rsidR="00AF26FC" w:rsidRPr="00AA5DA2" w:rsidRDefault="00AF26FC" w:rsidP="000725F6">
            <w:pPr>
              <w:pStyle w:val="TAH"/>
              <w:rPr>
                <w:ins w:id="460" w:author="Author"/>
                <w:b w:val="0"/>
                <w:lang w:eastAsia="ja-JP"/>
              </w:rPr>
            </w:pPr>
            <w:ins w:id="461" w:author="Author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AF26FC" w:rsidRPr="00AA5DA2" w14:paraId="7A8B42B1" w14:textId="77777777" w:rsidTr="000725F6">
        <w:trPr>
          <w:ins w:id="462" w:author="Author"/>
        </w:trPr>
        <w:tc>
          <w:tcPr>
            <w:tcW w:w="2122" w:type="dxa"/>
          </w:tcPr>
          <w:p w14:paraId="7973B8E2" w14:textId="77777777" w:rsidR="00AF26FC" w:rsidRPr="00AA5DA2" w:rsidRDefault="00AF26FC" w:rsidP="000725F6">
            <w:pPr>
              <w:pStyle w:val="TAL"/>
              <w:rPr>
                <w:ins w:id="463" w:author="Author"/>
                <w:lang w:eastAsia="ja-JP"/>
              </w:rPr>
            </w:pPr>
            <w:ins w:id="464" w:author="Author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260" w:type="dxa"/>
          </w:tcPr>
          <w:p w14:paraId="6788A4D8" w14:textId="77777777" w:rsidR="00AF26FC" w:rsidRPr="00AA5DA2" w:rsidRDefault="00AF26FC" w:rsidP="000725F6">
            <w:pPr>
              <w:pStyle w:val="TAL"/>
              <w:rPr>
                <w:ins w:id="465" w:author="Author"/>
                <w:lang w:eastAsia="ja-JP"/>
              </w:rPr>
            </w:pPr>
            <w:ins w:id="466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0028DE4B" w14:textId="77777777" w:rsidR="00AF26FC" w:rsidRPr="00AA5DA2" w:rsidRDefault="00AF26FC" w:rsidP="000725F6">
            <w:pPr>
              <w:pStyle w:val="TAL"/>
              <w:rPr>
                <w:ins w:id="467" w:author="Author"/>
                <w:lang w:eastAsia="ja-JP"/>
              </w:rPr>
            </w:pPr>
          </w:p>
        </w:tc>
        <w:tc>
          <w:tcPr>
            <w:tcW w:w="1620" w:type="dxa"/>
          </w:tcPr>
          <w:p w14:paraId="3AE4A555" w14:textId="77777777" w:rsidR="00AF26FC" w:rsidRPr="00AA5DA2" w:rsidRDefault="00AF26FC" w:rsidP="000725F6">
            <w:pPr>
              <w:pStyle w:val="TAL"/>
              <w:rPr>
                <w:ins w:id="468" w:author="Author"/>
                <w:lang w:eastAsia="ja-JP"/>
              </w:rPr>
            </w:pPr>
            <w:ins w:id="469" w:author="Author">
              <w:r w:rsidRPr="0090263D">
                <w:rPr>
                  <w:lang w:eastAsia="ja-JP"/>
                </w:rPr>
                <w:t>9.2.3.1</w:t>
              </w:r>
            </w:ins>
          </w:p>
        </w:tc>
        <w:tc>
          <w:tcPr>
            <w:tcW w:w="1827" w:type="dxa"/>
          </w:tcPr>
          <w:p w14:paraId="70A78FA9" w14:textId="77777777" w:rsidR="00AF26FC" w:rsidRPr="00AA5DA2" w:rsidRDefault="00AF26FC" w:rsidP="000725F6">
            <w:pPr>
              <w:pStyle w:val="TAL"/>
              <w:rPr>
                <w:ins w:id="470" w:author="Author"/>
                <w:lang w:eastAsia="ja-JP"/>
              </w:rPr>
            </w:pPr>
          </w:p>
        </w:tc>
        <w:tc>
          <w:tcPr>
            <w:tcW w:w="1080" w:type="dxa"/>
          </w:tcPr>
          <w:p w14:paraId="673F3031" w14:textId="77777777" w:rsidR="00AF26FC" w:rsidRPr="00AA5DA2" w:rsidRDefault="00AF26FC" w:rsidP="000725F6">
            <w:pPr>
              <w:pStyle w:val="TAC"/>
              <w:rPr>
                <w:ins w:id="471" w:author="Author"/>
                <w:lang w:eastAsia="ja-JP"/>
              </w:rPr>
            </w:pPr>
            <w:ins w:id="472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E28B3EB" w14:textId="77777777" w:rsidR="00AF26FC" w:rsidRPr="00AA5DA2" w:rsidRDefault="00AF26FC" w:rsidP="000725F6">
            <w:pPr>
              <w:pStyle w:val="TAC"/>
              <w:rPr>
                <w:ins w:id="473" w:author="Author"/>
                <w:lang w:eastAsia="ja-JP"/>
              </w:rPr>
            </w:pPr>
            <w:ins w:id="474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AF26FC" w:rsidRPr="00AA5DA2" w14:paraId="57AD9FE7" w14:textId="77777777" w:rsidTr="000725F6">
        <w:trPr>
          <w:ins w:id="475" w:author="Author"/>
        </w:trPr>
        <w:tc>
          <w:tcPr>
            <w:tcW w:w="2122" w:type="dxa"/>
          </w:tcPr>
          <w:p w14:paraId="4B8A781C" w14:textId="77777777" w:rsidR="00AF26FC" w:rsidRPr="00AA5DA2" w:rsidRDefault="00AF26FC" w:rsidP="000725F6">
            <w:pPr>
              <w:pStyle w:val="TAL"/>
              <w:rPr>
                <w:ins w:id="476" w:author="Author"/>
                <w:lang w:eastAsia="ja-JP"/>
              </w:rPr>
            </w:pPr>
            <w:ins w:id="477" w:author="Author">
              <w:r>
                <w:rPr>
                  <w:rFonts w:hint="eastAsia"/>
                  <w:lang w:eastAsia="zh-CN"/>
                </w:rPr>
                <w:t>Handover</w:t>
              </w:r>
              <w:r w:rsidRPr="00AA5DA2">
                <w:rPr>
                  <w:lang w:eastAsia="ja-JP"/>
                </w:rPr>
                <w:t xml:space="preserve"> Report Type</w:t>
              </w:r>
            </w:ins>
          </w:p>
        </w:tc>
        <w:tc>
          <w:tcPr>
            <w:tcW w:w="1260" w:type="dxa"/>
          </w:tcPr>
          <w:p w14:paraId="1A2EB519" w14:textId="77777777" w:rsidR="00AF26FC" w:rsidRPr="00AA5DA2" w:rsidRDefault="00AF26FC" w:rsidP="000725F6">
            <w:pPr>
              <w:pStyle w:val="TAL"/>
              <w:rPr>
                <w:ins w:id="478" w:author="Author"/>
                <w:lang w:eastAsia="ja-JP"/>
              </w:rPr>
            </w:pPr>
            <w:ins w:id="479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0CE63B47" w14:textId="77777777" w:rsidR="00AF26FC" w:rsidRPr="00AA5DA2" w:rsidRDefault="00AF26FC" w:rsidP="000725F6">
            <w:pPr>
              <w:pStyle w:val="TAL"/>
              <w:rPr>
                <w:ins w:id="480" w:author="Author"/>
                <w:lang w:eastAsia="ja-JP"/>
              </w:rPr>
            </w:pPr>
          </w:p>
        </w:tc>
        <w:tc>
          <w:tcPr>
            <w:tcW w:w="1620" w:type="dxa"/>
          </w:tcPr>
          <w:p w14:paraId="777CD94C" w14:textId="77777777" w:rsidR="00AF26FC" w:rsidRPr="00AA5DA2" w:rsidRDefault="00AF26FC" w:rsidP="000725F6">
            <w:pPr>
              <w:pStyle w:val="TAL"/>
              <w:rPr>
                <w:ins w:id="481" w:author="Author"/>
                <w:lang w:eastAsia="ja-JP"/>
              </w:rPr>
            </w:pPr>
            <w:ins w:id="482" w:author="Author">
              <w:r w:rsidRPr="00AA5DA2">
                <w:rPr>
                  <w:lang w:eastAsia="ja-JP"/>
                </w:rPr>
                <w:t>ENUMERATED (HO too early, HO to wrong cell,</w:t>
              </w:r>
              <w:r>
                <w:rPr>
                  <w:lang w:eastAsia="ja-JP"/>
                </w:rPr>
                <w:t xml:space="preserve"> Inter-system ping-pong…</w:t>
              </w:r>
              <w:r w:rsidRPr="00AA5DA2">
                <w:rPr>
                  <w:lang w:eastAsia="ja-JP"/>
                </w:rPr>
                <w:t>)</w:t>
              </w:r>
            </w:ins>
          </w:p>
        </w:tc>
        <w:tc>
          <w:tcPr>
            <w:tcW w:w="1827" w:type="dxa"/>
          </w:tcPr>
          <w:p w14:paraId="0BA935E5" w14:textId="77777777" w:rsidR="00AF26FC" w:rsidRPr="00AA5DA2" w:rsidRDefault="00AF26FC" w:rsidP="000725F6">
            <w:pPr>
              <w:pStyle w:val="TAL"/>
              <w:rPr>
                <w:ins w:id="483" w:author="Author"/>
                <w:lang w:eastAsia="ja-JP"/>
              </w:rPr>
            </w:pPr>
          </w:p>
        </w:tc>
        <w:tc>
          <w:tcPr>
            <w:tcW w:w="1080" w:type="dxa"/>
          </w:tcPr>
          <w:p w14:paraId="75853A46" w14:textId="77777777" w:rsidR="00AF26FC" w:rsidRPr="00AA5DA2" w:rsidRDefault="00AF26FC" w:rsidP="000725F6">
            <w:pPr>
              <w:pStyle w:val="TAC"/>
              <w:rPr>
                <w:ins w:id="484" w:author="Author"/>
                <w:lang w:eastAsia="ja-JP"/>
              </w:rPr>
            </w:pPr>
            <w:ins w:id="485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3199674" w14:textId="77777777" w:rsidR="00AF26FC" w:rsidRPr="00AA5DA2" w:rsidRDefault="00AF26FC" w:rsidP="000725F6">
            <w:pPr>
              <w:pStyle w:val="TAC"/>
              <w:rPr>
                <w:ins w:id="486" w:author="Author"/>
                <w:lang w:eastAsia="ja-JP"/>
              </w:rPr>
            </w:pPr>
            <w:ins w:id="487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AF26FC" w:rsidRPr="00AA5DA2" w14:paraId="429E36CB" w14:textId="77777777" w:rsidTr="000725F6">
        <w:trPr>
          <w:ins w:id="488" w:author="Author"/>
        </w:trPr>
        <w:tc>
          <w:tcPr>
            <w:tcW w:w="2122" w:type="dxa"/>
          </w:tcPr>
          <w:p w14:paraId="3ADC50DD" w14:textId="77777777" w:rsidR="00AF26FC" w:rsidRPr="00AA5DA2" w:rsidRDefault="00AF26FC" w:rsidP="000725F6">
            <w:pPr>
              <w:pStyle w:val="TAL"/>
              <w:rPr>
                <w:ins w:id="489" w:author="Author"/>
                <w:lang w:eastAsia="ja-JP"/>
              </w:rPr>
            </w:pPr>
            <w:ins w:id="490" w:author="Author">
              <w:r>
                <w:rPr>
                  <w:rFonts w:hint="eastAsia"/>
                  <w:lang w:eastAsia="zh-CN"/>
                </w:rPr>
                <w:t>Handover</w:t>
              </w:r>
              <w:r w:rsidRPr="00AA5DA2">
                <w:rPr>
                  <w:lang w:eastAsia="ja-JP"/>
                </w:rPr>
                <w:t xml:space="preserve"> Cause</w:t>
              </w:r>
            </w:ins>
          </w:p>
        </w:tc>
        <w:tc>
          <w:tcPr>
            <w:tcW w:w="1260" w:type="dxa"/>
          </w:tcPr>
          <w:p w14:paraId="3116F000" w14:textId="77777777" w:rsidR="00AF26FC" w:rsidRPr="00AA5DA2" w:rsidRDefault="00AF26FC" w:rsidP="000725F6">
            <w:pPr>
              <w:pStyle w:val="TAL"/>
              <w:rPr>
                <w:ins w:id="491" w:author="Author"/>
                <w:lang w:eastAsia="ja-JP"/>
              </w:rPr>
            </w:pPr>
            <w:ins w:id="492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5801EEF0" w14:textId="77777777" w:rsidR="00AF26FC" w:rsidRPr="00AA5DA2" w:rsidRDefault="00AF26FC" w:rsidP="000725F6">
            <w:pPr>
              <w:pStyle w:val="TAL"/>
              <w:rPr>
                <w:ins w:id="493" w:author="Author"/>
                <w:lang w:eastAsia="ja-JP"/>
              </w:rPr>
            </w:pPr>
          </w:p>
        </w:tc>
        <w:tc>
          <w:tcPr>
            <w:tcW w:w="1620" w:type="dxa"/>
          </w:tcPr>
          <w:p w14:paraId="5D385D34" w14:textId="77777777" w:rsidR="00AF26FC" w:rsidRPr="00AA5DA2" w:rsidRDefault="00AF26FC" w:rsidP="000725F6">
            <w:pPr>
              <w:pStyle w:val="TAL"/>
              <w:rPr>
                <w:ins w:id="494" w:author="Author"/>
                <w:lang w:eastAsia="ja-JP"/>
              </w:rPr>
            </w:pPr>
            <w:ins w:id="495" w:author="Author">
              <w:r w:rsidRPr="00AA5DA2">
                <w:rPr>
                  <w:lang w:eastAsia="ja-JP"/>
                </w:rPr>
                <w:t>Cause</w:t>
              </w:r>
            </w:ins>
          </w:p>
          <w:p w14:paraId="565C82EF" w14:textId="77777777" w:rsidR="00AF26FC" w:rsidRPr="00AA5DA2" w:rsidRDefault="00AF26FC" w:rsidP="000725F6">
            <w:pPr>
              <w:pStyle w:val="TAL"/>
              <w:rPr>
                <w:ins w:id="496" w:author="Author"/>
                <w:lang w:eastAsia="zh-CN"/>
              </w:rPr>
            </w:pPr>
            <w:ins w:id="497" w:author="Author">
              <w:r w:rsidRPr="00AA5DA2">
                <w:rPr>
                  <w:lang w:eastAsia="ja-JP"/>
                </w:rPr>
                <w:t>9.2.</w:t>
              </w:r>
              <w:r>
                <w:rPr>
                  <w:rFonts w:hint="eastAsia"/>
                  <w:lang w:eastAsia="zh-CN"/>
                </w:rPr>
                <w:t>3.2</w:t>
              </w:r>
            </w:ins>
          </w:p>
        </w:tc>
        <w:tc>
          <w:tcPr>
            <w:tcW w:w="1827" w:type="dxa"/>
          </w:tcPr>
          <w:p w14:paraId="3617EC02" w14:textId="77777777" w:rsidR="00AF26FC" w:rsidRPr="00AA5DA2" w:rsidRDefault="00AF26FC" w:rsidP="000725F6">
            <w:pPr>
              <w:pStyle w:val="TAL"/>
              <w:rPr>
                <w:ins w:id="498" w:author="Author"/>
                <w:lang w:eastAsia="zh-CN"/>
              </w:rPr>
            </w:pPr>
            <w:ins w:id="499" w:author="Author">
              <w:r w:rsidRPr="00AA5DA2">
                <w:rPr>
                  <w:lang w:eastAsia="ja-JP"/>
                </w:rPr>
                <w:t xml:space="preserve">Indicates handover cause employed for handover from </w:t>
              </w:r>
              <w:r>
                <w:rPr>
                  <w:rFonts w:hint="eastAsia"/>
                  <w:lang w:eastAsia="zh-CN"/>
                </w:rPr>
                <w:t>NG-RAN node</w:t>
              </w:r>
              <w:r w:rsidRPr="00AA5DA2">
                <w:rPr>
                  <w:szCs w:val="18"/>
                  <w:vertAlign w:val="subscript"/>
                  <w:lang w:eastAsia="ja-JP"/>
                </w:rPr>
                <w:t xml:space="preserve"> 2</w:t>
              </w:r>
            </w:ins>
          </w:p>
        </w:tc>
        <w:tc>
          <w:tcPr>
            <w:tcW w:w="1080" w:type="dxa"/>
          </w:tcPr>
          <w:p w14:paraId="4EC5D2C1" w14:textId="77777777" w:rsidR="00AF26FC" w:rsidRPr="00AA5DA2" w:rsidRDefault="00AF26FC" w:rsidP="000725F6">
            <w:pPr>
              <w:pStyle w:val="TAC"/>
              <w:rPr>
                <w:ins w:id="500" w:author="Author"/>
                <w:lang w:eastAsia="ja-JP"/>
              </w:rPr>
            </w:pPr>
            <w:ins w:id="501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63321A3" w14:textId="77777777" w:rsidR="00AF26FC" w:rsidRPr="00AA5DA2" w:rsidRDefault="00AF26FC" w:rsidP="000725F6">
            <w:pPr>
              <w:pStyle w:val="TAC"/>
              <w:rPr>
                <w:ins w:id="502" w:author="Author"/>
                <w:lang w:eastAsia="ja-JP"/>
              </w:rPr>
            </w:pPr>
            <w:ins w:id="503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AF26FC" w:rsidRPr="00AA5DA2" w14:paraId="4096CBDC" w14:textId="77777777" w:rsidTr="000725F6">
        <w:trPr>
          <w:ins w:id="504" w:author="Author"/>
        </w:trPr>
        <w:tc>
          <w:tcPr>
            <w:tcW w:w="2122" w:type="dxa"/>
          </w:tcPr>
          <w:p w14:paraId="4AA8D5A6" w14:textId="77777777" w:rsidR="00AF26FC" w:rsidRPr="00AA5DA2" w:rsidRDefault="00AF26FC" w:rsidP="000725F6">
            <w:pPr>
              <w:pStyle w:val="TAL"/>
              <w:rPr>
                <w:ins w:id="505" w:author="Author"/>
                <w:lang w:eastAsia="ja-JP"/>
              </w:rPr>
            </w:pPr>
            <w:ins w:id="506" w:author="Author">
              <w:r w:rsidRPr="00AA5DA2">
                <w:rPr>
                  <w:lang w:eastAsia="ja-JP"/>
                </w:rPr>
                <w:t xml:space="preserve">Source cell </w:t>
              </w:r>
              <w:r w:rsidRPr="0090263D">
                <w:rPr>
                  <w:lang w:eastAsia="ja-JP"/>
                </w:rPr>
                <w:t>CGI</w:t>
              </w:r>
            </w:ins>
          </w:p>
        </w:tc>
        <w:tc>
          <w:tcPr>
            <w:tcW w:w="1260" w:type="dxa"/>
          </w:tcPr>
          <w:p w14:paraId="4A191B38" w14:textId="77777777" w:rsidR="00AF26FC" w:rsidRPr="00AA5DA2" w:rsidRDefault="00AF26FC" w:rsidP="000725F6">
            <w:pPr>
              <w:pStyle w:val="TAL"/>
              <w:rPr>
                <w:ins w:id="507" w:author="Author"/>
                <w:lang w:eastAsia="zh-CN"/>
              </w:rPr>
            </w:pPr>
            <w:ins w:id="508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40360BFC" w14:textId="77777777" w:rsidR="00AF26FC" w:rsidRPr="00AA5DA2" w:rsidRDefault="00AF26FC" w:rsidP="000725F6">
            <w:pPr>
              <w:pStyle w:val="TAL"/>
              <w:rPr>
                <w:ins w:id="509" w:author="Author"/>
                <w:lang w:eastAsia="ja-JP"/>
              </w:rPr>
            </w:pPr>
          </w:p>
        </w:tc>
        <w:tc>
          <w:tcPr>
            <w:tcW w:w="1620" w:type="dxa"/>
          </w:tcPr>
          <w:p w14:paraId="747697D0" w14:textId="77777777" w:rsidR="00AF26FC" w:rsidRPr="00251B45" w:rsidRDefault="00AF26FC" w:rsidP="000725F6">
            <w:pPr>
              <w:keepNext/>
              <w:keepLines/>
              <w:spacing w:after="0"/>
              <w:rPr>
                <w:ins w:id="510" w:author="Author"/>
                <w:rFonts w:ascii="Arial" w:hAnsi="Arial"/>
                <w:sz w:val="18"/>
                <w:lang w:eastAsia="ja-JP"/>
              </w:rPr>
            </w:pPr>
            <w:ins w:id="511" w:author="Author">
              <w:r>
                <w:rPr>
                  <w:rFonts w:ascii="Arial" w:hAnsi="Arial"/>
                  <w:sz w:val="18"/>
                  <w:lang w:eastAsia="ja-JP"/>
                </w:rPr>
                <w:t>NG-RAN</w:t>
              </w:r>
              <w:r w:rsidRPr="00251B45">
                <w:rPr>
                  <w:rFonts w:ascii="Arial" w:hAnsi="Arial"/>
                  <w:sz w:val="18"/>
                  <w:lang w:eastAsia="ja-JP"/>
                </w:rPr>
                <w:t xml:space="preserve"> CGI</w:t>
              </w:r>
            </w:ins>
          </w:p>
          <w:p w14:paraId="04AAFB88" w14:textId="77777777" w:rsidR="00AF26FC" w:rsidRPr="00AA5DA2" w:rsidRDefault="00AF26FC" w:rsidP="000725F6">
            <w:pPr>
              <w:keepNext/>
              <w:keepLines/>
              <w:spacing w:after="0"/>
              <w:rPr>
                <w:ins w:id="512" w:author="Author"/>
                <w:lang w:eastAsia="zh-CN"/>
              </w:rPr>
            </w:pPr>
            <w:ins w:id="513" w:author="Author">
              <w:r w:rsidRPr="00251B45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x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</w:p>
          <w:p w14:paraId="2E80325A" w14:textId="77777777" w:rsidR="00AF26FC" w:rsidRPr="00AA5DA2" w:rsidRDefault="00AF26FC" w:rsidP="000725F6">
            <w:pPr>
              <w:pStyle w:val="TAL"/>
              <w:rPr>
                <w:ins w:id="514" w:author="Author"/>
                <w:lang w:eastAsia="zh-CN"/>
              </w:rPr>
            </w:pPr>
          </w:p>
        </w:tc>
        <w:tc>
          <w:tcPr>
            <w:tcW w:w="1827" w:type="dxa"/>
          </w:tcPr>
          <w:p w14:paraId="0718650A" w14:textId="77777777" w:rsidR="00AF26FC" w:rsidRPr="00AA5DA2" w:rsidRDefault="00AF26FC" w:rsidP="000725F6">
            <w:pPr>
              <w:pStyle w:val="TAL"/>
              <w:rPr>
                <w:ins w:id="515" w:author="Author"/>
                <w:lang w:eastAsia="zh-CN"/>
              </w:rPr>
            </w:pPr>
            <w:ins w:id="516" w:author="Author">
              <w:r>
                <w:rPr>
                  <w:lang w:eastAsia="ja-JP"/>
                </w:rPr>
                <w:t xml:space="preserve">NG-RAN </w:t>
              </w:r>
              <w:r w:rsidRPr="0090263D">
                <w:rPr>
                  <w:lang w:eastAsia="ja-JP"/>
                </w:rPr>
                <w:t>CGI</w:t>
              </w:r>
              <w:r w:rsidRPr="00AA5DA2">
                <w:rPr>
                  <w:lang w:eastAsia="ja-JP"/>
                </w:rPr>
                <w:t xml:space="preserve"> of source cell for handover procedure (in </w:t>
              </w:r>
              <w:r>
                <w:rPr>
                  <w:rFonts w:hint="eastAsia"/>
                  <w:lang w:eastAsia="zh-CN"/>
                </w:rPr>
                <w:t>NG-RAN node</w:t>
              </w:r>
              <w:r w:rsidRPr="00AA5DA2">
                <w:rPr>
                  <w:szCs w:val="18"/>
                  <w:vertAlign w:val="subscript"/>
                  <w:lang w:eastAsia="ja-JP"/>
                </w:rPr>
                <w:t xml:space="preserve"> 2</w:t>
              </w:r>
              <w:r w:rsidRPr="00AA5DA2">
                <w:rPr>
                  <w:lang w:eastAsia="ja-JP"/>
                </w:rPr>
                <w:t>)</w:t>
              </w:r>
            </w:ins>
          </w:p>
        </w:tc>
        <w:tc>
          <w:tcPr>
            <w:tcW w:w="1080" w:type="dxa"/>
          </w:tcPr>
          <w:p w14:paraId="4DE8E8E7" w14:textId="77777777" w:rsidR="00AF26FC" w:rsidRPr="00AA5DA2" w:rsidRDefault="00AF26FC" w:rsidP="000725F6">
            <w:pPr>
              <w:pStyle w:val="TAC"/>
              <w:rPr>
                <w:ins w:id="517" w:author="Author"/>
                <w:lang w:eastAsia="ja-JP"/>
              </w:rPr>
            </w:pPr>
            <w:ins w:id="518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B3BCF90" w14:textId="77777777" w:rsidR="00AF26FC" w:rsidRPr="00AA5DA2" w:rsidRDefault="00AF26FC" w:rsidP="000725F6">
            <w:pPr>
              <w:pStyle w:val="TAC"/>
              <w:rPr>
                <w:ins w:id="519" w:author="Author"/>
                <w:lang w:eastAsia="ja-JP"/>
              </w:rPr>
            </w:pPr>
            <w:ins w:id="520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AF26FC" w:rsidRPr="00AA5DA2" w14:paraId="100C3960" w14:textId="77777777" w:rsidTr="000725F6">
        <w:trPr>
          <w:ins w:id="521" w:author="Author"/>
        </w:trPr>
        <w:tc>
          <w:tcPr>
            <w:tcW w:w="2122" w:type="dxa"/>
          </w:tcPr>
          <w:p w14:paraId="74179D32" w14:textId="77777777" w:rsidR="00AF26FC" w:rsidRPr="00AA5DA2" w:rsidRDefault="00AF26FC" w:rsidP="000725F6">
            <w:pPr>
              <w:pStyle w:val="TAL"/>
              <w:rPr>
                <w:ins w:id="522" w:author="Author"/>
                <w:lang w:eastAsia="ja-JP"/>
              </w:rPr>
            </w:pPr>
            <w:ins w:id="523" w:author="Author">
              <w:r>
                <w:rPr>
                  <w:lang w:eastAsia="ja-JP"/>
                </w:rPr>
                <w:t xml:space="preserve">Target </w:t>
              </w:r>
              <w:r w:rsidRPr="00AA5DA2">
                <w:rPr>
                  <w:lang w:eastAsia="ja-JP"/>
                </w:rPr>
                <w:t xml:space="preserve">cell </w:t>
              </w:r>
              <w:r w:rsidRPr="0090263D">
                <w:rPr>
                  <w:lang w:eastAsia="ja-JP"/>
                </w:rPr>
                <w:t>CGI</w:t>
              </w:r>
            </w:ins>
          </w:p>
        </w:tc>
        <w:tc>
          <w:tcPr>
            <w:tcW w:w="1260" w:type="dxa"/>
          </w:tcPr>
          <w:p w14:paraId="48F6850B" w14:textId="77777777" w:rsidR="00AF26FC" w:rsidRPr="00AA5DA2" w:rsidRDefault="00AF26FC" w:rsidP="000725F6">
            <w:pPr>
              <w:pStyle w:val="TAL"/>
              <w:rPr>
                <w:ins w:id="524" w:author="Author"/>
                <w:lang w:eastAsia="ja-JP"/>
              </w:rPr>
            </w:pPr>
            <w:ins w:id="525" w:author="Author">
              <w:r>
                <w:rPr>
                  <w:lang w:eastAsia="ja-JP"/>
                </w:rPr>
                <w:t>C-</w:t>
              </w:r>
              <w:r w:rsidRPr="005D5480">
                <w:rPr>
                  <w:lang w:eastAsia="ja-JP"/>
                </w:rPr>
                <w:t xml:space="preserve"> </w:t>
              </w:r>
              <w:proofErr w:type="spellStart"/>
              <w:r w:rsidRPr="005D5480">
                <w:rPr>
                  <w:lang w:eastAsia="ja-JP"/>
                </w:rPr>
                <w:t>ifUERLFReportContainerAbsent</w:t>
              </w:r>
              <w:proofErr w:type="spellEnd"/>
            </w:ins>
          </w:p>
        </w:tc>
        <w:tc>
          <w:tcPr>
            <w:tcW w:w="900" w:type="dxa"/>
          </w:tcPr>
          <w:p w14:paraId="345AD6D5" w14:textId="77777777" w:rsidR="00AF26FC" w:rsidRPr="00AA5DA2" w:rsidRDefault="00AF26FC" w:rsidP="000725F6">
            <w:pPr>
              <w:pStyle w:val="TAL"/>
              <w:rPr>
                <w:ins w:id="526" w:author="Author"/>
                <w:lang w:eastAsia="ja-JP"/>
              </w:rPr>
            </w:pPr>
          </w:p>
        </w:tc>
        <w:tc>
          <w:tcPr>
            <w:tcW w:w="1620" w:type="dxa"/>
          </w:tcPr>
          <w:p w14:paraId="1BF06912" w14:textId="77777777" w:rsidR="00AF26FC" w:rsidRPr="00AA5DA2" w:rsidRDefault="00AF26FC" w:rsidP="000725F6">
            <w:pPr>
              <w:pStyle w:val="TAL"/>
              <w:rPr>
                <w:ins w:id="527" w:author="Author"/>
                <w:lang w:eastAsia="ja-JP"/>
              </w:rPr>
            </w:pPr>
            <w:ins w:id="528" w:author="Author">
              <w:r>
                <w:rPr>
                  <w:lang w:eastAsia="zh-CN"/>
                </w:rPr>
                <w:t xml:space="preserve">NG-RAN </w:t>
              </w:r>
              <w:r w:rsidRPr="00C85B2D">
                <w:rPr>
                  <w:lang w:eastAsia="zh-CN"/>
                </w:rPr>
                <w:t>CGI 9.2.2.</w:t>
              </w:r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827" w:type="dxa"/>
          </w:tcPr>
          <w:p w14:paraId="70FB9A26" w14:textId="77777777" w:rsidR="00AF26FC" w:rsidRDefault="00AF26FC" w:rsidP="000725F6">
            <w:pPr>
              <w:pStyle w:val="TAL"/>
              <w:rPr>
                <w:ins w:id="529" w:author="Author"/>
                <w:lang w:eastAsia="ja-JP"/>
              </w:rPr>
            </w:pPr>
            <w:ins w:id="530" w:author="Author">
              <w:r>
                <w:rPr>
                  <w:lang w:eastAsia="ja-JP"/>
                </w:rPr>
                <w:t>NG-RAN</w:t>
              </w:r>
              <w:r w:rsidRPr="0090263D">
                <w:rPr>
                  <w:lang w:eastAsia="ja-JP"/>
                </w:rPr>
                <w:t xml:space="preserve"> CGI</w:t>
              </w:r>
              <w:r w:rsidRPr="00AA5DA2">
                <w:rPr>
                  <w:lang w:eastAsia="ja-JP"/>
                </w:rPr>
                <w:t xml:space="preserve"> of target cell for handover procedure (in </w:t>
              </w:r>
              <w:r>
                <w:rPr>
                  <w:rFonts w:hint="eastAsia"/>
                  <w:lang w:eastAsia="zh-CN"/>
                </w:rPr>
                <w:t>NG-RAN node</w:t>
              </w:r>
              <w:r w:rsidRPr="00AA5DA2">
                <w:rPr>
                  <w:szCs w:val="18"/>
                  <w:vertAlign w:val="subscript"/>
                  <w:lang w:eastAsia="ja-JP"/>
                </w:rPr>
                <w:t xml:space="preserve"> 1</w:t>
              </w:r>
              <w:r w:rsidRPr="00AA5DA2">
                <w:rPr>
                  <w:lang w:eastAsia="ja-JP"/>
                </w:rPr>
                <w:t>)</w:t>
              </w:r>
              <w:r>
                <w:rPr>
                  <w:lang w:eastAsia="ja-JP"/>
                </w:rPr>
                <w:t xml:space="preserve"> .</w:t>
              </w:r>
            </w:ins>
          </w:p>
          <w:p w14:paraId="7F558FFF" w14:textId="77777777" w:rsidR="00AF26FC" w:rsidRPr="00AA5DA2" w:rsidRDefault="00AF26FC" w:rsidP="000725F6">
            <w:pPr>
              <w:pStyle w:val="TAL"/>
              <w:rPr>
                <w:ins w:id="531" w:author="Author"/>
                <w:lang w:eastAsia="zh-CN"/>
              </w:rPr>
            </w:pPr>
            <w:ins w:id="532" w:author="Author">
              <w:r>
                <w:rPr>
                  <w:lang w:eastAsia="ja-JP"/>
                </w:rPr>
                <w:t>If the Handover Report Type is set to “Inter-system ping-pong”, it contains the target cell of the inter system handover from the other system to NG-RAN</w:t>
              </w:r>
              <w:r w:rsidRPr="00251B45">
                <w:rPr>
                  <w:rFonts w:hint="eastAsia"/>
                  <w:lang w:eastAsia="zh-CN"/>
                </w:rPr>
                <w:t xml:space="preserve"> node</w:t>
              </w:r>
              <w:r w:rsidRPr="00251B45">
                <w:rPr>
                  <w:szCs w:val="18"/>
                  <w:vertAlign w:val="subscript"/>
                  <w:lang w:eastAsia="ja-JP"/>
                </w:rPr>
                <w:t xml:space="preserve"> 1</w:t>
              </w:r>
              <w:r>
                <w:rPr>
                  <w:szCs w:val="18"/>
                  <w:vertAlign w:val="subscript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cell</w:t>
              </w:r>
            </w:ins>
          </w:p>
        </w:tc>
        <w:tc>
          <w:tcPr>
            <w:tcW w:w="1080" w:type="dxa"/>
          </w:tcPr>
          <w:p w14:paraId="108234EE" w14:textId="77777777" w:rsidR="00AF26FC" w:rsidRPr="00AA5DA2" w:rsidRDefault="00AF26FC" w:rsidP="000725F6">
            <w:pPr>
              <w:pStyle w:val="TAC"/>
              <w:rPr>
                <w:ins w:id="533" w:author="Author"/>
                <w:lang w:eastAsia="ja-JP"/>
              </w:rPr>
            </w:pPr>
            <w:ins w:id="534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E355BB6" w14:textId="77777777" w:rsidR="00AF26FC" w:rsidRPr="00AA5DA2" w:rsidRDefault="00AF26FC" w:rsidP="000725F6">
            <w:pPr>
              <w:pStyle w:val="TAC"/>
              <w:rPr>
                <w:ins w:id="535" w:author="Author"/>
                <w:lang w:eastAsia="ja-JP"/>
              </w:rPr>
            </w:pPr>
            <w:ins w:id="536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AF26FC" w:rsidRPr="00AA5DA2" w14:paraId="26CFBA3C" w14:textId="77777777" w:rsidTr="000725F6">
        <w:trPr>
          <w:ins w:id="537" w:author="Author"/>
        </w:trPr>
        <w:tc>
          <w:tcPr>
            <w:tcW w:w="2122" w:type="dxa"/>
          </w:tcPr>
          <w:p w14:paraId="4001CCDA" w14:textId="77777777" w:rsidR="00AF26FC" w:rsidRPr="00AA5DA2" w:rsidRDefault="00AF26FC" w:rsidP="000725F6">
            <w:pPr>
              <w:pStyle w:val="TAL"/>
              <w:rPr>
                <w:ins w:id="538" w:author="Author"/>
                <w:lang w:eastAsia="ja-JP"/>
              </w:rPr>
            </w:pPr>
            <w:ins w:id="539" w:author="Author">
              <w:r w:rsidRPr="00AA5DA2">
                <w:rPr>
                  <w:lang w:eastAsia="ja-JP"/>
                </w:rPr>
                <w:t xml:space="preserve">Re-establishment cell </w:t>
              </w:r>
              <w:r w:rsidRPr="0090263D">
                <w:rPr>
                  <w:lang w:eastAsia="ja-JP"/>
                </w:rPr>
                <w:t>CGI</w:t>
              </w:r>
            </w:ins>
          </w:p>
        </w:tc>
        <w:tc>
          <w:tcPr>
            <w:tcW w:w="1260" w:type="dxa"/>
          </w:tcPr>
          <w:p w14:paraId="201C8AC8" w14:textId="77777777" w:rsidR="00AF26FC" w:rsidRPr="00AA5DA2" w:rsidRDefault="00AF26FC" w:rsidP="000725F6">
            <w:pPr>
              <w:pStyle w:val="TAL"/>
              <w:rPr>
                <w:ins w:id="540" w:author="Author"/>
                <w:lang w:eastAsia="ja-JP"/>
              </w:rPr>
            </w:pPr>
            <w:ins w:id="541" w:author="Author">
              <w:r w:rsidRPr="00AA5DA2">
                <w:rPr>
                  <w:lang w:eastAsia="ja-JP"/>
                </w:rPr>
                <w:t>C-</w:t>
              </w:r>
            </w:ins>
          </w:p>
          <w:p w14:paraId="0204EE5B" w14:textId="77777777" w:rsidR="00AF26FC" w:rsidRPr="00AA5DA2" w:rsidRDefault="00AF26FC" w:rsidP="000725F6">
            <w:pPr>
              <w:pStyle w:val="TAL"/>
              <w:rPr>
                <w:ins w:id="542" w:author="Author"/>
                <w:lang w:eastAsia="zh-CN"/>
              </w:rPr>
            </w:pPr>
            <w:proofErr w:type="spellStart"/>
            <w:ins w:id="543" w:author="Author">
              <w:r w:rsidRPr="00AA5DA2">
                <w:rPr>
                  <w:lang w:eastAsia="ja-JP"/>
                </w:rPr>
                <w:t>ifHandoverReportType</w:t>
              </w:r>
              <w:proofErr w:type="spellEnd"/>
              <w:r w:rsidRPr="00AA5DA2">
                <w:rPr>
                  <w:lang w:eastAsia="ja-JP"/>
                </w:rPr>
                <w:t xml:space="preserve"> </w:t>
              </w:r>
              <w:proofErr w:type="spellStart"/>
              <w:r w:rsidRPr="00AA5DA2">
                <w:rPr>
                  <w:lang w:eastAsia="ja-JP"/>
                </w:rPr>
                <w:t>HoToWrongCell</w:t>
              </w:r>
              <w:proofErr w:type="spellEnd"/>
            </w:ins>
          </w:p>
        </w:tc>
        <w:tc>
          <w:tcPr>
            <w:tcW w:w="900" w:type="dxa"/>
          </w:tcPr>
          <w:p w14:paraId="1238C86B" w14:textId="77777777" w:rsidR="00AF26FC" w:rsidRPr="00AA5DA2" w:rsidRDefault="00AF26FC" w:rsidP="000725F6">
            <w:pPr>
              <w:pStyle w:val="TAL"/>
              <w:rPr>
                <w:ins w:id="544" w:author="Author"/>
                <w:lang w:eastAsia="ja-JP"/>
              </w:rPr>
            </w:pPr>
          </w:p>
        </w:tc>
        <w:tc>
          <w:tcPr>
            <w:tcW w:w="1620" w:type="dxa"/>
          </w:tcPr>
          <w:p w14:paraId="276D5C8F" w14:textId="77777777" w:rsidR="00AF26FC" w:rsidRPr="00AA5DA2" w:rsidRDefault="00AF26FC" w:rsidP="000725F6">
            <w:pPr>
              <w:pStyle w:val="TAL"/>
              <w:rPr>
                <w:ins w:id="545" w:author="Author"/>
                <w:lang w:eastAsia="ja-JP"/>
              </w:rPr>
            </w:pPr>
            <w:ins w:id="546" w:author="Author">
              <w:r>
                <w:rPr>
                  <w:lang w:eastAsia="zh-CN"/>
                </w:rPr>
                <w:t xml:space="preserve">NG-RAN </w:t>
              </w:r>
              <w:r w:rsidRPr="00C85B2D">
                <w:rPr>
                  <w:lang w:eastAsia="zh-CN"/>
                </w:rPr>
                <w:t>CGI 9.2.2.</w:t>
              </w:r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827" w:type="dxa"/>
          </w:tcPr>
          <w:p w14:paraId="2984A075" w14:textId="77777777" w:rsidR="00AF26FC" w:rsidRPr="00AA5DA2" w:rsidRDefault="00AF26FC" w:rsidP="000725F6">
            <w:pPr>
              <w:pStyle w:val="TAL"/>
              <w:rPr>
                <w:ins w:id="547" w:author="Author"/>
                <w:lang w:eastAsia="ja-JP"/>
              </w:rPr>
            </w:pPr>
            <w:ins w:id="548" w:author="Author">
              <w:r>
                <w:rPr>
                  <w:lang w:eastAsia="ja-JP"/>
                </w:rPr>
                <w:t>NG-RAN</w:t>
              </w:r>
              <w:r w:rsidRPr="0090263D">
                <w:rPr>
                  <w:lang w:eastAsia="ja-JP"/>
                </w:rPr>
                <w:t xml:space="preserve"> CGI</w:t>
              </w:r>
              <w:r w:rsidRPr="00AA5DA2">
                <w:rPr>
                  <w:lang w:eastAsia="ja-JP"/>
                </w:rPr>
                <w:t xml:space="preserve"> of cell where UE attempted re-establishment</w:t>
              </w:r>
            </w:ins>
          </w:p>
        </w:tc>
        <w:tc>
          <w:tcPr>
            <w:tcW w:w="1080" w:type="dxa"/>
          </w:tcPr>
          <w:p w14:paraId="600C7F6B" w14:textId="77777777" w:rsidR="00AF26FC" w:rsidRPr="00AA5DA2" w:rsidRDefault="00AF26FC" w:rsidP="000725F6">
            <w:pPr>
              <w:pStyle w:val="TAC"/>
              <w:rPr>
                <w:ins w:id="549" w:author="Author"/>
                <w:lang w:eastAsia="ja-JP"/>
              </w:rPr>
            </w:pPr>
            <w:ins w:id="550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A8120AF" w14:textId="77777777" w:rsidR="00AF26FC" w:rsidRPr="00AA5DA2" w:rsidRDefault="00AF26FC" w:rsidP="000725F6">
            <w:pPr>
              <w:pStyle w:val="TAC"/>
              <w:rPr>
                <w:ins w:id="551" w:author="Author"/>
                <w:lang w:eastAsia="ja-JP"/>
              </w:rPr>
            </w:pPr>
            <w:ins w:id="552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AF26FC" w:rsidRPr="00AA5DA2" w14:paraId="123F8ED9" w14:textId="77777777" w:rsidTr="000725F6">
        <w:trPr>
          <w:ins w:id="553" w:author="Autho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4F6A" w14:textId="77777777" w:rsidR="00AF26FC" w:rsidRPr="00AA5DA2" w:rsidRDefault="00AF26FC" w:rsidP="000725F6">
            <w:pPr>
              <w:pStyle w:val="TAL"/>
              <w:rPr>
                <w:ins w:id="554" w:author="Author"/>
                <w:lang w:eastAsia="ja-JP"/>
              </w:rPr>
            </w:pPr>
            <w:ins w:id="555" w:author="Author">
              <w:r w:rsidRPr="00AA5DA2">
                <w:rPr>
                  <w:lang w:eastAsia="ja-JP"/>
                </w:rPr>
                <w:t xml:space="preserve">Target cell in </w:t>
              </w:r>
              <w:r>
                <w:rPr>
                  <w:rFonts w:hint="eastAsia"/>
                  <w:lang w:eastAsia="zh-CN"/>
                </w:rPr>
                <w:t>E-</w:t>
              </w:r>
              <w:r w:rsidRPr="00AA5DA2">
                <w:rPr>
                  <w:lang w:eastAsia="ja-JP"/>
                </w:rPr>
                <w:t>UTRAN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5127" w14:textId="77777777" w:rsidR="00AF26FC" w:rsidRPr="00AA5DA2" w:rsidRDefault="00AF26FC" w:rsidP="000725F6">
            <w:pPr>
              <w:pStyle w:val="TAL"/>
              <w:rPr>
                <w:ins w:id="556" w:author="Author"/>
                <w:lang w:eastAsia="ja-JP"/>
              </w:rPr>
            </w:pPr>
            <w:ins w:id="557" w:author="Author">
              <w:r w:rsidRPr="00AA5DA2">
                <w:rPr>
                  <w:lang w:eastAsia="ja-JP"/>
                </w:rPr>
                <w:t>C-</w:t>
              </w:r>
            </w:ins>
          </w:p>
          <w:p w14:paraId="60E50F1F" w14:textId="77777777" w:rsidR="00AF26FC" w:rsidRPr="00AA5DA2" w:rsidRDefault="00AF26FC" w:rsidP="000725F6">
            <w:pPr>
              <w:pStyle w:val="TAL"/>
              <w:rPr>
                <w:ins w:id="558" w:author="Author"/>
                <w:lang w:eastAsia="ja-JP"/>
              </w:rPr>
            </w:pPr>
            <w:proofErr w:type="spellStart"/>
            <w:ins w:id="559" w:author="Author">
              <w:r w:rsidRPr="00AA5DA2">
                <w:rPr>
                  <w:lang w:eastAsia="ja-JP"/>
                </w:rPr>
                <w:t>ifHandoverReportType</w:t>
              </w:r>
              <w:proofErr w:type="spellEnd"/>
              <w:r w:rsidRPr="00AA5DA2">
                <w:rPr>
                  <w:lang w:eastAsia="ja-JP"/>
                </w:rPr>
                <w:t xml:space="preserve"> </w:t>
              </w:r>
              <w:proofErr w:type="spellStart"/>
              <w:r w:rsidRPr="00AA5DA2">
                <w:rPr>
                  <w:lang w:eastAsia="ja-JP"/>
                </w:rPr>
                <w:t>Inter</w:t>
              </w:r>
              <w:r>
                <w:rPr>
                  <w:lang w:eastAsia="ja-JP"/>
                </w:rPr>
                <w:t>system</w:t>
              </w:r>
              <w:r w:rsidRPr="00AA5DA2">
                <w:rPr>
                  <w:lang w:eastAsia="ja-JP"/>
                </w:rPr>
                <w:t>pingpong</w:t>
              </w:r>
              <w:proofErr w:type="spellEnd"/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FCD1" w14:textId="77777777" w:rsidR="00AF26FC" w:rsidRPr="00AA5DA2" w:rsidRDefault="00AF26FC" w:rsidP="000725F6">
            <w:pPr>
              <w:pStyle w:val="TAL"/>
              <w:rPr>
                <w:ins w:id="560" w:author="Author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AE9F" w14:textId="77777777" w:rsidR="00AF26FC" w:rsidRPr="00AA5DA2" w:rsidRDefault="00AF26FC" w:rsidP="000725F6">
            <w:pPr>
              <w:pStyle w:val="TAL"/>
              <w:rPr>
                <w:ins w:id="561" w:author="Author"/>
                <w:lang w:eastAsia="ja-JP"/>
              </w:rPr>
            </w:pPr>
            <w:ins w:id="562" w:author="Author">
              <w:r w:rsidRPr="00AA5DA2">
                <w:rPr>
                  <w:lang w:eastAsia="ja-JP"/>
                </w:rPr>
                <w:t>OCTET STRING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FBA8" w14:textId="77777777" w:rsidR="00AF26FC" w:rsidRPr="00AA5DA2" w:rsidRDefault="00AF26FC" w:rsidP="000725F6">
            <w:pPr>
              <w:pStyle w:val="TAL"/>
              <w:rPr>
                <w:ins w:id="563" w:author="Author"/>
                <w:lang w:eastAsia="ja-JP"/>
              </w:rPr>
            </w:pPr>
            <w:ins w:id="564" w:author="Author">
              <w:r w:rsidRPr="00AA5DA2">
                <w:rPr>
                  <w:lang w:eastAsia="ja-JP"/>
                </w:rPr>
                <w:t xml:space="preserve">Encoded according to </w:t>
              </w:r>
              <w:r w:rsidRPr="0000510F">
                <w:rPr>
                  <w:i/>
                  <w:lang w:eastAsia="ja-JP"/>
                </w:rPr>
                <w:t>Global Cell ID</w:t>
              </w:r>
              <w:r w:rsidRPr="00AA5DA2">
                <w:rPr>
                  <w:lang w:eastAsia="ja-JP"/>
                </w:rPr>
                <w:t xml:space="preserve"> in the </w:t>
              </w:r>
              <w:r w:rsidRPr="00AA5DA2">
                <w:rPr>
                  <w:i/>
                  <w:lang w:eastAsia="ja-JP"/>
                </w:rPr>
                <w:t xml:space="preserve">Last Visited </w:t>
              </w:r>
              <w:r>
                <w:rPr>
                  <w:rFonts w:hint="eastAsia"/>
                  <w:i/>
                  <w:lang w:eastAsia="zh-CN"/>
                </w:rPr>
                <w:t>E-</w:t>
              </w:r>
              <w:r w:rsidRPr="00AA5DA2">
                <w:rPr>
                  <w:i/>
                  <w:lang w:eastAsia="ja-JP"/>
                </w:rPr>
                <w:t>UTRAN Cell Information</w:t>
              </w:r>
              <w:r>
                <w:rPr>
                  <w:lang w:eastAsia="ja-JP"/>
                </w:rPr>
                <w:t xml:space="preserve"> IE, as defined in in TS </w:t>
              </w:r>
              <w:r>
                <w:rPr>
                  <w:rFonts w:hint="eastAsia"/>
                  <w:lang w:eastAsia="zh-CN"/>
                </w:rPr>
                <w:t>36</w:t>
              </w:r>
              <w:r w:rsidRPr="00AA5DA2">
                <w:rPr>
                  <w:lang w:eastAsia="ja-JP"/>
                </w:rPr>
                <w:t>.413 [</w:t>
              </w:r>
              <w:r>
                <w:rPr>
                  <w:rFonts w:hint="eastAsia"/>
                  <w:lang w:eastAsia="zh-CN"/>
                </w:rPr>
                <w:t>31</w:t>
              </w:r>
              <w:r w:rsidRPr="00AA5DA2">
                <w:rPr>
                  <w:lang w:eastAsia="ja-JP"/>
                </w:rPr>
                <w:t>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131A" w14:textId="77777777" w:rsidR="00AF26FC" w:rsidRPr="00AA5DA2" w:rsidRDefault="00AF26FC" w:rsidP="000725F6">
            <w:pPr>
              <w:pStyle w:val="TAC"/>
              <w:rPr>
                <w:ins w:id="565" w:author="Author"/>
                <w:lang w:eastAsia="ja-JP"/>
              </w:rPr>
            </w:pPr>
            <w:ins w:id="566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B9B0" w14:textId="77777777" w:rsidR="00AF26FC" w:rsidRPr="00AA5DA2" w:rsidRDefault="00AF26FC" w:rsidP="000725F6">
            <w:pPr>
              <w:pStyle w:val="TAC"/>
              <w:rPr>
                <w:ins w:id="567" w:author="Author"/>
                <w:lang w:eastAsia="ja-JP"/>
              </w:rPr>
            </w:pPr>
            <w:ins w:id="568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AF26FC" w:rsidRPr="00AA5DA2" w14:paraId="0FF635F9" w14:textId="77777777" w:rsidTr="000725F6">
        <w:trPr>
          <w:ins w:id="569" w:author="Autho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E2B1" w14:textId="77777777" w:rsidR="00AF26FC" w:rsidRPr="00AA5DA2" w:rsidRDefault="00AF26FC" w:rsidP="000725F6">
            <w:pPr>
              <w:pStyle w:val="TAL"/>
              <w:rPr>
                <w:ins w:id="570" w:author="Author"/>
                <w:lang w:eastAsia="ja-JP"/>
              </w:rPr>
            </w:pPr>
            <w:ins w:id="571" w:author="Author">
              <w:r w:rsidRPr="00AA5DA2">
                <w:rPr>
                  <w:lang w:eastAsia="ja-JP"/>
                </w:rPr>
                <w:t>Source cell C-RNTI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5B31" w14:textId="77777777" w:rsidR="00AF26FC" w:rsidRPr="00AA5DA2" w:rsidRDefault="00AF26FC" w:rsidP="000725F6">
            <w:pPr>
              <w:pStyle w:val="TAL"/>
              <w:rPr>
                <w:ins w:id="572" w:author="Author"/>
                <w:lang w:eastAsia="ja-JP"/>
              </w:rPr>
            </w:pPr>
            <w:ins w:id="573" w:author="Author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5E29" w14:textId="77777777" w:rsidR="00AF26FC" w:rsidRPr="00AA5DA2" w:rsidRDefault="00AF26FC" w:rsidP="000725F6">
            <w:pPr>
              <w:pStyle w:val="TAL"/>
              <w:rPr>
                <w:ins w:id="574" w:author="Author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324D" w14:textId="77777777" w:rsidR="00AF26FC" w:rsidRPr="00AA5DA2" w:rsidRDefault="00AF26FC" w:rsidP="000725F6">
            <w:pPr>
              <w:pStyle w:val="TAL"/>
              <w:rPr>
                <w:ins w:id="575" w:author="Author"/>
                <w:lang w:eastAsia="ja-JP"/>
              </w:rPr>
            </w:pPr>
            <w:ins w:id="576" w:author="Author">
              <w:r w:rsidRPr="00AA5DA2">
                <w:rPr>
                  <w:lang w:eastAsia="ja-JP"/>
                </w:rPr>
                <w:t>BIT STRING (SIZE (16))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5A90" w14:textId="77777777" w:rsidR="00AF26FC" w:rsidRPr="00AA5DA2" w:rsidRDefault="00AF26FC" w:rsidP="000725F6">
            <w:pPr>
              <w:pStyle w:val="TAL"/>
              <w:rPr>
                <w:ins w:id="577" w:author="Author"/>
                <w:lang w:eastAsia="ja-JP"/>
              </w:rPr>
            </w:pPr>
            <w:ins w:id="578" w:author="Author">
              <w:r w:rsidRPr="00AA5DA2">
                <w:rPr>
                  <w:lang w:eastAsia="ja-JP"/>
                </w:rPr>
                <w:t xml:space="preserve">C-RNTI allocated at the source </w:t>
              </w:r>
              <w:r>
                <w:rPr>
                  <w:rFonts w:hint="eastAsia"/>
                  <w:lang w:eastAsia="zh-CN"/>
                </w:rPr>
                <w:t>NG-RAN node</w:t>
              </w:r>
              <w:r w:rsidRPr="00AA5DA2">
                <w:rPr>
                  <w:lang w:eastAsia="ja-JP"/>
                </w:rPr>
                <w:t xml:space="preserve"> (in </w:t>
              </w:r>
              <w:r>
                <w:rPr>
                  <w:rFonts w:hint="eastAsia"/>
                  <w:lang w:eastAsia="zh-CN"/>
                </w:rPr>
                <w:t>NG-RAN node</w:t>
              </w:r>
              <w:r w:rsidRPr="00AA5DA2">
                <w:rPr>
                  <w:vertAlign w:val="subscript"/>
                  <w:lang w:eastAsia="ja-JP"/>
                </w:rPr>
                <w:t xml:space="preserve"> 2</w:t>
              </w:r>
              <w:r w:rsidRPr="00AA5DA2">
                <w:rPr>
                  <w:lang w:eastAsia="ja-JP"/>
                </w:rPr>
                <w:t>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0EB2" w14:textId="77777777" w:rsidR="00AF26FC" w:rsidRPr="00AA5DA2" w:rsidRDefault="00AF26FC" w:rsidP="000725F6">
            <w:pPr>
              <w:pStyle w:val="TAC"/>
              <w:rPr>
                <w:ins w:id="579" w:author="Author"/>
                <w:lang w:eastAsia="ja-JP"/>
              </w:rPr>
            </w:pPr>
            <w:ins w:id="580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87F9" w14:textId="77777777" w:rsidR="00AF26FC" w:rsidRPr="00AA5DA2" w:rsidRDefault="00AF26FC" w:rsidP="000725F6">
            <w:pPr>
              <w:pStyle w:val="TAC"/>
              <w:rPr>
                <w:ins w:id="581" w:author="Author"/>
                <w:lang w:eastAsia="ja-JP"/>
              </w:rPr>
            </w:pPr>
            <w:ins w:id="582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AF26FC" w:rsidRPr="00AA5DA2" w14:paraId="5C570337" w14:textId="77777777" w:rsidTr="000725F6">
        <w:trPr>
          <w:ins w:id="583" w:author="Autho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551D" w14:textId="77777777" w:rsidR="00AF26FC" w:rsidRPr="00AA5DA2" w:rsidRDefault="00AF26FC" w:rsidP="000725F6">
            <w:pPr>
              <w:pStyle w:val="TAL"/>
              <w:rPr>
                <w:ins w:id="584" w:author="Author"/>
                <w:lang w:eastAsia="ja-JP"/>
              </w:rPr>
            </w:pPr>
            <w:ins w:id="585" w:author="Author">
              <w:r w:rsidRPr="00AA5DA2">
                <w:rPr>
                  <w:lang w:eastAsia="ja-JP"/>
                </w:rPr>
                <w:t>Mobility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3A90" w14:textId="77777777" w:rsidR="00AF26FC" w:rsidRPr="00AA5DA2" w:rsidRDefault="00AF26FC" w:rsidP="000725F6">
            <w:pPr>
              <w:pStyle w:val="TAL"/>
              <w:rPr>
                <w:ins w:id="586" w:author="Author"/>
                <w:lang w:eastAsia="ja-JP"/>
              </w:rPr>
            </w:pPr>
            <w:ins w:id="587" w:author="Author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7810" w14:textId="77777777" w:rsidR="00AF26FC" w:rsidRPr="00AA5DA2" w:rsidRDefault="00AF26FC" w:rsidP="000725F6">
            <w:pPr>
              <w:pStyle w:val="TAL"/>
              <w:rPr>
                <w:ins w:id="588" w:author="Author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B7CE" w14:textId="77777777" w:rsidR="00AF26FC" w:rsidRPr="00AA5DA2" w:rsidRDefault="00AF26FC" w:rsidP="000725F6">
            <w:pPr>
              <w:pStyle w:val="TAL"/>
              <w:rPr>
                <w:ins w:id="589" w:author="Author"/>
                <w:lang w:eastAsia="ja-JP"/>
              </w:rPr>
            </w:pPr>
            <w:ins w:id="590" w:author="Author">
              <w:r w:rsidRPr="00AA5DA2">
                <w:rPr>
                  <w:lang w:eastAsia="ja-JP"/>
                </w:rPr>
                <w:t>BIT STRING (SIZE (32))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4A4D" w14:textId="77777777" w:rsidR="00AF26FC" w:rsidRPr="00AA5DA2" w:rsidRDefault="00AF26FC" w:rsidP="000725F6">
            <w:pPr>
              <w:pStyle w:val="TAL"/>
              <w:rPr>
                <w:ins w:id="591" w:author="Author"/>
                <w:lang w:eastAsia="ja-JP"/>
              </w:rPr>
            </w:pPr>
            <w:ins w:id="592" w:author="Author">
              <w:r w:rsidRPr="00AA5DA2">
                <w:rPr>
                  <w:lang w:eastAsia="ja-JP"/>
                </w:rPr>
                <w:t xml:space="preserve">Information provided in the HANDOVER REQUEST message from </w:t>
              </w:r>
              <w:r>
                <w:rPr>
                  <w:rFonts w:hint="eastAsia"/>
                  <w:lang w:eastAsia="zh-CN"/>
                </w:rPr>
                <w:t>NG-RAN node</w:t>
              </w:r>
              <w:r w:rsidRPr="00AA5DA2">
                <w:rPr>
                  <w:vertAlign w:val="subscript"/>
                  <w:lang w:eastAsia="ja-JP"/>
                </w:rPr>
                <w:t xml:space="preserve"> 2</w:t>
              </w:r>
              <w:r w:rsidRPr="00AA5DA2"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5E76" w14:textId="77777777" w:rsidR="00AF26FC" w:rsidRPr="00AA5DA2" w:rsidRDefault="00AF26FC" w:rsidP="000725F6">
            <w:pPr>
              <w:pStyle w:val="TAC"/>
              <w:rPr>
                <w:ins w:id="593" w:author="Author"/>
                <w:lang w:eastAsia="ja-JP"/>
              </w:rPr>
            </w:pPr>
            <w:ins w:id="594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C3B0" w14:textId="77777777" w:rsidR="00AF26FC" w:rsidRPr="00AA5DA2" w:rsidRDefault="00AF26FC" w:rsidP="000725F6">
            <w:pPr>
              <w:pStyle w:val="TAC"/>
              <w:rPr>
                <w:ins w:id="595" w:author="Author"/>
                <w:lang w:eastAsia="ja-JP"/>
              </w:rPr>
            </w:pPr>
            <w:ins w:id="596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AF26FC" w:rsidRPr="00AA5DA2" w14:paraId="2053CA78" w14:textId="77777777" w:rsidTr="000725F6">
        <w:trPr>
          <w:ins w:id="597" w:author="Autho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2B60" w14:textId="77777777" w:rsidR="00AF26FC" w:rsidRPr="00AA5DA2" w:rsidRDefault="00AF26FC" w:rsidP="000725F6">
            <w:pPr>
              <w:pStyle w:val="TAL"/>
              <w:rPr>
                <w:ins w:id="598" w:author="Author"/>
                <w:lang w:eastAsia="ja-JP"/>
              </w:rPr>
            </w:pPr>
            <w:ins w:id="599" w:author="Author">
              <w:r w:rsidRPr="00AA5DA2">
                <w:rPr>
                  <w:lang w:eastAsia="ja-JP"/>
                </w:rPr>
                <w:t>UE RLF Report Container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C5EA" w14:textId="77777777" w:rsidR="00AF26FC" w:rsidRPr="00AA5DA2" w:rsidRDefault="00AF26FC" w:rsidP="000725F6">
            <w:pPr>
              <w:pStyle w:val="TAL"/>
              <w:rPr>
                <w:ins w:id="600" w:author="Author"/>
                <w:lang w:eastAsia="ja-JP"/>
              </w:rPr>
            </w:pPr>
            <w:ins w:id="601" w:author="Author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52C8" w14:textId="77777777" w:rsidR="00AF26FC" w:rsidRPr="00AA5DA2" w:rsidRDefault="00AF26FC" w:rsidP="000725F6">
            <w:pPr>
              <w:pStyle w:val="TAL"/>
              <w:rPr>
                <w:ins w:id="602" w:author="Author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CC5F" w14:textId="77777777" w:rsidR="00AF26FC" w:rsidRPr="00AA5DA2" w:rsidRDefault="00AF26FC" w:rsidP="000725F6">
            <w:pPr>
              <w:pStyle w:val="TAL"/>
              <w:rPr>
                <w:ins w:id="603" w:author="Author"/>
                <w:lang w:eastAsia="ja-JP"/>
              </w:rPr>
            </w:pPr>
            <w:ins w:id="604" w:author="Author">
              <w:r>
                <w:rPr>
                  <w:lang w:eastAsia="ja-JP"/>
                </w:rPr>
                <w:t>9.2.2.z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5353" w14:textId="77777777" w:rsidR="00AF26FC" w:rsidRPr="00AA5DA2" w:rsidRDefault="00AF26FC" w:rsidP="000725F6">
            <w:pPr>
              <w:pStyle w:val="TAL"/>
              <w:rPr>
                <w:ins w:id="605" w:author="Author"/>
                <w:lang w:eastAsia="ja-JP"/>
              </w:rPr>
            </w:pPr>
            <w:ins w:id="606" w:author="Author">
              <w:r w:rsidRPr="00AA5DA2">
                <w:rPr>
                  <w:lang w:eastAsia="ja-JP"/>
                </w:rPr>
                <w:t xml:space="preserve">The UE RLF Report Container IE received in the </w:t>
              </w:r>
              <w:r>
                <w:t>FAILURE</w:t>
              </w:r>
              <w:r w:rsidRPr="00AA5DA2">
                <w:rPr>
                  <w:lang w:eastAsia="ja-JP"/>
                </w:rPr>
                <w:t xml:space="preserve"> INDICATION message.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3F8A" w14:textId="77777777" w:rsidR="00AF26FC" w:rsidRPr="00AA5DA2" w:rsidRDefault="00AF26FC" w:rsidP="000725F6">
            <w:pPr>
              <w:pStyle w:val="TAC"/>
              <w:rPr>
                <w:ins w:id="607" w:author="Author"/>
                <w:lang w:eastAsia="ja-JP"/>
              </w:rPr>
            </w:pPr>
            <w:ins w:id="608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674D" w14:textId="77777777" w:rsidR="00AF26FC" w:rsidRPr="00AA5DA2" w:rsidRDefault="00AF26FC" w:rsidP="000725F6">
            <w:pPr>
              <w:pStyle w:val="TAC"/>
              <w:rPr>
                <w:ins w:id="609" w:author="Author"/>
                <w:lang w:eastAsia="ja-JP"/>
              </w:rPr>
            </w:pPr>
            <w:ins w:id="610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498B1ABC" w14:textId="77777777" w:rsidR="00AF26FC" w:rsidRPr="00AA5DA2" w:rsidRDefault="00AF26FC" w:rsidP="00AF26FC">
      <w:pPr>
        <w:rPr>
          <w:ins w:id="611" w:author="Autho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F26FC" w:rsidRPr="00AA5DA2" w14:paraId="7E850B41" w14:textId="77777777" w:rsidTr="000725F6">
        <w:trPr>
          <w:ins w:id="612" w:author="Author"/>
        </w:trPr>
        <w:tc>
          <w:tcPr>
            <w:tcW w:w="3686" w:type="dxa"/>
          </w:tcPr>
          <w:p w14:paraId="788D8086" w14:textId="77777777" w:rsidR="00AF26FC" w:rsidRPr="00AA5DA2" w:rsidRDefault="00AF26FC" w:rsidP="000725F6">
            <w:pPr>
              <w:pStyle w:val="TAH"/>
              <w:rPr>
                <w:ins w:id="613" w:author="Author"/>
                <w:lang w:eastAsia="ja-JP"/>
              </w:rPr>
            </w:pPr>
            <w:ins w:id="614" w:author="Author">
              <w:r w:rsidRPr="00AA5DA2">
                <w:rPr>
                  <w:lang w:eastAsia="ja-JP"/>
                </w:rPr>
                <w:lastRenderedPageBreak/>
                <w:t>Condition</w:t>
              </w:r>
            </w:ins>
          </w:p>
        </w:tc>
        <w:tc>
          <w:tcPr>
            <w:tcW w:w="5670" w:type="dxa"/>
          </w:tcPr>
          <w:p w14:paraId="678899E6" w14:textId="77777777" w:rsidR="00AF26FC" w:rsidRPr="00AA5DA2" w:rsidRDefault="00AF26FC" w:rsidP="000725F6">
            <w:pPr>
              <w:pStyle w:val="TAH"/>
              <w:rPr>
                <w:ins w:id="615" w:author="Author"/>
                <w:lang w:eastAsia="ja-JP"/>
              </w:rPr>
            </w:pPr>
            <w:ins w:id="616" w:author="Author">
              <w:r w:rsidRPr="00AA5DA2">
                <w:rPr>
                  <w:lang w:eastAsia="ja-JP"/>
                </w:rPr>
                <w:t>Explanation</w:t>
              </w:r>
            </w:ins>
          </w:p>
        </w:tc>
      </w:tr>
      <w:tr w:rsidR="00AF26FC" w:rsidRPr="00AA5DA2" w14:paraId="1AB38714" w14:textId="77777777" w:rsidTr="000725F6">
        <w:trPr>
          <w:ins w:id="617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C2BC" w14:textId="77777777" w:rsidR="00AF26FC" w:rsidRPr="00AA5DA2" w:rsidRDefault="00AF26FC" w:rsidP="000725F6">
            <w:pPr>
              <w:pStyle w:val="TAL"/>
              <w:rPr>
                <w:ins w:id="618" w:author="Author"/>
                <w:lang w:eastAsia="zh-CN"/>
              </w:rPr>
            </w:pPr>
            <w:proofErr w:type="spellStart"/>
            <w:ins w:id="619" w:author="Author">
              <w:r w:rsidRPr="00AA5DA2">
                <w:rPr>
                  <w:lang w:eastAsia="ja-JP"/>
                </w:rPr>
                <w:t>ifHandoverReportType</w:t>
              </w:r>
              <w:proofErr w:type="spellEnd"/>
              <w:r w:rsidRPr="00AA5DA2">
                <w:rPr>
                  <w:lang w:eastAsia="ja-JP"/>
                </w:rPr>
                <w:t xml:space="preserve"> </w:t>
              </w:r>
              <w:proofErr w:type="spellStart"/>
              <w:r w:rsidRPr="00AA5DA2">
                <w:rPr>
                  <w:lang w:eastAsia="ja-JP"/>
                </w:rPr>
                <w:t>HoToWrongCell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8589" w14:textId="77777777" w:rsidR="00AF26FC" w:rsidRPr="00B52446" w:rsidRDefault="00AF26FC" w:rsidP="000725F6">
            <w:pPr>
              <w:pStyle w:val="TAL"/>
              <w:rPr>
                <w:ins w:id="620" w:author="Author"/>
                <w:lang w:val="en-US" w:eastAsia="zh-CN"/>
              </w:rPr>
            </w:pPr>
            <w:ins w:id="621" w:author="Author">
              <w:r w:rsidRPr="00AA5DA2">
                <w:rPr>
                  <w:lang w:eastAsia="ja-JP"/>
                </w:rPr>
                <w:t xml:space="preserve">This IE shall be present if the </w:t>
              </w:r>
              <w:r>
                <w:rPr>
                  <w:rFonts w:hint="eastAsia"/>
                  <w:i/>
                  <w:lang w:eastAsia="zh-CN"/>
                </w:rPr>
                <w:t>Handover</w:t>
              </w:r>
              <w:r w:rsidRPr="00AA5DA2">
                <w:rPr>
                  <w:i/>
                  <w:lang w:eastAsia="ja-JP"/>
                </w:rPr>
                <w:t xml:space="preserve"> Report Type</w:t>
              </w:r>
              <w:r w:rsidRPr="00AA5DA2">
                <w:rPr>
                  <w:lang w:eastAsia="ja-JP"/>
                </w:rPr>
                <w:t xml:space="preserve"> IE is set to the value "HO to wrong cell"</w:t>
              </w:r>
            </w:ins>
          </w:p>
        </w:tc>
      </w:tr>
      <w:tr w:rsidR="00AF26FC" w:rsidRPr="00251B45" w14:paraId="499B92D7" w14:textId="77777777" w:rsidTr="000725F6">
        <w:trPr>
          <w:ins w:id="622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C77B" w14:textId="77777777" w:rsidR="00AF26FC" w:rsidRPr="00251B45" w:rsidRDefault="00AF26FC" w:rsidP="000725F6">
            <w:pPr>
              <w:keepNext/>
              <w:keepLines/>
              <w:spacing w:after="0"/>
              <w:rPr>
                <w:ins w:id="623" w:author="Author"/>
                <w:rFonts w:ascii="Arial" w:hAnsi="Arial"/>
                <w:sz w:val="18"/>
                <w:lang w:eastAsia="ja-JP"/>
              </w:rPr>
            </w:pPr>
            <w:proofErr w:type="spellStart"/>
            <w:ins w:id="624" w:author="Author">
              <w:r w:rsidRPr="005D5480">
                <w:rPr>
                  <w:rFonts w:ascii="Arial" w:hAnsi="Arial"/>
                  <w:sz w:val="18"/>
                  <w:lang w:eastAsia="ja-JP"/>
                </w:rPr>
                <w:t>ifUERLFReportContainerAbsent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A2E3" w14:textId="77777777" w:rsidR="00AF26FC" w:rsidRPr="00251B45" w:rsidRDefault="00AF26FC" w:rsidP="000725F6">
            <w:pPr>
              <w:keepNext/>
              <w:keepLines/>
              <w:spacing w:after="0"/>
              <w:rPr>
                <w:ins w:id="625" w:author="Author"/>
                <w:rFonts w:ascii="Arial" w:hAnsi="Arial"/>
                <w:sz w:val="18"/>
                <w:lang w:eastAsia="ja-JP"/>
              </w:rPr>
            </w:pPr>
            <w:ins w:id="626" w:author="Author">
              <w:r w:rsidRPr="005D5480">
                <w:rPr>
                  <w:rFonts w:ascii="Arial" w:hAnsi="Arial"/>
                  <w:sz w:val="18"/>
                  <w:lang w:eastAsia="ja-JP"/>
                </w:rPr>
                <w:t>This IE shall be present if the UE RLF Report Container IE is absent </w:t>
              </w:r>
            </w:ins>
          </w:p>
        </w:tc>
      </w:tr>
      <w:tr w:rsidR="00AF26FC" w:rsidRPr="00AA5DA2" w14:paraId="0F9A06FD" w14:textId="77777777" w:rsidTr="000725F6">
        <w:trPr>
          <w:ins w:id="627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1AAB" w14:textId="77777777" w:rsidR="00AF26FC" w:rsidRPr="00AA5DA2" w:rsidRDefault="00AF26FC" w:rsidP="000725F6">
            <w:pPr>
              <w:pStyle w:val="TAL"/>
              <w:rPr>
                <w:ins w:id="628" w:author="Author"/>
                <w:lang w:eastAsia="ja-JP"/>
              </w:rPr>
            </w:pPr>
            <w:proofErr w:type="spellStart"/>
            <w:ins w:id="629" w:author="Author">
              <w:r w:rsidRPr="00AA5DA2">
                <w:rPr>
                  <w:lang w:eastAsia="ja-JP"/>
                </w:rPr>
                <w:t>ifHandoverReportType</w:t>
              </w:r>
              <w:proofErr w:type="spellEnd"/>
              <w:r w:rsidRPr="00AA5DA2">
                <w:rPr>
                  <w:lang w:eastAsia="ja-JP"/>
                </w:rPr>
                <w:t xml:space="preserve"> </w:t>
              </w:r>
              <w:proofErr w:type="spellStart"/>
              <w:r w:rsidRPr="00AA5DA2">
                <w:rPr>
                  <w:lang w:eastAsia="ja-JP"/>
                </w:rPr>
                <w:t>Inter</w:t>
              </w:r>
              <w:r>
                <w:rPr>
                  <w:lang w:eastAsia="ja-JP"/>
                </w:rPr>
                <w:t>system</w:t>
              </w:r>
              <w:r w:rsidRPr="00AA5DA2">
                <w:rPr>
                  <w:lang w:eastAsia="ja-JP"/>
                </w:rPr>
                <w:t>pingpong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152C" w14:textId="77777777" w:rsidR="00AF26FC" w:rsidRPr="00AA5DA2" w:rsidRDefault="00AF26FC" w:rsidP="000725F6">
            <w:pPr>
              <w:pStyle w:val="TAL"/>
              <w:rPr>
                <w:ins w:id="630" w:author="Author"/>
                <w:lang w:eastAsia="ja-JP"/>
              </w:rPr>
            </w:pPr>
            <w:ins w:id="631" w:author="Author">
              <w:r w:rsidRPr="00AA5DA2">
                <w:rPr>
                  <w:lang w:eastAsia="ja-JP"/>
                </w:rPr>
                <w:t xml:space="preserve">This IE shall be present if the </w:t>
              </w:r>
              <w:r>
                <w:rPr>
                  <w:rFonts w:hint="eastAsia"/>
                  <w:i/>
                  <w:lang w:eastAsia="zh-CN"/>
                </w:rPr>
                <w:t>Handover</w:t>
              </w:r>
              <w:r w:rsidRPr="00AA5DA2">
                <w:rPr>
                  <w:i/>
                  <w:lang w:eastAsia="ja-JP"/>
                </w:rPr>
                <w:t xml:space="preserve"> Report Type</w:t>
              </w:r>
              <w:r w:rsidRPr="00AA5DA2">
                <w:rPr>
                  <w:lang w:eastAsia="ja-JP"/>
                </w:rPr>
                <w:t xml:space="preserve"> IE is set to the value "Inter</w:t>
              </w:r>
              <w:r>
                <w:rPr>
                  <w:lang w:eastAsia="ja-JP"/>
                </w:rPr>
                <w:t>-system</w:t>
              </w:r>
              <w:r w:rsidRPr="00AA5DA2">
                <w:rPr>
                  <w:lang w:eastAsia="ja-JP"/>
                </w:rPr>
                <w:t xml:space="preserve"> ping-pong"</w:t>
              </w:r>
            </w:ins>
          </w:p>
        </w:tc>
      </w:tr>
    </w:tbl>
    <w:p w14:paraId="230ACEC2" w14:textId="77777777" w:rsidR="00AF26FC" w:rsidRDefault="00AF26FC" w:rsidP="00AF26FC">
      <w:pPr>
        <w:rPr>
          <w:ins w:id="632" w:author="Author"/>
        </w:rPr>
      </w:pPr>
    </w:p>
    <w:p w14:paraId="70AAC0D0" w14:textId="77777777" w:rsidR="00AF26FC" w:rsidRPr="00AA5DA2" w:rsidRDefault="00AF26FC" w:rsidP="00AF26FC">
      <w:pPr>
        <w:pStyle w:val="Heading4"/>
        <w:rPr>
          <w:ins w:id="633" w:author="Author"/>
        </w:rPr>
      </w:pPr>
      <w:ins w:id="634" w:author="Author">
        <w:r w:rsidRPr="00AA5DA2">
          <w:t>9.1.</w:t>
        </w:r>
        <w:r>
          <w:t>3</w:t>
        </w:r>
        <w:r w:rsidRPr="00AA5DA2">
          <w:t>.</w:t>
        </w:r>
        <w:r>
          <w:t>A</w:t>
        </w:r>
        <w:r w:rsidRPr="00AA5DA2">
          <w:tab/>
        </w:r>
        <w:r w:rsidRPr="00AA5DA2">
          <w:rPr>
            <w:szCs w:val="24"/>
          </w:rPr>
          <w:t>RESOURCE STATUS REQUEST</w:t>
        </w:r>
      </w:ins>
    </w:p>
    <w:p w14:paraId="61B3F1AF" w14:textId="77777777" w:rsidR="00AF26FC" w:rsidRPr="00AA5DA2" w:rsidRDefault="00AF26FC" w:rsidP="00AF26FC">
      <w:pPr>
        <w:rPr>
          <w:ins w:id="635" w:author="Author"/>
        </w:rPr>
      </w:pPr>
      <w:ins w:id="636" w:author="Author">
        <w:r>
          <w:t>This message is sent by an NG-RAN node</w:t>
        </w:r>
        <w:r w:rsidRPr="00AA5DA2">
          <w:rPr>
            <w:vertAlign w:val="subscript"/>
          </w:rPr>
          <w:t>1</w:t>
        </w:r>
        <w:r w:rsidRPr="00AA5DA2">
          <w:t xml:space="preserve"> to neighbouring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initiate the requested measurement according to the parameters given in the message.</w:t>
        </w:r>
      </w:ins>
    </w:p>
    <w:p w14:paraId="4F4BA5CF" w14:textId="77777777" w:rsidR="00AF26FC" w:rsidRPr="00AA5DA2" w:rsidRDefault="00AF26FC" w:rsidP="00AF26FC">
      <w:pPr>
        <w:rPr>
          <w:ins w:id="637" w:author="Author"/>
        </w:rPr>
      </w:pPr>
      <w:ins w:id="638" w:author="Author">
        <w:r>
          <w:t>Direction: NG-RAN node</w:t>
        </w:r>
        <w:r w:rsidRPr="00AA5DA2">
          <w:rPr>
            <w:vertAlign w:val="subscript"/>
          </w:rPr>
          <w:t>1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AF26FC" w:rsidRPr="00AA5DA2" w14:paraId="10EEB889" w14:textId="77777777" w:rsidTr="000725F6">
        <w:trPr>
          <w:ins w:id="639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CADF" w14:textId="77777777" w:rsidR="00AF26FC" w:rsidRPr="00AA5DA2" w:rsidRDefault="00AF26FC" w:rsidP="000725F6">
            <w:pPr>
              <w:pStyle w:val="TAH"/>
              <w:rPr>
                <w:ins w:id="640" w:author="Author"/>
                <w:lang w:eastAsia="ja-JP"/>
              </w:rPr>
            </w:pPr>
            <w:ins w:id="641" w:author="Author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8A3B" w14:textId="77777777" w:rsidR="00AF26FC" w:rsidRPr="00AA5DA2" w:rsidRDefault="00AF26FC" w:rsidP="000725F6">
            <w:pPr>
              <w:pStyle w:val="TAH"/>
              <w:rPr>
                <w:ins w:id="642" w:author="Author"/>
                <w:lang w:eastAsia="ja-JP"/>
              </w:rPr>
            </w:pPr>
            <w:ins w:id="643" w:author="Author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BC46" w14:textId="77777777" w:rsidR="00AF26FC" w:rsidRPr="00AA5DA2" w:rsidRDefault="00AF26FC" w:rsidP="000725F6">
            <w:pPr>
              <w:pStyle w:val="TAH"/>
              <w:rPr>
                <w:ins w:id="644" w:author="Author"/>
                <w:lang w:eastAsia="ja-JP"/>
              </w:rPr>
            </w:pPr>
            <w:ins w:id="645" w:author="Author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7DCE" w14:textId="77777777" w:rsidR="00AF26FC" w:rsidRPr="00AA5DA2" w:rsidRDefault="00AF26FC" w:rsidP="000725F6">
            <w:pPr>
              <w:pStyle w:val="TAH"/>
              <w:rPr>
                <w:ins w:id="646" w:author="Author"/>
                <w:lang w:eastAsia="ja-JP"/>
              </w:rPr>
            </w:pPr>
            <w:ins w:id="647" w:author="Author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2067" w14:textId="77777777" w:rsidR="00AF26FC" w:rsidRPr="00AA5DA2" w:rsidRDefault="00AF26FC" w:rsidP="000725F6">
            <w:pPr>
              <w:pStyle w:val="TAH"/>
              <w:rPr>
                <w:ins w:id="648" w:author="Author"/>
                <w:lang w:eastAsia="ja-JP"/>
              </w:rPr>
            </w:pPr>
            <w:ins w:id="649" w:author="Author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DDB8" w14:textId="77777777" w:rsidR="00AF26FC" w:rsidRPr="00AA5DA2" w:rsidRDefault="00AF26FC" w:rsidP="000725F6">
            <w:pPr>
              <w:pStyle w:val="TAH"/>
              <w:rPr>
                <w:ins w:id="650" w:author="Author"/>
                <w:lang w:eastAsia="ja-JP"/>
              </w:rPr>
            </w:pPr>
            <w:ins w:id="651" w:author="Author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AE90" w14:textId="77777777" w:rsidR="00AF26FC" w:rsidRPr="00AA5DA2" w:rsidRDefault="00AF26FC" w:rsidP="000725F6">
            <w:pPr>
              <w:pStyle w:val="TAH"/>
              <w:rPr>
                <w:ins w:id="652" w:author="Author"/>
                <w:lang w:eastAsia="ja-JP"/>
              </w:rPr>
            </w:pPr>
            <w:ins w:id="653" w:author="Author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AF26FC" w:rsidRPr="00AA5DA2" w14:paraId="66F3BEE2" w14:textId="77777777" w:rsidTr="000725F6">
        <w:trPr>
          <w:ins w:id="654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1ABD" w14:textId="77777777" w:rsidR="00AF26FC" w:rsidRPr="00AA5DA2" w:rsidRDefault="00AF26FC" w:rsidP="000725F6">
            <w:pPr>
              <w:pStyle w:val="TAL"/>
              <w:rPr>
                <w:ins w:id="655" w:author="Author"/>
                <w:lang w:eastAsia="ja-JP"/>
              </w:rPr>
            </w:pPr>
            <w:ins w:id="656" w:author="Author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9CA0" w14:textId="77777777" w:rsidR="00AF26FC" w:rsidRPr="00AA5DA2" w:rsidRDefault="00AF26FC" w:rsidP="000725F6">
            <w:pPr>
              <w:pStyle w:val="TAL"/>
              <w:rPr>
                <w:ins w:id="657" w:author="Author"/>
                <w:lang w:eastAsia="ja-JP"/>
              </w:rPr>
            </w:pPr>
            <w:ins w:id="658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8968" w14:textId="77777777" w:rsidR="00AF26FC" w:rsidRPr="00AA5DA2" w:rsidRDefault="00AF26FC" w:rsidP="000725F6">
            <w:pPr>
              <w:pStyle w:val="TAL"/>
              <w:rPr>
                <w:ins w:id="659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281B" w14:textId="77777777" w:rsidR="00AF26FC" w:rsidRPr="00AA5DA2" w:rsidRDefault="00AF26FC" w:rsidP="000725F6">
            <w:pPr>
              <w:pStyle w:val="TAL"/>
              <w:rPr>
                <w:ins w:id="660" w:author="Author"/>
                <w:lang w:eastAsia="ja-JP"/>
              </w:rPr>
            </w:pPr>
            <w:ins w:id="661" w:author="Author">
              <w:r w:rsidRPr="00AA5DA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7F08" w14:textId="77777777" w:rsidR="00AF26FC" w:rsidRPr="00AA5DA2" w:rsidRDefault="00AF26FC" w:rsidP="000725F6">
            <w:pPr>
              <w:pStyle w:val="TAL"/>
              <w:rPr>
                <w:ins w:id="662" w:author="Author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2CFA" w14:textId="77777777" w:rsidR="00AF26FC" w:rsidRPr="00AA5DA2" w:rsidRDefault="00AF26FC" w:rsidP="000725F6">
            <w:pPr>
              <w:pStyle w:val="TAC"/>
              <w:rPr>
                <w:ins w:id="663" w:author="Author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28D7" w14:textId="77777777" w:rsidR="00AF26FC" w:rsidRPr="00AA5DA2" w:rsidRDefault="00AF26FC" w:rsidP="000725F6">
            <w:pPr>
              <w:pStyle w:val="TAC"/>
              <w:rPr>
                <w:ins w:id="664" w:author="Author"/>
                <w:lang w:eastAsia="ja-JP"/>
              </w:rPr>
            </w:pPr>
          </w:p>
        </w:tc>
      </w:tr>
      <w:tr w:rsidR="00AF26FC" w:rsidRPr="00AA5DA2" w14:paraId="7BCC2777" w14:textId="77777777" w:rsidTr="000725F6">
        <w:trPr>
          <w:ins w:id="665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CAD4" w14:textId="77777777" w:rsidR="00AF26FC" w:rsidRPr="00AA5DA2" w:rsidRDefault="00AF26FC" w:rsidP="000725F6">
            <w:pPr>
              <w:pStyle w:val="TAL"/>
              <w:rPr>
                <w:ins w:id="666" w:author="Author"/>
                <w:lang w:eastAsia="ja-JP"/>
              </w:rPr>
            </w:pPr>
            <w:ins w:id="667" w:author="Author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1 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01FA" w14:textId="77777777" w:rsidR="00AF26FC" w:rsidRPr="00AA5DA2" w:rsidRDefault="00AF26FC" w:rsidP="000725F6">
            <w:pPr>
              <w:pStyle w:val="TAL"/>
              <w:rPr>
                <w:ins w:id="668" w:author="Author"/>
                <w:lang w:eastAsia="ja-JP"/>
              </w:rPr>
            </w:pPr>
            <w:ins w:id="669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C14B" w14:textId="77777777" w:rsidR="00AF26FC" w:rsidRPr="00AA5DA2" w:rsidRDefault="00AF26FC" w:rsidP="000725F6">
            <w:pPr>
              <w:pStyle w:val="TAL"/>
              <w:rPr>
                <w:ins w:id="670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1C42" w14:textId="77777777" w:rsidR="00AF26FC" w:rsidRPr="00AA5DA2" w:rsidRDefault="00AF26FC" w:rsidP="000725F6">
            <w:pPr>
              <w:pStyle w:val="TAL"/>
              <w:rPr>
                <w:ins w:id="671" w:author="Author"/>
                <w:lang w:eastAsia="ja-JP"/>
              </w:rPr>
            </w:pPr>
            <w:ins w:id="672" w:author="Author">
              <w:r w:rsidRPr="00D86744">
                <w:rPr>
                  <w:lang w:eastAsia="ja-JP"/>
                </w:rPr>
                <w:t>INTEGER (1..</w:t>
              </w:r>
              <w:r w:rsidRPr="00A96CB5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 xml:space="preserve">,...) 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EACB" w14:textId="77777777" w:rsidR="00AF26FC" w:rsidRPr="00AA5DA2" w:rsidRDefault="00AF26FC" w:rsidP="000725F6">
            <w:pPr>
              <w:pStyle w:val="TAL"/>
              <w:rPr>
                <w:ins w:id="673" w:author="Author"/>
                <w:lang w:eastAsia="ja-JP"/>
              </w:rPr>
            </w:pPr>
            <w:ins w:id="674" w:author="Author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26EA" w14:textId="77777777" w:rsidR="00AF26FC" w:rsidRPr="00AA5DA2" w:rsidRDefault="00AF26FC" w:rsidP="000725F6">
            <w:pPr>
              <w:pStyle w:val="TAC"/>
              <w:rPr>
                <w:ins w:id="675" w:author="Author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CF8D" w14:textId="77777777" w:rsidR="00AF26FC" w:rsidRPr="00AA5DA2" w:rsidRDefault="00AF26FC" w:rsidP="000725F6">
            <w:pPr>
              <w:pStyle w:val="TAC"/>
              <w:rPr>
                <w:ins w:id="676" w:author="Author"/>
                <w:lang w:eastAsia="ja-JP"/>
              </w:rPr>
            </w:pPr>
          </w:p>
        </w:tc>
      </w:tr>
      <w:tr w:rsidR="00AF26FC" w:rsidRPr="00AA5DA2" w14:paraId="1A1E9E76" w14:textId="77777777" w:rsidTr="000725F6">
        <w:trPr>
          <w:ins w:id="677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F8DD" w14:textId="77777777" w:rsidR="00AF26FC" w:rsidRPr="00AA5DA2" w:rsidRDefault="00AF26FC" w:rsidP="000725F6">
            <w:pPr>
              <w:pStyle w:val="TAL"/>
              <w:rPr>
                <w:ins w:id="678" w:author="Author"/>
                <w:lang w:eastAsia="ja-JP"/>
              </w:rPr>
            </w:pPr>
            <w:ins w:id="679" w:author="Author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2 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2136" w14:textId="77777777" w:rsidR="00AF26FC" w:rsidRPr="00AA5DA2" w:rsidRDefault="00AF26FC" w:rsidP="000725F6">
            <w:pPr>
              <w:pStyle w:val="TAL"/>
              <w:rPr>
                <w:ins w:id="680" w:author="Author"/>
                <w:lang w:eastAsia="ja-JP"/>
              </w:rPr>
            </w:pPr>
            <w:ins w:id="681" w:author="Author">
              <w:r w:rsidRPr="00AA5DA2">
                <w:rPr>
                  <w:lang w:eastAsia="ja-JP"/>
                </w:rPr>
                <w:t>C-</w:t>
              </w:r>
              <w:proofErr w:type="spellStart"/>
              <w:r w:rsidRPr="00AA5DA2">
                <w:rPr>
                  <w:lang w:eastAsia="ja-JP"/>
                </w:rPr>
                <w:t>ifRegistrationRequestStoporPartialStoporAdd</w:t>
              </w:r>
              <w:proofErr w:type="spellEnd"/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CFCF" w14:textId="77777777" w:rsidR="00AF26FC" w:rsidRPr="00AA5DA2" w:rsidRDefault="00AF26FC" w:rsidP="000725F6">
            <w:pPr>
              <w:pStyle w:val="TAL"/>
              <w:rPr>
                <w:ins w:id="682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2512" w14:textId="77777777" w:rsidR="00AF26FC" w:rsidRPr="00AA5DA2" w:rsidRDefault="00AF26FC" w:rsidP="000725F6">
            <w:pPr>
              <w:pStyle w:val="TAL"/>
              <w:rPr>
                <w:ins w:id="683" w:author="Author"/>
                <w:lang w:eastAsia="ja-JP"/>
              </w:rPr>
            </w:pPr>
            <w:ins w:id="684" w:author="Author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FA74" w14:textId="77777777" w:rsidR="00AF26FC" w:rsidRPr="00AA5DA2" w:rsidRDefault="00AF26FC" w:rsidP="000725F6">
            <w:pPr>
              <w:pStyle w:val="TAL"/>
              <w:rPr>
                <w:ins w:id="685" w:author="Author"/>
                <w:lang w:eastAsia="ja-JP"/>
              </w:rPr>
            </w:pPr>
            <w:ins w:id="686" w:author="Author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28F5" w14:textId="77777777" w:rsidR="00AF26FC" w:rsidRPr="00AA5DA2" w:rsidRDefault="00AF26FC" w:rsidP="000725F6">
            <w:pPr>
              <w:pStyle w:val="TAC"/>
              <w:rPr>
                <w:ins w:id="687" w:author="Author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F95F" w14:textId="77777777" w:rsidR="00AF26FC" w:rsidRPr="00AA5DA2" w:rsidRDefault="00AF26FC" w:rsidP="000725F6">
            <w:pPr>
              <w:pStyle w:val="TAC"/>
              <w:rPr>
                <w:ins w:id="688" w:author="Author"/>
                <w:lang w:eastAsia="ja-JP"/>
              </w:rPr>
            </w:pPr>
          </w:p>
        </w:tc>
      </w:tr>
      <w:tr w:rsidR="00AF26FC" w:rsidRPr="00DB4D57" w14:paraId="1C7ABFC2" w14:textId="77777777" w:rsidTr="000725F6">
        <w:trPr>
          <w:ins w:id="689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CC64" w14:textId="77777777" w:rsidR="00AF26FC" w:rsidRPr="00DB4D57" w:rsidRDefault="00AF26FC" w:rsidP="000725F6">
            <w:pPr>
              <w:pStyle w:val="TAL"/>
              <w:rPr>
                <w:ins w:id="690" w:author="Author"/>
                <w:lang w:eastAsia="ja-JP"/>
              </w:rPr>
            </w:pPr>
            <w:ins w:id="691" w:author="Author">
              <w:r w:rsidRPr="00422562">
                <w:rPr>
                  <w:lang w:eastAsia="ja-JP"/>
                </w:rPr>
                <w:t>Registration Request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E2A7" w14:textId="77777777" w:rsidR="00AF26FC" w:rsidRPr="00DB4D57" w:rsidRDefault="00AF26FC" w:rsidP="000725F6">
            <w:pPr>
              <w:pStyle w:val="TAL"/>
              <w:rPr>
                <w:ins w:id="692" w:author="Author"/>
                <w:lang w:eastAsia="ja-JP"/>
              </w:rPr>
            </w:pPr>
            <w:ins w:id="693" w:author="Author">
              <w:r w:rsidRPr="0042256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2811" w14:textId="77777777" w:rsidR="00AF26FC" w:rsidRPr="00DB4D57" w:rsidRDefault="00AF26FC" w:rsidP="000725F6">
            <w:pPr>
              <w:pStyle w:val="TAL"/>
              <w:rPr>
                <w:ins w:id="694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D057" w14:textId="77777777" w:rsidR="00AF26FC" w:rsidRPr="00422562" w:rsidRDefault="00AF26FC" w:rsidP="000725F6">
            <w:pPr>
              <w:pStyle w:val="TAL"/>
              <w:rPr>
                <w:ins w:id="695" w:author="Author"/>
                <w:lang w:eastAsia="ja-JP"/>
              </w:rPr>
            </w:pPr>
            <w:ins w:id="696" w:author="Author">
              <w:r w:rsidRPr="00422562">
                <w:rPr>
                  <w:lang w:eastAsia="ja-JP"/>
                </w:rPr>
                <w:t>ENUMERATED(start, stop,</w:t>
              </w:r>
            </w:ins>
          </w:p>
          <w:p w14:paraId="29049457" w14:textId="77777777" w:rsidR="00AF26FC" w:rsidRPr="00DB4D57" w:rsidRDefault="00AF26FC" w:rsidP="000725F6">
            <w:pPr>
              <w:pStyle w:val="TAL"/>
              <w:rPr>
                <w:ins w:id="697" w:author="Author"/>
                <w:lang w:eastAsia="ja-JP"/>
              </w:rPr>
            </w:pPr>
            <w:ins w:id="698" w:author="Author">
              <w:r w:rsidRPr="00422562">
                <w:rPr>
                  <w:lang w:eastAsia="ja-JP"/>
                </w:rPr>
                <w:t>add,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9550" w14:textId="77777777" w:rsidR="00AF26FC" w:rsidRPr="00DB4D57" w:rsidRDefault="00AF26FC" w:rsidP="000725F6">
            <w:pPr>
              <w:pStyle w:val="TAL"/>
              <w:rPr>
                <w:ins w:id="699" w:author="Author"/>
                <w:lang w:eastAsia="ja-JP"/>
              </w:rPr>
            </w:pPr>
            <w:ins w:id="700" w:author="Author">
              <w:r w:rsidRPr="00422562">
                <w:rPr>
                  <w:lang w:eastAsia="ja-JP"/>
                </w:rPr>
                <w:t>Type of request for which the resource status is required.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F162" w14:textId="77777777" w:rsidR="00AF26FC" w:rsidRPr="00DB4D57" w:rsidRDefault="00AF26FC" w:rsidP="000725F6">
            <w:pPr>
              <w:pStyle w:val="TAC"/>
              <w:rPr>
                <w:ins w:id="701" w:author="Author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15D7" w14:textId="77777777" w:rsidR="00AF26FC" w:rsidRPr="00DB4D57" w:rsidRDefault="00AF26FC" w:rsidP="000725F6">
            <w:pPr>
              <w:pStyle w:val="TAC"/>
              <w:rPr>
                <w:ins w:id="702" w:author="Author"/>
                <w:lang w:eastAsia="ja-JP"/>
              </w:rPr>
            </w:pPr>
          </w:p>
        </w:tc>
      </w:tr>
      <w:tr w:rsidR="00AF26FC" w:rsidRPr="00DB4D57" w14:paraId="64DBA085" w14:textId="77777777" w:rsidTr="000725F6">
        <w:trPr>
          <w:ins w:id="703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4979" w14:textId="77777777" w:rsidR="00AF26FC" w:rsidRPr="00DB4D57" w:rsidRDefault="00AF26FC" w:rsidP="000725F6">
            <w:pPr>
              <w:pStyle w:val="TAL"/>
              <w:rPr>
                <w:ins w:id="704" w:author="Author"/>
                <w:lang w:eastAsia="ja-JP"/>
              </w:rPr>
            </w:pPr>
            <w:ins w:id="705" w:author="Author">
              <w:r w:rsidRPr="00422562">
                <w:rPr>
                  <w:lang w:eastAsia="ja-JP"/>
                </w:rPr>
                <w:t>Report Characteristics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7230" w14:textId="77777777" w:rsidR="00AF26FC" w:rsidRPr="00DB4D57" w:rsidRDefault="00AF26FC" w:rsidP="000725F6">
            <w:pPr>
              <w:pStyle w:val="TAL"/>
              <w:rPr>
                <w:ins w:id="706" w:author="Author"/>
                <w:lang w:eastAsia="ja-JP"/>
              </w:rPr>
            </w:pPr>
            <w:ins w:id="707" w:author="Author">
              <w:r w:rsidRPr="00AA5DA2">
                <w:rPr>
                  <w:lang w:eastAsia="ja-JP"/>
                </w:rPr>
                <w:t>C-</w:t>
              </w:r>
              <w:proofErr w:type="spellStart"/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  <w:proofErr w:type="spellEnd"/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5D00" w14:textId="77777777" w:rsidR="00AF26FC" w:rsidRPr="00DB4D57" w:rsidRDefault="00AF26FC" w:rsidP="000725F6">
            <w:pPr>
              <w:pStyle w:val="TAL"/>
              <w:rPr>
                <w:ins w:id="708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A05E" w14:textId="77777777" w:rsidR="00AF26FC" w:rsidRPr="00422562" w:rsidRDefault="00AF26FC" w:rsidP="000725F6">
            <w:pPr>
              <w:pStyle w:val="TAL"/>
              <w:rPr>
                <w:ins w:id="709" w:author="Author"/>
                <w:lang w:eastAsia="ja-JP"/>
              </w:rPr>
            </w:pPr>
            <w:ins w:id="710" w:author="Author">
              <w:r w:rsidRPr="00422562">
                <w:rPr>
                  <w:lang w:eastAsia="ja-JP"/>
                </w:rPr>
                <w:t>BITSTRING</w:t>
              </w:r>
            </w:ins>
          </w:p>
          <w:p w14:paraId="4528080C" w14:textId="77777777" w:rsidR="00AF26FC" w:rsidRPr="00DB4D57" w:rsidRDefault="00AF26FC" w:rsidP="000725F6">
            <w:pPr>
              <w:pStyle w:val="TAL"/>
              <w:rPr>
                <w:ins w:id="711" w:author="Author"/>
                <w:lang w:eastAsia="ja-JP"/>
              </w:rPr>
            </w:pPr>
            <w:ins w:id="712" w:author="Author">
              <w:r w:rsidRPr="00422562">
                <w:rPr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7C4B" w14:textId="77777777" w:rsidR="00AF26FC" w:rsidRPr="00422562" w:rsidRDefault="00AF26FC" w:rsidP="000725F6">
            <w:pPr>
              <w:pStyle w:val="TAL"/>
              <w:rPr>
                <w:ins w:id="713" w:author="Author"/>
                <w:lang w:eastAsia="ja-JP"/>
              </w:rPr>
            </w:pPr>
            <w:ins w:id="714" w:author="Author">
              <w:r w:rsidRPr="00422562">
                <w:rPr>
                  <w:lang w:eastAsia="ja-JP"/>
                </w:rPr>
                <w:t xml:space="preserve">Each position in the bitmap indicates measurement object the </w:t>
              </w:r>
              <w:r w:rsidRPr="00232C0B">
                <w:rPr>
                  <w:lang w:eastAsia="ja-JP"/>
                </w:rPr>
                <w:t>NG-RAN node2</w:t>
              </w:r>
              <w:r w:rsidRPr="00422562">
                <w:rPr>
                  <w:lang w:eastAsia="ja-JP"/>
                </w:rPr>
                <w:t xml:space="preserve"> is requested to report.</w:t>
              </w:r>
            </w:ins>
          </w:p>
          <w:p w14:paraId="6BB20B1B" w14:textId="77777777" w:rsidR="00AF26FC" w:rsidRPr="00422562" w:rsidRDefault="00AF26FC" w:rsidP="000725F6">
            <w:pPr>
              <w:pStyle w:val="TAL"/>
              <w:rPr>
                <w:ins w:id="715" w:author="Author"/>
                <w:lang w:eastAsia="ja-JP"/>
              </w:rPr>
            </w:pPr>
            <w:ins w:id="716" w:author="Author">
              <w:r w:rsidRPr="00422562">
                <w:rPr>
                  <w:lang w:eastAsia="ja-JP"/>
                </w:rPr>
                <w:t>First Bit = PRB Periodic,</w:t>
              </w:r>
            </w:ins>
          </w:p>
          <w:p w14:paraId="2860FE0D" w14:textId="77777777" w:rsidR="00AF26FC" w:rsidRPr="00422562" w:rsidRDefault="00AF26FC" w:rsidP="000725F6">
            <w:pPr>
              <w:pStyle w:val="TAL"/>
              <w:rPr>
                <w:ins w:id="717" w:author="Author"/>
                <w:lang w:eastAsia="ja-JP"/>
              </w:rPr>
            </w:pPr>
            <w:ins w:id="718" w:author="Author">
              <w:r w:rsidRPr="00422562">
                <w:rPr>
                  <w:lang w:eastAsia="ja-JP"/>
                </w:rPr>
                <w:t xml:space="preserve">Second Bit = TNL </w:t>
              </w:r>
              <w:r w:rsidRPr="00232C0B">
                <w:rPr>
                  <w:lang w:eastAsia="ja-JP"/>
                </w:rPr>
                <w:t>Capacity</w:t>
              </w:r>
              <w:r w:rsidRPr="00422562">
                <w:rPr>
                  <w:lang w:eastAsia="ja-JP"/>
                </w:rPr>
                <w:t xml:space="preserve"> Ind Periodic,</w:t>
              </w:r>
            </w:ins>
          </w:p>
          <w:p w14:paraId="2BFEFA49" w14:textId="77777777" w:rsidR="00AF26FC" w:rsidRPr="00422562" w:rsidRDefault="00AF26FC" w:rsidP="000725F6">
            <w:pPr>
              <w:pStyle w:val="TAL"/>
              <w:rPr>
                <w:ins w:id="719" w:author="Author"/>
                <w:lang w:eastAsia="ja-JP"/>
              </w:rPr>
            </w:pPr>
            <w:ins w:id="720" w:author="Author">
              <w:r w:rsidRPr="00422562">
                <w:rPr>
                  <w:lang w:eastAsia="ja-JP"/>
                </w:rPr>
                <w:t xml:space="preserve">Third Bit = </w:t>
              </w:r>
            </w:ins>
          </w:p>
          <w:p w14:paraId="6FD499E2" w14:textId="77777777" w:rsidR="00AF26FC" w:rsidRPr="00422562" w:rsidRDefault="00AF26FC" w:rsidP="000725F6">
            <w:pPr>
              <w:pStyle w:val="TAL"/>
              <w:rPr>
                <w:ins w:id="721" w:author="Author"/>
                <w:lang w:eastAsia="ja-JP"/>
              </w:rPr>
            </w:pPr>
            <w:ins w:id="722" w:author="Author">
              <w:r w:rsidRPr="00422562">
                <w:rPr>
                  <w:lang w:eastAsia="ja-JP"/>
                </w:rPr>
                <w:t>Composite Available Capacity Periodic</w:t>
              </w:r>
              <w:r w:rsidRPr="00232C0B">
                <w:rPr>
                  <w:lang w:eastAsia="ja-JP"/>
                </w:rPr>
                <w:t xml:space="preserve">, Fourth Bit = </w:t>
              </w:r>
              <w:r>
                <w:rPr>
                  <w:lang w:eastAsia="ja-JP"/>
                </w:rPr>
                <w:t xml:space="preserve">HW </w:t>
              </w:r>
              <w:r w:rsidRPr="00232C0B">
                <w:rPr>
                  <w:lang w:eastAsia="ja-JP"/>
                </w:rPr>
                <w:t>Capacity</w:t>
              </w:r>
              <w:r w:rsidRPr="00422562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Ind Periodic, Fifth Bit = Number of Active UEs, Sixth Bit = RRC connections.</w:t>
              </w:r>
            </w:ins>
          </w:p>
          <w:p w14:paraId="4A206B5C" w14:textId="77777777" w:rsidR="00AF26FC" w:rsidRPr="00DB4D57" w:rsidRDefault="00AF26FC" w:rsidP="000725F6">
            <w:pPr>
              <w:pStyle w:val="TAL"/>
              <w:rPr>
                <w:ins w:id="723" w:author="Author"/>
                <w:lang w:eastAsia="ja-JP"/>
              </w:rPr>
            </w:pPr>
            <w:ins w:id="724" w:author="Author">
              <w:r w:rsidRPr="00422562">
                <w:rPr>
                  <w:lang w:eastAsia="ja-JP"/>
                </w:rPr>
                <w:t xml:space="preserve">Other bits shall be ignored by the </w:t>
              </w:r>
              <w:r w:rsidRPr="00232C0B">
                <w:rPr>
                  <w:lang w:eastAsia="ja-JP"/>
                </w:rPr>
                <w:t>NG-RAN node2</w:t>
              </w:r>
              <w:r w:rsidRPr="00422562">
                <w:rPr>
                  <w:lang w:eastAsia="ja-JP"/>
                </w:rPr>
                <w:t>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96CA" w14:textId="77777777" w:rsidR="00AF26FC" w:rsidRPr="00DB4D57" w:rsidRDefault="00AF26FC" w:rsidP="000725F6">
            <w:pPr>
              <w:pStyle w:val="TAC"/>
              <w:rPr>
                <w:ins w:id="725" w:author="Author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B293" w14:textId="77777777" w:rsidR="00AF26FC" w:rsidRPr="00DB4D57" w:rsidRDefault="00AF26FC" w:rsidP="000725F6">
            <w:pPr>
              <w:pStyle w:val="TAC"/>
              <w:rPr>
                <w:ins w:id="726" w:author="Author"/>
                <w:lang w:eastAsia="ja-JP"/>
              </w:rPr>
            </w:pPr>
          </w:p>
        </w:tc>
      </w:tr>
      <w:tr w:rsidR="00AF26FC" w:rsidRPr="00DB4D57" w14:paraId="67C368C7" w14:textId="77777777" w:rsidTr="000725F6">
        <w:trPr>
          <w:ins w:id="727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F677" w14:textId="77777777" w:rsidR="00AF26FC" w:rsidRPr="00DB4D57" w:rsidRDefault="00AF26FC" w:rsidP="000725F6">
            <w:pPr>
              <w:pStyle w:val="TAL"/>
              <w:rPr>
                <w:ins w:id="728" w:author="Author"/>
                <w:lang w:eastAsia="ja-JP"/>
              </w:rPr>
            </w:pPr>
            <w:ins w:id="729" w:author="Author">
              <w:r w:rsidRPr="0004367D">
                <w:rPr>
                  <w:lang w:eastAsia="ja-JP"/>
                </w:rPr>
                <w:t>Cell To Report</w:t>
              </w:r>
              <w:r>
                <w:rPr>
                  <w:lang w:eastAsia="ja-JP"/>
                </w:rPr>
                <w:t xml:space="preserve">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1F81" w14:textId="77777777" w:rsidR="00AF26FC" w:rsidRPr="00DB4D57" w:rsidRDefault="00AF26FC" w:rsidP="000725F6">
            <w:pPr>
              <w:pStyle w:val="TAL"/>
              <w:rPr>
                <w:ins w:id="730" w:author="Author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5D66" w14:textId="77777777" w:rsidR="00AF26FC" w:rsidRPr="00DB4D57" w:rsidRDefault="00AF26FC" w:rsidP="000725F6">
            <w:pPr>
              <w:pStyle w:val="TAL"/>
              <w:rPr>
                <w:ins w:id="731" w:author="Author"/>
                <w:i/>
                <w:lang w:eastAsia="ja-JP"/>
              </w:rPr>
            </w:pPr>
            <w:ins w:id="732" w:author="Author">
              <w:r>
                <w:rPr>
                  <w:i/>
                  <w:lang w:eastAsia="ja-JP"/>
                </w:rPr>
                <w:t>0..</w:t>
              </w:r>
              <w:r w:rsidRPr="0004367D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DB1B" w14:textId="77777777" w:rsidR="00AF26FC" w:rsidRPr="00DB4D57" w:rsidRDefault="00AF26FC" w:rsidP="000725F6">
            <w:pPr>
              <w:pStyle w:val="TAL"/>
              <w:rPr>
                <w:ins w:id="733" w:author="Author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9ED5" w14:textId="77777777" w:rsidR="00AF26FC" w:rsidRPr="00DB4D57" w:rsidRDefault="00AF26FC" w:rsidP="000725F6">
            <w:pPr>
              <w:pStyle w:val="TAL"/>
              <w:rPr>
                <w:ins w:id="734" w:author="Author"/>
                <w:lang w:eastAsia="ja-JP"/>
              </w:rPr>
            </w:pPr>
            <w:ins w:id="735" w:author="Author">
              <w:r w:rsidRPr="0004367D">
                <w:rPr>
                  <w:lang w:eastAsia="ja-JP"/>
                </w:rPr>
                <w:t>Cell ID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2D51" w14:textId="77777777" w:rsidR="00AF26FC" w:rsidRPr="00DB4D57" w:rsidRDefault="00AF26FC" w:rsidP="000725F6">
            <w:pPr>
              <w:pStyle w:val="TAC"/>
              <w:rPr>
                <w:ins w:id="736" w:author="Author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5165" w14:textId="77777777" w:rsidR="00AF26FC" w:rsidRPr="00DB4D57" w:rsidRDefault="00AF26FC" w:rsidP="000725F6">
            <w:pPr>
              <w:pStyle w:val="TAC"/>
              <w:rPr>
                <w:ins w:id="737" w:author="Author"/>
                <w:lang w:eastAsia="ja-JP"/>
              </w:rPr>
            </w:pPr>
          </w:p>
        </w:tc>
      </w:tr>
      <w:tr w:rsidR="00AF26FC" w:rsidRPr="00DB4D57" w14:paraId="45A1E921" w14:textId="77777777" w:rsidTr="000725F6">
        <w:trPr>
          <w:ins w:id="738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995F" w14:textId="77777777" w:rsidR="00AF26FC" w:rsidRPr="00DB4D57" w:rsidRDefault="00AF26FC" w:rsidP="000725F6">
            <w:pPr>
              <w:pStyle w:val="TAL"/>
              <w:rPr>
                <w:ins w:id="739" w:author="Author"/>
                <w:lang w:eastAsia="ja-JP"/>
              </w:rPr>
            </w:pPr>
            <w:ins w:id="740" w:author="Author">
              <w:r w:rsidRPr="00422562">
                <w:rPr>
                  <w:lang w:eastAsia="ja-JP"/>
                </w:rPr>
                <w:t>&gt;Cell To Report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ADC0" w14:textId="77777777" w:rsidR="00AF26FC" w:rsidRPr="00DB4D57" w:rsidRDefault="00AF26FC" w:rsidP="000725F6">
            <w:pPr>
              <w:pStyle w:val="TAL"/>
              <w:rPr>
                <w:ins w:id="741" w:author="Author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693B" w14:textId="77777777" w:rsidR="00AF26FC" w:rsidRPr="00DB4D57" w:rsidRDefault="00AF26FC" w:rsidP="000725F6">
            <w:pPr>
              <w:pStyle w:val="TAL"/>
              <w:rPr>
                <w:ins w:id="742" w:author="Author"/>
                <w:i/>
                <w:lang w:eastAsia="ja-JP"/>
              </w:rPr>
            </w:pPr>
            <w:ins w:id="743" w:author="Author">
              <w:r w:rsidRPr="00422562">
                <w:rPr>
                  <w:i/>
                  <w:lang w:eastAsia="ja-JP"/>
                </w:rPr>
                <w:t>1 .. &lt;</w:t>
              </w:r>
              <w:proofErr w:type="spellStart"/>
              <w:r w:rsidRPr="0004367D">
                <w:rPr>
                  <w:i/>
                  <w:lang w:eastAsia="ja-JP"/>
                </w:rPr>
                <w:t>maxnoofCellsinNG-RANnode</w:t>
              </w:r>
              <w:proofErr w:type="spellEnd"/>
              <w:r w:rsidRPr="0004367D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C509" w14:textId="77777777" w:rsidR="00AF26FC" w:rsidRPr="00DB4D57" w:rsidRDefault="00AF26FC" w:rsidP="000725F6">
            <w:pPr>
              <w:pStyle w:val="TAL"/>
              <w:rPr>
                <w:ins w:id="744" w:author="Author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EAD8" w14:textId="77777777" w:rsidR="00AF26FC" w:rsidRPr="00DB4D57" w:rsidRDefault="00AF26FC" w:rsidP="000725F6">
            <w:pPr>
              <w:pStyle w:val="TAL"/>
              <w:rPr>
                <w:ins w:id="745" w:author="Author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54FB" w14:textId="77777777" w:rsidR="00AF26FC" w:rsidRPr="00DB4D57" w:rsidRDefault="00AF26FC" w:rsidP="000725F6">
            <w:pPr>
              <w:pStyle w:val="TAC"/>
              <w:rPr>
                <w:ins w:id="746" w:author="Author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0C55" w14:textId="77777777" w:rsidR="00AF26FC" w:rsidRPr="00DB4D57" w:rsidRDefault="00AF26FC" w:rsidP="000725F6">
            <w:pPr>
              <w:pStyle w:val="TAC"/>
              <w:rPr>
                <w:ins w:id="747" w:author="Author"/>
                <w:lang w:eastAsia="ja-JP"/>
              </w:rPr>
            </w:pPr>
          </w:p>
        </w:tc>
      </w:tr>
      <w:tr w:rsidR="00AF26FC" w:rsidRPr="00DB4D57" w14:paraId="53659BD2" w14:textId="77777777" w:rsidTr="000725F6">
        <w:trPr>
          <w:ins w:id="748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5F11" w14:textId="77777777" w:rsidR="00AF26FC" w:rsidRPr="00DB4D57" w:rsidRDefault="00AF26FC" w:rsidP="000725F6">
            <w:pPr>
              <w:pStyle w:val="TAL"/>
              <w:rPr>
                <w:ins w:id="749" w:author="Author"/>
                <w:lang w:eastAsia="ja-JP"/>
              </w:rPr>
            </w:pPr>
            <w:ins w:id="750" w:author="Author">
              <w:r w:rsidRPr="00422562">
                <w:rPr>
                  <w:lang w:eastAsia="ja-JP"/>
                </w:rPr>
                <w:t>&gt;&gt;Cell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0557" w14:textId="77777777" w:rsidR="00AF26FC" w:rsidRPr="00DB4D57" w:rsidRDefault="00AF26FC" w:rsidP="000725F6">
            <w:pPr>
              <w:pStyle w:val="TAL"/>
              <w:rPr>
                <w:ins w:id="751" w:author="Author"/>
                <w:lang w:eastAsia="ja-JP"/>
              </w:rPr>
            </w:pPr>
            <w:ins w:id="752" w:author="Author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9F51" w14:textId="77777777" w:rsidR="00AF26FC" w:rsidRPr="00DB4D57" w:rsidRDefault="00AF26FC" w:rsidP="000725F6">
            <w:pPr>
              <w:pStyle w:val="TAL"/>
              <w:rPr>
                <w:ins w:id="753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AF8E" w14:textId="77777777" w:rsidR="00AF26FC" w:rsidRPr="00422562" w:rsidRDefault="00AF26FC" w:rsidP="000725F6">
            <w:pPr>
              <w:pStyle w:val="TAL"/>
              <w:rPr>
                <w:ins w:id="754" w:author="Author"/>
                <w:lang w:eastAsia="ja-JP"/>
              </w:rPr>
            </w:pPr>
            <w:ins w:id="755" w:author="Author">
              <w:r w:rsidRPr="00422562">
                <w:rPr>
                  <w:lang w:eastAsia="ja-JP"/>
                </w:rPr>
                <w:t>9.2.3.25</w:t>
              </w:r>
            </w:ins>
          </w:p>
          <w:p w14:paraId="2EBDBF37" w14:textId="77777777" w:rsidR="00AF26FC" w:rsidRPr="00DB4D57" w:rsidRDefault="00AF26FC" w:rsidP="000725F6">
            <w:pPr>
              <w:pStyle w:val="TAL"/>
              <w:rPr>
                <w:ins w:id="756" w:author="Author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78A6" w14:textId="77777777" w:rsidR="00AF26FC" w:rsidRPr="00DB4D57" w:rsidRDefault="00AF26FC" w:rsidP="000725F6">
            <w:pPr>
              <w:pStyle w:val="TAL"/>
              <w:rPr>
                <w:ins w:id="757" w:author="Author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3FB6" w14:textId="77777777" w:rsidR="00AF26FC" w:rsidRPr="00DB4D57" w:rsidRDefault="00AF26FC" w:rsidP="000725F6">
            <w:pPr>
              <w:pStyle w:val="TAC"/>
              <w:rPr>
                <w:ins w:id="758" w:author="Author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06EE" w14:textId="77777777" w:rsidR="00AF26FC" w:rsidRPr="00DB4D57" w:rsidRDefault="00AF26FC" w:rsidP="000725F6">
            <w:pPr>
              <w:pStyle w:val="TAC"/>
              <w:rPr>
                <w:ins w:id="759" w:author="Author"/>
                <w:lang w:eastAsia="ja-JP"/>
              </w:rPr>
            </w:pPr>
          </w:p>
        </w:tc>
      </w:tr>
      <w:tr w:rsidR="00AF26FC" w:rsidRPr="00DB4D57" w14:paraId="3ABED669" w14:textId="77777777" w:rsidTr="000725F6">
        <w:trPr>
          <w:ins w:id="760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AC70" w14:textId="77777777" w:rsidR="00AF26FC" w:rsidRPr="007D7007" w:rsidRDefault="00AF26FC" w:rsidP="000725F6">
            <w:pPr>
              <w:pStyle w:val="TAL"/>
              <w:rPr>
                <w:ins w:id="761" w:author="Author"/>
                <w:lang w:eastAsia="ja-JP"/>
              </w:rPr>
            </w:pPr>
            <w:ins w:id="762" w:author="Author">
              <w:r w:rsidRPr="00D072C4">
                <w:rPr>
                  <w:snapToGrid w:val="0"/>
                </w:rPr>
                <w:t>&gt;&gt;SSB To Report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4D22" w14:textId="77777777" w:rsidR="00AF26FC" w:rsidRPr="0004367D" w:rsidRDefault="00AF26FC" w:rsidP="000725F6">
            <w:pPr>
              <w:pStyle w:val="TAL"/>
              <w:rPr>
                <w:ins w:id="763" w:author="Author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E25A" w14:textId="77777777" w:rsidR="00AF26FC" w:rsidRPr="00DB4D57" w:rsidRDefault="00AF26FC" w:rsidP="000725F6">
            <w:pPr>
              <w:pStyle w:val="TAL"/>
              <w:rPr>
                <w:ins w:id="764" w:author="Author"/>
                <w:i/>
                <w:lang w:eastAsia="ja-JP"/>
              </w:rPr>
            </w:pPr>
            <w:ins w:id="765" w:author="Author">
              <w:r w:rsidRPr="00772A05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57BD" w14:textId="77777777" w:rsidR="00AF26FC" w:rsidRPr="00422562" w:rsidRDefault="00AF26FC" w:rsidP="000725F6">
            <w:pPr>
              <w:pStyle w:val="TAL"/>
              <w:rPr>
                <w:ins w:id="766" w:author="Author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9440" w14:textId="77777777" w:rsidR="00AF26FC" w:rsidRPr="00DB4D57" w:rsidRDefault="00AF26FC" w:rsidP="000725F6">
            <w:pPr>
              <w:pStyle w:val="TAL"/>
              <w:rPr>
                <w:ins w:id="767" w:author="Author"/>
                <w:lang w:eastAsia="ja-JP"/>
              </w:rPr>
            </w:pPr>
            <w:ins w:id="768" w:author="Author">
              <w:r w:rsidRPr="00772A05">
                <w:t>SSB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23A2" w14:textId="77777777" w:rsidR="00AF26FC" w:rsidRPr="00DB4D57" w:rsidRDefault="00AF26FC" w:rsidP="000725F6">
            <w:pPr>
              <w:pStyle w:val="TAC"/>
              <w:rPr>
                <w:ins w:id="769" w:author="Author"/>
                <w:lang w:eastAsia="ja-JP"/>
              </w:rPr>
            </w:pPr>
            <w:ins w:id="770" w:author="Author">
              <w:r w:rsidRPr="00772A05"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C32A" w14:textId="77777777" w:rsidR="00AF26FC" w:rsidRPr="00DB4D57" w:rsidRDefault="00AF26FC" w:rsidP="000725F6">
            <w:pPr>
              <w:pStyle w:val="TAC"/>
              <w:rPr>
                <w:ins w:id="771" w:author="Author"/>
                <w:lang w:eastAsia="ja-JP"/>
              </w:rPr>
            </w:pPr>
            <w:ins w:id="772" w:author="Author">
              <w:r w:rsidRPr="00772A05">
                <w:t>Ignore</w:t>
              </w:r>
            </w:ins>
          </w:p>
        </w:tc>
      </w:tr>
      <w:tr w:rsidR="00AF26FC" w:rsidRPr="00DB4D57" w14:paraId="520BA394" w14:textId="77777777" w:rsidTr="000725F6">
        <w:trPr>
          <w:ins w:id="773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3DCE" w14:textId="77777777" w:rsidR="00AF26FC" w:rsidRPr="007D7007" w:rsidRDefault="00AF26FC" w:rsidP="000725F6">
            <w:pPr>
              <w:pStyle w:val="TAL"/>
              <w:rPr>
                <w:ins w:id="774" w:author="Author"/>
                <w:lang w:eastAsia="ja-JP"/>
              </w:rPr>
            </w:pPr>
            <w:ins w:id="775" w:author="Author">
              <w:r w:rsidRPr="00D072C4">
                <w:rPr>
                  <w:snapToGrid w:val="0"/>
                </w:rPr>
                <w:t>&gt;&gt;&gt;SSB To Report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E27F" w14:textId="77777777" w:rsidR="00AF26FC" w:rsidRPr="0004367D" w:rsidRDefault="00AF26FC" w:rsidP="000725F6">
            <w:pPr>
              <w:pStyle w:val="TAL"/>
              <w:rPr>
                <w:ins w:id="776" w:author="Author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1A19" w14:textId="77777777" w:rsidR="00AF26FC" w:rsidRPr="00DB4D57" w:rsidRDefault="00AF26FC" w:rsidP="000725F6">
            <w:pPr>
              <w:pStyle w:val="TAL"/>
              <w:rPr>
                <w:ins w:id="777" w:author="Author"/>
                <w:i/>
                <w:lang w:eastAsia="ja-JP"/>
              </w:rPr>
            </w:pPr>
            <w:ins w:id="778" w:author="Author">
              <w:r w:rsidRPr="00772A05">
                <w:rPr>
                  <w:i/>
                </w:rPr>
                <w:t>1 .. &lt;</w:t>
              </w:r>
              <w:r w:rsidRPr="00772A05">
                <w:t xml:space="preserve"> </w:t>
              </w:r>
              <w:proofErr w:type="spellStart"/>
              <w:r w:rsidRPr="00772A05">
                <w:rPr>
                  <w:i/>
                  <w:lang w:eastAsia="ja-JP"/>
                </w:rPr>
                <w:t>maxnoofSSBAreas</w:t>
              </w:r>
              <w:proofErr w:type="spellEnd"/>
              <w:r w:rsidRPr="00772A05">
                <w:rPr>
                  <w:i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0381" w14:textId="77777777" w:rsidR="00AF26FC" w:rsidRPr="00422562" w:rsidRDefault="00AF26FC" w:rsidP="000725F6">
            <w:pPr>
              <w:pStyle w:val="TAL"/>
              <w:rPr>
                <w:ins w:id="779" w:author="Author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3E35" w14:textId="77777777" w:rsidR="00AF26FC" w:rsidRPr="00DB4D57" w:rsidRDefault="00AF26FC" w:rsidP="000725F6">
            <w:pPr>
              <w:pStyle w:val="TAL"/>
              <w:rPr>
                <w:ins w:id="780" w:author="Author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68FF" w14:textId="77777777" w:rsidR="00AF26FC" w:rsidRPr="00DB4D57" w:rsidRDefault="00AF26FC" w:rsidP="000725F6">
            <w:pPr>
              <w:pStyle w:val="TAC"/>
              <w:rPr>
                <w:ins w:id="781" w:author="Author"/>
                <w:lang w:eastAsia="ja-JP"/>
              </w:rPr>
            </w:pPr>
            <w:ins w:id="782" w:author="Author">
              <w:r w:rsidRPr="00772A05">
                <w:t>EACH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CE49" w14:textId="77777777" w:rsidR="00AF26FC" w:rsidRPr="00DB4D57" w:rsidRDefault="00AF26FC" w:rsidP="000725F6">
            <w:pPr>
              <w:pStyle w:val="TAC"/>
              <w:rPr>
                <w:ins w:id="783" w:author="Author"/>
                <w:lang w:eastAsia="ja-JP"/>
              </w:rPr>
            </w:pPr>
            <w:ins w:id="784" w:author="Author">
              <w:r w:rsidRPr="00772A05">
                <w:t>Ignore</w:t>
              </w:r>
            </w:ins>
          </w:p>
        </w:tc>
      </w:tr>
      <w:tr w:rsidR="00AF26FC" w:rsidRPr="00DB4D57" w14:paraId="523ED7AA" w14:textId="77777777" w:rsidTr="000725F6">
        <w:trPr>
          <w:ins w:id="785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5589" w14:textId="77777777" w:rsidR="00AF26FC" w:rsidRPr="003F0793" w:rsidRDefault="00AF26FC" w:rsidP="000725F6">
            <w:pPr>
              <w:pStyle w:val="TAL"/>
              <w:rPr>
                <w:ins w:id="786" w:author="Author"/>
                <w:bCs/>
                <w:snapToGrid w:val="0"/>
              </w:rPr>
            </w:pPr>
            <w:ins w:id="787" w:author="Author">
              <w:r w:rsidRPr="003F0793">
                <w:rPr>
                  <w:bCs/>
                  <w:snapToGrid w:val="0"/>
                </w:rPr>
                <w:t>&gt;&gt;&gt;</w:t>
              </w:r>
              <w:r w:rsidRPr="0092741A">
                <w:rPr>
                  <w:bCs/>
                  <w:snapToGrid w:val="0"/>
                </w:rPr>
                <w:t>&gt;</w:t>
              </w:r>
              <w:r w:rsidRPr="002E696D">
                <w:rPr>
                  <w:bCs/>
                  <w:snapToGrid w:val="0"/>
                </w:rPr>
                <w:t>SSB</w:t>
              </w:r>
              <w:r>
                <w:rPr>
                  <w:bCs/>
                  <w:snapToGrid w:val="0"/>
                </w:rPr>
                <w:t>-</w:t>
              </w:r>
              <w:r w:rsidRPr="003F0793">
                <w:rPr>
                  <w:bCs/>
                  <w:snapToGrid w:val="0"/>
                </w:rPr>
                <w:t>Index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2A68" w14:textId="77777777" w:rsidR="00AF26FC" w:rsidRPr="0004367D" w:rsidRDefault="00AF26FC" w:rsidP="000725F6">
            <w:pPr>
              <w:pStyle w:val="TAL"/>
              <w:rPr>
                <w:ins w:id="788" w:author="Author"/>
                <w:lang w:eastAsia="ja-JP"/>
              </w:rPr>
            </w:pPr>
            <w:ins w:id="789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B61F" w14:textId="77777777" w:rsidR="00AF26FC" w:rsidRPr="00772A05" w:rsidRDefault="00AF26FC" w:rsidP="000725F6">
            <w:pPr>
              <w:pStyle w:val="TAL"/>
              <w:rPr>
                <w:ins w:id="790" w:author="Author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6AAD" w14:textId="77777777" w:rsidR="00AF26FC" w:rsidRPr="00422562" w:rsidRDefault="00AF26FC" w:rsidP="000725F6">
            <w:pPr>
              <w:pStyle w:val="TAL"/>
              <w:rPr>
                <w:ins w:id="791" w:author="Author"/>
                <w:lang w:eastAsia="ja-JP"/>
              </w:rPr>
            </w:pPr>
            <w:ins w:id="792" w:author="Author">
              <w:r>
                <w:rPr>
                  <w:lang w:eastAsia="ja-JP"/>
                </w:rPr>
                <w:t>INTEGER (0..,63..)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3727" w14:textId="77777777" w:rsidR="00AF26FC" w:rsidRPr="00DB4D57" w:rsidRDefault="00AF26FC" w:rsidP="000725F6">
            <w:pPr>
              <w:pStyle w:val="TAL"/>
              <w:rPr>
                <w:ins w:id="793" w:author="Author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B7DE" w14:textId="77777777" w:rsidR="00AF26FC" w:rsidRPr="00772A05" w:rsidRDefault="00AF26FC" w:rsidP="000725F6">
            <w:pPr>
              <w:pStyle w:val="TAC"/>
              <w:rPr>
                <w:ins w:id="794" w:author="Author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C4A6" w14:textId="77777777" w:rsidR="00AF26FC" w:rsidRPr="00772A05" w:rsidRDefault="00AF26FC" w:rsidP="000725F6">
            <w:pPr>
              <w:pStyle w:val="TAC"/>
              <w:rPr>
                <w:ins w:id="795" w:author="Author"/>
              </w:rPr>
            </w:pPr>
          </w:p>
        </w:tc>
      </w:tr>
      <w:tr w:rsidR="00AF26FC" w:rsidRPr="00DB4D57" w14:paraId="798D7658" w14:textId="77777777" w:rsidTr="000725F6">
        <w:trPr>
          <w:ins w:id="796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79E9" w14:textId="77777777" w:rsidR="00AF26FC" w:rsidRPr="00232C0B" w:rsidRDefault="00AF26FC" w:rsidP="000725F6">
            <w:pPr>
              <w:pStyle w:val="TAL"/>
              <w:rPr>
                <w:ins w:id="797" w:author="Author"/>
                <w:lang w:eastAsia="ja-JP"/>
              </w:rPr>
            </w:pPr>
            <w:ins w:id="798" w:author="Author">
              <w:r w:rsidRPr="00232C0B">
                <w:rPr>
                  <w:lang w:eastAsia="ja-JP"/>
                </w:rPr>
                <w:t xml:space="preserve">&gt;&gt;Slice To Report List 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C1BB" w14:textId="77777777" w:rsidR="00AF26FC" w:rsidRPr="00E211EB" w:rsidRDefault="00AF26FC" w:rsidP="000725F6">
            <w:pPr>
              <w:pStyle w:val="TAL"/>
              <w:rPr>
                <w:ins w:id="799" w:author="Author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CD7E" w14:textId="77777777" w:rsidR="00AF26FC" w:rsidRPr="00DB4D57" w:rsidRDefault="00AF26FC" w:rsidP="000725F6">
            <w:pPr>
              <w:pStyle w:val="TAL"/>
              <w:rPr>
                <w:ins w:id="800" w:author="Author"/>
                <w:i/>
                <w:lang w:eastAsia="ja-JP"/>
              </w:rPr>
            </w:pPr>
            <w:ins w:id="801" w:author="Author">
              <w:r>
                <w:rPr>
                  <w:i/>
                  <w:lang w:eastAsia="ja-JP"/>
                </w:rPr>
                <w:t>0..</w:t>
              </w:r>
              <w:r w:rsidRPr="00C67B9A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3B35" w14:textId="77777777" w:rsidR="00AF26FC" w:rsidRPr="00E211EB" w:rsidRDefault="00AF26FC" w:rsidP="000725F6">
            <w:pPr>
              <w:pStyle w:val="TAL"/>
              <w:rPr>
                <w:ins w:id="802" w:author="Author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3154" w14:textId="77777777" w:rsidR="00AF26FC" w:rsidRPr="00DB4D57" w:rsidRDefault="00AF26FC" w:rsidP="000725F6">
            <w:pPr>
              <w:pStyle w:val="TAL"/>
              <w:rPr>
                <w:ins w:id="803" w:author="Author"/>
                <w:lang w:eastAsia="ja-JP"/>
              </w:rPr>
            </w:pPr>
            <w:ins w:id="804" w:author="Author">
              <w:r>
                <w:rPr>
                  <w:lang w:eastAsia="ja-JP"/>
                </w:rPr>
                <w:t xml:space="preserve">S-NSSAI list to which the request applies. 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2B85" w14:textId="77777777" w:rsidR="00AF26FC" w:rsidRPr="00DB4D57" w:rsidRDefault="00AF26FC" w:rsidP="000725F6">
            <w:pPr>
              <w:pStyle w:val="TAC"/>
              <w:rPr>
                <w:ins w:id="805" w:author="Author"/>
                <w:lang w:eastAsia="ja-JP"/>
              </w:rPr>
            </w:pPr>
            <w:ins w:id="806" w:author="Author">
              <w:r w:rsidRPr="00C67B9A">
                <w:rPr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7C83" w14:textId="77777777" w:rsidR="00AF26FC" w:rsidRPr="00DB4D57" w:rsidRDefault="00AF26FC" w:rsidP="000725F6">
            <w:pPr>
              <w:pStyle w:val="TAC"/>
              <w:rPr>
                <w:ins w:id="807" w:author="Author"/>
                <w:lang w:eastAsia="ja-JP"/>
              </w:rPr>
            </w:pPr>
            <w:ins w:id="808" w:author="Author">
              <w:r w:rsidRPr="00C67B9A">
                <w:rPr>
                  <w:lang w:eastAsia="ja-JP"/>
                </w:rPr>
                <w:t>ignore</w:t>
              </w:r>
            </w:ins>
          </w:p>
        </w:tc>
      </w:tr>
      <w:tr w:rsidR="00AF26FC" w:rsidRPr="00DB4D57" w14:paraId="74FC9728" w14:textId="77777777" w:rsidTr="000725F6">
        <w:trPr>
          <w:ins w:id="809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F61F" w14:textId="77777777" w:rsidR="00AF26FC" w:rsidRPr="00232C0B" w:rsidRDefault="00AF26FC" w:rsidP="000725F6">
            <w:pPr>
              <w:pStyle w:val="TAL"/>
              <w:rPr>
                <w:ins w:id="810" w:author="Author"/>
                <w:lang w:eastAsia="ja-JP"/>
              </w:rPr>
            </w:pPr>
            <w:ins w:id="811" w:author="Author">
              <w:r w:rsidRPr="00232C0B">
                <w:rPr>
                  <w:lang w:eastAsia="ja-JP"/>
                </w:rPr>
                <w:t xml:space="preserve">&gt;&gt;&gt;Slice To Report Item 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C952" w14:textId="77777777" w:rsidR="00AF26FC" w:rsidRPr="00E211EB" w:rsidRDefault="00AF26FC" w:rsidP="000725F6">
            <w:pPr>
              <w:pStyle w:val="TAL"/>
              <w:rPr>
                <w:ins w:id="812" w:author="Author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2243" w14:textId="77777777" w:rsidR="00AF26FC" w:rsidRPr="00DB4D57" w:rsidRDefault="00AF26FC" w:rsidP="000725F6">
            <w:pPr>
              <w:pStyle w:val="TAL"/>
              <w:rPr>
                <w:ins w:id="813" w:author="Author"/>
                <w:i/>
                <w:lang w:eastAsia="ja-JP"/>
              </w:rPr>
            </w:pPr>
            <w:ins w:id="814" w:author="Author">
              <w:r w:rsidRPr="00C67B9A">
                <w:rPr>
                  <w:i/>
                  <w:lang w:eastAsia="ja-JP"/>
                </w:rPr>
                <w:t>1 .. &lt;</w:t>
              </w:r>
              <w:r w:rsidRPr="00232C0B">
                <w:rPr>
                  <w:i/>
                  <w:lang w:eastAsia="ja-JP"/>
                </w:rPr>
                <w:t xml:space="preserve"> </w:t>
              </w:r>
              <w:proofErr w:type="spellStart"/>
              <w:r w:rsidRPr="008A63D7">
                <w:rPr>
                  <w:rFonts w:eastAsia="MS Mincho" w:cs="Arial"/>
                  <w:lang w:val="sv-SE" w:eastAsia="ja-JP"/>
                </w:rPr>
                <w:t>m</w:t>
              </w:r>
              <w:r w:rsidRPr="008A63D7">
                <w:rPr>
                  <w:rFonts w:cs="Arial"/>
                  <w:lang w:val="sv-SE" w:eastAsia="ja-JP"/>
                </w:rPr>
                <w:t>axnoof</w:t>
              </w:r>
              <w:r>
                <w:rPr>
                  <w:rFonts w:cs="Arial"/>
                  <w:lang w:val="sv-SE" w:eastAsia="ja-JP"/>
                </w:rPr>
                <w:t>B</w:t>
              </w:r>
              <w:r w:rsidRPr="008A63D7">
                <w:rPr>
                  <w:rFonts w:cs="Arial"/>
                  <w:lang w:val="sv-SE" w:eastAsia="ja-JP"/>
                </w:rPr>
                <w:t>PLMNs</w:t>
              </w:r>
              <w:proofErr w:type="spellEnd"/>
              <w:r w:rsidRPr="00C67B9A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2527" w14:textId="77777777" w:rsidR="00AF26FC" w:rsidRPr="00E211EB" w:rsidRDefault="00AF26FC" w:rsidP="000725F6">
            <w:pPr>
              <w:pStyle w:val="TAL"/>
              <w:rPr>
                <w:ins w:id="815" w:author="Author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2794" w14:textId="77777777" w:rsidR="00AF26FC" w:rsidRPr="00DB4D57" w:rsidRDefault="00AF26FC" w:rsidP="000725F6">
            <w:pPr>
              <w:pStyle w:val="TAL"/>
              <w:rPr>
                <w:ins w:id="816" w:author="Author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2D82" w14:textId="77777777" w:rsidR="00AF26FC" w:rsidRPr="00DB4D57" w:rsidRDefault="00AF26FC" w:rsidP="000725F6">
            <w:pPr>
              <w:pStyle w:val="TAC"/>
              <w:rPr>
                <w:ins w:id="817" w:author="Author"/>
                <w:lang w:eastAsia="ja-JP"/>
              </w:rPr>
            </w:pPr>
            <w:ins w:id="818" w:author="Author">
              <w:r w:rsidRPr="00C67B9A">
                <w:rPr>
                  <w:lang w:eastAsia="ja-JP"/>
                </w:rPr>
                <w:t>EACH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BEC7" w14:textId="77777777" w:rsidR="00AF26FC" w:rsidRPr="00DB4D57" w:rsidRDefault="00AF26FC" w:rsidP="000725F6">
            <w:pPr>
              <w:pStyle w:val="TAC"/>
              <w:rPr>
                <w:ins w:id="819" w:author="Author"/>
                <w:lang w:eastAsia="ja-JP"/>
              </w:rPr>
            </w:pPr>
            <w:ins w:id="820" w:author="Author">
              <w:r w:rsidRPr="00C67B9A">
                <w:rPr>
                  <w:lang w:eastAsia="ja-JP"/>
                </w:rPr>
                <w:t>ignore</w:t>
              </w:r>
            </w:ins>
          </w:p>
        </w:tc>
      </w:tr>
      <w:tr w:rsidR="00AF26FC" w:rsidRPr="00DB4D57" w14:paraId="769BD4E5" w14:textId="77777777" w:rsidTr="000725F6">
        <w:trPr>
          <w:ins w:id="821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C295" w14:textId="77777777" w:rsidR="00AF26FC" w:rsidRPr="00232C0B" w:rsidRDefault="00AF26FC" w:rsidP="000725F6">
            <w:pPr>
              <w:pStyle w:val="TAL"/>
              <w:rPr>
                <w:ins w:id="822" w:author="Author"/>
                <w:lang w:eastAsia="ja-JP"/>
              </w:rPr>
            </w:pPr>
            <w:ins w:id="823" w:author="Author">
              <w:r>
                <w:rPr>
                  <w:rFonts w:eastAsia="Batang"/>
                </w:rPr>
                <w:t>&gt;&gt;&gt;</w:t>
              </w:r>
              <w:r w:rsidRPr="007E6716">
                <w:rPr>
                  <w:rFonts w:eastAsia="Batang"/>
                </w:rPr>
                <w:t>&gt;PLMN Identity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9B15" w14:textId="77777777" w:rsidR="00AF26FC" w:rsidRPr="00E211EB" w:rsidRDefault="00AF26FC" w:rsidP="000725F6">
            <w:pPr>
              <w:pStyle w:val="TAL"/>
              <w:rPr>
                <w:ins w:id="824" w:author="Author"/>
                <w:lang w:eastAsia="ja-JP"/>
              </w:rPr>
            </w:pPr>
            <w:ins w:id="825" w:author="Author">
              <w:r w:rsidRPr="007E6716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3D02" w14:textId="77777777" w:rsidR="00AF26FC" w:rsidRDefault="00AF26FC" w:rsidP="000725F6">
            <w:pPr>
              <w:pStyle w:val="TAL"/>
              <w:rPr>
                <w:ins w:id="826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6166" w14:textId="77777777" w:rsidR="00AF26FC" w:rsidRPr="00E211EB" w:rsidRDefault="00AF26FC" w:rsidP="000725F6">
            <w:pPr>
              <w:pStyle w:val="TAL"/>
              <w:rPr>
                <w:ins w:id="827" w:author="Author"/>
                <w:lang w:eastAsia="ja-JP"/>
              </w:rPr>
            </w:pPr>
            <w:ins w:id="828" w:author="Author">
              <w:r w:rsidRPr="007E6716">
                <w:rPr>
                  <w:rFonts w:eastAsia="MS Mincho"/>
                </w:rPr>
                <w:t>9.</w:t>
              </w:r>
              <w:r>
                <w:rPr>
                  <w:rFonts w:eastAsia="MS Mincho"/>
                </w:rPr>
                <w:t>3.1.14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6092" w14:textId="77777777" w:rsidR="00AF26FC" w:rsidRDefault="00AF26FC" w:rsidP="000725F6">
            <w:pPr>
              <w:pStyle w:val="TAL"/>
              <w:rPr>
                <w:ins w:id="829" w:author="Author"/>
                <w:lang w:eastAsia="ja-JP"/>
              </w:rPr>
            </w:pPr>
            <w:ins w:id="830" w:author="Author">
              <w:r w:rsidRPr="007E6716">
                <w:t>Broadcast PLMN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84B4" w14:textId="77777777" w:rsidR="00AF26FC" w:rsidRPr="00C67B9A" w:rsidRDefault="00AF26FC" w:rsidP="000725F6">
            <w:pPr>
              <w:pStyle w:val="TAC"/>
              <w:rPr>
                <w:ins w:id="831" w:author="Author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A1B0" w14:textId="77777777" w:rsidR="00AF26FC" w:rsidRPr="00C67B9A" w:rsidRDefault="00AF26FC" w:rsidP="000725F6">
            <w:pPr>
              <w:pStyle w:val="TAC"/>
              <w:rPr>
                <w:ins w:id="832" w:author="Author"/>
                <w:lang w:eastAsia="ja-JP"/>
              </w:rPr>
            </w:pPr>
          </w:p>
        </w:tc>
      </w:tr>
      <w:tr w:rsidR="00AF26FC" w:rsidRPr="00DB4D57" w14:paraId="1464FE63" w14:textId="77777777" w:rsidTr="000725F6">
        <w:trPr>
          <w:ins w:id="833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4E0D" w14:textId="77777777" w:rsidR="00AF26FC" w:rsidRPr="007D7007" w:rsidRDefault="00AF26FC" w:rsidP="000725F6">
            <w:pPr>
              <w:pStyle w:val="TAL"/>
              <w:rPr>
                <w:ins w:id="834" w:author="Author"/>
                <w:lang w:eastAsia="ja-JP"/>
              </w:rPr>
            </w:pPr>
            <w:ins w:id="835" w:author="Author">
              <w:r w:rsidRPr="00D072C4">
                <w:rPr>
                  <w:lang w:eastAsia="ja-JP"/>
                </w:rPr>
                <w:t xml:space="preserve">&gt;&gt;&gt;&gt;S-NSSAI List 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221C" w14:textId="77777777" w:rsidR="00AF26FC" w:rsidRPr="00E211EB" w:rsidRDefault="00AF26FC" w:rsidP="000725F6">
            <w:pPr>
              <w:pStyle w:val="TAL"/>
              <w:rPr>
                <w:ins w:id="836" w:author="Author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80C2" w14:textId="77777777" w:rsidR="00AF26FC" w:rsidRPr="00DB4D57" w:rsidRDefault="00AF26FC" w:rsidP="000725F6">
            <w:pPr>
              <w:pStyle w:val="TAL"/>
              <w:rPr>
                <w:ins w:id="837" w:author="Author"/>
                <w:i/>
                <w:lang w:eastAsia="ja-JP"/>
              </w:rPr>
            </w:pPr>
            <w:ins w:id="838" w:author="Author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8497" w14:textId="77777777" w:rsidR="00AF26FC" w:rsidRPr="00E211EB" w:rsidRDefault="00AF26FC" w:rsidP="000725F6">
            <w:pPr>
              <w:pStyle w:val="TAL"/>
              <w:rPr>
                <w:ins w:id="839" w:author="Author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8733" w14:textId="77777777" w:rsidR="00AF26FC" w:rsidRPr="00DB4D57" w:rsidRDefault="00AF26FC" w:rsidP="000725F6">
            <w:pPr>
              <w:pStyle w:val="TAL"/>
              <w:rPr>
                <w:ins w:id="840" w:author="Author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6A0B" w14:textId="77777777" w:rsidR="00AF26FC" w:rsidRPr="00DB4D57" w:rsidRDefault="00AF26FC" w:rsidP="000725F6">
            <w:pPr>
              <w:pStyle w:val="TAC"/>
              <w:rPr>
                <w:ins w:id="841" w:author="Author"/>
                <w:lang w:eastAsia="ja-JP"/>
              </w:rPr>
            </w:pPr>
            <w:ins w:id="842" w:author="Author">
              <w:r w:rsidRPr="00C67B9A">
                <w:rPr>
                  <w:lang w:eastAsia="ja-JP"/>
                </w:rPr>
                <w:t>EACH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22E2" w14:textId="77777777" w:rsidR="00AF26FC" w:rsidRPr="00DB4D57" w:rsidRDefault="00AF26FC" w:rsidP="000725F6">
            <w:pPr>
              <w:pStyle w:val="TAC"/>
              <w:rPr>
                <w:ins w:id="843" w:author="Author"/>
                <w:lang w:eastAsia="ja-JP"/>
              </w:rPr>
            </w:pPr>
            <w:ins w:id="844" w:author="Author">
              <w:r w:rsidRPr="00C67B9A">
                <w:rPr>
                  <w:lang w:eastAsia="ja-JP"/>
                </w:rPr>
                <w:t>ignore</w:t>
              </w:r>
            </w:ins>
          </w:p>
        </w:tc>
      </w:tr>
      <w:tr w:rsidR="00AF26FC" w:rsidRPr="00DB4D57" w14:paraId="472ED0E4" w14:textId="77777777" w:rsidTr="000725F6">
        <w:trPr>
          <w:ins w:id="845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DDFB" w14:textId="77777777" w:rsidR="00AF26FC" w:rsidRPr="007D7007" w:rsidRDefault="00AF26FC" w:rsidP="000725F6">
            <w:pPr>
              <w:pStyle w:val="TAL"/>
              <w:rPr>
                <w:ins w:id="846" w:author="Author"/>
                <w:lang w:eastAsia="ja-JP"/>
              </w:rPr>
            </w:pPr>
            <w:ins w:id="847" w:author="Author">
              <w:r w:rsidRPr="00D072C4">
                <w:rPr>
                  <w:lang w:eastAsia="ja-JP"/>
                </w:rPr>
                <w:t xml:space="preserve">&gt;&gt;&gt;&gt;&gt;S-NSSAI Item 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9AA3" w14:textId="77777777" w:rsidR="00AF26FC" w:rsidRPr="00E211EB" w:rsidRDefault="00AF26FC" w:rsidP="000725F6">
            <w:pPr>
              <w:pStyle w:val="TAL"/>
              <w:rPr>
                <w:ins w:id="848" w:author="Author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1862" w14:textId="77777777" w:rsidR="00AF26FC" w:rsidRPr="00C67B9A" w:rsidRDefault="00AF26FC" w:rsidP="000725F6">
            <w:pPr>
              <w:pStyle w:val="TAL"/>
              <w:rPr>
                <w:ins w:id="849" w:author="Author"/>
                <w:i/>
                <w:lang w:eastAsia="ja-JP"/>
              </w:rPr>
            </w:pPr>
            <w:ins w:id="850" w:author="Author">
              <w:r w:rsidRPr="001F67C9">
                <w:rPr>
                  <w:i/>
                  <w:lang w:eastAsia="ja-JP"/>
                </w:rPr>
                <w:t xml:space="preserve">1 .. &lt; </w:t>
              </w:r>
              <w:proofErr w:type="spellStart"/>
              <w:r w:rsidRPr="001F67C9">
                <w:rPr>
                  <w:i/>
                  <w:lang w:eastAsia="ja-JP"/>
                </w:rPr>
                <w:t>maxnoofSliceItems</w:t>
              </w:r>
              <w:proofErr w:type="spellEnd"/>
              <w:r w:rsidRPr="001F67C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63A4" w14:textId="77777777" w:rsidR="00AF26FC" w:rsidRPr="00E211EB" w:rsidRDefault="00AF26FC" w:rsidP="000725F6">
            <w:pPr>
              <w:pStyle w:val="TAL"/>
              <w:rPr>
                <w:ins w:id="851" w:author="Author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92BA" w14:textId="77777777" w:rsidR="00AF26FC" w:rsidRPr="00DB4D57" w:rsidRDefault="00AF26FC" w:rsidP="000725F6">
            <w:pPr>
              <w:pStyle w:val="TAL"/>
              <w:rPr>
                <w:ins w:id="852" w:author="Author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9EB2" w14:textId="77777777" w:rsidR="00AF26FC" w:rsidRPr="00C67B9A" w:rsidRDefault="00AF26FC" w:rsidP="000725F6">
            <w:pPr>
              <w:pStyle w:val="TAC"/>
              <w:rPr>
                <w:ins w:id="853" w:author="Author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E430" w14:textId="77777777" w:rsidR="00AF26FC" w:rsidRPr="00C67B9A" w:rsidRDefault="00AF26FC" w:rsidP="000725F6">
            <w:pPr>
              <w:pStyle w:val="TAC"/>
              <w:rPr>
                <w:ins w:id="854" w:author="Author"/>
                <w:lang w:eastAsia="ja-JP"/>
              </w:rPr>
            </w:pPr>
          </w:p>
        </w:tc>
      </w:tr>
      <w:tr w:rsidR="00AF26FC" w:rsidRPr="00DB4D57" w14:paraId="3C072711" w14:textId="77777777" w:rsidTr="000725F6">
        <w:trPr>
          <w:ins w:id="855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914B" w14:textId="77777777" w:rsidR="00AF26FC" w:rsidRPr="00232C0B" w:rsidRDefault="00AF26FC" w:rsidP="000725F6">
            <w:pPr>
              <w:pStyle w:val="TAL"/>
              <w:rPr>
                <w:ins w:id="856" w:author="Author"/>
                <w:lang w:eastAsia="ja-JP"/>
              </w:rPr>
            </w:pPr>
            <w:ins w:id="857" w:author="Author">
              <w:r>
                <w:rPr>
                  <w:lang w:eastAsia="ja-JP"/>
                </w:rPr>
                <w:t>&gt;&gt;</w:t>
              </w:r>
              <w:r w:rsidRPr="00C67B9A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>&gt;S-NSSAI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DB9E" w14:textId="77777777" w:rsidR="00AF26FC" w:rsidRPr="00E211EB" w:rsidRDefault="00AF26FC" w:rsidP="000725F6">
            <w:pPr>
              <w:pStyle w:val="TAL"/>
              <w:rPr>
                <w:ins w:id="858" w:author="Author"/>
                <w:lang w:eastAsia="ja-JP"/>
              </w:rPr>
            </w:pPr>
            <w:ins w:id="859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E90E" w14:textId="77777777" w:rsidR="00AF26FC" w:rsidRPr="00DB4D57" w:rsidRDefault="00AF26FC" w:rsidP="000725F6">
            <w:pPr>
              <w:pStyle w:val="TAL"/>
              <w:rPr>
                <w:ins w:id="860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A1D1" w14:textId="77777777" w:rsidR="00AF26FC" w:rsidRDefault="00AF26FC" w:rsidP="000725F6">
            <w:pPr>
              <w:pStyle w:val="TAL"/>
              <w:rPr>
                <w:ins w:id="861" w:author="Author"/>
                <w:lang w:eastAsia="ja-JP"/>
              </w:rPr>
            </w:pPr>
            <w:ins w:id="862" w:author="Author">
              <w:r>
                <w:rPr>
                  <w:lang w:eastAsia="ja-JP"/>
                </w:rPr>
                <w:t>S-NSSAI</w:t>
              </w:r>
            </w:ins>
          </w:p>
          <w:p w14:paraId="2C489FB3" w14:textId="77777777" w:rsidR="00AF26FC" w:rsidRPr="00E211EB" w:rsidRDefault="00AF26FC" w:rsidP="000725F6">
            <w:pPr>
              <w:pStyle w:val="TAL"/>
              <w:rPr>
                <w:ins w:id="863" w:author="Author"/>
                <w:lang w:eastAsia="ja-JP"/>
              </w:rPr>
            </w:pPr>
            <w:ins w:id="864" w:author="Author">
              <w:r>
                <w:rPr>
                  <w:lang w:eastAsia="ja-JP"/>
                </w:rPr>
                <w:t>9.3.1.38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6885" w14:textId="77777777" w:rsidR="00AF26FC" w:rsidRPr="00DB4D57" w:rsidRDefault="00AF26FC" w:rsidP="000725F6">
            <w:pPr>
              <w:pStyle w:val="TAL"/>
              <w:rPr>
                <w:ins w:id="865" w:author="Author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B5FE" w14:textId="77777777" w:rsidR="00AF26FC" w:rsidRPr="00DB4D57" w:rsidRDefault="00AF26FC" w:rsidP="000725F6">
            <w:pPr>
              <w:pStyle w:val="TAC"/>
              <w:rPr>
                <w:ins w:id="866" w:author="Author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BEE5" w14:textId="77777777" w:rsidR="00AF26FC" w:rsidRPr="00DB4D57" w:rsidRDefault="00AF26FC" w:rsidP="000725F6">
            <w:pPr>
              <w:pStyle w:val="TAC"/>
              <w:rPr>
                <w:ins w:id="867" w:author="Author"/>
                <w:lang w:eastAsia="ja-JP"/>
              </w:rPr>
            </w:pPr>
          </w:p>
        </w:tc>
      </w:tr>
      <w:tr w:rsidR="00AF26FC" w:rsidRPr="00DB4D57" w14:paraId="09BD411C" w14:textId="77777777" w:rsidTr="000725F6">
        <w:trPr>
          <w:ins w:id="868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82C6" w14:textId="77777777" w:rsidR="00AF26FC" w:rsidRPr="00DB4D57" w:rsidRDefault="00AF26FC" w:rsidP="000725F6">
            <w:pPr>
              <w:pStyle w:val="TAL"/>
              <w:rPr>
                <w:ins w:id="869" w:author="Author"/>
                <w:lang w:eastAsia="ja-JP"/>
              </w:rPr>
            </w:pPr>
            <w:ins w:id="870" w:author="Author">
              <w:r w:rsidRPr="00422562">
                <w:rPr>
                  <w:lang w:eastAsia="ja-JP"/>
                </w:rPr>
                <w:t>Reporting Periodicity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F0B3" w14:textId="77777777" w:rsidR="00AF26FC" w:rsidRPr="00DB4D57" w:rsidRDefault="00AF26FC" w:rsidP="000725F6">
            <w:pPr>
              <w:pStyle w:val="TAL"/>
              <w:rPr>
                <w:ins w:id="871" w:author="Author"/>
                <w:lang w:eastAsia="ja-JP"/>
              </w:rPr>
            </w:pPr>
            <w:ins w:id="872" w:author="Author">
              <w:r w:rsidRPr="00422562">
                <w:rPr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C5CA" w14:textId="77777777" w:rsidR="00AF26FC" w:rsidRPr="00DB4D57" w:rsidRDefault="00AF26FC" w:rsidP="000725F6">
            <w:pPr>
              <w:pStyle w:val="TAL"/>
              <w:rPr>
                <w:ins w:id="873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AA26" w14:textId="77777777" w:rsidR="00AF26FC" w:rsidRPr="00DB4D57" w:rsidRDefault="00AF26FC" w:rsidP="000725F6">
            <w:pPr>
              <w:pStyle w:val="TAL"/>
              <w:rPr>
                <w:ins w:id="874" w:author="Author"/>
                <w:lang w:eastAsia="ja-JP"/>
              </w:rPr>
            </w:pPr>
            <w:ins w:id="875" w:author="Author">
              <w:r w:rsidRPr="00422562">
                <w:rPr>
                  <w:lang w:eastAsia="ja-JP"/>
                </w:rPr>
                <w:t>ENUMERATED(</w:t>
              </w:r>
              <w:r w:rsidRPr="00232C0B">
                <w:rPr>
                  <w:lang w:eastAsia="ja-JP"/>
                </w:rPr>
                <w:t xml:space="preserve">500ms, </w:t>
              </w:r>
              <w:r w:rsidRPr="00422562">
                <w:rPr>
                  <w:lang w:eastAsia="ja-JP"/>
                </w:rPr>
                <w:lastRenderedPageBreak/>
                <w:t>1000ms, 2000ms, 5000ms,10000ms,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76DA" w14:textId="77777777" w:rsidR="00AF26FC" w:rsidRPr="00DB4D57" w:rsidRDefault="00AF26FC" w:rsidP="000725F6">
            <w:pPr>
              <w:pStyle w:val="TAL"/>
              <w:rPr>
                <w:ins w:id="876" w:author="Author"/>
                <w:lang w:eastAsia="ja-JP"/>
              </w:rPr>
            </w:pPr>
            <w:ins w:id="877" w:author="Author">
              <w:r w:rsidRPr="00422562">
                <w:rPr>
                  <w:lang w:eastAsia="ja-JP"/>
                </w:rPr>
                <w:lastRenderedPageBreak/>
                <w:t xml:space="preserve">Periodicity that can be used for reporting of </w:t>
              </w:r>
              <w:r w:rsidRPr="00422562">
                <w:rPr>
                  <w:lang w:eastAsia="ja-JP"/>
                </w:rPr>
                <w:lastRenderedPageBreak/>
                <w:t xml:space="preserve">PRB Periodic, TNL </w:t>
              </w:r>
              <w:r>
                <w:rPr>
                  <w:lang w:val="en-US" w:eastAsia="ja-JP"/>
                </w:rPr>
                <w:t>Capacity</w:t>
              </w:r>
              <w:r w:rsidRPr="00533275">
                <w:rPr>
                  <w:lang w:val="en-US" w:eastAsia="ja-JP"/>
                </w:rPr>
                <w:t xml:space="preserve"> </w:t>
              </w:r>
              <w:r w:rsidRPr="00422562">
                <w:rPr>
                  <w:lang w:eastAsia="ja-JP"/>
                </w:rPr>
                <w:t>Ind Periodic, Composite Available Capacity Periodic.</w:t>
              </w:r>
              <w:r>
                <w:rPr>
                  <w:color w:val="1F497D"/>
                </w:rPr>
                <w:t xml:space="preserve"> Also used as the averaging window length for all measurement object if supported.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7D8F" w14:textId="77777777" w:rsidR="00AF26FC" w:rsidRPr="00DB4D57" w:rsidRDefault="00AF26FC" w:rsidP="000725F6">
            <w:pPr>
              <w:pStyle w:val="TAC"/>
              <w:rPr>
                <w:ins w:id="878" w:author="Author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B43C" w14:textId="77777777" w:rsidR="00AF26FC" w:rsidRPr="00DB4D57" w:rsidRDefault="00AF26FC" w:rsidP="000725F6">
            <w:pPr>
              <w:pStyle w:val="TAC"/>
              <w:rPr>
                <w:ins w:id="879" w:author="Author"/>
                <w:lang w:eastAsia="ja-JP"/>
              </w:rPr>
            </w:pPr>
          </w:p>
        </w:tc>
      </w:tr>
    </w:tbl>
    <w:p w14:paraId="3C778472" w14:textId="77777777" w:rsidR="00AF26FC" w:rsidRPr="00232C0B" w:rsidRDefault="00AF26FC" w:rsidP="00AF26FC">
      <w:pPr>
        <w:rPr>
          <w:ins w:id="880" w:author="Author"/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F26FC" w:rsidRPr="00AA5DA2" w14:paraId="288DFDB6" w14:textId="77777777" w:rsidTr="000725F6">
        <w:trPr>
          <w:ins w:id="881" w:author="Author"/>
        </w:trPr>
        <w:tc>
          <w:tcPr>
            <w:tcW w:w="3686" w:type="dxa"/>
          </w:tcPr>
          <w:p w14:paraId="5020E8DF" w14:textId="77777777" w:rsidR="00AF26FC" w:rsidRPr="00AA5DA2" w:rsidRDefault="00AF26FC" w:rsidP="000725F6">
            <w:pPr>
              <w:pStyle w:val="TAH"/>
              <w:rPr>
                <w:ins w:id="882" w:author="Author"/>
                <w:lang w:eastAsia="ja-JP"/>
              </w:rPr>
            </w:pPr>
            <w:ins w:id="883" w:author="Author">
              <w:r w:rsidRPr="00AA5DA2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19929C97" w14:textId="77777777" w:rsidR="00AF26FC" w:rsidRPr="00AA5DA2" w:rsidRDefault="00AF26FC" w:rsidP="000725F6">
            <w:pPr>
              <w:pStyle w:val="TAH"/>
              <w:rPr>
                <w:ins w:id="884" w:author="Author"/>
                <w:lang w:eastAsia="ja-JP"/>
              </w:rPr>
            </w:pPr>
            <w:ins w:id="885" w:author="Author">
              <w:r w:rsidRPr="00AA5DA2">
                <w:rPr>
                  <w:lang w:eastAsia="ja-JP"/>
                </w:rPr>
                <w:t>Explanation</w:t>
              </w:r>
            </w:ins>
          </w:p>
        </w:tc>
      </w:tr>
      <w:tr w:rsidR="00AF26FC" w:rsidRPr="00AA5DA2" w14:paraId="5FD5AE29" w14:textId="77777777" w:rsidTr="000725F6">
        <w:trPr>
          <w:ins w:id="886" w:author="Author"/>
        </w:trPr>
        <w:tc>
          <w:tcPr>
            <w:tcW w:w="3686" w:type="dxa"/>
          </w:tcPr>
          <w:p w14:paraId="6A4AF313" w14:textId="77777777" w:rsidR="00AF26FC" w:rsidRPr="00AA5DA2" w:rsidRDefault="00AF26FC" w:rsidP="000725F6">
            <w:pPr>
              <w:pStyle w:val="TAL"/>
              <w:rPr>
                <w:ins w:id="887" w:author="Author"/>
                <w:lang w:eastAsia="ja-JP"/>
              </w:rPr>
            </w:pPr>
            <w:proofErr w:type="spellStart"/>
            <w:ins w:id="888" w:author="Author">
              <w:r w:rsidRPr="00AA5DA2">
                <w:rPr>
                  <w:lang w:eastAsia="ja-JP"/>
                </w:rPr>
                <w:t>ifRegistrationRequestStoporPartialStoporAdd</w:t>
              </w:r>
              <w:proofErr w:type="spellEnd"/>
            </w:ins>
          </w:p>
        </w:tc>
        <w:tc>
          <w:tcPr>
            <w:tcW w:w="5670" w:type="dxa"/>
          </w:tcPr>
          <w:p w14:paraId="585C1670" w14:textId="77777777" w:rsidR="00AF26FC" w:rsidRPr="00AA5DA2" w:rsidRDefault="00AF26FC" w:rsidP="000725F6">
            <w:pPr>
              <w:pStyle w:val="TAL"/>
              <w:rPr>
                <w:ins w:id="889" w:author="Author"/>
                <w:lang w:eastAsia="ja-JP"/>
              </w:rPr>
            </w:pPr>
            <w:ins w:id="890" w:author="Author">
              <w:r w:rsidRPr="00AA5DA2">
                <w:rPr>
                  <w:lang w:eastAsia="ja-JP"/>
                </w:rPr>
                <w:t xml:space="preserve">This IE shall be present if the </w:t>
              </w:r>
              <w:r w:rsidRPr="00AA5DA2">
                <w:rPr>
                  <w:i/>
                  <w:iCs/>
                  <w:lang w:eastAsia="ja-JP"/>
                </w:rPr>
                <w:t xml:space="preserve">Registration Request </w:t>
              </w:r>
              <w:r w:rsidRPr="00AA5DA2">
                <w:rPr>
                  <w:lang w:eastAsia="ja-JP"/>
                </w:rPr>
                <w:t>IE is set to the value "stop", "partial stop" or "add".</w:t>
              </w:r>
            </w:ins>
          </w:p>
        </w:tc>
      </w:tr>
      <w:tr w:rsidR="00AF26FC" w:rsidRPr="00F45469" w14:paraId="1648DB25" w14:textId="77777777" w:rsidTr="000725F6">
        <w:trPr>
          <w:ins w:id="891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552E" w14:textId="77777777" w:rsidR="00AF26FC" w:rsidRPr="00F45469" w:rsidRDefault="00AF26FC" w:rsidP="000725F6">
            <w:pPr>
              <w:pStyle w:val="TAL"/>
              <w:rPr>
                <w:ins w:id="892" w:author="Author"/>
                <w:lang w:eastAsia="ja-JP"/>
              </w:rPr>
            </w:pPr>
            <w:proofErr w:type="spellStart"/>
            <w:ins w:id="893" w:author="Author"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89F9" w14:textId="77777777" w:rsidR="00AF26FC" w:rsidRPr="00F45469" w:rsidRDefault="00AF26FC" w:rsidP="000725F6">
            <w:pPr>
              <w:pStyle w:val="TAL"/>
              <w:rPr>
                <w:ins w:id="894" w:author="Author"/>
                <w:lang w:eastAsia="ja-JP"/>
              </w:rPr>
            </w:pPr>
            <w:ins w:id="895" w:author="Author">
              <w:r w:rsidRPr="00F45469">
                <w:rPr>
                  <w:lang w:eastAsia="ja-JP"/>
                </w:rPr>
                <w:t xml:space="preserve">This IE shall be present if the </w:t>
              </w:r>
              <w:r w:rsidRPr="00A35432">
                <w:rPr>
                  <w:lang w:eastAsia="ja-JP"/>
                </w:rPr>
                <w:t xml:space="preserve">Registration Request </w:t>
              </w:r>
              <w:r w:rsidRPr="00F45469">
                <w:rPr>
                  <w:lang w:eastAsia="ja-JP"/>
                </w:rPr>
                <w:t>IE is set to the value "</w:t>
              </w:r>
              <w:r>
                <w:rPr>
                  <w:lang w:eastAsia="ja-JP"/>
                </w:rPr>
                <w:t>start</w:t>
              </w:r>
              <w:r w:rsidRPr="00F45469">
                <w:rPr>
                  <w:lang w:eastAsia="ja-JP"/>
                </w:rPr>
                <w:t>".</w:t>
              </w:r>
            </w:ins>
          </w:p>
        </w:tc>
      </w:tr>
    </w:tbl>
    <w:p w14:paraId="040BCB13" w14:textId="77777777" w:rsidR="00AF26FC" w:rsidRDefault="00AF26FC" w:rsidP="00AF26FC">
      <w:pPr>
        <w:rPr>
          <w:ins w:id="896" w:author="Author"/>
        </w:rPr>
      </w:pPr>
    </w:p>
    <w:p w14:paraId="537A46F5" w14:textId="77777777" w:rsidR="00AF26FC" w:rsidRPr="00DB4D57" w:rsidRDefault="00AF26FC" w:rsidP="00AF26FC">
      <w:pPr>
        <w:rPr>
          <w:ins w:id="897" w:author="Autho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F26FC" w:rsidRPr="00DB4D57" w14:paraId="6CD10087" w14:textId="77777777" w:rsidTr="000725F6">
        <w:trPr>
          <w:ins w:id="898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1018B" w14:textId="77777777" w:rsidR="00AF26FC" w:rsidRPr="00422562" w:rsidRDefault="00AF26FC" w:rsidP="000725F6">
            <w:pPr>
              <w:pStyle w:val="TAH"/>
              <w:rPr>
                <w:ins w:id="899" w:author="Author"/>
                <w:lang w:eastAsia="ja-JP"/>
              </w:rPr>
            </w:pPr>
            <w:ins w:id="900" w:author="Author">
              <w:r w:rsidRPr="00422562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4F17C" w14:textId="77777777" w:rsidR="00AF26FC" w:rsidRPr="00422562" w:rsidRDefault="00AF26FC" w:rsidP="000725F6">
            <w:pPr>
              <w:pStyle w:val="TAH"/>
              <w:rPr>
                <w:ins w:id="901" w:author="Author"/>
                <w:lang w:eastAsia="ja-JP"/>
              </w:rPr>
            </w:pPr>
            <w:ins w:id="902" w:author="Author">
              <w:r w:rsidRPr="00422562">
                <w:rPr>
                  <w:lang w:eastAsia="ja-JP"/>
                </w:rPr>
                <w:t>Explanation</w:t>
              </w:r>
            </w:ins>
          </w:p>
        </w:tc>
      </w:tr>
      <w:tr w:rsidR="00AF26FC" w:rsidRPr="00DB4D57" w14:paraId="479FEB9B" w14:textId="77777777" w:rsidTr="000725F6">
        <w:trPr>
          <w:ins w:id="903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E3D1F" w14:textId="77777777" w:rsidR="00AF26FC" w:rsidRPr="00422562" w:rsidRDefault="00AF26FC" w:rsidP="000725F6">
            <w:pPr>
              <w:pStyle w:val="TAL"/>
              <w:rPr>
                <w:ins w:id="904" w:author="Author"/>
                <w:lang w:eastAsia="ja-JP"/>
              </w:rPr>
            </w:pPr>
            <w:proofErr w:type="spellStart"/>
            <w:ins w:id="905" w:author="Author">
              <w:r w:rsidRPr="00422562">
                <w:t>maxnoofCellsinNG-RANnode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B8E54" w14:textId="77777777" w:rsidR="00AF26FC" w:rsidRPr="00422562" w:rsidRDefault="00AF26FC" w:rsidP="000725F6">
            <w:pPr>
              <w:pStyle w:val="TAL"/>
              <w:rPr>
                <w:ins w:id="906" w:author="Author"/>
                <w:lang w:eastAsia="ja-JP"/>
              </w:rPr>
            </w:pPr>
            <w:ins w:id="907" w:author="Author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  <w:tr w:rsidR="00AF26FC" w:rsidRPr="00DB4D57" w14:paraId="28D99AFE" w14:textId="77777777" w:rsidTr="000725F6">
        <w:trPr>
          <w:ins w:id="908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70E6" w14:textId="77777777" w:rsidR="00AF26FC" w:rsidRPr="007D7007" w:rsidRDefault="00AF26FC" w:rsidP="000725F6">
            <w:pPr>
              <w:pStyle w:val="TAL"/>
              <w:rPr>
                <w:ins w:id="909" w:author="Author"/>
              </w:rPr>
            </w:pPr>
            <w:proofErr w:type="spellStart"/>
            <w:ins w:id="910" w:author="Author">
              <w:r w:rsidRPr="00D072C4">
                <w:rPr>
                  <w:lang w:eastAsia="ja-JP"/>
                </w:rPr>
                <w:t>maxnoofSSBAreas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0E5A" w14:textId="77777777" w:rsidR="00AF26FC" w:rsidRPr="00422562" w:rsidRDefault="00AF26FC" w:rsidP="000725F6">
            <w:pPr>
              <w:pStyle w:val="TAL"/>
              <w:rPr>
                <w:ins w:id="911" w:author="Author"/>
                <w:rFonts w:cs="Arial"/>
                <w:lang w:val="en-US" w:eastAsia="ja-JP"/>
              </w:rPr>
            </w:pPr>
            <w:ins w:id="912" w:author="Author">
              <w:r w:rsidRPr="006362EB">
                <w:rPr>
                  <w:rFonts w:cs="Arial"/>
                  <w:lang w:val="en-US" w:eastAsia="ja-JP"/>
                </w:rPr>
                <w:t>Maximum no. SSB Areas that can be served by a NG-RAN node cell. Value is 64.</w:t>
              </w:r>
            </w:ins>
          </w:p>
        </w:tc>
      </w:tr>
      <w:tr w:rsidR="00AF26FC" w:rsidRPr="00DB4D57" w14:paraId="4B3B09E2" w14:textId="77777777" w:rsidTr="000725F6">
        <w:trPr>
          <w:ins w:id="913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C556" w14:textId="77777777" w:rsidR="00AF26FC" w:rsidRPr="0097152D" w:rsidRDefault="00AF26FC" w:rsidP="000725F6">
            <w:pPr>
              <w:pStyle w:val="TAL"/>
              <w:rPr>
                <w:ins w:id="914" w:author="Author"/>
              </w:rPr>
            </w:pPr>
            <w:proofErr w:type="spellStart"/>
            <w:ins w:id="915" w:author="Author">
              <w: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3D86" w14:textId="77777777" w:rsidR="00AF26FC" w:rsidRPr="0097152D" w:rsidRDefault="00AF26FC" w:rsidP="000725F6">
            <w:pPr>
              <w:pStyle w:val="TAL"/>
              <w:rPr>
                <w:ins w:id="916" w:author="Author"/>
                <w:rFonts w:cs="Arial"/>
                <w:lang w:val="en-US" w:eastAsia="ja-JP"/>
              </w:rPr>
            </w:pPr>
            <w:ins w:id="917" w:author="Author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  <w:tr w:rsidR="00AF26FC" w:rsidRPr="00DB4D57" w14:paraId="3F12944B" w14:textId="77777777" w:rsidTr="000725F6">
        <w:trPr>
          <w:ins w:id="918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F287" w14:textId="77777777" w:rsidR="00AF26FC" w:rsidRDefault="00AF26FC" w:rsidP="000725F6">
            <w:pPr>
              <w:pStyle w:val="TAL"/>
              <w:rPr>
                <w:ins w:id="919" w:author="Author"/>
              </w:rPr>
            </w:pPr>
            <w:proofErr w:type="spellStart"/>
            <w:ins w:id="920" w:author="Author">
              <w:r w:rsidRPr="008A63D7">
                <w:rPr>
                  <w:rFonts w:eastAsia="MS Mincho" w:cs="Arial"/>
                  <w:lang w:val="sv-SE" w:eastAsia="ja-JP"/>
                </w:rPr>
                <w:t>m</w:t>
              </w:r>
              <w:r w:rsidRPr="008A63D7">
                <w:rPr>
                  <w:rFonts w:cs="Arial"/>
                  <w:lang w:val="sv-SE" w:eastAsia="ja-JP"/>
                </w:rPr>
                <w:t>axnoof</w:t>
              </w:r>
              <w:r>
                <w:rPr>
                  <w:rFonts w:cs="Arial"/>
                  <w:lang w:val="sv-SE" w:eastAsia="ja-JP"/>
                </w:rPr>
                <w:t>B</w:t>
              </w:r>
              <w:r w:rsidRPr="008A63D7">
                <w:rPr>
                  <w:rFonts w:cs="Arial"/>
                  <w:lang w:val="sv-SE" w:eastAsia="ja-JP"/>
                </w:rPr>
                <w:t>PLMNs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ED33" w14:textId="77777777" w:rsidR="00AF26FC" w:rsidRDefault="00AF26FC" w:rsidP="000725F6">
            <w:pPr>
              <w:pStyle w:val="TAL"/>
              <w:rPr>
                <w:ins w:id="921" w:author="Author"/>
              </w:rPr>
            </w:pPr>
            <w:ins w:id="922" w:author="Author">
              <w:r w:rsidRPr="00EA5FA7">
                <w:rPr>
                  <w:lang w:eastAsia="ja-JP"/>
                </w:rPr>
                <w:t xml:space="preserve">Maximum no. of PLMN </w:t>
              </w:r>
              <w:proofErr w:type="spellStart"/>
              <w:r w:rsidRPr="00EA5FA7">
                <w:rPr>
                  <w:lang w:eastAsia="ja-JP"/>
                </w:rPr>
                <w:t>Ids.broadcast</w:t>
              </w:r>
              <w:proofErr w:type="spellEnd"/>
              <w:r w:rsidRPr="00EA5FA7">
                <w:rPr>
                  <w:lang w:eastAsia="ja-JP"/>
                </w:rPr>
                <w:t xml:space="preserve"> in a cell</w:t>
              </w:r>
              <w:r>
                <w:rPr>
                  <w:lang w:eastAsia="ja-JP"/>
                </w:rPr>
                <w:t>. Value is 12</w:t>
              </w:r>
              <w:r w:rsidRPr="00EA5FA7">
                <w:rPr>
                  <w:lang w:eastAsia="ja-JP"/>
                </w:rPr>
                <w:t>.</w:t>
              </w:r>
            </w:ins>
          </w:p>
        </w:tc>
      </w:tr>
    </w:tbl>
    <w:p w14:paraId="46CFE81F" w14:textId="77777777" w:rsidR="00AF26FC" w:rsidRPr="003150F3" w:rsidRDefault="00AF26FC" w:rsidP="00AF26FC">
      <w:pPr>
        <w:rPr>
          <w:ins w:id="923" w:author="Author"/>
        </w:rPr>
        <w:sectPr w:rsidR="00AF26FC" w:rsidRPr="003150F3" w:rsidSect="00562AB1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08D62A" w14:textId="77777777" w:rsidR="00AF26FC" w:rsidRPr="00AA5DA2" w:rsidRDefault="00AF26FC" w:rsidP="00AF26FC">
      <w:pPr>
        <w:pStyle w:val="Heading4"/>
        <w:rPr>
          <w:ins w:id="924" w:author="Author"/>
        </w:rPr>
      </w:pPr>
      <w:ins w:id="925" w:author="Author">
        <w:r w:rsidRPr="00AA5DA2">
          <w:lastRenderedPageBreak/>
          <w:t>9.1.</w:t>
        </w:r>
        <w:r>
          <w:t>3</w:t>
        </w:r>
        <w:r w:rsidRPr="00AA5DA2">
          <w:t>.</w:t>
        </w:r>
        <w:r>
          <w:t>B</w:t>
        </w:r>
        <w:r w:rsidRPr="00AA5DA2">
          <w:tab/>
        </w:r>
        <w:r w:rsidRPr="00AA5DA2">
          <w:rPr>
            <w:szCs w:val="24"/>
          </w:rPr>
          <w:t>RESOURCE STATUS RESPONSE</w:t>
        </w:r>
      </w:ins>
    </w:p>
    <w:p w14:paraId="3B0CC820" w14:textId="77777777" w:rsidR="00AF26FC" w:rsidRPr="00AA5DA2" w:rsidRDefault="00AF26FC" w:rsidP="00AF26FC">
      <w:pPr>
        <w:rPr>
          <w:ins w:id="926" w:author="Author"/>
        </w:rPr>
      </w:pPr>
      <w:ins w:id="927" w:author="Author">
        <w:r>
          <w:t>This message is sent by the NG-RAN node</w:t>
        </w:r>
        <w:r w:rsidRPr="00AA5DA2">
          <w:rPr>
            <w:vertAlign w:val="subscript"/>
          </w:rPr>
          <w:t>2</w:t>
        </w:r>
        <w:r w:rsidRPr="00AA5DA2">
          <w:t xml:space="preserve"> to indicate that the requested measurement, for all or for a subset of the measurement objects included in the measurement is successfully initiated.</w:t>
        </w:r>
      </w:ins>
    </w:p>
    <w:p w14:paraId="7466364F" w14:textId="77777777" w:rsidR="00AF26FC" w:rsidRPr="00AA5DA2" w:rsidRDefault="00AF26FC" w:rsidP="00AF26FC">
      <w:pPr>
        <w:rPr>
          <w:ins w:id="928" w:author="Author"/>
          <w:rFonts w:eastAsia="Batang"/>
        </w:rPr>
      </w:pPr>
      <w:ins w:id="929" w:author="Author">
        <w:r w:rsidRPr="00AA5DA2">
          <w:t xml:space="preserve">Direction: </w:t>
        </w:r>
        <w:r>
          <w:t>NG-RAN node</w:t>
        </w:r>
        <w:r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>
          <w:rPr>
            <w:vertAlign w:val="subscript"/>
          </w:rPr>
          <w:t>1</w:t>
        </w:r>
      </w:ins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AF26FC" w:rsidRPr="00AA5DA2" w14:paraId="615C9517" w14:textId="77777777" w:rsidTr="000725F6">
        <w:trPr>
          <w:ins w:id="930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67DE" w14:textId="77777777" w:rsidR="00AF26FC" w:rsidRPr="00AA5DA2" w:rsidRDefault="00AF26FC" w:rsidP="000725F6">
            <w:pPr>
              <w:pStyle w:val="TAH"/>
              <w:rPr>
                <w:ins w:id="931" w:author="Author"/>
                <w:lang w:eastAsia="ja-JP"/>
              </w:rPr>
            </w:pPr>
            <w:ins w:id="932" w:author="Author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6A2B" w14:textId="77777777" w:rsidR="00AF26FC" w:rsidRPr="00AA5DA2" w:rsidRDefault="00AF26FC" w:rsidP="000725F6">
            <w:pPr>
              <w:pStyle w:val="TAH"/>
              <w:rPr>
                <w:ins w:id="933" w:author="Author"/>
                <w:lang w:eastAsia="ja-JP"/>
              </w:rPr>
            </w:pPr>
            <w:ins w:id="934" w:author="Author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C823" w14:textId="77777777" w:rsidR="00AF26FC" w:rsidRPr="00AA5DA2" w:rsidRDefault="00AF26FC" w:rsidP="000725F6">
            <w:pPr>
              <w:pStyle w:val="TAH"/>
              <w:rPr>
                <w:ins w:id="935" w:author="Author"/>
                <w:lang w:eastAsia="ja-JP"/>
              </w:rPr>
            </w:pPr>
            <w:ins w:id="936" w:author="Author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E2B8" w14:textId="77777777" w:rsidR="00AF26FC" w:rsidRPr="00AA5DA2" w:rsidRDefault="00AF26FC" w:rsidP="000725F6">
            <w:pPr>
              <w:pStyle w:val="TAH"/>
              <w:rPr>
                <w:ins w:id="937" w:author="Author"/>
                <w:lang w:eastAsia="ja-JP"/>
              </w:rPr>
            </w:pPr>
            <w:ins w:id="938" w:author="Author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9E5C" w14:textId="77777777" w:rsidR="00AF26FC" w:rsidRPr="00AA5DA2" w:rsidRDefault="00AF26FC" w:rsidP="000725F6">
            <w:pPr>
              <w:pStyle w:val="TAH"/>
              <w:rPr>
                <w:ins w:id="939" w:author="Author"/>
                <w:lang w:eastAsia="ja-JP"/>
              </w:rPr>
            </w:pPr>
            <w:ins w:id="940" w:author="Author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1061" w14:textId="77777777" w:rsidR="00AF26FC" w:rsidRPr="00AA5DA2" w:rsidRDefault="00AF26FC" w:rsidP="000725F6">
            <w:pPr>
              <w:pStyle w:val="TAH"/>
              <w:rPr>
                <w:ins w:id="941" w:author="Author"/>
                <w:lang w:eastAsia="ja-JP"/>
              </w:rPr>
            </w:pPr>
            <w:ins w:id="942" w:author="Author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34B9" w14:textId="77777777" w:rsidR="00AF26FC" w:rsidRPr="00AA5DA2" w:rsidRDefault="00AF26FC" w:rsidP="000725F6">
            <w:pPr>
              <w:pStyle w:val="TAH"/>
              <w:rPr>
                <w:ins w:id="943" w:author="Author"/>
                <w:lang w:eastAsia="ja-JP"/>
              </w:rPr>
            </w:pPr>
            <w:ins w:id="944" w:author="Author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AF26FC" w:rsidRPr="00AA5DA2" w14:paraId="2E53B7E7" w14:textId="77777777" w:rsidTr="000725F6">
        <w:trPr>
          <w:ins w:id="945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852C" w14:textId="77777777" w:rsidR="00AF26FC" w:rsidRPr="00AA5DA2" w:rsidRDefault="00AF26FC" w:rsidP="000725F6">
            <w:pPr>
              <w:pStyle w:val="TAL"/>
              <w:rPr>
                <w:ins w:id="946" w:author="Author"/>
                <w:lang w:eastAsia="ja-JP"/>
              </w:rPr>
            </w:pPr>
            <w:ins w:id="947" w:author="Author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BF73" w14:textId="77777777" w:rsidR="00AF26FC" w:rsidRPr="00AA5DA2" w:rsidRDefault="00AF26FC" w:rsidP="000725F6">
            <w:pPr>
              <w:pStyle w:val="TAL"/>
              <w:rPr>
                <w:ins w:id="948" w:author="Author"/>
                <w:lang w:eastAsia="ja-JP"/>
              </w:rPr>
            </w:pPr>
            <w:ins w:id="949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9025" w14:textId="77777777" w:rsidR="00AF26FC" w:rsidRPr="00AA5DA2" w:rsidRDefault="00AF26FC" w:rsidP="000725F6">
            <w:pPr>
              <w:pStyle w:val="TAL"/>
              <w:rPr>
                <w:ins w:id="950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AE76" w14:textId="77777777" w:rsidR="00AF26FC" w:rsidRPr="00AA5DA2" w:rsidRDefault="00AF26FC" w:rsidP="000725F6">
            <w:pPr>
              <w:pStyle w:val="TAL"/>
              <w:rPr>
                <w:ins w:id="951" w:author="Author"/>
                <w:lang w:eastAsia="ja-JP"/>
              </w:rPr>
            </w:pPr>
            <w:ins w:id="952" w:author="Author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C899" w14:textId="77777777" w:rsidR="00AF26FC" w:rsidRPr="00AA5DA2" w:rsidRDefault="00AF26FC" w:rsidP="000725F6">
            <w:pPr>
              <w:pStyle w:val="TAL"/>
              <w:rPr>
                <w:ins w:id="953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665C" w14:textId="77777777" w:rsidR="00AF26FC" w:rsidRPr="00AA5DA2" w:rsidRDefault="00AF26FC" w:rsidP="000725F6">
            <w:pPr>
              <w:pStyle w:val="TAC"/>
              <w:rPr>
                <w:ins w:id="954" w:author="Author"/>
                <w:lang w:eastAsia="ja-JP"/>
              </w:rPr>
            </w:pPr>
            <w:ins w:id="955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838D" w14:textId="77777777" w:rsidR="00AF26FC" w:rsidRPr="00AA5DA2" w:rsidRDefault="00AF26FC" w:rsidP="000725F6">
            <w:pPr>
              <w:pStyle w:val="TAC"/>
              <w:rPr>
                <w:ins w:id="956" w:author="Author"/>
                <w:lang w:eastAsia="ja-JP"/>
              </w:rPr>
            </w:pPr>
            <w:ins w:id="957" w:author="Author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AF26FC" w:rsidRPr="00AA5DA2" w14:paraId="61C11FFC" w14:textId="77777777" w:rsidTr="000725F6">
        <w:trPr>
          <w:ins w:id="958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F72D" w14:textId="77777777" w:rsidR="00AF26FC" w:rsidRPr="00AA5DA2" w:rsidRDefault="00AF26FC" w:rsidP="000725F6">
            <w:pPr>
              <w:pStyle w:val="TAL"/>
              <w:rPr>
                <w:ins w:id="959" w:author="Author"/>
                <w:lang w:eastAsia="ja-JP"/>
              </w:rPr>
            </w:pPr>
            <w:ins w:id="960" w:author="Author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1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6685" w14:textId="77777777" w:rsidR="00AF26FC" w:rsidRPr="00AA5DA2" w:rsidRDefault="00AF26FC" w:rsidP="000725F6">
            <w:pPr>
              <w:pStyle w:val="TAL"/>
              <w:rPr>
                <w:ins w:id="961" w:author="Author"/>
                <w:lang w:eastAsia="ja-JP"/>
              </w:rPr>
            </w:pPr>
            <w:ins w:id="962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C8BE" w14:textId="77777777" w:rsidR="00AF26FC" w:rsidRPr="00AA5DA2" w:rsidRDefault="00AF26FC" w:rsidP="000725F6">
            <w:pPr>
              <w:pStyle w:val="TAL"/>
              <w:rPr>
                <w:ins w:id="963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055A" w14:textId="77777777" w:rsidR="00AF26FC" w:rsidRPr="00AA5DA2" w:rsidRDefault="00AF26FC" w:rsidP="000725F6">
            <w:pPr>
              <w:pStyle w:val="TAL"/>
              <w:rPr>
                <w:ins w:id="964" w:author="Author"/>
                <w:lang w:eastAsia="ja-JP"/>
              </w:rPr>
            </w:pPr>
            <w:ins w:id="965" w:author="Author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2FED" w14:textId="77777777" w:rsidR="00AF26FC" w:rsidRPr="00AA5DA2" w:rsidRDefault="00AF26FC" w:rsidP="000725F6">
            <w:pPr>
              <w:pStyle w:val="TAL"/>
              <w:rPr>
                <w:ins w:id="966" w:author="Author"/>
                <w:lang w:eastAsia="ja-JP"/>
              </w:rPr>
            </w:pPr>
            <w:ins w:id="967" w:author="Author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75F5" w14:textId="77777777" w:rsidR="00AF26FC" w:rsidRPr="00AA5DA2" w:rsidRDefault="00AF26FC" w:rsidP="000725F6">
            <w:pPr>
              <w:pStyle w:val="TAC"/>
              <w:rPr>
                <w:ins w:id="968" w:author="Author"/>
                <w:lang w:eastAsia="ja-JP"/>
              </w:rPr>
            </w:pPr>
            <w:ins w:id="969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1032" w14:textId="77777777" w:rsidR="00AF26FC" w:rsidRPr="00AA5DA2" w:rsidRDefault="00AF26FC" w:rsidP="000725F6">
            <w:pPr>
              <w:pStyle w:val="TAC"/>
              <w:rPr>
                <w:ins w:id="970" w:author="Author"/>
                <w:lang w:eastAsia="ja-JP"/>
              </w:rPr>
            </w:pPr>
            <w:ins w:id="971" w:author="Author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AF26FC" w:rsidRPr="00AA5DA2" w14:paraId="416B900E" w14:textId="77777777" w:rsidTr="000725F6">
        <w:trPr>
          <w:ins w:id="972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EDDF" w14:textId="77777777" w:rsidR="00AF26FC" w:rsidRPr="00AA5DA2" w:rsidRDefault="00AF26FC" w:rsidP="000725F6">
            <w:pPr>
              <w:pStyle w:val="TAL"/>
              <w:rPr>
                <w:ins w:id="973" w:author="Author"/>
                <w:lang w:eastAsia="ja-JP"/>
              </w:rPr>
            </w:pPr>
            <w:ins w:id="974" w:author="Author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2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705B" w14:textId="77777777" w:rsidR="00AF26FC" w:rsidRPr="00AA5DA2" w:rsidRDefault="00AF26FC" w:rsidP="000725F6">
            <w:pPr>
              <w:pStyle w:val="TAL"/>
              <w:rPr>
                <w:ins w:id="975" w:author="Author"/>
                <w:lang w:eastAsia="ja-JP"/>
              </w:rPr>
            </w:pPr>
            <w:ins w:id="976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45EC" w14:textId="77777777" w:rsidR="00AF26FC" w:rsidRPr="00AA5DA2" w:rsidRDefault="00AF26FC" w:rsidP="000725F6">
            <w:pPr>
              <w:pStyle w:val="TAL"/>
              <w:rPr>
                <w:ins w:id="977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5A1A" w14:textId="77777777" w:rsidR="00AF26FC" w:rsidRPr="00AA5DA2" w:rsidRDefault="00AF26FC" w:rsidP="000725F6">
            <w:pPr>
              <w:pStyle w:val="TAL"/>
              <w:rPr>
                <w:ins w:id="978" w:author="Author"/>
                <w:lang w:eastAsia="ja-JP"/>
              </w:rPr>
            </w:pPr>
            <w:ins w:id="979" w:author="Author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A2CF" w14:textId="77777777" w:rsidR="00AF26FC" w:rsidRPr="00AA5DA2" w:rsidRDefault="00AF26FC" w:rsidP="000725F6">
            <w:pPr>
              <w:pStyle w:val="TAL"/>
              <w:rPr>
                <w:ins w:id="980" w:author="Author"/>
                <w:lang w:eastAsia="ja-JP"/>
              </w:rPr>
            </w:pPr>
            <w:ins w:id="981" w:author="Author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D9B5" w14:textId="77777777" w:rsidR="00AF26FC" w:rsidRPr="00AA5DA2" w:rsidRDefault="00AF26FC" w:rsidP="000725F6">
            <w:pPr>
              <w:pStyle w:val="TAC"/>
              <w:rPr>
                <w:ins w:id="982" w:author="Author"/>
                <w:lang w:eastAsia="ja-JP"/>
              </w:rPr>
            </w:pPr>
            <w:ins w:id="983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CDEB" w14:textId="77777777" w:rsidR="00AF26FC" w:rsidRPr="00AA5DA2" w:rsidRDefault="00AF26FC" w:rsidP="000725F6">
            <w:pPr>
              <w:pStyle w:val="TAC"/>
              <w:rPr>
                <w:ins w:id="984" w:author="Author"/>
                <w:lang w:eastAsia="ja-JP"/>
              </w:rPr>
            </w:pPr>
            <w:ins w:id="985" w:author="Author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AF26FC" w:rsidRPr="00AA5DA2" w14:paraId="525E449D" w14:textId="77777777" w:rsidTr="000725F6">
        <w:trPr>
          <w:ins w:id="986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4133" w14:textId="77777777" w:rsidR="00AF26FC" w:rsidRDefault="00AF26FC" w:rsidP="000725F6">
            <w:pPr>
              <w:pStyle w:val="TAL"/>
              <w:rPr>
                <w:ins w:id="987" w:author="Author"/>
                <w:lang w:eastAsia="ja-JP"/>
              </w:rPr>
            </w:pPr>
            <w:ins w:id="988" w:author="Author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32BE" w14:textId="77777777" w:rsidR="00AF26FC" w:rsidRPr="00AA5DA2" w:rsidRDefault="00AF26FC" w:rsidP="000725F6">
            <w:pPr>
              <w:pStyle w:val="TAL"/>
              <w:rPr>
                <w:ins w:id="989" w:author="Author"/>
                <w:lang w:eastAsia="ja-JP"/>
              </w:rPr>
            </w:pPr>
            <w:ins w:id="990" w:author="Author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8E79" w14:textId="77777777" w:rsidR="00AF26FC" w:rsidRPr="00AA5DA2" w:rsidRDefault="00AF26FC" w:rsidP="000725F6">
            <w:pPr>
              <w:pStyle w:val="TAL"/>
              <w:rPr>
                <w:ins w:id="991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7D91" w14:textId="77777777" w:rsidR="00AF26FC" w:rsidRPr="00D87B3F" w:rsidRDefault="00AF26FC" w:rsidP="000725F6">
            <w:pPr>
              <w:pStyle w:val="TAL"/>
              <w:rPr>
                <w:ins w:id="992" w:author="Author"/>
                <w:highlight w:val="yellow"/>
                <w:lang w:eastAsia="ja-JP"/>
              </w:rPr>
            </w:pPr>
            <w:ins w:id="993" w:author="Author">
              <w:r w:rsidRPr="00AA5DA2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3.3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F3B4" w14:textId="77777777" w:rsidR="00AF26FC" w:rsidRDefault="00AF26FC" w:rsidP="000725F6">
            <w:pPr>
              <w:pStyle w:val="TAL"/>
              <w:rPr>
                <w:ins w:id="994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F391" w14:textId="77777777" w:rsidR="00AF26FC" w:rsidRPr="00AA5DA2" w:rsidRDefault="00AF26FC" w:rsidP="000725F6">
            <w:pPr>
              <w:pStyle w:val="TAC"/>
              <w:rPr>
                <w:ins w:id="995" w:author="Author"/>
                <w:lang w:eastAsia="ja-JP"/>
              </w:rPr>
            </w:pPr>
            <w:ins w:id="996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DDD7" w14:textId="77777777" w:rsidR="00AF26FC" w:rsidRPr="00AA5DA2" w:rsidRDefault="00AF26FC" w:rsidP="000725F6">
            <w:pPr>
              <w:pStyle w:val="TAC"/>
              <w:rPr>
                <w:ins w:id="997" w:author="Author"/>
                <w:lang w:eastAsia="ja-JP"/>
              </w:rPr>
            </w:pPr>
            <w:ins w:id="998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057B2E21" w14:textId="77777777" w:rsidR="00AF26FC" w:rsidRDefault="00AF26FC" w:rsidP="00AF26FC">
      <w:pPr>
        <w:rPr>
          <w:ins w:id="999" w:author="Author"/>
          <w:noProof/>
        </w:rPr>
      </w:pPr>
    </w:p>
    <w:p w14:paraId="61A55B76" w14:textId="77777777" w:rsidR="00AF26FC" w:rsidRDefault="00AF26FC" w:rsidP="00AF26FC">
      <w:pPr>
        <w:pStyle w:val="Heading4"/>
        <w:rPr>
          <w:ins w:id="1000" w:author="Author"/>
        </w:rPr>
        <w:sectPr w:rsidR="00AF26FC" w:rsidSect="00562AB1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B2B5E8" w14:textId="77777777" w:rsidR="00AF26FC" w:rsidRPr="00AA5DA2" w:rsidRDefault="00AF26FC" w:rsidP="00AF26FC">
      <w:pPr>
        <w:pStyle w:val="Heading4"/>
        <w:rPr>
          <w:ins w:id="1001" w:author="Author"/>
        </w:rPr>
      </w:pPr>
      <w:ins w:id="1002" w:author="Author">
        <w:r w:rsidRPr="00AA5DA2">
          <w:lastRenderedPageBreak/>
          <w:t>9.1.</w:t>
        </w:r>
        <w:r>
          <w:t>3</w:t>
        </w:r>
        <w:r w:rsidRPr="00AA5DA2">
          <w:t>.</w:t>
        </w:r>
        <w:r>
          <w:t>C</w:t>
        </w:r>
        <w:r w:rsidRPr="00AA5DA2">
          <w:tab/>
        </w:r>
        <w:r w:rsidRPr="00AA5DA2">
          <w:rPr>
            <w:szCs w:val="24"/>
          </w:rPr>
          <w:t>RESOURCE STATUS FAILURE</w:t>
        </w:r>
      </w:ins>
    </w:p>
    <w:p w14:paraId="25F9384F" w14:textId="77777777" w:rsidR="00AF26FC" w:rsidRPr="00AA5DA2" w:rsidRDefault="00AF26FC" w:rsidP="00AF26FC">
      <w:pPr>
        <w:rPr>
          <w:ins w:id="1003" w:author="Author"/>
        </w:rPr>
      </w:pPr>
      <w:ins w:id="1004" w:author="Author">
        <w:r>
          <w:t>This message is sent by the NG-RAN node</w:t>
        </w:r>
        <w:r w:rsidRPr="00AA5DA2">
          <w:rPr>
            <w:vertAlign w:val="subscript"/>
          </w:rPr>
          <w:t>2</w:t>
        </w:r>
        <w:r w:rsidRPr="00AA5DA2">
          <w:t xml:space="preserve"> to indicate that for none of the requested measurement objects the measurement can be initiated.</w:t>
        </w:r>
      </w:ins>
    </w:p>
    <w:p w14:paraId="64F1FCEC" w14:textId="77777777" w:rsidR="00AF26FC" w:rsidRPr="00AA5DA2" w:rsidRDefault="00AF26FC" w:rsidP="00AF26FC">
      <w:pPr>
        <w:rPr>
          <w:ins w:id="1005" w:author="Author"/>
          <w:rFonts w:eastAsia="Batang"/>
        </w:rPr>
      </w:pPr>
      <w:ins w:id="1006" w:author="Author">
        <w:r w:rsidRPr="00AA5DA2">
          <w:t xml:space="preserve">Direction: </w:t>
        </w:r>
        <w:r>
          <w:t>NG-RAN node</w:t>
        </w:r>
        <w:r w:rsidRPr="00037B59"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>
          <w:rPr>
            <w:vertAlign w:val="subscript"/>
          </w:rPr>
          <w:t>1</w:t>
        </w:r>
        <w:r w:rsidRPr="00AA5DA2"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 w:rsidR="00AF26FC" w:rsidRPr="00AA5DA2" w14:paraId="0F31708E" w14:textId="77777777" w:rsidTr="000725F6">
        <w:trPr>
          <w:ins w:id="1007" w:author="Author"/>
        </w:trPr>
        <w:tc>
          <w:tcPr>
            <w:tcW w:w="2302" w:type="dxa"/>
          </w:tcPr>
          <w:p w14:paraId="3280DBDA" w14:textId="77777777" w:rsidR="00AF26FC" w:rsidRPr="00AA5DA2" w:rsidRDefault="00AF26FC" w:rsidP="000725F6">
            <w:pPr>
              <w:pStyle w:val="TAH"/>
              <w:rPr>
                <w:ins w:id="1008" w:author="Author"/>
                <w:lang w:eastAsia="ja-JP"/>
              </w:rPr>
            </w:pPr>
            <w:ins w:id="1009" w:author="Author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47F062D" w14:textId="77777777" w:rsidR="00AF26FC" w:rsidRPr="00AA5DA2" w:rsidRDefault="00AF26FC" w:rsidP="000725F6">
            <w:pPr>
              <w:pStyle w:val="TAH"/>
              <w:rPr>
                <w:ins w:id="1010" w:author="Author"/>
                <w:lang w:eastAsia="ja-JP"/>
              </w:rPr>
            </w:pPr>
            <w:ins w:id="1011" w:author="Author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681CA6DD" w14:textId="77777777" w:rsidR="00AF26FC" w:rsidRPr="00AA5DA2" w:rsidRDefault="00AF26FC" w:rsidP="000725F6">
            <w:pPr>
              <w:pStyle w:val="TAH"/>
              <w:rPr>
                <w:ins w:id="1012" w:author="Author"/>
                <w:lang w:eastAsia="ja-JP"/>
              </w:rPr>
            </w:pPr>
            <w:ins w:id="1013" w:author="Author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2E3A672B" w14:textId="77777777" w:rsidR="00AF26FC" w:rsidRPr="00AA5DA2" w:rsidRDefault="00AF26FC" w:rsidP="000725F6">
            <w:pPr>
              <w:pStyle w:val="TAH"/>
              <w:rPr>
                <w:ins w:id="1014" w:author="Author"/>
                <w:lang w:eastAsia="ja-JP"/>
              </w:rPr>
            </w:pPr>
            <w:ins w:id="1015" w:author="Author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 w14:paraId="1194B244" w14:textId="77777777" w:rsidR="00AF26FC" w:rsidRPr="00AA5DA2" w:rsidRDefault="00AF26FC" w:rsidP="000725F6">
            <w:pPr>
              <w:pStyle w:val="TAH"/>
              <w:rPr>
                <w:ins w:id="1016" w:author="Author"/>
                <w:lang w:eastAsia="ja-JP"/>
              </w:rPr>
            </w:pPr>
            <w:ins w:id="1017" w:author="Author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14:paraId="1087A5C9" w14:textId="77777777" w:rsidR="00AF26FC" w:rsidRPr="00AA5DA2" w:rsidRDefault="00AF26FC" w:rsidP="000725F6">
            <w:pPr>
              <w:pStyle w:val="TAH"/>
              <w:rPr>
                <w:ins w:id="1018" w:author="Author"/>
                <w:lang w:eastAsia="ja-JP"/>
              </w:rPr>
            </w:pPr>
            <w:ins w:id="1019" w:author="Author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3EEFC3A5" w14:textId="77777777" w:rsidR="00AF26FC" w:rsidRPr="00AA5DA2" w:rsidRDefault="00AF26FC" w:rsidP="000725F6">
            <w:pPr>
              <w:pStyle w:val="TAH"/>
              <w:rPr>
                <w:ins w:id="1020" w:author="Author"/>
                <w:b w:val="0"/>
                <w:lang w:eastAsia="ja-JP"/>
              </w:rPr>
            </w:pPr>
            <w:ins w:id="1021" w:author="Author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AF26FC" w:rsidRPr="00AA5DA2" w14:paraId="711E27D1" w14:textId="77777777" w:rsidTr="000725F6">
        <w:trPr>
          <w:ins w:id="1022" w:author="Author"/>
        </w:trPr>
        <w:tc>
          <w:tcPr>
            <w:tcW w:w="2302" w:type="dxa"/>
          </w:tcPr>
          <w:p w14:paraId="76B7A25E" w14:textId="77777777" w:rsidR="00AF26FC" w:rsidRPr="00AA5DA2" w:rsidRDefault="00AF26FC" w:rsidP="000725F6">
            <w:pPr>
              <w:pStyle w:val="TAL"/>
              <w:rPr>
                <w:ins w:id="1023" w:author="Author"/>
                <w:lang w:eastAsia="ja-JP"/>
              </w:rPr>
            </w:pPr>
            <w:ins w:id="1024" w:author="Author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7DDCE57C" w14:textId="77777777" w:rsidR="00AF26FC" w:rsidRPr="00AA5DA2" w:rsidRDefault="00AF26FC" w:rsidP="000725F6">
            <w:pPr>
              <w:pStyle w:val="TAL"/>
              <w:rPr>
                <w:ins w:id="1025" w:author="Author"/>
                <w:lang w:eastAsia="ja-JP"/>
              </w:rPr>
            </w:pPr>
            <w:ins w:id="1026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1E5CB146" w14:textId="77777777" w:rsidR="00AF26FC" w:rsidRPr="00AA5DA2" w:rsidRDefault="00AF26FC" w:rsidP="000725F6">
            <w:pPr>
              <w:pStyle w:val="TAL"/>
              <w:rPr>
                <w:ins w:id="1027" w:author="Author"/>
                <w:lang w:eastAsia="ja-JP"/>
              </w:rPr>
            </w:pPr>
          </w:p>
        </w:tc>
        <w:tc>
          <w:tcPr>
            <w:tcW w:w="1260" w:type="dxa"/>
          </w:tcPr>
          <w:p w14:paraId="65097B35" w14:textId="77777777" w:rsidR="00AF26FC" w:rsidRPr="00AA5DA2" w:rsidRDefault="00AF26FC" w:rsidP="000725F6">
            <w:pPr>
              <w:pStyle w:val="TAL"/>
              <w:rPr>
                <w:ins w:id="1028" w:author="Author"/>
                <w:lang w:eastAsia="ja-JP"/>
              </w:rPr>
            </w:pPr>
            <w:ins w:id="1029" w:author="Author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2160" w:type="dxa"/>
          </w:tcPr>
          <w:p w14:paraId="37C8839C" w14:textId="77777777" w:rsidR="00AF26FC" w:rsidRPr="00AA5DA2" w:rsidRDefault="00AF26FC" w:rsidP="000725F6">
            <w:pPr>
              <w:pStyle w:val="TAL"/>
              <w:rPr>
                <w:ins w:id="1030" w:author="Author"/>
                <w:lang w:eastAsia="ja-JP"/>
              </w:rPr>
            </w:pPr>
          </w:p>
        </w:tc>
        <w:tc>
          <w:tcPr>
            <w:tcW w:w="1107" w:type="dxa"/>
          </w:tcPr>
          <w:p w14:paraId="226DCBF8" w14:textId="77777777" w:rsidR="00AF26FC" w:rsidRPr="00AA5DA2" w:rsidRDefault="00AF26FC" w:rsidP="000725F6">
            <w:pPr>
              <w:pStyle w:val="TAC"/>
              <w:rPr>
                <w:ins w:id="1031" w:author="Author"/>
                <w:lang w:eastAsia="ja-JP"/>
              </w:rPr>
            </w:pPr>
            <w:ins w:id="1032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936A9D4" w14:textId="77777777" w:rsidR="00AF26FC" w:rsidRPr="00AA5DA2" w:rsidRDefault="00AF26FC" w:rsidP="000725F6">
            <w:pPr>
              <w:pStyle w:val="TAC"/>
              <w:rPr>
                <w:ins w:id="1033" w:author="Author"/>
                <w:lang w:eastAsia="ja-JP"/>
              </w:rPr>
            </w:pPr>
            <w:ins w:id="1034" w:author="Author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AF26FC" w:rsidRPr="00AA5DA2" w14:paraId="65A75892" w14:textId="77777777" w:rsidTr="000725F6">
        <w:trPr>
          <w:ins w:id="1035" w:author="Author"/>
        </w:trPr>
        <w:tc>
          <w:tcPr>
            <w:tcW w:w="2302" w:type="dxa"/>
          </w:tcPr>
          <w:p w14:paraId="2CEA7C28" w14:textId="77777777" w:rsidR="00AF26FC" w:rsidRPr="00AA5DA2" w:rsidRDefault="00AF26FC" w:rsidP="000725F6">
            <w:pPr>
              <w:pStyle w:val="TAL"/>
              <w:rPr>
                <w:ins w:id="1036" w:author="Author"/>
                <w:lang w:eastAsia="ja-JP"/>
              </w:rPr>
            </w:pPr>
            <w:ins w:id="1037" w:author="Author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1 Measurement ID</w:t>
              </w:r>
            </w:ins>
          </w:p>
        </w:tc>
        <w:tc>
          <w:tcPr>
            <w:tcW w:w="1080" w:type="dxa"/>
          </w:tcPr>
          <w:p w14:paraId="3AA9CE7E" w14:textId="77777777" w:rsidR="00AF26FC" w:rsidRPr="00AA5DA2" w:rsidRDefault="00AF26FC" w:rsidP="000725F6">
            <w:pPr>
              <w:pStyle w:val="TAL"/>
              <w:rPr>
                <w:ins w:id="1038" w:author="Author"/>
                <w:lang w:eastAsia="ja-JP"/>
              </w:rPr>
            </w:pPr>
            <w:ins w:id="1039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1F6387F3" w14:textId="77777777" w:rsidR="00AF26FC" w:rsidRPr="00AA5DA2" w:rsidRDefault="00AF26FC" w:rsidP="000725F6">
            <w:pPr>
              <w:pStyle w:val="TAL"/>
              <w:rPr>
                <w:ins w:id="1040" w:author="Author"/>
                <w:i/>
                <w:lang w:eastAsia="ja-JP"/>
              </w:rPr>
            </w:pPr>
          </w:p>
        </w:tc>
        <w:tc>
          <w:tcPr>
            <w:tcW w:w="1260" w:type="dxa"/>
          </w:tcPr>
          <w:p w14:paraId="48633664" w14:textId="77777777" w:rsidR="00AF26FC" w:rsidRPr="008D25DE" w:rsidRDefault="00AF26FC" w:rsidP="000725F6">
            <w:pPr>
              <w:pStyle w:val="TAL"/>
              <w:rPr>
                <w:ins w:id="1041" w:author="Author"/>
                <w:lang w:eastAsia="ja-JP"/>
              </w:rPr>
            </w:pPr>
            <w:ins w:id="1042" w:author="Author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</w:tcPr>
          <w:p w14:paraId="212A6E40" w14:textId="77777777" w:rsidR="00AF26FC" w:rsidRPr="00AA5DA2" w:rsidRDefault="00AF26FC" w:rsidP="000725F6">
            <w:pPr>
              <w:pStyle w:val="TAL"/>
              <w:rPr>
                <w:ins w:id="1043" w:author="Author"/>
                <w:lang w:eastAsia="ja-JP"/>
              </w:rPr>
            </w:pPr>
            <w:ins w:id="1044" w:author="Author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07" w:type="dxa"/>
          </w:tcPr>
          <w:p w14:paraId="73D45182" w14:textId="77777777" w:rsidR="00AF26FC" w:rsidRPr="00AA5DA2" w:rsidRDefault="00AF26FC" w:rsidP="000725F6">
            <w:pPr>
              <w:pStyle w:val="TAC"/>
              <w:rPr>
                <w:ins w:id="1045" w:author="Author"/>
                <w:lang w:eastAsia="ja-JP"/>
              </w:rPr>
            </w:pPr>
            <w:ins w:id="1046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347D446" w14:textId="77777777" w:rsidR="00AF26FC" w:rsidRPr="00AA5DA2" w:rsidRDefault="00AF26FC" w:rsidP="000725F6">
            <w:pPr>
              <w:pStyle w:val="TAC"/>
              <w:rPr>
                <w:ins w:id="1047" w:author="Author"/>
                <w:lang w:eastAsia="ja-JP"/>
              </w:rPr>
            </w:pPr>
            <w:ins w:id="1048" w:author="Author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AF26FC" w:rsidRPr="00AA5DA2" w14:paraId="3A3A1219" w14:textId="77777777" w:rsidTr="000725F6">
        <w:trPr>
          <w:ins w:id="1049" w:author="Author"/>
        </w:trPr>
        <w:tc>
          <w:tcPr>
            <w:tcW w:w="2302" w:type="dxa"/>
          </w:tcPr>
          <w:p w14:paraId="5FFDBC64" w14:textId="77777777" w:rsidR="00AF26FC" w:rsidRPr="00AA5DA2" w:rsidRDefault="00AF26FC" w:rsidP="000725F6">
            <w:pPr>
              <w:pStyle w:val="TAL"/>
              <w:rPr>
                <w:ins w:id="1050" w:author="Author"/>
                <w:lang w:eastAsia="ja-JP"/>
              </w:rPr>
            </w:pPr>
            <w:ins w:id="1051" w:author="Author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2 Measurement ID</w:t>
              </w:r>
            </w:ins>
          </w:p>
        </w:tc>
        <w:tc>
          <w:tcPr>
            <w:tcW w:w="1080" w:type="dxa"/>
          </w:tcPr>
          <w:p w14:paraId="243142FD" w14:textId="77777777" w:rsidR="00AF26FC" w:rsidRPr="00AA5DA2" w:rsidRDefault="00AF26FC" w:rsidP="000725F6">
            <w:pPr>
              <w:pStyle w:val="TAL"/>
              <w:rPr>
                <w:ins w:id="1052" w:author="Author"/>
                <w:lang w:eastAsia="ja-JP"/>
              </w:rPr>
            </w:pPr>
            <w:ins w:id="1053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10E3A4A7" w14:textId="77777777" w:rsidR="00AF26FC" w:rsidRPr="00AA5DA2" w:rsidRDefault="00AF26FC" w:rsidP="000725F6">
            <w:pPr>
              <w:pStyle w:val="TAL"/>
              <w:rPr>
                <w:ins w:id="1054" w:author="Author"/>
                <w:i/>
                <w:lang w:eastAsia="ja-JP"/>
              </w:rPr>
            </w:pPr>
          </w:p>
        </w:tc>
        <w:tc>
          <w:tcPr>
            <w:tcW w:w="1260" w:type="dxa"/>
          </w:tcPr>
          <w:p w14:paraId="08304BC0" w14:textId="77777777" w:rsidR="00AF26FC" w:rsidRPr="008D25DE" w:rsidRDefault="00AF26FC" w:rsidP="000725F6">
            <w:pPr>
              <w:pStyle w:val="TAL"/>
              <w:rPr>
                <w:ins w:id="1055" w:author="Author"/>
                <w:lang w:eastAsia="ja-JP"/>
              </w:rPr>
            </w:pPr>
            <w:ins w:id="1056" w:author="Author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</w:tcPr>
          <w:p w14:paraId="3FD6B741" w14:textId="77777777" w:rsidR="00AF26FC" w:rsidRPr="00AA5DA2" w:rsidRDefault="00AF26FC" w:rsidP="000725F6">
            <w:pPr>
              <w:pStyle w:val="TAL"/>
              <w:rPr>
                <w:ins w:id="1057" w:author="Author"/>
                <w:lang w:eastAsia="ja-JP"/>
              </w:rPr>
            </w:pPr>
            <w:ins w:id="1058" w:author="Author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107" w:type="dxa"/>
          </w:tcPr>
          <w:p w14:paraId="2B40FC6D" w14:textId="77777777" w:rsidR="00AF26FC" w:rsidRPr="00AA5DA2" w:rsidRDefault="00AF26FC" w:rsidP="000725F6">
            <w:pPr>
              <w:pStyle w:val="TAC"/>
              <w:rPr>
                <w:ins w:id="1059" w:author="Author"/>
                <w:lang w:eastAsia="ja-JP"/>
              </w:rPr>
            </w:pPr>
            <w:ins w:id="1060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720A3D5" w14:textId="77777777" w:rsidR="00AF26FC" w:rsidRPr="00AA5DA2" w:rsidRDefault="00AF26FC" w:rsidP="000725F6">
            <w:pPr>
              <w:pStyle w:val="TAC"/>
              <w:rPr>
                <w:ins w:id="1061" w:author="Author"/>
                <w:lang w:eastAsia="ja-JP"/>
              </w:rPr>
            </w:pPr>
            <w:ins w:id="1062" w:author="Author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AF26FC" w:rsidRPr="00AA5DA2" w14:paraId="7415D76C" w14:textId="77777777" w:rsidTr="000725F6">
        <w:trPr>
          <w:ins w:id="1063" w:author="Author"/>
        </w:trPr>
        <w:tc>
          <w:tcPr>
            <w:tcW w:w="2302" w:type="dxa"/>
          </w:tcPr>
          <w:p w14:paraId="60D51C53" w14:textId="77777777" w:rsidR="00AF26FC" w:rsidRPr="00AA5DA2" w:rsidRDefault="00AF26FC" w:rsidP="000725F6">
            <w:pPr>
              <w:pStyle w:val="TAL"/>
              <w:rPr>
                <w:ins w:id="1064" w:author="Author"/>
                <w:lang w:eastAsia="ja-JP"/>
              </w:rPr>
            </w:pPr>
            <w:ins w:id="1065" w:author="Author">
              <w:r w:rsidRPr="00AA5DA2"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14:paraId="6AAC94C9" w14:textId="77777777" w:rsidR="00AF26FC" w:rsidRPr="00AA5DA2" w:rsidRDefault="00AF26FC" w:rsidP="000725F6">
            <w:pPr>
              <w:pStyle w:val="TAL"/>
              <w:rPr>
                <w:ins w:id="1066" w:author="Author"/>
                <w:lang w:eastAsia="ja-JP"/>
              </w:rPr>
            </w:pPr>
            <w:ins w:id="1067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79D4CDCA" w14:textId="77777777" w:rsidR="00AF26FC" w:rsidRPr="00AA5DA2" w:rsidRDefault="00AF26FC" w:rsidP="000725F6">
            <w:pPr>
              <w:pStyle w:val="TAL"/>
              <w:rPr>
                <w:ins w:id="1068" w:author="Author"/>
                <w:lang w:eastAsia="ja-JP"/>
              </w:rPr>
            </w:pPr>
          </w:p>
        </w:tc>
        <w:tc>
          <w:tcPr>
            <w:tcW w:w="1260" w:type="dxa"/>
          </w:tcPr>
          <w:p w14:paraId="73E7B85D" w14:textId="77777777" w:rsidR="00AF26FC" w:rsidRPr="00AA5DA2" w:rsidRDefault="00AF26FC" w:rsidP="000725F6">
            <w:pPr>
              <w:pStyle w:val="TAL"/>
              <w:rPr>
                <w:ins w:id="1069" w:author="Author"/>
                <w:lang w:eastAsia="ja-JP"/>
              </w:rPr>
            </w:pPr>
            <w:ins w:id="1070" w:author="Author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2160" w:type="dxa"/>
          </w:tcPr>
          <w:p w14:paraId="1B98BCE7" w14:textId="77777777" w:rsidR="00AF26FC" w:rsidRPr="00D86744" w:rsidRDefault="00AF26FC" w:rsidP="000725F6">
            <w:pPr>
              <w:pStyle w:val="TAL"/>
              <w:rPr>
                <w:ins w:id="1071" w:author="Author"/>
                <w:lang w:eastAsia="ja-JP"/>
              </w:rPr>
            </w:pPr>
            <w:ins w:id="1072" w:author="Author">
              <w:r w:rsidRPr="00D86744">
                <w:rPr>
                  <w:lang w:eastAsia="ja-JP"/>
                </w:rPr>
                <w:t>Ignored by the receiver when the Complete Failure Cause Information IE is included.</w:t>
              </w:r>
            </w:ins>
          </w:p>
        </w:tc>
        <w:tc>
          <w:tcPr>
            <w:tcW w:w="1107" w:type="dxa"/>
          </w:tcPr>
          <w:p w14:paraId="4D9399CC" w14:textId="77777777" w:rsidR="00AF26FC" w:rsidRPr="00AA5DA2" w:rsidRDefault="00AF26FC" w:rsidP="000725F6">
            <w:pPr>
              <w:pStyle w:val="TAC"/>
              <w:rPr>
                <w:ins w:id="1073" w:author="Author"/>
                <w:lang w:eastAsia="ja-JP"/>
              </w:rPr>
            </w:pPr>
            <w:ins w:id="1074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2800392" w14:textId="77777777" w:rsidR="00AF26FC" w:rsidRPr="00AA5DA2" w:rsidRDefault="00AF26FC" w:rsidP="000725F6">
            <w:pPr>
              <w:pStyle w:val="TAC"/>
              <w:rPr>
                <w:ins w:id="1075" w:author="Author"/>
                <w:lang w:eastAsia="ja-JP"/>
              </w:rPr>
            </w:pPr>
            <w:ins w:id="1076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AF26FC" w:rsidRPr="00AA5DA2" w14:paraId="272EB6B6" w14:textId="77777777" w:rsidTr="000725F6">
        <w:trPr>
          <w:ins w:id="1077" w:author="Author"/>
        </w:trPr>
        <w:tc>
          <w:tcPr>
            <w:tcW w:w="2302" w:type="dxa"/>
          </w:tcPr>
          <w:p w14:paraId="04F62CD8" w14:textId="77777777" w:rsidR="00AF26FC" w:rsidRPr="00AA5DA2" w:rsidRDefault="00AF26FC" w:rsidP="000725F6">
            <w:pPr>
              <w:pStyle w:val="TAL"/>
              <w:rPr>
                <w:ins w:id="1078" w:author="Author"/>
                <w:lang w:eastAsia="ja-JP"/>
              </w:rPr>
            </w:pPr>
            <w:ins w:id="1079" w:author="Author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73230F71" w14:textId="77777777" w:rsidR="00AF26FC" w:rsidRDefault="00AF26FC" w:rsidP="000725F6">
            <w:pPr>
              <w:pStyle w:val="TAL"/>
              <w:rPr>
                <w:ins w:id="1080" w:author="Author"/>
                <w:lang w:eastAsia="ja-JP"/>
              </w:rPr>
            </w:pPr>
            <w:ins w:id="1081" w:author="Author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14:paraId="23144C00" w14:textId="77777777" w:rsidR="00AF26FC" w:rsidRPr="00AA5DA2" w:rsidRDefault="00AF26FC" w:rsidP="000725F6">
            <w:pPr>
              <w:pStyle w:val="TAL"/>
              <w:rPr>
                <w:ins w:id="1082" w:author="Author"/>
                <w:lang w:eastAsia="ja-JP"/>
              </w:rPr>
            </w:pPr>
          </w:p>
        </w:tc>
        <w:tc>
          <w:tcPr>
            <w:tcW w:w="1260" w:type="dxa"/>
          </w:tcPr>
          <w:p w14:paraId="5CB46FD8" w14:textId="77777777" w:rsidR="00AF26FC" w:rsidRDefault="00AF26FC" w:rsidP="000725F6">
            <w:pPr>
              <w:pStyle w:val="TAL"/>
              <w:rPr>
                <w:ins w:id="1083" w:author="Author"/>
                <w:lang w:eastAsia="ja-JP"/>
              </w:rPr>
            </w:pPr>
            <w:ins w:id="1084" w:author="Author">
              <w:r w:rsidRPr="00AA5DA2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3.3</w:t>
              </w:r>
            </w:ins>
          </w:p>
        </w:tc>
        <w:tc>
          <w:tcPr>
            <w:tcW w:w="2160" w:type="dxa"/>
          </w:tcPr>
          <w:p w14:paraId="11339520" w14:textId="77777777" w:rsidR="00AF26FC" w:rsidRPr="00D841FF" w:rsidRDefault="00AF26FC" w:rsidP="000725F6">
            <w:pPr>
              <w:pStyle w:val="TAL"/>
              <w:rPr>
                <w:ins w:id="1085" w:author="Author"/>
                <w:highlight w:val="yellow"/>
                <w:lang w:eastAsia="ja-JP"/>
              </w:rPr>
            </w:pPr>
          </w:p>
        </w:tc>
        <w:tc>
          <w:tcPr>
            <w:tcW w:w="1107" w:type="dxa"/>
          </w:tcPr>
          <w:p w14:paraId="02ECB66F" w14:textId="77777777" w:rsidR="00AF26FC" w:rsidRPr="00AA5DA2" w:rsidRDefault="00AF26FC" w:rsidP="000725F6">
            <w:pPr>
              <w:pStyle w:val="TAC"/>
              <w:rPr>
                <w:ins w:id="1086" w:author="Author"/>
                <w:lang w:eastAsia="ja-JP"/>
              </w:rPr>
            </w:pPr>
            <w:ins w:id="1087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E1F7094" w14:textId="77777777" w:rsidR="00AF26FC" w:rsidRPr="00AA5DA2" w:rsidRDefault="00AF26FC" w:rsidP="000725F6">
            <w:pPr>
              <w:pStyle w:val="TAC"/>
              <w:rPr>
                <w:ins w:id="1088" w:author="Author"/>
                <w:lang w:eastAsia="ja-JP"/>
              </w:rPr>
            </w:pPr>
            <w:ins w:id="1089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46241F89" w14:textId="77777777" w:rsidR="00AF26FC" w:rsidRDefault="00AF26FC" w:rsidP="00AF26FC">
      <w:pPr>
        <w:rPr>
          <w:ins w:id="1090" w:author="Author"/>
          <w:noProof/>
        </w:rPr>
      </w:pPr>
    </w:p>
    <w:p w14:paraId="72DAA62E" w14:textId="77777777" w:rsidR="00AF26FC" w:rsidRDefault="00AF26FC" w:rsidP="00AF26FC">
      <w:pPr>
        <w:pStyle w:val="Heading4"/>
        <w:rPr>
          <w:ins w:id="1091" w:author="Author"/>
        </w:rPr>
        <w:sectPr w:rsidR="00AF26FC" w:rsidSect="00562AB1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2623A1" w14:textId="77777777" w:rsidR="00AF26FC" w:rsidRPr="00AA5DA2" w:rsidRDefault="00AF26FC" w:rsidP="00AF26FC">
      <w:pPr>
        <w:pStyle w:val="Heading4"/>
        <w:rPr>
          <w:ins w:id="1092" w:author="Author"/>
        </w:rPr>
      </w:pPr>
      <w:ins w:id="1093" w:author="Author">
        <w:r w:rsidRPr="00AA5DA2">
          <w:t>9.1.</w:t>
        </w:r>
        <w:r>
          <w:t>3</w:t>
        </w:r>
        <w:r w:rsidRPr="00AA5DA2">
          <w:t>.</w:t>
        </w:r>
        <w:r>
          <w:t>D</w:t>
        </w:r>
        <w:r w:rsidRPr="00AA5DA2">
          <w:tab/>
          <w:t>RESOURCE STATUS UPDATE</w:t>
        </w:r>
      </w:ins>
    </w:p>
    <w:p w14:paraId="5731A723" w14:textId="77777777" w:rsidR="00AF26FC" w:rsidRPr="00AA5DA2" w:rsidRDefault="00AF26FC" w:rsidP="00AF26FC">
      <w:pPr>
        <w:rPr>
          <w:ins w:id="1094" w:author="Author"/>
        </w:rPr>
      </w:pPr>
      <w:ins w:id="1095" w:author="Author">
        <w:r w:rsidRPr="00AA5DA2">
          <w:t xml:space="preserve">This message is sent by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neighbouring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 xml:space="preserve"> to report the results of the requested measurements.</w:t>
        </w:r>
      </w:ins>
    </w:p>
    <w:p w14:paraId="26E5C6C7" w14:textId="77777777" w:rsidR="00AF26FC" w:rsidRPr="00AA5DA2" w:rsidRDefault="00AF26FC" w:rsidP="00AF26FC">
      <w:pPr>
        <w:rPr>
          <w:ins w:id="1096" w:author="Author"/>
        </w:rPr>
      </w:pPr>
      <w:ins w:id="1097" w:author="Author">
        <w:r w:rsidRPr="00AA5DA2">
          <w:t xml:space="preserve">Direction: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AF26FC" w:rsidRPr="00AA5DA2" w14:paraId="7C623454" w14:textId="77777777" w:rsidTr="000725F6">
        <w:trPr>
          <w:ins w:id="1098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8AB2" w14:textId="77777777" w:rsidR="00AF26FC" w:rsidRPr="00AA5DA2" w:rsidRDefault="00AF26FC" w:rsidP="000725F6">
            <w:pPr>
              <w:pStyle w:val="TAH"/>
              <w:rPr>
                <w:ins w:id="1099" w:author="Author"/>
                <w:lang w:eastAsia="ja-JP"/>
              </w:rPr>
            </w:pPr>
            <w:ins w:id="1100" w:author="Author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B6AA" w14:textId="77777777" w:rsidR="00AF26FC" w:rsidRPr="00AA5DA2" w:rsidRDefault="00AF26FC" w:rsidP="000725F6">
            <w:pPr>
              <w:pStyle w:val="TAH"/>
              <w:rPr>
                <w:ins w:id="1101" w:author="Author"/>
                <w:lang w:eastAsia="ja-JP"/>
              </w:rPr>
            </w:pPr>
            <w:ins w:id="1102" w:author="Author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7617" w14:textId="77777777" w:rsidR="00AF26FC" w:rsidRPr="00AA5DA2" w:rsidRDefault="00AF26FC" w:rsidP="000725F6">
            <w:pPr>
              <w:pStyle w:val="TAH"/>
              <w:rPr>
                <w:ins w:id="1103" w:author="Author"/>
                <w:lang w:eastAsia="ja-JP"/>
              </w:rPr>
            </w:pPr>
            <w:ins w:id="1104" w:author="Author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447E" w14:textId="77777777" w:rsidR="00AF26FC" w:rsidRPr="00AA5DA2" w:rsidRDefault="00AF26FC" w:rsidP="000725F6">
            <w:pPr>
              <w:pStyle w:val="TAH"/>
              <w:rPr>
                <w:ins w:id="1105" w:author="Author"/>
                <w:lang w:eastAsia="ja-JP"/>
              </w:rPr>
            </w:pPr>
            <w:ins w:id="1106" w:author="Author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8498" w14:textId="77777777" w:rsidR="00AF26FC" w:rsidRPr="00AA5DA2" w:rsidRDefault="00AF26FC" w:rsidP="000725F6">
            <w:pPr>
              <w:pStyle w:val="TAH"/>
              <w:rPr>
                <w:ins w:id="1107" w:author="Author"/>
                <w:lang w:eastAsia="ja-JP"/>
              </w:rPr>
            </w:pPr>
            <w:ins w:id="1108" w:author="Author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8793" w14:textId="77777777" w:rsidR="00AF26FC" w:rsidRPr="00AA5DA2" w:rsidRDefault="00AF26FC" w:rsidP="000725F6">
            <w:pPr>
              <w:pStyle w:val="TAH"/>
              <w:rPr>
                <w:ins w:id="1109" w:author="Author"/>
                <w:lang w:eastAsia="ja-JP"/>
              </w:rPr>
            </w:pPr>
            <w:ins w:id="1110" w:author="Author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C966" w14:textId="77777777" w:rsidR="00AF26FC" w:rsidRPr="00AA5DA2" w:rsidRDefault="00AF26FC" w:rsidP="000725F6">
            <w:pPr>
              <w:pStyle w:val="TAH"/>
              <w:rPr>
                <w:ins w:id="1111" w:author="Author"/>
                <w:lang w:eastAsia="ja-JP"/>
              </w:rPr>
            </w:pPr>
            <w:ins w:id="1112" w:author="Author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AF26FC" w:rsidRPr="00AA5DA2" w14:paraId="256D82F6" w14:textId="77777777" w:rsidTr="000725F6">
        <w:trPr>
          <w:ins w:id="1113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7878" w14:textId="77777777" w:rsidR="00AF26FC" w:rsidRPr="00AA5DA2" w:rsidRDefault="00AF26FC" w:rsidP="000725F6">
            <w:pPr>
              <w:pStyle w:val="TAL"/>
              <w:rPr>
                <w:ins w:id="1114" w:author="Author"/>
                <w:lang w:eastAsia="ja-JP"/>
              </w:rPr>
            </w:pPr>
            <w:ins w:id="1115" w:author="Author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7A79" w14:textId="77777777" w:rsidR="00AF26FC" w:rsidRPr="00AA5DA2" w:rsidRDefault="00AF26FC" w:rsidP="000725F6">
            <w:pPr>
              <w:pStyle w:val="TAL"/>
              <w:rPr>
                <w:ins w:id="1116" w:author="Author"/>
                <w:lang w:eastAsia="ja-JP"/>
              </w:rPr>
            </w:pPr>
            <w:ins w:id="1117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367F" w14:textId="77777777" w:rsidR="00AF26FC" w:rsidRPr="00AA5DA2" w:rsidRDefault="00AF26FC" w:rsidP="000725F6">
            <w:pPr>
              <w:pStyle w:val="TAL"/>
              <w:rPr>
                <w:ins w:id="1118" w:author="Author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6500" w14:textId="77777777" w:rsidR="00AF26FC" w:rsidRPr="00AA5DA2" w:rsidRDefault="00AF26FC" w:rsidP="000725F6">
            <w:pPr>
              <w:pStyle w:val="TAL"/>
              <w:rPr>
                <w:ins w:id="1119" w:author="Author"/>
                <w:lang w:eastAsia="ja-JP"/>
              </w:rPr>
            </w:pPr>
            <w:ins w:id="1120" w:author="Author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9A0C" w14:textId="77777777" w:rsidR="00AF26FC" w:rsidRPr="00AA5DA2" w:rsidRDefault="00AF26FC" w:rsidP="000725F6">
            <w:pPr>
              <w:pStyle w:val="TAL"/>
              <w:rPr>
                <w:ins w:id="1121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B186" w14:textId="77777777" w:rsidR="00AF26FC" w:rsidRPr="00AA5DA2" w:rsidRDefault="00AF26FC" w:rsidP="000725F6">
            <w:pPr>
              <w:pStyle w:val="TAC"/>
              <w:rPr>
                <w:ins w:id="1122" w:author="Author"/>
                <w:lang w:eastAsia="ja-JP"/>
              </w:rPr>
            </w:pPr>
            <w:ins w:id="1123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427C" w14:textId="77777777" w:rsidR="00AF26FC" w:rsidRPr="00AA5DA2" w:rsidRDefault="00AF26FC" w:rsidP="000725F6">
            <w:pPr>
              <w:pStyle w:val="TAC"/>
              <w:rPr>
                <w:ins w:id="1124" w:author="Author"/>
                <w:lang w:eastAsia="ja-JP"/>
              </w:rPr>
            </w:pPr>
            <w:ins w:id="1125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AF26FC" w:rsidRPr="00AA5DA2" w14:paraId="22F2E7D0" w14:textId="77777777" w:rsidTr="000725F6">
        <w:trPr>
          <w:ins w:id="1126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F121" w14:textId="77777777" w:rsidR="00AF26FC" w:rsidRPr="00AA5DA2" w:rsidRDefault="00AF26FC" w:rsidP="000725F6">
            <w:pPr>
              <w:pStyle w:val="TAL"/>
              <w:rPr>
                <w:ins w:id="1127" w:author="Author"/>
                <w:lang w:eastAsia="ja-JP"/>
              </w:rPr>
            </w:pPr>
            <w:ins w:id="1128" w:author="Author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1 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700F" w14:textId="77777777" w:rsidR="00AF26FC" w:rsidRPr="00AA5DA2" w:rsidRDefault="00AF26FC" w:rsidP="000725F6">
            <w:pPr>
              <w:pStyle w:val="TAL"/>
              <w:rPr>
                <w:ins w:id="1129" w:author="Author"/>
                <w:lang w:eastAsia="ja-JP"/>
              </w:rPr>
            </w:pPr>
            <w:ins w:id="1130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A6AC" w14:textId="77777777" w:rsidR="00AF26FC" w:rsidRPr="00AA5DA2" w:rsidRDefault="00AF26FC" w:rsidP="000725F6">
            <w:pPr>
              <w:pStyle w:val="TAL"/>
              <w:rPr>
                <w:ins w:id="1131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E94F" w14:textId="77777777" w:rsidR="00AF26FC" w:rsidRPr="00AA5DA2" w:rsidRDefault="00AF26FC" w:rsidP="000725F6">
            <w:pPr>
              <w:pStyle w:val="TAL"/>
              <w:rPr>
                <w:ins w:id="1132" w:author="Author"/>
                <w:lang w:eastAsia="ja-JP"/>
              </w:rPr>
            </w:pPr>
            <w:ins w:id="1133" w:author="Author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207E" w14:textId="77777777" w:rsidR="00AF26FC" w:rsidRPr="00AA5DA2" w:rsidRDefault="00AF26FC" w:rsidP="000725F6">
            <w:pPr>
              <w:pStyle w:val="TAL"/>
              <w:rPr>
                <w:ins w:id="1134" w:author="Author"/>
                <w:lang w:eastAsia="ja-JP"/>
              </w:rPr>
            </w:pPr>
            <w:ins w:id="1135" w:author="Author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3C5D" w14:textId="77777777" w:rsidR="00AF26FC" w:rsidRPr="00AA5DA2" w:rsidRDefault="00AF26FC" w:rsidP="000725F6">
            <w:pPr>
              <w:pStyle w:val="TAC"/>
              <w:rPr>
                <w:ins w:id="1136" w:author="Author"/>
                <w:lang w:eastAsia="ja-JP"/>
              </w:rPr>
            </w:pPr>
            <w:ins w:id="1137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BDA4" w14:textId="77777777" w:rsidR="00AF26FC" w:rsidRPr="00AA5DA2" w:rsidRDefault="00AF26FC" w:rsidP="000725F6">
            <w:pPr>
              <w:pStyle w:val="TAC"/>
              <w:rPr>
                <w:ins w:id="1138" w:author="Author"/>
                <w:lang w:eastAsia="ja-JP"/>
              </w:rPr>
            </w:pPr>
            <w:ins w:id="1139" w:author="Author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AF26FC" w:rsidRPr="00AA5DA2" w14:paraId="1252CF9F" w14:textId="77777777" w:rsidTr="000725F6">
        <w:trPr>
          <w:ins w:id="1140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E8FB" w14:textId="77777777" w:rsidR="00AF26FC" w:rsidRPr="00AA5DA2" w:rsidRDefault="00AF26FC" w:rsidP="000725F6">
            <w:pPr>
              <w:pStyle w:val="TAL"/>
              <w:rPr>
                <w:ins w:id="1141" w:author="Author"/>
                <w:lang w:eastAsia="ja-JP"/>
              </w:rPr>
            </w:pPr>
            <w:ins w:id="1142" w:author="Author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2 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DDE5" w14:textId="77777777" w:rsidR="00AF26FC" w:rsidRPr="00AA5DA2" w:rsidRDefault="00AF26FC" w:rsidP="000725F6">
            <w:pPr>
              <w:pStyle w:val="TAL"/>
              <w:rPr>
                <w:ins w:id="1143" w:author="Author"/>
                <w:lang w:eastAsia="ja-JP"/>
              </w:rPr>
            </w:pPr>
            <w:ins w:id="1144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6591" w14:textId="77777777" w:rsidR="00AF26FC" w:rsidRPr="00AA5DA2" w:rsidRDefault="00AF26FC" w:rsidP="000725F6">
            <w:pPr>
              <w:pStyle w:val="TAL"/>
              <w:rPr>
                <w:ins w:id="1145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6189" w14:textId="77777777" w:rsidR="00AF26FC" w:rsidRPr="00AA5DA2" w:rsidRDefault="00AF26FC" w:rsidP="000725F6">
            <w:pPr>
              <w:pStyle w:val="TAL"/>
              <w:rPr>
                <w:ins w:id="1146" w:author="Author"/>
                <w:lang w:eastAsia="ja-JP"/>
              </w:rPr>
            </w:pPr>
            <w:ins w:id="1147" w:author="Author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BA42" w14:textId="77777777" w:rsidR="00AF26FC" w:rsidRPr="00AA5DA2" w:rsidRDefault="00AF26FC" w:rsidP="000725F6">
            <w:pPr>
              <w:pStyle w:val="TAL"/>
              <w:rPr>
                <w:ins w:id="1148" w:author="Author"/>
                <w:lang w:eastAsia="ja-JP"/>
              </w:rPr>
            </w:pPr>
            <w:ins w:id="1149" w:author="Author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489F" w14:textId="77777777" w:rsidR="00AF26FC" w:rsidRPr="00AA5DA2" w:rsidRDefault="00AF26FC" w:rsidP="000725F6">
            <w:pPr>
              <w:pStyle w:val="TAC"/>
              <w:rPr>
                <w:ins w:id="1150" w:author="Author"/>
                <w:lang w:eastAsia="ja-JP"/>
              </w:rPr>
            </w:pPr>
            <w:ins w:id="1151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E304" w14:textId="77777777" w:rsidR="00AF26FC" w:rsidRPr="00AA5DA2" w:rsidRDefault="00AF26FC" w:rsidP="000725F6">
            <w:pPr>
              <w:pStyle w:val="TAC"/>
              <w:rPr>
                <w:ins w:id="1152" w:author="Author"/>
                <w:lang w:eastAsia="ja-JP"/>
              </w:rPr>
            </w:pPr>
            <w:ins w:id="1153" w:author="Author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AF26FC" w:rsidRPr="00AA5DA2" w14:paraId="5033D200" w14:textId="77777777" w:rsidTr="000725F6">
        <w:trPr>
          <w:ins w:id="1154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BEF6" w14:textId="3D0E4369" w:rsidR="00AF26FC" w:rsidRDefault="00AF26FC" w:rsidP="000725F6">
            <w:pPr>
              <w:pStyle w:val="TAL"/>
              <w:rPr>
                <w:ins w:id="1155" w:author="Author"/>
                <w:lang w:eastAsia="ja-JP"/>
              </w:rPr>
            </w:pPr>
            <w:ins w:id="1156" w:author="Author">
              <w:del w:id="1157" w:author="Nokia" w:date="2020-04-09T22:10:00Z">
                <w:r w:rsidDel="00175545">
                  <w:rPr>
                    <w:lang w:eastAsia="ja-JP"/>
                  </w:rPr>
                  <w:delText xml:space="preserve">Hardware Load Indicator [FFS] </w:delText>
                </w:r>
              </w:del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9FAF" w14:textId="2781E3D6" w:rsidR="00AF26FC" w:rsidRPr="00AA5DA2" w:rsidRDefault="00AF26FC" w:rsidP="000725F6">
            <w:pPr>
              <w:pStyle w:val="TAL"/>
              <w:rPr>
                <w:ins w:id="1158" w:author="Author"/>
                <w:lang w:eastAsia="ja-JP"/>
              </w:rPr>
            </w:pPr>
            <w:ins w:id="1159" w:author="Author">
              <w:del w:id="1160" w:author="Nokia" w:date="2020-04-09T22:10:00Z">
                <w:r w:rsidDel="00175545">
                  <w:rPr>
                    <w:lang w:eastAsia="ja-JP"/>
                  </w:rPr>
                  <w:delText>O</w:delText>
                </w:r>
              </w:del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DEE2" w14:textId="77777777" w:rsidR="00AF26FC" w:rsidRPr="00AA5DA2" w:rsidRDefault="00AF26FC" w:rsidP="000725F6">
            <w:pPr>
              <w:pStyle w:val="TAL"/>
              <w:rPr>
                <w:ins w:id="1161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4391" w14:textId="4076C575" w:rsidR="00AF26FC" w:rsidRPr="00D86744" w:rsidRDefault="00AF26FC" w:rsidP="000725F6">
            <w:pPr>
              <w:pStyle w:val="TAL"/>
              <w:rPr>
                <w:ins w:id="1162" w:author="Author"/>
                <w:lang w:eastAsia="ja-JP"/>
              </w:rPr>
            </w:pPr>
            <w:ins w:id="1163" w:author="Author">
              <w:del w:id="1164" w:author="Nokia" w:date="2020-04-09T22:10:00Z">
                <w:r w:rsidDel="00175545">
                  <w:rPr>
                    <w:lang w:eastAsia="ja-JP"/>
                  </w:rPr>
                  <w:delText xml:space="preserve">9.2.2.ww </w:delText>
                </w:r>
              </w:del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E5BF" w14:textId="77777777" w:rsidR="00AF26FC" w:rsidRDefault="00AF26FC" w:rsidP="000725F6">
            <w:pPr>
              <w:pStyle w:val="TAL"/>
              <w:rPr>
                <w:ins w:id="1165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B996" w14:textId="77777777" w:rsidR="00AF26FC" w:rsidRPr="00AA5DA2" w:rsidRDefault="00AF26FC" w:rsidP="000725F6">
            <w:pPr>
              <w:pStyle w:val="TAC"/>
              <w:rPr>
                <w:ins w:id="1166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8A3B" w14:textId="77777777" w:rsidR="00AF26FC" w:rsidRPr="00AA5DA2" w:rsidRDefault="00AF26FC" w:rsidP="000725F6">
            <w:pPr>
              <w:pStyle w:val="TAC"/>
              <w:rPr>
                <w:ins w:id="1167" w:author="Author"/>
                <w:lang w:eastAsia="ja-JP"/>
              </w:rPr>
            </w:pPr>
          </w:p>
        </w:tc>
      </w:tr>
      <w:tr w:rsidR="00AF26FC" w:rsidRPr="00DB4D57" w14:paraId="681070F5" w14:textId="77777777" w:rsidTr="000725F6">
        <w:trPr>
          <w:ins w:id="1168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184C" w14:textId="77777777" w:rsidR="00AF26FC" w:rsidRPr="00652840" w:rsidRDefault="00AF26FC" w:rsidP="000725F6">
            <w:pPr>
              <w:pStyle w:val="TAL"/>
              <w:rPr>
                <w:ins w:id="1169" w:author="Author"/>
                <w:b/>
                <w:lang w:eastAsia="ja-JP"/>
              </w:rPr>
            </w:pPr>
            <w:ins w:id="1170" w:author="Author">
              <w:r w:rsidRPr="00652840">
                <w:rPr>
                  <w:b/>
                  <w:lang w:eastAsia="ja-JP"/>
                </w:rPr>
                <w:t>Cell Measurement Result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14B2" w14:textId="77777777" w:rsidR="00AF26FC" w:rsidRPr="00DB4D57" w:rsidRDefault="00AF26FC" w:rsidP="000725F6">
            <w:pPr>
              <w:pStyle w:val="TAL"/>
              <w:rPr>
                <w:ins w:id="1171" w:author="Author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B886" w14:textId="77777777" w:rsidR="00AF26FC" w:rsidRPr="00DB4D57" w:rsidRDefault="00AF26FC" w:rsidP="000725F6">
            <w:pPr>
              <w:pStyle w:val="TAL"/>
              <w:rPr>
                <w:ins w:id="1172" w:author="Author"/>
                <w:i/>
                <w:lang w:eastAsia="ja-JP"/>
              </w:rPr>
            </w:pPr>
            <w:ins w:id="1173" w:author="Author">
              <w:r w:rsidRPr="0004367D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A793" w14:textId="77777777" w:rsidR="00AF26FC" w:rsidRPr="00DB4D57" w:rsidRDefault="00AF26FC" w:rsidP="000725F6">
            <w:pPr>
              <w:pStyle w:val="TAL"/>
              <w:rPr>
                <w:ins w:id="1174" w:author="Author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8366" w14:textId="77777777" w:rsidR="00AF26FC" w:rsidRPr="00DB4D57" w:rsidRDefault="00AF26FC" w:rsidP="000725F6">
            <w:pPr>
              <w:pStyle w:val="TAL"/>
              <w:rPr>
                <w:ins w:id="1175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C774" w14:textId="77777777" w:rsidR="00AF26FC" w:rsidRPr="00DB4D57" w:rsidRDefault="00AF26FC" w:rsidP="000725F6">
            <w:pPr>
              <w:pStyle w:val="TAC"/>
              <w:rPr>
                <w:ins w:id="1176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A074" w14:textId="77777777" w:rsidR="00AF26FC" w:rsidRPr="00DB4D57" w:rsidRDefault="00AF26FC" w:rsidP="000725F6">
            <w:pPr>
              <w:pStyle w:val="TAC"/>
              <w:rPr>
                <w:ins w:id="1177" w:author="Author"/>
                <w:lang w:eastAsia="ja-JP"/>
              </w:rPr>
            </w:pPr>
          </w:p>
        </w:tc>
      </w:tr>
      <w:tr w:rsidR="00AF26FC" w:rsidRPr="00DB4D57" w14:paraId="0F5B9075" w14:textId="77777777" w:rsidTr="000725F6">
        <w:trPr>
          <w:ins w:id="1178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59A5" w14:textId="77777777" w:rsidR="00AF26FC" w:rsidRPr="00652840" w:rsidRDefault="00AF26FC" w:rsidP="000725F6">
            <w:pPr>
              <w:pStyle w:val="TAL"/>
              <w:rPr>
                <w:ins w:id="1179" w:author="Author"/>
                <w:b/>
                <w:lang w:eastAsia="ja-JP"/>
              </w:rPr>
            </w:pPr>
            <w:ins w:id="1180" w:author="Author">
              <w:r w:rsidRPr="00652840">
                <w:rPr>
                  <w:b/>
                  <w:lang w:eastAsia="ja-JP"/>
                </w:rPr>
                <w:t>&gt;Cell Measurement Result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E555" w14:textId="77777777" w:rsidR="00AF26FC" w:rsidRPr="00DB4D57" w:rsidRDefault="00AF26FC" w:rsidP="000725F6">
            <w:pPr>
              <w:pStyle w:val="TAL"/>
              <w:rPr>
                <w:ins w:id="1181" w:author="Author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D847" w14:textId="77777777" w:rsidR="00AF26FC" w:rsidRPr="00DB4D57" w:rsidRDefault="00AF26FC" w:rsidP="000725F6">
            <w:pPr>
              <w:pStyle w:val="TAL"/>
              <w:rPr>
                <w:ins w:id="1182" w:author="Author"/>
                <w:i/>
                <w:lang w:eastAsia="ja-JP"/>
              </w:rPr>
            </w:pPr>
            <w:ins w:id="1183" w:author="Author">
              <w:r w:rsidRPr="0004367D">
                <w:rPr>
                  <w:i/>
                  <w:lang w:eastAsia="ja-JP"/>
                </w:rPr>
                <w:t xml:space="preserve">1 .. &lt; </w:t>
              </w:r>
              <w:proofErr w:type="spellStart"/>
              <w:r w:rsidRPr="0004367D">
                <w:rPr>
                  <w:i/>
                  <w:lang w:eastAsia="ja-JP"/>
                </w:rPr>
                <w:t>maxnoofCellsinNG-RANnode</w:t>
              </w:r>
              <w:proofErr w:type="spellEnd"/>
              <w:r w:rsidRPr="0004367D" w:rsidDel="00FD1245">
                <w:rPr>
                  <w:i/>
                  <w:lang w:eastAsia="ja-JP"/>
                </w:rPr>
                <w:t xml:space="preserve"> </w:t>
              </w:r>
              <w:r w:rsidRPr="0004367D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F2EF" w14:textId="77777777" w:rsidR="00AF26FC" w:rsidRPr="00DB4D57" w:rsidRDefault="00AF26FC" w:rsidP="000725F6">
            <w:pPr>
              <w:pStyle w:val="TAL"/>
              <w:rPr>
                <w:ins w:id="1184" w:author="Author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9E2E" w14:textId="77777777" w:rsidR="00AF26FC" w:rsidRPr="00DB4D57" w:rsidRDefault="00AF26FC" w:rsidP="000725F6">
            <w:pPr>
              <w:pStyle w:val="TAL"/>
              <w:rPr>
                <w:ins w:id="1185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1F29" w14:textId="77777777" w:rsidR="00AF26FC" w:rsidRPr="00DB4D57" w:rsidRDefault="00AF26FC" w:rsidP="000725F6">
            <w:pPr>
              <w:pStyle w:val="TAC"/>
              <w:rPr>
                <w:ins w:id="1186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1035" w14:textId="77777777" w:rsidR="00AF26FC" w:rsidRPr="00DB4D57" w:rsidRDefault="00AF26FC" w:rsidP="000725F6">
            <w:pPr>
              <w:pStyle w:val="TAC"/>
              <w:rPr>
                <w:ins w:id="1187" w:author="Author"/>
                <w:lang w:eastAsia="ja-JP"/>
              </w:rPr>
            </w:pPr>
          </w:p>
        </w:tc>
      </w:tr>
      <w:tr w:rsidR="00AF26FC" w:rsidRPr="00DB4D57" w14:paraId="020BE3E4" w14:textId="77777777" w:rsidTr="000725F6">
        <w:trPr>
          <w:ins w:id="1188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8BC1" w14:textId="77777777" w:rsidR="00AF26FC" w:rsidRPr="00DB4D57" w:rsidRDefault="00AF26FC" w:rsidP="000725F6">
            <w:pPr>
              <w:pStyle w:val="TAL"/>
              <w:rPr>
                <w:ins w:id="1189" w:author="Author"/>
                <w:lang w:eastAsia="ja-JP"/>
              </w:rPr>
            </w:pPr>
            <w:ins w:id="1190" w:author="Author">
              <w:r w:rsidRPr="0004367D">
                <w:rPr>
                  <w:lang w:eastAsia="ja-JP"/>
                </w:rPr>
                <w:t>&gt;&gt;Cell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4E3F" w14:textId="77777777" w:rsidR="00AF26FC" w:rsidRPr="00DB4D57" w:rsidRDefault="00AF26FC" w:rsidP="000725F6">
            <w:pPr>
              <w:pStyle w:val="TAL"/>
              <w:rPr>
                <w:ins w:id="1191" w:author="Author"/>
                <w:lang w:eastAsia="ja-JP"/>
              </w:rPr>
            </w:pPr>
            <w:ins w:id="1192" w:author="Author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8646" w14:textId="77777777" w:rsidR="00AF26FC" w:rsidRPr="00DB4D57" w:rsidRDefault="00AF26FC" w:rsidP="000725F6">
            <w:pPr>
              <w:pStyle w:val="TAL"/>
              <w:rPr>
                <w:ins w:id="1193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1EE6" w14:textId="77777777" w:rsidR="00AF26FC" w:rsidRPr="0004367D" w:rsidRDefault="00AF26FC" w:rsidP="000725F6">
            <w:pPr>
              <w:pStyle w:val="TAL"/>
              <w:rPr>
                <w:ins w:id="1194" w:author="Author"/>
                <w:lang w:eastAsia="ja-JP"/>
              </w:rPr>
            </w:pPr>
            <w:ins w:id="1195" w:author="Author">
              <w:r w:rsidRPr="0004367D">
                <w:rPr>
                  <w:lang w:eastAsia="ja-JP"/>
                </w:rPr>
                <w:t>9.2.3.25</w:t>
              </w:r>
            </w:ins>
          </w:p>
          <w:p w14:paraId="34A70D83" w14:textId="77777777" w:rsidR="00AF26FC" w:rsidRPr="00DB4D57" w:rsidRDefault="00AF26FC" w:rsidP="000725F6">
            <w:pPr>
              <w:pStyle w:val="TAL"/>
              <w:rPr>
                <w:ins w:id="1196" w:author="Author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17A9" w14:textId="77777777" w:rsidR="00AF26FC" w:rsidRPr="00DB4D57" w:rsidRDefault="00AF26FC" w:rsidP="000725F6">
            <w:pPr>
              <w:pStyle w:val="TAL"/>
              <w:rPr>
                <w:ins w:id="1197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634C" w14:textId="77777777" w:rsidR="00AF26FC" w:rsidRPr="00DB4D57" w:rsidRDefault="00AF26FC" w:rsidP="000725F6">
            <w:pPr>
              <w:pStyle w:val="TAC"/>
              <w:rPr>
                <w:ins w:id="1198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173A" w14:textId="77777777" w:rsidR="00AF26FC" w:rsidRPr="00DB4D57" w:rsidRDefault="00AF26FC" w:rsidP="000725F6">
            <w:pPr>
              <w:pStyle w:val="TAC"/>
              <w:rPr>
                <w:ins w:id="1199" w:author="Author"/>
                <w:lang w:eastAsia="ja-JP"/>
              </w:rPr>
            </w:pPr>
          </w:p>
        </w:tc>
      </w:tr>
      <w:tr w:rsidR="00AF26FC" w:rsidRPr="00DB4D57" w14:paraId="03E6C77B" w14:textId="77777777" w:rsidTr="000725F6">
        <w:trPr>
          <w:ins w:id="1200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50D0" w14:textId="77777777" w:rsidR="00AF26FC" w:rsidRPr="003252D8" w:rsidRDefault="00AF26FC" w:rsidP="000725F6">
            <w:pPr>
              <w:pStyle w:val="TAL"/>
              <w:rPr>
                <w:ins w:id="1201" w:author="Author"/>
                <w:lang w:eastAsia="ja-JP"/>
              </w:rPr>
            </w:pPr>
            <w:ins w:id="1202" w:author="Author">
              <w:r>
                <w:rPr>
                  <w:lang w:eastAsia="ja-JP"/>
                </w:rPr>
                <w:t xml:space="preserve">&gt;&gt;Radio Resource Status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EAC5" w14:textId="77777777" w:rsidR="00AF26FC" w:rsidRPr="003252D8" w:rsidRDefault="00AF26FC" w:rsidP="000725F6">
            <w:pPr>
              <w:pStyle w:val="TAL"/>
              <w:rPr>
                <w:ins w:id="1203" w:author="Author"/>
                <w:lang w:eastAsia="ja-JP"/>
              </w:rPr>
            </w:pPr>
            <w:ins w:id="1204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62AE" w14:textId="77777777" w:rsidR="00AF26FC" w:rsidRPr="00DB4D57" w:rsidRDefault="00AF26FC" w:rsidP="000725F6">
            <w:pPr>
              <w:pStyle w:val="TAL"/>
              <w:rPr>
                <w:ins w:id="1205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8241" w14:textId="77777777" w:rsidR="00AF26FC" w:rsidRPr="003252D8" w:rsidRDefault="00AF26FC" w:rsidP="000725F6">
            <w:pPr>
              <w:pStyle w:val="TAL"/>
              <w:rPr>
                <w:ins w:id="1206" w:author="Author"/>
                <w:lang w:eastAsia="ja-JP"/>
              </w:rPr>
            </w:pPr>
            <w:ins w:id="1207" w:author="Author">
              <w:r>
                <w:rPr>
                  <w:lang w:eastAsia="ja-JP"/>
                </w:rPr>
                <w:t>9.2.2.yy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D7AD" w14:textId="77777777" w:rsidR="00AF26FC" w:rsidRPr="00DB4D57" w:rsidRDefault="00AF26FC" w:rsidP="000725F6">
            <w:pPr>
              <w:pStyle w:val="TAL"/>
              <w:rPr>
                <w:ins w:id="1208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B63B" w14:textId="77777777" w:rsidR="00AF26FC" w:rsidRPr="00DB4D57" w:rsidRDefault="00AF26FC" w:rsidP="000725F6">
            <w:pPr>
              <w:pStyle w:val="TAC"/>
              <w:rPr>
                <w:ins w:id="1209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B99D" w14:textId="77777777" w:rsidR="00AF26FC" w:rsidRPr="00DB4D57" w:rsidRDefault="00AF26FC" w:rsidP="000725F6">
            <w:pPr>
              <w:pStyle w:val="TAC"/>
              <w:rPr>
                <w:ins w:id="1210" w:author="Author"/>
                <w:lang w:eastAsia="ja-JP"/>
              </w:rPr>
            </w:pPr>
          </w:p>
        </w:tc>
      </w:tr>
      <w:tr w:rsidR="00AF26FC" w:rsidRPr="00DB4D57" w14:paraId="7D4EC8C0" w14:textId="77777777" w:rsidTr="000725F6">
        <w:trPr>
          <w:ins w:id="1211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6E82" w14:textId="5A92D512" w:rsidR="00AF26FC" w:rsidRPr="00DB4D57" w:rsidRDefault="00AF26FC" w:rsidP="000725F6">
            <w:pPr>
              <w:pStyle w:val="TAL"/>
              <w:rPr>
                <w:ins w:id="1212" w:author="Author"/>
                <w:lang w:eastAsia="ja-JP"/>
              </w:rPr>
            </w:pPr>
            <w:ins w:id="1213" w:author="Author">
              <w:r w:rsidRPr="0004367D">
                <w:rPr>
                  <w:lang w:eastAsia="ja-JP"/>
                </w:rPr>
                <w:t>&gt;&gt;NG TNL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ja-JP"/>
                </w:rPr>
                <w:t>Capacity</w:t>
              </w:r>
              <w:r w:rsidRPr="0004367D">
                <w:rPr>
                  <w:lang w:eastAsia="ja-JP"/>
                </w:rPr>
                <w:t xml:space="preserve"> Indicator</w:t>
              </w:r>
              <w:r w:rsidRPr="005543AF">
                <w:rPr>
                  <w:lang w:eastAsia="ja-JP"/>
                </w:rPr>
                <w:t xml:space="preserve"> </w:t>
              </w:r>
              <w:del w:id="1214" w:author="Nokia" w:date="2020-04-09T21:32:00Z">
                <w:r w:rsidRPr="005543AF" w:rsidDel="009261A0">
                  <w:rPr>
                    <w:lang w:eastAsia="ja-JP"/>
                  </w:rPr>
                  <w:delText>[It is FFS if reported per cell]</w:delText>
                </w:r>
              </w:del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4D3C" w14:textId="77777777" w:rsidR="00AF26FC" w:rsidRPr="00DB4D57" w:rsidRDefault="00AF26FC" w:rsidP="000725F6">
            <w:pPr>
              <w:pStyle w:val="TAL"/>
              <w:rPr>
                <w:ins w:id="1215" w:author="Author"/>
                <w:lang w:eastAsia="ja-JP"/>
              </w:rPr>
            </w:pPr>
            <w:ins w:id="1216" w:author="Author">
              <w:r w:rsidRPr="0004367D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F91A" w14:textId="77777777" w:rsidR="00AF26FC" w:rsidRPr="00DB4D57" w:rsidRDefault="00AF26FC" w:rsidP="000725F6">
            <w:pPr>
              <w:pStyle w:val="TAL"/>
              <w:rPr>
                <w:ins w:id="1217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0920" w14:textId="77777777" w:rsidR="00AF26FC" w:rsidRPr="00DB4D57" w:rsidRDefault="00AF26FC" w:rsidP="000725F6">
            <w:pPr>
              <w:pStyle w:val="TAL"/>
              <w:rPr>
                <w:ins w:id="1218" w:author="Author"/>
                <w:lang w:eastAsia="ja-JP"/>
              </w:rPr>
            </w:pPr>
            <w:ins w:id="1219" w:author="Author">
              <w:r w:rsidRPr="0004367D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2.</w:t>
              </w:r>
              <w:r w:rsidRPr="0004367D">
                <w:rPr>
                  <w:lang w:eastAsia="ja-JP"/>
                </w:rPr>
                <w:t>xx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F0AF" w14:textId="77777777" w:rsidR="00AF26FC" w:rsidRPr="00DB4D57" w:rsidRDefault="00AF26FC" w:rsidP="000725F6">
            <w:pPr>
              <w:pStyle w:val="TAL"/>
              <w:rPr>
                <w:ins w:id="1220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3E2B" w14:textId="77777777" w:rsidR="00AF26FC" w:rsidRPr="00DB4D57" w:rsidRDefault="00AF26FC" w:rsidP="000725F6">
            <w:pPr>
              <w:pStyle w:val="TAC"/>
              <w:rPr>
                <w:ins w:id="1221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D43C" w14:textId="77777777" w:rsidR="00AF26FC" w:rsidRPr="00DB4D57" w:rsidRDefault="00AF26FC" w:rsidP="000725F6">
            <w:pPr>
              <w:pStyle w:val="TAC"/>
              <w:rPr>
                <w:ins w:id="1222" w:author="Author"/>
                <w:lang w:eastAsia="ja-JP"/>
              </w:rPr>
            </w:pPr>
          </w:p>
        </w:tc>
      </w:tr>
      <w:tr w:rsidR="009261A0" w:rsidRPr="00DB4D57" w14:paraId="06D07B83" w14:textId="77777777" w:rsidTr="000725F6">
        <w:trPr>
          <w:ins w:id="1223" w:author="Nokia" w:date="2020-04-09T21:32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4E9B" w14:textId="2161D631" w:rsidR="009261A0" w:rsidRDefault="009261A0" w:rsidP="009261A0">
            <w:pPr>
              <w:pStyle w:val="TAL"/>
              <w:rPr>
                <w:ins w:id="1224" w:author="Nokia" w:date="2020-04-09T21:32:00Z"/>
                <w:lang w:eastAsia="ja-JP"/>
              </w:rPr>
            </w:pPr>
            <w:ins w:id="1225" w:author="Nokia" w:date="2020-04-09T21:33:00Z">
              <w:r>
                <w:rPr>
                  <w:lang w:eastAsia="ja-JP"/>
                </w:rPr>
                <w:t>&gt;&gt;</w:t>
              </w:r>
              <w:r>
                <w:t xml:space="preserve"> </w:t>
              </w:r>
              <w:r w:rsidRPr="007155FF">
                <w:rPr>
                  <w:lang w:eastAsia="ja-JP"/>
                </w:rPr>
                <w:t>F1 TNL Capacity Indicator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4608" w14:textId="4162D677" w:rsidR="009261A0" w:rsidRDefault="009261A0" w:rsidP="009261A0">
            <w:pPr>
              <w:pStyle w:val="TAL"/>
              <w:rPr>
                <w:ins w:id="1226" w:author="Nokia" w:date="2020-04-09T21:32:00Z"/>
                <w:lang w:eastAsia="ja-JP"/>
              </w:rPr>
            </w:pPr>
            <w:ins w:id="1227" w:author="Nokia" w:date="2020-04-09T21:33:00Z">
              <w:r w:rsidRPr="0004367D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83D0" w14:textId="77777777" w:rsidR="009261A0" w:rsidRPr="00DB4D57" w:rsidRDefault="009261A0" w:rsidP="009261A0">
            <w:pPr>
              <w:pStyle w:val="TAL"/>
              <w:rPr>
                <w:ins w:id="1228" w:author="Nokia" w:date="2020-04-09T21:32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936A" w14:textId="07CA63B5" w:rsidR="009261A0" w:rsidRDefault="009261A0" w:rsidP="009261A0">
            <w:pPr>
              <w:pStyle w:val="TAL"/>
              <w:rPr>
                <w:ins w:id="1229" w:author="Nokia" w:date="2020-04-09T21:32:00Z"/>
                <w:lang w:eastAsia="ja-JP"/>
              </w:rPr>
            </w:pPr>
            <w:ins w:id="1230" w:author="Nokia" w:date="2020-04-09T21:33:00Z">
              <w:r w:rsidRPr="0004367D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2.</w:t>
              </w:r>
              <w:r w:rsidRPr="0004367D">
                <w:rPr>
                  <w:lang w:eastAsia="ja-JP"/>
                </w:rPr>
                <w:t>xx</w:t>
              </w:r>
              <w:r>
                <w:rPr>
                  <w:lang w:eastAsia="ja-JP"/>
                </w:rPr>
                <w:t>2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FC9C" w14:textId="77777777" w:rsidR="009261A0" w:rsidRPr="00DB4D57" w:rsidRDefault="009261A0" w:rsidP="009261A0">
            <w:pPr>
              <w:pStyle w:val="TAL"/>
              <w:rPr>
                <w:ins w:id="1231" w:author="Nokia" w:date="2020-04-09T21:32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C1DD" w14:textId="77777777" w:rsidR="009261A0" w:rsidRPr="00DB4D57" w:rsidRDefault="009261A0" w:rsidP="009261A0">
            <w:pPr>
              <w:pStyle w:val="TAC"/>
              <w:rPr>
                <w:ins w:id="1232" w:author="Nokia" w:date="2020-04-09T21:32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2947" w14:textId="77777777" w:rsidR="009261A0" w:rsidRPr="00DB4D57" w:rsidRDefault="009261A0" w:rsidP="009261A0">
            <w:pPr>
              <w:pStyle w:val="TAC"/>
              <w:rPr>
                <w:ins w:id="1233" w:author="Nokia" w:date="2020-04-09T21:32:00Z"/>
                <w:lang w:eastAsia="ja-JP"/>
              </w:rPr>
            </w:pPr>
          </w:p>
        </w:tc>
      </w:tr>
      <w:tr w:rsidR="009261A0" w:rsidRPr="00DB4D57" w14:paraId="669867EE" w14:textId="77777777" w:rsidTr="000725F6">
        <w:trPr>
          <w:ins w:id="1234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6E7A" w14:textId="77777777" w:rsidR="009261A0" w:rsidRPr="003252D8" w:rsidRDefault="009261A0" w:rsidP="009261A0">
            <w:pPr>
              <w:pStyle w:val="TAL"/>
              <w:rPr>
                <w:ins w:id="1235" w:author="Author"/>
                <w:lang w:eastAsia="ja-JP"/>
              </w:rPr>
            </w:pPr>
            <w:ins w:id="1236" w:author="Author">
              <w:r>
                <w:rPr>
                  <w:lang w:eastAsia="ja-JP"/>
                </w:rPr>
                <w:t>&gt;&gt;</w:t>
              </w:r>
              <w:r w:rsidRPr="0004367D">
                <w:rPr>
                  <w:lang w:eastAsia="ja-JP"/>
                </w:rPr>
                <w:t>Composite Available Capacity Group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1A8E" w14:textId="77777777" w:rsidR="009261A0" w:rsidRPr="003252D8" w:rsidRDefault="009261A0" w:rsidP="009261A0">
            <w:pPr>
              <w:pStyle w:val="TAL"/>
              <w:rPr>
                <w:ins w:id="1237" w:author="Author"/>
                <w:lang w:eastAsia="ja-JP"/>
              </w:rPr>
            </w:pPr>
            <w:ins w:id="1238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AA6D" w14:textId="77777777" w:rsidR="009261A0" w:rsidRPr="00DB4D57" w:rsidRDefault="009261A0" w:rsidP="009261A0">
            <w:pPr>
              <w:pStyle w:val="TAL"/>
              <w:rPr>
                <w:ins w:id="1239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06B8" w14:textId="77777777" w:rsidR="009261A0" w:rsidRPr="003252D8" w:rsidRDefault="009261A0" w:rsidP="009261A0">
            <w:pPr>
              <w:pStyle w:val="TAL"/>
              <w:rPr>
                <w:ins w:id="1240" w:author="Author"/>
                <w:lang w:eastAsia="ja-JP"/>
              </w:rPr>
            </w:pPr>
            <w:ins w:id="1241" w:author="Author">
              <w:r>
                <w:rPr>
                  <w:lang w:eastAsia="ja-JP"/>
                </w:rPr>
                <w:t>9.2.2.zz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82A2" w14:textId="77777777" w:rsidR="009261A0" w:rsidRPr="00DB4D57" w:rsidRDefault="009261A0" w:rsidP="009261A0">
            <w:pPr>
              <w:pStyle w:val="TAL"/>
              <w:rPr>
                <w:ins w:id="1242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46C3" w14:textId="77777777" w:rsidR="009261A0" w:rsidRPr="00DB4D57" w:rsidRDefault="009261A0" w:rsidP="009261A0">
            <w:pPr>
              <w:pStyle w:val="TAC"/>
              <w:rPr>
                <w:ins w:id="1243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6C60" w14:textId="77777777" w:rsidR="009261A0" w:rsidRPr="00DB4D57" w:rsidRDefault="009261A0" w:rsidP="009261A0">
            <w:pPr>
              <w:pStyle w:val="TAC"/>
              <w:rPr>
                <w:ins w:id="1244" w:author="Author"/>
                <w:lang w:eastAsia="ja-JP"/>
              </w:rPr>
            </w:pPr>
          </w:p>
        </w:tc>
      </w:tr>
      <w:tr w:rsidR="009261A0" w:rsidRPr="00DB4D57" w14:paraId="318547C8" w14:textId="77777777" w:rsidTr="000725F6">
        <w:trPr>
          <w:ins w:id="1245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F31E" w14:textId="77777777" w:rsidR="009261A0" w:rsidRDefault="009261A0" w:rsidP="009261A0">
            <w:pPr>
              <w:pStyle w:val="TAL"/>
              <w:rPr>
                <w:ins w:id="1246" w:author="Author"/>
                <w:lang w:eastAsia="zh-CN"/>
              </w:rPr>
            </w:pPr>
            <w:ins w:id="1247" w:author="Author">
              <w:r>
                <w:rPr>
                  <w:lang w:eastAsia="ja-JP"/>
                </w:rPr>
                <w:t>&gt;&gt;Slice Available Capacity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C80D" w14:textId="77777777" w:rsidR="009261A0" w:rsidRDefault="009261A0" w:rsidP="009261A0">
            <w:pPr>
              <w:pStyle w:val="TAL"/>
              <w:rPr>
                <w:ins w:id="1248" w:author="Author"/>
                <w:lang w:eastAsia="ja-JP"/>
              </w:rPr>
            </w:pPr>
            <w:ins w:id="1249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61D5" w14:textId="77777777" w:rsidR="009261A0" w:rsidRPr="00DB4D57" w:rsidRDefault="009261A0" w:rsidP="009261A0">
            <w:pPr>
              <w:pStyle w:val="TAL"/>
              <w:rPr>
                <w:ins w:id="1250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EA52" w14:textId="77777777" w:rsidR="009261A0" w:rsidRDefault="009261A0" w:rsidP="009261A0">
            <w:pPr>
              <w:pStyle w:val="TAL"/>
              <w:rPr>
                <w:ins w:id="1251" w:author="Author"/>
                <w:lang w:eastAsia="ja-JP"/>
              </w:rPr>
            </w:pPr>
            <w:ins w:id="1252" w:author="Author">
              <w:r>
                <w:rPr>
                  <w:lang w:eastAsia="ja-JP"/>
                </w:rPr>
                <w:t>9.2.2.jj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F945" w14:textId="77777777" w:rsidR="009261A0" w:rsidRPr="00DB4D57" w:rsidRDefault="009261A0" w:rsidP="009261A0">
            <w:pPr>
              <w:pStyle w:val="TAL"/>
              <w:rPr>
                <w:ins w:id="1253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AFB8" w14:textId="77777777" w:rsidR="009261A0" w:rsidRPr="00DB4D57" w:rsidRDefault="009261A0" w:rsidP="009261A0">
            <w:pPr>
              <w:pStyle w:val="TAC"/>
              <w:rPr>
                <w:ins w:id="1254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1603" w14:textId="77777777" w:rsidR="009261A0" w:rsidRPr="00DB4D57" w:rsidRDefault="009261A0" w:rsidP="009261A0">
            <w:pPr>
              <w:pStyle w:val="TAC"/>
              <w:rPr>
                <w:ins w:id="1255" w:author="Author"/>
                <w:lang w:eastAsia="ja-JP"/>
              </w:rPr>
            </w:pPr>
          </w:p>
        </w:tc>
      </w:tr>
      <w:tr w:rsidR="009261A0" w:rsidRPr="00DB4D57" w14:paraId="69980098" w14:textId="77777777" w:rsidTr="000725F6">
        <w:trPr>
          <w:ins w:id="1256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A390" w14:textId="77777777" w:rsidR="009261A0" w:rsidRDefault="009261A0" w:rsidP="009261A0">
            <w:pPr>
              <w:pStyle w:val="TAL"/>
              <w:rPr>
                <w:ins w:id="1257" w:author="Author"/>
                <w:lang w:eastAsia="zh-CN"/>
              </w:rPr>
            </w:pPr>
            <w:ins w:id="1258" w:author="Author">
              <w:r>
                <w:rPr>
                  <w:lang w:eastAsia="ja-JP"/>
                </w:rPr>
                <w:t>&gt;&gt;Number of Active UEs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B856" w14:textId="77777777" w:rsidR="009261A0" w:rsidRDefault="009261A0" w:rsidP="009261A0">
            <w:pPr>
              <w:pStyle w:val="TAL"/>
              <w:rPr>
                <w:ins w:id="1259" w:author="Author"/>
                <w:lang w:eastAsia="ja-JP"/>
              </w:rPr>
            </w:pPr>
            <w:ins w:id="1260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79BB" w14:textId="77777777" w:rsidR="009261A0" w:rsidRPr="00DB4D57" w:rsidRDefault="009261A0" w:rsidP="009261A0">
            <w:pPr>
              <w:pStyle w:val="TAL"/>
              <w:rPr>
                <w:ins w:id="1261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E781" w14:textId="77777777" w:rsidR="009261A0" w:rsidRDefault="009261A0" w:rsidP="009261A0">
            <w:pPr>
              <w:pStyle w:val="TAL"/>
              <w:rPr>
                <w:ins w:id="1262" w:author="Author"/>
                <w:lang w:eastAsia="ja-JP"/>
              </w:rPr>
            </w:pPr>
            <w:ins w:id="1263" w:author="Author">
              <w:r w:rsidRPr="005D5480">
                <w:rPr>
                  <w:lang w:eastAsia="ja-JP"/>
                </w:rPr>
                <w:t>INTEGER (1..</w:t>
              </w:r>
              <w:r>
                <w:rPr>
                  <w:lang w:eastAsia="ja-JP"/>
                </w:rPr>
                <w:t>65536</w:t>
              </w:r>
              <w:r w:rsidRPr="005D5480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2146" w14:textId="77777777" w:rsidR="009261A0" w:rsidRPr="00DB4D57" w:rsidRDefault="009261A0" w:rsidP="009261A0">
            <w:pPr>
              <w:pStyle w:val="TAL"/>
              <w:rPr>
                <w:ins w:id="1264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3300" w14:textId="77777777" w:rsidR="009261A0" w:rsidRPr="00DB4D57" w:rsidRDefault="009261A0" w:rsidP="009261A0">
            <w:pPr>
              <w:pStyle w:val="TAC"/>
              <w:rPr>
                <w:ins w:id="1265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6629" w14:textId="77777777" w:rsidR="009261A0" w:rsidRPr="00DB4D57" w:rsidRDefault="009261A0" w:rsidP="009261A0">
            <w:pPr>
              <w:pStyle w:val="TAC"/>
              <w:rPr>
                <w:ins w:id="1266" w:author="Author"/>
                <w:lang w:eastAsia="ja-JP"/>
              </w:rPr>
            </w:pPr>
          </w:p>
        </w:tc>
      </w:tr>
      <w:tr w:rsidR="009261A0" w:rsidRPr="00DB4D57" w14:paraId="67FBFB69" w14:textId="77777777" w:rsidTr="000725F6">
        <w:trPr>
          <w:ins w:id="1267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AEEC" w14:textId="77777777" w:rsidR="009261A0" w:rsidRDefault="009261A0" w:rsidP="009261A0">
            <w:pPr>
              <w:pStyle w:val="TAL"/>
              <w:rPr>
                <w:ins w:id="1268" w:author="Author"/>
                <w:lang w:eastAsia="ja-JP"/>
              </w:rPr>
            </w:pPr>
            <w:ins w:id="1269" w:author="Author">
              <w:r>
                <w:rPr>
                  <w:lang w:eastAsia="ja-JP"/>
                </w:rPr>
                <w:t>&gt;&gt; RRC Connections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5632" w14:textId="77777777" w:rsidR="009261A0" w:rsidRDefault="009261A0" w:rsidP="009261A0">
            <w:pPr>
              <w:pStyle w:val="TAL"/>
              <w:rPr>
                <w:ins w:id="1270" w:author="Author"/>
                <w:lang w:eastAsia="ja-JP"/>
              </w:rPr>
            </w:pPr>
            <w:ins w:id="1271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9A6C" w14:textId="77777777" w:rsidR="009261A0" w:rsidRPr="00DB4D57" w:rsidRDefault="009261A0" w:rsidP="009261A0">
            <w:pPr>
              <w:pStyle w:val="TAL"/>
              <w:rPr>
                <w:ins w:id="1272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0E67" w14:textId="77777777" w:rsidR="009261A0" w:rsidRPr="005D5480" w:rsidRDefault="009261A0" w:rsidP="009261A0">
            <w:pPr>
              <w:pStyle w:val="TAL"/>
              <w:rPr>
                <w:ins w:id="1273" w:author="Author"/>
                <w:lang w:eastAsia="ja-JP"/>
              </w:rPr>
            </w:pPr>
            <w:ins w:id="1274" w:author="Author">
              <w:r>
                <w:rPr>
                  <w:lang w:eastAsia="ja-JP"/>
                </w:rPr>
                <w:t>9.2.2.kk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7835" w14:textId="77777777" w:rsidR="009261A0" w:rsidRPr="00DB4D57" w:rsidRDefault="009261A0" w:rsidP="009261A0">
            <w:pPr>
              <w:pStyle w:val="TAL"/>
              <w:rPr>
                <w:ins w:id="1275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6D96" w14:textId="77777777" w:rsidR="009261A0" w:rsidRPr="00DB4D57" w:rsidRDefault="009261A0" w:rsidP="009261A0">
            <w:pPr>
              <w:pStyle w:val="TAC"/>
              <w:rPr>
                <w:ins w:id="1276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CF48" w14:textId="77777777" w:rsidR="009261A0" w:rsidRPr="00DB4D57" w:rsidRDefault="009261A0" w:rsidP="009261A0">
            <w:pPr>
              <w:pStyle w:val="TAC"/>
              <w:rPr>
                <w:ins w:id="1277" w:author="Author"/>
                <w:lang w:eastAsia="ja-JP"/>
              </w:rPr>
            </w:pPr>
          </w:p>
        </w:tc>
      </w:tr>
    </w:tbl>
    <w:p w14:paraId="48E8C775" w14:textId="77777777" w:rsidR="00AF26FC" w:rsidRPr="008767DA" w:rsidRDefault="00AF26FC" w:rsidP="00AF26FC">
      <w:pPr>
        <w:spacing w:after="0"/>
        <w:rPr>
          <w:ins w:id="1278" w:author="Author"/>
          <w:rFonts w:ascii="Arial" w:hAnsi="Arial"/>
          <w:b/>
          <w:vanish/>
        </w:rPr>
      </w:pPr>
    </w:p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AF26FC" w:rsidRPr="00DB4D57" w14:paraId="35284B37" w14:textId="77777777" w:rsidTr="000725F6">
        <w:trPr>
          <w:ins w:id="1279" w:author="Autho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8A4F4" w14:textId="77777777" w:rsidR="00AF26FC" w:rsidRPr="00422562" w:rsidRDefault="00AF26FC" w:rsidP="000725F6">
            <w:pPr>
              <w:pStyle w:val="TAL"/>
              <w:rPr>
                <w:ins w:id="1280" w:author="Author"/>
                <w:lang w:eastAsia="ja-JP"/>
              </w:rPr>
            </w:pPr>
            <w:proofErr w:type="spellStart"/>
            <w:ins w:id="1281" w:author="Author">
              <w:r w:rsidRPr="0004367D">
                <w:t>maxnoofCellsinNG-RANnode</w:t>
              </w:r>
              <w:proofErr w:type="spellEnd"/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CE921" w14:textId="77777777" w:rsidR="00AF26FC" w:rsidRPr="00422562" w:rsidRDefault="00AF26FC" w:rsidP="000725F6">
            <w:pPr>
              <w:pStyle w:val="TAL"/>
              <w:rPr>
                <w:ins w:id="1282" w:author="Author"/>
                <w:lang w:eastAsia="ja-JP"/>
              </w:rPr>
            </w:pPr>
            <w:ins w:id="1283" w:author="Author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</w:tbl>
    <w:p w14:paraId="65DA479B" w14:textId="77777777" w:rsidR="00AF26FC" w:rsidRPr="00DB4D57" w:rsidRDefault="00AF26FC" w:rsidP="00AF26FC">
      <w:pPr>
        <w:rPr>
          <w:ins w:id="1284" w:author="Author"/>
        </w:rPr>
      </w:pPr>
    </w:p>
    <w:p w14:paraId="01FA0238" w14:textId="77777777" w:rsidR="00AF26FC" w:rsidRDefault="00AF26FC" w:rsidP="00AF26FC">
      <w:pPr>
        <w:rPr>
          <w:ins w:id="1285" w:author="Author"/>
        </w:rPr>
      </w:pPr>
    </w:p>
    <w:p w14:paraId="6F33C9F3" w14:textId="77777777" w:rsidR="00AF26FC" w:rsidRPr="00AC628F" w:rsidRDefault="00AF26FC" w:rsidP="00AF26F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286" w:author="Author"/>
          <w:rFonts w:ascii="Arial" w:hAnsi="Arial"/>
          <w:sz w:val="24"/>
          <w:lang w:eastAsia="en-GB"/>
        </w:rPr>
      </w:pPr>
      <w:bookmarkStart w:id="1287" w:name="_Toc14207736"/>
      <w:ins w:id="1288" w:author="Author">
        <w:r w:rsidRPr="00AC628F">
          <w:rPr>
            <w:rFonts w:ascii="Arial" w:hAnsi="Arial"/>
            <w:sz w:val="24"/>
            <w:lang w:eastAsia="en-GB"/>
          </w:rPr>
          <w:lastRenderedPageBreak/>
          <w:t>9.1.3.x1</w:t>
        </w:r>
        <w:r w:rsidRPr="00AC628F">
          <w:rPr>
            <w:rFonts w:ascii="Arial" w:hAnsi="Arial"/>
            <w:sz w:val="24"/>
            <w:lang w:eastAsia="en-GB"/>
          </w:rPr>
          <w:tab/>
        </w:r>
        <w:r w:rsidRPr="00AC628F">
          <w:rPr>
            <w:rFonts w:ascii="Arial" w:hAnsi="Arial"/>
            <w:sz w:val="24"/>
            <w:szCs w:val="24"/>
            <w:lang w:eastAsia="en-GB"/>
          </w:rPr>
          <w:t>MOBILITY CHANGE REQUEST</w:t>
        </w:r>
        <w:bookmarkEnd w:id="1287"/>
      </w:ins>
    </w:p>
    <w:p w14:paraId="30D7648B" w14:textId="77777777" w:rsidR="00AF26FC" w:rsidRPr="00AC628F" w:rsidRDefault="00AF26FC" w:rsidP="00AF26FC">
      <w:pPr>
        <w:overflowPunct w:val="0"/>
        <w:autoSpaceDE w:val="0"/>
        <w:autoSpaceDN w:val="0"/>
        <w:adjustRightInd w:val="0"/>
        <w:textAlignment w:val="baseline"/>
        <w:rPr>
          <w:ins w:id="1289" w:author="Author"/>
          <w:lang w:eastAsia="en-GB"/>
        </w:rPr>
      </w:pPr>
      <w:ins w:id="1290" w:author="Author">
        <w:r w:rsidRPr="00AC628F">
          <w:rPr>
            <w:lang w:eastAsia="en-GB"/>
          </w:rPr>
          <w:t xml:space="preserve">This message is sent by an </w:t>
        </w:r>
        <w:r w:rsidRPr="00AC628F">
          <w:t>NG-RAN node</w:t>
        </w:r>
        <w:r w:rsidRPr="00AC628F">
          <w:rPr>
            <w:vertAlign w:val="subscript"/>
          </w:rPr>
          <w:t xml:space="preserve">1 </w:t>
        </w:r>
        <w:r w:rsidRPr="00AC628F">
          <w:rPr>
            <w:lang w:eastAsia="en-GB"/>
          </w:rPr>
          <w:t xml:space="preserve">to neighbouring </w:t>
        </w:r>
        <w:r w:rsidRPr="00AC628F">
          <w:t>NG-RAN node</w:t>
        </w:r>
        <w:r w:rsidRPr="00AC628F">
          <w:rPr>
            <w:vertAlign w:val="subscript"/>
          </w:rPr>
          <w:t>2</w:t>
        </w:r>
        <w:r w:rsidRPr="00AC628F">
          <w:rPr>
            <w:lang w:eastAsia="en-GB"/>
          </w:rPr>
          <w:t xml:space="preserve"> to initiate adaptation of mobility parameters.</w:t>
        </w:r>
      </w:ins>
    </w:p>
    <w:p w14:paraId="5238FD3D" w14:textId="77777777" w:rsidR="00AF26FC" w:rsidRPr="00AC628F" w:rsidRDefault="00AF26FC" w:rsidP="00AF26FC">
      <w:pPr>
        <w:overflowPunct w:val="0"/>
        <w:autoSpaceDE w:val="0"/>
        <w:autoSpaceDN w:val="0"/>
        <w:adjustRightInd w:val="0"/>
        <w:textAlignment w:val="baseline"/>
        <w:rPr>
          <w:ins w:id="1291" w:author="Author"/>
          <w:lang w:eastAsia="en-GB"/>
        </w:rPr>
      </w:pPr>
      <w:ins w:id="1292" w:author="Author">
        <w:r w:rsidRPr="00AC628F">
          <w:rPr>
            <w:lang w:eastAsia="en-GB"/>
          </w:rPr>
          <w:t xml:space="preserve">Direction: </w:t>
        </w:r>
        <w:r w:rsidRPr="00AC628F">
          <w:t>NG-RAN node</w:t>
        </w:r>
        <w:r w:rsidRPr="00AC628F">
          <w:rPr>
            <w:vertAlign w:val="subscript"/>
          </w:rPr>
          <w:t>1</w:t>
        </w:r>
        <w:r w:rsidRPr="00AC628F">
          <w:t xml:space="preserve"> </w:t>
        </w:r>
        <w:r w:rsidRPr="00AC628F">
          <w:sym w:font="Symbol" w:char="F0AE"/>
        </w:r>
        <w:r w:rsidRPr="00AC628F">
          <w:rPr>
            <w:lang w:val="fr-FR"/>
          </w:rPr>
          <w:t xml:space="preserve"> </w:t>
        </w:r>
        <w:r w:rsidRPr="00AC628F">
          <w:t>NG-RAN node</w:t>
        </w:r>
        <w:r w:rsidRPr="00AC628F">
          <w:rPr>
            <w:vertAlign w:val="subscript"/>
          </w:rPr>
          <w:t>2</w:t>
        </w:r>
        <w:r w:rsidRPr="00AC628F">
          <w:rPr>
            <w:lang w:val="fr-FR"/>
          </w:rPr>
          <w:t>.</w:t>
        </w:r>
      </w:ins>
    </w:p>
    <w:tbl>
      <w:tblPr>
        <w:tblW w:w="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1496"/>
        <w:gridCol w:w="1440"/>
        <w:gridCol w:w="1488"/>
        <w:gridCol w:w="1138"/>
        <w:gridCol w:w="1038"/>
      </w:tblGrid>
      <w:tr w:rsidR="00AF26FC" w:rsidRPr="00AC628F" w14:paraId="35C64EED" w14:textId="77777777" w:rsidTr="000725F6">
        <w:trPr>
          <w:ins w:id="1293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7F7B5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4" w:author="Author"/>
                <w:rFonts w:ascii="Arial" w:hAnsi="Arial"/>
                <w:b/>
                <w:sz w:val="18"/>
                <w:lang w:eastAsia="ja-JP"/>
              </w:rPr>
            </w:pPr>
            <w:ins w:id="1295" w:author="Author">
              <w:r w:rsidRPr="00AC628F">
                <w:rPr>
                  <w:rFonts w:ascii="Arial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6BFD6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6" w:author="Author"/>
                <w:rFonts w:ascii="Arial" w:hAnsi="Arial"/>
                <w:b/>
                <w:sz w:val="18"/>
                <w:lang w:eastAsia="ja-JP"/>
              </w:rPr>
            </w:pPr>
            <w:ins w:id="1297" w:author="Author">
              <w:r w:rsidRPr="00AC628F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A2992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8" w:author="Author"/>
                <w:rFonts w:ascii="Arial" w:hAnsi="Arial"/>
                <w:b/>
                <w:sz w:val="18"/>
                <w:lang w:eastAsia="ja-JP"/>
              </w:rPr>
            </w:pPr>
            <w:ins w:id="1299" w:author="Author">
              <w:r w:rsidRPr="00AC628F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97BAF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0" w:author="Author"/>
                <w:rFonts w:ascii="Arial" w:hAnsi="Arial"/>
                <w:b/>
                <w:sz w:val="18"/>
                <w:lang w:eastAsia="ja-JP"/>
              </w:rPr>
            </w:pPr>
            <w:ins w:id="1301" w:author="Author">
              <w:r w:rsidRPr="00AC628F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AEADF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2" w:author="Author"/>
                <w:rFonts w:ascii="Arial" w:hAnsi="Arial"/>
                <w:b/>
                <w:sz w:val="18"/>
                <w:lang w:eastAsia="ja-JP"/>
              </w:rPr>
            </w:pPr>
            <w:ins w:id="1303" w:author="Author">
              <w:r w:rsidRPr="00AC628F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1686C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4" w:author="Author"/>
                <w:rFonts w:ascii="Arial" w:hAnsi="Arial"/>
                <w:b/>
                <w:sz w:val="18"/>
                <w:lang w:eastAsia="ja-JP"/>
              </w:rPr>
            </w:pPr>
            <w:ins w:id="1305" w:author="Author">
              <w:r w:rsidRPr="00AC628F">
                <w:rPr>
                  <w:rFonts w:ascii="Arial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FB101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6" w:author="Author"/>
                <w:rFonts w:ascii="Arial" w:hAnsi="Arial"/>
                <w:b/>
                <w:sz w:val="18"/>
                <w:lang w:eastAsia="ja-JP"/>
              </w:rPr>
            </w:pPr>
            <w:ins w:id="1307" w:author="Author">
              <w:r w:rsidRPr="00AC628F">
                <w:rPr>
                  <w:rFonts w:ascii="Arial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AF26FC" w:rsidRPr="00AC628F" w14:paraId="6AF58EB7" w14:textId="77777777" w:rsidTr="000725F6">
        <w:trPr>
          <w:ins w:id="1308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EB297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9" w:author="Author"/>
                <w:rFonts w:ascii="Arial" w:hAnsi="Arial"/>
                <w:sz w:val="18"/>
                <w:lang w:eastAsia="ja-JP"/>
              </w:rPr>
            </w:pPr>
            <w:ins w:id="1310" w:author="Author">
              <w:r w:rsidRPr="00AC628F">
                <w:rPr>
                  <w:rFonts w:ascii="Arial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6122F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1" w:author="Author"/>
                <w:rFonts w:ascii="Arial" w:hAnsi="Arial"/>
                <w:sz w:val="18"/>
                <w:lang w:eastAsia="ja-JP"/>
              </w:rPr>
            </w:pPr>
            <w:ins w:id="1312" w:author="Author">
              <w:r w:rsidRPr="00AC628F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9248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3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C9BB7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4" w:author="Author"/>
                <w:rFonts w:ascii="Arial" w:hAnsi="Arial"/>
                <w:sz w:val="18"/>
                <w:lang w:eastAsia="ja-JP"/>
              </w:rPr>
            </w:pPr>
            <w:ins w:id="1315" w:author="Author">
              <w:r w:rsidRPr="00AC628F">
                <w:rPr>
                  <w:rFonts w:ascii="Arial" w:hAnsi="Arial"/>
                  <w:sz w:val="18"/>
                  <w:lang w:eastAsia="ja-JP"/>
                </w:rPr>
                <w:t>9.2.3.1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80DC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6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27FC5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7" w:author="Author"/>
                <w:rFonts w:ascii="Arial" w:hAnsi="Arial"/>
                <w:sz w:val="18"/>
                <w:lang w:eastAsia="ja-JP"/>
              </w:rPr>
            </w:pPr>
            <w:ins w:id="1318" w:author="Author">
              <w:r w:rsidRPr="00AC628F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C682F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9" w:author="Author"/>
                <w:rFonts w:ascii="Arial" w:hAnsi="Arial"/>
                <w:sz w:val="18"/>
                <w:lang w:eastAsia="ja-JP"/>
              </w:rPr>
            </w:pPr>
            <w:ins w:id="1320" w:author="Author">
              <w:r w:rsidRPr="00AC628F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AF26FC" w:rsidRPr="00AC628F" w14:paraId="56597C57" w14:textId="77777777" w:rsidTr="000725F6">
        <w:trPr>
          <w:trHeight w:val="350"/>
          <w:ins w:id="1321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0F2CC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2" w:author="Author"/>
                <w:rFonts w:ascii="Arial" w:hAnsi="Arial"/>
                <w:sz w:val="18"/>
                <w:lang w:eastAsia="ja-JP"/>
              </w:rPr>
            </w:pPr>
            <w:ins w:id="1323" w:author="Author">
              <w:r w:rsidRPr="00AC628F">
                <w:rPr>
                  <w:rFonts w:ascii="Arial" w:hAnsi="Arial"/>
                  <w:sz w:val="18"/>
                  <w:lang w:eastAsia="ja-JP"/>
                </w:rPr>
                <w:t>NG-RAN node1 Cell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F60BD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4" w:author="Author"/>
                <w:rFonts w:ascii="Arial" w:hAnsi="Arial"/>
                <w:sz w:val="18"/>
                <w:lang w:eastAsia="ja-JP"/>
              </w:rPr>
            </w:pPr>
            <w:ins w:id="1325" w:author="Author">
              <w:r w:rsidRPr="00AC628F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0A54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6" w:author="Author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BFFEC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7" w:author="Author"/>
                <w:rFonts w:ascii="Arial" w:hAnsi="Arial"/>
                <w:sz w:val="18"/>
                <w:lang w:eastAsia="ja-JP"/>
              </w:rPr>
            </w:pPr>
            <w:ins w:id="1328" w:author="Author">
              <w:r w:rsidRPr="00AC628F">
                <w:rPr>
                  <w:rFonts w:ascii="Arial" w:hAnsi="Arial"/>
                  <w:sz w:val="18"/>
                  <w:lang w:eastAsia="ja-JP"/>
                </w:rPr>
                <w:t>NR CGI</w:t>
              </w:r>
            </w:ins>
          </w:p>
          <w:p w14:paraId="4925DE8B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9" w:author="Author"/>
                <w:rFonts w:ascii="Arial" w:hAnsi="Arial"/>
                <w:sz w:val="18"/>
                <w:lang w:eastAsia="ja-JP"/>
              </w:rPr>
            </w:pPr>
            <w:ins w:id="1330" w:author="Author">
              <w:r w:rsidRPr="00AC628F">
                <w:rPr>
                  <w:rFonts w:ascii="Arial" w:hAnsi="Arial"/>
                  <w:sz w:val="18"/>
                  <w:lang w:eastAsia="ja-JP"/>
                </w:rPr>
                <w:t>9.2.2.7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6438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1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C9D7E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2" w:author="Author"/>
                <w:rFonts w:ascii="Arial" w:hAnsi="Arial"/>
                <w:sz w:val="18"/>
                <w:lang w:eastAsia="ja-JP"/>
              </w:rPr>
            </w:pPr>
            <w:ins w:id="1333" w:author="Author">
              <w:r w:rsidRPr="00AC628F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2F339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4" w:author="Author"/>
                <w:rFonts w:ascii="Arial" w:hAnsi="Arial"/>
                <w:sz w:val="18"/>
                <w:lang w:eastAsia="ja-JP"/>
              </w:rPr>
            </w:pPr>
            <w:ins w:id="1335" w:author="Author">
              <w:r w:rsidRPr="00AC628F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AF26FC" w:rsidRPr="00AC628F" w14:paraId="0ADD0488" w14:textId="77777777" w:rsidTr="000725F6">
        <w:trPr>
          <w:ins w:id="1336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3FD02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7" w:author="Author"/>
                <w:rFonts w:ascii="Arial" w:hAnsi="Arial"/>
                <w:sz w:val="18"/>
                <w:lang w:eastAsia="ja-JP"/>
              </w:rPr>
            </w:pPr>
            <w:ins w:id="1338" w:author="Author">
              <w:r w:rsidRPr="00AC628F">
                <w:rPr>
                  <w:rFonts w:ascii="Arial" w:hAnsi="Arial"/>
                  <w:sz w:val="18"/>
                  <w:lang w:eastAsia="ja-JP"/>
                </w:rPr>
                <w:t>NG-RAN node2 Cell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E02AE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9" w:author="Author"/>
                <w:rFonts w:ascii="Arial" w:hAnsi="Arial"/>
                <w:sz w:val="18"/>
                <w:lang w:eastAsia="ja-JP"/>
              </w:rPr>
            </w:pPr>
            <w:ins w:id="1340" w:author="Author">
              <w:r w:rsidRPr="00AC628F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9597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1" w:author="Author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CAD87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2" w:author="Author"/>
                <w:rFonts w:ascii="Arial" w:hAnsi="Arial"/>
                <w:sz w:val="18"/>
                <w:lang w:eastAsia="ja-JP"/>
              </w:rPr>
            </w:pPr>
            <w:ins w:id="1343" w:author="Author">
              <w:r w:rsidRPr="00AC628F">
                <w:rPr>
                  <w:rFonts w:ascii="Arial" w:hAnsi="Arial"/>
                  <w:sz w:val="18"/>
                  <w:lang w:eastAsia="ja-JP"/>
                </w:rPr>
                <w:t>NR CGI</w:t>
              </w:r>
            </w:ins>
          </w:p>
          <w:p w14:paraId="21D9EE8F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4" w:author="Author"/>
                <w:rFonts w:ascii="Arial" w:hAnsi="Arial"/>
                <w:sz w:val="18"/>
                <w:lang w:eastAsia="ja-JP"/>
              </w:rPr>
            </w:pPr>
            <w:ins w:id="1345" w:author="Author">
              <w:r w:rsidRPr="00AC628F">
                <w:rPr>
                  <w:rFonts w:ascii="Arial" w:hAnsi="Arial"/>
                  <w:sz w:val="18"/>
                  <w:lang w:eastAsia="ja-JP"/>
                </w:rPr>
                <w:t>9.2.2.7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A79C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6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7E657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7" w:author="Author"/>
                <w:rFonts w:ascii="Arial" w:hAnsi="Arial"/>
                <w:sz w:val="18"/>
                <w:lang w:eastAsia="ja-JP"/>
              </w:rPr>
            </w:pPr>
            <w:ins w:id="1348" w:author="Author">
              <w:r w:rsidRPr="00AC628F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C42D8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9" w:author="Author"/>
                <w:rFonts w:ascii="Arial" w:hAnsi="Arial"/>
                <w:sz w:val="18"/>
                <w:lang w:eastAsia="ja-JP"/>
              </w:rPr>
            </w:pPr>
            <w:ins w:id="1350" w:author="Author">
              <w:r w:rsidRPr="00AC628F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AF26FC" w:rsidRPr="00AC628F" w14:paraId="4E5899A2" w14:textId="77777777" w:rsidTr="000725F6">
        <w:trPr>
          <w:ins w:id="1351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38163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2" w:author="Author"/>
                <w:rFonts w:ascii="Arial" w:hAnsi="Arial"/>
                <w:sz w:val="18"/>
                <w:lang w:eastAsia="ja-JP"/>
              </w:rPr>
            </w:pPr>
            <w:bookmarkStart w:id="1353" w:name="OLE_LINK14"/>
            <w:ins w:id="1354" w:author="Author">
              <w:r w:rsidRPr="00AC628F">
                <w:rPr>
                  <w:rFonts w:ascii="Arial" w:hAnsi="Arial"/>
                  <w:sz w:val="18"/>
                  <w:lang w:eastAsia="ja-JP"/>
                </w:rPr>
                <w:t>NG-RAN node1 Mobility Parameters</w:t>
              </w:r>
              <w:bookmarkEnd w:id="1353"/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7A4B6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5" w:author="Author"/>
                <w:rFonts w:ascii="Arial" w:hAnsi="Arial"/>
                <w:sz w:val="18"/>
                <w:lang w:eastAsia="ja-JP"/>
              </w:rPr>
            </w:pPr>
            <w:ins w:id="1356" w:author="Author">
              <w:r w:rsidRPr="00AC628F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8341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7" w:author="Author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623BE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8" w:author="Author"/>
                <w:rFonts w:ascii="Arial" w:hAnsi="Arial"/>
                <w:sz w:val="18"/>
                <w:lang w:eastAsia="ja-JP"/>
              </w:rPr>
            </w:pPr>
            <w:ins w:id="1359" w:author="Author">
              <w:r w:rsidRPr="00AC628F">
                <w:rPr>
                  <w:rFonts w:ascii="Arial" w:hAnsi="Arial"/>
                  <w:sz w:val="18"/>
                  <w:lang w:eastAsia="ja-JP"/>
                </w:rPr>
                <w:t>Mobility Parameters Information 9.2.2.x1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5DC4E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0" w:author="Author"/>
                <w:rFonts w:ascii="Arial" w:hAnsi="Arial"/>
                <w:sz w:val="18"/>
                <w:lang w:eastAsia="ja-JP"/>
              </w:rPr>
            </w:pPr>
            <w:ins w:id="1361" w:author="Author">
              <w:r w:rsidRPr="00AC628F">
                <w:rPr>
                  <w:rFonts w:ascii="Arial" w:hAnsi="Arial"/>
                  <w:sz w:val="18"/>
                  <w:lang w:eastAsia="ja-JP"/>
                </w:rPr>
                <w:t>Configuration change in NG-RAN node1 cell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18396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2" w:author="Author"/>
                <w:rFonts w:ascii="Arial" w:hAnsi="Arial"/>
                <w:sz w:val="18"/>
                <w:lang w:eastAsia="ja-JP"/>
              </w:rPr>
            </w:pPr>
            <w:ins w:id="1363" w:author="Author">
              <w:r w:rsidRPr="00AC628F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1F6DF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4" w:author="Author"/>
                <w:rFonts w:ascii="Arial" w:hAnsi="Arial"/>
                <w:sz w:val="18"/>
                <w:lang w:eastAsia="ja-JP"/>
              </w:rPr>
            </w:pPr>
            <w:ins w:id="1365" w:author="Author">
              <w:r w:rsidRPr="00AC628F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AF26FC" w:rsidRPr="00AC628F" w14:paraId="4C58B664" w14:textId="77777777" w:rsidTr="000725F6">
        <w:trPr>
          <w:ins w:id="1366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AC6C6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7" w:author="Author"/>
                <w:rFonts w:ascii="Arial" w:hAnsi="Arial"/>
                <w:sz w:val="18"/>
                <w:lang w:eastAsia="ja-JP"/>
              </w:rPr>
            </w:pPr>
            <w:ins w:id="1368" w:author="Author">
              <w:r w:rsidRPr="00AC628F">
                <w:rPr>
                  <w:rFonts w:ascii="Arial" w:hAnsi="Arial"/>
                  <w:sz w:val="18"/>
                  <w:lang w:eastAsia="ja-JP"/>
                </w:rPr>
                <w:t>NG-RAN node2 Proposed Mobility Parameters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87B7D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9" w:author="Author"/>
                <w:rFonts w:ascii="Arial" w:hAnsi="Arial"/>
                <w:sz w:val="18"/>
                <w:lang w:eastAsia="ja-JP"/>
              </w:rPr>
            </w:pPr>
            <w:ins w:id="1370" w:author="Author">
              <w:r w:rsidRPr="00AC628F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30EA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1" w:author="Author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F7E4A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2" w:author="Author"/>
                <w:rFonts w:ascii="Arial" w:hAnsi="Arial"/>
                <w:sz w:val="18"/>
                <w:lang w:eastAsia="ja-JP"/>
              </w:rPr>
            </w:pPr>
            <w:ins w:id="1373" w:author="Author">
              <w:r w:rsidRPr="00AC628F">
                <w:rPr>
                  <w:rFonts w:ascii="Arial" w:hAnsi="Arial"/>
                  <w:sz w:val="18"/>
                  <w:lang w:eastAsia="ja-JP"/>
                </w:rPr>
                <w:t>Mobility Parameters Information 9.2.2.x1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CAB55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4" w:author="Author"/>
                <w:rFonts w:ascii="Arial" w:hAnsi="Arial"/>
                <w:sz w:val="18"/>
                <w:lang w:eastAsia="ja-JP"/>
              </w:rPr>
            </w:pPr>
            <w:ins w:id="1375" w:author="Author">
              <w:r w:rsidRPr="00AC628F">
                <w:rPr>
                  <w:rFonts w:ascii="Arial" w:hAnsi="Arial"/>
                  <w:sz w:val="18"/>
                  <w:lang w:eastAsia="ja-JP"/>
                </w:rPr>
                <w:t>Proposed configuration change in NG-RAN node2 cell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5BC8A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6" w:author="Author"/>
                <w:rFonts w:ascii="Arial" w:hAnsi="Arial"/>
                <w:sz w:val="18"/>
                <w:lang w:eastAsia="ja-JP"/>
              </w:rPr>
            </w:pPr>
            <w:ins w:id="1377" w:author="Author">
              <w:r w:rsidRPr="00AC628F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EB9BF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8" w:author="Author"/>
                <w:rFonts w:ascii="Arial" w:hAnsi="Arial"/>
                <w:sz w:val="18"/>
                <w:lang w:eastAsia="ja-JP"/>
              </w:rPr>
            </w:pPr>
            <w:ins w:id="1379" w:author="Author">
              <w:r w:rsidRPr="00AC628F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AF26FC" w:rsidRPr="00AC628F" w14:paraId="2F6B6526" w14:textId="77777777" w:rsidTr="000725F6">
        <w:trPr>
          <w:ins w:id="1380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A0AA6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1" w:author="Author"/>
                <w:rFonts w:ascii="Arial" w:hAnsi="Arial"/>
                <w:sz w:val="18"/>
                <w:lang w:eastAsia="ja-JP"/>
              </w:rPr>
            </w:pPr>
            <w:ins w:id="1382" w:author="Author">
              <w:r w:rsidRPr="00AC628F">
                <w:rPr>
                  <w:rFonts w:ascii="Arial" w:hAnsi="Arial"/>
                  <w:sz w:val="18"/>
                  <w:lang w:eastAsia="ja-JP"/>
                </w:rPr>
                <w:t>Cause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7407F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3" w:author="Author"/>
                <w:rFonts w:ascii="Arial" w:hAnsi="Arial"/>
                <w:sz w:val="18"/>
                <w:lang w:eastAsia="ja-JP"/>
              </w:rPr>
            </w:pPr>
            <w:ins w:id="1384" w:author="Author">
              <w:r w:rsidRPr="00AC628F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18D6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5" w:author="Author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FAC46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6" w:author="Author"/>
                <w:rFonts w:ascii="Arial" w:hAnsi="Arial"/>
                <w:sz w:val="18"/>
                <w:lang w:eastAsia="ja-JP"/>
              </w:rPr>
            </w:pPr>
            <w:ins w:id="1387" w:author="Author">
              <w:r w:rsidRPr="00AC628F">
                <w:rPr>
                  <w:rFonts w:ascii="Arial" w:hAnsi="Arial"/>
                  <w:sz w:val="18"/>
                  <w:lang w:eastAsia="ja-JP"/>
                </w:rPr>
                <w:t>9.2.3.2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CDCD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8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3F92F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9" w:author="Author"/>
                <w:rFonts w:ascii="Arial" w:hAnsi="Arial"/>
                <w:sz w:val="18"/>
                <w:lang w:eastAsia="ja-JP"/>
              </w:rPr>
            </w:pPr>
            <w:ins w:id="1390" w:author="Author">
              <w:r w:rsidRPr="00AC628F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B2D08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1" w:author="Author"/>
                <w:rFonts w:ascii="Arial" w:hAnsi="Arial"/>
                <w:sz w:val="18"/>
                <w:lang w:eastAsia="ja-JP"/>
              </w:rPr>
            </w:pPr>
            <w:ins w:id="1392" w:author="Author">
              <w:r w:rsidRPr="00AC628F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</w:tbl>
    <w:p w14:paraId="46142318" w14:textId="77777777" w:rsidR="00AF26FC" w:rsidRPr="00AC628F" w:rsidRDefault="00AF26FC" w:rsidP="00AF26FC">
      <w:pPr>
        <w:overflowPunct w:val="0"/>
        <w:autoSpaceDE w:val="0"/>
        <w:autoSpaceDN w:val="0"/>
        <w:adjustRightInd w:val="0"/>
        <w:textAlignment w:val="baseline"/>
        <w:rPr>
          <w:ins w:id="1393" w:author="Author"/>
          <w:lang w:eastAsia="en-GB"/>
        </w:rPr>
      </w:pPr>
    </w:p>
    <w:p w14:paraId="0D9323B7" w14:textId="77777777" w:rsidR="00AF26FC" w:rsidRPr="00AC628F" w:rsidRDefault="00AF26FC" w:rsidP="00AF26F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394" w:author="Author"/>
          <w:rFonts w:ascii="Arial" w:hAnsi="Arial"/>
          <w:sz w:val="24"/>
          <w:szCs w:val="24"/>
          <w:lang w:eastAsia="en-GB"/>
        </w:rPr>
      </w:pPr>
      <w:bookmarkStart w:id="1395" w:name="_Toc14207737"/>
      <w:ins w:id="1396" w:author="Author">
        <w:r w:rsidRPr="00AC628F">
          <w:rPr>
            <w:rFonts w:ascii="Arial" w:hAnsi="Arial"/>
            <w:sz w:val="24"/>
            <w:lang w:eastAsia="en-GB"/>
          </w:rPr>
          <w:t>9.1.3.x2</w:t>
        </w:r>
        <w:r w:rsidRPr="00AC628F">
          <w:rPr>
            <w:rFonts w:ascii="Arial" w:hAnsi="Arial"/>
            <w:sz w:val="24"/>
            <w:lang w:eastAsia="en-GB"/>
          </w:rPr>
          <w:tab/>
        </w:r>
        <w:bookmarkStart w:id="1397" w:name="OLE_LINK19"/>
        <w:r w:rsidRPr="00AC628F">
          <w:rPr>
            <w:rFonts w:ascii="Arial" w:hAnsi="Arial"/>
            <w:sz w:val="24"/>
            <w:szCs w:val="24"/>
            <w:lang w:eastAsia="en-GB"/>
          </w:rPr>
          <w:t>MOBILITY CHANGE ACKNOWLEDGE</w:t>
        </w:r>
        <w:bookmarkEnd w:id="1395"/>
        <w:bookmarkEnd w:id="1397"/>
      </w:ins>
    </w:p>
    <w:p w14:paraId="60CDEEB5" w14:textId="77777777" w:rsidR="00AF26FC" w:rsidRPr="00AC628F" w:rsidRDefault="00AF26FC" w:rsidP="00AF26FC">
      <w:pPr>
        <w:overflowPunct w:val="0"/>
        <w:autoSpaceDE w:val="0"/>
        <w:autoSpaceDN w:val="0"/>
        <w:adjustRightInd w:val="0"/>
        <w:textAlignment w:val="baseline"/>
        <w:rPr>
          <w:ins w:id="1398" w:author="Author"/>
          <w:lang w:eastAsia="en-GB"/>
        </w:rPr>
      </w:pPr>
      <w:ins w:id="1399" w:author="Author">
        <w:r w:rsidRPr="00AC628F">
          <w:rPr>
            <w:lang w:eastAsia="en-GB"/>
          </w:rPr>
          <w:t xml:space="preserve">This message is sent by the </w:t>
        </w:r>
        <w:r w:rsidRPr="00AC628F">
          <w:t>NG-RAN node</w:t>
        </w:r>
        <w:r w:rsidRPr="00AC628F">
          <w:rPr>
            <w:vertAlign w:val="subscript"/>
          </w:rPr>
          <w:t>2</w:t>
        </w:r>
        <w:r w:rsidRPr="00AC628F">
          <w:rPr>
            <w:lang w:eastAsia="en-GB"/>
          </w:rPr>
          <w:t xml:space="preserve"> to indicate that the </w:t>
        </w:r>
        <w:r w:rsidRPr="00AC628F">
          <w:t>NG-RAN node</w:t>
        </w:r>
        <w:r w:rsidRPr="00AC628F">
          <w:rPr>
            <w:vertAlign w:val="subscript"/>
          </w:rPr>
          <w:t>2</w:t>
        </w:r>
        <w:r w:rsidRPr="00AC628F">
          <w:rPr>
            <w:bCs/>
            <w:lang w:eastAsia="en-GB"/>
          </w:rPr>
          <w:t xml:space="preserve"> Proposed Mobility Parameter</w:t>
        </w:r>
        <w:r w:rsidRPr="00AC628F">
          <w:rPr>
            <w:lang w:eastAsia="en-GB"/>
          </w:rPr>
          <w:t xml:space="preserve"> proposed by </w:t>
        </w:r>
        <w:r w:rsidRPr="00AC628F">
          <w:t>NG-RAN node</w:t>
        </w:r>
        <w:r w:rsidRPr="00AC628F">
          <w:rPr>
            <w:vertAlign w:val="subscript"/>
          </w:rPr>
          <w:t>1</w:t>
        </w:r>
        <w:r w:rsidRPr="00AC628F">
          <w:rPr>
            <w:lang w:eastAsia="en-GB"/>
          </w:rPr>
          <w:t xml:space="preserve"> was accepted.</w:t>
        </w:r>
      </w:ins>
    </w:p>
    <w:p w14:paraId="574B7DAE" w14:textId="77777777" w:rsidR="00AF26FC" w:rsidRPr="00AC628F" w:rsidRDefault="00AF26FC" w:rsidP="00AF26FC">
      <w:pPr>
        <w:overflowPunct w:val="0"/>
        <w:autoSpaceDE w:val="0"/>
        <w:autoSpaceDN w:val="0"/>
        <w:adjustRightInd w:val="0"/>
        <w:textAlignment w:val="baseline"/>
        <w:rPr>
          <w:ins w:id="1400" w:author="Author"/>
          <w:rFonts w:eastAsia="Batang"/>
          <w:lang w:eastAsia="en-GB"/>
        </w:rPr>
      </w:pPr>
      <w:ins w:id="1401" w:author="Author">
        <w:r w:rsidRPr="00AC628F">
          <w:rPr>
            <w:lang w:eastAsia="en-GB"/>
          </w:rPr>
          <w:t xml:space="preserve">Direction: </w:t>
        </w:r>
        <w:r w:rsidRPr="00AC628F">
          <w:t>NG-RAN node</w:t>
        </w:r>
        <w:r w:rsidRPr="00AC628F">
          <w:rPr>
            <w:vertAlign w:val="subscript"/>
          </w:rPr>
          <w:t>2</w:t>
        </w:r>
        <w:r w:rsidRPr="00AC628F">
          <w:rPr>
            <w:lang w:eastAsia="en-GB"/>
          </w:rPr>
          <w:t xml:space="preserve"> </w:t>
        </w:r>
        <w:r w:rsidRPr="00AC628F">
          <w:rPr>
            <w:lang w:eastAsia="en-GB"/>
          </w:rPr>
          <w:sym w:font="Symbol" w:char="F0AE"/>
        </w:r>
        <w:r w:rsidRPr="00AC628F">
          <w:rPr>
            <w:lang w:eastAsia="en-GB"/>
          </w:rPr>
          <w:t xml:space="preserve"> </w:t>
        </w:r>
        <w:r w:rsidRPr="00AC628F">
          <w:t>NG-RAN node</w:t>
        </w:r>
        <w:r w:rsidRPr="00AC628F">
          <w:rPr>
            <w:vertAlign w:val="subscript"/>
          </w:rPr>
          <w:t>1</w:t>
        </w:r>
        <w:r w:rsidRPr="00AC628F">
          <w:rPr>
            <w:lang w:eastAsia="en-GB"/>
          </w:rPr>
          <w:t>.</w:t>
        </w:r>
      </w:ins>
    </w:p>
    <w:tbl>
      <w:tblPr>
        <w:tblW w:w="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4"/>
        <w:gridCol w:w="867"/>
        <w:gridCol w:w="2063"/>
        <w:gridCol w:w="1280"/>
        <w:gridCol w:w="1134"/>
        <w:gridCol w:w="1038"/>
      </w:tblGrid>
      <w:tr w:rsidR="00AF26FC" w:rsidRPr="00AC628F" w14:paraId="47846004" w14:textId="77777777" w:rsidTr="000725F6">
        <w:trPr>
          <w:ins w:id="1402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15395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3" w:author="Author"/>
                <w:rFonts w:ascii="Arial" w:hAnsi="Arial"/>
                <w:b/>
                <w:sz w:val="18"/>
                <w:lang w:eastAsia="ja-JP"/>
              </w:rPr>
            </w:pPr>
            <w:ins w:id="1404" w:author="Author">
              <w:r w:rsidRPr="00AC628F">
                <w:rPr>
                  <w:rFonts w:ascii="Arial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026AA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5" w:author="Author"/>
                <w:rFonts w:ascii="Arial" w:hAnsi="Arial"/>
                <w:b/>
                <w:sz w:val="18"/>
                <w:lang w:eastAsia="ja-JP"/>
              </w:rPr>
            </w:pPr>
            <w:ins w:id="1406" w:author="Author">
              <w:r w:rsidRPr="00AC628F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80FB1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7" w:author="Author"/>
                <w:rFonts w:ascii="Arial" w:hAnsi="Arial"/>
                <w:b/>
                <w:sz w:val="18"/>
                <w:lang w:eastAsia="ja-JP"/>
              </w:rPr>
            </w:pPr>
            <w:ins w:id="1408" w:author="Author">
              <w:r w:rsidRPr="00AC628F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EBB2A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9" w:author="Author"/>
                <w:rFonts w:ascii="Arial" w:hAnsi="Arial"/>
                <w:b/>
                <w:sz w:val="18"/>
                <w:lang w:eastAsia="ja-JP"/>
              </w:rPr>
            </w:pPr>
            <w:ins w:id="1410" w:author="Author">
              <w:r w:rsidRPr="00AC628F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F0723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1" w:author="Author"/>
                <w:rFonts w:ascii="Arial" w:hAnsi="Arial"/>
                <w:b/>
                <w:sz w:val="18"/>
                <w:lang w:eastAsia="ja-JP"/>
              </w:rPr>
            </w:pPr>
            <w:ins w:id="1412" w:author="Author">
              <w:r w:rsidRPr="00AC628F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19983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3" w:author="Author"/>
                <w:rFonts w:ascii="Arial" w:hAnsi="Arial"/>
                <w:b/>
                <w:sz w:val="18"/>
                <w:lang w:eastAsia="ja-JP"/>
              </w:rPr>
            </w:pPr>
            <w:ins w:id="1414" w:author="Author">
              <w:r w:rsidRPr="00AC628F">
                <w:rPr>
                  <w:rFonts w:ascii="Arial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B2197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5" w:author="Author"/>
                <w:rFonts w:ascii="Arial" w:hAnsi="Arial"/>
                <w:b/>
                <w:sz w:val="18"/>
                <w:lang w:eastAsia="ja-JP"/>
              </w:rPr>
            </w:pPr>
            <w:ins w:id="1416" w:author="Author">
              <w:r w:rsidRPr="00AC628F">
                <w:rPr>
                  <w:rFonts w:ascii="Arial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AF26FC" w:rsidRPr="00AC628F" w14:paraId="458E9341" w14:textId="77777777" w:rsidTr="000725F6">
        <w:trPr>
          <w:ins w:id="1417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6234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8" w:author="Author"/>
                <w:rFonts w:ascii="Arial" w:hAnsi="Arial"/>
                <w:sz w:val="18"/>
                <w:lang w:eastAsia="ja-JP"/>
              </w:rPr>
            </w:pPr>
            <w:ins w:id="1419" w:author="Author">
              <w:r w:rsidRPr="00AC628F">
                <w:rPr>
                  <w:rFonts w:ascii="Arial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83C2E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0" w:author="Author"/>
                <w:rFonts w:ascii="Arial" w:hAnsi="Arial"/>
                <w:sz w:val="18"/>
                <w:lang w:eastAsia="ja-JP"/>
              </w:rPr>
            </w:pPr>
            <w:ins w:id="1421" w:author="Author">
              <w:r w:rsidRPr="00AC628F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A201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2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8CC6B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3" w:author="Author"/>
                <w:rFonts w:ascii="Arial" w:hAnsi="Arial"/>
                <w:sz w:val="18"/>
                <w:lang w:eastAsia="ja-JP"/>
              </w:rPr>
            </w:pPr>
            <w:ins w:id="1424" w:author="Author">
              <w:r w:rsidRPr="00AC628F">
                <w:rPr>
                  <w:rFonts w:ascii="Arial" w:hAnsi="Arial"/>
                  <w:sz w:val="18"/>
                  <w:lang w:eastAsia="ja-JP"/>
                </w:rPr>
                <w:t>9.2.3.1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E65D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5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027D1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6" w:author="Author"/>
                <w:rFonts w:ascii="Arial" w:hAnsi="Arial"/>
                <w:sz w:val="18"/>
                <w:lang w:eastAsia="ja-JP"/>
              </w:rPr>
            </w:pPr>
            <w:ins w:id="1427" w:author="Author">
              <w:r w:rsidRPr="00AC628F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4794E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8" w:author="Author"/>
                <w:rFonts w:ascii="Arial" w:hAnsi="Arial"/>
                <w:sz w:val="18"/>
                <w:lang w:eastAsia="ja-JP"/>
              </w:rPr>
            </w:pPr>
            <w:ins w:id="1429" w:author="Author">
              <w:r w:rsidRPr="00AC628F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AF26FC" w:rsidRPr="00AC628F" w14:paraId="27FE350F" w14:textId="77777777" w:rsidTr="000725F6">
        <w:trPr>
          <w:ins w:id="1430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4105D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1" w:author="Author"/>
                <w:rFonts w:ascii="Arial" w:hAnsi="Arial"/>
                <w:sz w:val="18"/>
                <w:lang w:eastAsia="ja-JP"/>
              </w:rPr>
            </w:pPr>
            <w:ins w:id="1432" w:author="Author">
              <w:r w:rsidRPr="00AC628F">
                <w:rPr>
                  <w:rFonts w:ascii="Arial" w:hAnsi="Arial"/>
                  <w:sz w:val="18"/>
                  <w:lang w:eastAsia="ja-JP"/>
                </w:rPr>
                <w:t>NG-RAN node1 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47AE7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3" w:author="Author"/>
                <w:rFonts w:ascii="Arial" w:hAnsi="Arial"/>
                <w:sz w:val="18"/>
                <w:lang w:eastAsia="ja-JP"/>
              </w:rPr>
            </w:pPr>
            <w:ins w:id="1434" w:author="Author">
              <w:r w:rsidRPr="00AC628F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D5D2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5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6B453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6" w:author="Author"/>
                <w:rFonts w:ascii="Arial" w:hAnsi="Arial"/>
                <w:sz w:val="18"/>
                <w:lang w:eastAsia="ja-JP"/>
              </w:rPr>
            </w:pPr>
            <w:ins w:id="1437" w:author="Author">
              <w:r w:rsidRPr="00AC628F">
                <w:rPr>
                  <w:rFonts w:ascii="Arial" w:hAnsi="Arial"/>
                  <w:sz w:val="18"/>
                  <w:lang w:eastAsia="ja-JP"/>
                </w:rPr>
                <w:t>NR CGI</w:t>
              </w:r>
            </w:ins>
          </w:p>
          <w:p w14:paraId="1050C898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8" w:author="Author"/>
                <w:rFonts w:ascii="Arial" w:hAnsi="Arial"/>
                <w:sz w:val="18"/>
                <w:lang w:eastAsia="ja-JP"/>
              </w:rPr>
            </w:pPr>
            <w:ins w:id="1439" w:author="Author">
              <w:r w:rsidRPr="00AC628F">
                <w:rPr>
                  <w:rFonts w:ascii="Arial" w:hAnsi="Arial"/>
                  <w:sz w:val="18"/>
                  <w:lang w:eastAsia="ja-JP"/>
                </w:rPr>
                <w:t>9.2.2.7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2D0A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0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8867D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1" w:author="Author"/>
                <w:rFonts w:ascii="Arial" w:hAnsi="Arial"/>
                <w:sz w:val="18"/>
                <w:lang w:eastAsia="ja-JP"/>
              </w:rPr>
            </w:pPr>
            <w:ins w:id="1442" w:author="Author">
              <w:r w:rsidRPr="00AC628F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C498C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3" w:author="Author"/>
                <w:rFonts w:ascii="Arial" w:hAnsi="Arial"/>
                <w:sz w:val="18"/>
                <w:lang w:eastAsia="ja-JP"/>
              </w:rPr>
            </w:pPr>
            <w:ins w:id="1444" w:author="Author">
              <w:r w:rsidRPr="00AC628F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AF26FC" w:rsidRPr="00AC628F" w14:paraId="37A9D49A" w14:textId="77777777" w:rsidTr="000725F6">
        <w:trPr>
          <w:ins w:id="1445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658F0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6" w:author="Author"/>
                <w:rFonts w:ascii="Arial" w:hAnsi="Arial"/>
                <w:sz w:val="18"/>
                <w:lang w:eastAsia="ja-JP"/>
              </w:rPr>
            </w:pPr>
            <w:ins w:id="1447" w:author="Author">
              <w:r w:rsidRPr="00AC628F">
                <w:rPr>
                  <w:rFonts w:ascii="Arial" w:hAnsi="Arial"/>
                  <w:sz w:val="18"/>
                  <w:lang w:eastAsia="ja-JP"/>
                </w:rPr>
                <w:t>NG-RAN node2 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EDCE2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8" w:author="Author"/>
                <w:rFonts w:ascii="Arial" w:hAnsi="Arial"/>
                <w:sz w:val="18"/>
                <w:lang w:eastAsia="ja-JP"/>
              </w:rPr>
            </w:pPr>
            <w:ins w:id="1449" w:author="Author">
              <w:r w:rsidRPr="00AC628F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A0F1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0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72B65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1" w:author="Author"/>
                <w:rFonts w:ascii="Arial" w:hAnsi="Arial"/>
                <w:sz w:val="18"/>
                <w:lang w:eastAsia="ja-JP"/>
              </w:rPr>
            </w:pPr>
            <w:ins w:id="1452" w:author="Author">
              <w:r w:rsidRPr="00AC628F">
                <w:rPr>
                  <w:rFonts w:ascii="Arial" w:hAnsi="Arial"/>
                  <w:sz w:val="18"/>
                  <w:lang w:eastAsia="ja-JP"/>
                </w:rPr>
                <w:t>NR CGI</w:t>
              </w:r>
            </w:ins>
          </w:p>
          <w:p w14:paraId="4D08A678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3" w:author="Author"/>
                <w:rFonts w:ascii="Arial" w:hAnsi="Arial"/>
                <w:sz w:val="18"/>
                <w:lang w:eastAsia="ja-JP"/>
              </w:rPr>
            </w:pPr>
            <w:ins w:id="1454" w:author="Author">
              <w:r w:rsidRPr="00AC628F">
                <w:rPr>
                  <w:rFonts w:ascii="Arial" w:hAnsi="Arial"/>
                  <w:sz w:val="18"/>
                  <w:lang w:eastAsia="ja-JP"/>
                </w:rPr>
                <w:t>9.2.2.7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2F32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5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A76B1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6" w:author="Author"/>
                <w:rFonts w:ascii="Arial" w:hAnsi="Arial"/>
                <w:sz w:val="18"/>
                <w:lang w:eastAsia="ja-JP"/>
              </w:rPr>
            </w:pPr>
            <w:ins w:id="1457" w:author="Author">
              <w:r w:rsidRPr="00AC628F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842DD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8" w:author="Author"/>
                <w:rFonts w:ascii="Arial" w:hAnsi="Arial"/>
                <w:sz w:val="18"/>
                <w:lang w:eastAsia="ja-JP"/>
              </w:rPr>
            </w:pPr>
            <w:ins w:id="1459" w:author="Author">
              <w:r w:rsidRPr="00AC628F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AF26FC" w:rsidRPr="00AC628F" w14:paraId="62603E13" w14:textId="77777777" w:rsidTr="000725F6">
        <w:trPr>
          <w:ins w:id="1460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DFA41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1" w:author="Author"/>
                <w:rFonts w:ascii="Arial" w:hAnsi="Arial"/>
                <w:sz w:val="18"/>
                <w:lang w:eastAsia="ja-JP"/>
              </w:rPr>
            </w:pPr>
            <w:ins w:id="1462" w:author="Author">
              <w:r w:rsidRPr="00AC628F">
                <w:rPr>
                  <w:rFonts w:ascii="Arial" w:hAnsi="Arial"/>
                  <w:sz w:val="18"/>
                  <w:lang w:eastAsia="ja-JP"/>
                </w:rPr>
                <w:t>Criticality Diagnostics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64F15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3" w:author="Author"/>
                <w:rFonts w:ascii="Arial" w:hAnsi="Arial"/>
                <w:sz w:val="18"/>
                <w:lang w:eastAsia="ja-JP"/>
              </w:rPr>
            </w:pPr>
            <w:ins w:id="1464" w:author="Author">
              <w:r w:rsidRPr="00AC628F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8656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5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26371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6" w:author="Author"/>
                <w:rFonts w:ascii="Arial" w:hAnsi="Arial"/>
                <w:sz w:val="18"/>
                <w:lang w:eastAsia="ja-JP"/>
              </w:rPr>
            </w:pPr>
            <w:ins w:id="1467" w:author="Author">
              <w:r w:rsidRPr="00AC628F">
                <w:rPr>
                  <w:rFonts w:ascii="Arial" w:hAnsi="Arial"/>
                  <w:sz w:val="18"/>
                  <w:lang w:eastAsia="ja-JP"/>
                </w:rPr>
                <w:t>9.2.3.2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A37D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8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5F085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9" w:author="Author"/>
                <w:rFonts w:ascii="Arial" w:hAnsi="Arial"/>
                <w:sz w:val="18"/>
                <w:lang w:eastAsia="ja-JP"/>
              </w:rPr>
            </w:pPr>
            <w:ins w:id="1470" w:author="Author">
              <w:r w:rsidRPr="00AC628F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8C668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1" w:author="Author"/>
                <w:rFonts w:ascii="Arial" w:hAnsi="Arial"/>
                <w:sz w:val="18"/>
                <w:lang w:eastAsia="ja-JP"/>
              </w:rPr>
            </w:pPr>
            <w:ins w:id="1472" w:author="Author">
              <w:r w:rsidRPr="00AC628F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213A44E2" w14:textId="77777777" w:rsidR="00AF26FC" w:rsidRPr="00AC628F" w:rsidRDefault="00AF26FC" w:rsidP="00AF26FC">
      <w:pPr>
        <w:overflowPunct w:val="0"/>
        <w:autoSpaceDE w:val="0"/>
        <w:autoSpaceDN w:val="0"/>
        <w:adjustRightInd w:val="0"/>
        <w:textAlignment w:val="baseline"/>
        <w:rPr>
          <w:ins w:id="1473" w:author="Author"/>
          <w:lang w:eastAsia="en-GB"/>
        </w:rPr>
      </w:pPr>
    </w:p>
    <w:p w14:paraId="53714DBE" w14:textId="77777777" w:rsidR="00AF26FC" w:rsidRPr="00AC628F" w:rsidRDefault="00AF26FC" w:rsidP="00AF26F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474" w:author="Author"/>
          <w:rFonts w:ascii="Arial" w:hAnsi="Arial"/>
          <w:sz w:val="24"/>
          <w:lang w:eastAsia="en-GB"/>
        </w:rPr>
      </w:pPr>
      <w:bookmarkStart w:id="1475" w:name="_Toc14207738"/>
      <w:ins w:id="1476" w:author="Author">
        <w:r w:rsidRPr="00AC628F">
          <w:rPr>
            <w:rFonts w:ascii="Arial" w:hAnsi="Arial"/>
            <w:sz w:val="24"/>
            <w:lang w:eastAsia="en-GB"/>
          </w:rPr>
          <w:t>9.1.3.x3</w:t>
        </w:r>
        <w:r w:rsidRPr="00AC628F">
          <w:rPr>
            <w:rFonts w:ascii="Arial" w:hAnsi="Arial"/>
            <w:sz w:val="24"/>
            <w:lang w:eastAsia="en-GB"/>
          </w:rPr>
          <w:tab/>
        </w:r>
        <w:r w:rsidRPr="00AC628F">
          <w:rPr>
            <w:rFonts w:ascii="Arial" w:hAnsi="Arial"/>
            <w:sz w:val="24"/>
            <w:szCs w:val="24"/>
            <w:lang w:eastAsia="en-GB"/>
          </w:rPr>
          <w:t>MOBILITY CHANGE FAILURE</w:t>
        </w:r>
        <w:bookmarkEnd w:id="1475"/>
      </w:ins>
    </w:p>
    <w:p w14:paraId="3CC06257" w14:textId="77777777" w:rsidR="00AF26FC" w:rsidRPr="00AC628F" w:rsidRDefault="00AF26FC" w:rsidP="00AF26FC">
      <w:pPr>
        <w:overflowPunct w:val="0"/>
        <w:autoSpaceDE w:val="0"/>
        <w:autoSpaceDN w:val="0"/>
        <w:adjustRightInd w:val="0"/>
        <w:textAlignment w:val="baseline"/>
        <w:rPr>
          <w:ins w:id="1477" w:author="Author"/>
          <w:lang w:eastAsia="en-GB"/>
        </w:rPr>
      </w:pPr>
      <w:ins w:id="1478" w:author="Author">
        <w:r w:rsidRPr="00AC628F">
          <w:rPr>
            <w:lang w:eastAsia="en-GB"/>
          </w:rPr>
          <w:t xml:space="preserve">This message is sent by the </w:t>
        </w:r>
        <w:r w:rsidRPr="00AC628F">
          <w:t>NG-RAN node</w:t>
        </w:r>
        <w:r w:rsidRPr="00AC628F">
          <w:rPr>
            <w:vertAlign w:val="subscript"/>
          </w:rPr>
          <w:t>2</w:t>
        </w:r>
        <w:r w:rsidRPr="00AC628F">
          <w:rPr>
            <w:lang w:eastAsia="en-GB"/>
          </w:rPr>
          <w:t xml:space="preserve"> to indicate that the </w:t>
        </w:r>
        <w:r w:rsidRPr="00AC628F">
          <w:t>NG-RAN node</w:t>
        </w:r>
        <w:r w:rsidRPr="00AC628F">
          <w:rPr>
            <w:vertAlign w:val="subscript"/>
          </w:rPr>
          <w:t>2</w:t>
        </w:r>
        <w:r w:rsidRPr="00AC628F">
          <w:rPr>
            <w:bCs/>
            <w:lang w:eastAsia="en-GB"/>
          </w:rPr>
          <w:t xml:space="preserve"> Proposed Mobility Parameter</w:t>
        </w:r>
        <w:r w:rsidRPr="00AC628F">
          <w:rPr>
            <w:lang w:eastAsia="en-GB"/>
          </w:rPr>
          <w:t xml:space="preserve"> proposed by </w:t>
        </w:r>
        <w:r w:rsidRPr="00AC628F">
          <w:t>NG-RAN node</w:t>
        </w:r>
        <w:r w:rsidRPr="00AC628F">
          <w:rPr>
            <w:vertAlign w:val="subscript"/>
          </w:rPr>
          <w:t>1</w:t>
        </w:r>
        <w:r w:rsidRPr="00AC628F">
          <w:rPr>
            <w:lang w:eastAsia="en-GB"/>
          </w:rPr>
          <w:t xml:space="preserve"> was refused.</w:t>
        </w:r>
      </w:ins>
    </w:p>
    <w:p w14:paraId="3B898829" w14:textId="77777777" w:rsidR="00AF26FC" w:rsidRPr="00AC628F" w:rsidRDefault="00AF26FC" w:rsidP="00AF26FC">
      <w:pPr>
        <w:overflowPunct w:val="0"/>
        <w:autoSpaceDE w:val="0"/>
        <w:autoSpaceDN w:val="0"/>
        <w:adjustRightInd w:val="0"/>
        <w:textAlignment w:val="baseline"/>
        <w:rPr>
          <w:ins w:id="1479" w:author="Author"/>
          <w:rFonts w:eastAsia="Batang"/>
          <w:lang w:eastAsia="en-GB"/>
        </w:rPr>
      </w:pPr>
      <w:ins w:id="1480" w:author="Author">
        <w:r w:rsidRPr="00AC628F">
          <w:rPr>
            <w:lang w:eastAsia="en-GB"/>
          </w:rPr>
          <w:t xml:space="preserve">Direction: </w:t>
        </w:r>
        <w:r w:rsidRPr="00AC628F">
          <w:t>NG-RAN node</w:t>
        </w:r>
        <w:r w:rsidRPr="00AC628F">
          <w:rPr>
            <w:vertAlign w:val="subscript"/>
          </w:rPr>
          <w:t>2</w:t>
        </w:r>
        <w:r w:rsidRPr="00AC628F">
          <w:rPr>
            <w:lang w:eastAsia="en-GB"/>
          </w:rPr>
          <w:t xml:space="preserve"> </w:t>
        </w:r>
        <w:r w:rsidRPr="00AC628F">
          <w:rPr>
            <w:lang w:eastAsia="en-GB"/>
          </w:rPr>
          <w:sym w:font="Symbol" w:char="F0AE"/>
        </w:r>
        <w:r w:rsidRPr="00AC628F">
          <w:rPr>
            <w:lang w:eastAsia="en-GB"/>
          </w:rPr>
          <w:t xml:space="preserve"> </w:t>
        </w:r>
        <w:r w:rsidRPr="00AC628F">
          <w:t>NG-RAN node</w:t>
        </w:r>
        <w:r w:rsidRPr="00AC628F">
          <w:rPr>
            <w:vertAlign w:val="subscript"/>
          </w:rPr>
          <w:t>1</w:t>
        </w:r>
        <w:r w:rsidRPr="00AC628F">
          <w:rPr>
            <w:lang w:eastAsia="en-GB"/>
          </w:rPr>
          <w:t>.</w:t>
        </w:r>
      </w:ins>
    </w:p>
    <w:tbl>
      <w:tblPr>
        <w:tblW w:w="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2"/>
        <w:gridCol w:w="1274"/>
        <w:gridCol w:w="867"/>
        <w:gridCol w:w="1836"/>
        <w:gridCol w:w="1440"/>
        <w:gridCol w:w="1080"/>
        <w:gridCol w:w="1080"/>
      </w:tblGrid>
      <w:tr w:rsidR="00AF26FC" w:rsidRPr="00AC628F" w14:paraId="5FB1B4BC" w14:textId="77777777" w:rsidTr="000725F6">
        <w:trPr>
          <w:ins w:id="1481" w:author="Author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95D98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2" w:author="Author"/>
                <w:rFonts w:ascii="Arial" w:hAnsi="Arial"/>
                <w:b/>
                <w:sz w:val="18"/>
                <w:lang w:eastAsia="ja-JP"/>
              </w:rPr>
            </w:pPr>
            <w:ins w:id="1483" w:author="Author">
              <w:r w:rsidRPr="00AC628F">
                <w:rPr>
                  <w:rFonts w:ascii="Arial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85BC0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4" w:author="Author"/>
                <w:rFonts w:ascii="Arial" w:hAnsi="Arial"/>
                <w:b/>
                <w:sz w:val="18"/>
                <w:lang w:eastAsia="ja-JP"/>
              </w:rPr>
            </w:pPr>
            <w:ins w:id="1485" w:author="Author">
              <w:r w:rsidRPr="00AC628F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48BD2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6" w:author="Author"/>
                <w:rFonts w:ascii="Arial" w:hAnsi="Arial"/>
                <w:b/>
                <w:sz w:val="18"/>
                <w:lang w:eastAsia="ja-JP"/>
              </w:rPr>
            </w:pPr>
            <w:ins w:id="1487" w:author="Author">
              <w:r w:rsidRPr="00AC628F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4E489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8" w:author="Author"/>
                <w:rFonts w:ascii="Arial" w:hAnsi="Arial"/>
                <w:b/>
                <w:sz w:val="18"/>
                <w:lang w:eastAsia="ja-JP"/>
              </w:rPr>
            </w:pPr>
            <w:ins w:id="1489" w:author="Author">
              <w:r w:rsidRPr="00AC628F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0463F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0" w:author="Author"/>
                <w:rFonts w:ascii="Arial" w:hAnsi="Arial"/>
                <w:b/>
                <w:sz w:val="18"/>
                <w:lang w:eastAsia="ja-JP"/>
              </w:rPr>
            </w:pPr>
            <w:ins w:id="1491" w:author="Author">
              <w:r w:rsidRPr="00AC628F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396A1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2" w:author="Author"/>
                <w:rFonts w:ascii="Arial" w:hAnsi="Arial"/>
                <w:b/>
                <w:sz w:val="18"/>
                <w:lang w:eastAsia="ja-JP"/>
              </w:rPr>
            </w:pPr>
            <w:ins w:id="1493" w:author="Author">
              <w:r w:rsidRPr="00AC628F">
                <w:rPr>
                  <w:rFonts w:ascii="Arial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6A416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4" w:author="Author"/>
                <w:rFonts w:ascii="Arial" w:hAnsi="Arial"/>
                <w:sz w:val="18"/>
                <w:lang w:eastAsia="ja-JP"/>
              </w:rPr>
            </w:pPr>
            <w:ins w:id="1495" w:author="Author">
              <w:r w:rsidRPr="00AC628F">
                <w:rPr>
                  <w:rFonts w:ascii="Arial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AF26FC" w:rsidRPr="00AC628F" w14:paraId="7EFC5120" w14:textId="77777777" w:rsidTr="000725F6">
        <w:trPr>
          <w:ins w:id="1496" w:author="Author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F7AD8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97" w:author="Author"/>
                <w:rFonts w:ascii="Arial" w:hAnsi="Arial"/>
                <w:sz w:val="18"/>
                <w:lang w:eastAsia="ja-JP"/>
              </w:rPr>
            </w:pPr>
            <w:ins w:id="1498" w:author="Author">
              <w:r w:rsidRPr="00AC628F">
                <w:rPr>
                  <w:rFonts w:ascii="Arial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8958C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99" w:author="Author"/>
                <w:rFonts w:ascii="Arial" w:hAnsi="Arial"/>
                <w:sz w:val="18"/>
                <w:lang w:eastAsia="ja-JP"/>
              </w:rPr>
            </w:pPr>
            <w:ins w:id="1500" w:author="Author">
              <w:r w:rsidRPr="00AC628F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F6F9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1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88381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2" w:author="Author"/>
                <w:rFonts w:ascii="Arial" w:hAnsi="Arial"/>
                <w:sz w:val="18"/>
                <w:lang w:eastAsia="ja-JP"/>
              </w:rPr>
            </w:pPr>
            <w:ins w:id="1503" w:author="Author">
              <w:r w:rsidRPr="00AC628F">
                <w:rPr>
                  <w:rFonts w:ascii="Arial" w:hAnsi="Arial"/>
                  <w:sz w:val="18"/>
                  <w:lang w:eastAsia="ja-JP"/>
                </w:rPr>
                <w:t>9.2.3.1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A58F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4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1338C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5" w:author="Author"/>
                <w:rFonts w:ascii="Arial" w:hAnsi="Arial"/>
                <w:sz w:val="18"/>
                <w:lang w:eastAsia="ja-JP"/>
              </w:rPr>
            </w:pPr>
            <w:ins w:id="1506" w:author="Author">
              <w:r w:rsidRPr="00AC628F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3381C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7" w:author="Author"/>
                <w:rFonts w:ascii="Arial" w:hAnsi="Arial"/>
                <w:sz w:val="18"/>
                <w:lang w:eastAsia="ja-JP"/>
              </w:rPr>
            </w:pPr>
            <w:ins w:id="1508" w:author="Author">
              <w:r w:rsidRPr="00AC628F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AF26FC" w:rsidRPr="00AC628F" w14:paraId="3C5EB11C" w14:textId="77777777" w:rsidTr="000725F6">
        <w:trPr>
          <w:ins w:id="1509" w:author="Author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144DB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10" w:author="Author"/>
                <w:rFonts w:ascii="Arial" w:hAnsi="Arial"/>
                <w:sz w:val="18"/>
                <w:lang w:eastAsia="ja-JP"/>
              </w:rPr>
            </w:pPr>
            <w:ins w:id="1511" w:author="Author">
              <w:r w:rsidRPr="00AC628F">
                <w:rPr>
                  <w:rFonts w:ascii="Arial" w:hAnsi="Arial"/>
                  <w:sz w:val="18"/>
                  <w:lang w:eastAsia="ja-JP"/>
                </w:rPr>
                <w:t>NG-RAN node1 Cell 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B49F9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12" w:author="Author"/>
                <w:rFonts w:ascii="Arial" w:hAnsi="Arial"/>
                <w:sz w:val="18"/>
                <w:lang w:eastAsia="ja-JP"/>
              </w:rPr>
            </w:pPr>
            <w:ins w:id="1513" w:author="Author">
              <w:r w:rsidRPr="00AC628F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82B6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14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0753C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15" w:author="Author"/>
                <w:rFonts w:ascii="Arial" w:hAnsi="Arial"/>
                <w:sz w:val="18"/>
                <w:lang w:eastAsia="ja-JP"/>
              </w:rPr>
            </w:pPr>
            <w:ins w:id="1516" w:author="Author">
              <w:r w:rsidRPr="00AC628F">
                <w:rPr>
                  <w:rFonts w:ascii="Arial" w:hAnsi="Arial"/>
                  <w:sz w:val="18"/>
                  <w:lang w:eastAsia="ja-JP"/>
                </w:rPr>
                <w:t>NR CGI</w:t>
              </w:r>
            </w:ins>
          </w:p>
          <w:p w14:paraId="79EE3A36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17" w:author="Author"/>
                <w:rFonts w:ascii="Arial" w:hAnsi="Arial"/>
                <w:sz w:val="18"/>
                <w:lang w:eastAsia="ja-JP"/>
              </w:rPr>
            </w:pPr>
            <w:ins w:id="1518" w:author="Author">
              <w:r w:rsidRPr="00AC628F">
                <w:rPr>
                  <w:rFonts w:ascii="Arial" w:hAnsi="Arial"/>
                  <w:sz w:val="18"/>
                  <w:lang w:eastAsia="ja-JP"/>
                </w:rPr>
                <w:t>9.2.2.7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2B65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19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98C3E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0" w:author="Author"/>
                <w:rFonts w:ascii="Arial" w:hAnsi="Arial"/>
                <w:sz w:val="18"/>
                <w:lang w:eastAsia="ja-JP"/>
              </w:rPr>
            </w:pPr>
            <w:ins w:id="1521" w:author="Author">
              <w:r w:rsidRPr="00AC628F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61C75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2" w:author="Author"/>
                <w:rFonts w:ascii="Arial" w:hAnsi="Arial"/>
                <w:sz w:val="18"/>
                <w:lang w:eastAsia="ja-JP"/>
              </w:rPr>
            </w:pPr>
            <w:ins w:id="1523" w:author="Author">
              <w:r w:rsidRPr="00AC628F"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  <w:tr w:rsidR="00AF26FC" w:rsidRPr="00AC628F" w14:paraId="466B2A88" w14:textId="77777777" w:rsidTr="000725F6">
        <w:trPr>
          <w:ins w:id="1524" w:author="Author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D5BA3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5" w:author="Author"/>
                <w:rFonts w:ascii="Arial" w:hAnsi="Arial"/>
                <w:sz w:val="18"/>
                <w:lang w:eastAsia="ja-JP"/>
              </w:rPr>
            </w:pPr>
            <w:ins w:id="1526" w:author="Author">
              <w:r w:rsidRPr="00AC628F">
                <w:rPr>
                  <w:rFonts w:ascii="Arial" w:hAnsi="Arial"/>
                  <w:sz w:val="18"/>
                  <w:lang w:eastAsia="ja-JP"/>
                </w:rPr>
                <w:t>NG-RAN node2 Cell 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1353C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7" w:author="Author"/>
                <w:rFonts w:ascii="Arial" w:hAnsi="Arial"/>
                <w:sz w:val="18"/>
                <w:lang w:eastAsia="ja-JP"/>
              </w:rPr>
            </w:pPr>
            <w:ins w:id="1528" w:author="Author">
              <w:r w:rsidRPr="00AC628F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2167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9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247C2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30" w:author="Author"/>
                <w:rFonts w:ascii="Arial" w:hAnsi="Arial"/>
                <w:sz w:val="18"/>
                <w:lang w:eastAsia="ja-JP"/>
              </w:rPr>
            </w:pPr>
            <w:ins w:id="1531" w:author="Author">
              <w:r w:rsidRPr="00AC628F">
                <w:rPr>
                  <w:rFonts w:ascii="Arial" w:hAnsi="Arial"/>
                  <w:sz w:val="18"/>
                  <w:lang w:eastAsia="ja-JP"/>
                </w:rPr>
                <w:t>NR CGI</w:t>
              </w:r>
            </w:ins>
          </w:p>
          <w:p w14:paraId="0297A111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32" w:author="Author"/>
                <w:rFonts w:ascii="Arial" w:hAnsi="Arial"/>
                <w:sz w:val="18"/>
                <w:lang w:eastAsia="ja-JP"/>
              </w:rPr>
            </w:pPr>
            <w:ins w:id="1533" w:author="Author">
              <w:r w:rsidRPr="00AC628F">
                <w:rPr>
                  <w:rFonts w:ascii="Arial" w:hAnsi="Arial"/>
                  <w:sz w:val="18"/>
                  <w:lang w:eastAsia="ja-JP"/>
                </w:rPr>
                <w:t>9.2.2.7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B683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34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86EF2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5" w:author="Author"/>
                <w:rFonts w:ascii="Arial" w:hAnsi="Arial"/>
                <w:sz w:val="18"/>
                <w:lang w:eastAsia="ja-JP"/>
              </w:rPr>
            </w:pPr>
            <w:ins w:id="1536" w:author="Author">
              <w:r w:rsidRPr="00AC628F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522F6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7" w:author="Author"/>
                <w:rFonts w:ascii="Arial" w:hAnsi="Arial"/>
                <w:sz w:val="18"/>
                <w:lang w:eastAsia="zh-CN"/>
              </w:rPr>
            </w:pPr>
            <w:ins w:id="1538" w:author="Author">
              <w:r w:rsidRPr="00AC628F"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  <w:tr w:rsidR="00AF26FC" w:rsidRPr="00AC628F" w14:paraId="6A096358" w14:textId="77777777" w:rsidTr="000725F6">
        <w:trPr>
          <w:ins w:id="1539" w:author="Author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B844B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0" w:author="Author"/>
                <w:rFonts w:ascii="Arial" w:hAnsi="Arial"/>
                <w:sz w:val="18"/>
                <w:lang w:eastAsia="ja-JP"/>
              </w:rPr>
            </w:pPr>
            <w:ins w:id="1541" w:author="Author">
              <w:r w:rsidRPr="00AC628F">
                <w:rPr>
                  <w:rFonts w:ascii="Arial" w:hAnsi="Arial"/>
                  <w:sz w:val="18"/>
                  <w:lang w:eastAsia="ja-JP"/>
                </w:rPr>
                <w:t>Cause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EDF67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2" w:author="Author"/>
                <w:rFonts w:ascii="Arial" w:hAnsi="Arial"/>
                <w:sz w:val="18"/>
                <w:lang w:eastAsia="ja-JP"/>
              </w:rPr>
            </w:pPr>
            <w:ins w:id="1543" w:author="Author">
              <w:r w:rsidRPr="00AC628F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480F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4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258E4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5" w:author="Author"/>
                <w:rFonts w:ascii="Arial" w:hAnsi="Arial"/>
                <w:sz w:val="18"/>
                <w:lang w:eastAsia="ja-JP"/>
              </w:rPr>
            </w:pPr>
            <w:ins w:id="1546" w:author="Author">
              <w:r w:rsidRPr="00AC628F">
                <w:rPr>
                  <w:rFonts w:ascii="Arial" w:hAnsi="Arial"/>
                  <w:sz w:val="18"/>
                  <w:lang w:eastAsia="ja-JP"/>
                </w:rPr>
                <w:t>9.2.3.2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FCD0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7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7BD8A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8" w:author="Author"/>
                <w:rFonts w:ascii="Arial" w:hAnsi="Arial"/>
                <w:sz w:val="18"/>
                <w:lang w:eastAsia="ja-JP"/>
              </w:rPr>
            </w:pPr>
            <w:ins w:id="1549" w:author="Author">
              <w:r w:rsidRPr="00AC628F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F01EA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0" w:author="Author"/>
                <w:rFonts w:ascii="Arial" w:hAnsi="Arial"/>
                <w:sz w:val="18"/>
                <w:lang w:eastAsia="ja-JP"/>
              </w:rPr>
            </w:pPr>
            <w:ins w:id="1551" w:author="Author">
              <w:r w:rsidRPr="00AC628F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AF26FC" w:rsidRPr="00AC628F" w14:paraId="7D7CD4EE" w14:textId="77777777" w:rsidTr="000725F6">
        <w:trPr>
          <w:ins w:id="1552" w:author="Author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51D82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53" w:author="Author"/>
                <w:rFonts w:ascii="Arial" w:hAnsi="Arial"/>
                <w:sz w:val="18"/>
                <w:lang w:eastAsia="ja-JP"/>
              </w:rPr>
            </w:pPr>
            <w:ins w:id="1554" w:author="Author">
              <w:r w:rsidRPr="00AC628F">
                <w:rPr>
                  <w:rFonts w:ascii="Arial" w:hAnsi="Arial"/>
                  <w:sz w:val="18"/>
                  <w:lang w:eastAsia="ja-JP"/>
                </w:rPr>
                <w:t>Mobility Parameters Modification Range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9C556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55" w:author="Author"/>
                <w:rFonts w:ascii="Arial" w:hAnsi="Arial"/>
                <w:sz w:val="18"/>
                <w:lang w:eastAsia="ja-JP"/>
              </w:rPr>
            </w:pPr>
            <w:ins w:id="1556" w:author="Author">
              <w:r w:rsidRPr="00AC628F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6E87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57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0F54E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58" w:author="Author"/>
                <w:rFonts w:ascii="Arial" w:hAnsi="Arial"/>
                <w:sz w:val="18"/>
                <w:lang w:eastAsia="ja-JP"/>
              </w:rPr>
            </w:pPr>
            <w:ins w:id="1559" w:author="Author">
              <w:r w:rsidRPr="00AC628F">
                <w:rPr>
                  <w:rFonts w:ascii="Arial" w:hAnsi="Arial"/>
                  <w:sz w:val="18"/>
                  <w:lang w:eastAsia="ja-JP"/>
                </w:rPr>
                <w:t>9.2.2.x2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7706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60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5D1D0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1" w:author="Author"/>
                <w:rFonts w:ascii="Arial" w:hAnsi="Arial"/>
                <w:sz w:val="18"/>
                <w:lang w:eastAsia="ja-JP"/>
              </w:rPr>
            </w:pPr>
            <w:ins w:id="1562" w:author="Author">
              <w:r w:rsidRPr="00AC628F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C79E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3" w:author="Author"/>
                <w:rFonts w:ascii="Arial" w:hAnsi="Arial"/>
                <w:sz w:val="18"/>
                <w:lang w:eastAsia="ja-JP"/>
              </w:rPr>
            </w:pPr>
            <w:ins w:id="1564" w:author="Author">
              <w:r w:rsidRPr="00AC628F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AF26FC" w:rsidRPr="00AC628F" w14:paraId="085D45D2" w14:textId="77777777" w:rsidTr="000725F6">
        <w:trPr>
          <w:ins w:id="1565" w:author="Author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1BB2D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66" w:author="Author"/>
                <w:rFonts w:ascii="Arial" w:hAnsi="Arial"/>
                <w:sz w:val="18"/>
                <w:lang w:eastAsia="ja-JP"/>
              </w:rPr>
            </w:pPr>
            <w:ins w:id="1567" w:author="Author">
              <w:r w:rsidRPr="00AC628F">
                <w:rPr>
                  <w:rFonts w:ascii="Arial" w:hAnsi="Arial"/>
                  <w:sz w:val="18"/>
                  <w:lang w:eastAsia="ja-JP"/>
                </w:rPr>
                <w:t>Criticality Diagnostics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68BFC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68" w:author="Author"/>
                <w:rFonts w:ascii="Arial" w:hAnsi="Arial"/>
                <w:sz w:val="18"/>
                <w:lang w:eastAsia="ja-JP"/>
              </w:rPr>
            </w:pPr>
            <w:ins w:id="1569" w:author="Author">
              <w:r w:rsidRPr="00AC628F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05D5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70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D9A91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71" w:author="Author"/>
                <w:rFonts w:ascii="Arial" w:hAnsi="Arial"/>
                <w:sz w:val="18"/>
                <w:lang w:eastAsia="ja-JP"/>
              </w:rPr>
            </w:pPr>
            <w:ins w:id="1572" w:author="Author">
              <w:r w:rsidRPr="00AC628F">
                <w:rPr>
                  <w:rFonts w:ascii="Arial" w:hAnsi="Arial"/>
                  <w:sz w:val="18"/>
                  <w:lang w:eastAsia="ja-JP"/>
                </w:rPr>
                <w:t>9.2.3.2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6C84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73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2D481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4" w:author="Author"/>
                <w:rFonts w:ascii="Arial" w:hAnsi="Arial"/>
                <w:sz w:val="18"/>
                <w:lang w:eastAsia="ja-JP"/>
              </w:rPr>
            </w:pPr>
            <w:ins w:id="1575" w:author="Author">
              <w:r w:rsidRPr="00AC628F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F1675" w14:textId="77777777" w:rsidR="00AF26FC" w:rsidRPr="00AC628F" w:rsidRDefault="00AF26FC" w:rsidP="000725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6" w:author="Author"/>
                <w:rFonts w:ascii="Arial" w:hAnsi="Arial"/>
                <w:sz w:val="18"/>
                <w:lang w:eastAsia="ja-JP"/>
              </w:rPr>
            </w:pPr>
            <w:ins w:id="1577" w:author="Author">
              <w:r w:rsidRPr="00AC628F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7D4C4F6B" w14:textId="77777777" w:rsidR="00AF26FC" w:rsidRPr="00AC628F" w:rsidRDefault="00AF26FC" w:rsidP="00AF26FC">
      <w:pPr>
        <w:overflowPunct w:val="0"/>
        <w:autoSpaceDE w:val="0"/>
        <w:autoSpaceDN w:val="0"/>
        <w:adjustRightInd w:val="0"/>
        <w:textAlignment w:val="baseline"/>
        <w:rPr>
          <w:ins w:id="1578" w:author="Author"/>
          <w:lang w:eastAsia="en-GB"/>
        </w:rPr>
      </w:pPr>
    </w:p>
    <w:p w14:paraId="738FBCAC" w14:textId="77777777" w:rsidR="00AF26FC" w:rsidRDefault="00AF26FC" w:rsidP="00AF26FC">
      <w:pPr>
        <w:rPr>
          <w:ins w:id="1579" w:author="Author"/>
        </w:rPr>
      </w:pPr>
    </w:p>
    <w:p w14:paraId="6C45F59D" w14:textId="77777777" w:rsidR="00AF26FC" w:rsidRPr="0065428E" w:rsidRDefault="00AF26FC" w:rsidP="00AF26FC">
      <w:pPr>
        <w:rPr>
          <w:rFonts w:eastAsia="Malgun Gothic"/>
          <w:lang w:val="en-US" w:eastAsia="ko-KR"/>
        </w:rPr>
      </w:pPr>
      <w:r w:rsidRPr="00B10515">
        <w:rPr>
          <w:rFonts w:eastAsia="Malgun Gothic" w:hint="eastAsia"/>
          <w:lang w:eastAsia="ko-KR"/>
        </w:rPr>
        <w:t xml:space="preserve">============ End of </w:t>
      </w:r>
      <w:r>
        <w:rPr>
          <w:rFonts w:eastAsia="Malgun Gothic"/>
          <w:lang w:eastAsia="ko-KR"/>
        </w:rPr>
        <w:t>6</w:t>
      </w:r>
      <w:r w:rsidRPr="00815967">
        <w:rPr>
          <w:rFonts w:eastAsia="Malgun Gothic"/>
          <w:vertAlign w:val="superscript"/>
          <w:lang w:eastAsia="ko-KR"/>
        </w:rPr>
        <w:t>th</w:t>
      </w:r>
      <w:r w:rsidRPr="00452D22">
        <w:rPr>
          <w:rFonts w:hint="eastAsia"/>
          <w:lang w:eastAsia="zh-CN"/>
        </w:rPr>
        <w:t xml:space="preserve"> </w:t>
      </w:r>
      <w:r w:rsidRPr="00B10515">
        <w:rPr>
          <w:rFonts w:eastAsia="Malgun Gothic" w:hint="eastAsia"/>
          <w:lang w:eastAsia="ko-KR"/>
        </w:rPr>
        <w:t>change ==============</w:t>
      </w:r>
    </w:p>
    <w:p w14:paraId="52EC6DDD" w14:textId="77777777" w:rsidR="00AF26FC" w:rsidRDefault="00AF26FC" w:rsidP="00AF26FC">
      <w:pPr>
        <w:rPr>
          <w:lang w:eastAsia="zh-CN"/>
        </w:rPr>
      </w:pPr>
    </w:p>
    <w:p w14:paraId="533F8B6E" w14:textId="77777777" w:rsidR="00AF26FC" w:rsidRDefault="00AF26FC" w:rsidP="00AF26FC">
      <w:pPr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 w:hint="eastAsia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>7</w:t>
      </w:r>
      <w:r w:rsidRPr="00815967">
        <w:rPr>
          <w:rFonts w:eastAsia="Malgun Gothic"/>
          <w:vertAlign w:val="superscript"/>
          <w:lang w:eastAsia="ko-KR"/>
        </w:rPr>
        <w:t>th</w:t>
      </w:r>
      <w:r>
        <w:rPr>
          <w:rFonts w:eastAsia="Malgun Gothic"/>
          <w:lang w:eastAsia="ko-KR"/>
        </w:rPr>
        <w:t xml:space="preserve"> </w:t>
      </w:r>
      <w:r w:rsidRPr="00F7478E">
        <w:rPr>
          <w:rFonts w:eastAsia="Malgun Gothic" w:hint="eastAsia"/>
          <w:lang w:eastAsia="ko-KR"/>
        </w:rPr>
        <w:t>change ==============</w:t>
      </w:r>
    </w:p>
    <w:p w14:paraId="47D4D420" w14:textId="77777777" w:rsidR="00AF26FC" w:rsidRPr="0090263D" w:rsidRDefault="00AF26FC" w:rsidP="00AF26FC">
      <w:pPr>
        <w:pStyle w:val="Heading4"/>
        <w:rPr>
          <w:ins w:id="1580" w:author="Author"/>
          <w:lang w:val="fr-FR"/>
        </w:rPr>
      </w:pPr>
      <w:ins w:id="1581" w:author="Author">
        <w:r w:rsidRPr="0090263D">
          <w:rPr>
            <w:lang w:val="fr-FR"/>
          </w:rPr>
          <w:t>9.2.2</w:t>
        </w:r>
        <w:r>
          <w:rPr>
            <w:lang w:val="fr-FR"/>
          </w:rPr>
          <w:t>.x</w:t>
        </w:r>
        <w:r w:rsidRPr="0090263D">
          <w:rPr>
            <w:lang w:val="fr-FR"/>
          </w:rPr>
          <w:tab/>
          <w:t xml:space="preserve">NG-RAN </w:t>
        </w:r>
        <w:r>
          <w:rPr>
            <w:lang w:val="fr-FR"/>
          </w:rPr>
          <w:t>CGI</w:t>
        </w:r>
      </w:ins>
    </w:p>
    <w:p w14:paraId="4ADAAF4F" w14:textId="77777777" w:rsidR="00AF26FC" w:rsidRPr="00FA22D3" w:rsidRDefault="00AF26FC" w:rsidP="00AF26FC">
      <w:pPr>
        <w:rPr>
          <w:ins w:id="1582" w:author="Author"/>
          <w:lang w:eastAsia="zh-CN"/>
        </w:rPr>
      </w:pPr>
      <w:ins w:id="1583" w:author="Author">
        <w:r w:rsidRPr="00FA22D3">
          <w:t>This IE is used to globally identify a cell in NG-RAN</w:t>
        </w:r>
        <w:r w:rsidRPr="00FA22D3">
          <w:rPr>
            <w:lang w:eastAsia="zh-CN"/>
          </w:rPr>
          <w:t>.</w:t>
        </w:r>
      </w:ins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2343"/>
        <w:gridCol w:w="3118"/>
      </w:tblGrid>
      <w:tr w:rsidR="00AF26FC" w:rsidRPr="0090263D" w14:paraId="0403D0EB" w14:textId="77777777" w:rsidTr="000725F6">
        <w:trPr>
          <w:ins w:id="1584" w:author="Author"/>
        </w:trPr>
        <w:tc>
          <w:tcPr>
            <w:tcW w:w="2160" w:type="dxa"/>
          </w:tcPr>
          <w:p w14:paraId="428441D1" w14:textId="77777777" w:rsidR="00AF26FC" w:rsidRPr="0090263D" w:rsidRDefault="00AF26FC" w:rsidP="000725F6">
            <w:pPr>
              <w:pStyle w:val="TAH"/>
              <w:rPr>
                <w:ins w:id="1585" w:author="Author"/>
                <w:rFonts w:cs="Arial"/>
                <w:lang w:eastAsia="ja-JP"/>
              </w:rPr>
            </w:pPr>
            <w:ins w:id="1586" w:author="Author">
              <w:r w:rsidRPr="0090263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6DDB9C7" w14:textId="77777777" w:rsidR="00AF26FC" w:rsidRPr="0090263D" w:rsidRDefault="00AF26FC" w:rsidP="000725F6">
            <w:pPr>
              <w:pStyle w:val="TAH"/>
              <w:rPr>
                <w:ins w:id="1587" w:author="Author"/>
                <w:rFonts w:cs="Arial"/>
                <w:lang w:eastAsia="ja-JP"/>
              </w:rPr>
            </w:pPr>
            <w:ins w:id="1588" w:author="Author">
              <w:r w:rsidRPr="0090263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632CF2BD" w14:textId="77777777" w:rsidR="00AF26FC" w:rsidRPr="0090263D" w:rsidRDefault="00AF26FC" w:rsidP="000725F6">
            <w:pPr>
              <w:pStyle w:val="TAH"/>
              <w:rPr>
                <w:ins w:id="1589" w:author="Author"/>
                <w:rFonts w:cs="Arial"/>
                <w:lang w:eastAsia="ja-JP"/>
              </w:rPr>
            </w:pPr>
            <w:ins w:id="1590" w:author="Author">
              <w:r w:rsidRPr="0090263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343" w:type="dxa"/>
          </w:tcPr>
          <w:p w14:paraId="4E6928A2" w14:textId="77777777" w:rsidR="00AF26FC" w:rsidRPr="0090263D" w:rsidRDefault="00AF26FC" w:rsidP="000725F6">
            <w:pPr>
              <w:pStyle w:val="TAH"/>
              <w:rPr>
                <w:ins w:id="1591" w:author="Author"/>
                <w:rFonts w:cs="Arial"/>
                <w:lang w:eastAsia="ja-JP"/>
              </w:rPr>
            </w:pPr>
            <w:ins w:id="1592" w:author="Author">
              <w:r w:rsidRPr="0090263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118" w:type="dxa"/>
          </w:tcPr>
          <w:p w14:paraId="33489EE0" w14:textId="77777777" w:rsidR="00AF26FC" w:rsidRPr="0090263D" w:rsidRDefault="00AF26FC" w:rsidP="000725F6">
            <w:pPr>
              <w:pStyle w:val="TAH"/>
              <w:rPr>
                <w:ins w:id="1593" w:author="Author"/>
                <w:rFonts w:cs="Arial"/>
                <w:lang w:eastAsia="ja-JP"/>
              </w:rPr>
            </w:pPr>
            <w:ins w:id="1594" w:author="Author">
              <w:r w:rsidRPr="0090263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F26FC" w:rsidRPr="0090263D" w14:paraId="436F2600" w14:textId="77777777" w:rsidTr="000725F6">
        <w:trPr>
          <w:ins w:id="1595" w:author="Author"/>
        </w:trPr>
        <w:tc>
          <w:tcPr>
            <w:tcW w:w="2160" w:type="dxa"/>
          </w:tcPr>
          <w:p w14:paraId="21727D2C" w14:textId="77777777" w:rsidR="00AF26FC" w:rsidRPr="0090263D" w:rsidRDefault="00AF26FC" w:rsidP="000725F6">
            <w:pPr>
              <w:pStyle w:val="TAL"/>
              <w:rPr>
                <w:ins w:id="1596" w:author="Author"/>
              </w:rPr>
            </w:pPr>
            <w:ins w:id="1597" w:author="Author">
              <w:r w:rsidRPr="0090263D">
                <w:t xml:space="preserve">CHOICE </w:t>
              </w:r>
              <w:r>
                <w:rPr>
                  <w:i/>
                </w:rPr>
                <w:t>RAT</w:t>
              </w:r>
            </w:ins>
          </w:p>
        </w:tc>
        <w:tc>
          <w:tcPr>
            <w:tcW w:w="1080" w:type="dxa"/>
          </w:tcPr>
          <w:p w14:paraId="4038C47F" w14:textId="77777777" w:rsidR="00AF26FC" w:rsidRPr="0090263D" w:rsidRDefault="00AF26FC" w:rsidP="000725F6">
            <w:pPr>
              <w:pStyle w:val="TAL"/>
              <w:rPr>
                <w:ins w:id="1598" w:author="Author"/>
                <w:lang w:eastAsia="zh-CN"/>
              </w:rPr>
            </w:pPr>
            <w:ins w:id="1599" w:author="Author">
              <w:r w:rsidRPr="0090263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CD708DD" w14:textId="77777777" w:rsidR="00AF26FC" w:rsidRPr="0090263D" w:rsidRDefault="00AF26FC" w:rsidP="000725F6">
            <w:pPr>
              <w:pStyle w:val="TAL"/>
              <w:rPr>
                <w:ins w:id="1600" w:author="Author"/>
                <w:lang w:eastAsia="ja-JP"/>
              </w:rPr>
            </w:pPr>
          </w:p>
        </w:tc>
        <w:tc>
          <w:tcPr>
            <w:tcW w:w="2343" w:type="dxa"/>
          </w:tcPr>
          <w:p w14:paraId="407BE020" w14:textId="77777777" w:rsidR="00AF26FC" w:rsidRPr="0090263D" w:rsidRDefault="00AF26FC" w:rsidP="000725F6">
            <w:pPr>
              <w:pStyle w:val="TAL"/>
              <w:rPr>
                <w:ins w:id="1601" w:author="Author"/>
                <w:lang w:eastAsia="ja-JP"/>
              </w:rPr>
            </w:pPr>
          </w:p>
        </w:tc>
        <w:tc>
          <w:tcPr>
            <w:tcW w:w="3118" w:type="dxa"/>
          </w:tcPr>
          <w:p w14:paraId="6B51FD4B" w14:textId="77777777" w:rsidR="00AF26FC" w:rsidRPr="0090263D" w:rsidRDefault="00AF26FC" w:rsidP="000725F6">
            <w:pPr>
              <w:pStyle w:val="TAL"/>
              <w:rPr>
                <w:ins w:id="1602" w:author="Author"/>
                <w:lang w:eastAsia="zh-CN"/>
              </w:rPr>
            </w:pPr>
          </w:p>
        </w:tc>
      </w:tr>
      <w:tr w:rsidR="00AF26FC" w:rsidRPr="0090263D" w14:paraId="1499BB33" w14:textId="77777777" w:rsidTr="000725F6">
        <w:trPr>
          <w:ins w:id="1603" w:author="Author"/>
        </w:trPr>
        <w:tc>
          <w:tcPr>
            <w:tcW w:w="2160" w:type="dxa"/>
          </w:tcPr>
          <w:p w14:paraId="1A119C4D" w14:textId="77777777" w:rsidR="00AF26FC" w:rsidRPr="0090263D" w:rsidRDefault="00AF26FC" w:rsidP="000725F6">
            <w:pPr>
              <w:pStyle w:val="TAL"/>
              <w:ind w:left="113"/>
              <w:rPr>
                <w:ins w:id="1604" w:author="Author"/>
                <w:i/>
              </w:rPr>
            </w:pPr>
            <w:ins w:id="1605" w:author="Author">
              <w:r w:rsidRPr="0090263D">
                <w:rPr>
                  <w:i/>
                </w:rPr>
                <w:t>&gt;</w:t>
              </w:r>
              <w:r>
                <w:rPr>
                  <w:i/>
                </w:rPr>
                <w:t>nr</w:t>
              </w:r>
            </w:ins>
          </w:p>
        </w:tc>
        <w:tc>
          <w:tcPr>
            <w:tcW w:w="1080" w:type="dxa"/>
          </w:tcPr>
          <w:p w14:paraId="30A608B2" w14:textId="77777777" w:rsidR="00AF26FC" w:rsidRPr="0090263D" w:rsidRDefault="00AF26FC" w:rsidP="000725F6">
            <w:pPr>
              <w:pStyle w:val="TAL"/>
              <w:rPr>
                <w:ins w:id="1606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CA85C85" w14:textId="77777777" w:rsidR="00AF26FC" w:rsidRPr="0090263D" w:rsidRDefault="00AF26FC" w:rsidP="000725F6">
            <w:pPr>
              <w:pStyle w:val="TAL"/>
              <w:rPr>
                <w:ins w:id="1607" w:author="Author"/>
                <w:lang w:eastAsia="ja-JP"/>
              </w:rPr>
            </w:pPr>
          </w:p>
        </w:tc>
        <w:tc>
          <w:tcPr>
            <w:tcW w:w="2343" w:type="dxa"/>
          </w:tcPr>
          <w:p w14:paraId="11F23B94" w14:textId="77777777" w:rsidR="00AF26FC" w:rsidRPr="0090263D" w:rsidRDefault="00AF26FC" w:rsidP="000725F6">
            <w:pPr>
              <w:pStyle w:val="TAL"/>
              <w:rPr>
                <w:ins w:id="1608" w:author="Author"/>
                <w:lang w:eastAsia="ja-JP"/>
              </w:rPr>
            </w:pPr>
          </w:p>
        </w:tc>
        <w:tc>
          <w:tcPr>
            <w:tcW w:w="3118" w:type="dxa"/>
          </w:tcPr>
          <w:p w14:paraId="14E4478D" w14:textId="77777777" w:rsidR="00AF26FC" w:rsidRPr="0090263D" w:rsidRDefault="00AF26FC" w:rsidP="000725F6">
            <w:pPr>
              <w:pStyle w:val="TAL"/>
              <w:rPr>
                <w:ins w:id="1609" w:author="Author"/>
                <w:lang w:eastAsia="zh-CN"/>
              </w:rPr>
            </w:pPr>
          </w:p>
        </w:tc>
      </w:tr>
      <w:tr w:rsidR="00AF26FC" w:rsidRPr="0090263D" w14:paraId="0F5394E1" w14:textId="77777777" w:rsidTr="000725F6">
        <w:trPr>
          <w:ins w:id="1610" w:author="Author"/>
        </w:trPr>
        <w:tc>
          <w:tcPr>
            <w:tcW w:w="2160" w:type="dxa"/>
          </w:tcPr>
          <w:p w14:paraId="68AF583C" w14:textId="77777777" w:rsidR="00AF26FC" w:rsidRPr="0090263D" w:rsidRDefault="00AF26FC" w:rsidP="000725F6">
            <w:pPr>
              <w:pStyle w:val="TAL"/>
              <w:ind w:left="205"/>
              <w:rPr>
                <w:ins w:id="1611" w:author="Author"/>
                <w:i/>
              </w:rPr>
            </w:pPr>
            <w:ins w:id="1612" w:author="Author">
              <w:r>
                <w:rPr>
                  <w:rFonts w:cs="Arial"/>
                  <w:lang w:eastAsia="ja-JP"/>
                </w:rPr>
                <w:t>&gt;&gt;NR CGI</w:t>
              </w:r>
            </w:ins>
          </w:p>
        </w:tc>
        <w:tc>
          <w:tcPr>
            <w:tcW w:w="1080" w:type="dxa"/>
          </w:tcPr>
          <w:p w14:paraId="29D8E54B" w14:textId="77777777" w:rsidR="00AF26FC" w:rsidRPr="0090263D" w:rsidRDefault="00AF26FC" w:rsidP="000725F6">
            <w:pPr>
              <w:pStyle w:val="TAL"/>
              <w:rPr>
                <w:ins w:id="1613" w:author="Author"/>
                <w:rFonts w:cs="Arial"/>
                <w:lang w:eastAsia="ja-JP"/>
              </w:rPr>
            </w:pPr>
            <w:ins w:id="1614" w:author="Author">
              <w:r w:rsidRPr="0090263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0E12C84" w14:textId="77777777" w:rsidR="00AF26FC" w:rsidRPr="0090263D" w:rsidRDefault="00AF26FC" w:rsidP="000725F6">
            <w:pPr>
              <w:pStyle w:val="TAL"/>
              <w:rPr>
                <w:ins w:id="1615" w:author="Author"/>
                <w:lang w:eastAsia="ja-JP"/>
              </w:rPr>
            </w:pPr>
          </w:p>
        </w:tc>
        <w:tc>
          <w:tcPr>
            <w:tcW w:w="2343" w:type="dxa"/>
          </w:tcPr>
          <w:p w14:paraId="59757541" w14:textId="77777777" w:rsidR="00AF26FC" w:rsidRPr="0090263D" w:rsidRDefault="00AF26FC" w:rsidP="000725F6">
            <w:pPr>
              <w:pStyle w:val="TAL"/>
              <w:rPr>
                <w:ins w:id="1616" w:author="Author"/>
                <w:lang w:eastAsia="ja-JP"/>
              </w:rPr>
            </w:pPr>
            <w:ins w:id="1617" w:author="Author">
              <w:r w:rsidRPr="0090263D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7</w:t>
              </w:r>
            </w:ins>
          </w:p>
        </w:tc>
        <w:tc>
          <w:tcPr>
            <w:tcW w:w="3118" w:type="dxa"/>
          </w:tcPr>
          <w:p w14:paraId="0A202C63" w14:textId="77777777" w:rsidR="00AF26FC" w:rsidRPr="0090263D" w:rsidRDefault="00AF26FC" w:rsidP="000725F6">
            <w:pPr>
              <w:pStyle w:val="TAL"/>
              <w:rPr>
                <w:ins w:id="1618" w:author="Author"/>
                <w:lang w:eastAsia="zh-CN"/>
              </w:rPr>
            </w:pPr>
          </w:p>
        </w:tc>
      </w:tr>
      <w:tr w:rsidR="00AF26FC" w:rsidRPr="0090263D" w14:paraId="71CE8019" w14:textId="77777777" w:rsidTr="000725F6">
        <w:trPr>
          <w:ins w:id="1619" w:author="Author"/>
        </w:trPr>
        <w:tc>
          <w:tcPr>
            <w:tcW w:w="2160" w:type="dxa"/>
          </w:tcPr>
          <w:p w14:paraId="14833716" w14:textId="77777777" w:rsidR="00AF26FC" w:rsidRPr="0090263D" w:rsidRDefault="00AF26FC" w:rsidP="000725F6">
            <w:pPr>
              <w:pStyle w:val="TAL"/>
              <w:ind w:left="113"/>
              <w:rPr>
                <w:ins w:id="1620" w:author="Author"/>
                <w:i/>
              </w:rPr>
            </w:pPr>
            <w:ins w:id="1621" w:author="Author">
              <w:r w:rsidRPr="0090263D">
                <w:rPr>
                  <w:i/>
                </w:rPr>
                <w:t>&gt;</w:t>
              </w:r>
              <w:r w:rsidRPr="0090263D">
                <w:rPr>
                  <w:rFonts w:cs="Arial"/>
                  <w:i/>
                  <w:iCs/>
                  <w:lang w:eastAsia="ja-JP"/>
                </w:rPr>
                <w:t>e-</w:t>
              </w:r>
              <w:proofErr w:type="spellStart"/>
              <w:r w:rsidRPr="0090263D">
                <w:rPr>
                  <w:rFonts w:cs="Arial"/>
                  <w:i/>
                  <w:iCs/>
                  <w:lang w:eastAsia="ja-JP"/>
                </w:rPr>
                <w:t>utra</w:t>
              </w:r>
              <w:proofErr w:type="spellEnd"/>
            </w:ins>
          </w:p>
        </w:tc>
        <w:tc>
          <w:tcPr>
            <w:tcW w:w="1080" w:type="dxa"/>
          </w:tcPr>
          <w:p w14:paraId="08E4F514" w14:textId="77777777" w:rsidR="00AF26FC" w:rsidRPr="0090263D" w:rsidRDefault="00AF26FC" w:rsidP="000725F6">
            <w:pPr>
              <w:pStyle w:val="TAL"/>
              <w:rPr>
                <w:ins w:id="1622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29AA894" w14:textId="77777777" w:rsidR="00AF26FC" w:rsidRPr="0090263D" w:rsidRDefault="00AF26FC" w:rsidP="000725F6">
            <w:pPr>
              <w:pStyle w:val="TAL"/>
              <w:rPr>
                <w:ins w:id="1623" w:author="Author"/>
                <w:lang w:eastAsia="ja-JP"/>
              </w:rPr>
            </w:pPr>
          </w:p>
        </w:tc>
        <w:tc>
          <w:tcPr>
            <w:tcW w:w="2343" w:type="dxa"/>
          </w:tcPr>
          <w:p w14:paraId="124204F8" w14:textId="77777777" w:rsidR="00AF26FC" w:rsidRPr="0090263D" w:rsidRDefault="00AF26FC" w:rsidP="000725F6">
            <w:pPr>
              <w:pStyle w:val="TAL"/>
              <w:rPr>
                <w:ins w:id="1624" w:author="Author"/>
                <w:lang w:eastAsia="ja-JP"/>
              </w:rPr>
            </w:pPr>
          </w:p>
        </w:tc>
        <w:tc>
          <w:tcPr>
            <w:tcW w:w="3118" w:type="dxa"/>
          </w:tcPr>
          <w:p w14:paraId="09C55159" w14:textId="77777777" w:rsidR="00AF26FC" w:rsidRPr="0090263D" w:rsidRDefault="00AF26FC" w:rsidP="000725F6">
            <w:pPr>
              <w:pStyle w:val="TAL"/>
              <w:rPr>
                <w:ins w:id="1625" w:author="Author"/>
                <w:lang w:eastAsia="zh-CN"/>
              </w:rPr>
            </w:pPr>
          </w:p>
        </w:tc>
      </w:tr>
      <w:tr w:rsidR="00AF26FC" w:rsidRPr="0090263D" w14:paraId="625E9459" w14:textId="77777777" w:rsidTr="000725F6">
        <w:trPr>
          <w:ins w:id="1626" w:author="Author"/>
        </w:trPr>
        <w:tc>
          <w:tcPr>
            <w:tcW w:w="2160" w:type="dxa"/>
          </w:tcPr>
          <w:p w14:paraId="1A1524D6" w14:textId="77777777" w:rsidR="00AF26FC" w:rsidRPr="0090263D" w:rsidRDefault="00AF26FC" w:rsidP="000725F6">
            <w:pPr>
              <w:pStyle w:val="TAL"/>
              <w:ind w:left="205"/>
              <w:rPr>
                <w:ins w:id="1627" w:author="Author"/>
                <w:i/>
              </w:rPr>
            </w:pPr>
            <w:ins w:id="1628" w:author="Author">
              <w:r>
                <w:rPr>
                  <w:rFonts w:cs="Arial"/>
                  <w:lang w:eastAsia="ja-JP"/>
                </w:rPr>
                <w:t>&gt;&gt;</w:t>
              </w:r>
              <w:r>
                <w:t>E-UTRA CGI</w:t>
              </w:r>
            </w:ins>
          </w:p>
        </w:tc>
        <w:tc>
          <w:tcPr>
            <w:tcW w:w="1080" w:type="dxa"/>
          </w:tcPr>
          <w:p w14:paraId="3832F2FE" w14:textId="77777777" w:rsidR="00AF26FC" w:rsidRPr="0090263D" w:rsidRDefault="00AF26FC" w:rsidP="000725F6">
            <w:pPr>
              <w:pStyle w:val="TAL"/>
              <w:rPr>
                <w:ins w:id="1629" w:author="Author"/>
                <w:rFonts w:cs="Arial"/>
                <w:lang w:eastAsia="ja-JP"/>
              </w:rPr>
            </w:pPr>
            <w:ins w:id="1630" w:author="Author">
              <w:r w:rsidRPr="0090263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5A0DE88" w14:textId="77777777" w:rsidR="00AF26FC" w:rsidRPr="0090263D" w:rsidRDefault="00AF26FC" w:rsidP="000725F6">
            <w:pPr>
              <w:pStyle w:val="TAL"/>
              <w:rPr>
                <w:ins w:id="1631" w:author="Author"/>
                <w:lang w:eastAsia="ja-JP"/>
              </w:rPr>
            </w:pPr>
          </w:p>
        </w:tc>
        <w:tc>
          <w:tcPr>
            <w:tcW w:w="2343" w:type="dxa"/>
          </w:tcPr>
          <w:p w14:paraId="5785BC3B" w14:textId="77777777" w:rsidR="00AF26FC" w:rsidRPr="0090263D" w:rsidRDefault="00AF26FC" w:rsidP="000725F6">
            <w:pPr>
              <w:pStyle w:val="TAL"/>
              <w:rPr>
                <w:ins w:id="1632" w:author="Author"/>
                <w:lang w:eastAsia="ja-JP"/>
              </w:rPr>
            </w:pPr>
            <w:ins w:id="1633" w:author="Author">
              <w:r w:rsidRPr="0090263D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3118" w:type="dxa"/>
          </w:tcPr>
          <w:p w14:paraId="4092FF72" w14:textId="77777777" w:rsidR="00AF26FC" w:rsidRPr="0090263D" w:rsidRDefault="00AF26FC" w:rsidP="000725F6">
            <w:pPr>
              <w:pStyle w:val="TAL"/>
              <w:rPr>
                <w:ins w:id="1634" w:author="Author"/>
                <w:lang w:eastAsia="zh-CN"/>
              </w:rPr>
            </w:pPr>
          </w:p>
        </w:tc>
      </w:tr>
    </w:tbl>
    <w:p w14:paraId="616E15AA" w14:textId="77777777" w:rsidR="00AF26FC" w:rsidRPr="00DB4D57" w:rsidRDefault="00AF26FC" w:rsidP="00AF26FC">
      <w:pPr>
        <w:rPr>
          <w:ins w:id="1635" w:author="Author"/>
          <w:rFonts w:eastAsia="Malgun Gothic"/>
          <w:lang w:val="en-US" w:eastAsia="ko-KR"/>
        </w:rPr>
      </w:pPr>
    </w:p>
    <w:p w14:paraId="5741F3D9" w14:textId="77777777" w:rsidR="00AF26FC" w:rsidRPr="000C374A" w:rsidRDefault="00AF26FC" w:rsidP="00AF26FC">
      <w:pPr>
        <w:pStyle w:val="Heading4"/>
        <w:rPr>
          <w:ins w:id="1636" w:author="Author"/>
          <w:lang w:val="fr-FR"/>
        </w:rPr>
      </w:pPr>
      <w:bookmarkStart w:id="1637" w:name="_Toc14207847"/>
      <w:bookmarkStart w:id="1638" w:name="_Hlk20991097"/>
      <w:ins w:id="1639" w:author="Author">
        <w:r w:rsidRPr="0004367D">
          <w:t>9.2.</w:t>
        </w:r>
        <w:r>
          <w:t>2.</w:t>
        </w:r>
        <w:r w:rsidRPr="0004367D">
          <w:t>xx</w:t>
        </w:r>
        <w:r w:rsidRPr="0004367D">
          <w:tab/>
          <w:t xml:space="preserve">NG TNL </w:t>
        </w:r>
        <w:r>
          <w:t>Capacity</w:t>
        </w:r>
        <w:r w:rsidRPr="0004367D">
          <w:t xml:space="preserve"> Indicator</w:t>
        </w:r>
        <w:bookmarkEnd w:id="1637"/>
      </w:ins>
    </w:p>
    <w:p w14:paraId="1834A48D" w14:textId="77777777" w:rsidR="00AF26FC" w:rsidRPr="0004367D" w:rsidRDefault="00AF26FC" w:rsidP="00AF26FC">
      <w:pPr>
        <w:rPr>
          <w:ins w:id="1640" w:author="Author"/>
          <w:lang w:val="en-US"/>
        </w:rPr>
      </w:pPr>
      <w:ins w:id="1641" w:author="Author">
        <w:r w:rsidRPr="0004367D">
          <w:rPr>
            <w:lang w:val="en-US"/>
          </w:rPr>
          <w:t xml:space="preserve">The </w:t>
        </w:r>
        <w:r w:rsidRPr="0004367D">
          <w:rPr>
            <w:i/>
            <w:iCs/>
            <w:lang w:val="en-US"/>
          </w:rPr>
          <w:t xml:space="preserve">NG TNL </w:t>
        </w:r>
        <w:r>
          <w:rPr>
            <w:i/>
            <w:iCs/>
            <w:lang w:val="en-US"/>
          </w:rPr>
          <w:t>Capacity</w:t>
        </w:r>
        <w:r w:rsidRPr="0004367D">
          <w:rPr>
            <w:i/>
            <w:iCs/>
            <w:lang w:val="en-US"/>
          </w:rPr>
          <w:t xml:space="preserve"> Indicator</w:t>
        </w:r>
        <w:r w:rsidRPr="0004367D">
          <w:rPr>
            <w:lang w:val="en-US"/>
          </w:rPr>
          <w:t xml:space="preserve"> IE indicates the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/>
          </w:rPr>
          <w:t>offered and</w:t>
        </w:r>
        <w:r w:rsidRPr="0004367D">
          <w:rPr>
            <w:lang w:val="en-US"/>
          </w:rPr>
          <w:t xml:space="preserve"> available capacity of the NG Transport Network </w:t>
        </w:r>
      </w:ins>
    </w:p>
    <w:tbl>
      <w:tblPr>
        <w:tblW w:w="8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1116"/>
        <w:gridCol w:w="867"/>
        <w:gridCol w:w="2136"/>
        <w:gridCol w:w="2236"/>
      </w:tblGrid>
      <w:tr w:rsidR="00AF26FC" w:rsidRPr="00DB4D57" w14:paraId="3BB7B3BA" w14:textId="77777777" w:rsidTr="000725F6">
        <w:trPr>
          <w:jc w:val="center"/>
          <w:ins w:id="1642" w:author="Autho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96B19" w14:textId="77777777" w:rsidR="00AF26FC" w:rsidRPr="0004367D" w:rsidRDefault="00AF26FC" w:rsidP="000725F6">
            <w:pPr>
              <w:pStyle w:val="TAH"/>
              <w:rPr>
                <w:ins w:id="1643" w:author="Author"/>
                <w:lang w:eastAsia="ja-JP"/>
              </w:rPr>
            </w:pPr>
            <w:ins w:id="1644" w:author="Author">
              <w:r w:rsidRPr="0004367D">
                <w:rPr>
                  <w:lang w:eastAsia="ja-JP"/>
                </w:rPr>
                <w:t>IE/Group Name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E6890" w14:textId="77777777" w:rsidR="00AF26FC" w:rsidRPr="0004367D" w:rsidRDefault="00AF26FC" w:rsidP="000725F6">
            <w:pPr>
              <w:pStyle w:val="TAH"/>
              <w:rPr>
                <w:ins w:id="1645" w:author="Author"/>
                <w:lang w:eastAsia="ja-JP"/>
              </w:rPr>
            </w:pPr>
            <w:ins w:id="1646" w:author="Author">
              <w:r w:rsidRPr="0004367D">
                <w:rPr>
                  <w:lang w:eastAsia="ja-JP"/>
                </w:rPr>
                <w:t>Presence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E24EB" w14:textId="77777777" w:rsidR="00AF26FC" w:rsidRPr="0004367D" w:rsidRDefault="00AF26FC" w:rsidP="000725F6">
            <w:pPr>
              <w:pStyle w:val="TAH"/>
              <w:rPr>
                <w:ins w:id="1647" w:author="Author"/>
                <w:lang w:eastAsia="ja-JP"/>
              </w:rPr>
            </w:pPr>
            <w:ins w:id="1648" w:author="Author">
              <w:r w:rsidRPr="0004367D">
                <w:rPr>
                  <w:lang w:eastAsia="ja-JP"/>
                </w:rPr>
                <w:t>Range</w:t>
              </w:r>
            </w:ins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B2595" w14:textId="77777777" w:rsidR="00AF26FC" w:rsidRPr="0004367D" w:rsidRDefault="00AF26FC" w:rsidP="000725F6">
            <w:pPr>
              <w:pStyle w:val="TAH"/>
              <w:rPr>
                <w:ins w:id="1649" w:author="Author"/>
                <w:lang w:eastAsia="ja-JP"/>
              </w:rPr>
            </w:pPr>
            <w:ins w:id="1650" w:author="Author">
              <w:r w:rsidRPr="0004367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DB9A4" w14:textId="77777777" w:rsidR="00AF26FC" w:rsidRPr="0004367D" w:rsidRDefault="00AF26FC" w:rsidP="000725F6">
            <w:pPr>
              <w:pStyle w:val="TAH"/>
              <w:rPr>
                <w:ins w:id="1651" w:author="Author"/>
                <w:lang w:eastAsia="ja-JP"/>
              </w:rPr>
            </w:pPr>
            <w:ins w:id="1652" w:author="Author">
              <w:r w:rsidRPr="0004367D">
                <w:rPr>
                  <w:lang w:eastAsia="ja-JP"/>
                </w:rPr>
                <w:t>Semantics description</w:t>
              </w:r>
            </w:ins>
          </w:p>
        </w:tc>
      </w:tr>
      <w:tr w:rsidR="00AF26FC" w:rsidRPr="00DB4D57" w14:paraId="7AD5BE2F" w14:textId="77777777" w:rsidTr="000725F6">
        <w:trPr>
          <w:jc w:val="center"/>
          <w:ins w:id="1653" w:author="Autho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B6D2" w14:textId="77777777" w:rsidR="00AF26FC" w:rsidRPr="0004367D" w:rsidRDefault="00AF26FC" w:rsidP="000725F6">
            <w:pPr>
              <w:pStyle w:val="TAL"/>
              <w:rPr>
                <w:ins w:id="1654" w:author="Author"/>
                <w:lang w:eastAsia="ja-JP"/>
              </w:rPr>
            </w:pPr>
            <w:ins w:id="1655" w:author="Author">
              <w:r w:rsidRPr="00FD4AC9">
                <w:rPr>
                  <w:lang w:eastAsia="ja-JP"/>
                </w:rPr>
                <w:t xml:space="preserve">DL NGTNL </w:t>
              </w:r>
              <w:r>
                <w:rPr>
                  <w:lang w:eastAsia="ja-JP"/>
                </w:rPr>
                <w:t>Offered</w:t>
              </w:r>
              <w:r w:rsidRPr="00FD4AC9">
                <w:rPr>
                  <w:lang w:eastAsia="ja-JP"/>
                </w:rPr>
                <w:t xml:space="preserve"> Capacity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5E60" w14:textId="77777777" w:rsidR="00AF26FC" w:rsidRPr="0004367D" w:rsidRDefault="00AF26FC" w:rsidP="000725F6">
            <w:pPr>
              <w:pStyle w:val="TAL"/>
              <w:rPr>
                <w:ins w:id="1656" w:author="Author"/>
                <w:lang w:eastAsia="ja-JP"/>
              </w:rPr>
            </w:pPr>
            <w:ins w:id="1657" w:author="Author">
              <w:r w:rsidRPr="00FD4AC9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3250" w14:textId="77777777" w:rsidR="00AF26FC" w:rsidRPr="0004367D" w:rsidRDefault="00AF26FC" w:rsidP="000725F6">
            <w:pPr>
              <w:pStyle w:val="TAL"/>
              <w:rPr>
                <w:ins w:id="1658" w:author="Author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EBB2" w14:textId="77777777" w:rsidR="00AF26FC" w:rsidRPr="0004367D" w:rsidRDefault="00AF26FC" w:rsidP="000725F6">
            <w:pPr>
              <w:pStyle w:val="TAL"/>
              <w:rPr>
                <w:ins w:id="1659" w:author="Author"/>
                <w:lang w:eastAsia="ja-JP"/>
              </w:rPr>
            </w:pPr>
            <w:ins w:id="1660" w:author="Author">
              <w:r w:rsidRPr="00FD4AC9">
                <w:rPr>
                  <w:lang w:eastAsia="ja-JP"/>
                </w:rPr>
                <w:t>INTEGER (1..</w:t>
              </w:r>
              <w:r w:rsidRPr="00FD4AC9">
                <w:rPr>
                  <w:szCs w:val="18"/>
                  <w:lang w:eastAsia="ja-JP"/>
                </w:rPr>
                <w:t xml:space="preserve"> 16777216</w:t>
              </w:r>
              <w:r w:rsidRPr="00FD4AC9">
                <w:rPr>
                  <w:lang w:eastAsia="ja-JP"/>
                </w:rPr>
                <w:t>,...)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F430" w14:textId="77777777" w:rsidR="00AF26FC" w:rsidRPr="0004367D" w:rsidRDefault="00AF26FC" w:rsidP="000725F6">
            <w:pPr>
              <w:pStyle w:val="TAL"/>
              <w:rPr>
                <w:ins w:id="1661" w:author="Author"/>
                <w:lang w:val="en-US" w:eastAsia="ja-JP"/>
              </w:rPr>
            </w:pPr>
            <w:ins w:id="1662" w:author="Author">
              <w:r>
                <w:rPr>
                  <w:lang w:val="en-US" w:eastAsia="ja-JP"/>
                </w:rPr>
                <w:t xml:space="preserve">Maximum </w:t>
              </w:r>
              <w:r w:rsidRPr="00D05748">
                <w:rPr>
                  <w:lang w:val="en-US" w:eastAsia="ja-JP"/>
                </w:rPr>
                <w:t xml:space="preserve">capacity </w:t>
              </w:r>
              <w:r>
                <w:rPr>
                  <w:lang w:val="en-US" w:eastAsia="ja-JP"/>
                </w:rPr>
                <w:t>offered by the transport portion of the NG-gNB</w:t>
              </w:r>
              <w:r w:rsidRPr="00D05748">
                <w:rPr>
                  <w:lang w:val="en-US" w:eastAsia="ja-JP"/>
                </w:rPr>
                <w:t xml:space="preserve"> in kbps</w:t>
              </w:r>
            </w:ins>
          </w:p>
        </w:tc>
      </w:tr>
      <w:tr w:rsidR="00AF26FC" w:rsidRPr="00DB4D57" w14:paraId="231F4C32" w14:textId="77777777" w:rsidTr="000725F6">
        <w:trPr>
          <w:jc w:val="center"/>
          <w:ins w:id="1663" w:author="Autho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E0EE0" w14:textId="77777777" w:rsidR="00AF26FC" w:rsidRPr="0004367D" w:rsidRDefault="00AF26FC" w:rsidP="000725F6">
            <w:pPr>
              <w:pStyle w:val="TAL"/>
              <w:rPr>
                <w:ins w:id="1664" w:author="Author"/>
                <w:lang w:eastAsia="ja-JP"/>
              </w:rPr>
            </w:pPr>
            <w:ins w:id="1665" w:author="Author">
              <w:r w:rsidRPr="0004367D">
                <w:rPr>
                  <w:lang w:eastAsia="ja-JP"/>
                </w:rPr>
                <w:t>DL NGTNL Available Capacity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DA6AD" w14:textId="77777777" w:rsidR="00AF26FC" w:rsidRPr="0004367D" w:rsidRDefault="00AF26FC" w:rsidP="000725F6">
            <w:pPr>
              <w:pStyle w:val="TAL"/>
              <w:rPr>
                <w:ins w:id="1666" w:author="Author"/>
                <w:lang w:eastAsia="ja-JP"/>
              </w:rPr>
            </w:pPr>
            <w:ins w:id="1667" w:author="Author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2C10" w14:textId="77777777" w:rsidR="00AF26FC" w:rsidRPr="0004367D" w:rsidRDefault="00AF26FC" w:rsidP="000725F6">
            <w:pPr>
              <w:pStyle w:val="TAL"/>
              <w:rPr>
                <w:ins w:id="1668" w:author="Author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74D56" w14:textId="77777777" w:rsidR="00AF26FC" w:rsidRPr="0004367D" w:rsidRDefault="00AF26FC" w:rsidP="000725F6">
            <w:pPr>
              <w:pStyle w:val="TAL"/>
              <w:rPr>
                <w:ins w:id="1669" w:author="Author"/>
                <w:szCs w:val="18"/>
                <w:lang w:eastAsia="ja-JP"/>
              </w:rPr>
            </w:pPr>
            <w:ins w:id="1670" w:author="Author">
              <w:r w:rsidRPr="0004367D">
                <w:rPr>
                  <w:lang w:eastAsia="ja-JP"/>
                </w:rPr>
                <w:t>INTEGER (1..</w:t>
              </w:r>
              <w:r w:rsidRPr="0004367D">
                <w:rPr>
                  <w:szCs w:val="18"/>
                  <w:lang w:eastAsia="ja-JP"/>
                </w:rPr>
                <w:t xml:space="preserve"> </w:t>
              </w:r>
              <w:r>
                <w:rPr>
                  <w:szCs w:val="18"/>
                  <w:lang w:eastAsia="ja-JP"/>
                </w:rPr>
                <w:t>100</w:t>
              </w:r>
              <w:r w:rsidRPr="0004367D">
                <w:rPr>
                  <w:lang w:eastAsia="ja-JP"/>
                </w:rPr>
                <w:t>,...)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A8D1" w14:textId="77777777" w:rsidR="00AF26FC" w:rsidRPr="0004367D" w:rsidRDefault="00AF26FC" w:rsidP="000725F6">
            <w:pPr>
              <w:pStyle w:val="TAL"/>
              <w:rPr>
                <w:ins w:id="1671" w:author="Author"/>
                <w:lang w:val="en-US" w:eastAsia="ja-JP"/>
              </w:rPr>
            </w:pPr>
            <w:ins w:id="1672" w:author="Author">
              <w:r w:rsidRPr="0004367D">
                <w:rPr>
                  <w:lang w:val="en-US" w:eastAsia="ja-JP"/>
                </w:rPr>
                <w:t xml:space="preserve">Available capacity over the transport portion </w:t>
              </w:r>
              <w:r>
                <w:rPr>
                  <w:lang w:val="en-US" w:eastAsia="ja-JP"/>
                </w:rPr>
                <w:t>of the NG-gNB</w:t>
              </w:r>
              <w:r w:rsidRPr="0004367D">
                <w:rPr>
                  <w:lang w:val="en-US" w:eastAsia="ja-JP"/>
                </w:rPr>
                <w:t xml:space="preserve"> in </w:t>
              </w:r>
              <w:r>
                <w:rPr>
                  <w:lang w:val="en-US" w:eastAsia="ja-JP"/>
                </w:rPr>
                <w:t xml:space="preserve">percentage. </w:t>
              </w:r>
              <w:r>
                <w:rPr>
                  <w:lang w:val="en-US"/>
                </w:rPr>
                <w:t>Value 100 corresponds to the offered capacity.</w:t>
              </w:r>
            </w:ins>
          </w:p>
        </w:tc>
      </w:tr>
      <w:tr w:rsidR="00AF26FC" w:rsidRPr="00DB4D57" w14:paraId="4C064814" w14:textId="77777777" w:rsidTr="000725F6">
        <w:trPr>
          <w:jc w:val="center"/>
          <w:ins w:id="1673" w:author="Autho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CDCB" w14:textId="77777777" w:rsidR="00AF26FC" w:rsidRPr="0004367D" w:rsidRDefault="00AF26FC" w:rsidP="000725F6">
            <w:pPr>
              <w:pStyle w:val="TAL"/>
              <w:rPr>
                <w:ins w:id="1674" w:author="Author"/>
                <w:lang w:eastAsia="ja-JP"/>
              </w:rPr>
            </w:pPr>
            <w:ins w:id="1675" w:author="Author">
              <w:r>
                <w:rPr>
                  <w:lang w:eastAsia="ja-JP"/>
                </w:rPr>
                <w:t>UL</w:t>
              </w:r>
              <w:r w:rsidRPr="00FD4AC9">
                <w:rPr>
                  <w:lang w:eastAsia="ja-JP"/>
                </w:rPr>
                <w:t xml:space="preserve"> NGTNL </w:t>
              </w:r>
              <w:r>
                <w:rPr>
                  <w:lang w:eastAsia="ja-JP"/>
                </w:rPr>
                <w:t>Offered</w:t>
              </w:r>
              <w:r w:rsidRPr="00FD4AC9">
                <w:rPr>
                  <w:lang w:eastAsia="ja-JP"/>
                </w:rPr>
                <w:t xml:space="preserve"> Capacity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9DFE" w14:textId="77777777" w:rsidR="00AF26FC" w:rsidRPr="0004367D" w:rsidRDefault="00AF26FC" w:rsidP="000725F6">
            <w:pPr>
              <w:pStyle w:val="TAL"/>
              <w:rPr>
                <w:ins w:id="1676" w:author="Author"/>
                <w:lang w:eastAsia="ja-JP"/>
              </w:rPr>
            </w:pPr>
            <w:ins w:id="1677" w:author="Author">
              <w:r w:rsidRPr="00FD4AC9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EA6C" w14:textId="77777777" w:rsidR="00AF26FC" w:rsidRPr="0004367D" w:rsidRDefault="00AF26FC" w:rsidP="000725F6">
            <w:pPr>
              <w:pStyle w:val="TAL"/>
              <w:rPr>
                <w:ins w:id="1678" w:author="Author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1737" w14:textId="77777777" w:rsidR="00AF26FC" w:rsidRPr="0004367D" w:rsidRDefault="00AF26FC" w:rsidP="000725F6">
            <w:pPr>
              <w:pStyle w:val="TAL"/>
              <w:rPr>
                <w:ins w:id="1679" w:author="Author"/>
                <w:lang w:eastAsia="ja-JP"/>
              </w:rPr>
            </w:pPr>
            <w:ins w:id="1680" w:author="Author">
              <w:r w:rsidRPr="00FD4AC9">
                <w:rPr>
                  <w:lang w:eastAsia="ja-JP"/>
                </w:rPr>
                <w:t>INTEGER (1..</w:t>
              </w:r>
              <w:r w:rsidRPr="00FD4AC9">
                <w:rPr>
                  <w:szCs w:val="18"/>
                  <w:lang w:eastAsia="ja-JP"/>
                </w:rPr>
                <w:t xml:space="preserve"> 16777216</w:t>
              </w:r>
              <w:r w:rsidRPr="00FD4AC9">
                <w:rPr>
                  <w:lang w:eastAsia="ja-JP"/>
                </w:rPr>
                <w:t>,...)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549F" w14:textId="77777777" w:rsidR="00AF26FC" w:rsidRPr="0004367D" w:rsidRDefault="00AF26FC" w:rsidP="000725F6">
            <w:pPr>
              <w:pStyle w:val="TAL"/>
              <w:rPr>
                <w:ins w:id="1681" w:author="Author"/>
                <w:lang w:val="en-US" w:eastAsia="ja-JP"/>
              </w:rPr>
            </w:pPr>
            <w:ins w:id="1682" w:author="Author">
              <w:r>
                <w:rPr>
                  <w:lang w:val="en-US" w:eastAsia="ja-JP"/>
                </w:rPr>
                <w:t xml:space="preserve">Maximum </w:t>
              </w:r>
              <w:r w:rsidRPr="003168A3">
                <w:rPr>
                  <w:lang w:val="en-US" w:eastAsia="ja-JP"/>
                </w:rPr>
                <w:t xml:space="preserve">capacity </w:t>
              </w:r>
              <w:r>
                <w:rPr>
                  <w:lang w:val="en-US" w:eastAsia="ja-JP"/>
                </w:rPr>
                <w:t>offered by the transport portion of the NG-gNB</w:t>
              </w:r>
              <w:r w:rsidRPr="003168A3">
                <w:rPr>
                  <w:lang w:val="en-US" w:eastAsia="ja-JP"/>
                </w:rPr>
                <w:t xml:space="preserve"> in kbps</w:t>
              </w:r>
            </w:ins>
          </w:p>
        </w:tc>
      </w:tr>
      <w:tr w:rsidR="00AF26FC" w:rsidRPr="00DB4D57" w14:paraId="22747188" w14:textId="77777777" w:rsidTr="000725F6">
        <w:trPr>
          <w:jc w:val="center"/>
          <w:ins w:id="1683" w:author="Autho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80BE5" w14:textId="77777777" w:rsidR="00AF26FC" w:rsidRPr="0004367D" w:rsidRDefault="00AF26FC" w:rsidP="000725F6">
            <w:pPr>
              <w:pStyle w:val="TAL"/>
              <w:rPr>
                <w:ins w:id="1684" w:author="Author"/>
                <w:lang w:eastAsia="ja-JP"/>
              </w:rPr>
            </w:pPr>
            <w:ins w:id="1685" w:author="Author">
              <w:r w:rsidRPr="0004367D">
                <w:rPr>
                  <w:lang w:eastAsia="ja-JP"/>
                </w:rPr>
                <w:t>UL NGTNL Available Capacity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D27DB" w14:textId="77777777" w:rsidR="00AF26FC" w:rsidRPr="0004367D" w:rsidRDefault="00AF26FC" w:rsidP="000725F6">
            <w:pPr>
              <w:pStyle w:val="TAL"/>
              <w:rPr>
                <w:ins w:id="1686" w:author="Author"/>
                <w:lang w:eastAsia="ja-JP"/>
              </w:rPr>
            </w:pPr>
            <w:ins w:id="1687" w:author="Author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EA55" w14:textId="77777777" w:rsidR="00AF26FC" w:rsidRPr="0004367D" w:rsidRDefault="00AF26FC" w:rsidP="000725F6">
            <w:pPr>
              <w:pStyle w:val="TAL"/>
              <w:rPr>
                <w:ins w:id="1688" w:author="Author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7653" w14:textId="77777777" w:rsidR="00AF26FC" w:rsidRPr="0004367D" w:rsidRDefault="00AF26FC" w:rsidP="000725F6">
            <w:pPr>
              <w:pStyle w:val="TAL"/>
              <w:rPr>
                <w:ins w:id="1689" w:author="Author"/>
                <w:lang w:eastAsia="ja-JP"/>
              </w:rPr>
            </w:pPr>
            <w:ins w:id="1690" w:author="Author">
              <w:r w:rsidRPr="0004367D">
                <w:rPr>
                  <w:lang w:eastAsia="ja-JP"/>
                </w:rPr>
                <w:t>INTEGER (1..</w:t>
              </w:r>
              <w:r w:rsidRPr="0004367D">
                <w:rPr>
                  <w:szCs w:val="18"/>
                  <w:lang w:eastAsia="ja-JP"/>
                </w:rPr>
                <w:t xml:space="preserve"> </w:t>
              </w:r>
              <w:r>
                <w:rPr>
                  <w:szCs w:val="18"/>
                  <w:lang w:eastAsia="ja-JP"/>
                </w:rPr>
                <w:t>100</w:t>
              </w:r>
              <w:r w:rsidRPr="0004367D">
                <w:rPr>
                  <w:lang w:eastAsia="ja-JP"/>
                </w:rPr>
                <w:t>,...)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37DF" w14:textId="77777777" w:rsidR="00AF26FC" w:rsidRPr="00DB4D57" w:rsidRDefault="00AF26FC" w:rsidP="000725F6">
            <w:pPr>
              <w:pStyle w:val="TAL"/>
              <w:rPr>
                <w:ins w:id="1691" w:author="Author"/>
                <w:lang w:val="en-US" w:eastAsia="ja-JP"/>
              </w:rPr>
            </w:pPr>
            <w:ins w:id="1692" w:author="Author">
              <w:r w:rsidRPr="0004367D">
                <w:rPr>
                  <w:lang w:val="en-US" w:eastAsia="ja-JP"/>
                </w:rPr>
                <w:t xml:space="preserve">Available capacity over the transport portion </w:t>
              </w:r>
              <w:r>
                <w:rPr>
                  <w:lang w:val="en-US" w:eastAsia="ja-JP"/>
                </w:rPr>
                <w:t>of the NG-gNB</w:t>
              </w:r>
              <w:r w:rsidDel="00C34F4B">
                <w:rPr>
                  <w:lang w:val="en-US" w:eastAsia="ja-JP"/>
                </w:rPr>
                <w:t xml:space="preserve"> </w:t>
              </w:r>
              <w:r w:rsidRPr="0004367D">
                <w:rPr>
                  <w:lang w:val="en-US" w:eastAsia="ja-JP"/>
                </w:rPr>
                <w:t xml:space="preserve">in </w:t>
              </w:r>
              <w:r>
                <w:rPr>
                  <w:lang w:val="en-US" w:eastAsia="ja-JP"/>
                </w:rPr>
                <w:t xml:space="preserve">percentage. </w:t>
              </w:r>
              <w:r>
                <w:rPr>
                  <w:lang w:val="en-US"/>
                </w:rPr>
                <w:t>Value 100 corresponds to the offered capacity.</w:t>
              </w:r>
            </w:ins>
          </w:p>
        </w:tc>
      </w:tr>
    </w:tbl>
    <w:p w14:paraId="68342A46" w14:textId="77777777" w:rsidR="00AF26FC" w:rsidRPr="00DB4D57" w:rsidRDefault="00AF26FC" w:rsidP="00AF26FC">
      <w:pPr>
        <w:jc w:val="both"/>
        <w:rPr>
          <w:ins w:id="1693" w:author="Author"/>
          <w:lang w:val="en-US"/>
        </w:rPr>
      </w:pPr>
    </w:p>
    <w:p w14:paraId="25938620" w14:textId="77777777" w:rsidR="009261A0" w:rsidRPr="004D1AC8" w:rsidRDefault="009261A0" w:rsidP="009261A0">
      <w:pPr>
        <w:pStyle w:val="Heading4"/>
        <w:rPr>
          <w:ins w:id="1694" w:author="Nokia" w:date="2020-04-09T21:34:00Z"/>
          <w:lang w:val="en-US"/>
        </w:rPr>
      </w:pPr>
      <w:bookmarkStart w:id="1695" w:name="_Toc14207849"/>
      <w:ins w:id="1696" w:author="Nokia" w:date="2020-04-09T21:34:00Z">
        <w:r w:rsidRPr="0004367D">
          <w:t>9.2.</w:t>
        </w:r>
        <w:r>
          <w:t>2.</w:t>
        </w:r>
        <w:r w:rsidRPr="0004367D">
          <w:t>xx</w:t>
        </w:r>
        <w:r>
          <w:t>2</w:t>
        </w:r>
        <w:r w:rsidRPr="0004367D">
          <w:tab/>
        </w:r>
        <w:r>
          <w:t>F1</w:t>
        </w:r>
        <w:r w:rsidRPr="0004367D">
          <w:t xml:space="preserve"> TNL </w:t>
        </w:r>
        <w:r>
          <w:t>Capacity</w:t>
        </w:r>
        <w:r w:rsidRPr="0004367D">
          <w:t xml:space="preserve"> Indicator</w:t>
        </w:r>
      </w:ins>
    </w:p>
    <w:p w14:paraId="278D3A84" w14:textId="77777777" w:rsidR="009261A0" w:rsidRPr="0004367D" w:rsidRDefault="009261A0" w:rsidP="009261A0">
      <w:pPr>
        <w:rPr>
          <w:ins w:id="1697" w:author="Nokia" w:date="2020-04-09T21:34:00Z"/>
          <w:lang w:val="en-US"/>
        </w:rPr>
      </w:pPr>
      <w:ins w:id="1698" w:author="Nokia" w:date="2020-04-09T21:34:00Z">
        <w:r w:rsidRPr="0004367D">
          <w:rPr>
            <w:lang w:val="en-US"/>
          </w:rPr>
          <w:t xml:space="preserve">The </w:t>
        </w:r>
        <w:r>
          <w:rPr>
            <w:i/>
            <w:iCs/>
            <w:lang w:val="en-US"/>
          </w:rPr>
          <w:t>F1</w:t>
        </w:r>
        <w:r w:rsidRPr="0004367D">
          <w:rPr>
            <w:i/>
            <w:iCs/>
            <w:lang w:val="en-US"/>
          </w:rPr>
          <w:t xml:space="preserve"> TNL </w:t>
        </w:r>
        <w:r>
          <w:rPr>
            <w:i/>
            <w:iCs/>
            <w:lang w:val="en-US"/>
          </w:rPr>
          <w:t>Capacity</w:t>
        </w:r>
        <w:r w:rsidRPr="0004367D">
          <w:rPr>
            <w:i/>
            <w:iCs/>
            <w:lang w:val="en-US"/>
          </w:rPr>
          <w:t xml:space="preserve"> Indicator</w:t>
        </w:r>
        <w:r w:rsidRPr="0004367D">
          <w:rPr>
            <w:lang w:val="en-US"/>
          </w:rPr>
          <w:t xml:space="preserve"> IE indicates the</w:t>
        </w:r>
        <w:r w:rsidRPr="0009395D">
          <w:rPr>
            <w:lang w:val="en-US"/>
          </w:rPr>
          <w:t xml:space="preserve"> </w:t>
        </w:r>
        <w:r>
          <w:rPr>
            <w:lang w:val="en-US"/>
          </w:rPr>
          <w:t>offered and</w:t>
        </w:r>
        <w:r w:rsidRPr="0004367D">
          <w:rPr>
            <w:lang w:val="en-US"/>
          </w:rPr>
          <w:t xml:space="preserve"> available capacity of the </w:t>
        </w:r>
        <w:r>
          <w:rPr>
            <w:lang w:val="en-US"/>
          </w:rPr>
          <w:t>F1</w:t>
        </w:r>
        <w:r w:rsidRPr="0004367D">
          <w:rPr>
            <w:lang w:val="en-US"/>
          </w:rPr>
          <w:t xml:space="preserve"> </w:t>
        </w:r>
        <w:r>
          <w:rPr>
            <w:lang w:val="en-US"/>
          </w:rPr>
          <w:t>t</w:t>
        </w:r>
        <w:r w:rsidRPr="0004367D">
          <w:rPr>
            <w:lang w:val="en-US"/>
          </w:rPr>
          <w:t xml:space="preserve">ransport </w:t>
        </w:r>
        <w:r>
          <w:rPr>
            <w:lang w:val="en-US"/>
          </w:rPr>
          <w:t>n</w:t>
        </w:r>
        <w:r w:rsidRPr="0004367D">
          <w:rPr>
            <w:lang w:val="en-US"/>
          </w:rPr>
          <w:t xml:space="preserve">etwork </w:t>
        </w:r>
      </w:ins>
    </w:p>
    <w:tbl>
      <w:tblPr>
        <w:tblW w:w="8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1116"/>
        <w:gridCol w:w="867"/>
        <w:gridCol w:w="2136"/>
        <w:gridCol w:w="2236"/>
      </w:tblGrid>
      <w:tr w:rsidR="009261A0" w:rsidRPr="00DB4D57" w14:paraId="7345EB81" w14:textId="77777777" w:rsidTr="004D1AC8">
        <w:trPr>
          <w:jc w:val="center"/>
          <w:ins w:id="1699" w:author="Nokia" w:date="2020-04-09T21:34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A98F7" w14:textId="77777777" w:rsidR="009261A0" w:rsidRPr="0004367D" w:rsidRDefault="009261A0" w:rsidP="004D1AC8">
            <w:pPr>
              <w:pStyle w:val="TAH"/>
              <w:rPr>
                <w:ins w:id="1700" w:author="Nokia" w:date="2020-04-09T21:34:00Z"/>
                <w:lang w:eastAsia="ja-JP"/>
              </w:rPr>
            </w:pPr>
            <w:ins w:id="1701" w:author="Nokia" w:date="2020-04-09T21:34:00Z">
              <w:r w:rsidRPr="0004367D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B32B7" w14:textId="77777777" w:rsidR="009261A0" w:rsidRPr="0004367D" w:rsidRDefault="009261A0" w:rsidP="004D1AC8">
            <w:pPr>
              <w:pStyle w:val="TAH"/>
              <w:rPr>
                <w:ins w:id="1702" w:author="Nokia" w:date="2020-04-09T21:34:00Z"/>
                <w:lang w:eastAsia="ja-JP"/>
              </w:rPr>
            </w:pPr>
            <w:ins w:id="1703" w:author="Nokia" w:date="2020-04-09T21:34:00Z">
              <w:r w:rsidRPr="0004367D">
                <w:rPr>
                  <w:lang w:eastAsia="ja-JP"/>
                </w:rPr>
                <w:t>Presence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58168" w14:textId="77777777" w:rsidR="009261A0" w:rsidRPr="0004367D" w:rsidRDefault="009261A0" w:rsidP="004D1AC8">
            <w:pPr>
              <w:pStyle w:val="TAH"/>
              <w:rPr>
                <w:ins w:id="1704" w:author="Nokia" w:date="2020-04-09T21:34:00Z"/>
                <w:lang w:eastAsia="ja-JP"/>
              </w:rPr>
            </w:pPr>
            <w:ins w:id="1705" w:author="Nokia" w:date="2020-04-09T21:34:00Z">
              <w:r w:rsidRPr="0004367D">
                <w:rPr>
                  <w:lang w:eastAsia="ja-JP"/>
                </w:rPr>
                <w:t>Range</w:t>
              </w:r>
            </w:ins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22DF9" w14:textId="77777777" w:rsidR="009261A0" w:rsidRPr="0004367D" w:rsidRDefault="009261A0" w:rsidP="004D1AC8">
            <w:pPr>
              <w:pStyle w:val="TAH"/>
              <w:rPr>
                <w:ins w:id="1706" w:author="Nokia" w:date="2020-04-09T21:34:00Z"/>
                <w:lang w:eastAsia="ja-JP"/>
              </w:rPr>
            </w:pPr>
            <w:ins w:id="1707" w:author="Nokia" w:date="2020-04-09T21:34:00Z">
              <w:r w:rsidRPr="0004367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A9655" w14:textId="77777777" w:rsidR="009261A0" w:rsidRPr="0004367D" w:rsidRDefault="009261A0" w:rsidP="004D1AC8">
            <w:pPr>
              <w:pStyle w:val="TAH"/>
              <w:rPr>
                <w:ins w:id="1708" w:author="Nokia" w:date="2020-04-09T21:34:00Z"/>
                <w:lang w:eastAsia="ja-JP"/>
              </w:rPr>
            </w:pPr>
            <w:ins w:id="1709" w:author="Nokia" w:date="2020-04-09T21:34:00Z">
              <w:r w:rsidRPr="0004367D">
                <w:rPr>
                  <w:lang w:eastAsia="ja-JP"/>
                </w:rPr>
                <w:t>Semantics description</w:t>
              </w:r>
            </w:ins>
          </w:p>
        </w:tc>
      </w:tr>
      <w:tr w:rsidR="009261A0" w:rsidRPr="00DB4D57" w14:paraId="53869922" w14:textId="77777777" w:rsidTr="004D1AC8">
        <w:trPr>
          <w:jc w:val="center"/>
          <w:ins w:id="1710" w:author="Nokia" w:date="2020-04-09T21:34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AFA5" w14:textId="77777777" w:rsidR="009261A0" w:rsidRPr="0004367D" w:rsidRDefault="009261A0" w:rsidP="004D1AC8">
            <w:pPr>
              <w:pStyle w:val="TAL"/>
              <w:rPr>
                <w:ins w:id="1711" w:author="Nokia" w:date="2020-04-09T21:34:00Z"/>
                <w:lang w:eastAsia="ja-JP"/>
              </w:rPr>
            </w:pPr>
            <w:ins w:id="1712" w:author="Nokia" w:date="2020-04-09T21:34:00Z">
              <w:r w:rsidRPr="00FD4AC9">
                <w:rPr>
                  <w:lang w:eastAsia="ja-JP"/>
                </w:rPr>
                <w:t xml:space="preserve">DL </w:t>
              </w:r>
              <w:r>
                <w:rPr>
                  <w:lang w:eastAsia="ja-JP"/>
                </w:rPr>
                <w:t xml:space="preserve">F1 </w:t>
              </w:r>
              <w:r w:rsidRPr="00FD4AC9">
                <w:rPr>
                  <w:lang w:eastAsia="ja-JP"/>
                </w:rPr>
                <w:t xml:space="preserve">TNL </w:t>
              </w:r>
              <w:r>
                <w:rPr>
                  <w:lang w:eastAsia="ja-JP"/>
                </w:rPr>
                <w:t>Offered</w:t>
              </w:r>
              <w:r w:rsidRPr="00FD4AC9">
                <w:rPr>
                  <w:lang w:eastAsia="ja-JP"/>
                </w:rPr>
                <w:t xml:space="preserve"> Capacity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297B" w14:textId="77777777" w:rsidR="009261A0" w:rsidRPr="0004367D" w:rsidRDefault="009261A0" w:rsidP="004D1AC8">
            <w:pPr>
              <w:pStyle w:val="TAL"/>
              <w:rPr>
                <w:ins w:id="1713" w:author="Nokia" w:date="2020-04-09T21:34:00Z"/>
                <w:lang w:eastAsia="ja-JP"/>
              </w:rPr>
            </w:pPr>
            <w:ins w:id="1714" w:author="Nokia" w:date="2020-04-09T21:34:00Z">
              <w:r w:rsidRPr="00FD4AC9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13AB" w14:textId="77777777" w:rsidR="009261A0" w:rsidRPr="0004367D" w:rsidRDefault="009261A0" w:rsidP="004D1AC8">
            <w:pPr>
              <w:pStyle w:val="TAL"/>
              <w:rPr>
                <w:ins w:id="1715" w:author="Nokia" w:date="2020-04-09T21:34:00Z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8BF8" w14:textId="77777777" w:rsidR="009261A0" w:rsidRPr="0004367D" w:rsidRDefault="009261A0" w:rsidP="004D1AC8">
            <w:pPr>
              <w:pStyle w:val="TAL"/>
              <w:rPr>
                <w:ins w:id="1716" w:author="Nokia" w:date="2020-04-09T21:34:00Z"/>
                <w:lang w:eastAsia="ja-JP"/>
              </w:rPr>
            </w:pPr>
            <w:ins w:id="1717" w:author="Nokia" w:date="2020-04-09T21:34:00Z">
              <w:r w:rsidRPr="00FD4AC9">
                <w:rPr>
                  <w:lang w:eastAsia="ja-JP"/>
                </w:rPr>
                <w:t>INTEGER (1..</w:t>
              </w:r>
              <w:r w:rsidRPr="00FD4AC9">
                <w:rPr>
                  <w:szCs w:val="18"/>
                  <w:lang w:eastAsia="ja-JP"/>
                </w:rPr>
                <w:t xml:space="preserve"> 16777216</w:t>
              </w:r>
              <w:r w:rsidRPr="00FD4AC9">
                <w:rPr>
                  <w:lang w:eastAsia="ja-JP"/>
                </w:rPr>
                <w:t>,...)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84E1" w14:textId="77777777" w:rsidR="009261A0" w:rsidRPr="0004367D" w:rsidRDefault="009261A0" w:rsidP="004D1AC8">
            <w:pPr>
              <w:pStyle w:val="TAL"/>
              <w:rPr>
                <w:ins w:id="1718" w:author="Nokia" w:date="2020-04-09T21:34:00Z"/>
                <w:lang w:val="en-US" w:eastAsia="ja-JP"/>
              </w:rPr>
            </w:pPr>
            <w:ins w:id="1719" w:author="Nokia" w:date="2020-04-09T21:34:00Z">
              <w:r>
                <w:rPr>
                  <w:lang w:val="en-US" w:eastAsia="ja-JP"/>
                </w:rPr>
                <w:t xml:space="preserve">Maximum </w:t>
              </w:r>
              <w:r w:rsidRPr="00D05748">
                <w:rPr>
                  <w:lang w:val="en-US" w:eastAsia="ja-JP"/>
                </w:rPr>
                <w:t xml:space="preserve">capacity </w:t>
              </w:r>
              <w:r>
                <w:rPr>
                  <w:lang w:val="en-US" w:eastAsia="ja-JP"/>
                </w:rPr>
                <w:t>offered by the transport portion of F1-U</w:t>
              </w:r>
              <w:r w:rsidRPr="00D05748">
                <w:rPr>
                  <w:lang w:val="en-US" w:eastAsia="ja-JP"/>
                </w:rPr>
                <w:t xml:space="preserve"> in kbps</w:t>
              </w:r>
            </w:ins>
          </w:p>
        </w:tc>
      </w:tr>
      <w:tr w:rsidR="009261A0" w:rsidRPr="00DB4D57" w14:paraId="79289C28" w14:textId="77777777" w:rsidTr="004D1AC8">
        <w:trPr>
          <w:jc w:val="center"/>
          <w:ins w:id="1720" w:author="Nokia" w:date="2020-04-09T21:34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D8EAE" w14:textId="77777777" w:rsidR="009261A0" w:rsidRPr="0004367D" w:rsidRDefault="009261A0" w:rsidP="004D1AC8">
            <w:pPr>
              <w:pStyle w:val="TAL"/>
              <w:rPr>
                <w:ins w:id="1721" w:author="Nokia" w:date="2020-04-09T21:34:00Z"/>
                <w:lang w:eastAsia="ja-JP"/>
              </w:rPr>
            </w:pPr>
            <w:ins w:id="1722" w:author="Nokia" w:date="2020-04-09T21:34:00Z">
              <w:r w:rsidRPr="0004367D">
                <w:rPr>
                  <w:lang w:eastAsia="ja-JP"/>
                </w:rPr>
                <w:t xml:space="preserve">DL </w:t>
              </w:r>
              <w:r>
                <w:rPr>
                  <w:lang w:eastAsia="ja-JP"/>
                </w:rPr>
                <w:t xml:space="preserve">F1 </w:t>
              </w:r>
              <w:r w:rsidRPr="0004367D">
                <w:rPr>
                  <w:lang w:eastAsia="ja-JP"/>
                </w:rPr>
                <w:t>TNL Available Capacity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7A78A" w14:textId="77777777" w:rsidR="009261A0" w:rsidRPr="0004367D" w:rsidRDefault="009261A0" w:rsidP="004D1AC8">
            <w:pPr>
              <w:pStyle w:val="TAL"/>
              <w:rPr>
                <w:ins w:id="1723" w:author="Nokia" w:date="2020-04-09T21:34:00Z"/>
                <w:lang w:eastAsia="ja-JP"/>
              </w:rPr>
            </w:pPr>
            <w:ins w:id="1724" w:author="Nokia" w:date="2020-04-09T21:34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3C8F" w14:textId="77777777" w:rsidR="009261A0" w:rsidRPr="0004367D" w:rsidRDefault="009261A0" w:rsidP="004D1AC8">
            <w:pPr>
              <w:pStyle w:val="TAL"/>
              <w:rPr>
                <w:ins w:id="1725" w:author="Nokia" w:date="2020-04-09T21:34:00Z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73B94" w14:textId="77777777" w:rsidR="009261A0" w:rsidRPr="0004367D" w:rsidRDefault="009261A0" w:rsidP="004D1AC8">
            <w:pPr>
              <w:pStyle w:val="TAL"/>
              <w:rPr>
                <w:ins w:id="1726" w:author="Nokia" w:date="2020-04-09T21:34:00Z"/>
                <w:szCs w:val="18"/>
                <w:lang w:eastAsia="ja-JP"/>
              </w:rPr>
            </w:pPr>
            <w:ins w:id="1727" w:author="Nokia" w:date="2020-04-09T21:34:00Z">
              <w:r w:rsidRPr="0004367D">
                <w:rPr>
                  <w:lang w:eastAsia="ja-JP"/>
                </w:rPr>
                <w:t>INTEGER (1..</w:t>
              </w:r>
              <w:r w:rsidRPr="0004367D">
                <w:rPr>
                  <w:szCs w:val="18"/>
                  <w:lang w:eastAsia="ja-JP"/>
                </w:rPr>
                <w:t xml:space="preserve"> </w:t>
              </w:r>
              <w:r>
                <w:rPr>
                  <w:szCs w:val="18"/>
                  <w:lang w:eastAsia="ja-JP"/>
                </w:rPr>
                <w:t>100</w:t>
              </w:r>
              <w:r w:rsidRPr="0004367D">
                <w:rPr>
                  <w:lang w:eastAsia="ja-JP"/>
                </w:rPr>
                <w:t>,...)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5989" w14:textId="77777777" w:rsidR="009261A0" w:rsidRPr="0004367D" w:rsidRDefault="009261A0" w:rsidP="004D1AC8">
            <w:pPr>
              <w:pStyle w:val="TAL"/>
              <w:rPr>
                <w:ins w:id="1728" w:author="Nokia" w:date="2020-04-09T21:34:00Z"/>
                <w:lang w:val="en-US" w:eastAsia="ja-JP"/>
              </w:rPr>
            </w:pPr>
            <w:ins w:id="1729" w:author="Nokia" w:date="2020-04-09T21:34:00Z">
              <w:r w:rsidRPr="0004367D">
                <w:rPr>
                  <w:lang w:val="en-US" w:eastAsia="ja-JP"/>
                </w:rPr>
                <w:t xml:space="preserve">Available capacity over the transport portion </w:t>
              </w:r>
              <w:r>
                <w:rPr>
                  <w:lang w:val="en-US" w:eastAsia="ja-JP"/>
                </w:rPr>
                <w:t>of F1-U</w:t>
              </w:r>
              <w:r w:rsidRPr="0004367D">
                <w:rPr>
                  <w:lang w:val="en-US" w:eastAsia="ja-JP"/>
                </w:rPr>
                <w:t xml:space="preserve"> in </w:t>
              </w:r>
              <w:r>
                <w:rPr>
                  <w:lang w:val="en-US" w:eastAsia="ja-JP"/>
                </w:rPr>
                <w:t xml:space="preserve">percentage. </w:t>
              </w:r>
              <w:r>
                <w:rPr>
                  <w:lang w:val="en-US"/>
                </w:rPr>
                <w:t>Value 100 corresponds to the offered capacity.</w:t>
              </w:r>
            </w:ins>
          </w:p>
        </w:tc>
      </w:tr>
      <w:tr w:rsidR="009261A0" w:rsidRPr="00DB4D57" w14:paraId="133B7E7A" w14:textId="77777777" w:rsidTr="004D1AC8">
        <w:trPr>
          <w:jc w:val="center"/>
          <w:ins w:id="1730" w:author="Nokia" w:date="2020-04-09T21:34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9DFF" w14:textId="77777777" w:rsidR="009261A0" w:rsidRPr="0004367D" w:rsidRDefault="009261A0" w:rsidP="004D1AC8">
            <w:pPr>
              <w:pStyle w:val="TAL"/>
              <w:rPr>
                <w:ins w:id="1731" w:author="Nokia" w:date="2020-04-09T21:34:00Z"/>
                <w:lang w:eastAsia="ja-JP"/>
              </w:rPr>
            </w:pPr>
            <w:ins w:id="1732" w:author="Nokia" w:date="2020-04-09T21:34:00Z">
              <w:r>
                <w:rPr>
                  <w:lang w:eastAsia="ja-JP"/>
                </w:rPr>
                <w:t>UL</w:t>
              </w:r>
              <w:r w:rsidRPr="00FD4AC9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F1 </w:t>
              </w:r>
              <w:r w:rsidRPr="00FD4AC9">
                <w:rPr>
                  <w:lang w:eastAsia="ja-JP"/>
                </w:rPr>
                <w:t xml:space="preserve">TNL </w:t>
              </w:r>
              <w:r>
                <w:rPr>
                  <w:lang w:eastAsia="ja-JP"/>
                </w:rPr>
                <w:t>Offered</w:t>
              </w:r>
              <w:r w:rsidRPr="00FD4AC9">
                <w:rPr>
                  <w:lang w:eastAsia="ja-JP"/>
                </w:rPr>
                <w:t xml:space="preserve"> Capacity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1608" w14:textId="77777777" w:rsidR="009261A0" w:rsidRPr="0004367D" w:rsidRDefault="009261A0" w:rsidP="004D1AC8">
            <w:pPr>
              <w:pStyle w:val="TAL"/>
              <w:rPr>
                <w:ins w:id="1733" w:author="Nokia" w:date="2020-04-09T21:34:00Z"/>
                <w:lang w:eastAsia="ja-JP"/>
              </w:rPr>
            </w:pPr>
            <w:ins w:id="1734" w:author="Nokia" w:date="2020-04-09T21:34:00Z">
              <w:r w:rsidRPr="00FD4AC9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F4F1" w14:textId="77777777" w:rsidR="009261A0" w:rsidRPr="0004367D" w:rsidRDefault="009261A0" w:rsidP="004D1AC8">
            <w:pPr>
              <w:pStyle w:val="TAL"/>
              <w:rPr>
                <w:ins w:id="1735" w:author="Nokia" w:date="2020-04-09T21:34:00Z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98B0" w14:textId="77777777" w:rsidR="009261A0" w:rsidRPr="0004367D" w:rsidRDefault="009261A0" w:rsidP="004D1AC8">
            <w:pPr>
              <w:pStyle w:val="TAL"/>
              <w:rPr>
                <w:ins w:id="1736" w:author="Nokia" w:date="2020-04-09T21:34:00Z"/>
                <w:lang w:eastAsia="ja-JP"/>
              </w:rPr>
            </w:pPr>
            <w:ins w:id="1737" w:author="Nokia" w:date="2020-04-09T21:34:00Z">
              <w:r w:rsidRPr="00FD4AC9">
                <w:rPr>
                  <w:lang w:eastAsia="ja-JP"/>
                </w:rPr>
                <w:t>INTEGER (1..</w:t>
              </w:r>
              <w:r w:rsidRPr="00FD4AC9">
                <w:rPr>
                  <w:szCs w:val="18"/>
                  <w:lang w:eastAsia="ja-JP"/>
                </w:rPr>
                <w:t xml:space="preserve"> 16777216</w:t>
              </w:r>
              <w:r w:rsidRPr="00FD4AC9">
                <w:rPr>
                  <w:lang w:eastAsia="ja-JP"/>
                </w:rPr>
                <w:t>,...)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A1A8" w14:textId="77777777" w:rsidR="009261A0" w:rsidRPr="0004367D" w:rsidRDefault="009261A0" w:rsidP="004D1AC8">
            <w:pPr>
              <w:pStyle w:val="TAL"/>
              <w:rPr>
                <w:ins w:id="1738" w:author="Nokia" w:date="2020-04-09T21:34:00Z"/>
                <w:lang w:val="en-US" w:eastAsia="ja-JP"/>
              </w:rPr>
            </w:pPr>
            <w:ins w:id="1739" w:author="Nokia" w:date="2020-04-09T21:34:00Z">
              <w:r>
                <w:rPr>
                  <w:lang w:val="en-US" w:eastAsia="ja-JP"/>
                </w:rPr>
                <w:t xml:space="preserve">Maximum </w:t>
              </w:r>
              <w:r w:rsidRPr="003168A3">
                <w:rPr>
                  <w:lang w:val="en-US" w:eastAsia="ja-JP"/>
                </w:rPr>
                <w:t xml:space="preserve">capacity </w:t>
              </w:r>
              <w:r>
                <w:rPr>
                  <w:lang w:val="en-US" w:eastAsia="ja-JP"/>
                </w:rPr>
                <w:t>offered by the transport portion of F1-U</w:t>
              </w:r>
              <w:r w:rsidRPr="003168A3">
                <w:rPr>
                  <w:lang w:val="en-US" w:eastAsia="ja-JP"/>
                </w:rPr>
                <w:t xml:space="preserve"> in kbps</w:t>
              </w:r>
            </w:ins>
          </w:p>
        </w:tc>
      </w:tr>
      <w:tr w:rsidR="009261A0" w:rsidRPr="00DB4D57" w14:paraId="04195E1C" w14:textId="77777777" w:rsidTr="004D1AC8">
        <w:trPr>
          <w:jc w:val="center"/>
          <w:ins w:id="1740" w:author="Nokia" w:date="2020-04-09T21:34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DCFE" w14:textId="77777777" w:rsidR="009261A0" w:rsidRPr="0004367D" w:rsidRDefault="009261A0" w:rsidP="004D1AC8">
            <w:pPr>
              <w:pStyle w:val="TAL"/>
              <w:rPr>
                <w:ins w:id="1741" w:author="Nokia" w:date="2020-04-09T21:34:00Z"/>
                <w:lang w:eastAsia="ja-JP"/>
              </w:rPr>
            </w:pPr>
            <w:ins w:id="1742" w:author="Nokia" w:date="2020-04-09T21:34:00Z">
              <w:r w:rsidRPr="0004367D">
                <w:rPr>
                  <w:lang w:eastAsia="ja-JP"/>
                </w:rPr>
                <w:t xml:space="preserve">UL </w:t>
              </w:r>
              <w:r>
                <w:rPr>
                  <w:lang w:eastAsia="ja-JP"/>
                </w:rPr>
                <w:t xml:space="preserve">F1 </w:t>
              </w:r>
              <w:r w:rsidRPr="0004367D">
                <w:rPr>
                  <w:lang w:eastAsia="ja-JP"/>
                </w:rPr>
                <w:t>TNL Available Capacity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DF1D7" w14:textId="77777777" w:rsidR="009261A0" w:rsidRPr="0004367D" w:rsidRDefault="009261A0" w:rsidP="004D1AC8">
            <w:pPr>
              <w:pStyle w:val="TAL"/>
              <w:rPr>
                <w:ins w:id="1743" w:author="Nokia" w:date="2020-04-09T21:34:00Z"/>
                <w:lang w:eastAsia="ja-JP"/>
              </w:rPr>
            </w:pPr>
            <w:ins w:id="1744" w:author="Nokia" w:date="2020-04-09T21:34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786E" w14:textId="77777777" w:rsidR="009261A0" w:rsidRPr="0004367D" w:rsidRDefault="009261A0" w:rsidP="004D1AC8">
            <w:pPr>
              <w:pStyle w:val="TAL"/>
              <w:rPr>
                <w:ins w:id="1745" w:author="Nokia" w:date="2020-04-09T21:34:00Z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FE0F" w14:textId="77777777" w:rsidR="009261A0" w:rsidRPr="0004367D" w:rsidRDefault="009261A0" w:rsidP="004D1AC8">
            <w:pPr>
              <w:pStyle w:val="TAL"/>
              <w:rPr>
                <w:ins w:id="1746" w:author="Nokia" w:date="2020-04-09T21:34:00Z"/>
                <w:lang w:eastAsia="ja-JP"/>
              </w:rPr>
            </w:pPr>
            <w:ins w:id="1747" w:author="Nokia" w:date="2020-04-09T21:34:00Z">
              <w:r w:rsidRPr="0004367D">
                <w:rPr>
                  <w:lang w:eastAsia="ja-JP"/>
                </w:rPr>
                <w:t>INTEGER (1..</w:t>
              </w:r>
              <w:r w:rsidRPr="0004367D">
                <w:rPr>
                  <w:szCs w:val="18"/>
                  <w:lang w:eastAsia="ja-JP"/>
                </w:rPr>
                <w:t xml:space="preserve"> </w:t>
              </w:r>
              <w:r>
                <w:rPr>
                  <w:szCs w:val="18"/>
                  <w:lang w:eastAsia="ja-JP"/>
                </w:rPr>
                <w:t>100</w:t>
              </w:r>
              <w:r w:rsidRPr="0004367D">
                <w:rPr>
                  <w:lang w:eastAsia="ja-JP"/>
                </w:rPr>
                <w:t>,...)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6715" w14:textId="77777777" w:rsidR="009261A0" w:rsidRPr="00DB4D57" w:rsidRDefault="009261A0" w:rsidP="004D1AC8">
            <w:pPr>
              <w:pStyle w:val="TAL"/>
              <w:rPr>
                <w:ins w:id="1748" w:author="Nokia" w:date="2020-04-09T21:34:00Z"/>
                <w:lang w:val="en-US" w:eastAsia="ja-JP"/>
              </w:rPr>
            </w:pPr>
            <w:ins w:id="1749" w:author="Nokia" w:date="2020-04-09T21:34:00Z">
              <w:r w:rsidRPr="0004367D">
                <w:rPr>
                  <w:lang w:val="en-US" w:eastAsia="ja-JP"/>
                </w:rPr>
                <w:t xml:space="preserve">Available capacity over the transport portion </w:t>
              </w:r>
              <w:r>
                <w:rPr>
                  <w:lang w:val="en-US" w:eastAsia="ja-JP"/>
                </w:rPr>
                <w:t>of F1-U</w:t>
              </w:r>
              <w:r w:rsidDel="00C34F4B">
                <w:rPr>
                  <w:lang w:val="en-US" w:eastAsia="ja-JP"/>
                </w:rPr>
                <w:t xml:space="preserve"> </w:t>
              </w:r>
              <w:r w:rsidRPr="0004367D">
                <w:rPr>
                  <w:lang w:val="en-US" w:eastAsia="ja-JP"/>
                </w:rPr>
                <w:t xml:space="preserve">in </w:t>
              </w:r>
              <w:r>
                <w:rPr>
                  <w:lang w:val="en-US" w:eastAsia="ja-JP"/>
                </w:rPr>
                <w:t xml:space="preserve">percentage. </w:t>
              </w:r>
              <w:r>
                <w:rPr>
                  <w:lang w:val="en-US"/>
                </w:rPr>
                <w:t>Value 100 corresponds to the offered capacity.</w:t>
              </w:r>
            </w:ins>
          </w:p>
        </w:tc>
      </w:tr>
    </w:tbl>
    <w:p w14:paraId="4856C5AC" w14:textId="77777777" w:rsidR="009261A0" w:rsidRDefault="009261A0" w:rsidP="00AF26FC">
      <w:pPr>
        <w:pStyle w:val="Heading4"/>
        <w:rPr>
          <w:ins w:id="1750" w:author="Nokia" w:date="2020-04-09T21:34:00Z"/>
          <w:lang w:val="fr-FR"/>
        </w:rPr>
      </w:pPr>
    </w:p>
    <w:p w14:paraId="34469E4A" w14:textId="7A5FCD60" w:rsidR="00AF26FC" w:rsidRPr="000C374A" w:rsidRDefault="00AF26FC" w:rsidP="00AF26FC">
      <w:pPr>
        <w:pStyle w:val="Heading4"/>
        <w:rPr>
          <w:ins w:id="1751" w:author="Author"/>
          <w:lang w:val="fr-FR"/>
        </w:rPr>
      </w:pPr>
      <w:ins w:id="1752" w:author="Author">
        <w:r w:rsidRPr="000C374A">
          <w:rPr>
            <w:lang w:val="fr-FR"/>
          </w:rPr>
          <w:t>9.2.2.yy</w:t>
        </w:r>
        <w:r w:rsidRPr="000C374A">
          <w:rPr>
            <w:lang w:val="fr-FR"/>
          </w:rPr>
          <w:tab/>
          <w:t xml:space="preserve">Radio Resource </w:t>
        </w:r>
        <w:proofErr w:type="spellStart"/>
        <w:r w:rsidRPr="000C374A">
          <w:rPr>
            <w:lang w:val="fr-FR"/>
          </w:rPr>
          <w:t>Status</w:t>
        </w:r>
        <w:bookmarkEnd w:id="1695"/>
        <w:proofErr w:type="spellEnd"/>
      </w:ins>
    </w:p>
    <w:p w14:paraId="14335514" w14:textId="1D7564FB" w:rsidR="00AF26FC" w:rsidRPr="0004367D" w:rsidRDefault="00AF26FC" w:rsidP="00AF26FC">
      <w:pPr>
        <w:rPr>
          <w:ins w:id="1753" w:author="Author"/>
          <w:lang w:val="en-US"/>
        </w:rPr>
      </w:pPr>
      <w:ins w:id="1754" w:author="Author">
        <w:r w:rsidRPr="0004367D">
          <w:rPr>
            <w:lang w:val="en-US"/>
          </w:rPr>
          <w:t xml:space="preserve">The </w:t>
        </w:r>
        <w:r w:rsidRPr="0004367D">
          <w:rPr>
            <w:i/>
            <w:iCs/>
            <w:lang w:val="en-US"/>
          </w:rPr>
          <w:t>Radio</w:t>
        </w:r>
        <w:r w:rsidRPr="0004367D">
          <w:rPr>
            <w:lang w:val="en-US"/>
          </w:rPr>
          <w:t xml:space="preserve"> </w:t>
        </w:r>
        <w:r w:rsidRPr="0004367D">
          <w:rPr>
            <w:i/>
            <w:iCs/>
            <w:lang w:val="en-US"/>
          </w:rPr>
          <w:t>Resource Status</w:t>
        </w:r>
        <w:r w:rsidRPr="0004367D">
          <w:rPr>
            <w:lang w:val="en-US"/>
          </w:rPr>
          <w:t xml:space="preserve"> IE indicates the usage of the PRBs per</w:t>
        </w:r>
        <w:r>
          <w:rPr>
            <w:lang w:val="en-US"/>
          </w:rPr>
          <w:t xml:space="preserve"> cell and per</w:t>
        </w:r>
        <w:r w:rsidRPr="0004367D">
          <w:rPr>
            <w:lang w:val="en-US"/>
          </w:rPr>
          <w:t xml:space="preserve"> SSB area </w:t>
        </w:r>
        <w:r w:rsidRPr="0004367D">
          <w:rPr>
            <w:lang w:val="en-US" w:eastAsia="zh-CN"/>
          </w:rPr>
          <w:t xml:space="preserve">for all traffic </w:t>
        </w:r>
        <w:r w:rsidRPr="0004367D">
          <w:rPr>
            <w:lang w:val="en-US"/>
          </w:rPr>
          <w:t>in Downlink and Uplink</w:t>
        </w:r>
        <w:r>
          <w:rPr>
            <w:rFonts w:hint="eastAsia"/>
            <w:lang w:val="en-US" w:eastAsia="zh-CN"/>
          </w:rPr>
          <w:t xml:space="preserve"> </w:t>
        </w:r>
        <w:r w:rsidRPr="00A762A1">
          <w:rPr>
            <w:lang w:val="en-US" w:eastAsia="zh-CN"/>
          </w:rPr>
          <w:t>and the usage of PDCCH CCEs for Downlink and Uplink scheduling</w:t>
        </w:r>
        <w:r w:rsidRPr="0004367D">
          <w:rPr>
            <w:lang w:val="en-US"/>
          </w:rPr>
          <w:t>.</w:t>
        </w:r>
      </w:ins>
      <w:ins w:id="1755" w:author="Nokia" w:date="2020-04-09T20:38:00Z">
        <w:r w:rsidR="00062107">
          <w:rPr>
            <w:lang w:val="en-US"/>
          </w:rPr>
          <w:t xml:space="preserve"> </w:t>
        </w:r>
      </w:ins>
      <w:ins w:id="1756" w:author="Nokia" w:date="2020-04-09T20:39:00Z">
        <w:r w:rsidR="00062107" w:rsidRPr="00062107">
          <w:rPr>
            <w:lang w:val="en-US"/>
          </w:rPr>
          <w:t>If NR access is shared, reported values are relative to maximum available resources configured by O&amp;M</w:t>
        </w:r>
        <w:r w:rsidR="00062107">
          <w:rPr>
            <w:lang w:val="en-US"/>
          </w:rPr>
          <w:t>.</w:t>
        </w:r>
      </w:ins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7"/>
        <w:gridCol w:w="1117"/>
        <w:gridCol w:w="866"/>
        <w:gridCol w:w="2135"/>
        <w:gridCol w:w="2235"/>
      </w:tblGrid>
      <w:tr w:rsidR="00AF26FC" w:rsidRPr="00DB4D57" w14:paraId="1E2E20B3" w14:textId="77777777" w:rsidTr="000725F6">
        <w:trPr>
          <w:jc w:val="center"/>
          <w:ins w:id="1757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38BBA" w14:textId="77777777" w:rsidR="00AF26FC" w:rsidRPr="0004367D" w:rsidRDefault="00AF26FC" w:rsidP="000725F6">
            <w:pPr>
              <w:pStyle w:val="TAH"/>
              <w:rPr>
                <w:ins w:id="1758" w:author="Author"/>
                <w:lang w:eastAsia="ja-JP"/>
              </w:rPr>
            </w:pPr>
            <w:ins w:id="1759" w:author="Author">
              <w:r w:rsidRPr="0004367D">
                <w:rPr>
                  <w:lang w:eastAsia="ja-JP"/>
                </w:rPr>
                <w:t>IE/Group Name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41F88" w14:textId="77777777" w:rsidR="00AF26FC" w:rsidRPr="0004367D" w:rsidRDefault="00AF26FC" w:rsidP="000725F6">
            <w:pPr>
              <w:pStyle w:val="TAH"/>
              <w:rPr>
                <w:ins w:id="1760" w:author="Author"/>
                <w:lang w:eastAsia="ja-JP"/>
              </w:rPr>
            </w:pPr>
            <w:ins w:id="1761" w:author="Author">
              <w:r w:rsidRPr="0004367D">
                <w:rPr>
                  <w:lang w:eastAsia="ja-JP"/>
                </w:rPr>
                <w:t>Presence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A90C1" w14:textId="77777777" w:rsidR="00AF26FC" w:rsidRPr="0004367D" w:rsidRDefault="00AF26FC" w:rsidP="000725F6">
            <w:pPr>
              <w:pStyle w:val="TAH"/>
              <w:rPr>
                <w:ins w:id="1762" w:author="Author"/>
                <w:lang w:eastAsia="ja-JP"/>
              </w:rPr>
            </w:pPr>
            <w:ins w:id="1763" w:author="Author">
              <w:r w:rsidRPr="0004367D">
                <w:rPr>
                  <w:lang w:eastAsia="ja-JP"/>
                </w:rPr>
                <w:t>Range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008C4" w14:textId="77777777" w:rsidR="00AF26FC" w:rsidRPr="0004367D" w:rsidRDefault="00AF26FC" w:rsidP="000725F6">
            <w:pPr>
              <w:pStyle w:val="TAH"/>
              <w:rPr>
                <w:ins w:id="1764" w:author="Author"/>
                <w:lang w:eastAsia="ja-JP"/>
              </w:rPr>
            </w:pPr>
            <w:ins w:id="1765" w:author="Author">
              <w:r w:rsidRPr="0004367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D1A12" w14:textId="77777777" w:rsidR="00AF26FC" w:rsidRPr="0004367D" w:rsidRDefault="00AF26FC" w:rsidP="000725F6">
            <w:pPr>
              <w:pStyle w:val="TAH"/>
              <w:rPr>
                <w:ins w:id="1766" w:author="Author"/>
                <w:lang w:eastAsia="ja-JP"/>
              </w:rPr>
            </w:pPr>
            <w:ins w:id="1767" w:author="Author">
              <w:r w:rsidRPr="0004367D">
                <w:rPr>
                  <w:lang w:eastAsia="ja-JP"/>
                </w:rPr>
                <w:t>Semantics description</w:t>
              </w:r>
            </w:ins>
          </w:p>
        </w:tc>
      </w:tr>
      <w:tr w:rsidR="00AF26FC" w:rsidRPr="00DB4D57" w14:paraId="5B312341" w14:textId="77777777" w:rsidTr="000725F6">
        <w:trPr>
          <w:jc w:val="center"/>
          <w:ins w:id="1768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25C0" w14:textId="77777777" w:rsidR="00AF26FC" w:rsidRPr="0073773A" w:rsidRDefault="00AF26FC" w:rsidP="000725F6">
            <w:pPr>
              <w:pStyle w:val="TAL"/>
              <w:rPr>
                <w:ins w:id="1769" w:author="Author"/>
                <w:lang w:val="en-US" w:eastAsia="ja-JP"/>
              </w:rPr>
            </w:pPr>
            <w:ins w:id="1770" w:author="Author">
              <w:r w:rsidRPr="00947439">
                <w:rPr>
                  <w:rFonts w:cs="Arial"/>
                  <w:szCs w:val="18"/>
                  <w:lang w:eastAsia="ja-JP"/>
                </w:rPr>
                <w:t>CHOICE</w:t>
              </w:r>
              <w:r w:rsidRPr="00947439">
                <w:rPr>
                  <w:rFonts w:cs="Arial"/>
                  <w:i/>
                  <w:szCs w:val="18"/>
                  <w:lang w:eastAsia="ja-JP"/>
                </w:rPr>
                <w:t xml:space="preserve"> </w:t>
              </w:r>
              <w:r>
                <w:rPr>
                  <w:rFonts w:cs="Arial"/>
                  <w:bCs/>
                  <w:i/>
                  <w:szCs w:val="18"/>
                  <w:lang w:eastAsia="ja-JP"/>
                </w:rPr>
                <w:t>Radio Resource Status Type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35D3" w14:textId="77777777" w:rsidR="00AF26FC" w:rsidRPr="0073773A" w:rsidRDefault="00AF26FC" w:rsidP="000725F6">
            <w:pPr>
              <w:pStyle w:val="TAL"/>
              <w:rPr>
                <w:ins w:id="1771" w:author="Author"/>
                <w:lang w:eastAsia="ja-JP"/>
              </w:rPr>
            </w:pPr>
            <w:ins w:id="1772" w:author="Author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E240" w14:textId="77777777" w:rsidR="00AF26FC" w:rsidRPr="00450E5E" w:rsidRDefault="00AF26FC" w:rsidP="000725F6">
            <w:pPr>
              <w:pStyle w:val="TAL"/>
              <w:rPr>
                <w:ins w:id="1773" w:author="Author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A22B" w14:textId="77777777" w:rsidR="00AF26FC" w:rsidRPr="0073773A" w:rsidRDefault="00AF26FC" w:rsidP="000725F6">
            <w:pPr>
              <w:pStyle w:val="TAL"/>
              <w:rPr>
                <w:ins w:id="1774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1B32" w14:textId="77777777" w:rsidR="00AF26FC" w:rsidRDefault="00AF26FC" w:rsidP="000725F6">
            <w:pPr>
              <w:pStyle w:val="TAL"/>
              <w:rPr>
                <w:ins w:id="1775" w:author="Author"/>
                <w:lang w:eastAsia="ja-JP"/>
              </w:rPr>
            </w:pPr>
          </w:p>
        </w:tc>
      </w:tr>
      <w:tr w:rsidR="00AF26FC" w:rsidRPr="00DB4D57" w14:paraId="08C81FA0" w14:textId="77777777" w:rsidTr="000725F6">
        <w:trPr>
          <w:jc w:val="center"/>
          <w:ins w:id="1776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6981" w14:textId="77777777" w:rsidR="00AF26FC" w:rsidRPr="0073773A" w:rsidRDefault="00AF26FC" w:rsidP="000725F6">
            <w:pPr>
              <w:pStyle w:val="TAL"/>
              <w:ind w:firstLineChars="50" w:firstLine="90"/>
              <w:rPr>
                <w:ins w:id="1777" w:author="Author"/>
                <w:lang w:val="en-US" w:eastAsia="ja-JP"/>
              </w:rPr>
            </w:pPr>
            <w:ins w:id="1778" w:author="Author">
              <w:r>
                <w:rPr>
                  <w:lang w:val="en-US" w:eastAsia="ja-JP"/>
                </w:rPr>
                <w:t>&gt;ng-eNB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3B20" w14:textId="77777777" w:rsidR="00AF26FC" w:rsidRPr="0073773A" w:rsidRDefault="00AF26FC" w:rsidP="000725F6">
            <w:pPr>
              <w:pStyle w:val="TAL"/>
              <w:rPr>
                <w:ins w:id="1779" w:author="Author"/>
                <w:lang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1C7C" w14:textId="77777777" w:rsidR="00AF26FC" w:rsidRPr="00450E5E" w:rsidRDefault="00AF26FC" w:rsidP="000725F6">
            <w:pPr>
              <w:pStyle w:val="TAL"/>
              <w:rPr>
                <w:ins w:id="1780" w:author="Author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7D11" w14:textId="77777777" w:rsidR="00AF26FC" w:rsidRPr="0073773A" w:rsidRDefault="00AF26FC" w:rsidP="000725F6">
            <w:pPr>
              <w:pStyle w:val="TAL"/>
              <w:rPr>
                <w:ins w:id="1781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BB9D" w14:textId="77777777" w:rsidR="00AF26FC" w:rsidRDefault="00AF26FC" w:rsidP="000725F6">
            <w:pPr>
              <w:pStyle w:val="TAL"/>
              <w:rPr>
                <w:ins w:id="1782" w:author="Author"/>
                <w:lang w:eastAsia="ja-JP"/>
              </w:rPr>
            </w:pPr>
          </w:p>
        </w:tc>
      </w:tr>
      <w:tr w:rsidR="00AF26FC" w:rsidRPr="00DB4D57" w14:paraId="6684E86D" w14:textId="77777777" w:rsidTr="000725F6">
        <w:trPr>
          <w:jc w:val="center"/>
          <w:ins w:id="1783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E957" w14:textId="77777777" w:rsidR="00AF26FC" w:rsidRPr="00B9516D" w:rsidRDefault="00AF26FC" w:rsidP="000725F6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1784" w:author="Author"/>
                <w:rFonts w:cs="Arial"/>
                <w:bCs/>
                <w:iCs/>
                <w:szCs w:val="18"/>
                <w:lang w:eastAsia="ja-JP"/>
              </w:rPr>
            </w:pPr>
            <w:ins w:id="1785" w:author="Author">
              <w:r>
                <w:rPr>
                  <w:rFonts w:cs="Arial"/>
                  <w:bCs/>
                  <w:iCs/>
                  <w:szCs w:val="18"/>
                  <w:lang w:eastAsia="ja-JP"/>
                </w:rPr>
                <w:t>&gt;&gt;</w:t>
              </w:r>
              <w:r w:rsidRPr="00B9516D">
                <w:rPr>
                  <w:rFonts w:cs="Arial"/>
                  <w:bCs/>
                  <w:iCs/>
                  <w:szCs w:val="18"/>
                  <w:lang w:eastAsia="ja-JP"/>
                </w:rPr>
                <w:t>DL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5928" w14:textId="77777777" w:rsidR="00AF26FC" w:rsidRPr="00450E5E" w:rsidRDefault="00AF26FC" w:rsidP="000725F6">
            <w:pPr>
              <w:pStyle w:val="TAL"/>
              <w:rPr>
                <w:ins w:id="1786" w:author="Author"/>
                <w:lang w:val="en-US" w:eastAsia="ja-JP"/>
              </w:rPr>
            </w:pPr>
            <w:ins w:id="1787" w:author="Author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24B6" w14:textId="77777777" w:rsidR="00AF26FC" w:rsidRPr="00450E5E" w:rsidRDefault="00AF26FC" w:rsidP="000725F6">
            <w:pPr>
              <w:pStyle w:val="TAL"/>
              <w:rPr>
                <w:ins w:id="1788" w:author="Author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15A6" w14:textId="77777777" w:rsidR="00AF26FC" w:rsidRPr="00450E5E" w:rsidRDefault="00AF26FC" w:rsidP="000725F6">
            <w:pPr>
              <w:pStyle w:val="TAL"/>
              <w:rPr>
                <w:ins w:id="1789" w:author="Author"/>
                <w:rFonts w:cs="Arial"/>
                <w:szCs w:val="18"/>
                <w:lang w:eastAsia="ja-JP"/>
              </w:rPr>
            </w:pPr>
            <w:ins w:id="1790" w:author="Author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53FD" w14:textId="77777777" w:rsidR="00AF26FC" w:rsidRPr="00450E5E" w:rsidRDefault="00AF26FC" w:rsidP="000725F6">
            <w:pPr>
              <w:pStyle w:val="TAL"/>
              <w:rPr>
                <w:ins w:id="1791" w:author="Author"/>
                <w:lang w:eastAsia="ja-JP"/>
              </w:rPr>
            </w:pPr>
            <w:ins w:id="1792" w:author="Author">
              <w:r>
                <w:rPr>
                  <w:lang w:eastAsia="ja-JP"/>
                </w:rPr>
                <w:t xml:space="preserve">Per cell </w:t>
              </w:r>
              <w:r w:rsidRPr="0073773A">
                <w:rPr>
                  <w:lang w:val="en-US" w:eastAsia="ja-JP"/>
                </w:rPr>
                <w:t>DL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AF26FC" w:rsidRPr="00DB4D57" w14:paraId="3DEE9761" w14:textId="77777777" w:rsidTr="000725F6">
        <w:trPr>
          <w:jc w:val="center"/>
          <w:ins w:id="1793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7D6F" w14:textId="77777777" w:rsidR="00AF26FC" w:rsidRPr="00B9516D" w:rsidRDefault="00AF26FC" w:rsidP="000725F6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1794" w:author="Author"/>
                <w:rFonts w:cs="Arial"/>
                <w:bCs/>
                <w:iCs/>
                <w:szCs w:val="18"/>
                <w:lang w:eastAsia="ja-JP"/>
              </w:rPr>
            </w:pPr>
            <w:ins w:id="1795" w:author="Author">
              <w:r>
                <w:rPr>
                  <w:rFonts w:cs="Arial"/>
                  <w:bCs/>
                  <w:iCs/>
                  <w:szCs w:val="18"/>
                  <w:lang w:eastAsia="ja-JP"/>
                </w:rPr>
                <w:t>&gt;&gt;</w:t>
              </w:r>
              <w:r w:rsidRPr="00B9516D">
                <w:rPr>
                  <w:rFonts w:cs="Arial"/>
                  <w:bCs/>
                  <w:iCs/>
                  <w:szCs w:val="18"/>
                  <w:lang w:eastAsia="ja-JP"/>
                </w:rPr>
                <w:t>UL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CB04" w14:textId="77777777" w:rsidR="00AF26FC" w:rsidRPr="00450E5E" w:rsidRDefault="00AF26FC" w:rsidP="000725F6">
            <w:pPr>
              <w:pStyle w:val="TAL"/>
              <w:rPr>
                <w:ins w:id="1796" w:author="Author"/>
                <w:lang w:val="en-US" w:eastAsia="ja-JP"/>
              </w:rPr>
            </w:pPr>
            <w:ins w:id="1797" w:author="Author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1B10" w14:textId="77777777" w:rsidR="00AF26FC" w:rsidRPr="00450E5E" w:rsidRDefault="00AF26FC" w:rsidP="000725F6">
            <w:pPr>
              <w:pStyle w:val="TAL"/>
              <w:rPr>
                <w:ins w:id="1798" w:author="Author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2103" w14:textId="77777777" w:rsidR="00AF26FC" w:rsidRPr="00450E5E" w:rsidRDefault="00AF26FC" w:rsidP="000725F6">
            <w:pPr>
              <w:pStyle w:val="TAL"/>
              <w:rPr>
                <w:ins w:id="1799" w:author="Author"/>
                <w:rFonts w:cs="Arial"/>
                <w:szCs w:val="18"/>
                <w:lang w:eastAsia="ja-JP"/>
              </w:rPr>
            </w:pPr>
            <w:ins w:id="1800" w:author="Author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3D0A" w14:textId="77777777" w:rsidR="00AF26FC" w:rsidRPr="00450E5E" w:rsidRDefault="00AF26FC" w:rsidP="000725F6">
            <w:pPr>
              <w:pStyle w:val="TAL"/>
              <w:rPr>
                <w:ins w:id="1801" w:author="Author"/>
                <w:lang w:eastAsia="ja-JP"/>
              </w:rPr>
            </w:pPr>
            <w:ins w:id="1802" w:author="Author">
              <w:r>
                <w:rPr>
                  <w:lang w:eastAsia="ja-JP"/>
                </w:rPr>
                <w:t xml:space="preserve">Per cell </w:t>
              </w:r>
              <w:r>
                <w:rPr>
                  <w:lang w:val="en-US" w:eastAsia="ja-JP"/>
                </w:rPr>
                <w:t>U</w:t>
              </w:r>
              <w:r w:rsidRPr="0073773A">
                <w:rPr>
                  <w:lang w:val="en-US" w:eastAsia="ja-JP"/>
                </w:rPr>
                <w:t>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AF26FC" w:rsidRPr="00DB4D57" w14:paraId="59AD70DC" w14:textId="77777777" w:rsidTr="000725F6">
        <w:trPr>
          <w:jc w:val="center"/>
          <w:ins w:id="1803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29B3" w14:textId="77777777" w:rsidR="00AF26FC" w:rsidRPr="00B9516D" w:rsidRDefault="00AF26FC" w:rsidP="000725F6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1804" w:author="Author"/>
                <w:rFonts w:cs="Arial"/>
                <w:bCs/>
                <w:iCs/>
                <w:szCs w:val="18"/>
                <w:lang w:eastAsia="ja-JP"/>
              </w:rPr>
            </w:pPr>
            <w:ins w:id="1805" w:author="Author">
              <w:r>
                <w:rPr>
                  <w:rFonts w:cs="Arial"/>
                  <w:bCs/>
                  <w:iCs/>
                  <w:szCs w:val="18"/>
                  <w:lang w:eastAsia="ja-JP"/>
                </w:rPr>
                <w:t>&gt;&gt;</w:t>
              </w:r>
              <w:r w:rsidRPr="00B9516D">
                <w:rPr>
                  <w:rFonts w:cs="Arial"/>
                  <w:bCs/>
                  <w:iCs/>
                  <w:szCs w:val="18"/>
                  <w:lang w:eastAsia="ja-JP"/>
                </w:rPr>
                <w:t>DL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7A1D" w14:textId="77777777" w:rsidR="00AF26FC" w:rsidRPr="00450E5E" w:rsidRDefault="00AF26FC" w:rsidP="000725F6">
            <w:pPr>
              <w:pStyle w:val="TAL"/>
              <w:rPr>
                <w:ins w:id="1806" w:author="Author"/>
                <w:lang w:val="en-US" w:eastAsia="ja-JP"/>
              </w:rPr>
            </w:pPr>
            <w:ins w:id="1807" w:author="Author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8C52" w14:textId="77777777" w:rsidR="00AF26FC" w:rsidRPr="00450E5E" w:rsidRDefault="00AF26FC" w:rsidP="000725F6">
            <w:pPr>
              <w:pStyle w:val="TAL"/>
              <w:rPr>
                <w:ins w:id="1808" w:author="Author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DAEA" w14:textId="77777777" w:rsidR="00AF26FC" w:rsidRPr="00450E5E" w:rsidRDefault="00AF26FC" w:rsidP="000725F6">
            <w:pPr>
              <w:pStyle w:val="TAL"/>
              <w:rPr>
                <w:ins w:id="1809" w:author="Author"/>
                <w:rFonts w:cs="Arial"/>
                <w:szCs w:val="18"/>
                <w:lang w:eastAsia="ja-JP"/>
              </w:rPr>
            </w:pPr>
            <w:ins w:id="1810" w:author="Author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1488" w14:textId="77777777" w:rsidR="00AF26FC" w:rsidRPr="00450E5E" w:rsidRDefault="00AF26FC" w:rsidP="000725F6">
            <w:pPr>
              <w:pStyle w:val="TAL"/>
              <w:rPr>
                <w:ins w:id="1811" w:author="Author"/>
                <w:lang w:eastAsia="ja-JP"/>
              </w:rPr>
            </w:pPr>
            <w:ins w:id="1812" w:author="Author">
              <w:r>
                <w:rPr>
                  <w:lang w:eastAsia="ja-JP"/>
                </w:rPr>
                <w:t xml:space="preserve">Per cell </w:t>
              </w:r>
              <w:r w:rsidRPr="0073773A">
                <w:rPr>
                  <w:lang w:val="en-US" w:eastAsia="ja-JP"/>
                </w:rPr>
                <w:t xml:space="preserve">DL </w:t>
              </w:r>
              <w:r>
                <w:rPr>
                  <w:lang w:val="en-US" w:eastAsia="ja-JP"/>
                </w:rPr>
                <w:t>non-</w:t>
              </w:r>
              <w:r w:rsidRPr="0073773A">
                <w:rPr>
                  <w:lang w:val="en-US" w:eastAsia="ja-JP"/>
                </w:rPr>
                <w:t>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AF26FC" w:rsidRPr="00DB4D57" w14:paraId="689ED7F1" w14:textId="77777777" w:rsidTr="000725F6">
        <w:trPr>
          <w:jc w:val="center"/>
          <w:ins w:id="1813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7E63" w14:textId="77777777" w:rsidR="00AF26FC" w:rsidRPr="00B9516D" w:rsidRDefault="00AF26FC" w:rsidP="000725F6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1814" w:author="Author"/>
                <w:rFonts w:cs="Arial"/>
                <w:bCs/>
                <w:iCs/>
                <w:szCs w:val="18"/>
                <w:lang w:eastAsia="ja-JP"/>
              </w:rPr>
            </w:pPr>
            <w:ins w:id="1815" w:author="Author">
              <w:r>
                <w:rPr>
                  <w:rFonts w:cs="Arial"/>
                  <w:bCs/>
                  <w:iCs/>
                  <w:szCs w:val="18"/>
                  <w:lang w:eastAsia="ja-JP"/>
                </w:rPr>
                <w:t>&gt;&gt;</w:t>
              </w:r>
              <w:r w:rsidRPr="00B9516D">
                <w:rPr>
                  <w:rFonts w:cs="Arial"/>
                  <w:bCs/>
                  <w:iCs/>
                  <w:szCs w:val="18"/>
                  <w:lang w:eastAsia="ja-JP"/>
                </w:rPr>
                <w:t>UL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8D55" w14:textId="77777777" w:rsidR="00AF26FC" w:rsidRPr="00450E5E" w:rsidRDefault="00AF26FC" w:rsidP="000725F6">
            <w:pPr>
              <w:pStyle w:val="TAL"/>
              <w:rPr>
                <w:ins w:id="1816" w:author="Author"/>
                <w:lang w:val="en-US" w:eastAsia="ja-JP"/>
              </w:rPr>
            </w:pPr>
            <w:ins w:id="1817" w:author="Author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C8F9" w14:textId="77777777" w:rsidR="00AF26FC" w:rsidRPr="00450E5E" w:rsidRDefault="00AF26FC" w:rsidP="000725F6">
            <w:pPr>
              <w:pStyle w:val="TAL"/>
              <w:rPr>
                <w:ins w:id="1818" w:author="Author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E328" w14:textId="77777777" w:rsidR="00AF26FC" w:rsidRPr="00450E5E" w:rsidRDefault="00AF26FC" w:rsidP="000725F6">
            <w:pPr>
              <w:pStyle w:val="TAL"/>
              <w:rPr>
                <w:ins w:id="1819" w:author="Author"/>
                <w:rFonts w:cs="Arial"/>
                <w:szCs w:val="18"/>
                <w:lang w:eastAsia="ja-JP"/>
              </w:rPr>
            </w:pPr>
            <w:ins w:id="1820" w:author="Author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422E" w14:textId="77777777" w:rsidR="00AF26FC" w:rsidRPr="00450E5E" w:rsidRDefault="00AF26FC" w:rsidP="000725F6">
            <w:pPr>
              <w:pStyle w:val="TAL"/>
              <w:rPr>
                <w:ins w:id="1821" w:author="Author"/>
                <w:lang w:eastAsia="ja-JP"/>
              </w:rPr>
            </w:pPr>
            <w:ins w:id="1822" w:author="Author">
              <w:r>
                <w:rPr>
                  <w:lang w:eastAsia="ja-JP"/>
                </w:rPr>
                <w:t xml:space="preserve">Per cell </w:t>
              </w:r>
              <w:r>
                <w:rPr>
                  <w:lang w:val="en-US" w:eastAsia="ja-JP"/>
                </w:rPr>
                <w:t>U</w:t>
              </w:r>
              <w:r w:rsidRPr="0073773A">
                <w:rPr>
                  <w:lang w:val="en-US" w:eastAsia="ja-JP"/>
                </w:rPr>
                <w:t xml:space="preserve">L </w:t>
              </w:r>
              <w:r>
                <w:rPr>
                  <w:lang w:val="en-US" w:eastAsia="ja-JP"/>
                </w:rPr>
                <w:t>non-</w:t>
              </w:r>
              <w:r w:rsidRPr="0073773A">
                <w:rPr>
                  <w:lang w:val="en-US" w:eastAsia="ja-JP"/>
                </w:rPr>
                <w:t>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AF26FC" w:rsidRPr="00DB4D57" w14:paraId="0982DE7A" w14:textId="77777777" w:rsidTr="000725F6">
        <w:trPr>
          <w:trHeight w:val="70"/>
          <w:jc w:val="center"/>
          <w:ins w:id="1823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34B5" w14:textId="77777777" w:rsidR="00AF26FC" w:rsidRPr="00B9516D" w:rsidRDefault="00AF26FC" w:rsidP="000725F6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1824" w:author="Author"/>
                <w:rFonts w:cs="Arial"/>
                <w:bCs/>
                <w:iCs/>
                <w:szCs w:val="18"/>
                <w:lang w:eastAsia="ja-JP"/>
              </w:rPr>
            </w:pPr>
            <w:ins w:id="1825" w:author="Author">
              <w:r>
                <w:rPr>
                  <w:rFonts w:cs="Arial"/>
                  <w:bCs/>
                  <w:iCs/>
                  <w:szCs w:val="18"/>
                  <w:lang w:eastAsia="ja-JP"/>
                </w:rPr>
                <w:t>&gt;&gt;</w:t>
              </w:r>
              <w:r w:rsidRPr="00B9516D">
                <w:rPr>
                  <w:rFonts w:cs="Arial"/>
                  <w:bCs/>
                  <w:iCs/>
                  <w:szCs w:val="18"/>
                  <w:lang w:eastAsia="ja-JP"/>
                </w:rPr>
                <w:t>DL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DCC5" w14:textId="77777777" w:rsidR="00AF26FC" w:rsidRPr="00450E5E" w:rsidRDefault="00AF26FC" w:rsidP="000725F6">
            <w:pPr>
              <w:pStyle w:val="TAL"/>
              <w:rPr>
                <w:ins w:id="1826" w:author="Author"/>
                <w:lang w:val="en-US" w:eastAsia="ja-JP"/>
              </w:rPr>
            </w:pPr>
            <w:ins w:id="1827" w:author="Author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434F" w14:textId="77777777" w:rsidR="00AF26FC" w:rsidRPr="00450E5E" w:rsidRDefault="00AF26FC" w:rsidP="000725F6">
            <w:pPr>
              <w:pStyle w:val="TAL"/>
              <w:rPr>
                <w:ins w:id="1828" w:author="Author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346B" w14:textId="77777777" w:rsidR="00AF26FC" w:rsidRPr="00450E5E" w:rsidRDefault="00AF26FC" w:rsidP="000725F6">
            <w:pPr>
              <w:pStyle w:val="TAL"/>
              <w:rPr>
                <w:ins w:id="1829" w:author="Author"/>
                <w:rFonts w:cs="Arial"/>
                <w:szCs w:val="18"/>
                <w:lang w:eastAsia="ja-JP"/>
              </w:rPr>
            </w:pPr>
            <w:ins w:id="1830" w:author="Author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DD7E" w14:textId="77777777" w:rsidR="00AF26FC" w:rsidRPr="00450E5E" w:rsidRDefault="00AF26FC" w:rsidP="000725F6">
            <w:pPr>
              <w:pStyle w:val="TAL"/>
              <w:rPr>
                <w:ins w:id="1831" w:author="Author"/>
                <w:lang w:eastAsia="ja-JP"/>
              </w:rPr>
            </w:pPr>
            <w:ins w:id="1832" w:author="Author">
              <w:r>
                <w:rPr>
                  <w:lang w:eastAsia="ja-JP"/>
                </w:rPr>
                <w:t>Per cell DL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AF26FC" w:rsidRPr="00DB4D57" w14:paraId="56B2BCB3" w14:textId="77777777" w:rsidTr="000725F6">
        <w:trPr>
          <w:jc w:val="center"/>
          <w:ins w:id="1833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AE88" w14:textId="77777777" w:rsidR="00AF26FC" w:rsidRPr="00B9516D" w:rsidRDefault="00AF26FC" w:rsidP="000725F6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1834" w:author="Author"/>
                <w:rFonts w:cs="Arial"/>
                <w:bCs/>
                <w:iCs/>
                <w:szCs w:val="18"/>
                <w:lang w:eastAsia="ja-JP"/>
              </w:rPr>
            </w:pPr>
            <w:ins w:id="1835" w:author="Author">
              <w:r>
                <w:rPr>
                  <w:rFonts w:cs="Arial"/>
                  <w:bCs/>
                  <w:iCs/>
                  <w:szCs w:val="18"/>
                  <w:lang w:eastAsia="ja-JP"/>
                </w:rPr>
                <w:t>&gt;&gt;</w:t>
              </w:r>
              <w:r w:rsidRPr="00B9516D">
                <w:rPr>
                  <w:rFonts w:cs="Arial"/>
                  <w:bCs/>
                  <w:iCs/>
                  <w:szCs w:val="18"/>
                  <w:lang w:eastAsia="ja-JP"/>
                </w:rPr>
                <w:t>UL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8ACC" w14:textId="77777777" w:rsidR="00AF26FC" w:rsidRPr="00450E5E" w:rsidRDefault="00AF26FC" w:rsidP="000725F6">
            <w:pPr>
              <w:pStyle w:val="TAL"/>
              <w:rPr>
                <w:ins w:id="1836" w:author="Author"/>
                <w:lang w:val="en-US" w:eastAsia="ja-JP"/>
              </w:rPr>
            </w:pPr>
            <w:ins w:id="1837" w:author="Author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8375" w14:textId="77777777" w:rsidR="00AF26FC" w:rsidRPr="00450E5E" w:rsidRDefault="00AF26FC" w:rsidP="000725F6">
            <w:pPr>
              <w:pStyle w:val="TAL"/>
              <w:rPr>
                <w:ins w:id="1838" w:author="Author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070F" w14:textId="77777777" w:rsidR="00AF26FC" w:rsidRPr="00450E5E" w:rsidRDefault="00AF26FC" w:rsidP="000725F6">
            <w:pPr>
              <w:pStyle w:val="TAL"/>
              <w:rPr>
                <w:ins w:id="1839" w:author="Author"/>
                <w:rFonts w:cs="Arial"/>
                <w:szCs w:val="18"/>
                <w:lang w:eastAsia="ja-JP"/>
              </w:rPr>
            </w:pPr>
            <w:ins w:id="1840" w:author="Author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7F1F" w14:textId="77777777" w:rsidR="00AF26FC" w:rsidRPr="00450E5E" w:rsidRDefault="00AF26FC" w:rsidP="000725F6">
            <w:pPr>
              <w:pStyle w:val="TAL"/>
              <w:rPr>
                <w:ins w:id="1841" w:author="Author"/>
                <w:lang w:eastAsia="ja-JP"/>
              </w:rPr>
            </w:pPr>
            <w:ins w:id="1842" w:author="Author">
              <w:r>
                <w:rPr>
                  <w:lang w:eastAsia="ja-JP"/>
                </w:rPr>
                <w:t>Per cell UL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AF26FC" w:rsidRPr="00DB4D57" w14:paraId="750EF96D" w14:textId="77777777" w:rsidTr="000725F6">
        <w:trPr>
          <w:jc w:val="center"/>
          <w:ins w:id="1843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035C" w14:textId="77777777" w:rsidR="00AF26FC" w:rsidRPr="00652AFF" w:rsidRDefault="00AF26FC" w:rsidP="000725F6">
            <w:pPr>
              <w:pStyle w:val="TAL"/>
              <w:ind w:firstLineChars="50" w:firstLine="90"/>
              <w:rPr>
                <w:ins w:id="1844" w:author="Author"/>
                <w:b/>
                <w:bCs/>
                <w:lang w:val="en-US" w:eastAsia="ja-JP"/>
              </w:rPr>
            </w:pPr>
            <w:ins w:id="1845" w:author="Author">
              <w:r w:rsidRPr="00652AFF">
                <w:rPr>
                  <w:b/>
                  <w:bCs/>
                  <w:lang w:val="en-US" w:eastAsia="ja-JP"/>
                </w:rPr>
                <w:t>&gt;</w:t>
              </w:r>
              <w:r w:rsidRPr="00652AFF">
                <w:rPr>
                  <w:rFonts w:hint="eastAsia"/>
                  <w:b/>
                  <w:bCs/>
                  <w:lang w:val="en-US" w:eastAsia="zh-CN"/>
                </w:rPr>
                <w:t>gNB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9C37" w14:textId="77777777" w:rsidR="00AF26FC" w:rsidRPr="0004367D" w:rsidRDefault="00AF26FC" w:rsidP="000725F6">
            <w:pPr>
              <w:pStyle w:val="TAL"/>
              <w:rPr>
                <w:ins w:id="1846" w:author="Author"/>
                <w:lang w:val="en-US"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C1DF" w14:textId="77777777" w:rsidR="00AF26FC" w:rsidRDefault="00AF26FC" w:rsidP="000725F6">
            <w:pPr>
              <w:pStyle w:val="TAL"/>
              <w:rPr>
                <w:ins w:id="1847" w:author="Author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6453" w14:textId="77777777" w:rsidR="00AF26FC" w:rsidRPr="0004367D" w:rsidRDefault="00AF26FC" w:rsidP="000725F6">
            <w:pPr>
              <w:pStyle w:val="TAL"/>
              <w:rPr>
                <w:ins w:id="1848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959A" w14:textId="77777777" w:rsidR="00AF26FC" w:rsidRPr="0004367D" w:rsidRDefault="00AF26FC" w:rsidP="000725F6">
            <w:pPr>
              <w:pStyle w:val="TAL"/>
              <w:rPr>
                <w:ins w:id="1849" w:author="Author"/>
                <w:lang w:eastAsia="ja-JP"/>
              </w:rPr>
            </w:pPr>
          </w:p>
        </w:tc>
      </w:tr>
      <w:tr w:rsidR="00AF26FC" w:rsidRPr="00DB4D57" w14:paraId="3142B539" w14:textId="77777777" w:rsidTr="000725F6">
        <w:trPr>
          <w:jc w:val="center"/>
          <w:ins w:id="1850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CB8C" w14:textId="77777777" w:rsidR="00AF26FC" w:rsidRPr="0004367D" w:rsidRDefault="00AF26FC" w:rsidP="000725F6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1851" w:author="Author"/>
                <w:lang w:val="en-US" w:eastAsia="ja-JP"/>
              </w:rPr>
            </w:pPr>
            <w:ins w:id="1852" w:author="Author">
              <w:r>
                <w:rPr>
                  <w:rFonts w:cs="Arial"/>
                  <w:bCs/>
                  <w:iCs/>
                  <w:szCs w:val="18"/>
                  <w:lang w:eastAsia="ja-JP"/>
                </w:rPr>
                <w:t>&gt;&gt;</w:t>
              </w:r>
              <w:r w:rsidRPr="00B9516D">
                <w:rPr>
                  <w:rFonts w:cs="Arial"/>
                  <w:bCs/>
                  <w:iCs/>
                  <w:szCs w:val="18"/>
                  <w:lang w:eastAsia="ja-JP"/>
                </w:rPr>
                <w:t>SSB Area Radio Resource Status List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AAEE" w14:textId="77777777" w:rsidR="00AF26FC" w:rsidRPr="0004367D" w:rsidRDefault="00AF26FC" w:rsidP="000725F6">
            <w:pPr>
              <w:pStyle w:val="TAL"/>
              <w:rPr>
                <w:ins w:id="1853" w:author="Author"/>
                <w:lang w:val="en-US"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239B" w14:textId="77777777" w:rsidR="00AF26FC" w:rsidRPr="0004367D" w:rsidRDefault="00AF26FC" w:rsidP="000725F6">
            <w:pPr>
              <w:pStyle w:val="TAL"/>
              <w:rPr>
                <w:ins w:id="1854" w:author="Author"/>
                <w:lang w:eastAsia="ja-JP"/>
              </w:rPr>
            </w:pPr>
            <w:ins w:id="1855" w:author="Author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E585" w14:textId="77777777" w:rsidR="00AF26FC" w:rsidRPr="0004367D" w:rsidRDefault="00AF26FC" w:rsidP="000725F6">
            <w:pPr>
              <w:pStyle w:val="TAL"/>
              <w:rPr>
                <w:ins w:id="1856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14F4" w14:textId="77777777" w:rsidR="00AF26FC" w:rsidRPr="0004367D" w:rsidRDefault="00AF26FC" w:rsidP="000725F6">
            <w:pPr>
              <w:pStyle w:val="TAL"/>
              <w:rPr>
                <w:ins w:id="1857" w:author="Author"/>
                <w:lang w:eastAsia="ja-JP"/>
              </w:rPr>
            </w:pPr>
          </w:p>
        </w:tc>
      </w:tr>
      <w:tr w:rsidR="00AF26FC" w:rsidRPr="00DB4D57" w14:paraId="184C9029" w14:textId="77777777" w:rsidTr="000725F6">
        <w:trPr>
          <w:jc w:val="center"/>
          <w:ins w:id="1858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2AB7" w14:textId="77777777" w:rsidR="00AF26FC" w:rsidRPr="0004367D" w:rsidRDefault="00AF26FC" w:rsidP="000725F6">
            <w:pPr>
              <w:pStyle w:val="TAL"/>
              <w:overflowPunct w:val="0"/>
              <w:autoSpaceDE w:val="0"/>
              <w:autoSpaceDN w:val="0"/>
              <w:adjustRightInd w:val="0"/>
              <w:ind w:left="255"/>
              <w:textAlignment w:val="baseline"/>
              <w:rPr>
                <w:ins w:id="1859" w:author="Author"/>
                <w:lang w:val="en-US" w:eastAsia="ja-JP"/>
              </w:rPr>
            </w:pPr>
            <w:ins w:id="1860" w:author="Author">
              <w:r w:rsidRPr="00B9516D">
                <w:rPr>
                  <w:rFonts w:cs="Arial"/>
                  <w:szCs w:val="18"/>
                  <w:lang w:eastAsia="ja-JP"/>
                </w:rPr>
                <w:t>&gt;&gt;&gt;SSB Area Radio Resource S</w:t>
              </w:r>
              <w:r w:rsidRPr="00B9516D">
                <w:rPr>
                  <w:rFonts w:cs="Arial"/>
                  <w:bCs/>
                  <w:iCs/>
                  <w:szCs w:val="18"/>
                  <w:lang w:eastAsia="ja-JP"/>
                </w:rPr>
                <w:t>tatus Item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949C" w14:textId="77777777" w:rsidR="00AF26FC" w:rsidRPr="0004367D" w:rsidRDefault="00AF26FC" w:rsidP="000725F6">
            <w:pPr>
              <w:pStyle w:val="TAL"/>
              <w:rPr>
                <w:ins w:id="1861" w:author="Author"/>
                <w:lang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EE41" w14:textId="77777777" w:rsidR="00AF26FC" w:rsidRPr="0004367D" w:rsidRDefault="00AF26FC" w:rsidP="000725F6">
            <w:pPr>
              <w:pStyle w:val="TAL"/>
              <w:rPr>
                <w:ins w:id="1862" w:author="Author"/>
                <w:lang w:eastAsia="ja-JP"/>
              </w:rPr>
            </w:pPr>
            <w:ins w:id="1863" w:author="Author">
              <w:r>
                <w:rPr>
                  <w:i/>
                  <w:lang w:eastAsia="ja-JP"/>
                </w:rPr>
                <w:t>1</w:t>
              </w:r>
              <w:r w:rsidRPr="00FD4AC9">
                <w:rPr>
                  <w:i/>
                  <w:lang w:eastAsia="ja-JP"/>
                </w:rPr>
                <w:t>..&lt;</w:t>
              </w:r>
              <w:proofErr w:type="spellStart"/>
              <w:r w:rsidRPr="00FD4AC9">
                <w:rPr>
                  <w:i/>
                  <w:lang w:eastAsia="ja-JP"/>
                </w:rPr>
                <w:t>maxnoofSSBAreas</w:t>
              </w:r>
              <w:proofErr w:type="spellEnd"/>
              <w:r w:rsidRPr="00FD4AC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F554" w14:textId="77777777" w:rsidR="00AF26FC" w:rsidRPr="0004367D" w:rsidRDefault="00AF26FC" w:rsidP="000725F6">
            <w:pPr>
              <w:pStyle w:val="TAL"/>
              <w:rPr>
                <w:ins w:id="1864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5675" w14:textId="77777777" w:rsidR="00AF26FC" w:rsidRDefault="00AF26FC" w:rsidP="000725F6">
            <w:pPr>
              <w:pStyle w:val="TAL"/>
              <w:rPr>
                <w:ins w:id="1865" w:author="Author"/>
                <w:lang w:eastAsia="ja-JP"/>
              </w:rPr>
            </w:pPr>
          </w:p>
        </w:tc>
      </w:tr>
      <w:tr w:rsidR="00AF26FC" w:rsidRPr="00DB4D57" w14:paraId="61CC0F7A" w14:textId="77777777" w:rsidTr="000725F6">
        <w:trPr>
          <w:jc w:val="center"/>
          <w:ins w:id="1866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3D93" w14:textId="77777777" w:rsidR="00AF26FC" w:rsidRPr="00B9516D" w:rsidRDefault="00AF26FC" w:rsidP="000725F6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ins w:id="1867" w:author="Author"/>
                <w:rFonts w:cs="Arial"/>
                <w:szCs w:val="18"/>
                <w:lang w:eastAsia="ja-JP"/>
              </w:rPr>
            </w:pPr>
            <w:ins w:id="1868" w:author="Author">
              <w:r>
                <w:rPr>
                  <w:lang w:val="en-US" w:eastAsia="ja-JP"/>
                </w:rPr>
                <w:t>&gt;</w:t>
              </w:r>
              <w:r w:rsidRPr="001F67C9">
                <w:rPr>
                  <w:lang w:val="en-US" w:eastAsia="ja-JP"/>
                </w:rPr>
                <w:t>&gt;</w:t>
              </w:r>
              <w:r>
                <w:rPr>
                  <w:lang w:val="en-US" w:eastAsia="ja-JP"/>
                </w:rPr>
                <w:t>&gt;&gt;</w:t>
              </w:r>
              <w:r w:rsidRPr="001F67C9">
                <w:rPr>
                  <w:lang w:val="en-US" w:eastAsia="ja-JP"/>
                </w:rPr>
                <w:t xml:space="preserve">SSB </w:t>
              </w:r>
              <w:r>
                <w:rPr>
                  <w:lang w:val="en-US" w:eastAsia="ja-JP"/>
                </w:rPr>
                <w:t>Index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1196" w14:textId="77777777" w:rsidR="00AF26FC" w:rsidRPr="0004367D" w:rsidRDefault="00AF26FC" w:rsidP="000725F6">
            <w:pPr>
              <w:pStyle w:val="TAL"/>
              <w:rPr>
                <w:ins w:id="1869" w:author="Author"/>
                <w:lang w:eastAsia="ja-JP"/>
              </w:rPr>
            </w:pPr>
            <w:ins w:id="1870" w:author="Author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7186" w14:textId="77777777" w:rsidR="00AF26FC" w:rsidRPr="0004367D" w:rsidRDefault="00AF26FC" w:rsidP="000725F6">
            <w:pPr>
              <w:pStyle w:val="TAL"/>
              <w:rPr>
                <w:ins w:id="1871" w:author="Author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E6D7" w14:textId="77777777" w:rsidR="00AF26FC" w:rsidRPr="0004367D" w:rsidRDefault="00AF26FC" w:rsidP="000725F6">
            <w:pPr>
              <w:pStyle w:val="TAL"/>
              <w:rPr>
                <w:ins w:id="1872" w:author="Author"/>
                <w:rFonts w:cs="Arial"/>
                <w:szCs w:val="18"/>
                <w:lang w:eastAsia="ja-JP"/>
              </w:rPr>
            </w:pPr>
            <w:ins w:id="1873" w:author="Author">
              <w:r>
                <w:rPr>
                  <w:rFonts w:cs="Arial"/>
                  <w:szCs w:val="18"/>
                  <w:lang w:eastAsia="ja-JP"/>
                </w:rPr>
                <w:t>INTEGER (0..63)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92AE" w14:textId="77777777" w:rsidR="00AF26FC" w:rsidRDefault="00AF26FC" w:rsidP="000725F6">
            <w:pPr>
              <w:pStyle w:val="TAL"/>
              <w:rPr>
                <w:ins w:id="1874" w:author="Author"/>
                <w:lang w:eastAsia="ja-JP"/>
              </w:rPr>
            </w:pPr>
          </w:p>
        </w:tc>
      </w:tr>
      <w:tr w:rsidR="00AF26FC" w:rsidRPr="00DB4D57" w14:paraId="66F2BB12" w14:textId="77777777" w:rsidTr="000725F6">
        <w:trPr>
          <w:jc w:val="center"/>
          <w:ins w:id="1875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A953B" w14:textId="77777777" w:rsidR="00AF26FC" w:rsidRPr="00B9516D" w:rsidRDefault="00AF26FC" w:rsidP="000725F6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ins w:id="1876" w:author="Author"/>
                <w:rFonts w:cs="Arial"/>
                <w:szCs w:val="18"/>
                <w:lang w:eastAsia="ja-JP"/>
              </w:rPr>
            </w:pPr>
            <w:ins w:id="1877" w:author="Author">
              <w:r w:rsidRPr="00B9516D">
                <w:rPr>
                  <w:rFonts w:cs="Arial"/>
                  <w:szCs w:val="18"/>
                  <w:lang w:eastAsia="ja-JP"/>
                </w:rPr>
                <w:t>&gt;</w:t>
              </w:r>
              <w:r>
                <w:rPr>
                  <w:rFonts w:cs="Arial"/>
                  <w:szCs w:val="18"/>
                  <w:lang w:eastAsia="ja-JP"/>
                </w:rPr>
                <w:t>&gt;&gt;&gt;</w:t>
              </w:r>
              <w:r w:rsidRPr="00B9516D">
                <w:rPr>
                  <w:rFonts w:cs="Arial"/>
                  <w:szCs w:val="18"/>
                  <w:lang w:eastAsia="ja-JP"/>
                </w:rPr>
                <w:t>SSB Area DL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BF770" w14:textId="77777777" w:rsidR="00AF26FC" w:rsidRPr="0004367D" w:rsidRDefault="00AF26FC" w:rsidP="000725F6">
            <w:pPr>
              <w:pStyle w:val="TAL"/>
              <w:rPr>
                <w:ins w:id="1878" w:author="Author"/>
                <w:lang w:eastAsia="ja-JP"/>
              </w:rPr>
            </w:pPr>
            <w:ins w:id="1879" w:author="Author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5909" w14:textId="77777777" w:rsidR="00AF26FC" w:rsidRPr="0004367D" w:rsidRDefault="00AF26FC" w:rsidP="000725F6">
            <w:pPr>
              <w:pStyle w:val="TAL"/>
              <w:rPr>
                <w:ins w:id="1880" w:author="Author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45D7A" w14:textId="77777777" w:rsidR="00AF26FC" w:rsidRPr="0004367D" w:rsidRDefault="00AF26FC" w:rsidP="000725F6">
            <w:pPr>
              <w:pStyle w:val="TAL"/>
              <w:rPr>
                <w:ins w:id="1881" w:author="Author"/>
                <w:szCs w:val="18"/>
                <w:lang w:eastAsia="ja-JP"/>
              </w:rPr>
            </w:pPr>
            <w:ins w:id="1882" w:author="Author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D56F" w14:textId="77777777" w:rsidR="00AF26FC" w:rsidRPr="0004367D" w:rsidRDefault="00AF26FC" w:rsidP="000725F6">
            <w:pPr>
              <w:pStyle w:val="TAL"/>
              <w:rPr>
                <w:ins w:id="1883" w:author="Author"/>
                <w:lang w:eastAsia="ja-JP"/>
              </w:rPr>
            </w:pPr>
            <w:ins w:id="1884" w:author="Author">
              <w:r>
                <w:rPr>
                  <w:lang w:eastAsia="ja-JP"/>
                </w:rPr>
                <w:t xml:space="preserve">Per SSB area </w:t>
              </w:r>
              <w:r w:rsidRPr="0073773A">
                <w:rPr>
                  <w:lang w:val="en-US" w:eastAsia="ja-JP"/>
                </w:rPr>
                <w:t>DL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AF26FC" w:rsidRPr="00DB4D57" w14:paraId="2A2D3B12" w14:textId="77777777" w:rsidTr="000725F6">
        <w:trPr>
          <w:jc w:val="center"/>
          <w:ins w:id="1885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F80C7" w14:textId="77777777" w:rsidR="00AF26FC" w:rsidRPr="00B9516D" w:rsidRDefault="00AF26FC" w:rsidP="000725F6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ins w:id="1886" w:author="Author"/>
                <w:rFonts w:cs="Arial"/>
                <w:szCs w:val="18"/>
                <w:lang w:eastAsia="ja-JP"/>
              </w:rPr>
            </w:pPr>
            <w:ins w:id="1887" w:author="Author">
              <w:r w:rsidRPr="00B9516D">
                <w:rPr>
                  <w:rFonts w:cs="Arial"/>
                  <w:szCs w:val="18"/>
                  <w:lang w:eastAsia="ja-JP"/>
                </w:rPr>
                <w:t>&gt;</w:t>
              </w:r>
              <w:r>
                <w:rPr>
                  <w:rFonts w:cs="Arial"/>
                  <w:szCs w:val="18"/>
                  <w:lang w:eastAsia="ja-JP"/>
                </w:rPr>
                <w:t>&gt;&gt;&gt;</w:t>
              </w:r>
              <w:r w:rsidRPr="00B9516D">
                <w:rPr>
                  <w:rFonts w:cs="Arial"/>
                  <w:szCs w:val="18"/>
                  <w:lang w:eastAsia="ja-JP"/>
                </w:rPr>
                <w:t>SSB Area UL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C0099" w14:textId="77777777" w:rsidR="00AF26FC" w:rsidRPr="0004367D" w:rsidRDefault="00AF26FC" w:rsidP="000725F6">
            <w:pPr>
              <w:pStyle w:val="TAL"/>
              <w:rPr>
                <w:ins w:id="1888" w:author="Author"/>
                <w:lang w:eastAsia="ja-JP"/>
              </w:rPr>
            </w:pPr>
            <w:ins w:id="1889" w:author="Author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D129" w14:textId="77777777" w:rsidR="00AF26FC" w:rsidRPr="0004367D" w:rsidRDefault="00AF26FC" w:rsidP="000725F6">
            <w:pPr>
              <w:pStyle w:val="TAL"/>
              <w:rPr>
                <w:ins w:id="1890" w:author="Author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7FB18" w14:textId="77777777" w:rsidR="00AF26FC" w:rsidRPr="0004367D" w:rsidRDefault="00AF26FC" w:rsidP="000725F6">
            <w:pPr>
              <w:pStyle w:val="TAL"/>
              <w:rPr>
                <w:ins w:id="1891" w:author="Author"/>
                <w:lang w:eastAsia="ja-JP"/>
              </w:rPr>
            </w:pPr>
            <w:ins w:id="1892" w:author="Author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A275" w14:textId="77777777" w:rsidR="00AF26FC" w:rsidRPr="0004367D" w:rsidRDefault="00AF26FC" w:rsidP="000725F6">
            <w:pPr>
              <w:pStyle w:val="TAL"/>
              <w:rPr>
                <w:ins w:id="1893" w:author="Author"/>
                <w:lang w:eastAsia="ja-JP"/>
              </w:rPr>
            </w:pPr>
            <w:ins w:id="1894" w:author="Author">
              <w:r>
                <w:rPr>
                  <w:lang w:eastAsia="ja-JP"/>
                </w:rPr>
                <w:t>Per SSB area</w:t>
              </w:r>
              <w:r>
                <w:rPr>
                  <w:lang w:val="en-US" w:eastAsia="ja-JP"/>
                </w:rPr>
                <w:t xml:space="preserve"> U</w:t>
              </w:r>
              <w:r w:rsidRPr="0073773A">
                <w:rPr>
                  <w:lang w:val="en-US" w:eastAsia="ja-JP"/>
                </w:rPr>
                <w:t>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AF26FC" w:rsidRPr="00DB4D57" w14:paraId="589CAA36" w14:textId="77777777" w:rsidTr="000725F6">
        <w:trPr>
          <w:jc w:val="center"/>
          <w:ins w:id="1895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FEFD7" w14:textId="77777777" w:rsidR="00AF26FC" w:rsidRPr="00B9516D" w:rsidRDefault="00AF26FC" w:rsidP="000725F6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ins w:id="1896" w:author="Author"/>
                <w:rFonts w:cs="Arial"/>
                <w:szCs w:val="18"/>
                <w:lang w:eastAsia="ja-JP"/>
              </w:rPr>
            </w:pPr>
            <w:ins w:id="1897" w:author="Author">
              <w:r w:rsidRPr="00B9516D">
                <w:rPr>
                  <w:rFonts w:cs="Arial"/>
                  <w:szCs w:val="18"/>
                  <w:lang w:eastAsia="ja-JP"/>
                </w:rPr>
                <w:t>&gt;</w:t>
              </w:r>
              <w:r>
                <w:rPr>
                  <w:rFonts w:cs="Arial"/>
                  <w:szCs w:val="18"/>
                  <w:lang w:eastAsia="ja-JP"/>
                </w:rPr>
                <w:t>&gt;&gt;&gt;</w:t>
              </w:r>
              <w:r w:rsidRPr="00B9516D">
                <w:rPr>
                  <w:rFonts w:cs="Arial"/>
                  <w:szCs w:val="18"/>
                  <w:lang w:eastAsia="ja-JP"/>
                </w:rPr>
                <w:t>SSB Area DL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0DDD4" w14:textId="77777777" w:rsidR="00AF26FC" w:rsidRPr="0004367D" w:rsidRDefault="00AF26FC" w:rsidP="000725F6">
            <w:pPr>
              <w:pStyle w:val="TAL"/>
              <w:rPr>
                <w:ins w:id="1898" w:author="Author"/>
                <w:lang w:eastAsia="ja-JP"/>
              </w:rPr>
            </w:pPr>
            <w:ins w:id="1899" w:author="Author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D5E0" w14:textId="77777777" w:rsidR="00AF26FC" w:rsidRPr="0004367D" w:rsidRDefault="00AF26FC" w:rsidP="000725F6">
            <w:pPr>
              <w:pStyle w:val="TAL"/>
              <w:rPr>
                <w:ins w:id="1900" w:author="Author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BAD45" w14:textId="77777777" w:rsidR="00AF26FC" w:rsidRPr="0004367D" w:rsidRDefault="00AF26FC" w:rsidP="000725F6">
            <w:pPr>
              <w:pStyle w:val="TAL"/>
              <w:rPr>
                <w:ins w:id="1901" w:author="Author"/>
                <w:lang w:eastAsia="ja-JP"/>
              </w:rPr>
            </w:pPr>
            <w:ins w:id="1902" w:author="Author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0111" w14:textId="77777777" w:rsidR="00AF26FC" w:rsidRPr="0004367D" w:rsidRDefault="00AF26FC" w:rsidP="000725F6">
            <w:pPr>
              <w:pStyle w:val="TAL"/>
              <w:rPr>
                <w:ins w:id="1903" w:author="Author"/>
                <w:lang w:eastAsia="ja-JP"/>
              </w:rPr>
            </w:pPr>
            <w:ins w:id="1904" w:author="Author">
              <w:r>
                <w:rPr>
                  <w:lang w:eastAsia="ja-JP"/>
                </w:rPr>
                <w:t>Per SSB area</w:t>
              </w:r>
              <w:r w:rsidRPr="0073773A">
                <w:rPr>
                  <w:lang w:val="en-US" w:eastAsia="ja-JP"/>
                </w:rPr>
                <w:t xml:space="preserve"> DL </w:t>
              </w:r>
              <w:r>
                <w:rPr>
                  <w:lang w:val="en-US" w:eastAsia="ja-JP"/>
                </w:rPr>
                <w:t>non-</w:t>
              </w:r>
              <w:r w:rsidRPr="0073773A">
                <w:rPr>
                  <w:lang w:val="en-US" w:eastAsia="ja-JP"/>
                </w:rPr>
                <w:t>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AF26FC" w:rsidRPr="00DB4D57" w14:paraId="0ED4E084" w14:textId="77777777" w:rsidTr="000725F6">
        <w:trPr>
          <w:jc w:val="center"/>
          <w:ins w:id="1905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ACCEF" w14:textId="77777777" w:rsidR="00AF26FC" w:rsidRPr="00B9516D" w:rsidRDefault="00AF26FC" w:rsidP="000725F6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ins w:id="1906" w:author="Author"/>
                <w:rFonts w:cs="Arial"/>
                <w:szCs w:val="18"/>
                <w:lang w:eastAsia="ja-JP"/>
              </w:rPr>
            </w:pPr>
            <w:ins w:id="1907" w:author="Author">
              <w:r w:rsidRPr="00B9516D">
                <w:rPr>
                  <w:rFonts w:cs="Arial"/>
                  <w:szCs w:val="18"/>
                  <w:lang w:eastAsia="ja-JP"/>
                </w:rPr>
                <w:t>&gt;</w:t>
              </w:r>
              <w:r>
                <w:rPr>
                  <w:rFonts w:cs="Arial"/>
                  <w:szCs w:val="18"/>
                  <w:lang w:eastAsia="ja-JP"/>
                </w:rPr>
                <w:t>&gt;&gt;&gt;</w:t>
              </w:r>
              <w:r w:rsidRPr="00B9516D">
                <w:rPr>
                  <w:rFonts w:cs="Arial"/>
                  <w:szCs w:val="18"/>
                  <w:lang w:eastAsia="ja-JP"/>
                </w:rPr>
                <w:t>SSB Area UL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4B535" w14:textId="77777777" w:rsidR="00AF26FC" w:rsidRPr="0004367D" w:rsidRDefault="00AF26FC" w:rsidP="000725F6">
            <w:pPr>
              <w:pStyle w:val="TAL"/>
              <w:rPr>
                <w:ins w:id="1908" w:author="Author"/>
                <w:lang w:eastAsia="ja-JP"/>
              </w:rPr>
            </w:pPr>
            <w:ins w:id="1909" w:author="Author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7790" w14:textId="77777777" w:rsidR="00AF26FC" w:rsidRPr="0004367D" w:rsidRDefault="00AF26FC" w:rsidP="000725F6">
            <w:pPr>
              <w:pStyle w:val="TAL"/>
              <w:rPr>
                <w:ins w:id="1910" w:author="Author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FA9D4" w14:textId="77777777" w:rsidR="00AF26FC" w:rsidRPr="0004367D" w:rsidRDefault="00AF26FC" w:rsidP="000725F6">
            <w:pPr>
              <w:pStyle w:val="TAL"/>
              <w:rPr>
                <w:ins w:id="1911" w:author="Author"/>
                <w:lang w:eastAsia="ja-JP"/>
              </w:rPr>
            </w:pPr>
            <w:ins w:id="1912" w:author="Author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EDAC" w14:textId="77777777" w:rsidR="00AF26FC" w:rsidRPr="0004367D" w:rsidRDefault="00AF26FC" w:rsidP="000725F6">
            <w:pPr>
              <w:pStyle w:val="TAL"/>
              <w:rPr>
                <w:ins w:id="1913" w:author="Author"/>
                <w:lang w:eastAsia="ja-JP"/>
              </w:rPr>
            </w:pPr>
            <w:ins w:id="1914" w:author="Author">
              <w:r>
                <w:rPr>
                  <w:lang w:eastAsia="ja-JP"/>
                </w:rPr>
                <w:t>Per SSB area</w:t>
              </w:r>
              <w:r>
                <w:rPr>
                  <w:lang w:val="en-US" w:eastAsia="ja-JP"/>
                </w:rPr>
                <w:t xml:space="preserve"> U</w:t>
              </w:r>
              <w:r w:rsidRPr="0073773A">
                <w:rPr>
                  <w:lang w:val="en-US" w:eastAsia="ja-JP"/>
                </w:rPr>
                <w:t xml:space="preserve">L </w:t>
              </w:r>
              <w:r>
                <w:rPr>
                  <w:lang w:val="en-US" w:eastAsia="ja-JP"/>
                </w:rPr>
                <w:t>non-</w:t>
              </w:r>
              <w:r w:rsidRPr="0073773A">
                <w:rPr>
                  <w:lang w:val="en-US" w:eastAsia="ja-JP"/>
                </w:rPr>
                <w:t>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AF26FC" w:rsidRPr="00DB4D57" w14:paraId="657CA805" w14:textId="77777777" w:rsidTr="000725F6">
        <w:trPr>
          <w:jc w:val="center"/>
          <w:ins w:id="1915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5D357" w14:textId="77777777" w:rsidR="00AF26FC" w:rsidRPr="00B9516D" w:rsidRDefault="00AF26FC" w:rsidP="000725F6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ins w:id="1916" w:author="Author"/>
                <w:rFonts w:cs="Arial"/>
                <w:szCs w:val="18"/>
                <w:lang w:eastAsia="ja-JP"/>
              </w:rPr>
            </w:pPr>
            <w:ins w:id="1917" w:author="Author">
              <w:r w:rsidRPr="00B9516D">
                <w:rPr>
                  <w:rFonts w:cs="Arial"/>
                  <w:szCs w:val="18"/>
                  <w:lang w:eastAsia="ja-JP"/>
                </w:rPr>
                <w:t>&gt;</w:t>
              </w:r>
              <w:r>
                <w:rPr>
                  <w:rFonts w:cs="Arial"/>
                  <w:szCs w:val="18"/>
                  <w:lang w:eastAsia="ja-JP"/>
                </w:rPr>
                <w:t>&gt;&gt;&gt;</w:t>
              </w:r>
              <w:r w:rsidRPr="00B9516D">
                <w:rPr>
                  <w:rFonts w:cs="Arial"/>
                  <w:szCs w:val="18"/>
                  <w:lang w:eastAsia="ja-JP"/>
                </w:rPr>
                <w:t>SSB Area DL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96A9A" w14:textId="77777777" w:rsidR="00AF26FC" w:rsidRPr="0004367D" w:rsidRDefault="00AF26FC" w:rsidP="000725F6">
            <w:pPr>
              <w:pStyle w:val="TAL"/>
              <w:rPr>
                <w:ins w:id="1918" w:author="Author"/>
                <w:lang w:eastAsia="ja-JP"/>
              </w:rPr>
            </w:pPr>
            <w:ins w:id="1919" w:author="Author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600E" w14:textId="77777777" w:rsidR="00AF26FC" w:rsidRPr="0004367D" w:rsidRDefault="00AF26FC" w:rsidP="000725F6">
            <w:pPr>
              <w:pStyle w:val="TAL"/>
              <w:rPr>
                <w:ins w:id="1920" w:author="Author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09ED9" w14:textId="77777777" w:rsidR="00AF26FC" w:rsidRPr="0004367D" w:rsidRDefault="00AF26FC" w:rsidP="000725F6">
            <w:pPr>
              <w:pStyle w:val="TAL"/>
              <w:rPr>
                <w:ins w:id="1921" w:author="Author"/>
                <w:lang w:eastAsia="ja-JP"/>
              </w:rPr>
            </w:pPr>
            <w:ins w:id="1922" w:author="Author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D9A6" w14:textId="77777777" w:rsidR="00AF26FC" w:rsidRPr="0004367D" w:rsidRDefault="00AF26FC" w:rsidP="000725F6">
            <w:pPr>
              <w:pStyle w:val="TAL"/>
              <w:rPr>
                <w:ins w:id="1923" w:author="Author"/>
                <w:lang w:eastAsia="ja-JP"/>
              </w:rPr>
            </w:pPr>
            <w:ins w:id="1924" w:author="Author">
              <w:r>
                <w:rPr>
                  <w:lang w:eastAsia="ja-JP"/>
                </w:rPr>
                <w:t>Per SSB area DL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AF26FC" w:rsidRPr="00DB4D57" w14:paraId="492C0EA3" w14:textId="77777777" w:rsidTr="000725F6">
        <w:trPr>
          <w:jc w:val="center"/>
          <w:ins w:id="1925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6A52C" w14:textId="77777777" w:rsidR="00AF26FC" w:rsidRPr="00B9516D" w:rsidRDefault="00AF26FC" w:rsidP="000725F6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ins w:id="1926" w:author="Author"/>
                <w:rFonts w:cs="Arial"/>
                <w:szCs w:val="18"/>
                <w:lang w:eastAsia="ja-JP"/>
              </w:rPr>
            </w:pPr>
            <w:ins w:id="1927" w:author="Author">
              <w:r w:rsidRPr="00B9516D">
                <w:rPr>
                  <w:rFonts w:cs="Arial"/>
                  <w:szCs w:val="18"/>
                  <w:lang w:eastAsia="ja-JP"/>
                </w:rPr>
                <w:t>&gt;</w:t>
              </w:r>
              <w:r>
                <w:rPr>
                  <w:rFonts w:cs="Arial"/>
                  <w:szCs w:val="18"/>
                  <w:lang w:eastAsia="ja-JP"/>
                </w:rPr>
                <w:t>&gt;&gt;&gt;</w:t>
              </w:r>
              <w:r w:rsidRPr="00B9516D">
                <w:rPr>
                  <w:rFonts w:cs="Arial"/>
                  <w:szCs w:val="18"/>
                  <w:lang w:eastAsia="ja-JP"/>
                </w:rPr>
                <w:t>SSB Area UL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B95A1" w14:textId="77777777" w:rsidR="00AF26FC" w:rsidRPr="0004367D" w:rsidRDefault="00AF26FC" w:rsidP="000725F6">
            <w:pPr>
              <w:pStyle w:val="TAL"/>
              <w:rPr>
                <w:ins w:id="1928" w:author="Author"/>
                <w:lang w:eastAsia="ja-JP"/>
              </w:rPr>
            </w:pPr>
            <w:ins w:id="1929" w:author="Author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F2B8" w14:textId="77777777" w:rsidR="00AF26FC" w:rsidRPr="0004367D" w:rsidRDefault="00AF26FC" w:rsidP="000725F6">
            <w:pPr>
              <w:pStyle w:val="TAL"/>
              <w:rPr>
                <w:ins w:id="1930" w:author="Author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73D49" w14:textId="77777777" w:rsidR="00AF26FC" w:rsidRPr="00DB4D57" w:rsidRDefault="00AF26FC" w:rsidP="000725F6">
            <w:pPr>
              <w:pStyle w:val="TAL"/>
              <w:rPr>
                <w:ins w:id="1931" w:author="Author"/>
                <w:lang w:eastAsia="ja-JP"/>
              </w:rPr>
            </w:pPr>
            <w:ins w:id="1932" w:author="Author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EC17" w14:textId="77777777" w:rsidR="00AF26FC" w:rsidRPr="00DB4D57" w:rsidRDefault="00AF26FC" w:rsidP="000725F6">
            <w:pPr>
              <w:pStyle w:val="TAL"/>
              <w:rPr>
                <w:ins w:id="1933" w:author="Author"/>
                <w:lang w:eastAsia="ja-JP"/>
              </w:rPr>
            </w:pPr>
            <w:ins w:id="1934" w:author="Author">
              <w:r>
                <w:rPr>
                  <w:lang w:eastAsia="ja-JP"/>
                </w:rPr>
                <w:t>Per SSB area UL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</w:tbl>
    <w:p w14:paraId="3A3A6CB7" w14:textId="77777777" w:rsidR="00AF26FC" w:rsidRPr="00DB4D57" w:rsidRDefault="00AF26FC" w:rsidP="00AF26FC">
      <w:pPr>
        <w:rPr>
          <w:ins w:id="1935" w:author="Author"/>
          <w:lang w:eastAsia="en-GB"/>
        </w:rPr>
      </w:pPr>
      <w:ins w:id="1936" w:author="Author">
        <w:r w:rsidRPr="00DB4D57">
          <w:rPr>
            <w:lang w:eastAsia="en-GB"/>
          </w:rPr>
          <w:t xml:space="preserve"> </w:t>
        </w:r>
      </w:ins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7"/>
        <w:gridCol w:w="1117"/>
        <w:gridCol w:w="866"/>
        <w:gridCol w:w="2135"/>
        <w:gridCol w:w="2235"/>
      </w:tblGrid>
      <w:tr w:rsidR="00AF26FC" w:rsidRPr="00DB4D57" w14:paraId="49F0FF4D" w14:textId="77777777" w:rsidTr="000725F6">
        <w:trPr>
          <w:jc w:val="center"/>
          <w:ins w:id="1937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78BA" w14:textId="77777777" w:rsidR="00AF26FC" w:rsidRPr="00B9516D" w:rsidRDefault="00AF26FC" w:rsidP="000725F6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1938" w:author="Author"/>
                <w:rFonts w:cs="Arial"/>
                <w:bCs/>
                <w:iCs/>
                <w:szCs w:val="18"/>
                <w:lang w:eastAsia="ja-JP"/>
              </w:rPr>
            </w:pPr>
            <w:ins w:id="1939" w:author="Author">
              <w:r w:rsidRPr="00B9516D">
                <w:rPr>
                  <w:rFonts w:cs="Arial"/>
                  <w:bCs/>
                  <w:iCs/>
                  <w:szCs w:val="18"/>
                  <w:lang w:eastAsia="ja-JP"/>
                </w:rPr>
                <w:t>&gt;&gt;DL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6603" w14:textId="77777777" w:rsidR="00AF26FC" w:rsidRPr="0073773A" w:rsidRDefault="00AF26FC" w:rsidP="000725F6">
            <w:pPr>
              <w:pStyle w:val="TAL"/>
              <w:rPr>
                <w:ins w:id="1940" w:author="Author"/>
                <w:lang w:eastAsia="ja-JP"/>
              </w:rPr>
            </w:pPr>
            <w:ins w:id="1941" w:author="Author">
              <w:r w:rsidRPr="00FF1BAF">
                <w:rPr>
                  <w:lang w:eastAsia="zh-CN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7767" w14:textId="77777777" w:rsidR="00AF26FC" w:rsidRPr="00450E5E" w:rsidRDefault="00AF26FC" w:rsidP="000725F6">
            <w:pPr>
              <w:pStyle w:val="TAL"/>
              <w:rPr>
                <w:ins w:id="1942" w:author="Author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7CFE" w14:textId="77777777" w:rsidR="00AF26FC" w:rsidRPr="0073773A" w:rsidRDefault="00AF26FC" w:rsidP="000725F6">
            <w:pPr>
              <w:pStyle w:val="TAL"/>
              <w:rPr>
                <w:ins w:id="1943" w:author="Author"/>
                <w:rFonts w:cs="Arial"/>
                <w:szCs w:val="18"/>
                <w:lang w:eastAsia="ja-JP"/>
              </w:rPr>
            </w:pPr>
            <w:ins w:id="1944" w:author="Author">
              <w:r w:rsidRPr="00FF1BAF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D631" w14:textId="77777777" w:rsidR="00AF26FC" w:rsidRDefault="00AF26FC" w:rsidP="000725F6">
            <w:pPr>
              <w:pStyle w:val="TAL"/>
              <w:rPr>
                <w:ins w:id="1945" w:author="Author"/>
                <w:lang w:eastAsia="ja-JP"/>
              </w:rPr>
            </w:pPr>
          </w:p>
        </w:tc>
      </w:tr>
      <w:tr w:rsidR="00AF26FC" w:rsidRPr="00DB4D57" w14:paraId="53348F9E" w14:textId="77777777" w:rsidTr="000725F6">
        <w:trPr>
          <w:jc w:val="center"/>
          <w:ins w:id="1946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FD39" w14:textId="77777777" w:rsidR="00AF26FC" w:rsidRPr="00B9516D" w:rsidRDefault="00AF26FC" w:rsidP="000725F6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1947" w:author="Author"/>
                <w:rFonts w:cs="Arial"/>
                <w:bCs/>
                <w:iCs/>
                <w:szCs w:val="18"/>
                <w:lang w:eastAsia="ja-JP"/>
              </w:rPr>
            </w:pPr>
            <w:ins w:id="1948" w:author="Author">
              <w:r w:rsidRPr="00B9516D">
                <w:rPr>
                  <w:rFonts w:cs="Arial"/>
                  <w:bCs/>
                  <w:iCs/>
                  <w:szCs w:val="18"/>
                  <w:lang w:eastAsia="ja-JP"/>
                </w:rPr>
                <w:t>&gt;&gt;UL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3BCA" w14:textId="77777777" w:rsidR="00AF26FC" w:rsidRPr="0073773A" w:rsidRDefault="00AF26FC" w:rsidP="000725F6">
            <w:pPr>
              <w:pStyle w:val="TAL"/>
              <w:rPr>
                <w:ins w:id="1949" w:author="Author"/>
                <w:lang w:eastAsia="ja-JP"/>
              </w:rPr>
            </w:pPr>
            <w:ins w:id="1950" w:author="Author">
              <w:r w:rsidRPr="00FF1BAF">
                <w:rPr>
                  <w:lang w:eastAsia="zh-CN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842E" w14:textId="77777777" w:rsidR="00AF26FC" w:rsidRPr="00450E5E" w:rsidRDefault="00AF26FC" w:rsidP="000725F6">
            <w:pPr>
              <w:pStyle w:val="TAL"/>
              <w:rPr>
                <w:ins w:id="1951" w:author="Author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C3B4" w14:textId="77777777" w:rsidR="00AF26FC" w:rsidRPr="0073773A" w:rsidRDefault="00AF26FC" w:rsidP="000725F6">
            <w:pPr>
              <w:pStyle w:val="TAL"/>
              <w:rPr>
                <w:ins w:id="1952" w:author="Author"/>
                <w:rFonts w:cs="Arial"/>
                <w:szCs w:val="18"/>
                <w:lang w:eastAsia="ja-JP"/>
              </w:rPr>
            </w:pPr>
            <w:ins w:id="1953" w:author="Author">
              <w:r w:rsidRPr="00FF1BAF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DF47" w14:textId="77777777" w:rsidR="00AF26FC" w:rsidRDefault="00AF26FC" w:rsidP="000725F6">
            <w:pPr>
              <w:pStyle w:val="TAL"/>
              <w:rPr>
                <w:ins w:id="1954" w:author="Author"/>
                <w:lang w:eastAsia="ja-JP"/>
              </w:rPr>
            </w:pPr>
          </w:p>
        </w:tc>
      </w:tr>
    </w:tbl>
    <w:p w14:paraId="22767EA9" w14:textId="77777777" w:rsidR="00AF26FC" w:rsidRPr="00DB4D57" w:rsidRDefault="00AF26FC" w:rsidP="00AF26FC">
      <w:pPr>
        <w:rPr>
          <w:ins w:id="1955" w:author="Author"/>
          <w:lang w:eastAsia="en-GB"/>
        </w:rPr>
      </w:pPr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AF26FC" w:rsidRPr="00DB4D57" w14:paraId="70DAC2C1" w14:textId="77777777" w:rsidTr="000725F6">
        <w:trPr>
          <w:ins w:id="1956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5E034" w14:textId="77777777" w:rsidR="00AF26FC" w:rsidRPr="0004367D" w:rsidRDefault="00AF26FC" w:rsidP="000725F6">
            <w:pPr>
              <w:pStyle w:val="TAH"/>
              <w:rPr>
                <w:ins w:id="1957" w:author="Author"/>
                <w:lang w:eastAsia="ja-JP"/>
              </w:rPr>
            </w:pPr>
            <w:ins w:id="1958" w:author="Author">
              <w:r w:rsidRPr="0004367D">
                <w:rPr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6F752" w14:textId="77777777" w:rsidR="00AF26FC" w:rsidRPr="0004367D" w:rsidRDefault="00AF26FC" w:rsidP="000725F6">
            <w:pPr>
              <w:pStyle w:val="TAH"/>
              <w:rPr>
                <w:ins w:id="1959" w:author="Author"/>
                <w:lang w:eastAsia="ja-JP"/>
              </w:rPr>
            </w:pPr>
            <w:ins w:id="1960" w:author="Author">
              <w:r w:rsidRPr="0004367D">
                <w:rPr>
                  <w:lang w:eastAsia="ja-JP"/>
                </w:rPr>
                <w:t>Explanation</w:t>
              </w:r>
            </w:ins>
          </w:p>
        </w:tc>
      </w:tr>
      <w:tr w:rsidR="00AF26FC" w:rsidRPr="00DB4D57" w14:paraId="4835910F" w14:textId="77777777" w:rsidTr="000725F6">
        <w:trPr>
          <w:ins w:id="1961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E4846" w14:textId="77777777" w:rsidR="00AF26FC" w:rsidRPr="00210482" w:rsidRDefault="00AF26FC" w:rsidP="000725F6">
            <w:pPr>
              <w:pStyle w:val="TAL"/>
              <w:rPr>
                <w:ins w:id="1962" w:author="Author"/>
                <w:lang w:eastAsia="ja-JP"/>
              </w:rPr>
            </w:pPr>
            <w:proofErr w:type="spellStart"/>
            <w:ins w:id="1963" w:author="Author">
              <w:r w:rsidRPr="00652840">
                <w:rPr>
                  <w:lang w:eastAsia="ja-JP"/>
                </w:rPr>
                <w:t>maxnoofSSBAreas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7571C" w14:textId="77777777" w:rsidR="00AF26FC" w:rsidRPr="0004367D" w:rsidRDefault="00AF26FC" w:rsidP="000725F6">
            <w:pPr>
              <w:pStyle w:val="TAL"/>
              <w:rPr>
                <w:ins w:id="1964" w:author="Author"/>
                <w:lang w:val="en-US" w:eastAsia="ja-JP"/>
              </w:rPr>
            </w:pPr>
            <w:ins w:id="1965" w:author="Author">
              <w:r w:rsidRPr="0004367D">
                <w:rPr>
                  <w:rFonts w:cs="Arial"/>
                  <w:lang w:val="en-US" w:eastAsia="ja-JP"/>
                </w:rPr>
                <w:t>Maximum no. SSB Areas that can be served by a NG-RAN node cell. Value is 64.</w:t>
              </w:r>
            </w:ins>
          </w:p>
        </w:tc>
      </w:tr>
    </w:tbl>
    <w:p w14:paraId="4A0AB5A7" w14:textId="77777777" w:rsidR="00AF26FC" w:rsidRPr="00DB4D57" w:rsidRDefault="00AF26FC" w:rsidP="00AF26FC">
      <w:pPr>
        <w:rPr>
          <w:ins w:id="1966" w:author="Author"/>
        </w:rPr>
      </w:pPr>
    </w:p>
    <w:p w14:paraId="17E7B345" w14:textId="77777777" w:rsidR="00AF26FC" w:rsidRPr="00DB4D57" w:rsidRDefault="00AF26FC" w:rsidP="00AF26FC">
      <w:pPr>
        <w:jc w:val="both"/>
        <w:rPr>
          <w:ins w:id="1967" w:author="Author"/>
          <w:lang w:val="en-US"/>
        </w:rPr>
      </w:pPr>
    </w:p>
    <w:p w14:paraId="2ED50B40" w14:textId="77777777" w:rsidR="00AF26FC" w:rsidRPr="000C374A" w:rsidRDefault="00AF26FC" w:rsidP="00AF26FC">
      <w:pPr>
        <w:pStyle w:val="Heading4"/>
        <w:rPr>
          <w:ins w:id="1968" w:author="Author"/>
          <w:lang w:val="fr-FR"/>
        </w:rPr>
      </w:pPr>
      <w:bookmarkStart w:id="1969" w:name="_Toc14207856"/>
      <w:ins w:id="1970" w:author="Author">
        <w:r w:rsidRPr="000C374A">
          <w:rPr>
            <w:lang w:val="fr-FR"/>
          </w:rPr>
          <w:t>9.2.2.zz</w:t>
        </w:r>
        <w:r w:rsidRPr="000C374A">
          <w:rPr>
            <w:lang w:val="fr-FR"/>
          </w:rPr>
          <w:tab/>
          <w:t xml:space="preserve">Composite </w:t>
        </w:r>
        <w:proofErr w:type="spellStart"/>
        <w:r w:rsidRPr="000C374A">
          <w:rPr>
            <w:lang w:val="fr-FR"/>
          </w:rPr>
          <w:t>Available</w:t>
        </w:r>
        <w:proofErr w:type="spellEnd"/>
        <w:r w:rsidRPr="000C374A">
          <w:rPr>
            <w:lang w:val="fr-FR"/>
          </w:rPr>
          <w:t xml:space="preserve"> </w:t>
        </w:r>
        <w:proofErr w:type="spellStart"/>
        <w:r w:rsidRPr="000C374A">
          <w:rPr>
            <w:lang w:val="fr-FR"/>
          </w:rPr>
          <w:t>Capacity</w:t>
        </w:r>
        <w:proofErr w:type="spellEnd"/>
        <w:r w:rsidRPr="000C374A">
          <w:rPr>
            <w:lang w:val="fr-FR"/>
          </w:rPr>
          <w:t xml:space="preserve"> Group</w:t>
        </w:r>
        <w:bookmarkEnd w:id="1969"/>
      </w:ins>
    </w:p>
    <w:p w14:paraId="3E1D5E08" w14:textId="77777777" w:rsidR="00AF26FC" w:rsidRPr="0004367D" w:rsidRDefault="00AF26FC" w:rsidP="00AF26FC">
      <w:pPr>
        <w:rPr>
          <w:ins w:id="1971" w:author="Author"/>
          <w:lang w:val="en-US"/>
        </w:rPr>
      </w:pPr>
      <w:ins w:id="1972" w:author="Author">
        <w:r w:rsidRPr="0004367D">
          <w:rPr>
            <w:lang w:val="en-US"/>
          </w:rPr>
          <w:t xml:space="preserve">The </w:t>
        </w:r>
        <w:r w:rsidRPr="0004367D">
          <w:rPr>
            <w:i/>
            <w:iCs/>
            <w:lang w:val="en-US"/>
          </w:rPr>
          <w:t>Composite Available Capacity Group</w:t>
        </w:r>
        <w:r w:rsidRPr="0004367D">
          <w:rPr>
            <w:lang w:val="en-US"/>
          </w:rPr>
          <w:t xml:space="preserve"> IE indicates the overall available resource level per cell and per SSB area in the cell in Downlink and Uplink.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AF26FC" w:rsidRPr="00DB4D57" w14:paraId="26AC559D" w14:textId="77777777" w:rsidTr="000725F6">
        <w:trPr>
          <w:ins w:id="1973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D3333" w14:textId="77777777" w:rsidR="00AF26FC" w:rsidRPr="0004367D" w:rsidRDefault="00AF26FC" w:rsidP="000725F6">
            <w:pPr>
              <w:pStyle w:val="TAH"/>
              <w:rPr>
                <w:ins w:id="1974" w:author="Author"/>
                <w:lang w:eastAsia="ja-JP"/>
              </w:rPr>
            </w:pPr>
            <w:ins w:id="1975" w:author="Author">
              <w:r w:rsidRPr="0004367D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1DA49" w14:textId="77777777" w:rsidR="00AF26FC" w:rsidRPr="0004367D" w:rsidRDefault="00AF26FC" w:rsidP="000725F6">
            <w:pPr>
              <w:pStyle w:val="TAH"/>
              <w:rPr>
                <w:ins w:id="1976" w:author="Author"/>
                <w:lang w:eastAsia="ja-JP"/>
              </w:rPr>
            </w:pPr>
            <w:ins w:id="1977" w:author="Author">
              <w:r w:rsidRPr="0004367D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FE32E" w14:textId="77777777" w:rsidR="00AF26FC" w:rsidRPr="0004367D" w:rsidRDefault="00AF26FC" w:rsidP="000725F6">
            <w:pPr>
              <w:pStyle w:val="TAH"/>
              <w:rPr>
                <w:ins w:id="1978" w:author="Author"/>
                <w:lang w:eastAsia="ja-JP"/>
              </w:rPr>
            </w:pPr>
            <w:ins w:id="1979" w:author="Author">
              <w:r w:rsidRPr="0004367D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B528D" w14:textId="77777777" w:rsidR="00AF26FC" w:rsidRPr="0004367D" w:rsidRDefault="00AF26FC" w:rsidP="000725F6">
            <w:pPr>
              <w:pStyle w:val="TAH"/>
              <w:rPr>
                <w:ins w:id="1980" w:author="Author"/>
                <w:lang w:eastAsia="ja-JP"/>
              </w:rPr>
            </w:pPr>
            <w:ins w:id="1981" w:author="Author">
              <w:r w:rsidRPr="0004367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AA1D8" w14:textId="77777777" w:rsidR="00AF26FC" w:rsidRPr="0004367D" w:rsidRDefault="00AF26FC" w:rsidP="000725F6">
            <w:pPr>
              <w:pStyle w:val="TAH"/>
              <w:rPr>
                <w:ins w:id="1982" w:author="Author"/>
                <w:lang w:eastAsia="ja-JP"/>
              </w:rPr>
            </w:pPr>
            <w:ins w:id="1983" w:author="Author">
              <w:r w:rsidRPr="0004367D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FC544" w14:textId="77777777" w:rsidR="00AF26FC" w:rsidRPr="0004367D" w:rsidRDefault="00AF26FC" w:rsidP="000725F6">
            <w:pPr>
              <w:pStyle w:val="TAH"/>
              <w:rPr>
                <w:ins w:id="1984" w:author="Author"/>
                <w:lang w:eastAsia="ja-JP"/>
              </w:rPr>
            </w:pPr>
            <w:ins w:id="1985" w:author="Author">
              <w:r w:rsidRPr="0004367D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FADD4" w14:textId="77777777" w:rsidR="00AF26FC" w:rsidRPr="0004367D" w:rsidRDefault="00AF26FC" w:rsidP="000725F6">
            <w:pPr>
              <w:pStyle w:val="TAH"/>
              <w:rPr>
                <w:ins w:id="1986" w:author="Author"/>
                <w:lang w:eastAsia="ja-JP"/>
              </w:rPr>
            </w:pPr>
            <w:ins w:id="1987" w:author="Author">
              <w:r w:rsidRPr="0004367D">
                <w:rPr>
                  <w:lang w:eastAsia="ja-JP"/>
                </w:rPr>
                <w:t>Assigned Criticality</w:t>
              </w:r>
            </w:ins>
          </w:p>
        </w:tc>
      </w:tr>
      <w:tr w:rsidR="00AF26FC" w:rsidRPr="00DB4D57" w14:paraId="4F098C16" w14:textId="77777777" w:rsidTr="000725F6">
        <w:trPr>
          <w:ins w:id="1988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D3955" w14:textId="77777777" w:rsidR="00AF26FC" w:rsidRPr="0004367D" w:rsidRDefault="00AF26FC" w:rsidP="000725F6">
            <w:pPr>
              <w:pStyle w:val="TAL"/>
              <w:rPr>
                <w:ins w:id="1989" w:author="Author"/>
                <w:lang w:val="en-US" w:eastAsia="ja-JP"/>
              </w:rPr>
            </w:pPr>
            <w:ins w:id="1990" w:author="Author">
              <w:r w:rsidRPr="0004367D">
                <w:rPr>
                  <w:lang w:val="en-US" w:eastAsia="ja-JP"/>
                </w:rPr>
                <w:t>Composite Available Capacity Downlink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D4ECA" w14:textId="77777777" w:rsidR="00AF26FC" w:rsidRPr="0004367D" w:rsidRDefault="00AF26FC" w:rsidP="000725F6">
            <w:pPr>
              <w:pStyle w:val="TAL"/>
              <w:rPr>
                <w:ins w:id="1991" w:author="Author"/>
                <w:lang w:eastAsia="ja-JP"/>
              </w:rPr>
            </w:pPr>
            <w:ins w:id="1992" w:author="Author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7E36" w14:textId="77777777" w:rsidR="00AF26FC" w:rsidRPr="0004367D" w:rsidRDefault="00AF26FC" w:rsidP="000725F6">
            <w:pPr>
              <w:pStyle w:val="TAL"/>
              <w:rPr>
                <w:ins w:id="1993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ACDDC" w14:textId="77777777" w:rsidR="00AF26FC" w:rsidRPr="0004367D" w:rsidRDefault="00AF26FC" w:rsidP="000725F6">
            <w:pPr>
              <w:pStyle w:val="TAL"/>
              <w:rPr>
                <w:ins w:id="1994" w:author="Author"/>
                <w:rFonts w:cs="Arial"/>
                <w:szCs w:val="18"/>
                <w:lang w:val="en-US" w:eastAsia="ja-JP"/>
              </w:rPr>
            </w:pPr>
            <w:ins w:id="1995" w:author="Author">
              <w:r w:rsidRPr="0004367D">
                <w:rPr>
                  <w:rFonts w:cs="Arial"/>
                  <w:szCs w:val="18"/>
                  <w:lang w:val="en-US" w:eastAsia="ja-JP"/>
                </w:rPr>
                <w:t xml:space="preserve">Composite Available Capacity </w:t>
              </w:r>
            </w:ins>
          </w:p>
          <w:p w14:paraId="26584EA9" w14:textId="77777777" w:rsidR="00AF26FC" w:rsidRPr="0004367D" w:rsidRDefault="00AF26FC" w:rsidP="000725F6">
            <w:pPr>
              <w:pStyle w:val="TAL"/>
              <w:rPr>
                <w:ins w:id="1996" w:author="Author"/>
                <w:lang w:val="en-US" w:eastAsia="ja-JP"/>
              </w:rPr>
            </w:pPr>
            <w:ins w:id="1997" w:author="Author">
              <w:r w:rsidRPr="0004367D">
                <w:rPr>
                  <w:rFonts w:cs="Arial"/>
                  <w:szCs w:val="18"/>
                  <w:lang w:val="en-US" w:eastAsia="ja-JP"/>
                </w:rPr>
                <w:t>9.2.</w:t>
              </w:r>
              <w:r>
                <w:rPr>
                  <w:rFonts w:cs="Arial"/>
                  <w:szCs w:val="18"/>
                  <w:lang w:val="en-US" w:eastAsia="ja-JP"/>
                </w:rPr>
                <w:t>2.</w:t>
              </w:r>
              <w:r w:rsidRPr="0004367D">
                <w:rPr>
                  <w:rFonts w:cs="Arial"/>
                  <w:szCs w:val="18"/>
                  <w:lang w:val="en-US" w:eastAsia="ja-JP"/>
                </w:rPr>
                <w:t>a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E65CA" w14:textId="77777777" w:rsidR="00AF26FC" w:rsidRPr="0004367D" w:rsidRDefault="00AF26FC" w:rsidP="000725F6">
            <w:pPr>
              <w:pStyle w:val="TAL"/>
              <w:rPr>
                <w:ins w:id="1998" w:author="Author"/>
                <w:rFonts w:cs="Arial"/>
                <w:szCs w:val="18"/>
                <w:lang w:eastAsia="ja-JP"/>
              </w:rPr>
            </w:pPr>
            <w:ins w:id="1999" w:author="Author">
              <w:r w:rsidRPr="0004367D">
                <w:rPr>
                  <w:rFonts w:cs="Arial"/>
                  <w:szCs w:val="18"/>
                  <w:lang w:eastAsia="ja-JP"/>
                </w:rPr>
                <w:t xml:space="preserve">For the Downlink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3B94C" w14:textId="77777777" w:rsidR="00AF26FC" w:rsidRPr="0004367D" w:rsidRDefault="00AF26FC" w:rsidP="000725F6">
            <w:pPr>
              <w:pStyle w:val="TAC"/>
              <w:rPr>
                <w:ins w:id="2000" w:author="Author"/>
                <w:lang w:eastAsia="ja-JP"/>
              </w:rPr>
            </w:pPr>
            <w:ins w:id="2001" w:author="Author">
              <w:r w:rsidRPr="0004367D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53F3" w14:textId="77777777" w:rsidR="00AF26FC" w:rsidRPr="0004367D" w:rsidRDefault="00AF26FC" w:rsidP="000725F6">
            <w:pPr>
              <w:pStyle w:val="TAC"/>
              <w:rPr>
                <w:ins w:id="2002" w:author="Author"/>
                <w:lang w:eastAsia="ja-JP"/>
              </w:rPr>
            </w:pPr>
          </w:p>
        </w:tc>
      </w:tr>
      <w:tr w:rsidR="00AF26FC" w:rsidRPr="00DB4D57" w14:paraId="3642A92D" w14:textId="77777777" w:rsidTr="000725F6">
        <w:trPr>
          <w:ins w:id="2003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FF6BE" w14:textId="77777777" w:rsidR="00AF26FC" w:rsidRPr="0004367D" w:rsidRDefault="00AF26FC" w:rsidP="000725F6">
            <w:pPr>
              <w:pStyle w:val="TAL"/>
              <w:rPr>
                <w:ins w:id="2004" w:author="Author"/>
                <w:lang w:val="en-US" w:eastAsia="ja-JP"/>
              </w:rPr>
            </w:pPr>
            <w:ins w:id="2005" w:author="Author">
              <w:r w:rsidRPr="0004367D">
                <w:rPr>
                  <w:lang w:val="en-US" w:eastAsia="ja-JP"/>
                </w:rPr>
                <w:t>Composite Available Capacity Uplink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9AD30" w14:textId="77777777" w:rsidR="00AF26FC" w:rsidRPr="0004367D" w:rsidRDefault="00AF26FC" w:rsidP="000725F6">
            <w:pPr>
              <w:pStyle w:val="TAL"/>
              <w:rPr>
                <w:ins w:id="2006" w:author="Author"/>
                <w:lang w:eastAsia="ja-JP"/>
              </w:rPr>
            </w:pPr>
            <w:ins w:id="2007" w:author="Author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064C" w14:textId="77777777" w:rsidR="00AF26FC" w:rsidRPr="0004367D" w:rsidRDefault="00AF26FC" w:rsidP="000725F6">
            <w:pPr>
              <w:pStyle w:val="TAL"/>
              <w:rPr>
                <w:ins w:id="2008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C4EC1" w14:textId="77777777" w:rsidR="00AF26FC" w:rsidRPr="0004367D" w:rsidRDefault="00AF26FC" w:rsidP="000725F6">
            <w:pPr>
              <w:pStyle w:val="TAL"/>
              <w:rPr>
                <w:ins w:id="2009" w:author="Author"/>
                <w:rFonts w:cs="Arial"/>
                <w:szCs w:val="18"/>
                <w:lang w:val="en-US" w:eastAsia="ja-JP"/>
              </w:rPr>
            </w:pPr>
            <w:ins w:id="2010" w:author="Author">
              <w:r w:rsidRPr="0004367D">
                <w:rPr>
                  <w:rFonts w:cs="Arial"/>
                  <w:szCs w:val="18"/>
                  <w:lang w:val="en-US" w:eastAsia="ja-JP"/>
                </w:rPr>
                <w:t xml:space="preserve">Composite Available Capacity </w:t>
              </w:r>
            </w:ins>
          </w:p>
          <w:p w14:paraId="5685FDFB" w14:textId="77777777" w:rsidR="00AF26FC" w:rsidRPr="0004367D" w:rsidRDefault="00AF26FC" w:rsidP="000725F6">
            <w:pPr>
              <w:pStyle w:val="TAL"/>
              <w:rPr>
                <w:ins w:id="2011" w:author="Author"/>
                <w:rFonts w:cs="Arial"/>
                <w:szCs w:val="18"/>
                <w:lang w:val="en-US" w:eastAsia="ja-JP"/>
              </w:rPr>
            </w:pPr>
            <w:ins w:id="2012" w:author="Author">
              <w:r w:rsidRPr="0004367D">
                <w:rPr>
                  <w:rFonts w:cs="Arial"/>
                  <w:szCs w:val="18"/>
                  <w:lang w:val="en-US" w:eastAsia="ja-JP"/>
                </w:rPr>
                <w:t>9.2.</w:t>
              </w:r>
              <w:r>
                <w:rPr>
                  <w:rFonts w:cs="Arial"/>
                  <w:szCs w:val="18"/>
                  <w:lang w:val="en-US" w:eastAsia="ja-JP"/>
                </w:rPr>
                <w:t>2.</w:t>
              </w:r>
              <w:r w:rsidRPr="0004367D">
                <w:rPr>
                  <w:rFonts w:cs="Arial"/>
                  <w:szCs w:val="18"/>
                  <w:lang w:val="en-US" w:eastAsia="ja-JP"/>
                </w:rPr>
                <w:t>a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650A" w14:textId="77777777" w:rsidR="00AF26FC" w:rsidRPr="0004367D" w:rsidRDefault="00AF26FC" w:rsidP="000725F6">
            <w:pPr>
              <w:pStyle w:val="TAL"/>
              <w:rPr>
                <w:ins w:id="2013" w:author="Author"/>
                <w:rFonts w:cs="Arial"/>
                <w:szCs w:val="18"/>
                <w:lang w:eastAsia="ja-JP"/>
              </w:rPr>
            </w:pPr>
            <w:ins w:id="2014" w:author="Author">
              <w:r w:rsidRPr="0004367D">
                <w:rPr>
                  <w:rFonts w:cs="Arial"/>
                  <w:szCs w:val="18"/>
                  <w:lang w:eastAsia="ja-JP"/>
                </w:rPr>
                <w:t xml:space="preserve">For the Uplink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A2F30" w14:textId="77777777" w:rsidR="00AF26FC" w:rsidRPr="0004367D" w:rsidRDefault="00AF26FC" w:rsidP="000725F6">
            <w:pPr>
              <w:pStyle w:val="TAC"/>
              <w:rPr>
                <w:ins w:id="2015" w:author="Author"/>
                <w:lang w:eastAsia="ja-JP"/>
              </w:rPr>
            </w:pPr>
            <w:ins w:id="2016" w:author="Author">
              <w:r w:rsidRPr="0004367D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1656" w14:textId="77777777" w:rsidR="00AF26FC" w:rsidRPr="0004367D" w:rsidRDefault="00AF26FC" w:rsidP="000725F6">
            <w:pPr>
              <w:pStyle w:val="TAC"/>
              <w:rPr>
                <w:ins w:id="2017" w:author="Author"/>
                <w:lang w:eastAsia="ja-JP"/>
              </w:rPr>
            </w:pPr>
          </w:p>
        </w:tc>
      </w:tr>
    </w:tbl>
    <w:p w14:paraId="3660E536" w14:textId="77777777" w:rsidR="00AF26FC" w:rsidRPr="0004367D" w:rsidRDefault="00AF26FC" w:rsidP="00AF26FC">
      <w:pPr>
        <w:jc w:val="both"/>
        <w:rPr>
          <w:ins w:id="2018" w:author="Author"/>
          <w:lang w:val="en-US"/>
        </w:rPr>
      </w:pPr>
    </w:p>
    <w:p w14:paraId="3E46157E" w14:textId="77777777" w:rsidR="00AF26FC" w:rsidRPr="0004367D" w:rsidRDefault="00AF26FC" w:rsidP="00AF26FC">
      <w:pPr>
        <w:pStyle w:val="Heading4"/>
        <w:rPr>
          <w:ins w:id="2019" w:author="Author"/>
          <w:rFonts w:eastAsia="Batang"/>
        </w:rPr>
      </w:pPr>
      <w:bookmarkStart w:id="2020" w:name="_Toc14207857"/>
      <w:ins w:id="2021" w:author="Author">
        <w:r w:rsidRPr="000C374A">
          <w:rPr>
            <w:lang w:val="fr-FR"/>
          </w:rPr>
          <w:t>9.2.2.a</w:t>
        </w:r>
        <w:r>
          <w:rPr>
            <w:lang w:val="fr-FR"/>
          </w:rPr>
          <w:tab/>
        </w:r>
        <w:r w:rsidRPr="000C374A">
          <w:rPr>
            <w:lang w:val="fr-FR"/>
          </w:rPr>
          <w:t xml:space="preserve">Composite </w:t>
        </w:r>
        <w:proofErr w:type="spellStart"/>
        <w:r w:rsidRPr="000C374A">
          <w:rPr>
            <w:lang w:val="fr-FR"/>
          </w:rPr>
          <w:t>Available</w:t>
        </w:r>
        <w:proofErr w:type="spellEnd"/>
        <w:r w:rsidRPr="000C374A">
          <w:rPr>
            <w:lang w:val="fr-FR"/>
          </w:rPr>
          <w:t xml:space="preserve"> </w:t>
        </w:r>
        <w:proofErr w:type="spellStart"/>
        <w:r w:rsidRPr="000C374A">
          <w:rPr>
            <w:lang w:val="fr-FR"/>
          </w:rPr>
          <w:t>Capacity</w:t>
        </w:r>
        <w:bookmarkEnd w:id="2020"/>
        <w:proofErr w:type="spellEnd"/>
      </w:ins>
    </w:p>
    <w:p w14:paraId="21B36A8D" w14:textId="77777777" w:rsidR="00AF26FC" w:rsidRPr="0004367D" w:rsidRDefault="00AF26FC" w:rsidP="00AF26FC">
      <w:pPr>
        <w:rPr>
          <w:ins w:id="2022" w:author="Author"/>
          <w:lang w:val="en-US"/>
        </w:rPr>
      </w:pPr>
      <w:ins w:id="2023" w:author="Author">
        <w:r w:rsidRPr="0004367D">
          <w:rPr>
            <w:lang w:val="en-US"/>
          </w:rPr>
          <w:t xml:space="preserve">The </w:t>
        </w:r>
        <w:r w:rsidRPr="0004367D">
          <w:rPr>
            <w:i/>
            <w:iCs/>
            <w:lang w:val="en-US"/>
          </w:rPr>
          <w:t>Composite Available Capacity</w:t>
        </w:r>
        <w:r w:rsidRPr="0004367D">
          <w:rPr>
            <w:lang w:val="en-US"/>
          </w:rPr>
          <w:t xml:space="preserve"> IE indicates the overall available resource level in the cell in either Downlink or Uplink.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AF26FC" w:rsidRPr="00DB4D57" w14:paraId="20B2DB66" w14:textId="77777777" w:rsidTr="000725F6">
        <w:trPr>
          <w:ins w:id="2024" w:author="Autho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B6CA6" w14:textId="77777777" w:rsidR="00AF26FC" w:rsidRPr="0004367D" w:rsidRDefault="00AF26FC" w:rsidP="000725F6">
            <w:pPr>
              <w:pStyle w:val="TAH"/>
              <w:rPr>
                <w:ins w:id="2025" w:author="Author"/>
                <w:lang w:eastAsia="ja-JP"/>
              </w:rPr>
            </w:pPr>
            <w:ins w:id="2026" w:author="Author">
              <w:r w:rsidRPr="0004367D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41CD0" w14:textId="77777777" w:rsidR="00AF26FC" w:rsidRPr="0004367D" w:rsidRDefault="00AF26FC" w:rsidP="000725F6">
            <w:pPr>
              <w:pStyle w:val="TAH"/>
              <w:rPr>
                <w:ins w:id="2027" w:author="Author"/>
                <w:lang w:eastAsia="ja-JP"/>
              </w:rPr>
            </w:pPr>
            <w:ins w:id="2028" w:author="Author">
              <w:r w:rsidRPr="0004367D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1F875" w14:textId="77777777" w:rsidR="00AF26FC" w:rsidRPr="0004367D" w:rsidRDefault="00AF26FC" w:rsidP="000725F6">
            <w:pPr>
              <w:pStyle w:val="TAH"/>
              <w:rPr>
                <w:ins w:id="2029" w:author="Author"/>
                <w:lang w:eastAsia="ja-JP"/>
              </w:rPr>
            </w:pPr>
            <w:ins w:id="2030" w:author="Author">
              <w:r w:rsidRPr="0004367D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57061" w14:textId="77777777" w:rsidR="00AF26FC" w:rsidRPr="0004367D" w:rsidRDefault="00AF26FC" w:rsidP="000725F6">
            <w:pPr>
              <w:pStyle w:val="TAH"/>
              <w:rPr>
                <w:ins w:id="2031" w:author="Author"/>
                <w:lang w:eastAsia="ja-JP"/>
              </w:rPr>
            </w:pPr>
            <w:ins w:id="2032" w:author="Author">
              <w:r w:rsidRPr="0004367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5133B" w14:textId="77777777" w:rsidR="00AF26FC" w:rsidRPr="0004367D" w:rsidRDefault="00AF26FC" w:rsidP="000725F6">
            <w:pPr>
              <w:pStyle w:val="TAH"/>
              <w:rPr>
                <w:ins w:id="2033" w:author="Author"/>
                <w:lang w:eastAsia="ja-JP"/>
              </w:rPr>
            </w:pPr>
            <w:ins w:id="2034" w:author="Author">
              <w:r w:rsidRPr="0004367D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F77AD" w14:textId="77777777" w:rsidR="00AF26FC" w:rsidRPr="0004367D" w:rsidRDefault="00AF26FC" w:rsidP="000725F6">
            <w:pPr>
              <w:pStyle w:val="TAH"/>
              <w:rPr>
                <w:ins w:id="2035" w:author="Author"/>
                <w:lang w:eastAsia="ja-JP"/>
              </w:rPr>
            </w:pPr>
            <w:ins w:id="2036" w:author="Author">
              <w:r w:rsidRPr="0004367D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F1F5C" w14:textId="77777777" w:rsidR="00AF26FC" w:rsidRPr="0004367D" w:rsidRDefault="00AF26FC" w:rsidP="000725F6">
            <w:pPr>
              <w:pStyle w:val="TAH"/>
              <w:rPr>
                <w:ins w:id="2037" w:author="Author"/>
                <w:lang w:eastAsia="ja-JP"/>
              </w:rPr>
            </w:pPr>
            <w:ins w:id="2038" w:author="Author">
              <w:r w:rsidRPr="0004367D">
                <w:rPr>
                  <w:lang w:eastAsia="ja-JP"/>
                </w:rPr>
                <w:t>Assigned Criticality</w:t>
              </w:r>
            </w:ins>
          </w:p>
        </w:tc>
      </w:tr>
      <w:tr w:rsidR="00AF26FC" w:rsidRPr="00DB4D57" w14:paraId="4E82F3E0" w14:textId="77777777" w:rsidTr="000725F6">
        <w:trPr>
          <w:ins w:id="2039" w:author="Autho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79CC5" w14:textId="77777777" w:rsidR="00AF26FC" w:rsidRPr="0004367D" w:rsidRDefault="00AF26FC" w:rsidP="000725F6">
            <w:pPr>
              <w:pStyle w:val="TAL"/>
              <w:rPr>
                <w:ins w:id="2040" w:author="Author"/>
                <w:lang w:val="en-US" w:eastAsia="ja-JP"/>
              </w:rPr>
            </w:pPr>
            <w:ins w:id="2041" w:author="Author">
              <w:r w:rsidRPr="0004367D">
                <w:rPr>
                  <w:lang w:val="en-US" w:eastAsia="ja-JP"/>
                </w:rPr>
                <w:t>Cell Capacity Class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5D455" w14:textId="77777777" w:rsidR="00AF26FC" w:rsidRPr="0004367D" w:rsidRDefault="00AF26FC" w:rsidP="000725F6">
            <w:pPr>
              <w:pStyle w:val="TAL"/>
              <w:rPr>
                <w:ins w:id="2042" w:author="Author"/>
                <w:lang w:eastAsia="ja-JP"/>
              </w:rPr>
            </w:pPr>
            <w:ins w:id="2043" w:author="Author">
              <w:r w:rsidRPr="0004367D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A582" w14:textId="77777777" w:rsidR="00AF26FC" w:rsidRPr="0004367D" w:rsidRDefault="00AF26FC" w:rsidP="000725F6">
            <w:pPr>
              <w:pStyle w:val="TAL"/>
              <w:rPr>
                <w:ins w:id="2044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D43E5" w14:textId="77777777" w:rsidR="00AF26FC" w:rsidRPr="0004367D" w:rsidRDefault="00AF26FC" w:rsidP="000725F6">
            <w:pPr>
              <w:pStyle w:val="TAL"/>
              <w:rPr>
                <w:ins w:id="2045" w:author="Author"/>
                <w:lang w:eastAsia="ja-JP"/>
              </w:rPr>
            </w:pPr>
            <w:ins w:id="2046" w:author="Author">
              <w:r w:rsidRPr="0004367D">
                <w:rPr>
                  <w:rFonts w:cs="Arial"/>
                  <w:szCs w:val="18"/>
                  <w:lang w:eastAsia="ja-JP"/>
                </w:rPr>
                <w:t>9.2.</w:t>
              </w:r>
              <w:r>
                <w:rPr>
                  <w:rFonts w:cs="Arial"/>
                  <w:szCs w:val="18"/>
                  <w:lang w:eastAsia="ja-JP"/>
                </w:rPr>
                <w:t>2.</w:t>
              </w:r>
              <w:r w:rsidRPr="0004367D">
                <w:rPr>
                  <w:rFonts w:cs="Arial"/>
                  <w:szCs w:val="18"/>
                  <w:lang w:eastAsia="ja-JP"/>
                </w:rPr>
                <w:t>b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6F9A" w14:textId="77777777" w:rsidR="00AF26FC" w:rsidRPr="0004367D" w:rsidRDefault="00AF26FC" w:rsidP="000725F6">
            <w:pPr>
              <w:pStyle w:val="TAL"/>
              <w:rPr>
                <w:ins w:id="2047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01E65" w14:textId="77777777" w:rsidR="00AF26FC" w:rsidRPr="0004367D" w:rsidRDefault="00AF26FC" w:rsidP="000725F6">
            <w:pPr>
              <w:pStyle w:val="TAC"/>
              <w:rPr>
                <w:ins w:id="2048" w:author="Author"/>
                <w:lang w:eastAsia="ja-JP"/>
              </w:rPr>
            </w:pPr>
            <w:ins w:id="2049" w:author="Author">
              <w:r w:rsidRPr="0004367D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CC0E" w14:textId="77777777" w:rsidR="00AF26FC" w:rsidRPr="0004367D" w:rsidRDefault="00AF26FC" w:rsidP="000725F6">
            <w:pPr>
              <w:pStyle w:val="TAC"/>
              <w:rPr>
                <w:ins w:id="2050" w:author="Author"/>
                <w:lang w:eastAsia="ja-JP"/>
              </w:rPr>
            </w:pPr>
          </w:p>
        </w:tc>
      </w:tr>
      <w:tr w:rsidR="00AF26FC" w:rsidRPr="00DB4D57" w14:paraId="7214E9D3" w14:textId="77777777" w:rsidTr="000725F6">
        <w:trPr>
          <w:ins w:id="2051" w:author="Autho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2BA76" w14:textId="77777777" w:rsidR="00AF26FC" w:rsidRPr="0004367D" w:rsidRDefault="00AF26FC" w:rsidP="000725F6">
            <w:pPr>
              <w:pStyle w:val="TAL"/>
              <w:rPr>
                <w:ins w:id="2052" w:author="Author"/>
                <w:lang w:eastAsia="ja-JP"/>
              </w:rPr>
            </w:pPr>
            <w:ins w:id="2053" w:author="Author">
              <w:r w:rsidRPr="0004367D">
                <w:rPr>
                  <w:lang w:eastAsia="ja-JP"/>
                </w:rPr>
                <w:t xml:space="preserve">Capacity Value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7EB6C" w14:textId="77777777" w:rsidR="00AF26FC" w:rsidRPr="0004367D" w:rsidRDefault="00AF26FC" w:rsidP="000725F6">
            <w:pPr>
              <w:pStyle w:val="TAL"/>
              <w:rPr>
                <w:ins w:id="2054" w:author="Author"/>
                <w:lang w:eastAsia="ja-JP"/>
              </w:rPr>
            </w:pPr>
            <w:ins w:id="2055" w:author="Author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9509" w14:textId="77777777" w:rsidR="00AF26FC" w:rsidRPr="0004367D" w:rsidRDefault="00AF26FC" w:rsidP="000725F6">
            <w:pPr>
              <w:pStyle w:val="TAL"/>
              <w:rPr>
                <w:ins w:id="2056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5250E" w14:textId="77777777" w:rsidR="00AF26FC" w:rsidRPr="0004367D" w:rsidRDefault="00AF26FC" w:rsidP="000725F6">
            <w:pPr>
              <w:pStyle w:val="TAL"/>
              <w:rPr>
                <w:ins w:id="2057" w:author="Author"/>
                <w:rFonts w:cs="Arial"/>
                <w:szCs w:val="18"/>
                <w:lang w:eastAsia="ja-JP"/>
              </w:rPr>
            </w:pPr>
            <w:ins w:id="2058" w:author="Author">
              <w:r w:rsidRPr="0004367D">
                <w:rPr>
                  <w:rFonts w:cs="Arial"/>
                  <w:szCs w:val="18"/>
                  <w:lang w:eastAsia="ja-JP"/>
                </w:rPr>
                <w:t>9.2.</w:t>
              </w:r>
              <w:r>
                <w:rPr>
                  <w:rFonts w:cs="Arial"/>
                  <w:szCs w:val="18"/>
                  <w:lang w:eastAsia="ja-JP"/>
                </w:rPr>
                <w:t>2.</w:t>
              </w:r>
              <w:r w:rsidRPr="0004367D">
                <w:rPr>
                  <w:rFonts w:cs="Arial"/>
                  <w:szCs w:val="18"/>
                  <w:lang w:eastAsia="ja-JP"/>
                </w:rPr>
                <w:t>c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B5910" w14:textId="77777777" w:rsidR="00AF26FC" w:rsidRPr="0004367D" w:rsidRDefault="00AF26FC" w:rsidP="000725F6">
            <w:pPr>
              <w:pStyle w:val="TAL"/>
              <w:rPr>
                <w:ins w:id="2059" w:author="Author"/>
                <w:rFonts w:cs="Arial"/>
                <w:szCs w:val="18"/>
                <w:lang w:val="en-US" w:eastAsia="ja-JP"/>
              </w:rPr>
            </w:pPr>
            <w:ins w:id="2060" w:author="Author">
              <w:r w:rsidRPr="0004367D">
                <w:rPr>
                  <w:rFonts w:cs="Arial"/>
                  <w:szCs w:val="18"/>
                  <w:lang w:val="en-US" w:eastAsia="ja-JP"/>
                </w:rPr>
                <w:t xml:space="preserve">‘0’ indicates no resource is available, Measured on a linear scale.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47F85" w14:textId="77777777" w:rsidR="00AF26FC" w:rsidRPr="0004367D" w:rsidRDefault="00AF26FC" w:rsidP="000725F6">
            <w:pPr>
              <w:pStyle w:val="TAC"/>
              <w:rPr>
                <w:ins w:id="2061" w:author="Author"/>
                <w:lang w:eastAsia="ja-JP"/>
              </w:rPr>
            </w:pPr>
            <w:ins w:id="2062" w:author="Author">
              <w:r w:rsidRPr="0004367D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00CF" w14:textId="77777777" w:rsidR="00AF26FC" w:rsidRPr="0004367D" w:rsidRDefault="00AF26FC" w:rsidP="000725F6">
            <w:pPr>
              <w:pStyle w:val="TAC"/>
              <w:rPr>
                <w:ins w:id="2063" w:author="Author"/>
                <w:lang w:eastAsia="ja-JP"/>
              </w:rPr>
            </w:pPr>
          </w:p>
        </w:tc>
      </w:tr>
    </w:tbl>
    <w:p w14:paraId="275B41AF" w14:textId="77777777" w:rsidR="00AF26FC" w:rsidRPr="0004367D" w:rsidRDefault="00AF26FC" w:rsidP="00AF26FC">
      <w:pPr>
        <w:rPr>
          <w:ins w:id="2064" w:author="Author"/>
          <w:lang w:eastAsia="en-GB"/>
        </w:rPr>
      </w:pPr>
    </w:p>
    <w:p w14:paraId="72F39E21" w14:textId="77777777" w:rsidR="00AF26FC" w:rsidRPr="000C374A" w:rsidRDefault="00AF26FC" w:rsidP="00AF26FC">
      <w:pPr>
        <w:pStyle w:val="Heading4"/>
        <w:rPr>
          <w:ins w:id="2065" w:author="Author"/>
          <w:lang w:val="fr-FR"/>
        </w:rPr>
      </w:pPr>
      <w:bookmarkStart w:id="2066" w:name="_Toc14207858"/>
      <w:ins w:id="2067" w:author="Author">
        <w:r w:rsidRPr="000C374A">
          <w:rPr>
            <w:lang w:val="fr-FR"/>
          </w:rPr>
          <w:t>9.2.2.b</w:t>
        </w:r>
        <w:r>
          <w:rPr>
            <w:lang w:val="fr-FR"/>
          </w:rPr>
          <w:tab/>
        </w:r>
        <w:proofErr w:type="spellStart"/>
        <w:r w:rsidRPr="000C374A">
          <w:rPr>
            <w:lang w:val="fr-FR"/>
          </w:rPr>
          <w:t>Cell</w:t>
        </w:r>
        <w:proofErr w:type="spellEnd"/>
        <w:r w:rsidRPr="000C374A">
          <w:rPr>
            <w:lang w:val="fr-FR"/>
          </w:rPr>
          <w:t xml:space="preserve"> </w:t>
        </w:r>
        <w:proofErr w:type="spellStart"/>
        <w:r w:rsidRPr="000C374A">
          <w:rPr>
            <w:lang w:val="fr-FR"/>
          </w:rPr>
          <w:t>Capacity</w:t>
        </w:r>
        <w:proofErr w:type="spellEnd"/>
        <w:r w:rsidRPr="000C374A">
          <w:rPr>
            <w:lang w:val="fr-FR"/>
          </w:rPr>
          <w:t xml:space="preserve"> Class Value</w:t>
        </w:r>
        <w:bookmarkEnd w:id="2066"/>
      </w:ins>
    </w:p>
    <w:p w14:paraId="070643BD" w14:textId="77777777" w:rsidR="00AF26FC" w:rsidRPr="0004367D" w:rsidRDefault="00AF26FC" w:rsidP="00AF26FC">
      <w:pPr>
        <w:rPr>
          <w:ins w:id="2068" w:author="Author"/>
          <w:lang w:val="en-US"/>
        </w:rPr>
      </w:pPr>
      <w:ins w:id="2069" w:author="Author">
        <w:r w:rsidRPr="0004367D">
          <w:rPr>
            <w:lang w:val="en-US"/>
          </w:rPr>
          <w:t xml:space="preserve">The </w:t>
        </w:r>
        <w:r w:rsidRPr="0004367D">
          <w:rPr>
            <w:i/>
            <w:iCs/>
            <w:lang w:val="en-US"/>
          </w:rPr>
          <w:t xml:space="preserve">Cell Capacity Class Value </w:t>
        </w:r>
        <w:r w:rsidRPr="0004367D">
          <w:rPr>
            <w:lang w:val="en-US"/>
          </w:rPr>
          <w:t xml:space="preserve">IE indicates the </w:t>
        </w:r>
        <w:r w:rsidRPr="0004367D">
          <w:rPr>
            <w:noProof/>
            <w:lang w:val="en-US"/>
          </w:rPr>
          <w:t xml:space="preserve">value that classifies the cell capacity with regards to the other cells. The </w:t>
        </w:r>
        <w:r w:rsidRPr="0004367D">
          <w:rPr>
            <w:i/>
            <w:noProof/>
            <w:lang w:val="en-US"/>
          </w:rPr>
          <w:t xml:space="preserve">Cell Capacity Class Value </w:t>
        </w:r>
        <w:r w:rsidRPr="0004367D">
          <w:rPr>
            <w:noProof/>
            <w:lang w:val="en-US"/>
          </w:rPr>
          <w:t>IE</w:t>
        </w:r>
        <w:r w:rsidRPr="0004367D">
          <w:rPr>
            <w:i/>
            <w:noProof/>
            <w:lang w:val="en-US"/>
          </w:rPr>
          <w:t xml:space="preserve"> </w:t>
        </w:r>
        <w:r w:rsidRPr="0004367D">
          <w:rPr>
            <w:noProof/>
            <w:lang w:val="en-US"/>
          </w:rPr>
          <w:t>only indicates resources that are configured for traffic purposes.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AF26FC" w:rsidRPr="00DB4D57" w14:paraId="6688DE47" w14:textId="77777777" w:rsidTr="000725F6">
        <w:trPr>
          <w:ins w:id="2070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164EE" w14:textId="77777777" w:rsidR="00AF26FC" w:rsidRPr="0004367D" w:rsidRDefault="00AF26FC" w:rsidP="000725F6">
            <w:pPr>
              <w:pStyle w:val="TAH"/>
              <w:rPr>
                <w:ins w:id="2071" w:author="Author"/>
                <w:lang w:eastAsia="ja-JP"/>
              </w:rPr>
            </w:pPr>
            <w:ins w:id="2072" w:author="Author">
              <w:r w:rsidRPr="0004367D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9CBF0" w14:textId="77777777" w:rsidR="00AF26FC" w:rsidRPr="0004367D" w:rsidRDefault="00AF26FC" w:rsidP="000725F6">
            <w:pPr>
              <w:pStyle w:val="TAH"/>
              <w:rPr>
                <w:ins w:id="2073" w:author="Author"/>
                <w:lang w:eastAsia="ja-JP"/>
              </w:rPr>
            </w:pPr>
            <w:ins w:id="2074" w:author="Author">
              <w:r w:rsidRPr="0004367D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188FC" w14:textId="77777777" w:rsidR="00AF26FC" w:rsidRPr="0004367D" w:rsidRDefault="00AF26FC" w:rsidP="000725F6">
            <w:pPr>
              <w:pStyle w:val="TAH"/>
              <w:rPr>
                <w:ins w:id="2075" w:author="Author"/>
                <w:lang w:eastAsia="ja-JP"/>
              </w:rPr>
            </w:pPr>
            <w:ins w:id="2076" w:author="Author">
              <w:r w:rsidRPr="0004367D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0FA60" w14:textId="77777777" w:rsidR="00AF26FC" w:rsidRPr="0004367D" w:rsidRDefault="00AF26FC" w:rsidP="000725F6">
            <w:pPr>
              <w:pStyle w:val="TAH"/>
              <w:rPr>
                <w:ins w:id="2077" w:author="Author"/>
                <w:lang w:eastAsia="ja-JP"/>
              </w:rPr>
            </w:pPr>
            <w:ins w:id="2078" w:author="Author">
              <w:r w:rsidRPr="0004367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1EBA6" w14:textId="77777777" w:rsidR="00AF26FC" w:rsidRPr="0004367D" w:rsidRDefault="00AF26FC" w:rsidP="000725F6">
            <w:pPr>
              <w:pStyle w:val="TAH"/>
              <w:rPr>
                <w:ins w:id="2079" w:author="Author"/>
                <w:lang w:eastAsia="ja-JP"/>
              </w:rPr>
            </w:pPr>
            <w:ins w:id="2080" w:author="Author">
              <w:r w:rsidRPr="0004367D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A10AE" w14:textId="77777777" w:rsidR="00AF26FC" w:rsidRPr="0004367D" w:rsidRDefault="00AF26FC" w:rsidP="000725F6">
            <w:pPr>
              <w:pStyle w:val="TAH"/>
              <w:rPr>
                <w:ins w:id="2081" w:author="Author"/>
                <w:lang w:eastAsia="ja-JP"/>
              </w:rPr>
            </w:pPr>
            <w:ins w:id="2082" w:author="Author">
              <w:r w:rsidRPr="0004367D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EA0BA" w14:textId="77777777" w:rsidR="00AF26FC" w:rsidRPr="0004367D" w:rsidRDefault="00AF26FC" w:rsidP="000725F6">
            <w:pPr>
              <w:pStyle w:val="TAH"/>
              <w:rPr>
                <w:ins w:id="2083" w:author="Author"/>
                <w:lang w:eastAsia="ja-JP"/>
              </w:rPr>
            </w:pPr>
            <w:ins w:id="2084" w:author="Author">
              <w:r w:rsidRPr="0004367D">
                <w:rPr>
                  <w:lang w:eastAsia="ja-JP"/>
                </w:rPr>
                <w:t>Assigned Criticality</w:t>
              </w:r>
            </w:ins>
          </w:p>
        </w:tc>
      </w:tr>
      <w:tr w:rsidR="00AF26FC" w:rsidRPr="00DB4D57" w14:paraId="5DA37051" w14:textId="77777777" w:rsidTr="000725F6">
        <w:trPr>
          <w:ins w:id="2085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3A69" w14:textId="77777777" w:rsidR="00AF26FC" w:rsidRPr="0004367D" w:rsidRDefault="00AF26FC" w:rsidP="000725F6">
            <w:pPr>
              <w:pStyle w:val="TAL"/>
              <w:rPr>
                <w:ins w:id="2086" w:author="Author"/>
                <w:b/>
                <w:bCs/>
                <w:lang w:val="en-US" w:eastAsia="ja-JP"/>
              </w:rPr>
            </w:pPr>
            <w:ins w:id="2087" w:author="Author">
              <w:r w:rsidRPr="0004367D">
                <w:rPr>
                  <w:lang w:val="en-US" w:eastAsia="ja-JP"/>
                </w:rPr>
                <w:t>Capacity Class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A836" w14:textId="77777777" w:rsidR="00AF26FC" w:rsidRPr="0004367D" w:rsidRDefault="00AF26FC" w:rsidP="000725F6">
            <w:pPr>
              <w:pStyle w:val="TAL"/>
              <w:rPr>
                <w:ins w:id="2088" w:author="Author"/>
                <w:lang w:val="en-US" w:eastAsia="ja-JP"/>
              </w:rPr>
            </w:pPr>
            <w:ins w:id="2089" w:author="Author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DFD5" w14:textId="77777777" w:rsidR="00AF26FC" w:rsidRPr="0004367D" w:rsidRDefault="00AF26FC" w:rsidP="000725F6">
            <w:pPr>
              <w:pStyle w:val="TAL"/>
              <w:rPr>
                <w:ins w:id="2090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BB68" w14:textId="77777777" w:rsidR="00AF26FC" w:rsidRPr="0004367D" w:rsidRDefault="00AF26FC" w:rsidP="000725F6">
            <w:pPr>
              <w:pStyle w:val="TAL"/>
              <w:rPr>
                <w:ins w:id="2091" w:author="Author"/>
                <w:noProof/>
                <w:lang w:eastAsia="ja-JP"/>
              </w:rPr>
            </w:pPr>
            <w:ins w:id="2092" w:author="Author">
              <w:r w:rsidRPr="0004367D">
                <w:rPr>
                  <w:noProof/>
                  <w:lang w:eastAsia="ja-JP"/>
                </w:rPr>
                <w:t>INTEGER (1..100,...)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5422" w14:textId="77777777" w:rsidR="00AF26FC" w:rsidRPr="0004367D" w:rsidRDefault="00AF26FC" w:rsidP="000725F6">
            <w:pPr>
              <w:pStyle w:val="TAL"/>
              <w:rPr>
                <w:ins w:id="2093" w:author="Author"/>
                <w:rFonts w:cs="Arial"/>
                <w:noProof/>
                <w:szCs w:val="18"/>
                <w:lang w:val="en-US" w:eastAsia="ja-JP"/>
              </w:rPr>
            </w:pPr>
            <w:ins w:id="2094" w:author="Author">
              <w:r w:rsidRPr="0004367D">
                <w:rPr>
                  <w:rFonts w:cs="Arial"/>
                  <w:noProof/>
                  <w:szCs w:val="18"/>
                  <w:lang w:val="en-US" w:eastAsia="ja-JP"/>
                </w:rPr>
                <w:t>Value 1 shall indicate the minimum cell capacity, and 100 shall indicate the maximum cell capacity. There should be a linear relation between cell capacity and Cell Capacity Class Value.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5D8A" w14:textId="77777777" w:rsidR="00AF26FC" w:rsidRPr="0004367D" w:rsidRDefault="00AF26FC" w:rsidP="000725F6">
            <w:pPr>
              <w:pStyle w:val="TAC"/>
              <w:rPr>
                <w:ins w:id="2095" w:author="Author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5206" w14:textId="77777777" w:rsidR="00AF26FC" w:rsidRPr="0004367D" w:rsidRDefault="00AF26FC" w:rsidP="000725F6">
            <w:pPr>
              <w:pStyle w:val="TAC"/>
              <w:rPr>
                <w:ins w:id="2096" w:author="Author"/>
                <w:lang w:val="en-US" w:eastAsia="ja-JP"/>
              </w:rPr>
            </w:pPr>
          </w:p>
        </w:tc>
      </w:tr>
    </w:tbl>
    <w:p w14:paraId="6218BFD8" w14:textId="77777777" w:rsidR="00AF26FC" w:rsidRPr="0004367D" w:rsidRDefault="00AF26FC" w:rsidP="00AF26FC">
      <w:pPr>
        <w:rPr>
          <w:ins w:id="2097" w:author="Author"/>
          <w:lang w:eastAsia="en-GB"/>
        </w:rPr>
      </w:pPr>
    </w:p>
    <w:p w14:paraId="6A84BB4D" w14:textId="77777777" w:rsidR="00AF26FC" w:rsidRPr="000C374A" w:rsidRDefault="00AF26FC" w:rsidP="00AF26FC">
      <w:pPr>
        <w:pStyle w:val="Heading4"/>
        <w:rPr>
          <w:ins w:id="2098" w:author="Author"/>
          <w:lang w:val="fr-FR"/>
        </w:rPr>
      </w:pPr>
      <w:bookmarkStart w:id="2099" w:name="_Toc14207859"/>
      <w:ins w:id="2100" w:author="Author">
        <w:r w:rsidRPr="000C374A">
          <w:rPr>
            <w:lang w:val="fr-FR"/>
          </w:rPr>
          <w:t>9.2.2.c</w:t>
        </w:r>
        <w:r>
          <w:rPr>
            <w:lang w:val="fr-FR"/>
          </w:rPr>
          <w:tab/>
        </w:r>
        <w:proofErr w:type="spellStart"/>
        <w:r w:rsidRPr="000C374A">
          <w:rPr>
            <w:lang w:val="fr-FR"/>
          </w:rPr>
          <w:t>Capacity</w:t>
        </w:r>
        <w:proofErr w:type="spellEnd"/>
        <w:r w:rsidRPr="000C374A">
          <w:rPr>
            <w:lang w:val="fr-FR"/>
          </w:rPr>
          <w:t xml:space="preserve"> Value</w:t>
        </w:r>
        <w:bookmarkEnd w:id="2099"/>
      </w:ins>
    </w:p>
    <w:p w14:paraId="01126027" w14:textId="77777777" w:rsidR="00AF26FC" w:rsidRPr="0004367D" w:rsidRDefault="00AF26FC" w:rsidP="00AF26FC">
      <w:pPr>
        <w:rPr>
          <w:ins w:id="2101" w:author="Author"/>
          <w:noProof/>
          <w:lang w:val="en-US"/>
        </w:rPr>
      </w:pPr>
      <w:ins w:id="2102" w:author="Author">
        <w:r w:rsidRPr="0004367D">
          <w:rPr>
            <w:lang w:val="en-US"/>
          </w:rPr>
          <w:t>The</w:t>
        </w:r>
        <w:r w:rsidRPr="0004367D">
          <w:rPr>
            <w:i/>
            <w:iCs/>
            <w:lang w:val="en-US"/>
          </w:rPr>
          <w:t xml:space="preserve"> Capacity Value</w:t>
        </w:r>
        <w:r w:rsidRPr="0004367D">
          <w:rPr>
            <w:lang w:val="en-US"/>
          </w:rPr>
          <w:t xml:space="preserve"> IE indicates the amount of resources per cell and per SSB area that are available relative to the total NG-RAN resources. The capacity value should be measured and reported so that the minimum NG-RAN resource usage of existing services is reserved according to implementation. The </w:t>
        </w:r>
        <w:r w:rsidRPr="0004367D">
          <w:rPr>
            <w:i/>
            <w:iCs/>
            <w:lang w:val="en-US"/>
          </w:rPr>
          <w:t>Capacity Value</w:t>
        </w:r>
        <w:r w:rsidRPr="0004367D">
          <w:rPr>
            <w:lang w:val="en-US"/>
          </w:rPr>
          <w:t xml:space="preserve"> IE can be weighted according to the ratio of cell capacity class values, if available.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AF26FC" w:rsidRPr="00DB4D57" w14:paraId="470EBE6B" w14:textId="77777777" w:rsidTr="000725F6">
        <w:trPr>
          <w:ins w:id="2103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F7037" w14:textId="77777777" w:rsidR="00AF26FC" w:rsidRPr="0004367D" w:rsidRDefault="00AF26FC" w:rsidP="000725F6">
            <w:pPr>
              <w:pStyle w:val="TAH"/>
              <w:rPr>
                <w:ins w:id="2104" w:author="Author"/>
                <w:lang w:eastAsia="ja-JP"/>
              </w:rPr>
            </w:pPr>
            <w:ins w:id="2105" w:author="Author">
              <w:r w:rsidRPr="0004367D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0C2BA" w14:textId="77777777" w:rsidR="00AF26FC" w:rsidRPr="0004367D" w:rsidRDefault="00AF26FC" w:rsidP="000725F6">
            <w:pPr>
              <w:pStyle w:val="TAH"/>
              <w:rPr>
                <w:ins w:id="2106" w:author="Author"/>
                <w:lang w:eastAsia="ja-JP"/>
              </w:rPr>
            </w:pPr>
            <w:ins w:id="2107" w:author="Author">
              <w:r w:rsidRPr="0004367D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B2937" w14:textId="77777777" w:rsidR="00AF26FC" w:rsidRPr="0004367D" w:rsidRDefault="00AF26FC" w:rsidP="000725F6">
            <w:pPr>
              <w:pStyle w:val="TAH"/>
              <w:rPr>
                <w:ins w:id="2108" w:author="Author"/>
                <w:lang w:eastAsia="ja-JP"/>
              </w:rPr>
            </w:pPr>
            <w:ins w:id="2109" w:author="Author">
              <w:r w:rsidRPr="0004367D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92668" w14:textId="77777777" w:rsidR="00AF26FC" w:rsidRPr="0004367D" w:rsidRDefault="00AF26FC" w:rsidP="000725F6">
            <w:pPr>
              <w:pStyle w:val="TAH"/>
              <w:rPr>
                <w:ins w:id="2110" w:author="Author"/>
                <w:lang w:eastAsia="ja-JP"/>
              </w:rPr>
            </w:pPr>
            <w:ins w:id="2111" w:author="Author">
              <w:r w:rsidRPr="0004367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32E56" w14:textId="77777777" w:rsidR="00AF26FC" w:rsidRPr="0004367D" w:rsidRDefault="00AF26FC" w:rsidP="000725F6">
            <w:pPr>
              <w:pStyle w:val="TAH"/>
              <w:rPr>
                <w:ins w:id="2112" w:author="Author"/>
                <w:lang w:eastAsia="ja-JP"/>
              </w:rPr>
            </w:pPr>
            <w:ins w:id="2113" w:author="Author">
              <w:r w:rsidRPr="0004367D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568D0" w14:textId="77777777" w:rsidR="00AF26FC" w:rsidRPr="0004367D" w:rsidRDefault="00AF26FC" w:rsidP="000725F6">
            <w:pPr>
              <w:pStyle w:val="TAH"/>
              <w:rPr>
                <w:ins w:id="2114" w:author="Author"/>
                <w:lang w:eastAsia="ja-JP"/>
              </w:rPr>
            </w:pPr>
            <w:ins w:id="2115" w:author="Author">
              <w:r w:rsidRPr="0004367D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2F004" w14:textId="77777777" w:rsidR="00AF26FC" w:rsidRPr="0004367D" w:rsidRDefault="00AF26FC" w:rsidP="000725F6">
            <w:pPr>
              <w:pStyle w:val="TAH"/>
              <w:rPr>
                <w:ins w:id="2116" w:author="Author"/>
                <w:lang w:eastAsia="ja-JP"/>
              </w:rPr>
            </w:pPr>
            <w:ins w:id="2117" w:author="Author">
              <w:r w:rsidRPr="0004367D">
                <w:rPr>
                  <w:lang w:eastAsia="ja-JP"/>
                </w:rPr>
                <w:t>Assigned Criticality</w:t>
              </w:r>
            </w:ins>
          </w:p>
        </w:tc>
      </w:tr>
      <w:tr w:rsidR="00AF26FC" w:rsidRPr="00DB4D57" w14:paraId="37096B80" w14:textId="77777777" w:rsidTr="000725F6">
        <w:trPr>
          <w:ins w:id="2118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D71B" w14:textId="77777777" w:rsidR="00AF26FC" w:rsidRPr="0004367D" w:rsidRDefault="00AF26FC" w:rsidP="000725F6">
            <w:pPr>
              <w:pStyle w:val="TAL"/>
              <w:rPr>
                <w:ins w:id="2119" w:author="Author"/>
                <w:lang w:eastAsia="ja-JP"/>
              </w:rPr>
            </w:pPr>
            <w:ins w:id="2120" w:author="Author">
              <w:r w:rsidRPr="0004367D">
                <w:rPr>
                  <w:lang w:eastAsia="ja-JP"/>
                </w:rPr>
                <w:t>Capacity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DE2F" w14:textId="77777777" w:rsidR="00AF26FC" w:rsidRPr="0004367D" w:rsidRDefault="00AF26FC" w:rsidP="000725F6">
            <w:pPr>
              <w:pStyle w:val="TAL"/>
              <w:rPr>
                <w:ins w:id="2121" w:author="Author"/>
                <w:lang w:eastAsia="ja-JP"/>
              </w:rPr>
            </w:pPr>
            <w:ins w:id="2122" w:author="Author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6D77" w14:textId="77777777" w:rsidR="00AF26FC" w:rsidRPr="0004367D" w:rsidRDefault="00AF26FC" w:rsidP="000725F6">
            <w:pPr>
              <w:pStyle w:val="TAL"/>
              <w:rPr>
                <w:ins w:id="2123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5780" w14:textId="77777777" w:rsidR="00AF26FC" w:rsidRPr="0004367D" w:rsidRDefault="00AF26FC" w:rsidP="000725F6">
            <w:pPr>
              <w:pStyle w:val="TAL"/>
              <w:rPr>
                <w:ins w:id="2124" w:author="Author"/>
                <w:noProof/>
                <w:lang w:eastAsia="ja-JP"/>
              </w:rPr>
            </w:pPr>
            <w:ins w:id="2125" w:author="Author">
              <w:r w:rsidRPr="0004367D">
                <w:rPr>
                  <w:noProof/>
                  <w:lang w:eastAsia="ja-JP"/>
                </w:rPr>
                <w:t>INTEGER (0..100)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D1A5" w14:textId="77777777" w:rsidR="00AF26FC" w:rsidRPr="0004367D" w:rsidRDefault="00AF26FC" w:rsidP="000725F6">
            <w:pPr>
              <w:pStyle w:val="TAL"/>
              <w:rPr>
                <w:ins w:id="2126" w:author="Author"/>
                <w:noProof/>
                <w:lang w:val="en-US" w:eastAsia="ja-JP"/>
              </w:rPr>
            </w:pPr>
            <w:ins w:id="2127" w:author="Author">
              <w:r w:rsidRPr="0004367D">
                <w:rPr>
                  <w:noProof/>
                  <w:lang w:val="en-US" w:eastAsia="ja-JP"/>
                </w:rPr>
                <w:t>Value 0 shall indicate no available capacity, and 100 shall indicate maximum available capacity with respect to the whole cell. Capacity Value should be measured on a linear scale.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826E" w14:textId="77777777" w:rsidR="00AF26FC" w:rsidRPr="0004367D" w:rsidRDefault="00AF26FC" w:rsidP="000725F6">
            <w:pPr>
              <w:pStyle w:val="TAC"/>
              <w:rPr>
                <w:ins w:id="2128" w:author="Author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877B" w14:textId="77777777" w:rsidR="00AF26FC" w:rsidRPr="0004367D" w:rsidRDefault="00AF26FC" w:rsidP="000725F6">
            <w:pPr>
              <w:pStyle w:val="TAC"/>
              <w:rPr>
                <w:ins w:id="2129" w:author="Author"/>
                <w:lang w:val="en-US" w:eastAsia="ja-JP"/>
              </w:rPr>
            </w:pPr>
          </w:p>
        </w:tc>
      </w:tr>
      <w:tr w:rsidR="00AF26FC" w:rsidRPr="00DB4D57" w14:paraId="7CF2CDCF" w14:textId="77777777" w:rsidTr="000725F6">
        <w:trPr>
          <w:ins w:id="2130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E40A" w14:textId="77777777" w:rsidR="00AF26FC" w:rsidRPr="00652AFF" w:rsidRDefault="00AF26FC" w:rsidP="000725F6">
            <w:pPr>
              <w:pStyle w:val="TAL"/>
              <w:rPr>
                <w:ins w:id="2131" w:author="Author"/>
                <w:b/>
                <w:bCs/>
                <w:lang w:val="en-US" w:eastAsia="zh-CN"/>
              </w:rPr>
            </w:pPr>
            <w:ins w:id="2132" w:author="Author">
              <w:r w:rsidRPr="00652AFF">
                <w:rPr>
                  <w:b/>
                  <w:bCs/>
                  <w:lang w:val="en-US" w:eastAsia="ja-JP"/>
                </w:rPr>
                <w:t>SSB Area Capacity Value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4BF8" w14:textId="77777777" w:rsidR="00AF26FC" w:rsidRPr="0004367D" w:rsidRDefault="00AF26FC" w:rsidP="000725F6">
            <w:pPr>
              <w:pStyle w:val="TAL"/>
              <w:rPr>
                <w:ins w:id="2133" w:author="Author"/>
                <w:lang w:val="en-US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3824" w14:textId="77777777" w:rsidR="00AF26FC" w:rsidRDefault="00AF26FC" w:rsidP="000725F6">
            <w:pPr>
              <w:pStyle w:val="TAL"/>
              <w:rPr>
                <w:ins w:id="2134" w:author="Author"/>
                <w:i/>
                <w:lang w:eastAsia="ja-JP"/>
              </w:rPr>
            </w:pPr>
            <w:ins w:id="2135" w:author="Author">
              <w:r>
                <w:rPr>
                  <w:i/>
                  <w:lang w:eastAsia="ja-JP"/>
                </w:rPr>
                <w:t>0</w:t>
              </w:r>
              <w:r w:rsidRPr="0004367D">
                <w:rPr>
                  <w:i/>
                  <w:lang w:eastAsia="ja-JP"/>
                </w:rPr>
                <w:t>..</w:t>
              </w:r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AF1E" w14:textId="77777777" w:rsidR="00AF26FC" w:rsidRPr="0004367D" w:rsidRDefault="00AF26FC" w:rsidP="000725F6">
            <w:pPr>
              <w:pStyle w:val="TAL"/>
              <w:rPr>
                <w:ins w:id="2136" w:author="Author"/>
                <w:noProof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FD45" w14:textId="77777777" w:rsidR="00AF26FC" w:rsidRPr="0004367D" w:rsidRDefault="00AF26FC" w:rsidP="000725F6">
            <w:pPr>
              <w:pStyle w:val="TAL"/>
              <w:rPr>
                <w:ins w:id="2137" w:author="Author"/>
                <w:noProof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2511" w14:textId="77777777" w:rsidR="00AF26FC" w:rsidRPr="0004367D" w:rsidRDefault="00AF26FC" w:rsidP="000725F6">
            <w:pPr>
              <w:pStyle w:val="TAC"/>
              <w:rPr>
                <w:ins w:id="2138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F7AF" w14:textId="77777777" w:rsidR="00AF26FC" w:rsidRPr="0004367D" w:rsidRDefault="00AF26FC" w:rsidP="000725F6">
            <w:pPr>
              <w:pStyle w:val="TAC"/>
              <w:rPr>
                <w:ins w:id="2139" w:author="Author"/>
                <w:lang w:eastAsia="ja-JP"/>
              </w:rPr>
            </w:pPr>
          </w:p>
        </w:tc>
      </w:tr>
      <w:tr w:rsidR="00AF26FC" w:rsidRPr="00DB4D57" w14:paraId="1E97111C" w14:textId="77777777" w:rsidTr="000725F6">
        <w:trPr>
          <w:ins w:id="2140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8B38" w14:textId="77777777" w:rsidR="00AF26FC" w:rsidRPr="006C4C0C" w:rsidRDefault="00AF26FC" w:rsidP="000725F6">
            <w:pPr>
              <w:pStyle w:val="TAL"/>
              <w:ind w:left="174"/>
              <w:rPr>
                <w:ins w:id="2141" w:author="Author"/>
                <w:lang w:eastAsia="ja-JP"/>
              </w:rPr>
            </w:pPr>
            <w:ins w:id="2142" w:author="Author">
              <w:r w:rsidRPr="00652AFF">
                <w:rPr>
                  <w:b/>
                  <w:bCs/>
                  <w:lang w:val="en-US" w:eastAsia="ja-JP"/>
                </w:rPr>
                <w:t>&gt;SSB Area Capacity Value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9120" w14:textId="77777777" w:rsidR="00AF26FC" w:rsidRPr="0004367D" w:rsidRDefault="00AF26FC" w:rsidP="000725F6">
            <w:pPr>
              <w:pStyle w:val="TAL"/>
              <w:rPr>
                <w:ins w:id="2143" w:author="Author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51C9" w14:textId="77777777" w:rsidR="00AF26FC" w:rsidRPr="0004367D" w:rsidRDefault="00AF26FC" w:rsidP="000725F6">
            <w:pPr>
              <w:pStyle w:val="TAL"/>
              <w:rPr>
                <w:ins w:id="2144" w:author="Author"/>
                <w:lang w:eastAsia="ja-JP"/>
              </w:rPr>
            </w:pPr>
            <w:ins w:id="2145" w:author="Author">
              <w:r>
                <w:rPr>
                  <w:i/>
                  <w:lang w:eastAsia="ja-JP"/>
                </w:rPr>
                <w:t>0</w:t>
              </w:r>
              <w:r w:rsidRPr="00FD4AC9">
                <w:rPr>
                  <w:i/>
                  <w:lang w:eastAsia="ja-JP"/>
                </w:rPr>
                <w:t>..&lt;</w:t>
              </w:r>
              <w:proofErr w:type="spellStart"/>
              <w:r w:rsidRPr="00FD4AC9">
                <w:rPr>
                  <w:i/>
                  <w:lang w:eastAsia="ja-JP"/>
                </w:rPr>
                <w:t>maxnoofSSBAreas</w:t>
              </w:r>
              <w:proofErr w:type="spellEnd"/>
              <w:r w:rsidRPr="00FD4AC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9210" w14:textId="77777777" w:rsidR="00AF26FC" w:rsidRPr="0004367D" w:rsidRDefault="00AF26FC" w:rsidP="000725F6">
            <w:pPr>
              <w:pStyle w:val="TAL"/>
              <w:rPr>
                <w:ins w:id="2146" w:author="Author"/>
                <w:noProof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6E5E" w14:textId="77777777" w:rsidR="00AF26FC" w:rsidRPr="0004367D" w:rsidRDefault="00AF26FC" w:rsidP="000725F6">
            <w:pPr>
              <w:pStyle w:val="TAL"/>
              <w:rPr>
                <w:ins w:id="2147" w:author="Author"/>
                <w:noProof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DE0C" w14:textId="77777777" w:rsidR="00AF26FC" w:rsidRPr="0004367D" w:rsidRDefault="00AF26FC" w:rsidP="000725F6">
            <w:pPr>
              <w:pStyle w:val="TAC"/>
              <w:rPr>
                <w:ins w:id="2148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3A4A" w14:textId="77777777" w:rsidR="00AF26FC" w:rsidRPr="00DB4D57" w:rsidRDefault="00AF26FC" w:rsidP="000725F6">
            <w:pPr>
              <w:pStyle w:val="TAC"/>
              <w:rPr>
                <w:ins w:id="2149" w:author="Author"/>
                <w:lang w:eastAsia="ja-JP"/>
              </w:rPr>
            </w:pPr>
          </w:p>
        </w:tc>
      </w:tr>
      <w:tr w:rsidR="00AF26FC" w:rsidRPr="00DB4D57" w14:paraId="344CEBF5" w14:textId="77777777" w:rsidTr="000725F6">
        <w:trPr>
          <w:ins w:id="2150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2C0D" w14:textId="77777777" w:rsidR="00AF26FC" w:rsidRPr="00171544" w:rsidRDefault="00AF26FC" w:rsidP="000725F6">
            <w:pPr>
              <w:pStyle w:val="TAL"/>
              <w:overflowPunct w:val="0"/>
              <w:autoSpaceDE w:val="0"/>
              <w:autoSpaceDN w:val="0"/>
              <w:adjustRightInd w:val="0"/>
              <w:ind w:left="255"/>
              <w:textAlignment w:val="baseline"/>
              <w:rPr>
                <w:ins w:id="2151" w:author="Author"/>
                <w:rFonts w:cs="Arial"/>
                <w:szCs w:val="18"/>
                <w:lang w:eastAsia="ja-JP"/>
              </w:rPr>
            </w:pPr>
            <w:ins w:id="2152" w:author="Author">
              <w:r>
                <w:rPr>
                  <w:lang w:val="en-US" w:eastAsia="ja-JP"/>
                </w:rPr>
                <w:t>&gt;</w:t>
              </w:r>
              <w:r w:rsidRPr="001F67C9">
                <w:rPr>
                  <w:lang w:val="en-US" w:eastAsia="ja-JP"/>
                </w:rPr>
                <w:t xml:space="preserve">&gt;SSB </w:t>
              </w:r>
              <w:r>
                <w:rPr>
                  <w:lang w:val="en-US" w:eastAsia="ja-JP"/>
                </w:rPr>
                <w:t>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B023" w14:textId="77777777" w:rsidR="00AF26FC" w:rsidRPr="0004367D" w:rsidRDefault="00AF26FC" w:rsidP="000725F6">
            <w:pPr>
              <w:pStyle w:val="TAL"/>
              <w:rPr>
                <w:ins w:id="2153" w:author="Author"/>
                <w:lang w:eastAsia="ja-JP"/>
              </w:rPr>
            </w:pPr>
            <w:ins w:id="2154" w:author="Author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F825" w14:textId="77777777" w:rsidR="00AF26FC" w:rsidRPr="0004367D" w:rsidRDefault="00AF26FC" w:rsidP="000725F6">
            <w:pPr>
              <w:pStyle w:val="TAL"/>
              <w:rPr>
                <w:ins w:id="2155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7D94" w14:textId="77777777" w:rsidR="00AF26FC" w:rsidRPr="0004367D" w:rsidRDefault="00AF26FC" w:rsidP="000725F6">
            <w:pPr>
              <w:pStyle w:val="TAL"/>
              <w:rPr>
                <w:ins w:id="2156" w:author="Author"/>
                <w:noProof/>
                <w:lang w:eastAsia="ja-JP"/>
              </w:rPr>
            </w:pPr>
            <w:ins w:id="2157" w:author="Author">
              <w:r>
                <w:rPr>
                  <w:rFonts w:cs="Arial"/>
                  <w:szCs w:val="18"/>
                  <w:lang w:eastAsia="ja-JP"/>
                </w:rPr>
                <w:t>INTEGER (0..63)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8450" w14:textId="77777777" w:rsidR="00AF26FC" w:rsidRPr="0004367D" w:rsidRDefault="00AF26FC" w:rsidP="000725F6">
            <w:pPr>
              <w:pStyle w:val="TAL"/>
              <w:rPr>
                <w:ins w:id="2158" w:author="Author"/>
                <w:noProof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B9F9" w14:textId="77777777" w:rsidR="00AF26FC" w:rsidRPr="0004367D" w:rsidRDefault="00AF26FC" w:rsidP="000725F6">
            <w:pPr>
              <w:pStyle w:val="TAC"/>
              <w:rPr>
                <w:ins w:id="2159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2ED1" w14:textId="77777777" w:rsidR="00AF26FC" w:rsidRPr="00DB4D57" w:rsidRDefault="00AF26FC" w:rsidP="000725F6">
            <w:pPr>
              <w:pStyle w:val="TAC"/>
              <w:rPr>
                <w:ins w:id="2160" w:author="Author"/>
                <w:lang w:eastAsia="ja-JP"/>
              </w:rPr>
            </w:pPr>
          </w:p>
        </w:tc>
      </w:tr>
      <w:tr w:rsidR="00AF26FC" w:rsidRPr="00DB4D57" w14:paraId="37BE8E6E" w14:textId="77777777" w:rsidTr="000725F6">
        <w:trPr>
          <w:ins w:id="2161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4E7C1" w14:textId="77777777" w:rsidR="00AF26FC" w:rsidRPr="0004367D" w:rsidRDefault="00AF26FC" w:rsidP="000725F6">
            <w:pPr>
              <w:pStyle w:val="TAL"/>
              <w:overflowPunct w:val="0"/>
              <w:autoSpaceDE w:val="0"/>
              <w:autoSpaceDN w:val="0"/>
              <w:adjustRightInd w:val="0"/>
              <w:ind w:left="255"/>
              <w:textAlignment w:val="baseline"/>
              <w:rPr>
                <w:ins w:id="2162" w:author="Author"/>
                <w:lang w:eastAsia="ja-JP"/>
              </w:rPr>
            </w:pPr>
            <w:ins w:id="2163" w:author="Author">
              <w:r w:rsidRPr="00171544">
                <w:rPr>
                  <w:rFonts w:cs="Arial"/>
                  <w:szCs w:val="18"/>
                  <w:lang w:eastAsia="ja-JP"/>
                </w:rPr>
                <w:t>&gt;</w:t>
              </w:r>
              <w:r>
                <w:rPr>
                  <w:rFonts w:cs="Arial"/>
                  <w:szCs w:val="18"/>
                  <w:lang w:eastAsia="ja-JP"/>
                </w:rPr>
                <w:t>&gt;</w:t>
              </w:r>
              <w:r w:rsidRPr="004226E2">
                <w:rPr>
                  <w:rFonts w:cs="Arial"/>
                  <w:szCs w:val="18"/>
                  <w:lang w:eastAsia="ja-JP"/>
                </w:rPr>
                <w:t>SSB Area Capacity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B911D" w14:textId="77777777" w:rsidR="00AF26FC" w:rsidRPr="0004367D" w:rsidRDefault="00AF26FC" w:rsidP="000725F6">
            <w:pPr>
              <w:pStyle w:val="TAL"/>
              <w:rPr>
                <w:ins w:id="2164" w:author="Author"/>
                <w:lang w:eastAsia="ja-JP"/>
              </w:rPr>
            </w:pPr>
            <w:ins w:id="2165" w:author="Author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A946" w14:textId="77777777" w:rsidR="00AF26FC" w:rsidRPr="0004367D" w:rsidRDefault="00AF26FC" w:rsidP="000725F6">
            <w:pPr>
              <w:pStyle w:val="TAL"/>
              <w:rPr>
                <w:ins w:id="2166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CD4EC" w14:textId="77777777" w:rsidR="00AF26FC" w:rsidRPr="0004367D" w:rsidRDefault="00AF26FC" w:rsidP="000725F6">
            <w:pPr>
              <w:pStyle w:val="TAL"/>
              <w:rPr>
                <w:ins w:id="2167" w:author="Author"/>
                <w:lang w:eastAsia="ja-JP"/>
              </w:rPr>
            </w:pPr>
            <w:ins w:id="2168" w:author="Author">
              <w:r w:rsidRPr="0004367D">
                <w:rPr>
                  <w:noProof/>
                  <w:lang w:eastAsia="ja-JP"/>
                </w:rPr>
                <w:t>INTEGER (0..100)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12A30" w14:textId="77777777" w:rsidR="00AF26FC" w:rsidRPr="0004367D" w:rsidRDefault="00AF26FC" w:rsidP="000725F6">
            <w:pPr>
              <w:pStyle w:val="TAL"/>
              <w:rPr>
                <w:ins w:id="2169" w:author="Author"/>
                <w:lang w:val="en-US" w:eastAsia="ja-JP"/>
              </w:rPr>
            </w:pPr>
            <w:ins w:id="2170" w:author="Author">
              <w:r w:rsidRPr="0004367D">
                <w:rPr>
                  <w:noProof/>
                  <w:lang w:val="en-US" w:eastAsia="ja-JP"/>
                </w:rPr>
                <w:t>Value 0 shall indicate no available capacity, and 100 shall indicate maximum available capacity . SSB Area Capacity Value should be measured on a linear scale.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C6613" w14:textId="77777777" w:rsidR="00AF26FC" w:rsidRPr="00DB4D57" w:rsidRDefault="00AF26FC" w:rsidP="000725F6">
            <w:pPr>
              <w:pStyle w:val="TAC"/>
              <w:rPr>
                <w:ins w:id="2171" w:author="Author"/>
                <w:lang w:eastAsia="ja-JP"/>
              </w:rPr>
            </w:pPr>
            <w:ins w:id="2172" w:author="Author">
              <w:r w:rsidRPr="0004367D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E3A9" w14:textId="77777777" w:rsidR="00AF26FC" w:rsidRPr="00DB4D57" w:rsidRDefault="00AF26FC" w:rsidP="000725F6">
            <w:pPr>
              <w:pStyle w:val="TAC"/>
              <w:rPr>
                <w:ins w:id="2173" w:author="Author"/>
                <w:lang w:eastAsia="ja-JP"/>
              </w:rPr>
            </w:pPr>
          </w:p>
        </w:tc>
      </w:tr>
      <w:bookmarkEnd w:id="1638"/>
    </w:tbl>
    <w:p w14:paraId="246AE91B" w14:textId="77777777" w:rsidR="00AF26FC" w:rsidRDefault="00AF26FC" w:rsidP="00AF26FC">
      <w:pPr>
        <w:rPr>
          <w:ins w:id="2174" w:author="Author"/>
          <w:lang w:val="en-US"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F26FC" w:rsidRPr="0085292D" w14:paraId="13B7B74F" w14:textId="77777777" w:rsidTr="000725F6">
        <w:trPr>
          <w:ins w:id="2175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D6DCD" w14:textId="77777777" w:rsidR="00AF26FC" w:rsidRPr="0085292D" w:rsidRDefault="00AF26FC" w:rsidP="000725F6">
            <w:pPr>
              <w:keepNext/>
              <w:keepLines/>
              <w:spacing w:after="0"/>
              <w:jc w:val="center"/>
              <w:rPr>
                <w:ins w:id="2176" w:author="Author"/>
                <w:rFonts w:ascii="Arial" w:hAnsi="Arial"/>
                <w:b/>
                <w:sz w:val="18"/>
                <w:lang w:eastAsia="ja-JP"/>
              </w:rPr>
            </w:pPr>
            <w:ins w:id="2177" w:author="Author">
              <w:r w:rsidRPr="0085292D">
                <w:rPr>
                  <w:rFonts w:ascii="Arial" w:hAnsi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A25C4" w14:textId="77777777" w:rsidR="00AF26FC" w:rsidRPr="0085292D" w:rsidRDefault="00AF26FC" w:rsidP="000725F6">
            <w:pPr>
              <w:keepNext/>
              <w:keepLines/>
              <w:spacing w:after="0"/>
              <w:jc w:val="center"/>
              <w:rPr>
                <w:ins w:id="2178" w:author="Author"/>
                <w:rFonts w:ascii="Arial" w:hAnsi="Arial"/>
                <w:b/>
                <w:sz w:val="18"/>
                <w:lang w:eastAsia="ja-JP"/>
              </w:rPr>
            </w:pPr>
            <w:ins w:id="2179" w:author="Author">
              <w:r w:rsidRPr="0085292D">
                <w:rPr>
                  <w:rFonts w:ascii="Arial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AF26FC" w:rsidRPr="0085292D" w14:paraId="287099B5" w14:textId="77777777" w:rsidTr="000725F6">
        <w:trPr>
          <w:ins w:id="2180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02C8" w14:textId="77777777" w:rsidR="00AF26FC" w:rsidRPr="006528DA" w:rsidRDefault="00AF26FC" w:rsidP="000725F6">
            <w:pPr>
              <w:keepNext/>
              <w:keepLines/>
              <w:spacing w:after="0"/>
              <w:rPr>
                <w:ins w:id="2181" w:author="Author"/>
                <w:rFonts w:ascii="Arial" w:hAnsi="Arial"/>
                <w:sz w:val="18"/>
              </w:rPr>
            </w:pPr>
            <w:proofErr w:type="spellStart"/>
            <w:ins w:id="2182" w:author="Author">
              <w:r w:rsidRPr="00F1709D">
                <w:rPr>
                  <w:rFonts w:ascii="Arial" w:hAnsi="Arial"/>
                  <w:sz w:val="18"/>
                  <w:lang w:eastAsia="ja-JP"/>
                </w:rPr>
                <w:t>maxnoofSSBAreas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6529" w14:textId="77777777" w:rsidR="00AF26FC" w:rsidRPr="0085292D" w:rsidRDefault="00AF26FC" w:rsidP="000725F6">
            <w:pPr>
              <w:keepNext/>
              <w:keepLines/>
              <w:spacing w:after="0"/>
              <w:rPr>
                <w:ins w:id="2183" w:author="Author"/>
                <w:rFonts w:ascii="Arial" w:hAnsi="Arial"/>
                <w:sz w:val="18"/>
              </w:rPr>
            </w:pPr>
            <w:ins w:id="2184" w:author="Author">
              <w:r w:rsidRPr="0085292D">
                <w:rPr>
                  <w:rFonts w:ascii="Arial" w:hAnsi="Arial" w:cs="Arial"/>
                  <w:sz w:val="18"/>
                  <w:lang w:val="en-US" w:eastAsia="ja-JP"/>
                </w:rPr>
                <w:t>Maximum no. SSB Areas that can be served by a NG-RAN node cell. Value is 64.</w:t>
              </w:r>
            </w:ins>
          </w:p>
        </w:tc>
      </w:tr>
    </w:tbl>
    <w:p w14:paraId="02C576FF" w14:textId="77777777" w:rsidR="00AF26FC" w:rsidRPr="00F1709D" w:rsidRDefault="00AF26FC" w:rsidP="00AF26FC">
      <w:pPr>
        <w:rPr>
          <w:ins w:id="2185" w:author="Author"/>
          <w:lang w:val="en-US" w:eastAsia="zh-CN"/>
        </w:rPr>
      </w:pPr>
    </w:p>
    <w:p w14:paraId="6C72B7A0" w14:textId="77777777" w:rsidR="00AF26FC" w:rsidRPr="00315AFC" w:rsidRDefault="00AF26FC" w:rsidP="00AF26FC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2186" w:author="Author"/>
          <w:lang w:eastAsia="en-GB"/>
        </w:rPr>
      </w:pPr>
      <w:ins w:id="2187" w:author="Author">
        <w:r w:rsidRPr="00315AFC">
          <w:rPr>
            <w:lang w:eastAsia="en-GB"/>
          </w:rPr>
          <w:t>9.2.2.jj</w:t>
        </w:r>
        <w:r w:rsidRPr="00315AFC">
          <w:rPr>
            <w:lang w:eastAsia="en-GB"/>
          </w:rPr>
          <w:tab/>
          <w:t>Slice Available Capacity</w:t>
        </w:r>
      </w:ins>
    </w:p>
    <w:p w14:paraId="07FB6EAA" w14:textId="77777777" w:rsidR="00AF26FC" w:rsidRPr="005D5480" w:rsidRDefault="00AF26FC" w:rsidP="00AF26FC">
      <w:pPr>
        <w:rPr>
          <w:ins w:id="2188" w:author="Author"/>
          <w:noProof/>
          <w:lang w:val="en-US"/>
        </w:rPr>
      </w:pPr>
      <w:ins w:id="2189" w:author="Author">
        <w:r w:rsidRPr="005D5480">
          <w:rPr>
            <w:lang w:val="en-US"/>
          </w:rPr>
          <w:t>The</w:t>
        </w:r>
        <w:r w:rsidRPr="005D5480">
          <w:rPr>
            <w:i/>
            <w:iCs/>
            <w:lang w:val="en-US"/>
          </w:rPr>
          <w:t xml:space="preserve"> </w:t>
        </w:r>
        <w:r>
          <w:rPr>
            <w:i/>
            <w:iCs/>
            <w:lang w:val="en-US"/>
          </w:rPr>
          <w:t xml:space="preserve">Slice Available </w:t>
        </w:r>
        <w:r w:rsidRPr="005D5480">
          <w:rPr>
            <w:i/>
            <w:iCs/>
            <w:lang w:val="en-US"/>
          </w:rPr>
          <w:t xml:space="preserve">Capacity </w:t>
        </w:r>
        <w:r w:rsidRPr="005D5480">
          <w:rPr>
            <w:lang w:val="en-US"/>
          </w:rPr>
          <w:t xml:space="preserve">IE indicates the amount of resources per </w:t>
        </w:r>
        <w:r>
          <w:rPr>
            <w:lang w:val="en-US"/>
          </w:rPr>
          <w:t>network slice</w:t>
        </w:r>
        <w:r w:rsidRPr="005D5480">
          <w:rPr>
            <w:lang w:val="en-US"/>
          </w:rPr>
          <w:t xml:space="preserve"> that are available relative to the total NG-RAN resources. The </w:t>
        </w:r>
        <w:r w:rsidRPr="0004367D">
          <w:rPr>
            <w:i/>
            <w:lang w:val="en-US"/>
          </w:rPr>
          <w:t xml:space="preserve">Slice </w:t>
        </w:r>
        <w:r w:rsidRPr="005D5480">
          <w:rPr>
            <w:i/>
            <w:iCs/>
            <w:lang w:val="en-US"/>
          </w:rPr>
          <w:t>Capacity Value</w:t>
        </w:r>
        <w:r w:rsidRPr="005D5480">
          <w:rPr>
            <w:lang w:val="en-US"/>
          </w:rPr>
          <w:t xml:space="preserve"> IE can be weighted according to the ratio of cell capacity class values, if available.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AF26FC" w:rsidRPr="005D5480" w14:paraId="6AF296A2" w14:textId="77777777" w:rsidTr="000725F6">
        <w:trPr>
          <w:ins w:id="2190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12BC6" w14:textId="77777777" w:rsidR="00AF26FC" w:rsidRPr="005D5480" w:rsidRDefault="00AF26FC" w:rsidP="000725F6">
            <w:pPr>
              <w:pStyle w:val="TAH"/>
              <w:rPr>
                <w:ins w:id="2191" w:author="Author"/>
                <w:lang w:eastAsia="ja-JP"/>
              </w:rPr>
            </w:pPr>
            <w:ins w:id="2192" w:author="Author">
              <w:r w:rsidRPr="005D5480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937BA" w14:textId="77777777" w:rsidR="00AF26FC" w:rsidRPr="005D5480" w:rsidRDefault="00AF26FC" w:rsidP="000725F6">
            <w:pPr>
              <w:pStyle w:val="TAH"/>
              <w:rPr>
                <w:ins w:id="2193" w:author="Author"/>
                <w:lang w:eastAsia="ja-JP"/>
              </w:rPr>
            </w:pPr>
            <w:ins w:id="2194" w:author="Author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BAA85" w14:textId="77777777" w:rsidR="00AF26FC" w:rsidRPr="005D5480" w:rsidRDefault="00AF26FC" w:rsidP="000725F6">
            <w:pPr>
              <w:pStyle w:val="TAH"/>
              <w:rPr>
                <w:ins w:id="2195" w:author="Author"/>
                <w:lang w:eastAsia="ja-JP"/>
              </w:rPr>
            </w:pPr>
            <w:ins w:id="2196" w:author="Author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982E4" w14:textId="77777777" w:rsidR="00AF26FC" w:rsidRPr="005D5480" w:rsidRDefault="00AF26FC" w:rsidP="000725F6">
            <w:pPr>
              <w:pStyle w:val="TAH"/>
              <w:rPr>
                <w:ins w:id="2197" w:author="Author"/>
                <w:lang w:eastAsia="ja-JP"/>
              </w:rPr>
            </w:pPr>
            <w:ins w:id="2198" w:author="Author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F1EBF" w14:textId="77777777" w:rsidR="00AF26FC" w:rsidRPr="005D5480" w:rsidRDefault="00AF26FC" w:rsidP="000725F6">
            <w:pPr>
              <w:pStyle w:val="TAH"/>
              <w:rPr>
                <w:ins w:id="2199" w:author="Author"/>
                <w:lang w:eastAsia="ja-JP"/>
              </w:rPr>
            </w:pPr>
            <w:ins w:id="2200" w:author="Author">
              <w:r w:rsidRPr="005D5480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B6EE2" w14:textId="77777777" w:rsidR="00AF26FC" w:rsidRPr="005D5480" w:rsidRDefault="00AF26FC" w:rsidP="000725F6">
            <w:pPr>
              <w:pStyle w:val="TAH"/>
              <w:rPr>
                <w:ins w:id="2201" w:author="Author"/>
                <w:lang w:eastAsia="ja-JP"/>
              </w:rPr>
            </w:pPr>
            <w:ins w:id="2202" w:author="Author">
              <w:r w:rsidRPr="005D5480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9CAB7" w14:textId="77777777" w:rsidR="00AF26FC" w:rsidRPr="005D5480" w:rsidRDefault="00AF26FC" w:rsidP="000725F6">
            <w:pPr>
              <w:pStyle w:val="TAH"/>
              <w:rPr>
                <w:ins w:id="2203" w:author="Author"/>
                <w:lang w:eastAsia="ja-JP"/>
              </w:rPr>
            </w:pPr>
            <w:ins w:id="2204" w:author="Author">
              <w:r w:rsidRPr="005D5480">
                <w:rPr>
                  <w:lang w:eastAsia="ja-JP"/>
                </w:rPr>
                <w:t>Assigned Criticality</w:t>
              </w:r>
            </w:ins>
          </w:p>
        </w:tc>
      </w:tr>
      <w:tr w:rsidR="00AF26FC" w:rsidRPr="005D5480" w14:paraId="30BA924B" w14:textId="77777777" w:rsidTr="000725F6">
        <w:trPr>
          <w:ins w:id="2205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C1FB" w14:textId="77777777" w:rsidR="00AF26FC" w:rsidRPr="005D5480" w:rsidRDefault="00AF26FC" w:rsidP="000725F6">
            <w:pPr>
              <w:pStyle w:val="TAL"/>
              <w:rPr>
                <w:ins w:id="2206" w:author="Author"/>
                <w:lang w:val="en-US" w:eastAsia="ja-JP"/>
              </w:rPr>
            </w:pPr>
            <w:ins w:id="2207" w:author="Author">
              <w:r>
                <w:rPr>
                  <w:b/>
                  <w:bCs/>
                  <w:lang w:val="en-US" w:eastAsia="ja-JP"/>
                </w:rPr>
                <w:t>Slice Available Capacity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A135" w14:textId="77777777" w:rsidR="00AF26FC" w:rsidRPr="005D5480" w:rsidRDefault="00AF26FC" w:rsidP="000725F6">
            <w:pPr>
              <w:pStyle w:val="TAL"/>
              <w:rPr>
                <w:ins w:id="2208" w:author="Author"/>
                <w:lang w:val="en-US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652B" w14:textId="77777777" w:rsidR="00AF26FC" w:rsidRPr="005D5480" w:rsidRDefault="00AF26FC" w:rsidP="000725F6">
            <w:pPr>
              <w:pStyle w:val="TAL"/>
              <w:rPr>
                <w:ins w:id="2209" w:author="Author"/>
                <w:lang w:eastAsia="ja-JP"/>
              </w:rPr>
            </w:pPr>
            <w:ins w:id="2210" w:author="Author">
              <w:r>
                <w:rPr>
                  <w:i/>
                  <w:lang w:eastAsia="ja-JP"/>
                </w:rPr>
                <w:t>1</w:t>
              </w:r>
              <w:r w:rsidRPr="005D5480">
                <w:rPr>
                  <w:i/>
                  <w:lang w:eastAsia="ja-JP"/>
                </w:rPr>
                <w:t>..&lt;</w:t>
              </w:r>
              <w:r>
                <w:t xml:space="preserve"> </w:t>
              </w:r>
              <w:proofErr w:type="spellStart"/>
              <w:r w:rsidRPr="008A63D7">
                <w:rPr>
                  <w:rFonts w:eastAsia="MS Mincho" w:cs="Arial"/>
                  <w:lang w:val="sv-SE" w:eastAsia="ja-JP"/>
                </w:rPr>
                <w:t>m</w:t>
              </w:r>
              <w:r w:rsidRPr="008A63D7">
                <w:rPr>
                  <w:rFonts w:cs="Arial"/>
                  <w:lang w:val="sv-SE" w:eastAsia="ja-JP"/>
                </w:rPr>
                <w:t>axnoof</w:t>
              </w:r>
              <w:r>
                <w:rPr>
                  <w:rFonts w:cs="Arial"/>
                  <w:lang w:val="sv-SE" w:eastAsia="ja-JP"/>
                </w:rPr>
                <w:t>B</w:t>
              </w:r>
              <w:r w:rsidRPr="008A63D7">
                <w:rPr>
                  <w:rFonts w:cs="Arial"/>
                  <w:lang w:val="sv-SE" w:eastAsia="ja-JP"/>
                </w:rPr>
                <w:t>PLMNs</w:t>
              </w:r>
              <w:proofErr w:type="spellEnd"/>
              <w:r w:rsidRPr="005D5480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E04A" w14:textId="77777777" w:rsidR="00AF26FC" w:rsidRPr="005D5480" w:rsidRDefault="00AF26FC" w:rsidP="000725F6">
            <w:pPr>
              <w:pStyle w:val="TAL"/>
              <w:rPr>
                <w:ins w:id="2211" w:author="Author"/>
                <w:noProof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3D2B" w14:textId="77777777" w:rsidR="00AF26FC" w:rsidRPr="005D5480" w:rsidRDefault="00AF26FC" w:rsidP="000725F6">
            <w:pPr>
              <w:pStyle w:val="TAL"/>
              <w:rPr>
                <w:ins w:id="2212" w:author="Author"/>
                <w:noProof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5CA3" w14:textId="77777777" w:rsidR="00AF26FC" w:rsidRPr="005D5480" w:rsidRDefault="00AF26FC" w:rsidP="000725F6">
            <w:pPr>
              <w:pStyle w:val="TAC"/>
              <w:rPr>
                <w:ins w:id="2213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8DAA" w14:textId="77777777" w:rsidR="00AF26FC" w:rsidRPr="005D5480" w:rsidRDefault="00AF26FC" w:rsidP="000725F6">
            <w:pPr>
              <w:pStyle w:val="TAC"/>
              <w:rPr>
                <w:ins w:id="2214" w:author="Author"/>
                <w:lang w:eastAsia="ja-JP"/>
              </w:rPr>
            </w:pPr>
          </w:p>
        </w:tc>
      </w:tr>
      <w:tr w:rsidR="00AF26FC" w:rsidRPr="005D5480" w14:paraId="1A85101C" w14:textId="77777777" w:rsidTr="000725F6">
        <w:trPr>
          <w:ins w:id="2215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116E" w14:textId="77777777" w:rsidR="00AF26FC" w:rsidRDefault="00AF26FC" w:rsidP="000725F6">
            <w:pPr>
              <w:pStyle w:val="TAL"/>
              <w:ind w:left="142"/>
              <w:rPr>
                <w:ins w:id="2216" w:author="Author"/>
                <w:b/>
                <w:bCs/>
                <w:lang w:val="en-US" w:eastAsia="ja-JP"/>
              </w:rPr>
            </w:pPr>
            <w:ins w:id="2217" w:author="Author">
              <w:r w:rsidRPr="000D3C18">
                <w:rPr>
                  <w:bCs/>
                  <w:lang w:val="en-US" w:eastAsia="ja-JP"/>
                </w:rPr>
                <w:t>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55B1" w14:textId="77777777" w:rsidR="00AF26FC" w:rsidRPr="005D5480" w:rsidRDefault="00AF26FC" w:rsidP="000725F6">
            <w:pPr>
              <w:pStyle w:val="TAL"/>
              <w:rPr>
                <w:ins w:id="2218" w:author="Author"/>
                <w:lang w:val="en-US" w:eastAsia="ja-JP"/>
              </w:rPr>
            </w:pPr>
            <w:ins w:id="2219" w:author="Author">
              <w:r w:rsidRPr="00304A4C">
                <w:rPr>
                  <w:lang w:val="en-US"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5201" w14:textId="77777777" w:rsidR="00AF26FC" w:rsidRPr="00304A4C" w:rsidRDefault="00AF26FC" w:rsidP="000725F6">
            <w:pPr>
              <w:pStyle w:val="TAL"/>
              <w:rPr>
                <w:ins w:id="2220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A231" w14:textId="77777777" w:rsidR="00AF26FC" w:rsidRPr="005D5480" w:rsidRDefault="00AF26FC" w:rsidP="000725F6">
            <w:pPr>
              <w:pStyle w:val="TAL"/>
              <w:rPr>
                <w:ins w:id="2221" w:author="Author"/>
                <w:noProof/>
                <w:lang w:eastAsia="ja-JP"/>
              </w:rPr>
            </w:pPr>
            <w:ins w:id="2222" w:author="Author">
              <w:r w:rsidRPr="00304A4C">
                <w:rPr>
                  <w:noProof/>
                  <w:lang w:eastAsia="ja-JP"/>
                </w:rPr>
                <w:t>9.3.1.14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039F" w14:textId="77777777" w:rsidR="00AF26FC" w:rsidRPr="005D5480" w:rsidRDefault="00AF26FC" w:rsidP="000725F6">
            <w:pPr>
              <w:pStyle w:val="TAL"/>
              <w:rPr>
                <w:ins w:id="2223" w:author="Author"/>
                <w:noProof/>
                <w:lang w:val="en-US" w:eastAsia="ja-JP"/>
              </w:rPr>
            </w:pPr>
            <w:ins w:id="2224" w:author="Author">
              <w:r w:rsidRPr="00304A4C">
                <w:rPr>
                  <w:noProof/>
                  <w:lang w:val="en-US" w:eastAsia="ja-JP"/>
                </w:rPr>
                <w:t>Broadcast PLMN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D216" w14:textId="77777777" w:rsidR="00AF26FC" w:rsidRPr="005D5480" w:rsidRDefault="00AF26FC" w:rsidP="000725F6">
            <w:pPr>
              <w:pStyle w:val="TAC"/>
              <w:rPr>
                <w:ins w:id="2225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8256" w14:textId="77777777" w:rsidR="00AF26FC" w:rsidRPr="005D5480" w:rsidRDefault="00AF26FC" w:rsidP="000725F6">
            <w:pPr>
              <w:pStyle w:val="TAC"/>
              <w:rPr>
                <w:ins w:id="2226" w:author="Author"/>
                <w:lang w:eastAsia="ja-JP"/>
              </w:rPr>
            </w:pPr>
          </w:p>
        </w:tc>
      </w:tr>
      <w:tr w:rsidR="00AF26FC" w:rsidRPr="005D5480" w14:paraId="58553566" w14:textId="77777777" w:rsidTr="000725F6">
        <w:trPr>
          <w:ins w:id="2227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C72D" w14:textId="77777777" w:rsidR="00AF26FC" w:rsidRPr="000D3C18" w:rsidRDefault="00AF26FC" w:rsidP="000725F6">
            <w:pPr>
              <w:pStyle w:val="TAL"/>
              <w:ind w:left="142"/>
              <w:rPr>
                <w:ins w:id="2228" w:author="Author"/>
                <w:bCs/>
                <w:lang w:val="en-US" w:eastAsia="ja-JP"/>
              </w:rPr>
            </w:pPr>
            <w:ins w:id="2229" w:author="Author">
              <w:r>
                <w:rPr>
                  <w:b/>
                  <w:bCs/>
                  <w:lang w:val="en-US" w:eastAsia="ja-JP"/>
                </w:rPr>
                <w:t>&gt;S-NSSAI Available Capacity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14B6" w14:textId="77777777" w:rsidR="00AF26FC" w:rsidRPr="00304A4C" w:rsidRDefault="00AF26FC" w:rsidP="000725F6">
            <w:pPr>
              <w:pStyle w:val="TAL"/>
              <w:rPr>
                <w:ins w:id="2230" w:author="Author"/>
                <w:lang w:val="en-US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84A1" w14:textId="77777777" w:rsidR="00AF26FC" w:rsidRPr="00304A4C" w:rsidRDefault="00AF26FC" w:rsidP="000725F6">
            <w:pPr>
              <w:pStyle w:val="TAL"/>
              <w:rPr>
                <w:ins w:id="2231" w:author="Author"/>
                <w:i/>
                <w:lang w:eastAsia="ja-JP"/>
              </w:rPr>
            </w:pPr>
            <w:ins w:id="2232" w:author="Author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C75D" w14:textId="77777777" w:rsidR="00AF26FC" w:rsidRPr="00304A4C" w:rsidRDefault="00AF26FC" w:rsidP="000725F6">
            <w:pPr>
              <w:pStyle w:val="TAL"/>
              <w:rPr>
                <w:ins w:id="2233" w:author="Author"/>
                <w:noProof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2170" w14:textId="77777777" w:rsidR="00AF26FC" w:rsidRPr="00304A4C" w:rsidRDefault="00AF26FC" w:rsidP="000725F6">
            <w:pPr>
              <w:pStyle w:val="TAL"/>
              <w:rPr>
                <w:ins w:id="2234" w:author="Author"/>
                <w:noProof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99AF" w14:textId="77777777" w:rsidR="00AF26FC" w:rsidRPr="005D5480" w:rsidRDefault="00AF26FC" w:rsidP="000725F6">
            <w:pPr>
              <w:pStyle w:val="TAC"/>
              <w:rPr>
                <w:ins w:id="2235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99CD" w14:textId="77777777" w:rsidR="00AF26FC" w:rsidRPr="005D5480" w:rsidRDefault="00AF26FC" w:rsidP="000725F6">
            <w:pPr>
              <w:pStyle w:val="TAC"/>
              <w:rPr>
                <w:ins w:id="2236" w:author="Author"/>
                <w:lang w:eastAsia="ja-JP"/>
              </w:rPr>
            </w:pPr>
          </w:p>
        </w:tc>
      </w:tr>
      <w:tr w:rsidR="00AF26FC" w:rsidRPr="005D5480" w14:paraId="70599382" w14:textId="77777777" w:rsidTr="000725F6">
        <w:trPr>
          <w:ins w:id="2237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616C" w14:textId="77777777" w:rsidR="00AF26FC" w:rsidRPr="000D3C18" w:rsidRDefault="00AF26FC" w:rsidP="000725F6">
            <w:pPr>
              <w:pStyle w:val="TAL"/>
              <w:ind w:left="142"/>
              <w:rPr>
                <w:ins w:id="2238" w:author="Author"/>
                <w:bCs/>
                <w:lang w:val="en-US" w:eastAsia="ja-JP"/>
              </w:rPr>
            </w:pPr>
            <w:ins w:id="2239" w:author="Author">
              <w:r>
                <w:rPr>
                  <w:b/>
                  <w:bCs/>
                  <w:lang w:val="en-US" w:eastAsia="ja-JP"/>
                </w:rPr>
                <w:t>&gt;&gt;S-NSSAI Available Capacity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3E21" w14:textId="77777777" w:rsidR="00AF26FC" w:rsidRPr="00304A4C" w:rsidRDefault="00AF26FC" w:rsidP="000725F6">
            <w:pPr>
              <w:pStyle w:val="TAL"/>
              <w:rPr>
                <w:ins w:id="2240" w:author="Author"/>
                <w:lang w:val="en-US" w:eastAsia="ja-JP"/>
              </w:rPr>
            </w:pPr>
            <w:ins w:id="2241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6649" w14:textId="77777777" w:rsidR="00AF26FC" w:rsidRPr="00304A4C" w:rsidRDefault="00AF26FC" w:rsidP="000725F6">
            <w:pPr>
              <w:pStyle w:val="TAL"/>
              <w:rPr>
                <w:ins w:id="2242" w:author="Author"/>
                <w:i/>
                <w:lang w:eastAsia="ja-JP"/>
              </w:rPr>
            </w:pPr>
            <w:ins w:id="2243" w:author="Author">
              <w:r w:rsidRPr="001F67C9">
                <w:rPr>
                  <w:i/>
                  <w:lang w:eastAsia="ja-JP"/>
                </w:rPr>
                <w:t xml:space="preserve">1 .. &lt; </w:t>
              </w:r>
              <w:proofErr w:type="spellStart"/>
              <w:r w:rsidRPr="001F67C9">
                <w:rPr>
                  <w:i/>
                  <w:lang w:eastAsia="ja-JP"/>
                </w:rPr>
                <w:t>maxnoofSliceItems</w:t>
              </w:r>
              <w:proofErr w:type="spellEnd"/>
              <w:r w:rsidRPr="001F67C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C061" w14:textId="77777777" w:rsidR="00AF26FC" w:rsidRPr="00304A4C" w:rsidRDefault="00AF26FC" w:rsidP="000725F6">
            <w:pPr>
              <w:pStyle w:val="TAL"/>
              <w:rPr>
                <w:ins w:id="2244" w:author="Author"/>
                <w:noProof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3C7A" w14:textId="77777777" w:rsidR="00AF26FC" w:rsidRPr="00304A4C" w:rsidRDefault="00AF26FC" w:rsidP="000725F6">
            <w:pPr>
              <w:pStyle w:val="TAL"/>
              <w:rPr>
                <w:ins w:id="2245" w:author="Author"/>
                <w:noProof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FC40" w14:textId="77777777" w:rsidR="00AF26FC" w:rsidRPr="005D5480" w:rsidRDefault="00AF26FC" w:rsidP="000725F6">
            <w:pPr>
              <w:pStyle w:val="TAC"/>
              <w:rPr>
                <w:ins w:id="2246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D440" w14:textId="77777777" w:rsidR="00AF26FC" w:rsidRPr="005D5480" w:rsidRDefault="00AF26FC" w:rsidP="000725F6">
            <w:pPr>
              <w:pStyle w:val="TAC"/>
              <w:rPr>
                <w:ins w:id="2247" w:author="Author"/>
                <w:lang w:eastAsia="ja-JP"/>
              </w:rPr>
            </w:pPr>
          </w:p>
        </w:tc>
      </w:tr>
      <w:tr w:rsidR="00AF26FC" w:rsidRPr="005D5480" w14:paraId="7890AEE2" w14:textId="77777777" w:rsidTr="000725F6">
        <w:trPr>
          <w:ins w:id="2248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D099" w14:textId="77777777" w:rsidR="00AF26FC" w:rsidRDefault="00AF26FC" w:rsidP="000725F6">
            <w:pPr>
              <w:pStyle w:val="TAL"/>
              <w:ind w:left="142"/>
              <w:rPr>
                <w:ins w:id="2249" w:author="Author"/>
                <w:b/>
                <w:bCs/>
                <w:lang w:val="en-US" w:eastAsia="ja-JP"/>
              </w:rPr>
            </w:pPr>
            <w:ins w:id="2250" w:author="Author">
              <w:r>
                <w:rPr>
                  <w:lang w:eastAsia="ja-JP"/>
                </w:rPr>
                <w:t>&gt;&gt;&gt;S-NSSAI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467D" w14:textId="77777777" w:rsidR="00AF26FC" w:rsidRDefault="00AF26FC" w:rsidP="000725F6">
            <w:pPr>
              <w:pStyle w:val="TAL"/>
              <w:rPr>
                <w:ins w:id="2251" w:author="Author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F923" w14:textId="77777777" w:rsidR="00AF26FC" w:rsidRPr="001F67C9" w:rsidRDefault="00AF26FC" w:rsidP="000725F6">
            <w:pPr>
              <w:pStyle w:val="TAL"/>
              <w:rPr>
                <w:ins w:id="2252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7162" w14:textId="77777777" w:rsidR="00AF26FC" w:rsidRPr="00304A4C" w:rsidRDefault="00AF26FC" w:rsidP="000725F6">
            <w:pPr>
              <w:pStyle w:val="TAL"/>
              <w:rPr>
                <w:ins w:id="2253" w:author="Author"/>
                <w:noProof/>
                <w:lang w:eastAsia="ja-JP"/>
              </w:rPr>
            </w:pPr>
            <w:ins w:id="2254" w:author="Author">
              <w:r w:rsidRPr="00B91274">
                <w:rPr>
                  <w:lang w:eastAsia="ja-JP"/>
                </w:rPr>
                <w:t>9.3.1.38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82E2" w14:textId="77777777" w:rsidR="00AF26FC" w:rsidRPr="00304A4C" w:rsidRDefault="00AF26FC" w:rsidP="000725F6">
            <w:pPr>
              <w:pStyle w:val="TAL"/>
              <w:rPr>
                <w:ins w:id="2255" w:author="Author"/>
                <w:noProof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0079" w14:textId="77777777" w:rsidR="00AF26FC" w:rsidRPr="005D5480" w:rsidRDefault="00AF26FC" w:rsidP="000725F6">
            <w:pPr>
              <w:pStyle w:val="TAC"/>
              <w:rPr>
                <w:ins w:id="2256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2322" w14:textId="77777777" w:rsidR="00AF26FC" w:rsidRPr="005D5480" w:rsidRDefault="00AF26FC" w:rsidP="000725F6">
            <w:pPr>
              <w:pStyle w:val="TAC"/>
              <w:rPr>
                <w:ins w:id="2257" w:author="Author"/>
                <w:lang w:eastAsia="ja-JP"/>
              </w:rPr>
            </w:pPr>
          </w:p>
        </w:tc>
      </w:tr>
      <w:tr w:rsidR="00AF26FC" w:rsidRPr="005D5480" w14:paraId="341FF747" w14:textId="77777777" w:rsidTr="000725F6">
        <w:trPr>
          <w:ins w:id="2258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204A4" w14:textId="77777777" w:rsidR="00AF26FC" w:rsidRPr="005D5480" w:rsidRDefault="00AF26FC" w:rsidP="000725F6">
            <w:pPr>
              <w:pStyle w:val="TAL"/>
              <w:ind w:left="174"/>
              <w:rPr>
                <w:ins w:id="2259" w:author="Author"/>
                <w:lang w:eastAsia="ja-JP"/>
              </w:rPr>
            </w:pPr>
            <w:ins w:id="2260" w:author="Author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&gt;&gt;Slice </w:t>
              </w:r>
              <w:r w:rsidRPr="005D5480">
                <w:rPr>
                  <w:lang w:eastAsia="ja-JP"/>
                </w:rPr>
                <w:t>Capacity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90130" w14:textId="77777777" w:rsidR="00AF26FC" w:rsidRPr="005D5480" w:rsidRDefault="00AF26FC" w:rsidP="000725F6">
            <w:pPr>
              <w:pStyle w:val="TAL"/>
              <w:rPr>
                <w:ins w:id="2261" w:author="Author"/>
                <w:lang w:eastAsia="ja-JP"/>
              </w:rPr>
            </w:pPr>
            <w:ins w:id="2262" w:author="Author">
              <w:r w:rsidRPr="005D5480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60B5" w14:textId="77777777" w:rsidR="00AF26FC" w:rsidRPr="005D5480" w:rsidRDefault="00AF26FC" w:rsidP="000725F6">
            <w:pPr>
              <w:pStyle w:val="TAL"/>
              <w:rPr>
                <w:ins w:id="2263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EA86" w14:textId="77777777" w:rsidR="00AF26FC" w:rsidRPr="005D5480" w:rsidRDefault="00AF26FC" w:rsidP="000725F6">
            <w:pPr>
              <w:pStyle w:val="TAL"/>
              <w:rPr>
                <w:ins w:id="2264" w:author="Author"/>
                <w:lang w:eastAsia="ja-JP"/>
              </w:rPr>
            </w:pPr>
            <w:ins w:id="2265" w:author="Author">
              <w:r w:rsidRPr="005D5480">
                <w:rPr>
                  <w:noProof/>
                  <w:lang w:eastAsia="ja-JP"/>
                </w:rPr>
                <w:t>INTEGER (0..100)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B10BD" w14:textId="77777777" w:rsidR="00AF26FC" w:rsidRPr="005D5480" w:rsidRDefault="00AF26FC" w:rsidP="000725F6">
            <w:pPr>
              <w:pStyle w:val="TAL"/>
              <w:rPr>
                <w:ins w:id="2266" w:author="Author"/>
                <w:lang w:val="en-US" w:eastAsia="ja-JP"/>
              </w:rPr>
            </w:pPr>
            <w:ins w:id="2267" w:author="Author">
              <w:r w:rsidRPr="005D5480">
                <w:rPr>
                  <w:noProof/>
                  <w:lang w:val="en-US" w:eastAsia="ja-JP"/>
                </w:rPr>
                <w:t xml:space="preserve">Value 0 shall indicate no available capacity, and 100 shall indicate maximum available capacity . </w:t>
              </w:r>
              <w:r>
                <w:rPr>
                  <w:noProof/>
                  <w:lang w:val="en-US" w:eastAsia="ja-JP"/>
                </w:rPr>
                <w:t xml:space="preserve">Slice </w:t>
              </w:r>
              <w:r w:rsidRPr="005D5480">
                <w:rPr>
                  <w:noProof/>
                  <w:lang w:val="en-US" w:eastAsia="ja-JP"/>
                </w:rPr>
                <w:t>Capacity Value should be measured on a linear scale.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DF875" w14:textId="77777777" w:rsidR="00AF26FC" w:rsidRPr="00DB4D57" w:rsidRDefault="00AF26FC" w:rsidP="000725F6">
            <w:pPr>
              <w:pStyle w:val="TAC"/>
              <w:rPr>
                <w:ins w:id="2268" w:author="Author"/>
                <w:lang w:eastAsia="ja-JP"/>
              </w:rPr>
            </w:pPr>
            <w:ins w:id="2269" w:author="Author">
              <w:r w:rsidRPr="005D5480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5328" w14:textId="77777777" w:rsidR="00AF26FC" w:rsidRPr="00DB4D57" w:rsidRDefault="00AF26FC" w:rsidP="000725F6">
            <w:pPr>
              <w:pStyle w:val="TAC"/>
              <w:rPr>
                <w:ins w:id="2270" w:author="Author"/>
                <w:lang w:eastAsia="ja-JP"/>
              </w:rPr>
            </w:pPr>
          </w:p>
        </w:tc>
      </w:tr>
    </w:tbl>
    <w:p w14:paraId="495E3F27" w14:textId="77777777" w:rsidR="00AF26FC" w:rsidRDefault="00AF26FC" w:rsidP="00AF26FC">
      <w:pPr>
        <w:rPr>
          <w:ins w:id="2271" w:author="Author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F26FC" w:rsidRPr="005D5480" w14:paraId="45B82868" w14:textId="77777777" w:rsidTr="000725F6">
        <w:trPr>
          <w:ins w:id="2272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98546" w14:textId="77777777" w:rsidR="00AF26FC" w:rsidRPr="005D5480" w:rsidRDefault="00AF26FC" w:rsidP="000725F6">
            <w:pPr>
              <w:pStyle w:val="TAH"/>
              <w:rPr>
                <w:ins w:id="2273" w:author="Author"/>
                <w:lang w:eastAsia="ja-JP"/>
              </w:rPr>
            </w:pPr>
            <w:ins w:id="2274" w:author="Author">
              <w:r w:rsidRPr="005D5480">
                <w:rPr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A9A8E" w14:textId="77777777" w:rsidR="00AF26FC" w:rsidRPr="005D5480" w:rsidRDefault="00AF26FC" w:rsidP="000725F6">
            <w:pPr>
              <w:pStyle w:val="TAH"/>
              <w:rPr>
                <w:ins w:id="2275" w:author="Author"/>
                <w:lang w:eastAsia="ja-JP"/>
              </w:rPr>
            </w:pPr>
            <w:ins w:id="2276" w:author="Author">
              <w:r w:rsidRPr="005D5480">
                <w:rPr>
                  <w:lang w:eastAsia="ja-JP"/>
                </w:rPr>
                <w:t>Explanation</w:t>
              </w:r>
            </w:ins>
          </w:p>
        </w:tc>
      </w:tr>
      <w:tr w:rsidR="00AF26FC" w:rsidRPr="0097152D" w14:paraId="3C417D81" w14:textId="77777777" w:rsidTr="000725F6">
        <w:trPr>
          <w:ins w:id="2277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EA0F" w14:textId="77777777" w:rsidR="00AF26FC" w:rsidRPr="0097152D" w:rsidRDefault="00AF26FC" w:rsidP="000725F6">
            <w:pPr>
              <w:pStyle w:val="TAL"/>
              <w:rPr>
                <w:ins w:id="2278" w:author="Author"/>
                <w:lang w:eastAsia="zh-CN"/>
              </w:rPr>
            </w:pPr>
            <w:proofErr w:type="spellStart"/>
            <w:ins w:id="2279" w:author="Author">
              <w: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17D8" w14:textId="77777777" w:rsidR="00AF26FC" w:rsidRPr="0097152D" w:rsidRDefault="00AF26FC" w:rsidP="000725F6">
            <w:pPr>
              <w:pStyle w:val="TAL"/>
              <w:rPr>
                <w:ins w:id="2280" w:author="Author"/>
                <w:rFonts w:cs="Arial"/>
                <w:lang w:val="en-US" w:eastAsia="ja-JP"/>
              </w:rPr>
            </w:pPr>
            <w:ins w:id="2281" w:author="Author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  <w:tr w:rsidR="00AF26FC" w:rsidRPr="0097152D" w14:paraId="1CE8A924" w14:textId="77777777" w:rsidTr="000725F6">
        <w:trPr>
          <w:ins w:id="2282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9501" w14:textId="77777777" w:rsidR="00AF26FC" w:rsidRDefault="00AF26FC" w:rsidP="000725F6">
            <w:pPr>
              <w:pStyle w:val="TAL"/>
              <w:rPr>
                <w:ins w:id="2283" w:author="Author"/>
              </w:rPr>
            </w:pPr>
            <w:proofErr w:type="spellStart"/>
            <w:ins w:id="2284" w:author="Author">
              <w:r w:rsidRPr="008A63D7">
                <w:rPr>
                  <w:rFonts w:eastAsia="MS Mincho" w:cs="Arial"/>
                  <w:lang w:val="sv-SE" w:eastAsia="ja-JP"/>
                </w:rPr>
                <w:t>m</w:t>
              </w:r>
              <w:r w:rsidRPr="008A63D7">
                <w:rPr>
                  <w:rFonts w:cs="Arial"/>
                  <w:lang w:val="sv-SE" w:eastAsia="ja-JP"/>
                </w:rPr>
                <w:t>axnoof</w:t>
              </w:r>
              <w:r>
                <w:rPr>
                  <w:rFonts w:cs="Arial"/>
                  <w:lang w:val="sv-SE" w:eastAsia="ja-JP"/>
                </w:rPr>
                <w:t>B</w:t>
              </w:r>
              <w:r w:rsidRPr="008A63D7">
                <w:rPr>
                  <w:rFonts w:cs="Arial"/>
                  <w:lang w:val="sv-SE" w:eastAsia="ja-JP"/>
                </w:rPr>
                <w:t>PLMNs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2AB8" w14:textId="77777777" w:rsidR="00AF26FC" w:rsidRDefault="00AF26FC" w:rsidP="000725F6">
            <w:pPr>
              <w:pStyle w:val="TAL"/>
              <w:rPr>
                <w:ins w:id="2285" w:author="Author"/>
              </w:rPr>
            </w:pPr>
            <w:ins w:id="2286" w:author="Author">
              <w:r w:rsidRPr="00EA5FA7">
                <w:rPr>
                  <w:lang w:eastAsia="ja-JP"/>
                </w:rPr>
                <w:t xml:space="preserve">Maximum no. of PLMN </w:t>
              </w:r>
              <w:proofErr w:type="spellStart"/>
              <w:r w:rsidRPr="00EA5FA7">
                <w:rPr>
                  <w:lang w:eastAsia="ja-JP"/>
                </w:rPr>
                <w:t>Ids.broadcast</w:t>
              </w:r>
              <w:proofErr w:type="spellEnd"/>
              <w:r w:rsidRPr="00EA5FA7">
                <w:rPr>
                  <w:lang w:eastAsia="ja-JP"/>
                </w:rPr>
                <w:t xml:space="preserve"> in a cell</w:t>
              </w:r>
              <w:r>
                <w:rPr>
                  <w:lang w:eastAsia="ja-JP"/>
                </w:rPr>
                <w:t>. Value is 12</w:t>
              </w:r>
              <w:r w:rsidRPr="00EA5FA7">
                <w:rPr>
                  <w:lang w:eastAsia="ja-JP"/>
                </w:rPr>
                <w:t>.</w:t>
              </w:r>
            </w:ins>
          </w:p>
        </w:tc>
      </w:tr>
    </w:tbl>
    <w:p w14:paraId="24AD8AD1" w14:textId="77777777" w:rsidR="00AF26FC" w:rsidRPr="004555FF" w:rsidRDefault="00AF26FC" w:rsidP="00AF26FC">
      <w:pPr>
        <w:rPr>
          <w:ins w:id="2287" w:author="Author"/>
          <w:lang w:eastAsia="zh-CN"/>
        </w:rPr>
      </w:pPr>
    </w:p>
    <w:p w14:paraId="30B34B5E" w14:textId="77777777" w:rsidR="00AF26FC" w:rsidRDefault="00AF26FC" w:rsidP="00AF26FC">
      <w:pPr>
        <w:rPr>
          <w:ins w:id="2288" w:author="Author"/>
          <w:lang w:eastAsia="zh-CN"/>
        </w:rPr>
      </w:pPr>
    </w:p>
    <w:p w14:paraId="695F2E03" w14:textId="77777777" w:rsidR="00AF26FC" w:rsidRPr="00616627" w:rsidRDefault="00AF26FC" w:rsidP="00AF26FC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2289" w:author="Author"/>
          <w:lang w:eastAsia="en-GB"/>
        </w:rPr>
      </w:pPr>
      <w:bookmarkStart w:id="2290" w:name="OLE_LINK15"/>
      <w:bookmarkStart w:id="2291" w:name="OLE_LINK16"/>
      <w:ins w:id="2292" w:author="Author">
        <w:r w:rsidRPr="00616627">
          <w:rPr>
            <w:lang w:eastAsia="en-GB"/>
          </w:rPr>
          <w:t>9.2.2.</w:t>
        </w:r>
        <w:r w:rsidRPr="00616627">
          <w:rPr>
            <w:rFonts w:hint="eastAsia"/>
            <w:lang w:eastAsia="en-GB"/>
          </w:rPr>
          <w:t>kk</w:t>
        </w:r>
        <w:bookmarkEnd w:id="2290"/>
        <w:bookmarkEnd w:id="2291"/>
        <w:r w:rsidRPr="00616627">
          <w:rPr>
            <w:lang w:eastAsia="en-GB"/>
          </w:rPr>
          <w:tab/>
        </w:r>
        <w:r w:rsidRPr="00616627">
          <w:rPr>
            <w:rFonts w:hint="eastAsia"/>
            <w:lang w:eastAsia="en-GB"/>
          </w:rPr>
          <w:t>RRC Connections</w:t>
        </w:r>
      </w:ins>
    </w:p>
    <w:p w14:paraId="03751344" w14:textId="77777777" w:rsidR="00AF26FC" w:rsidRPr="00B1604E" w:rsidRDefault="00AF26FC" w:rsidP="00AF26FC">
      <w:pPr>
        <w:rPr>
          <w:ins w:id="2293" w:author="Author"/>
        </w:rPr>
      </w:pPr>
      <w:ins w:id="2294" w:author="Author">
        <w:r w:rsidRPr="00B1604E">
          <w:t xml:space="preserve">The </w:t>
        </w:r>
        <w:r>
          <w:rPr>
            <w:rFonts w:hint="eastAsia"/>
            <w:i/>
            <w:iCs/>
            <w:lang w:eastAsia="zh-CN"/>
          </w:rPr>
          <w:t xml:space="preserve">RRC Connections </w:t>
        </w:r>
        <w:r w:rsidRPr="00B1604E">
          <w:t xml:space="preserve">IE indicates the overall </w:t>
        </w:r>
        <w:r>
          <w:rPr>
            <w:rFonts w:hint="eastAsia"/>
            <w:lang w:eastAsia="zh-CN"/>
          </w:rPr>
          <w:t>status of RRC connections</w:t>
        </w:r>
        <w:r w:rsidRPr="00B1604E">
          <w:t xml:space="preserve"> per cell.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AF26FC" w:rsidRPr="00B1604E" w14:paraId="6AF41C07" w14:textId="77777777" w:rsidTr="000725F6">
        <w:trPr>
          <w:ins w:id="2295" w:author="Autho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0D9F1" w14:textId="77777777" w:rsidR="00AF26FC" w:rsidRPr="00B1604E" w:rsidRDefault="00AF26FC" w:rsidP="000725F6">
            <w:pPr>
              <w:keepNext/>
              <w:keepLines/>
              <w:spacing w:after="0"/>
              <w:jc w:val="center"/>
              <w:rPr>
                <w:ins w:id="2296" w:author="Author"/>
                <w:rFonts w:ascii="Arial" w:hAnsi="Arial"/>
                <w:b/>
                <w:sz w:val="18"/>
                <w:lang w:eastAsia="ja-JP"/>
              </w:rPr>
            </w:pPr>
            <w:ins w:id="2297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5BBE8" w14:textId="77777777" w:rsidR="00AF26FC" w:rsidRPr="00B1604E" w:rsidRDefault="00AF26FC" w:rsidP="000725F6">
            <w:pPr>
              <w:keepNext/>
              <w:keepLines/>
              <w:spacing w:after="0"/>
              <w:jc w:val="center"/>
              <w:rPr>
                <w:ins w:id="2298" w:author="Author"/>
                <w:rFonts w:ascii="Arial" w:hAnsi="Arial"/>
                <w:b/>
                <w:sz w:val="18"/>
                <w:lang w:eastAsia="ja-JP"/>
              </w:rPr>
            </w:pPr>
            <w:ins w:id="2299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68674" w14:textId="77777777" w:rsidR="00AF26FC" w:rsidRPr="00B1604E" w:rsidRDefault="00AF26FC" w:rsidP="000725F6">
            <w:pPr>
              <w:keepNext/>
              <w:keepLines/>
              <w:spacing w:after="0"/>
              <w:jc w:val="center"/>
              <w:rPr>
                <w:ins w:id="2300" w:author="Author"/>
                <w:rFonts w:ascii="Arial" w:hAnsi="Arial"/>
                <w:b/>
                <w:sz w:val="18"/>
                <w:lang w:eastAsia="ja-JP"/>
              </w:rPr>
            </w:pPr>
            <w:ins w:id="2301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0DB71" w14:textId="77777777" w:rsidR="00AF26FC" w:rsidRPr="00B1604E" w:rsidRDefault="00AF26FC" w:rsidP="000725F6">
            <w:pPr>
              <w:keepNext/>
              <w:keepLines/>
              <w:spacing w:after="0"/>
              <w:jc w:val="center"/>
              <w:rPr>
                <w:ins w:id="2302" w:author="Author"/>
                <w:rFonts w:ascii="Arial" w:hAnsi="Arial"/>
                <w:b/>
                <w:sz w:val="18"/>
                <w:lang w:eastAsia="ja-JP"/>
              </w:rPr>
            </w:pPr>
            <w:ins w:id="2303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F6CF3" w14:textId="77777777" w:rsidR="00AF26FC" w:rsidRPr="00B1604E" w:rsidRDefault="00AF26FC" w:rsidP="000725F6">
            <w:pPr>
              <w:keepNext/>
              <w:keepLines/>
              <w:spacing w:after="0"/>
              <w:jc w:val="center"/>
              <w:rPr>
                <w:ins w:id="2304" w:author="Author"/>
                <w:rFonts w:ascii="Arial" w:hAnsi="Arial"/>
                <w:b/>
                <w:sz w:val="18"/>
                <w:lang w:eastAsia="ja-JP"/>
              </w:rPr>
            </w:pPr>
            <w:ins w:id="2305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3532A" w14:textId="77777777" w:rsidR="00AF26FC" w:rsidRPr="00B1604E" w:rsidRDefault="00AF26FC" w:rsidP="000725F6">
            <w:pPr>
              <w:keepNext/>
              <w:keepLines/>
              <w:spacing w:after="0"/>
              <w:jc w:val="center"/>
              <w:rPr>
                <w:ins w:id="2306" w:author="Author"/>
                <w:rFonts w:ascii="Arial" w:hAnsi="Arial"/>
                <w:b/>
                <w:sz w:val="18"/>
                <w:lang w:eastAsia="ja-JP"/>
              </w:rPr>
            </w:pPr>
            <w:ins w:id="2307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A1E2B" w14:textId="77777777" w:rsidR="00AF26FC" w:rsidRPr="00B1604E" w:rsidRDefault="00AF26FC" w:rsidP="000725F6">
            <w:pPr>
              <w:keepNext/>
              <w:keepLines/>
              <w:spacing w:after="0"/>
              <w:jc w:val="center"/>
              <w:rPr>
                <w:ins w:id="2308" w:author="Author"/>
                <w:rFonts w:ascii="Arial" w:hAnsi="Arial"/>
                <w:b/>
                <w:sz w:val="18"/>
                <w:lang w:eastAsia="ja-JP"/>
              </w:rPr>
            </w:pPr>
            <w:ins w:id="2309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AF26FC" w:rsidRPr="00B1604E" w14:paraId="7F96B574" w14:textId="77777777" w:rsidTr="000725F6">
        <w:trPr>
          <w:ins w:id="2310" w:author="Autho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43287" w14:textId="77777777" w:rsidR="00AF26FC" w:rsidRPr="00B1604E" w:rsidRDefault="00AF26FC" w:rsidP="000725F6">
            <w:pPr>
              <w:keepNext/>
              <w:keepLines/>
              <w:spacing w:after="0"/>
              <w:rPr>
                <w:ins w:id="2311" w:author="Author"/>
                <w:rFonts w:ascii="Arial" w:hAnsi="Arial"/>
                <w:sz w:val="18"/>
                <w:lang w:eastAsia="zh-CN"/>
              </w:rPr>
            </w:pPr>
            <w:ins w:id="2312" w:author="Author">
              <w:r>
                <w:rPr>
                  <w:rFonts w:ascii="Arial" w:hAnsi="Arial" w:hint="eastAsia"/>
                  <w:sz w:val="18"/>
                  <w:lang w:eastAsia="zh-CN"/>
                </w:rPr>
                <w:t>Number of RRC Connections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333CC" w14:textId="77777777" w:rsidR="00AF26FC" w:rsidRPr="00B1604E" w:rsidRDefault="00AF26FC" w:rsidP="000725F6">
            <w:pPr>
              <w:keepNext/>
              <w:keepLines/>
              <w:spacing w:after="0"/>
              <w:rPr>
                <w:ins w:id="2313" w:author="Author"/>
                <w:rFonts w:ascii="Arial" w:hAnsi="Arial"/>
                <w:sz w:val="18"/>
                <w:lang w:eastAsia="zh-CN"/>
              </w:rPr>
            </w:pPr>
            <w:ins w:id="2314" w:author="Author">
              <w:r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C8EA" w14:textId="77777777" w:rsidR="00AF26FC" w:rsidRPr="00B1604E" w:rsidRDefault="00AF26FC" w:rsidP="000725F6">
            <w:pPr>
              <w:keepNext/>
              <w:keepLines/>
              <w:spacing w:after="0"/>
              <w:rPr>
                <w:ins w:id="2315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68E80" w14:textId="77777777" w:rsidR="00AF26FC" w:rsidRPr="00B1604E" w:rsidRDefault="00AF26FC" w:rsidP="000725F6">
            <w:pPr>
              <w:keepNext/>
              <w:keepLines/>
              <w:spacing w:after="0"/>
              <w:rPr>
                <w:ins w:id="2316" w:author="Author"/>
                <w:rFonts w:ascii="Arial" w:hAnsi="Arial"/>
                <w:sz w:val="18"/>
                <w:lang w:eastAsia="zh-CN"/>
              </w:rPr>
            </w:pPr>
            <w:ins w:id="2317" w:author="Author">
              <w:r>
                <w:rPr>
                  <w:rFonts w:ascii="Arial" w:hAnsi="Arial" w:hint="eastAsia"/>
                  <w:sz w:val="18"/>
                  <w:lang w:eastAsia="zh-CN"/>
                </w:rPr>
                <w:t>9.2.</w:t>
              </w:r>
              <w:r>
                <w:rPr>
                  <w:rFonts w:ascii="Arial" w:hAnsi="Arial"/>
                  <w:sz w:val="18"/>
                  <w:lang w:eastAsia="zh-CN"/>
                </w:rPr>
                <w:t>2.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A801" w14:textId="77777777" w:rsidR="00AF26FC" w:rsidRPr="00B1604E" w:rsidRDefault="00AF26FC" w:rsidP="000725F6">
            <w:pPr>
              <w:keepNext/>
              <w:keepLines/>
              <w:spacing w:after="0"/>
              <w:rPr>
                <w:ins w:id="2318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B1098" w14:textId="77777777" w:rsidR="00AF26FC" w:rsidRPr="00B1604E" w:rsidRDefault="00AF26FC" w:rsidP="000725F6">
            <w:pPr>
              <w:keepNext/>
              <w:keepLines/>
              <w:spacing w:after="0"/>
              <w:jc w:val="center"/>
              <w:rPr>
                <w:ins w:id="2319" w:author="Author"/>
                <w:rFonts w:ascii="Arial" w:hAnsi="Arial"/>
                <w:sz w:val="18"/>
                <w:lang w:eastAsia="ja-JP"/>
              </w:rPr>
            </w:pPr>
            <w:ins w:id="2320" w:author="Author">
              <w:r w:rsidRPr="00B1604E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7614" w14:textId="77777777" w:rsidR="00AF26FC" w:rsidRPr="00B1604E" w:rsidRDefault="00AF26FC" w:rsidP="000725F6">
            <w:pPr>
              <w:keepNext/>
              <w:keepLines/>
              <w:spacing w:after="0"/>
              <w:jc w:val="center"/>
              <w:rPr>
                <w:ins w:id="2321" w:author="Author"/>
                <w:rFonts w:ascii="Arial" w:hAnsi="Arial"/>
                <w:sz w:val="18"/>
                <w:lang w:eastAsia="ja-JP"/>
              </w:rPr>
            </w:pPr>
          </w:p>
        </w:tc>
      </w:tr>
      <w:tr w:rsidR="00AF26FC" w:rsidRPr="00B1604E" w14:paraId="3C47F3CB" w14:textId="77777777" w:rsidTr="000725F6">
        <w:trPr>
          <w:ins w:id="2322" w:author="Autho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C1B53" w14:textId="77777777" w:rsidR="00AF26FC" w:rsidRPr="00B1604E" w:rsidRDefault="00AF26FC" w:rsidP="000725F6">
            <w:pPr>
              <w:keepNext/>
              <w:keepLines/>
              <w:spacing w:after="0"/>
              <w:rPr>
                <w:ins w:id="2323" w:author="Author"/>
                <w:rFonts w:ascii="Arial" w:hAnsi="Arial"/>
                <w:sz w:val="18"/>
                <w:lang w:eastAsia="zh-CN"/>
              </w:rPr>
            </w:pPr>
            <w:ins w:id="2324" w:author="Author">
              <w:r>
                <w:rPr>
                  <w:rFonts w:ascii="Arial" w:hAnsi="Arial" w:hint="eastAsia"/>
                  <w:sz w:val="18"/>
                  <w:lang w:eastAsia="zh-CN"/>
                </w:rPr>
                <w:t>Available RRC Connection Capacity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267A" w14:textId="77777777" w:rsidR="00AF26FC" w:rsidRPr="00B1604E" w:rsidRDefault="00AF26FC" w:rsidP="000725F6">
            <w:pPr>
              <w:keepNext/>
              <w:keepLines/>
              <w:spacing w:after="0"/>
              <w:rPr>
                <w:ins w:id="2325" w:author="Author"/>
                <w:rFonts w:ascii="Arial" w:hAnsi="Arial"/>
                <w:sz w:val="18"/>
                <w:lang w:eastAsia="ja-JP"/>
              </w:rPr>
            </w:pPr>
            <w:ins w:id="2326" w:author="Author">
              <w:r w:rsidRPr="00B1604E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02AA" w14:textId="77777777" w:rsidR="00AF26FC" w:rsidRPr="00B1604E" w:rsidRDefault="00AF26FC" w:rsidP="000725F6">
            <w:pPr>
              <w:keepNext/>
              <w:keepLines/>
              <w:spacing w:after="0"/>
              <w:rPr>
                <w:ins w:id="2327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926C6" w14:textId="77777777" w:rsidR="00AF26FC" w:rsidRPr="00B1604E" w:rsidRDefault="00AF26FC" w:rsidP="000725F6">
            <w:pPr>
              <w:keepNext/>
              <w:keepLines/>
              <w:spacing w:after="0"/>
              <w:rPr>
                <w:ins w:id="2328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2329" w:author="Author"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9.2.</w:t>
              </w:r>
              <w:r>
                <w:rPr>
                  <w:rFonts w:ascii="Arial" w:hAnsi="Arial"/>
                  <w:noProof/>
                  <w:sz w:val="18"/>
                  <w:lang w:eastAsia="zh-CN"/>
                </w:rPr>
                <w:t>2.</w:t>
              </w:r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n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14CE0" w14:textId="77777777" w:rsidR="00AF26FC" w:rsidRPr="00B1604E" w:rsidRDefault="00AF26FC" w:rsidP="000725F6">
            <w:pPr>
              <w:keepNext/>
              <w:keepLines/>
              <w:spacing w:after="0"/>
              <w:rPr>
                <w:ins w:id="2330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F0A24" w14:textId="77777777" w:rsidR="00AF26FC" w:rsidRPr="00B1604E" w:rsidRDefault="00AF26FC" w:rsidP="000725F6">
            <w:pPr>
              <w:keepNext/>
              <w:keepLines/>
              <w:spacing w:after="0"/>
              <w:jc w:val="center"/>
              <w:rPr>
                <w:ins w:id="2331" w:author="Author"/>
                <w:rFonts w:ascii="Arial" w:hAnsi="Arial"/>
                <w:sz w:val="18"/>
                <w:lang w:eastAsia="ja-JP"/>
              </w:rPr>
            </w:pPr>
            <w:ins w:id="2332" w:author="Author">
              <w:r w:rsidRPr="00B1604E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B59C" w14:textId="77777777" w:rsidR="00AF26FC" w:rsidRPr="00B1604E" w:rsidRDefault="00AF26FC" w:rsidP="000725F6">
            <w:pPr>
              <w:keepNext/>
              <w:keepLines/>
              <w:spacing w:after="0"/>
              <w:jc w:val="center"/>
              <w:rPr>
                <w:ins w:id="2333" w:author="Author"/>
                <w:rFonts w:ascii="Arial" w:hAnsi="Arial"/>
                <w:sz w:val="18"/>
                <w:lang w:eastAsia="ja-JP"/>
              </w:rPr>
            </w:pPr>
          </w:p>
        </w:tc>
      </w:tr>
    </w:tbl>
    <w:p w14:paraId="2F608F95" w14:textId="77777777" w:rsidR="00AF26FC" w:rsidRDefault="00AF26FC" w:rsidP="00AF26FC">
      <w:pPr>
        <w:rPr>
          <w:ins w:id="2334" w:author="Author"/>
          <w:lang w:eastAsia="zh-CN"/>
        </w:rPr>
      </w:pPr>
    </w:p>
    <w:p w14:paraId="267122FE" w14:textId="77777777" w:rsidR="00AF26FC" w:rsidRPr="00E74A39" w:rsidRDefault="00AF26FC" w:rsidP="00AF26FC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2335" w:author="Author"/>
          <w:sz w:val="28"/>
          <w:lang w:eastAsia="zh-CN"/>
        </w:rPr>
      </w:pPr>
      <w:ins w:id="2336" w:author="Author">
        <w:r w:rsidRPr="00616627">
          <w:rPr>
            <w:lang w:eastAsia="en-GB"/>
          </w:rPr>
          <w:t>9.2.2.</w:t>
        </w:r>
        <w:r w:rsidRPr="00616627">
          <w:rPr>
            <w:rFonts w:hint="eastAsia"/>
            <w:lang w:eastAsia="en-GB"/>
          </w:rPr>
          <w:t>m</w:t>
        </w:r>
        <w:r w:rsidRPr="00616627">
          <w:rPr>
            <w:lang w:eastAsia="en-GB"/>
          </w:rPr>
          <w:tab/>
        </w:r>
        <w:r w:rsidRPr="00616627">
          <w:rPr>
            <w:rFonts w:hint="eastAsia"/>
            <w:lang w:eastAsia="en-GB"/>
          </w:rPr>
          <w:t>Number of RRC Connections</w:t>
        </w:r>
      </w:ins>
    </w:p>
    <w:p w14:paraId="5D583846" w14:textId="77777777" w:rsidR="00AF26FC" w:rsidRPr="00B1604E" w:rsidRDefault="00AF26FC" w:rsidP="00AF26FC">
      <w:pPr>
        <w:rPr>
          <w:ins w:id="2337" w:author="Author"/>
        </w:rPr>
      </w:pPr>
      <w:ins w:id="2338" w:author="Author">
        <w:r w:rsidRPr="00B1604E">
          <w:t xml:space="preserve">The </w:t>
        </w:r>
        <w:r>
          <w:rPr>
            <w:rFonts w:hint="eastAsia"/>
            <w:i/>
            <w:iCs/>
            <w:lang w:eastAsia="zh-CN"/>
          </w:rPr>
          <w:t>Number of RRC Connections</w:t>
        </w:r>
        <w:r w:rsidRPr="00B1604E">
          <w:rPr>
            <w:i/>
            <w:iCs/>
          </w:rPr>
          <w:t xml:space="preserve"> </w:t>
        </w:r>
        <w:r w:rsidRPr="00B1604E">
          <w:t xml:space="preserve">IE indicates the </w:t>
        </w:r>
        <w:r>
          <w:rPr>
            <w:rFonts w:ascii="Arial" w:hAnsi="Arial" w:hint="eastAsia"/>
            <w:sz w:val="18"/>
            <w:lang w:eastAsia="zh-CN"/>
          </w:rPr>
          <w:t>absolute number of UEs in RRC_CONNECTED mode.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AF26FC" w:rsidRPr="00B1604E" w14:paraId="43C53E9B" w14:textId="77777777" w:rsidTr="000725F6">
        <w:trPr>
          <w:ins w:id="2339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3B2A5" w14:textId="77777777" w:rsidR="00AF26FC" w:rsidRPr="00B1604E" w:rsidRDefault="00AF26FC" w:rsidP="000725F6">
            <w:pPr>
              <w:keepNext/>
              <w:keepLines/>
              <w:spacing w:after="0"/>
              <w:jc w:val="center"/>
              <w:rPr>
                <w:ins w:id="2340" w:author="Author"/>
                <w:rFonts w:ascii="Arial" w:hAnsi="Arial"/>
                <w:b/>
                <w:sz w:val="18"/>
                <w:lang w:eastAsia="ja-JP"/>
              </w:rPr>
            </w:pPr>
            <w:ins w:id="2341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915EC" w14:textId="77777777" w:rsidR="00AF26FC" w:rsidRPr="00B1604E" w:rsidRDefault="00AF26FC" w:rsidP="000725F6">
            <w:pPr>
              <w:keepNext/>
              <w:keepLines/>
              <w:spacing w:after="0"/>
              <w:jc w:val="center"/>
              <w:rPr>
                <w:ins w:id="2342" w:author="Author"/>
                <w:rFonts w:ascii="Arial" w:hAnsi="Arial"/>
                <w:b/>
                <w:sz w:val="18"/>
                <w:lang w:eastAsia="ja-JP"/>
              </w:rPr>
            </w:pPr>
            <w:ins w:id="2343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AB822" w14:textId="77777777" w:rsidR="00AF26FC" w:rsidRPr="00B1604E" w:rsidRDefault="00AF26FC" w:rsidP="000725F6">
            <w:pPr>
              <w:keepNext/>
              <w:keepLines/>
              <w:spacing w:after="0"/>
              <w:jc w:val="center"/>
              <w:rPr>
                <w:ins w:id="2344" w:author="Author"/>
                <w:rFonts w:ascii="Arial" w:hAnsi="Arial"/>
                <w:b/>
                <w:sz w:val="18"/>
                <w:lang w:eastAsia="ja-JP"/>
              </w:rPr>
            </w:pPr>
            <w:ins w:id="2345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6A913" w14:textId="77777777" w:rsidR="00AF26FC" w:rsidRPr="00B1604E" w:rsidRDefault="00AF26FC" w:rsidP="000725F6">
            <w:pPr>
              <w:keepNext/>
              <w:keepLines/>
              <w:spacing w:after="0"/>
              <w:jc w:val="center"/>
              <w:rPr>
                <w:ins w:id="2346" w:author="Author"/>
                <w:rFonts w:ascii="Arial" w:hAnsi="Arial"/>
                <w:b/>
                <w:sz w:val="18"/>
                <w:lang w:eastAsia="ja-JP"/>
              </w:rPr>
            </w:pPr>
            <w:ins w:id="2347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104A3" w14:textId="77777777" w:rsidR="00AF26FC" w:rsidRPr="00B1604E" w:rsidRDefault="00AF26FC" w:rsidP="000725F6">
            <w:pPr>
              <w:keepNext/>
              <w:keepLines/>
              <w:spacing w:after="0"/>
              <w:jc w:val="center"/>
              <w:rPr>
                <w:ins w:id="2348" w:author="Author"/>
                <w:rFonts w:ascii="Arial" w:hAnsi="Arial"/>
                <w:b/>
                <w:sz w:val="18"/>
                <w:lang w:eastAsia="ja-JP"/>
              </w:rPr>
            </w:pPr>
            <w:ins w:id="2349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BA6AD" w14:textId="77777777" w:rsidR="00AF26FC" w:rsidRPr="00B1604E" w:rsidRDefault="00AF26FC" w:rsidP="000725F6">
            <w:pPr>
              <w:keepNext/>
              <w:keepLines/>
              <w:spacing w:after="0"/>
              <w:jc w:val="center"/>
              <w:rPr>
                <w:ins w:id="2350" w:author="Author"/>
                <w:rFonts w:ascii="Arial" w:hAnsi="Arial"/>
                <w:b/>
                <w:sz w:val="18"/>
                <w:lang w:eastAsia="ja-JP"/>
              </w:rPr>
            </w:pPr>
            <w:ins w:id="2351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5FCF0" w14:textId="77777777" w:rsidR="00AF26FC" w:rsidRPr="00B1604E" w:rsidRDefault="00AF26FC" w:rsidP="000725F6">
            <w:pPr>
              <w:keepNext/>
              <w:keepLines/>
              <w:spacing w:after="0"/>
              <w:jc w:val="center"/>
              <w:rPr>
                <w:ins w:id="2352" w:author="Author"/>
                <w:rFonts w:ascii="Arial" w:hAnsi="Arial"/>
                <w:b/>
                <w:sz w:val="18"/>
                <w:lang w:eastAsia="ja-JP"/>
              </w:rPr>
            </w:pPr>
            <w:ins w:id="2353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AF26FC" w:rsidRPr="00B1604E" w14:paraId="16E3735E" w14:textId="77777777" w:rsidTr="000725F6">
        <w:trPr>
          <w:ins w:id="2354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9BBA" w14:textId="77777777" w:rsidR="00AF26FC" w:rsidRPr="00B1604E" w:rsidRDefault="00AF26FC" w:rsidP="000725F6">
            <w:pPr>
              <w:keepNext/>
              <w:keepLines/>
              <w:spacing w:after="0"/>
              <w:rPr>
                <w:ins w:id="2355" w:author="Author"/>
                <w:rFonts w:ascii="Arial" w:hAnsi="Arial"/>
                <w:b/>
                <w:bCs/>
                <w:sz w:val="18"/>
                <w:lang w:eastAsia="zh-CN"/>
              </w:rPr>
            </w:pPr>
            <w:ins w:id="2356" w:author="Author">
              <w:r>
                <w:rPr>
                  <w:rFonts w:ascii="Arial" w:hAnsi="Arial" w:hint="eastAsia"/>
                  <w:sz w:val="18"/>
                  <w:lang w:eastAsia="zh-CN"/>
                </w:rPr>
                <w:t>Number of RRC Connections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D2C2" w14:textId="77777777" w:rsidR="00AF26FC" w:rsidRPr="00B1604E" w:rsidRDefault="00AF26FC" w:rsidP="000725F6">
            <w:pPr>
              <w:keepNext/>
              <w:keepLines/>
              <w:spacing w:after="0"/>
              <w:rPr>
                <w:ins w:id="2357" w:author="Author"/>
                <w:rFonts w:ascii="Arial" w:hAnsi="Arial"/>
                <w:sz w:val="18"/>
                <w:lang w:eastAsia="ja-JP"/>
              </w:rPr>
            </w:pPr>
            <w:ins w:id="2358" w:author="Author">
              <w:r w:rsidRPr="00B1604E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526B" w14:textId="77777777" w:rsidR="00AF26FC" w:rsidRPr="00B1604E" w:rsidRDefault="00AF26FC" w:rsidP="000725F6">
            <w:pPr>
              <w:keepNext/>
              <w:keepLines/>
              <w:spacing w:after="0"/>
              <w:rPr>
                <w:ins w:id="2359" w:author="Author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8E11" w14:textId="77777777" w:rsidR="00AF26FC" w:rsidRPr="00B1604E" w:rsidRDefault="00AF26FC" w:rsidP="000725F6">
            <w:pPr>
              <w:keepNext/>
              <w:keepLines/>
              <w:spacing w:after="0"/>
              <w:rPr>
                <w:ins w:id="2360" w:author="Author"/>
                <w:rFonts w:ascii="Arial" w:hAnsi="Arial"/>
                <w:noProof/>
                <w:sz w:val="18"/>
                <w:lang w:eastAsia="ja-JP"/>
              </w:rPr>
            </w:pPr>
            <w:ins w:id="2361" w:author="Author">
              <w:r w:rsidRPr="00B1604E">
                <w:rPr>
                  <w:rFonts w:ascii="Arial" w:hAnsi="Arial"/>
                  <w:noProof/>
                  <w:sz w:val="18"/>
                  <w:lang w:eastAsia="ja-JP"/>
                </w:rPr>
                <w:t>INTEGER (1..</w:t>
              </w:r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65536</w:t>
              </w:r>
              <w:r w:rsidRPr="00B1604E">
                <w:rPr>
                  <w:rFonts w:ascii="Arial" w:hAnsi="Arial"/>
                  <w:noProof/>
                  <w:sz w:val="18"/>
                  <w:lang w:eastAsia="ja-JP"/>
                </w:rPr>
                <w:t>,...)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E8AF" w14:textId="77777777" w:rsidR="00AF26FC" w:rsidRPr="00B1604E" w:rsidRDefault="00AF26FC" w:rsidP="000725F6">
            <w:pPr>
              <w:keepNext/>
              <w:keepLines/>
              <w:spacing w:after="0"/>
              <w:rPr>
                <w:ins w:id="2362" w:author="Author"/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587E" w14:textId="77777777" w:rsidR="00AF26FC" w:rsidRPr="00B1604E" w:rsidRDefault="00AF26FC" w:rsidP="000725F6">
            <w:pPr>
              <w:keepNext/>
              <w:keepLines/>
              <w:spacing w:after="0"/>
              <w:jc w:val="center"/>
              <w:rPr>
                <w:ins w:id="2363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A839" w14:textId="77777777" w:rsidR="00AF26FC" w:rsidRPr="00B1604E" w:rsidRDefault="00AF26FC" w:rsidP="000725F6">
            <w:pPr>
              <w:keepNext/>
              <w:keepLines/>
              <w:spacing w:after="0"/>
              <w:jc w:val="center"/>
              <w:rPr>
                <w:ins w:id="2364" w:author="Author"/>
                <w:rFonts w:ascii="Arial" w:hAnsi="Arial"/>
                <w:sz w:val="18"/>
                <w:lang w:eastAsia="ja-JP"/>
              </w:rPr>
            </w:pPr>
          </w:p>
        </w:tc>
      </w:tr>
    </w:tbl>
    <w:p w14:paraId="2ECD9CC4" w14:textId="77777777" w:rsidR="00AF26FC" w:rsidRPr="00B1604E" w:rsidRDefault="00AF26FC" w:rsidP="00AF26FC">
      <w:pPr>
        <w:rPr>
          <w:ins w:id="2365" w:author="Author"/>
          <w:lang w:eastAsia="zh-CN"/>
        </w:rPr>
      </w:pPr>
    </w:p>
    <w:p w14:paraId="2103C6D9" w14:textId="77777777" w:rsidR="00AF26FC" w:rsidRPr="00616627" w:rsidRDefault="00AF26FC" w:rsidP="00AF26FC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2366" w:author="Author"/>
          <w:lang w:eastAsia="en-GB"/>
        </w:rPr>
      </w:pPr>
      <w:ins w:id="2367" w:author="Author">
        <w:r w:rsidRPr="00616627">
          <w:rPr>
            <w:lang w:eastAsia="en-GB"/>
          </w:rPr>
          <w:t>9.2.2.</w:t>
        </w:r>
        <w:r w:rsidRPr="00616627">
          <w:rPr>
            <w:rFonts w:hint="eastAsia"/>
            <w:lang w:eastAsia="en-GB"/>
          </w:rPr>
          <w:t>n</w:t>
        </w:r>
        <w:r w:rsidRPr="00616627">
          <w:rPr>
            <w:lang w:eastAsia="en-GB"/>
          </w:rPr>
          <w:tab/>
        </w:r>
        <w:r w:rsidRPr="00616627">
          <w:rPr>
            <w:rFonts w:hint="eastAsia"/>
            <w:lang w:eastAsia="en-GB"/>
          </w:rPr>
          <w:t xml:space="preserve">Available RRC Connection </w:t>
        </w:r>
        <w:r w:rsidRPr="00616627">
          <w:rPr>
            <w:lang w:eastAsia="en-GB"/>
          </w:rPr>
          <w:t>Capacity Value</w:t>
        </w:r>
      </w:ins>
    </w:p>
    <w:p w14:paraId="28F03CCA" w14:textId="77777777" w:rsidR="00AF26FC" w:rsidRPr="00B1604E" w:rsidRDefault="00AF26FC" w:rsidP="00AF26FC">
      <w:pPr>
        <w:rPr>
          <w:ins w:id="2368" w:author="Author"/>
          <w:noProof/>
          <w:lang w:eastAsia="zh-CN"/>
        </w:rPr>
      </w:pPr>
      <w:ins w:id="2369" w:author="Author">
        <w:r w:rsidRPr="00B1604E">
          <w:t>The</w:t>
        </w:r>
        <w:r w:rsidRPr="00B1604E">
          <w:rPr>
            <w:i/>
            <w:iCs/>
          </w:rPr>
          <w:t xml:space="preserve"> </w:t>
        </w:r>
        <w:r>
          <w:rPr>
            <w:rFonts w:hint="eastAsia"/>
            <w:i/>
            <w:iCs/>
            <w:lang w:eastAsia="zh-CN"/>
          </w:rPr>
          <w:t xml:space="preserve">Available RRC Connection </w:t>
        </w:r>
        <w:r w:rsidRPr="00B1604E">
          <w:rPr>
            <w:i/>
            <w:iCs/>
          </w:rPr>
          <w:t>Capacity Value</w:t>
        </w:r>
        <w:r w:rsidRPr="00B1604E">
          <w:t xml:space="preserve"> IE indicates</w:t>
        </w:r>
        <w:r w:rsidRPr="003B4E67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the residual percentage of the number of RRC connections, relative to the maximum number of RRC connections supported by the cell</w:t>
        </w:r>
        <w:r w:rsidRPr="00B1604E">
          <w:t>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AF26FC" w:rsidRPr="00B1604E" w14:paraId="3CB9CF75" w14:textId="77777777" w:rsidTr="000725F6">
        <w:trPr>
          <w:ins w:id="2370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8CF93" w14:textId="77777777" w:rsidR="00AF26FC" w:rsidRPr="00B1604E" w:rsidRDefault="00AF26FC" w:rsidP="000725F6">
            <w:pPr>
              <w:keepNext/>
              <w:keepLines/>
              <w:spacing w:after="0"/>
              <w:jc w:val="center"/>
              <w:rPr>
                <w:ins w:id="2371" w:author="Author"/>
                <w:rFonts w:ascii="Arial" w:hAnsi="Arial"/>
                <w:b/>
                <w:sz w:val="18"/>
                <w:lang w:eastAsia="ja-JP"/>
              </w:rPr>
            </w:pPr>
            <w:ins w:id="2372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00B1A" w14:textId="77777777" w:rsidR="00AF26FC" w:rsidRPr="00B1604E" w:rsidRDefault="00AF26FC" w:rsidP="000725F6">
            <w:pPr>
              <w:keepNext/>
              <w:keepLines/>
              <w:spacing w:after="0"/>
              <w:jc w:val="center"/>
              <w:rPr>
                <w:ins w:id="2373" w:author="Author"/>
                <w:rFonts w:ascii="Arial" w:hAnsi="Arial"/>
                <w:b/>
                <w:sz w:val="18"/>
                <w:lang w:eastAsia="ja-JP"/>
              </w:rPr>
            </w:pPr>
            <w:ins w:id="2374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6AFF9" w14:textId="77777777" w:rsidR="00AF26FC" w:rsidRPr="00B1604E" w:rsidRDefault="00AF26FC" w:rsidP="000725F6">
            <w:pPr>
              <w:keepNext/>
              <w:keepLines/>
              <w:spacing w:after="0"/>
              <w:jc w:val="center"/>
              <w:rPr>
                <w:ins w:id="2375" w:author="Author"/>
                <w:rFonts w:ascii="Arial" w:hAnsi="Arial"/>
                <w:b/>
                <w:sz w:val="18"/>
                <w:lang w:eastAsia="ja-JP"/>
              </w:rPr>
            </w:pPr>
            <w:ins w:id="2376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9C0E4" w14:textId="77777777" w:rsidR="00AF26FC" w:rsidRPr="00B1604E" w:rsidRDefault="00AF26FC" w:rsidP="000725F6">
            <w:pPr>
              <w:keepNext/>
              <w:keepLines/>
              <w:spacing w:after="0"/>
              <w:jc w:val="center"/>
              <w:rPr>
                <w:ins w:id="2377" w:author="Author"/>
                <w:rFonts w:ascii="Arial" w:hAnsi="Arial"/>
                <w:b/>
                <w:sz w:val="18"/>
                <w:lang w:eastAsia="ja-JP"/>
              </w:rPr>
            </w:pPr>
            <w:ins w:id="2378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9D814" w14:textId="77777777" w:rsidR="00AF26FC" w:rsidRPr="00B1604E" w:rsidRDefault="00AF26FC" w:rsidP="000725F6">
            <w:pPr>
              <w:keepNext/>
              <w:keepLines/>
              <w:spacing w:after="0"/>
              <w:jc w:val="center"/>
              <w:rPr>
                <w:ins w:id="2379" w:author="Author"/>
                <w:rFonts w:ascii="Arial" w:hAnsi="Arial"/>
                <w:b/>
                <w:sz w:val="18"/>
                <w:lang w:eastAsia="ja-JP"/>
              </w:rPr>
            </w:pPr>
            <w:ins w:id="2380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3244C" w14:textId="77777777" w:rsidR="00AF26FC" w:rsidRPr="00B1604E" w:rsidRDefault="00AF26FC" w:rsidP="000725F6">
            <w:pPr>
              <w:keepNext/>
              <w:keepLines/>
              <w:spacing w:after="0"/>
              <w:jc w:val="center"/>
              <w:rPr>
                <w:ins w:id="2381" w:author="Author"/>
                <w:rFonts w:ascii="Arial" w:hAnsi="Arial"/>
                <w:b/>
                <w:sz w:val="18"/>
                <w:lang w:eastAsia="ja-JP"/>
              </w:rPr>
            </w:pPr>
            <w:ins w:id="2382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457D2" w14:textId="77777777" w:rsidR="00AF26FC" w:rsidRPr="00B1604E" w:rsidRDefault="00AF26FC" w:rsidP="000725F6">
            <w:pPr>
              <w:keepNext/>
              <w:keepLines/>
              <w:spacing w:after="0"/>
              <w:jc w:val="center"/>
              <w:rPr>
                <w:ins w:id="2383" w:author="Author"/>
                <w:rFonts w:ascii="Arial" w:hAnsi="Arial"/>
                <w:b/>
                <w:sz w:val="18"/>
                <w:lang w:eastAsia="ja-JP"/>
              </w:rPr>
            </w:pPr>
            <w:ins w:id="2384" w:author="Author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AF26FC" w:rsidRPr="00B1604E" w14:paraId="3ED2463D" w14:textId="77777777" w:rsidTr="000725F6">
        <w:trPr>
          <w:ins w:id="2385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8FE0" w14:textId="77777777" w:rsidR="00AF26FC" w:rsidRPr="00B1604E" w:rsidRDefault="00AF26FC" w:rsidP="000725F6">
            <w:pPr>
              <w:keepNext/>
              <w:keepLines/>
              <w:spacing w:after="0"/>
              <w:rPr>
                <w:ins w:id="2386" w:author="Author"/>
                <w:rFonts w:ascii="Arial" w:hAnsi="Arial"/>
                <w:sz w:val="18"/>
                <w:lang w:eastAsia="ja-JP"/>
              </w:rPr>
            </w:pPr>
            <w:ins w:id="2387" w:author="Author">
              <w:r>
                <w:rPr>
                  <w:rFonts w:ascii="Arial" w:hAnsi="Arial" w:hint="eastAsia"/>
                  <w:sz w:val="18"/>
                  <w:lang w:eastAsia="zh-CN"/>
                </w:rPr>
                <w:t xml:space="preserve">Available RRC Connection </w:t>
              </w:r>
              <w:r w:rsidRPr="00B1604E">
                <w:rPr>
                  <w:rFonts w:ascii="Arial" w:hAnsi="Arial"/>
                  <w:sz w:val="18"/>
                  <w:lang w:eastAsia="ja-JP"/>
                </w:rPr>
                <w:t>Capacity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4C15" w14:textId="77777777" w:rsidR="00AF26FC" w:rsidRPr="00B1604E" w:rsidRDefault="00AF26FC" w:rsidP="000725F6">
            <w:pPr>
              <w:keepNext/>
              <w:keepLines/>
              <w:spacing w:after="0"/>
              <w:rPr>
                <w:ins w:id="2388" w:author="Author"/>
                <w:rFonts w:ascii="Arial" w:hAnsi="Arial"/>
                <w:sz w:val="18"/>
                <w:lang w:eastAsia="ja-JP"/>
              </w:rPr>
            </w:pPr>
            <w:ins w:id="2389" w:author="Author">
              <w:r w:rsidRPr="00B1604E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94F3" w14:textId="77777777" w:rsidR="00AF26FC" w:rsidRPr="00B1604E" w:rsidRDefault="00AF26FC" w:rsidP="000725F6">
            <w:pPr>
              <w:keepNext/>
              <w:keepLines/>
              <w:spacing w:after="0"/>
              <w:rPr>
                <w:ins w:id="2390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0785" w14:textId="77777777" w:rsidR="00AF26FC" w:rsidRPr="00B1604E" w:rsidRDefault="00AF26FC" w:rsidP="000725F6">
            <w:pPr>
              <w:keepNext/>
              <w:keepLines/>
              <w:spacing w:after="0"/>
              <w:rPr>
                <w:ins w:id="2391" w:author="Author"/>
                <w:rFonts w:ascii="Arial" w:hAnsi="Arial"/>
                <w:noProof/>
                <w:sz w:val="18"/>
                <w:lang w:eastAsia="ja-JP"/>
              </w:rPr>
            </w:pPr>
            <w:ins w:id="2392" w:author="Author">
              <w:r w:rsidRPr="00B1604E">
                <w:rPr>
                  <w:rFonts w:ascii="Arial" w:hAnsi="Arial"/>
                  <w:noProof/>
                  <w:sz w:val="18"/>
                  <w:lang w:eastAsia="ja-JP"/>
                </w:rPr>
                <w:t>INTEGER (0..100)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399B" w14:textId="77777777" w:rsidR="00AF26FC" w:rsidRPr="00B1604E" w:rsidRDefault="00AF26FC" w:rsidP="000725F6">
            <w:pPr>
              <w:keepNext/>
              <w:keepLines/>
              <w:spacing w:after="0"/>
              <w:rPr>
                <w:ins w:id="2393" w:author="Author"/>
                <w:rFonts w:ascii="Arial" w:hAnsi="Arial"/>
                <w:noProof/>
                <w:sz w:val="18"/>
                <w:lang w:eastAsia="ja-JP"/>
              </w:rPr>
            </w:pPr>
            <w:ins w:id="2394" w:author="Author">
              <w:r w:rsidRPr="00B1604E">
                <w:rPr>
                  <w:rFonts w:ascii="Arial" w:hAnsi="Arial"/>
                  <w:noProof/>
                  <w:sz w:val="18"/>
                  <w:lang w:eastAsia="ja-JP"/>
                </w:rPr>
                <w:t>Value 0 shall indicate no available capacity, and 100 shall indicate maximum available capacity with respect to the whole cell. Capacity Value should be measured on a linear scale.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C34E" w14:textId="77777777" w:rsidR="00AF26FC" w:rsidRPr="00B1604E" w:rsidRDefault="00AF26FC" w:rsidP="000725F6">
            <w:pPr>
              <w:keepNext/>
              <w:keepLines/>
              <w:spacing w:after="0"/>
              <w:jc w:val="center"/>
              <w:rPr>
                <w:ins w:id="2395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5290" w14:textId="77777777" w:rsidR="00AF26FC" w:rsidRPr="00B1604E" w:rsidRDefault="00AF26FC" w:rsidP="000725F6">
            <w:pPr>
              <w:keepNext/>
              <w:keepLines/>
              <w:spacing w:after="0"/>
              <w:jc w:val="center"/>
              <w:rPr>
                <w:ins w:id="2396" w:author="Author"/>
                <w:rFonts w:ascii="Arial" w:hAnsi="Arial"/>
                <w:sz w:val="18"/>
                <w:lang w:eastAsia="ja-JP"/>
              </w:rPr>
            </w:pPr>
          </w:p>
        </w:tc>
      </w:tr>
    </w:tbl>
    <w:p w14:paraId="23DD699B" w14:textId="77777777" w:rsidR="00AF26FC" w:rsidRPr="004555FF" w:rsidRDefault="00AF26FC" w:rsidP="00AF26FC">
      <w:pPr>
        <w:rPr>
          <w:ins w:id="2397" w:author="Author"/>
          <w:lang w:eastAsia="zh-CN"/>
        </w:rPr>
      </w:pPr>
    </w:p>
    <w:p w14:paraId="002911D1" w14:textId="77777777" w:rsidR="00AF26FC" w:rsidRPr="007E741D" w:rsidRDefault="00AF26FC" w:rsidP="00AF26FC">
      <w:pPr>
        <w:keepNext/>
        <w:keepLines/>
        <w:spacing w:before="120"/>
        <w:ind w:left="1418" w:hanging="1418"/>
        <w:outlineLvl w:val="3"/>
        <w:rPr>
          <w:ins w:id="2398" w:author="Author"/>
          <w:rFonts w:ascii="Arial" w:hAnsi="Arial"/>
          <w:sz w:val="24"/>
        </w:rPr>
      </w:pPr>
      <w:ins w:id="2399" w:author="Author">
        <w:r w:rsidRPr="007E741D">
          <w:rPr>
            <w:rFonts w:ascii="Arial" w:hAnsi="Arial"/>
            <w:sz w:val="24"/>
          </w:rPr>
          <w:t>9.2.2.</w:t>
        </w:r>
        <w:r>
          <w:rPr>
            <w:rFonts w:ascii="Arial" w:hAnsi="Arial"/>
            <w:sz w:val="24"/>
          </w:rPr>
          <w:t>z</w:t>
        </w:r>
        <w:r w:rsidRPr="007E741D">
          <w:rPr>
            <w:rFonts w:ascii="Arial" w:hAnsi="Arial"/>
            <w:sz w:val="24"/>
          </w:rPr>
          <w:tab/>
          <w:t>UE RLF Report</w:t>
        </w:r>
        <w:r>
          <w:rPr>
            <w:rFonts w:ascii="Arial" w:hAnsi="Arial"/>
            <w:sz w:val="24"/>
          </w:rPr>
          <w:t xml:space="preserve"> </w:t>
        </w:r>
      </w:ins>
    </w:p>
    <w:p w14:paraId="429D1C5F" w14:textId="77777777" w:rsidR="00AF26FC" w:rsidRPr="007E741D" w:rsidRDefault="00AF26FC" w:rsidP="00AF26FC">
      <w:pPr>
        <w:rPr>
          <w:ins w:id="2400" w:author="Author"/>
        </w:rPr>
      </w:pPr>
      <w:ins w:id="2401" w:author="Author">
        <w:r w:rsidRPr="007E741D">
          <w:t>This IE contains the RLF Report to be transferred.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AF26FC" w:rsidRPr="007E741D" w14:paraId="48707DBE" w14:textId="77777777" w:rsidTr="000725F6">
        <w:trPr>
          <w:ins w:id="2402" w:author="Author"/>
        </w:trPr>
        <w:tc>
          <w:tcPr>
            <w:tcW w:w="2448" w:type="dxa"/>
          </w:tcPr>
          <w:p w14:paraId="2056511E" w14:textId="77777777" w:rsidR="00AF26FC" w:rsidRPr="007E741D" w:rsidRDefault="00AF26FC" w:rsidP="000725F6">
            <w:pPr>
              <w:keepNext/>
              <w:keepLines/>
              <w:spacing w:after="0"/>
              <w:jc w:val="center"/>
              <w:rPr>
                <w:ins w:id="2403" w:author="Author"/>
                <w:rFonts w:ascii="Arial" w:hAnsi="Arial" w:cs="Arial"/>
                <w:b/>
                <w:sz w:val="18"/>
                <w:lang w:eastAsia="ja-JP"/>
              </w:rPr>
            </w:pPr>
            <w:ins w:id="2404" w:author="Author">
              <w:r w:rsidRPr="007E741D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A729D47" w14:textId="77777777" w:rsidR="00AF26FC" w:rsidRPr="007E741D" w:rsidRDefault="00AF26FC" w:rsidP="000725F6">
            <w:pPr>
              <w:keepNext/>
              <w:keepLines/>
              <w:spacing w:after="0"/>
              <w:jc w:val="center"/>
              <w:rPr>
                <w:ins w:id="2405" w:author="Author"/>
                <w:rFonts w:ascii="Arial" w:hAnsi="Arial" w:cs="Arial"/>
                <w:b/>
                <w:sz w:val="18"/>
                <w:lang w:eastAsia="ja-JP"/>
              </w:rPr>
            </w:pPr>
            <w:ins w:id="2406" w:author="Author">
              <w:r w:rsidRPr="007E741D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0A087B2C" w14:textId="77777777" w:rsidR="00AF26FC" w:rsidRPr="007E741D" w:rsidRDefault="00AF26FC" w:rsidP="000725F6">
            <w:pPr>
              <w:keepNext/>
              <w:keepLines/>
              <w:spacing w:after="0"/>
              <w:jc w:val="center"/>
              <w:rPr>
                <w:ins w:id="2407" w:author="Author"/>
                <w:rFonts w:ascii="Arial" w:hAnsi="Arial" w:cs="Arial"/>
                <w:b/>
                <w:sz w:val="18"/>
                <w:lang w:eastAsia="ja-JP"/>
              </w:rPr>
            </w:pPr>
            <w:ins w:id="2408" w:author="Author">
              <w:r w:rsidRPr="007E741D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269FA50" w14:textId="77777777" w:rsidR="00AF26FC" w:rsidRPr="007E741D" w:rsidRDefault="00AF26FC" w:rsidP="000725F6">
            <w:pPr>
              <w:keepNext/>
              <w:keepLines/>
              <w:spacing w:after="0"/>
              <w:jc w:val="center"/>
              <w:rPr>
                <w:ins w:id="2409" w:author="Author"/>
                <w:rFonts w:ascii="Arial" w:hAnsi="Arial" w:cs="Arial"/>
                <w:b/>
                <w:sz w:val="18"/>
                <w:lang w:eastAsia="ja-JP"/>
              </w:rPr>
            </w:pPr>
            <w:ins w:id="2410" w:author="Author">
              <w:r w:rsidRPr="007E741D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6B492CC" w14:textId="77777777" w:rsidR="00AF26FC" w:rsidRPr="007E741D" w:rsidRDefault="00AF26FC" w:rsidP="000725F6">
            <w:pPr>
              <w:keepNext/>
              <w:keepLines/>
              <w:spacing w:after="0"/>
              <w:jc w:val="center"/>
              <w:rPr>
                <w:ins w:id="2411" w:author="Author"/>
                <w:rFonts w:ascii="Arial" w:hAnsi="Arial" w:cs="Arial"/>
                <w:b/>
                <w:sz w:val="18"/>
                <w:lang w:eastAsia="ja-JP"/>
              </w:rPr>
            </w:pPr>
            <w:ins w:id="2412" w:author="Author">
              <w:r w:rsidRPr="007E741D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AF26FC" w:rsidRPr="007E741D" w14:paraId="5CF34951" w14:textId="77777777" w:rsidTr="000725F6">
        <w:trPr>
          <w:ins w:id="2413" w:author="Author"/>
        </w:trPr>
        <w:tc>
          <w:tcPr>
            <w:tcW w:w="2448" w:type="dxa"/>
          </w:tcPr>
          <w:p w14:paraId="1E94C681" w14:textId="77777777" w:rsidR="00AF26FC" w:rsidRPr="007E741D" w:rsidRDefault="00AF26FC" w:rsidP="000725F6">
            <w:pPr>
              <w:keepNext/>
              <w:keepLines/>
              <w:spacing w:after="0"/>
              <w:rPr>
                <w:ins w:id="2414" w:author="Author"/>
                <w:rFonts w:ascii="Arial" w:eastAsia="Batang" w:hAnsi="Arial" w:cs="Arial"/>
                <w:sz w:val="18"/>
                <w:lang w:eastAsia="ja-JP"/>
              </w:rPr>
            </w:pPr>
            <w:ins w:id="2415" w:author="Author">
              <w:r w:rsidRPr="007E741D">
                <w:rPr>
                  <w:rFonts w:ascii="Arial" w:eastAsia="Batang" w:hAnsi="Arial" w:cs="Arial"/>
                  <w:sz w:val="18"/>
                  <w:lang w:eastAsia="ja-JP"/>
                </w:rPr>
                <w:t xml:space="preserve">CHOICE </w:t>
              </w:r>
              <w:r w:rsidRPr="007E741D">
                <w:rPr>
                  <w:rFonts w:ascii="Arial" w:eastAsia="Batang" w:hAnsi="Arial" w:cs="Arial"/>
                  <w:i/>
                  <w:sz w:val="18"/>
                  <w:lang w:eastAsia="ja-JP"/>
                </w:rPr>
                <w:t>type</w:t>
              </w:r>
            </w:ins>
          </w:p>
        </w:tc>
        <w:tc>
          <w:tcPr>
            <w:tcW w:w="1080" w:type="dxa"/>
          </w:tcPr>
          <w:p w14:paraId="4C900C98" w14:textId="77777777" w:rsidR="00AF26FC" w:rsidRPr="007E741D" w:rsidRDefault="00AF26FC" w:rsidP="000725F6">
            <w:pPr>
              <w:keepNext/>
              <w:keepLines/>
              <w:spacing w:after="0"/>
              <w:rPr>
                <w:ins w:id="2416" w:author="Author"/>
                <w:rFonts w:ascii="Arial" w:hAnsi="Arial" w:cs="Arial"/>
                <w:sz w:val="18"/>
                <w:lang w:eastAsia="ja-JP"/>
              </w:rPr>
            </w:pPr>
            <w:ins w:id="2417" w:author="Author">
              <w:r w:rsidRPr="007E741D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4D3FF2DE" w14:textId="77777777" w:rsidR="00AF26FC" w:rsidRPr="007E741D" w:rsidRDefault="00AF26FC" w:rsidP="000725F6">
            <w:pPr>
              <w:keepNext/>
              <w:keepLines/>
              <w:spacing w:after="0"/>
              <w:rPr>
                <w:ins w:id="2418" w:author="Author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9550BB6" w14:textId="77777777" w:rsidR="00AF26FC" w:rsidRPr="007E741D" w:rsidRDefault="00AF26FC" w:rsidP="000725F6">
            <w:pPr>
              <w:keepNext/>
              <w:keepLines/>
              <w:spacing w:after="0"/>
              <w:rPr>
                <w:ins w:id="2419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3EAF0F85" w14:textId="77777777" w:rsidR="00AF26FC" w:rsidRPr="007E741D" w:rsidRDefault="00AF26FC" w:rsidP="000725F6">
            <w:pPr>
              <w:keepNext/>
              <w:keepLines/>
              <w:spacing w:after="0"/>
              <w:rPr>
                <w:ins w:id="2420" w:author="Author"/>
                <w:rFonts w:ascii="Arial" w:hAnsi="Arial"/>
                <w:sz w:val="18"/>
                <w:lang w:eastAsia="ja-JP"/>
              </w:rPr>
            </w:pPr>
          </w:p>
        </w:tc>
      </w:tr>
      <w:tr w:rsidR="00AF26FC" w:rsidRPr="007E741D" w14:paraId="6056CCD3" w14:textId="77777777" w:rsidTr="000725F6">
        <w:trPr>
          <w:ins w:id="2421" w:author="Author"/>
        </w:trPr>
        <w:tc>
          <w:tcPr>
            <w:tcW w:w="2448" w:type="dxa"/>
          </w:tcPr>
          <w:p w14:paraId="7C5086C2" w14:textId="77777777" w:rsidR="00AF26FC" w:rsidRPr="007E741D" w:rsidRDefault="00AF26FC" w:rsidP="000725F6">
            <w:pPr>
              <w:keepNext/>
              <w:keepLines/>
              <w:spacing w:after="0"/>
              <w:ind w:left="72"/>
              <w:rPr>
                <w:ins w:id="2422" w:author="Author"/>
                <w:rFonts w:ascii="Arial" w:hAnsi="Arial" w:cs="Arial"/>
                <w:sz w:val="18"/>
                <w:lang w:eastAsia="ja-JP"/>
              </w:rPr>
            </w:pPr>
            <w:ins w:id="2423" w:author="Author">
              <w:r w:rsidRPr="007E741D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NR</w:t>
              </w:r>
            </w:ins>
          </w:p>
        </w:tc>
        <w:tc>
          <w:tcPr>
            <w:tcW w:w="1080" w:type="dxa"/>
          </w:tcPr>
          <w:p w14:paraId="384EB49E" w14:textId="77777777" w:rsidR="00AF26FC" w:rsidRPr="007E741D" w:rsidRDefault="00AF26FC" w:rsidP="000725F6">
            <w:pPr>
              <w:keepNext/>
              <w:keepLines/>
              <w:spacing w:after="0"/>
              <w:rPr>
                <w:ins w:id="2424" w:author="Author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3E73D9DB" w14:textId="77777777" w:rsidR="00AF26FC" w:rsidRPr="007E741D" w:rsidRDefault="00AF26FC" w:rsidP="000725F6">
            <w:pPr>
              <w:keepNext/>
              <w:keepLines/>
              <w:spacing w:after="0"/>
              <w:rPr>
                <w:ins w:id="2425" w:author="Author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D7972D5" w14:textId="77777777" w:rsidR="00AF26FC" w:rsidRPr="007E741D" w:rsidRDefault="00AF26FC" w:rsidP="000725F6">
            <w:pPr>
              <w:keepNext/>
              <w:keepLines/>
              <w:spacing w:after="0"/>
              <w:rPr>
                <w:ins w:id="2426" w:author="Author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37375223" w14:textId="77777777" w:rsidR="00AF26FC" w:rsidRPr="007E741D" w:rsidRDefault="00AF26FC" w:rsidP="000725F6">
            <w:pPr>
              <w:keepNext/>
              <w:keepLines/>
              <w:spacing w:after="0"/>
              <w:rPr>
                <w:ins w:id="2427" w:author="Author"/>
                <w:rFonts w:ascii="Arial" w:hAnsi="Arial" w:cs="Arial"/>
                <w:sz w:val="18"/>
                <w:lang w:eastAsia="ja-JP"/>
              </w:rPr>
            </w:pPr>
          </w:p>
        </w:tc>
      </w:tr>
      <w:tr w:rsidR="00AF26FC" w:rsidRPr="007E741D" w14:paraId="1FAAF7BD" w14:textId="77777777" w:rsidTr="000725F6">
        <w:trPr>
          <w:ins w:id="2428" w:author="Author"/>
        </w:trPr>
        <w:tc>
          <w:tcPr>
            <w:tcW w:w="2448" w:type="dxa"/>
          </w:tcPr>
          <w:p w14:paraId="7CFC98C2" w14:textId="77777777" w:rsidR="00AF26FC" w:rsidRPr="007E741D" w:rsidRDefault="00AF26FC" w:rsidP="000725F6">
            <w:pPr>
              <w:keepNext/>
              <w:keepLines/>
              <w:spacing w:after="0"/>
              <w:ind w:left="162"/>
              <w:rPr>
                <w:ins w:id="2429" w:author="Author"/>
                <w:rFonts w:ascii="Arial" w:hAnsi="Arial" w:cs="Arial"/>
                <w:sz w:val="18"/>
                <w:lang w:eastAsia="ja-JP"/>
              </w:rPr>
            </w:pPr>
            <w:ins w:id="2430" w:author="Author">
              <w:r w:rsidRPr="007E741D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NR </w:t>
              </w:r>
              <w:r w:rsidRPr="007E741D">
                <w:rPr>
                  <w:rFonts w:ascii="Arial" w:hAnsi="Arial" w:cs="Arial"/>
                  <w:sz w:val="18"/>
                  <w:lang w:eastAsia="ja-JP"/>
                </w:rPr>
                <w:t>UE RLF Report Container</w:t>
              </w:r>
            </w:ins>
          </w:p>
        </w:tc>
        <w:tc>
          <w:tcPr>
            <w:tcW w:w="1080" w:type="dxa"/>
          </w:tcPr>
          <w:p w14:paraId="017D5014" w14:textId="77777777" w:rsidR="00AF26FC" w:rsidRPr="007E741D" w:rsidRDefault="00AF26FC" w:rsidP="000725F6">
            <w:pPr>
              <w:keepNext/>
              <w:keepLines/>
              <w:spacing w:after="0"/>
              <w:rPr>
                <w:ins w:id="2431" w:author="Author"/>
                <w:rFonts w:ascii="Arial" w:hAnsi="Arial" w:cs="Arial"/>
                <w:sz w:val="18"/>
                <w:lang w:eastAsia="ja-JP"/>
              </w:rPr>
            </w:pPr>
            <w:ins w:id="2432" w:author="Author">
              <w:r w:rsidRPr="007E741D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3F75BDA6" w14:textId="77777777" w:rsidR="00AF26FC" w:rsidRPr="007E741D" w:rsidRDefault="00AF26FC" w:rsidP="000725F6">
            <w:pPr>
              <w:keepNext/>
              <w:keepLines/>
              <w:spacing w:after="0"/>
              <w:rPr>
                <w:ins w:id="2433" w:author="Author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2F94D7E" w14:textId="77777777" w:rsidR="00AF26FC" w:rsidRPr="007E741D" w:rsidRDefault="00AF26FC" w:rsidP="000725F6">
            <w:pPr>
              <w:keepNext/>
              <w:keepLines/>
              <w:spacing w:after="0"/>
              <w:rPr>
                <w:ins w:id="2434" w:author="Author"/>
                <w:rFonts w:ascii="Arial" w:hAnsi="Arial" w:cs="Arial"/>
                <w:sz w:val="18"/>
                <w:lang w:eastAsia="ja-JP"/>
              </w:rPr>
            </w:pPr>
            <w:ins w:id="2435" w:author="Author">
              <w:r w:rsidRPr="007E741D">
                <w:rPr>
                  <w:rFonts w:ascii="Arial" w:hAnsi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14:paraId="511EA4F4" w14:textId="77777777" w:rsidR="00AF26FC" w:rsidRPr="007E741D" w:rsidRDefault="00AF26FC" w:rsidP="000725F6">
            <w:pPr>
              <w:keepNext/>
              <w:keepLines/>
              <w:spacing w:after="0"/>
              <w:rPr>
                <w:ins w:id="2436" w:author="Author"/>
                <w:rFonts w:ascii="Arial" w:hAnsi="Arial" w:cs="Arial"/>
                <w:sz w:val="18"/>
                <w:lang w:eastAsia="ja-JP"/>
              </w:rPr>
            </w:pPr>
            <w:ins w:id="2437" w:author="Author">
              <w:r w:rsidRPr="007E741D">
                <w:rPr>
                  <w:rFonts w:ascii="Arial" w:hAnsi="Arial"/>
                  <w:i/>
                  <w:sz w:val="18"/>
                  <w:lang w:eastAsia="ja-JP"/>
                </w:rPr>
                <w:t>RLF -Report-r16</w:t>
              </w:r>
              <w:r w:rsidRPr="007E741D">
                <w:rPr>
                  <w:rFonts w:ascii="Arial" w:hAnsi="Arial"/>
                  <w:sz w:val="18"/>
                  <w:lang w:eastAsia="ja-JP"/>
                </w:rPr>
                <w:t xml:space="preserve"> IE contained in the </w:t>
              </w:r>
              <w:proofErr w:type="spellStart"/>
              <w:r w:rsidRPr="007E741D">
                <w:rPr>
                  <w:rFonts w:ascii="Arial" w:hAnsi="Arial"/>
                  <w:i/>
                  <w:sz w:val="18"/>
                  <w:lang w:eastAsia="ja-JP"/>
                </w:rPr>
                <w:t>UEInformationResponse</w:t>
              </w:r>
              <w:proofErr w:type="spellEnd"/>
              <w:r w:rsidRPr="007E741D">
                <w:rPr>
                  <w:rFonts w:ascii="Arial" w:hAnsi="Arial"/>
                  <w:sz w:val="18"/>
                  <w:lang w:eastAsia="ja-JP"/>
                </w:rPr>
                <w:t xml:space="preserve"> message defined in TS 38.331 [10].</w:t>
              </w:r>
            </w:ins>
          </w:p>
        </w:tc>
      </w:tr>
      <w:tr w:rsidR="00AF26FC" w:rsidRPr="007E741D" w14:paraId="1877FE74" w14:textId="77777777" w:rsidTr="000725F6">
        <w:trPr>
          <w:ins w:id="2438" w:author="Author"/>
        </w:trPr>
        <w:tc>
          <w:tcPr>
            <w:tcW w:w="2448" w:type="dxa"/>
          </w:tcPr>
          <w:p w14:paraId="7CEED1FE" w14:textId="77777777" w:rsidR="00AF26FC" w:rsidRPr="007E741D" w:rsidRDefault="00AF26FC" w:rsidP="000725F6">
            <w:pPr>
              <w:keepNext/>
              <w:keepLines/>
              <w:spacing w:after="0"/>
              <w:ind w:left="162"/>
              <w:rPr>
                <w:ins w:id="2439" w:author="Author"/>
                <w:rFonts w:ascii="Arial" w:hAnsi="Arial" w:cs="Arial"/>
                <w:sz w:val="18"/>
                <w:lang w:eastAsia="ja-JP"/>
              </w:rPr>
            </w:pPr>
            <w:ins w:id="2440" w:author="Author">
              <w:r w:rsidRPr="007E741D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LTE</w:t>
              </w:r>
            </w:ins>
          </w:p>
        </w:tc>
        <w:tc>
          <w:tcPr>
            <w:tcW w:w="1080" w:type="dxa"/>
          </w:tcPr>
          <w:p w14:paraId="70FAF049" w14:textId="77777777" w:rsidR="00AF26FC" w:rsidRPr="007E741D" w:rsidRDefault="00AF26FC" w:rsidP="000725F6">
            <w:pPr>
              <w:keepNext/>
              <w:keepLines/>
              <w:spacing w:after="0"/>
              <w:rPr>
                <w:ins w:id="2441" w:author="Author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65E119D4" w14:textId="77777777" w:rsidR="00AF26FC" w:rsidRPr="007E741D" w:rsidRDefault="00AF26FC" w:rsidP="000725F6">
            <w:pPr>
              <w:keepNext/>
              <w:keepLines/>
              <w:spacing w:after="0"/>
              <w:rPr>
                <w:ins w:id="2442" w:author="Author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07A8B6DB" w14:textId="77777777" w:rsidR="00AF26FC" w:rsidRPr="007E741D" w:rsidRDefault="00AF26FC" w:rsidP="000725F6">
            <w:pPr>
              <w:keepNext/>
              <w:keepLines/>
              <w:spacing w:after="0"/>
              <w:rPr>
                <w:ins w:id="2443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E7BA50E" w14:textId="77777777" w:rsidR="00AF26FC" w:rsidRPr="007E741D" w:rsidRDefault="00AF26FC" w:rsidP="000725F6">
            <w:pPr>
              <w:keepNext/>
              <w:keepLines/>
              <w:spacing w:after="0"/>
              <w:rPr>
                <w:ins w:id="2444" w:author="Author"/>
                <w:rFonts w:ascii="Arial" w:hAnsi="Arial"/>
                <w:i/>
                <w:sz w:val="18"/>
                <w:lang w:eastAsia="ja-JP"/>
              </w:rPr>
            </w:pPr>
          </w:p>
        </w:tc>
      </w:tr>
      <w:tr w:rsidR="00AF26FC" w:rsidRPr="007E741D" w14:paraId="39F793B7" w14:textId="77777777" w:rsidTr="000725F6">
        <w:trPr>
          <w:ins w:id="2445" w:author="Author"/>
        </w:trPr>
        <w:tc>
          <w:tcPr>
            <w:tcW w:w="2448" w:type="dxa"/>
          </w:tcPr>
          <w:p w14:paraId="4E695F10" w14:textId="77777777" w:rsidR="00AF26FC" w:rsidRPr="007E741D" w:rsidRDefault="00AF26FC" w:rsidP="000725F6">
            <w:pPr>
              <w:keepNext/>
              <w:keepLines/>
              <w:spacing w:after="0"/>
              <w:ind w:left="162"/>
              <w:rPr>
                <w:ins w:id="2446" w:author="Author"/>
                <w:rFonts w:ascii="Arial" w:hAnsi="Arial" w:cs="Arial"/>
                <w:sz w:val="18"/>
                <w:lang w:eastAsia="ja-JP"/>
              </w:rPr>
            </w:pPr>
            <w:ins w:id="2447" w:author="Author">
              <w:r w:rsidRPr="007E741D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LTE </w:t>
              </w:r>
              <w:r w:rsidRPr="007E741D">
                <w:rPr>
                  <w:rFonts w:ascii="Arial" w:hAnsi="Arial" w:cs="Arial"/>
                  <w:sz w:val="18"/>
                  <w:lang w:eastAsia="ja-JP"/>
                </w:rPr>
                <w:t>UE RLF Report Container</w:t>
              </w:r>
            </w:ins>
          </w:p>
        </w:tc>
        <w:tc>
          <w:tcPr>
            <w:tcW w:w="1080" w:type="dxa"/>
          </w:tcPr>
          <w:p w14:paraId="3B70C81F" w14:textId="77777777" w:rsidR="00AF26FC" w:rsidRPr="007E741D" w:rsidRDefault="00AF26FC" w:rsidP="000725F6">
            <w:pPr>
              <w:keepNext/>
              <w:keepLines/>
              <w:spacing w:after="0"/>
              <w:rPr>
                <w:ins w:id="2448" w:author="Author"/>
                <w:rFonts w:ascii="Arial" w:hAnsi="Arial" w:cs="Arial"/>
                <w:sz w:val="18"/>
                <w:lang w:eastAsia="ja-JP"/>
              </w:rPr>
            </w:pPr>
            <w:ins w:id="2449" w:author="Author">
              <w:r w:rsidRPr="007E741D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0BA28E5" w14:textId="77777777" w:rsidR="00AF26FC" w:rsidRPr="007E741D" w:rsidRDefault="00AF26FC" w:rsidP="000725F6">
            <w:pPr>
              <w:keepNext/>
              <w:keepLines/>
              <w:spacing w:after="0"/>
              <w:rPr>
                <w:ins w:id="2450" w:author="Author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0BFDF04" w14:textId="77777777" w:rsidR="00AF26FC" w:rsidRPr="007E741D" w:rsidRDefault="00AF26FC" w:rsidP="000725F6">
            <w:pPr>
              <w:keepNext/>
              <w:keepLines/>
              <w:spacing w:after="0"/>
              <w:rPr>
                <w:ins w:id="2451" w:author="Author"/>
                <w:rFonts w:ascii="Arial" w:hAnsi="Arial"/>
                <w:sz w:val="18"/>
                <w:lang w:eastAsia="ja-JP"/>
              </w:rPr>
            </w:pPr>
            <w:ins w:id="2452" w:author="Author">
              <w:r w:rsidRPr="007E741D">
                <w:rPr>
                  <w:rFonts w:ascii="Arial" w:hAnsi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14:paraId="4BDB5FD0" w14:textId="77777777" w:rsidR="00AF26FC" w:rsidRPr="007E741D" w:rsidRDefault="00AF26FC" w:rsidP="000725F6">
            <w:pPr>
              <w:keepNext/>
              <w:keepLines/>
              <w:spacing w:after="0"/>
              <w:rPr>
                <w:ins w:id="2453" w:author="Author"/>
                <w:rFonts w:ascii="Arial" w:hAnsi="Arial"/>
                <w:i/>
                <w:sz w:val="18"/>
                <w:lang w:eastAsia="ja-JP"/>
              </w:rPr>
            </w:pPr>
            <w:ins w:id="2454" w:author="Author">
              <w:r>
                <w:rPr>
                  <w:rFonts w:ascii="Arial" w:hAnsi="Arial"/>
                  <w:i/>
                  <w:sz w:val="18"/>
                  <w:lang w:eastAsia="ja-JP"/>
                </w:rPr>
                <w:t>FFS</w:t>
              </w:r>
              <w:r w:rsidRPr="007E741D">
                <w:rPr>
                  <w:rFonts w:ascii="Arial" w:hAnsi="Arial"/>
                  <w:sz w:val="18"/>
                  <w:lang w:eastAsia="ja-JP"/>
                </w:rPr>
                <w:t>.</w:t>
              </w:r>
            </w:ins>
          </w:p>
        </w:tc>
      </w:tr>
    </w:tbl>
    <w:p w14:paraId="69EAB58F" w14:textId="77777777" w:rsidR="00AF26FC" w:rsidRDefault="00AF26FC" w:rsidP="00AF26FC">
      <w:pPr>
        <w:rPr>
          <w:ins w:id="2455" w:author="Author"/>
          <w:lang w:val="en-US" w:eastAsia="zh-CN"/>
        </w:rPr>
      </w:pPr>
    </w:p>
    <w:p w14:paraId="6C44263C" w14:textId="77777777" w:rsidR="00AF26FC" w:rsidRPr="00AC628F" w:rsidRDefault="00AF26FC" w:rsidP="00AF26F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456" w:author="Author"/>
          <w:rFonts w:ascii="Arial" w:hAnsi="Arial"/>
          <w:sz w:val="24"/>
          <w:lang w:eastAsia="en-GB"/>
        </w:rPr>
      </w:pPr>
      <w:bookmarkStart w:id="2457" w:name="_Toc14207860"/>
      <w:ins w:id="2458" w:author="Author">
        <w:r w:rsidRPr="00AC628F">
          <w:rPr>
            <w:rFonts w:ascii="Arial" w:hAnsi="Arial"/>
            <w:sz w:val="24"/>
            <w:lang w:eastAsia="en-GB"/>
          </w:rPr>
          <w:lastRenderedPageBreak/>
          <w:t>9.2.2.x1</w:t>
        </w:r>
        <w:r w:rsidRPr="00AC628F">
          <w:rPr>
            <w:rFonts w:ascii="Arial" w:hAnsi="Arial"/>
            <w:sz w:val="24"/>
            <w:lang w:eastAsia="en-GB"/>
          </w:rPr>
          <w:tab/>
        </w:r>
        <w:bookmarkStart w:id="2459" w:name="OLE_LINK22"/>
        <w:r w:rsidRPr="00AC628F">
          <w:rPr>
            <w:rFonts w:ascii="Arial" w:hAnsi="Arial"/>
            <w:sz w:val="24"/>
            <w:lang w:eastAsia="en-GB"/>
          </w:rPr>
          <w:t>Mobility Parameters Information</w:t>
        </w:r>
        <w:bookmarkEnd w:id="2457"/>
        <w:bookmarkEnd w:id="2459"/>
      </w:ins>
    </w:p>
    <w:p w14:paraId="0D7BAC3C" w14:textId="77777777" w:rsidR="00AF26FC" w:rsidRPr="00AC628F" w:rsidRDefault="00AF26FC" w:rsidP="00AF26FC">
      <w:pPr>
        <w:rPr>
          <w:ins w:id="2460" w:author="Author"/>
        </w:rPr>
      </w:pPr>
      <w:ins w:id="2461" w:author="Author">
        <w:r w:rsidRPr="00AC628F">
          <w:t xml:space="preserve">The </w:t>
        </w:r>
        <w:r w:rsidRPr="00AC628F">
          <w:rPr>
            <w:i/>
          </w:rPr>
          <w:t>Mobility Parameters Information</w:t>
        </w:r>
        <w:r w:rsidRPr="00AC628F">
          <w:t xml:space="preserve"> IE contains the change of the Handover Trigger as compared to its current value. The Handover Trigger corresponds to the threshold at which a cell initialises the handover preparation procedure towards a specific neighbour cell. Positive value of the change means the handover is proposed to take place later.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701"/>
        <w:gridCol w:w="1559"/>
        <w:gridCol w:w="2410"/>
      </w:tblGrid>
      <w:tr w:rsidR="00AF26FC" w:rsidRPr="00AC628F" w14:paraId="7CB1F5BC" w14:textId="77777777" w:rsidTr="000725F6">
        <w:trPr>
          <w:jc w:val="center"/>
          <w:ins w:id="2462" w:author="Autho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B2494" w14:textId="77777777" w:rsidR="00AF26FC" w:rsidRPr="00AC628F" w:rsidRDefault="00AF26FC" w:rsidP="000725F6">
            <w:pPr>
              <w:keepNext/>
              <w:keepLines/>
              <w:spacing w:after="0"/>
              <w:jc w:val="center"/>
              <w:rPr>
                <w:ins w:id="2463" w:author="Author"/>
                <w:rFonts w:ascii="Arial" w:hAnsi="Arial"/>
                <w:b/>
                <w:sz w:val="18"/>
                <w:lang w:eastAsia="fr-FR"/>
              </w:rPr>
            </w:pPr>
            <w:ins w:id="2464" w:author="Author">
              <w:r w:rsidRPr="00AC628F">
                <w:rPr>
                  <w:rFonts w:ascii="Arial" w:hAnsi="Arial"/>
                  <w:b/>
                  <w:sz w:val="18"/>
                  <w:lang w:eastAsia="fr-FR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7371A" w14:textId="77777777" w:rsidR="00AF26FC" w:rsidRPr="00AC628F" w:rsidRDefault="00AF26FC" w:rsidP="000725F6">
            <w:pPr>
              <w:keepNext/>
              <w:keepLines/>
              <w:spacing w:after="0"/>
              <w:jc w:val="center"/>
              <w:rPr>
                <w:ins w:id="2465" w:author="Author"/>
                <w:rFonts w:ascii="Arial" w:hAnsi="Arial"/>
                <w:b/>
                <w:sz w:val="18"/>
                <w:lang w:eastAsia="fr-FR"/>
              </w:rPr>
            </w:pPr>
            <w:ins w:id="2466" w:author="Author">
              <w:r w:rsidRPr="00AC628F">
                <w:rPr>
                  <w:rFonts w:ascii="Arial" w:hAnsi="Arial"/>
                  <w:b/>
                  <w:sz w:val="18"/>
                  <w:lang w:eastAsia="fr-FR"/>
                </w:rPr>
                <w:t>Presence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9CB84" w14:textId="77777777" w:rsidR="00AF26FC" w:rsidRPr="00AC628F" w:rsidRDefault="00AF26FC" w:rsidP="000725F6">
            <w:pPr>
              <w:keepNext/>
              <w:keepLines/>
              <w:spacing w:after="0"/>
              <w:jc w:val="center"/>
              <w:rPr>
                <w:ins w:id="2467" w:author="Author"/>
                <w:rFonts w:ascii="Arial" w:hAnsi="Arial"/>
                <w:b/>
                <w:sz w:val="18"/>
                <w:lang w:eastAsia="fr-FR"/>
              </w:rPr>
            </w:pPr>
            <w:ins w:id="2468" w:author="Author">
              <w:r w:rsidRPr="00AC628F">
                <w:rPr>
                  <w:rFonts w:ascii="Arial" w:hAnsi="Arial"/>
                  <w:b/>
                  <w:sz w:val="18"/>
                  <w:lang w:eastAsia="fr-FR"/>
                </w:rPr>
                <w:t>Range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17671" w14:textId="77777777" w:rsidR="00AF26FC" w:rsidRPr="00AC628F" w:rsidRDefault="00AF26FC" w:rsidP="000725F6">
            <w:pPr>
              <w:keepNext/>
              <w:keepLines/>
              <w:spacing w:after="0"/>
              <w:jc w:val="center"/>
              <w:rPr>
                <w:ins w:id="2469" w:author="Author"/>
                <w:rFonts w:ascii="Arial" w:hAnsi="Arial"/>
                <w:b/>
                <w:sz w:val="18"/>
                <w:lang w:eastAsia="fr-FR"/>
              </w:rPr>
            </w:pPr>
            <w:ins w:id="2470" w:author="Author">
              <w:r w:rsidRPr="00AC628F">
                <w:rPr>
                  <w:rFonts w:ascii="Arial" w:hAnsi="Arial"/>
                  <w:b/>
                  <w:sz w:val="18"/>
                  <w:lang w:eastAsia="fr-FR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9D80C" w14:textId="77777777" w:rsidR="00AF26FC" w:rsidRPr="00AC628F" w:rsidRDefault="00AF26FC" w:rsidP="000725F6">
            <w:pPr>
              <w:keepNext/>
              <w:keepLines/>
              <w:spacing w:after="0"/>
              <w:jc w:val="center"/>
              <w:rPr>
                <w:ins w:id="2471" w:author="Author"/>
                <w:rFonts w:ascii="Arial" w:hAnsi="Arial"/>
                <w:b/>
                <w:sz w:val="18"/>
                <w:lang w:eastAsia="fr-FR"/>
              </w:rPr>
            </w:pPr>
            <w:ins w:id="2472" w:author="Author">
              <w:r w:rsidRPr="00AC628F">
                <w:rPr>
                  <w:rFonts w:ascii="Arial" w:hAnsi="Arial"/>
                  <w:b/>
                  <w:sz w:val="18"/>
                  <w:lang w:eastAsia="fr-FR"/>
                </w:rPr>
                <w:t>Semantics description</w:t>
              </w:r>
            </w:ins>
          </w:p>
        </w:tc>
      </w:tr>
      <w:tr w:rsidR="00AF26FC" w:rsidRPr="00AC628F" w14:paraId="53BCC68E" w14:textId="77777777" w:rsidTr="000725F6">
        <w:trPr>
          <w:jc w:val="center"/>
          <w:ins w:id="2473" w:author="Autho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D2209" w14:textId="77777777" w:rsidR="00AF26FC" w:rsidRPr="00AC628F" w:rsidRDefault="00AF26FC" w:rsidP="000725F6">
            <w:pPr>
              <w:keepNext/>
              <w:keepLines/>
              <w:spacing w:after="0"/>
              <w:rPr>
                <w:ins w:id="2474" w:author="Author"/>
                <w:rFonts w:ascii="Arial" w:hAnsi="Arial"/>
                <w:sz w:val="18"/>
                <w:lang w:eastAsia="ja-JP"/>
              </w:rPr>
            </w:pPr>
            <w:ins w:id="2475" w:author="Author">
              <w:r w:rsidRPr="00AC628F">
                <w:rPr>
                  <w:rFonts w:ascii="Arial" w:hAnsi="Arial"/>
                  <w:sz w:val="18"/>
                  <w:lang w:eastAsia="ja-JP"/>
                </w:rPr>
                <w:t>Handover Trigger Change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F8D1C" w14:textId="77777777" w:rsidR="00AF26FC" w:rsidRPr="00AC628F" w:rsidRDefault="00AF26FC" w:rsidP="000725F6">
            <w:pPr>
              <w:keepNext/>
              <w:keepLines/>
              <w:spacing w:after="0"/>
              <w:rPr>
                <w:ins w:id="2476" w:author="Author"/>
                <w:rFonts w:ascii="Arial" w:hAnsi="Arial"/>
                <w:sz w:val="18"/>
                <w:lang w:eastAsia="ja-JP"/>
              </w:rPr>
            </w:pPr>
            <w:ins w:id="2477" w:author="Author">
              <w:r w:rsidRPr="00AC628F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3CD8" w14:textId="77777777" w:rsidR="00AF26FC" w:rsidRPr="00AC628F" w:rsidRDefault="00AF26FC" w:rsidP="000725F6">
            <w:pPr>
              <w:keepNext/>
              <w:keepLines/>
              <w:spacing w:after="0"/>
              <w:rPr>
                <w:ins w:id="2478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C03DC" w14:textId="77777777" w:rsidR="00AF26FC" w:rsidRPr="00AC628F" w:rsidRDefault="00AF26FC" w:rsidP="000725F6">
            <w:pPr>
              <w:keepNext/>
              <w:keepLines/>
              <w:spacing w:after="0"/>
              <w:rPr>
                <w:ins w:id="2479" w:author="Author"/>
                <w:rFonts w:ascii="Arial" w:hAnsi="Arial"/>
                <w:sz w:val="18"/>
                <w:lang w:eastAsia="ja-JP"/>
              </w:rPr>
            </w:pPr>
            <w:ins w:id="2480" w:author="Author">
              <w:r w:rsidRPr="00AC628F">
                <w:rPr>
                  <w:rFonts w:ascii="Arial" w:hAnsi="Arial"/>
                  <w:sz w:val="18"/>
                  <w:lang w:eastAsia="ja-JP"/>
                </w:rPr>
                <w:t>INTEGER (-20..20)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CDD25" w14:textId="77777777" w:rsidR="00AF26FC" w:rsidRPr="00AC628F" w:rsidRDefault="00AF26FC" w:rsidP="000725F6">
            <w:pPr>
              <w:keepNext/>
              <w:keepLines/>
              <w:spacing w:after="0"/>
              <w:rPr>
                <w:ins w:id="2481" w:author="Author"/>
                <w:rFonts w:ascii="Arial" w:hAnsi="Arial"/>
                <w:sz w:val="18"/>
                <w:lang w:eastAsia="ja-JP"/>
              </w:rPr>
            </w:pPr>
            <w:ins w:id="2482" w:author="Author">
              <w:r w:rsidRPr="00AC628F">
                <w:rPr>
                  <w:rFonts w:ascii="Arial" w:hAnsi="Arial"/>
                  <w:sz w:val="18"/>
                  <w:lang w:eastAsia="ja-JP"/>
                </w:rPr>
                <w:t xml:space="preserve">The actual value is IE value * 0.5 </w:t>
              </w:r>
              <w:proofErr w:type="spellStart"/>
              <w:r w:rsidRPr="00AC628F">
                <w:rPr>
                  <w:rFonts w:ascii="Arial" w:hAnsi="Arial"/>
                  <w:sz w:val="18"/>
                  <w:lang w:eastAsia="ja-JP"/>
                </w:rPr>
                <w:t>dB.</w:t>
              </w:r>
              <w:proofErr w:type="spellEnd"/>
            </w:ins>
          </w:p>
        </w:tc>
      </w:tr>
    </w:tbl>
    <w:p w14:paraId="0C1A27EE" w14:textId="77777777" w:rsidR="00AF26FC" w:rsidRPr="00AC628F" w:rsidRDefault="00AF26FC" w:rsidP="00AF26FC">
      <w:pPr>
        <w:rPr>
          <w:ins w:id="2483" w:author="Author"/>
        </w:rPr>
      </w:pPr>
    </w:p>
    <w:p w14:paraId="627A8FFA" w14:textId="77777777" w:rsidR="00AF26FC" w:rsidRPr="00AC628F" w:rsidRDefault="00AF26FC" w:rsidP="00AF26F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484" w:author="Author"/>
          <w:rFonts w:ascii="Arial" w:hAnsi="Arial"/>
          <w:sz w:val="24"/>
          <w:lang w:eastAsia="en-GB"/>
        </w:rPr>
      </w:pPr>
      <w:bookmarkStart w:id="2485" w:name="_Toc14207861"/>
      <w:ins w:id="2486" w:author="Author">
        <w:r w:rsidRPr="00AC628F">
          <w:rPr>
            <w:rFonts w:ascii="Arial" w:hAnsi="Arial"/>
            <w:sz w:val="24"/>
            <w:lang w:eastAsia="en-GB"/>
          </w:rPr>
          <w:t>9.2.2.x2</w:t>
        </w:r>
        <w:r w:rsidRPr="00AC628F">
          <w:rPr>
            <w:rFonts w:ascii="Arial" w:hAnsi="Arial"/>
            <w:sz w:val="24"/>
            <w:lang w:eastAsia="en-GB"/>
          </w:rPr>
          <w:tab/>
          <w:t>Mobility Parameters Modification Range</w:t>
        </w:r>
        <w:bookmarkEnd w:id="2485"/>
      </w:ins>
    </w:p>
    <w:p w14:paraId="12F264B5" w14:textId="77777777" w:rsidR="00AF26FC" w:rsidRPr="00AC628F" w:rsidRDefault="00AF26FC" w:rsidP="00AF26FC">
      <w:pPr>
        <w:rPr>
          <w:ins w:id="2487" w:author="Author"/>
        </w:rPr>
      </w:pPr>
      <w:ins w:id="2488" w:author="Author">
        <w:r w:rsidRPr="00AC628F">
          <w:t xml:space="preserve">The </w:t>
        </w:r>
        <w:r w:rsidRPr="00AC628F">
          <w:rPr>
            <w:i/>
          </w:rPr>
          <w:t>Mobility Parameters Modification Range</w:t>
        </w:r>
        <w:r w:rsidRPr="00AC628F">
          <w:t xml:space="preserve"> IE contains the range of </w:t>
        </w:r>
        <w:r w:rsidRPr="00AC628F">
          <w:rPr>
            <w:i/>
          </w:rPr>
          <w:t>Handover Trigger Change</w:t>
        </w:r>
        <w:r w:rsidRPr="00AC628F">
          <w:t xml:space="preserve"> values permitted by the NG-RAN node</w:t>
        </w:r>
        <w:r w:rsidRPr="00AC628F">
          <w:rPr>
            <w:vertAlign w:val="subscript"/>
          </w:rPr>
          <w:t>2</w:t>
        </w:r>
        <w:r w:rsidRPr="00AC628F">
          <w:t xml:space="preserve"> at the moment the MOBILITY CHANGE FAILURE message is sent.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701"/>
        <w:gridCol w:w="1559"/>
        <w:gridCol w:w="2410"/>
      </w:tblGrid>
      <w:tr w:rsidR="00AF26FC" w:rsidRPr="00AC628F" w14:paraId="3C999845" w14:textId="77777777" w:rsidTr="000725F6">
        <w:trPr>
          <w:jc w:val="center"/>
          <w:ins w:id="2489" w:author="Autho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E2308" w14:textId="77777777" w:rsidR="00AF26FC" w:rsidRPr="00AC628F" w:rsidRDefault="00AF26FC" w:rsidP="000725F6">
            <w:pPr>
              <w:keepNext/>
              <w:keepLines/>
              <w:spacing w:after="0"/>
              <w:jc w:val="center"/>
              <w:rPr>
                <w:ins w:id="2490" w:author="Author"/>
                <w:rFonts w:ascii="Arial" w:hAnsi="Arial"/>
                <w:b/>
                <w:sz w:val="18"/>
                <w:lang w:eastAsia="fr-FR"/>
              </w:rPr>
            </w:pPr>
            <w:ins w:id="2491" w:author="Author">
              <w:r w:rsidRPr="00AC628F">
                <w:rPr>
                  <w:rFonts w:ascii="Arial" w:hAnsi="Arial"/>
                  <w:b/>
                  <w:sz w:val="18"/>
                  <w:lang w:eastAsia="fr-FR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2DB59" w14:textId="77777777" w:rsidR="00AF26FC" w:rsidRPr="00AC628F" w:rsidRDefault="00AF26FC" w:rsidP="000725F6">
            <w:pPr>
              <w:keepNext/>
              <w:keepLines/>
              <w:spacing w:after="0"/>
              <w:jc w:val="center"/>
              <w:rPr>
                <w:ins w:id="2492" w:author="Author"/>
                <w:rFonts w:ascii="Arial" w:hAnsi="Arial"/>
                <w:b/>
                <w:sz w:val="18"/>
                <w:lang w:eastAsia="fr-FR"/>
              </w:rPr>
            </w:pPr>
            <w:ins w:id="2493" w:author="Author">
              <w:r w:rsidRPr="00AC628F">
                <w:rPr>
                  <w:rFonts w:ascii="Arial" w:hAnsi="Arial"/>
                  <w:b/>
                  <w:sz w:val="18"/>
                  <w:lang w:eastAsia="fr-FR"/>
                </w:rPr>
                <w:t>Presence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5BF78" w14:textId="77777777" w:rsidR="00AF26FC" w:rsidRPr="00AC628F" w:rsidRDefault="00AF26FC" w:rsidP="000725F6">
            <w:pPr>
              <w:keepNext/>
              <w:keepLines/>
              <w:spacing w:after="0"/>
              <w:jc w:val="center"/>
              <w:rPr>
                <w:ins w:id="2494" w:author="Author"/>
                <w:rFonts w:ascii="Arial" w:hAnsi="Arial"/>
                <w:b/>
                <w:sz w:val="18"/>
                <w:lang w:eastAsia="fr-FR"/>
              </w:rPr>
            </w:pPr>
            <w:ins w:id="2495" w:author="Author">
              <w:r w:rsidRPr="00AC628F">
                <w:rPr>
                  <w:rFonts w:ascii="Arial" w:hAnsi="Arial"/>
                  <w:b/>
                  <w:sz w:val="18"/>
                  <w:lang w:eastAsia="fr-FR"/>
                </w:rPr>
                <w:t>Range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F4C24" w14:textId="77777777" w:rsidR="00AF26FC" w:rsidRPr="00AC628F" w:rsidRDefault="00AF26FC" w:rsidP="000725F6">
            <w:pPr>
              <w:keepNext/>
              <w:keepLines/>
              <w:spacing w:after="0"/>
              <w:jc w:val="center"/>
              <w:rPr>
                <w:ins w:id="2496" w:author="Author"/>
                <w:rFonts w:ascii="Arial" w:hAnsi="Arial"/>
                <w:b/>
                <w:sz w:val="18"/>
                <w:lang w:eastAsia="fr-FR"/>
              </w:rPr>
            </w:pPr>
            <w:ins w:id="2497" w:author="Author">
              <w:r w:rsidRPr="00AC628F">
                <w:rPr>
                  <w:rFonts w:ascii="Arial" w:hAnsi="Arial"/>
                  <w:b/>
                  <w:sz w:val="18"/>
                  <w:lang w:eastAsia="fr-FR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8C9FC" w14:textId="77777777" w:rsidR="00AF26FC" w:rsidRPr="00AC628F" w:rsidRDefault="00AF26FC" w:rsidP="000725F6">
            <w:pPr>
              <w:keepNext/>
              <w:keepLines/>
              <w:spacing w:after="0"/>
              <w:jc w:val="center"/>
              <w:rPr>
                <w:ins w:id="2498" w:author="Author"/>
                <w:rFonts w:ascii="Arial" w:hAnsi="Arial"/>
                <w:b/>
                <w:sz w:val="18"/>
                <w:lang w:eastAsia="fr-FR"/>
              </w:rPr>
            </w:pPr>
            <w:ins w:id="2499" w:author="Author">
              <w:r w:rsidRPr="00AC628F">
                <w:rPr>
                  <w:rFonts w:ascii="Arial" w:hAnsi="Arial"/>
                  <w:b/>
                  <w:sz w:val="18"/>
                  <w:lang w:eastAsia="fr-FR"/>
                </w:rPr>
                <w:t>Semantics description</w:t>
              </w:r>
            </w:ins>
          </w:p>
        </w:tc>
      </w:tr>
      <w:tr w:rsidR="00AF26FC" w:rsidRPr="00AC628F" w14:paraId="4ADA9F78" w14:textId="77777777" w:rsidTr="000725F6">
        <w:trPr>
          <w:jc w:val="center"/>
          <w:ins w:id="2500" w:author="Autho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37318" w14:textId="77777777" w:rsidR="00AF26FC" w:rsidRPr="00AC628F" w:rsidRDefault="00AF26FC" w:rsidP="000725F6">
            <w:pPr>
              <w:keepNext/>
              <w:keepLines/>
              <w:spacing w:after="0"/>
              <w:rPr>
                <w:ins w:id="2501" w:author="Author"/>
                <w:rFonts w:ascii="Arial" w:hAnsi="Arial"/>
                <w:sz w:val="18"/>
                <w:lang w:eastAsia="ja-JP"/>
              </w:rPr>
            </w:pPr>
            <w:bookmarkStart w:id="2502" w:name="OLE_LINK17"/>
            <w:ins w:id="2503" w:author="Author">
              <w:r w:rsidRPr="00AC628F">
                <w:rPr>
                  <w:rFonts w:ascii="Arial" w:hAnsi="Arial"/>
                  <w:sz w:val="18"/>
                  <w:lang w:eastAsia="ja-JP"/>
                </w:rPr>
                <w:t>Handover Trigger Change Lower Limit</w:t>
              </w:r>
              <w:bookmarkEnd w:id="2502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34C5D" w14:textId="77777777" w:rsidR="00AF26FC" w:rsidRPr="00AC628F" w:rsidRDefault="00AF26FC" w:rsidP="000725F6">
            <w:pPr>
              <w:keepNext/>
              <w:keepLines/>
              <w:spacing w:after="0"/>
              <w:rPr>
                <w:ins w:id="2504" w:author="Author"/>
                <w:rFonts w:ascii="Arial" w:hAnsi="Arial"/>
                <w:sz w:val="18"/>
                <w:lang w:eastAsia="ja-JP"/>
              </w:rPr>
            </w:pPr>
            <w:ins w:id="2505" w:author="Author">
              <w:r w:rsidRPr="00AC628F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744F" w14:textId="77777777" w:rsidR="00AF26FC" w:rsidRPr="00AC628F" w:rsidRDefault="00AF26FC" w:rsidP="000725F6">
            <w:pPr>
              <w:keepNext/>
              <w:keepLines/>
              <w:spacing w:after="0"/>
              <w:rPr>
                <w:ins w:id="2506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BE373" w14:textId="77777777" w:rsidR="00AF26FC" w:rsidRPr="00AC628F" w:rsidRDefault="00AF26FC" w:rsidP="000725F6">
            <w:pPr>
              <w:keepNext/>
              <w:keepLines/>
              <w:spacing w:after="0"/>
              <w:rPr>
                <w:ins w:id="2507" w:author="Author"/>
                <w:rFonts w:ascii="Arial" w:hAnsi="Arial"/>
                <w:sz w:val="18"/>
                <w:lang w:eastAsia="ja-JP"/>
              </w:rPr>
            </w:pPr>
            <w:ins w:id="2508" w:author="Author">
              <w:r w:rsidRPr="00AC628F">
                <w:rPr>
                  <w:rFonts w:ascii="Arial" w:hAnsi="Arial"/>
                  <w:sz w:val="18"/>
                  <w:lang w:eastAsia="ja-JP"/>
                </w:rPr>
                <w:t>INTEGER (-20..20)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18A11" w14:textId="77777777" w:rsidR="00AF26FC" w:rsidRPr="00AC628F" w:rsidRDefault="00AF26FC" w:rsidP="000725F6">
            <w:pPr>
              <w:keepNext/>
              <w:keepLines/>
              <w:spacing w:after="0"/>
              <w:rPr>
                <w:ins w:id="2509" w:author="Author"/>
                <w:rFonts w:ascii="Arial" w:hAnsi="Arial"/>
                <w:sz w:val="18"/>
                <w:lang w:eastAsia="ja-JP"/>
              </w:rPr>
            </w:pPr>
            <w:ins w:id="2510" w:author="Author">
              <w:r w:rsidRPr="00AC628F">
                <w:rPr>
                  <w:rFonts w:ascii="Arial" w:hAnsi="Arial"/>
                  <w:sz w:val="18"/>
                  <w:lang w:eastAsia="ja-JP"/>
                </w:rPr>
                <w:t xml:space="preserve">The actual value is IE value * 0.5 </w:t>
              </w:r>
              <w:proofErr w:type="spellStart"/>
              <w:r w:rsidRPr="00AC628F">
                <w:rPr>
                  <w:rFonts w:ascii="Arial" w:hAnsi="Arial"/>
                  <w:sz w:val="18"/>
                  <w:lang w:eastAsia="ja-JP"/>
                </w:rPr>
                <w:t>dB.</w:t>
              </w:r>
              <w:proofErr w:type="spellEnd"/>
            </w:ins>
          </w:p>
        </w:tc>
      </w:tr>
      <w:tr w:rsidR="00AF26FC" w:rsidRPr="00AC628F" w14:paraId="602080FB" w14:textId="77777777" w:rsidTr="000725F6">
        <w:trPr>
          <w:jc w:val="center"/>
          <w:ins w:id="2511" w:author="Autho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48AA5" w14:textId="77777777" w:rsidR="00AF26FC" w:rsidRPr="00AC628F" w:rsidRDefault="00AF26FC" w:rsidP="000725F6">
            <w:pPr>
              <w:keepNext/>
              <w:keepLines/>
              <w:spacing w:after="0"/>
              <w:rPr>
                <w:ins w:id="2512" w:author="Author"/>
                <w:rFonts w:ascii="Arial" w:hAnsi="Arial"/>
                <w:sz w:val="18"/>
                <w:lang w:eastAsia="ja-JP"/>
              </w:rPr>
            </w:pPr>
            <w:ins w:id="2513" w:author="Author">
              <w:r w:rsidRPr="00AC628F">
                <w:rPr>
                  <w:rFonts w:ascii="Arial" w:hAnsi="Arial"/>
                  <w:sz w:val="18"/>
                  <w:lang w:eastAsia="ja-JP"/>
                </w:rPr>
                <w:t>Handover Trigger Change Upper Limit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7C3CB" w14:textId="77777777" w:rsidR="00AF26FC" w:rsidRPr="00AC628F" w:rsidRDefault="00AF26FC" w:rsidP="000725F6">
            <w:pPr>
              <w:keepNext/>
              <w:keepLines/>
              <w:spacing w:after="0"/>
              <w:rPr>
                <w:ins w:id="2514" w:author="Author"/>
                <w:rFonts w:ascii="Arial" w:hAnsi="Arial"/>
                <w:sz w:val="18"/>
                <w:lang w:eastAsia="ja-JP"/>
              </w:rPr>
            </w:pPr>
            <w:ins w:id="2515" w:author="Author">
              <w:r w:rsidRPr="00AC628F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1325" w14:textId="77777777" w:rsidR="00AF26FC" w:rsidRPr="00AC628F" w:rsidRDefault="00AF26FC" w:rsidP="000725F6">
            <w:pPr>
              <w:keepNext/>
              <w:keepLines/>
              <w:spacing w:after="0"/>
              <w:rPr>
                <w:ins w:id="2516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E4876" w14:textId="77777777" w:rsidR="00AF26FC" w:rsidRPr="00AC628F" w:rsidRDefault="00AF26FC" w:rsidP="000725F6">
            <w:pPr>
              <w:keepNext/>
              <w:keepLines/>
              <w:spacing w:after="0"/>
              <w:rPr>
                <w:ins w:id="2517" w:author="Author"/>
                <w:rFonts w:ascii="Arial" w:hAnsi="Arial"/>
                <w:sz w:val="18"/>
                <w:lang w:eastAsia="ja-JP"/>
              </w:rPr>
            </w:pPr>
            <w:ins w:id="2518" w:author="Author">
              <w:r w:rsidRPr="00AC628F">
                <w:rPr>
                  <w:rFonts w:ascii="Arial" w:hAnsi="Arial"/>
                  <w:sz w:val="18"/>
                  <w:lang w:eastAsia="ja-JP"/>
                </w:rPr>
                <w:t>INTEGER (-20..20)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E9E6D" w14:textId="77777777" w:rsidR="00AF26FC" w:rsidRPr="00AC628F" w:rsidRDefault="00AF26FC" w:rsidP="000725F6">
            <w:pPr>
              <w:keepNext/>
              <w:keepLines/>
              <w:spacing w:after="0"/>
              <w:rPr>
                <w:ins w:id="2519" w:author="Author"/>
                <w:rFonts w:ascii="Arial" w:hAnsi="Arial"/>
                <w:sz w:val="18"/>
                <w:lang w:eastAsia="ja-JP"/>
              </w:rPr>
            </w:pPr>
            <w:ins w:id="2520" w:author="Author">
              <w:r w:rsidRPr="00AC628F">
                <w:rPr>
                  <w:rFonts w:ascii="Arial" w:hAnsi="Arial"/>
                  <w:sz w:val="18"/>
                  <w:lang w:eastAsia="ja-JP"/>
                </w:rPr>
                <w:t xml:space="preserve">The actual value is IE value * 0.5 </w:t>
              </w:r>
              <w:proofErr w:type="spellStart"/>
              <w:r w:rsidRPr="00AC628F">
                <w:rPr>
                  <w:rFonts w:ascii="Arial" w:hAnsi="Arial"/>
                  <w:sz w:val="18"/>
                  <w:lang w:eastAsia="ja-JP"/>
                </w:rPr>
                <w:t>dB.</w:t>
              </w:r>
              <w:proofErr w:type="spellEnd"/>
            </w:ins>
          </w:p>
        </w:tc>
      </w:tr>
    </w:tbl>
    <w:p w14:paraId="5A00FEAA" w14:textId="77777777" w:rsidR="00AF26FC" w:rsidRPr="00AC628F" w:rsidRDefault="00AF26FC" w:rsidP="00AF26FC">
      <w:pPr>
        <w:rPr>
          <w:ins w:id="2521" w:author="Author"/>
        </w:rPr>
      </w:pPr>
    </w:p>
    <w:p w14:paraId="7336A5A8" w14:textId="77777777" w:rsidR="00AF26FC" w:rsidRPr="007C4175" w:rsidRDefault="00AF26FC" w:rsidP="00AF26FC">
      <w:pPr>
        <w:rPr>
          <w:lang w:eastAsia="zh-CN"/>
        </w:rPr>
      </w:pPr>
    </w:p>
    <w:p w14:paraId="127E1F6F" w14:textId="77777777" w:rsidR="00AF26FC" w:rsidRPr="0065428E" w:rsidRDefault="00AF26FC" w:rsidP="00AF26FC">
      <w:pPr>
        <w:rPr>
          <w:rFonts w:eastAsia="Malgun Gothic"/>
          <w:lang w:val="en-US" w:eastAsia="ko-KR"/>
        </w:rPr>
      </w:pPr>
      <w:r w:rsidRPr="00B10515">
        <w:rPr>
          <w:rFonts w:eastAsia="Malgun Gothic" w:hint="eastAsia"/>
          <w:lang w:eastAsia="ko-KR"/>
        </w:rPr>
        <w:t xml:space="preserve">============ End of </w:t>
      </w:r>
      <w:r>
        <w:rPr>
          <w:rFonts w:eastAsia="Malgun Gothic"/>
          <w:lang w:eastAsia="ko-KR"/>
        </w:rPr>
        <w:t>7</w:t>
      </w:r>
      <w:r w:rsidRPr="00815967">
        <w:rPr>
          <w:rFonts w:eastAsia="Malgun Gothic"/>
          <w:vertAlign w:val="superscript"/>
          <w:lang w:eastAsia="ko-KR"/>
        </w:rPr>
        <w:t>th</w:t>
      </w:r>
      <w:r w:rsidRPr="00452D22">
        <w:rPr>
          <w:rFonts w:hint="eastAsia"/>
          <w:lang w:eastAsia="zh-CN"/>
        </w:rPr>
        <w:t xml:space="preserve"> </w:t>
      </w:r>
      <w:r w:rsidRPr="00B10515">
        <w:rPr>
          <w:rFonts w:eastAsia="Malgun Gothic" w:hint="eastAsia"/>
          <w:lang w:eastAsia="ko-KR"/>
        </w:rPr>
        <w:t>change ==============</w:t>
      </w:r>
    </w:p>
    <w:p w14:paraId="0B88B37A" w14:textId="77777777" w:rsidR="00AF26FC" w:rsidRDefault="00AF26FC" w:rsidP="00AF26FC">
      <w:pPr>
        <w:rPr>
          <w:lang w:eastAsia="zh-CN"/>
        </w:rPr>
      </w:pPr>
    </w:p>
    <w:p w14:paraId="165A141B" w14:textId="77777777" w:rsidR="00AF26FC" w:rsidRDefault="00AF26FC" w:rsidP="00AF26FC">
      <w:pPr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 w:hint="eastAsia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 xml:space="preserve">ASN.1 </w:t>
      </w:r>
      <w:r w:rsidRPr="00F7478E">
        <w:rPr>
          <w:rFonts w:eastAsia="Malgun Gothic" w:hint="eastAsia"/>
          <w:lang w:eastAsia="ko-KR"/>
        </w:rPr>
        <w:t>change ==============</w:t>
      </w:r>
    </w:p>
    <w:p w14:paraId="18C21FE9" w14:textId="77777777" w:rsidR="00AF26FC" w:rsidRPr="00FD0425" w:rsidRDefault="00AF26FC" w:rsidP="00AF26FC">
      <w:pPr>
        <w:pStyle w:val="Heading3"/>
      </w:pPr>
      <w:r w:rsidRPr="00FD0425">
        <w:t>9.3.3</w:t>
      </w:r>
      <w:r w:rsidRPr="00FD0425">
        <w:tab/>
        <w:t>Elementary Procedure Definitions</w:t>
      </w:r>
    </w:p>
    <w:p w14:paraId="6A4EE7C9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01F086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193017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FACBB6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Elementary Procedure definitions</w:t>
      </w:r>
    </w:p>
    <w:p w14:paraId="109E31A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FE4190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CA10C52" w14:textId="77777777" w:rsidR="00AF26FC" w:rsidRPr="00FD0425" w:rsidRDefault="00AF26FC" w:rsidP="00AF26FC">
      <w:pPr>
        <w:pStyle w:val="PL"/>
        <w:rPr>
          <w:snapToGrid w:val="0"/>
        </w:rPr>
      </w:pPr>
    </w:p>
    <w:p w14:paraId="1962530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XnAP-PDU-Descriptions {</w:t>
      </w:r>
    </w:p>
    <w:p w14:paraId="6C18C21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0CDB825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xnap-PDU-Descriptions (0) }</w:t>
      </w:r>
    </w:p>
    <w:p w14:paraId="5C24193F" w14:textId="77777777" w:rsidR="00AF26FC" w:rsidRPr="00FD0425" w:rsidRDefault="00AF26FC" w:rsidP="00AF26FC">
      <w:pPr>
        <w:pStyle w:val="PL"/>
        <w:rPr>
          <w:snapToGrid w:val="0"/>
        </w:rPr>
      </w:pPr>
    </w:p>
    <w:p w14:paraId="6FE9775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6A93AB81" w14:textId="77777777" w:rsidR="00AF26FC" w:rsidRPr="00FD0425" w:rsidRDefault="00AF26FC" w:rsidP="00AF26FC">
      <w:pPr>
        <w:pStyle w:val="PL"/>
        <w:rPr>
          <w:snapToGrid w:val="0"/>
        </w:rPr>
      </w:pPr>
    </w:p>
    <w:p w14:paraId="3E27538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05BCF9FB" w14:textId="77777777" w:rsidR="00AF26FC" w:rsidRPr="00FD0425" w:rsidRDefault="00AF26FC" w:rsidP="00AF26FC">
      <w:pPr>
        <w:pStyle w:val="PL"/>
        <w:rPr>
          <w:snapToGrid w:val="0"/>
        </w:rPr>
      </w:pPr>
    </w:p>
    <w:p w14:paraId="3DCEB6A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E42CFE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42FC96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584F775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BA26AD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0EAC92D" w14:textId="77777777" w:rsidR="00AF26FC" w:rsidRPr="00FD0425" w:rsidRDefault="00AF26FC" w:rsidP="00AF26FC">
      <w:pPr>
        <w:pStyle w:val="PL"/>
        <w:rPr>
          <w:snapToGrid w:val="0"/>
        </w:rPr>
      </w:pPr>
    </w:p>
    <w:p w14:paraId="6A34870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7C2C326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4695F7E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</w:p>
    <w:p w14:paraId="02551199" w14:textId="77777777" w:rsidR="00AF26FC" w:rsidRPr="00FD0425" w:rsidRDefault="00AF26FC" w:rsidP="00AF26FC">
      <w:pPr>
        <w:pStyle w:val="PL"/>
        <w:rPr>
          <w:snapToGrid w:val="0"/>
        </w:rPr>
      </w:pPr>
    </w:p>
    <w:p w14:paraId="1490CD8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1229C808" w14:textId="77777777" w:rsidR="00AF26FC" w:rsidRPr="00FD0425" w:rsidRDefault="00AF26FC" w:rsidP="00AF26FC">
      <w:pPr>
        <w:pStyle w:val="PL"/>
        <w:rPr>
          <w:snapToGrid w:val="0"/>
        </w:rPr>
      </w:pPr>
    </w:p>
    <w:p w14:paraId="67EB9B6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HandoverRequest,</w:t>
      </w:r>
    </w:p>
    <w:p w14:paraId="54B640C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HandoverRequestAcknowledge,</w:t>
      </w:r>
    </w:p>
    <w:p w14:paraId="6EDFAAC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HandoverPreparationFailure,</w:t>
      </w:r>
    </w:p>
    <w:p w14:paraId="15A816C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SNStatusTransfer,</w:t>
      </w:r>
    </w:p>
    <w:p w14:paraId="6C7F5D0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UEContextRelease,</w:t>
      </w:r>
    </w:p>
    <w:p w14:paraId="6D21F73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HandoverCancel,</w:t>
      </w:r>
    </w:p>
    <w:p w14:paraId="4B14FE9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NotificationControlIndication,</w:t>
      </w:r>
    </w:p>
    <w:p w14:paraId="7F79024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RANPaging,</w:t>
      </w:r>
    </w:p>
    <w:p w14:paraId="6059934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RetrieveUEContextRequest,</w:t>
      </w:r>
    </w:p>
    <w:p w14:paraId="6773958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RetrieveUEContextResponse,</w:t>
      </w:r>
    </w:p>
    <w:p w14:paraId="583B751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RetrieveUEContextFailure,</w:t>
      </w:r>
    </w:p>
    <w:p w14:paraId="7C07DD8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XnUAddressIndication,</w:t>
      </w:r>
    </w:p>
    <w:p w14:paraId="54CA6CA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SecondaryRATDataUsageReport,</w:t>
      </w:r>
    </w:p>
    <w:p w14:paraId="74B6BF4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SNodeAdditionRequest,</w:t>
      </w:r>
    </w:p>
    <w:p w14:paraId="21D599C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SNodeAdditionRequestAcknowledge,</w:t>
      </w:r>
    </w:p>
    <w:p w14:paraId="1A79591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SNodeAdditionRequestReject,</w:t>
      </w:r>
    </w:p>
    <w:p w14:paraId="3C5C5DA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SNodeReconfigurationComplete,</w:t>
      </w:r>
    </w:p>
    <w:p w14:paraId="3E81279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SNodeModificationRequest,</w:t>
      </w:r>
    </w:p>
    <w:p w14:paraId="7BD8522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SNodeModificationRequestAcknowledge,</w:t>
      </w:r>
    </w:p>
    <w:p w14:paraId="34D45F8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SNodeModificationRequestReject,</w:t>
      </w:r>
    </w:p>
    <w:p w14:paraId="5261DB9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SNodeModificationRequired,</w:t>
      </w:r>
    </w:p>
    <w:p w14:paraId="0F3315D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SNodeModificationConfirm,</w:t>
      </w:r>
    </w:p>
    <w:p w14:paraId="35DA947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SNodeModificationRefuse,</w:t>
      </w:r>
    </w:p>
    <w:p w14:paraId="1D7EFA5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SNodeReleaseRequest,</w:t>
      </w:r>
    </w:p>
    <w:p w14:paraId="2B55C1C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SNodeReleaseRequestAcknowledge,</w:t>
      </w:r>
    </w:p>
    <w:p w14:paraId="13F7CCA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SNodeReleaseReject,</w:t>
      </w:r>
    </w:p>
    <w:p w14:paraId="247308F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SNodeReleaseRequired,</w:t>
      </w:r>
    </w:p>
    <w:p w14:paraId="6C2B036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SNodeReleaseConfirm,</w:t>
      </w:r>
    </w:p>
    <w:p w14:paraId="492F72C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SNodeCounterCheckRequest,</w:t>
      </w:r>
    </w:p>
    <w:p w14:paraId="3C53BBE0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SNodeChangeRequired,</w:t>
      </w:r>
    </w:p>
    <w:p w14:paraId="735B49F4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SNodeChangeConfirm,</w:t>
      </w:r>
    </w:p>
    <w:p w14:paraId="1030FDB8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SNodeChangeRefuse,</w:t>
      </w:r>
    </w:p>
    <w:p w14:paraId="42823AD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RRCTransfer,</w:t>
      </w:r>
    </w:p>
    <w:p w14:paraId="1918DA8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XnRemovalRequest,</w:t>
      </w:r>
    </w:p>
    <w:p w14:paraId="6984F16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XnRemovalResponse,</w:t>
      </w:r>
    </w:p>
    <w:p w14:paraId="2C2E776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XnRemovalFailure,</w:t>
      </w:r>
    </w:p>
    <w:p w14:paraId="0DA87D7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XnSetupRequest,</w:t>
      </w:r>
    </w:p>
    <w:p w14:paraId="13E23B8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XnSetupResponse,</w:t>
      </w:r>
    </w:p>
    <w:p w14:paraId="6911DF0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XnSetupFailure,</w:t>
      </w:r>
    </w:p>
    <w:p w14:paraId="6DA6634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NGRANNodeConfigurationUpdate,</w:t>
      </w:r>
    </w:p>
    <w:p w14:paraId="233BF3D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NGRANNodeConfigurationUpdateAcknowledge,</w:t>
      </w:r>
    </w:p>
    <w:p w14:paraId="4E07210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NGRANNodeConfigurationUpdateFailure,</w:t>
      </w:r>
    </w:p>
    <w:p w14:paraId="0289F44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E-UTRA-NR-CellResourceCoordinationRequest,</w:t>
      </w:r>
    </w:p>
    <w:p w14:paraId="016D74F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E-UTRA-NR-CellResourceCoordinationResponse,</w:t>
      </w:r>
    </w:p>
    <w:p w14:paraId="5F2C85B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ActivityNotification,</w:t>
      </w:r>
    </w:p>
    <w:p w14:paraId="4A129C7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CellActivationRequest,</w:t>
      </w:r>
    </w:p>
    <w:p w14:paraId="470A141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CellActivationResponse,</w:t>
      </w:r>
    </w:p>
    <w:p w14:paraId="68B0B3E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CellActivationFailure,</w:t>
      </w:r>
    </w:p>
    <w:p w14:paraId="5DF29C0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ResetRequest,</w:t>
      </w:r>
    </w:p>
    <w:p w14:paraId="3F59979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ResetResponse,</w:t>
      </w:r>
    </w:p>
    <w:p w14:paraId="6B19087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ErrorIndication,</w:t>
      </w:r>
    </w:p>
    <w:p w14:paraId="3A65C4A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PrivateMessage,</w:t>
      </w:r>
    </w:p>
    <w:p w14:paraId="6D36CA6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DeactivateTrace,</w:t>
      </w:r>
    </w:p>
    <w:p w14:paraId="6A00D6E5" w14:textId="77777777" w:rsidR="00AF26FC" w:rsidRPr="00F35F02" w:rsidRDefault="00AF26FC" w:rsidP="00AF26FC">
      <w:pPr>
        <w:pStyle w:val="PL"/>
        <w:rPr>
          <w:ins w:id="2522" w:author="Author"/>
          <w:snapToGrid w:val="0"/>
        </w:rPr>
      </w:pPr>
      <w:r w:rsidRPr="00FD0425">
        <w:rPr>
          <w:snapToGrid w:val="0"/>
        </w:rPr>
        <w:tab/>
        <w:t>TraceStart</w:t>
      </w:r>
      <w:ins w:id="2523" w:author="Author">
        <w:r w:rsidRPr="00F35F02">
          <w:rPr>
            <w:snapToGrid w:val="0"/>
          </w:rPr>
          <w:t>,</w:t>
        </w:r>
      </w:ins>
    </w:p>
    <w:p w14:paraId="3D40EFA0" w14:textId="77777777" w:rsidR="00AF26FC" w:rsidRPr="00F35F02" w:rsidRDefault="00AF26FC" w:rsidP="00AF26FC">
      <w:pPr>
        <w:pStyle w:val="PL"/>
        <w:rPr>
          <w:ins w:id="2524" w:author="Author"/>
          <w:snapToGrid w:val="0"/>
        </w:rPr>
      </w:pPr>
      <w:ins w:id="2525" w:author="Author">
        <w:r>
          <w:rPr>
            <w:snapToGrid w:val="0"/>
          </w:rPr>
          <w:t xml:space="preserve">    </w:t>
        </w:r>
        <w:r w:rsidRPr="00F35F02">
          <w:rPr>
            <w:snapToGrid w:val="0"/>
          </w:rPr>
          <w:t>FailureIndication,</w:t>
        </w:r>
      </w:ins>
    </w:p>
    <w:p w14:paraId="7F359E32" w14:textId="77777777" w:rsidR="00AF26FC" w:rsidRDefault="00AF26FC" w:rsidP="00AF26FC">
      <w:pPr>
        <w:pStyle w:val="PL"/>
        <w:ind w:firstLine="384"/>
        <w:rPr>
          <w:ins w:id="2526" w:author="Author"/>
          <w:snapToGrid w:val="0"/>
        </w:rPr>
      </w:pPr>
      <w:ins w:id="2527" w:author="Author">
        <w:r w:rsidRPr="00F35F02">
          <w:rPr>
            <w:snapToGrid w:val="0"/>
          </w:rPr>
          <w:t>HandoverReport</w:t>
        </w:r>
        <w:r>
          <w:rPr>
            <w:snapToGrid w:val="0"/>
          </w:rPr>
          <w:t>,</w:t>
        </w:r>
      </w:ins>
    </w:p>
    <w:p w14:paraId="4702D289" w14:textId="77777777" w:rsidR="00AF26FC" w:rsidRPr="00F35F02" w:rsidRDefault="00AF26FC" w:rsidP="00AF26FC">
      <w:pPr>
        <w:pStyle w:val="PL"/>
        <w:ind w:firstLine="384"/>
        <w:rPr>
          <w:ins w:id="2528" w:author="Author"/>
          <w:snapToGrid w:val="0"/>
        </w:rPr>
      </w:pPr>
      <w:proofErr w:type="spellStart"/>
      <w:ins w:id="2529" w:author="Author">
        <w:r w:rsidRPr="00F35F02">
          <w:rPr>
            <w:noProof w:val="0"/>
            <w:snapToGrid w:val="0"/>
          </w:rPr>
          <w:t>ResourceStatusRequest</w:t>
        </w:r>
        <w:proofErr w:type="spellEnd"/>
        <w:r w:rsidRPr="00F35F02">
          <w:rPr>
            <w:noProof w:val="0"/>
            <w:snapToGrid w:val="0"/>
          </w:rPr>
          <w:t>,</w:t>
        </w:r>
      </w:ins>
    </w:p>
    <w:p w14:paraId="52539AAD" w14:textId="77777777" w:rsidR="00AF26FC" w:rsidRPr="00F35F02" w:rsidRDefault="00AF26FC" w:rsidP="00AF26FC">
      <w:pPr>
        <w:pStyle w:val="PL"/>
        <w:ind w:firstLine="384"/>
        <w:rPr>
          <w:ins w:id="2530" w:author="Author"/>
          <w:noProof w:val="0"/>
          <w:snapToGrid w:val="0"/>
          <w:lang w:eastAsia="zh-CN"/>
        </w:rPr>
      </w:pPr>
      <w:proofErr w:type="spellStart"/>
      <w:ins w:id="2531" w:author="Author">
        <w:r w:rsidRPr="00F35F02">
          <w:rPr>
            <w:noProof w:val="0"/>
            <w:snapToGrid w:val="0"/>
          </w:rPr>
          <w:t>ResourceStatus</w:t>
        </w:r>
        <w:r w:rsidRPr="00F35F02">
          <w:rPr>
            <w:noProof w:val="0"/>
            <w:snapToGrid w:val="0"/>
            <w:lang w:eastAsia="zh-CN"/>
          </w:rPr>
          <w:t>Response</w:t>
        </w:r>
        <w:proofErr w:type="spellEnd"/>
        <w:r w:rsidRPr="00F35F02">
          <w:rPr>
            <w:noProof w:val="0"/>
            <w:snapToGrid w:val="0"/>
            <w:lang w:eastAsia="zh-CN"/>
          </w:rPr>
          <w:t>,</w:t>
        </w:r>
      </w:ins>
    </w:p>
    <w:p w14:paraId="6C61AE92" w14:textId="77777777" w:rsidR="00AF26FC" w:rsidRPr="00F35F02" w:rsidRDefault="00AF26FC" w:rsidP="00AF26FC">
      <w:pPr>
        <w:pStyle w:val="PL"/>
        <w:ind w:firstLine="384"/>
        <w:rPr>
          <w:ins w:id="2532" w:author="Author"/>
          <w:noProof w:val="0"/>
          <w:snapToGrid w:val="0"/>
        </w:rPr>
      </w:pPr>
      <w:proofErr w:type="spellStart"/>
      <w:ins w:id="2533" w:author="Author">
        <w:r w:rsidRPr="00F35F02">
          <w:rPr>
            <w:noProof w:val="0"/>
            <w:snapToGrid w:val="0"/>
          </w:rPr>
          <w:t>ResourceStatusFailure</w:t>
        </w:r>
        <w:proofErr w:type="spellEnd"/>
        <w:r w:rsidRPr="00F35F02">
          <w:rPr>
            <w:noProof w:val="0"/>
            <w:snapToGrid w:val="0"/>
          </w:rPr>
          <w:t>,</w:t>
        </w:r>
      </w:ins>
    </w:p>
    <w:p w14:paraId="7A72FB11" w14:textId="77777777" w:rsidR="00AF26FC" w:rsidRDefault="00AF26FC" w:rsidP="00AF26FC">
      <w:pPr>
        <w:pStyle w:val="PL"/>
        <w:rPr>
          <w:ins w:id="2534" w:author="Author"/>
          <w:noProof w:val="0"/>
          <w:snapToGrid w:val="0"/>
        </w:rPr>
      </w:pPr>
      <w:ins w:id="2535" w:author="Author">
        <w:r>
          <w:rPr>
            <w:noProof w:val="0"/>
            <w:snapToGrid w:val="0"/>
          </w:rPr>
          <w:tab/>
        </w:r>
        <w:proofErr w:type="spellStart"/>
        <w:r w:rsidRPr="00F35F02">
          <w:rPr>
            <w:noProof w:val="0"/>
            <w:snapToGrid w:val="0"/>
          </w:rPr>
          <w:t>ResourceStatusUpdate</w:t>
        </w:r>
        <w:proofErr w:type="spellEnd"/>
        <w:r>
          <w:rPr>
            <w:noProof w:val="0"/>
            <w:snapToGrid w:val="0"/>
          </w:rPr>
          <w:t>,</w:t>
        </w:r>
      </w:ins>
    </w:p>
    <w:p w14:paraId="2816A7E6" w14:textId="77777777" w:rsidR="00AF26FC" w:rsidRPr="00F35F02" w:rsidRDefault="00AF26FC" w:rsidP="00AF26FC">
      <w:pPr>
        <w:pStyle w:val="PL"/>
        <w:ind w:firstLine="384"/>
        <w:rPr>
          <w:ins w:id="2536" w:author="Author"/>
          <w:snapToGrid w:val="0"/>
        </w:rPr>
      </w:pPr>
      <w:proofErr w:type="spellStart"/>
      <w:ins w:id="2537" w:author="Author">
        <w:r>
          <w:rPr>
            <w:noProof w:val="0"/>
            <w:snapToGrid w:val="0"/>
          </w:rPr>
          <w:t>MobilityChange</w:t>
        </w:r>
        <w:r w:rsidRPr="00F35F02">
          <w:rPr>
            <w:noProof w:val="0"/>
            <w:snapToGrid w:val="0"/>
          </w:rPr>
          <w:t>Request</w:t>
        </w:r>
        <w:proofErr w:type="spellEnd"/>
        <w:r w:rsidRPr="00F35F02">
          <w:rPr>
            <w:noProof w:val="0"/>
            <w:snapToGrid w:val="0"/>
          </w:rPr>
          <w:t>,</w:t>
        </w:r>
      </w:ins>
    </w:p>
    <w:p w14:paraId="0833EB9D" w14:textId="77777777" w:rsidR="00AF26FC" w:rsidRPr="00F35F02" w:rsidRDefault="00AF26FC" w:rsidP="00AF26FC">
      <w:pPr>
        <w:pStyle w:val="PL"/>
        <w:ind w:firstLine="384"/>
        <w:rPr>
          <w:ins w:id="2538" w:author="Author"/>
          <w:noProof w:val="0"/>
          <w:snapToGrid w:val="0"/>
          <w:lang w:eastAsia="zh-CN"/>
        </w:rPr>
      </w:pPr>
      <w:proofErr w:type="spellStart"/>
      <w:ins w:id="2539" w:author="Author">
        <w:r>
          <w:rPr>
            <w:noProof w:val="0"/>
            <w:snapToGrid w:val="0"/>
          </w:rPr>
          <w:t>MobilityChange</w:t>
        </w:r>
        <w:r>
          <w:rPr>
            <w:noProof w:val="0"/>
            <w:snapToGrid w:val="0"/>
            <w:lang w:eastAsia="zh-CN"/>
          </w:rPr>
          <w:t>Acknowledge</w:t>
        </w:r>
        <w:proofErr w:type="spellEnd"/>
        <w:r w:rsidRPr="00F35F02">
          <w:rPr>
            <w:noProof w:val="0"/>
            <w:snapToGrid w:val="0"/>
            <w:lang w:eastAsia="zh-CN"/>
          </w:rPr>
          <w:t>,</w:t>
        </w:r>
      </w:ins>
    </w:p>
    <w:p w14:paraId="4AE29D55" w14:textId="77777777" w:rsidR="00AF26FC" w:rsidRDefault="00AF26FC" w:rsidP="00AF26FC">
      <w:pPr>
        <w:pStyle w:val="PL"/>
        <w:rPr>
          <w:ins w:id="2540" w:author="Author"/>
          <w:snapToGrid w:val="0"/>
          <w:lang w:eastAsia="zh-CN"/>
        </w:rPr>
      </w:pPr>
      <w:ins w:id="2541" w:author="Author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MobilityChange</w:t>
        </w:r>
        <w:r w:rsidRPr="00F35F02">
          <w:rPr>
            <w:noProof w:val="0"/>
            <w:snapToGrid w:val="0"/>
          </w:rPr>
          <w:t>Failure</w:t>
        </w:r>
        <w:proofErr w:type="spellEnd"/>
      </w:ins>
    </w:p>
    <w:p w14:paraId="72BAA1AA" w14:textId="77777777" w:rsidR="00AF26FC" w:rsidRDefault="00AF26FC" w:rsidP="00AF26FC">
      <w:pPr>
        <w:pStyle w:val="PL"/>
        <w:ind w:firstLine="384"/>
        <w:rPr>
          <w:ins w:id="2542" w:author="Author"/>
          <w:snapToGrid w:val="0"/>
          <w:lang w:eastAsia="zh-CN"/>
        </w:rPr>
      </w:pPr>
    </w:p>
    <w:p w14:paraId="7CD8E426" w14:textId="77777777" w:rsidR="00AF26FC" w:rsidRPr="00F35F02" w:rsidRDefault="00AF26FC" w:rsidP="00AF26FC">
      <w:pPr>
        <w:pStyle w:val="PL"/>
        <w:rPr>
          <w:ins w:id="2543" w:author="Author"/>
          <w:snapToGrid w:val="0"/>
        </w:rPr>
      </w:pPr>
    </w:p>
    <w:p w14:paraId="27B58D80" w14:textId="77777777" w:rsidR="00AF26FC" w:rsidRPr="00FD0425" w:rsidRDefault="00AF26FC" w:rsidP="00AF26FC">
      <w:pPr>
        <w:pStyle w:val="PL"/>
        <w:rPr>
          <w:snapToGrid w:val="0"/>
        </w:rPr>
      </w:pPr>
    </w:p>
    <w:p w14:paraId="7B023F8A" w14:textId="77777777" w:rsidR="00AF26FC" w:rsidRPr="00FD0425" w:rsidRDefault="00AF26FC" w:rsidP="00AF26FC">
      <w:pPr>
        <w:pStyle w:val="PL"/>
        <w:rPr>
          <w:snapToGrid w:val="0"/>
        </w:rPr>
      </w:pPr>
    </w:p>
    <w:p w14:paraId="204C7B6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FROM XnAP-PDU-Contents</w:t>
      </w:r>
    </w:p>
    <w:p w14:paraId="312627F5" w14:textId="77777777" w:rsidR="00AF26FC" w:rsidRPr="00FD0425" w:rsidRDefault="00AF26FC" w:rsidP="00AF26FC">
      <w:pPr>
        <w:pStyle w:val="PL"/>
        <w:rPr>
          <w:snapToGrid w:val="0"/>
        </w:rPr>
      </w:pPr>
    </w:p>
    <w:p w14:paraId="1FD7B52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id-handoverPreparation,</w:t>
      </w:r>
    </w:p>
    <w:p w14:paraId="314E4AA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id-sNStatusTransfer,</w:t>
      </w:r>
    </w:p>
    <w:p w14:paraId="2392B13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id-handoverCancel,</w:t>
      </w:r>
    </w:p>
    <w:p w14:paraId="4DA4C4C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id-notificationControl,</w:t>
      </w:r>
    </w:p>
    <w:p w14:paraId="451DB23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id-retrieveUEContext,</w:t>
      </w:r>
    </w:p>
    <w:p w14:paraId="1F4A394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id-rANPaging,</w:t>
      </w:r>
    </w:p>
    <w:p w14:paraId="7D85129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id-xnUAddressIndication,</w:t>
      </w:r>
    </w:p>
    <w:p w14:paraId="75271FF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id-uEContextRelease,</w:t>
      </w:r>
    </w:p>
    <w:p w14:paraId="7902435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id-secondaryRATDataUsageReport,</w:t>
      </w:r>
    </w:p>
    <w:p w14:paraId="66DE16C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id-sNGRANnodeAdditionPreparation,</w:t>
      </w:r>
    </w:p>
    <w:p w14:paraId="711CB6B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id-sNGRANnodeReconfigurationCompletion,</w:t>
      </w:r>
    </w:p>
    <w:p w14:paraId="759A964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id-mNGRANnodeinitiatedSNGRANnodeModificationPreparation,</w:t>
      </w:r>
    </w:p>
    <w:p w14:paraId="4684B95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id-sNGRANnodeinitiatedSNGRANnodeModificationPreparation,</w:t>
      </w:r>
    </w:p>
    <w:p w14:paraId="6CC7802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id-mNGRANnodeinitiatedSNGRANnodeRelease,</w:t>
      </w:r>
    </w:p>
    <w:p w14:paraId="3C8BEC1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id-sNGRANnodeinitiatedSNGRANnodeRelease,</w:t>
      </w:r>
    </w:p>
    <w:p w14:paraId="5EED613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id-sNGRANnodeCounterCheck,</w:t>
      </w:r>
    </w:p>
    <w:p w14:paraId="53B71E32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id-sNGRANnodeChange,</w:t>
      </w:r>
    </w:p>
    <w:p w14:paraId="330E4C3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id-activityNotification,</w:t>
      </w:r>
    </w:p>
    <w:p w14:paraId="468FA57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id-rRCTransfer,</w:t>
      </w:r>
    </w:p>
    <w:p w14:paraId="0FCB8FE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id-xnRemoval,</w:t>
      </w:r>
    </w:p>
    <w:p w14:paraId="0F5BC02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id-xnSetup,</w:t>
      </w:r>
    </w:p>
    <w:p w14:paraId="4DE72C9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id-nGRANnodeConfigurationUpdate,</w:t>
      </w:r>
    </w:p>
    <w:p w14:paraId="38A7C02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id-e-UTRA-NR-CellResourceCoordination,</w:t>
      </w:r>
    </w:p>
    <w:p w14:paraId="168383B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id-cellActivation,</w:t>
      </w:r>
    </w:p>
    <w:p w14:paraId="4E5FE9E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id-reset,</w:t>
      </w:r>
    </w:p>
    <w:p w14:paraId="509C28A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id-errorIndication,</w:t>
      </w:r>
    </w:p>
    <w:p w14:paraId="11CFF57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id-privateMessage,</w:t>
      </w:r>
    </w:p>
    <w:p w14:paraId="7209BB6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id-deactivateTrace,</w:t>
      </w:r>
    </w:p>
    <w:p w14:paraId="7A67A6C6" w14:textId="77777777" w:rsidR="00AF26FC" w:rsidRDefault="00AF26FC" w:rsidP="00AF26FC">
      <w:pPr>
        <w:pStyle w:val="PL"/>
        <w:rPr>
          <w:ins w:id="2544" w:author="Author"/>
          <w:snapToGrid w:val="0"/>
        </w:rPr>
      </w:pPr>
      <w:r w:rsidRPr="00FD0425">
        <w:rPr>
          <w:snapToGrid w:val="0"/>
        </w:rPr>
        <w:tab/>
        <w:t>id-traceStart</w:t>
      </w:r>
      <w:ins w:id="2545" w:author="Author">
        <w:r>
          <w:rPr>
            <w:snapToGrid w:val="0"/>
          </w:rPr>
          <w:t>,</w:t>
        </w:r>
      </w:ins>
    </w:p>
    <w:p w14:paraId="7575EF0A" w14:textId="77777777" w:rsidR="00AF26FC" w:rsidRPr="00F35F02" w:rsidRDefault="00AF26FC" w:rsidP="00AF26FC">
      <w:pPr>
        <w:pStyle w:val="PL"/>
        <w:rPr>
          <w:ins w:id="2546" w:author="Author"/>
          <w:snapToGrid w:val="0"/>
        </w:rPr>
      </w:pPr>
      <w:ins w:id="2547" w:author="Author">
        <w:r>
          <w:rPr>
            <w:snapToGrid w:val="0"/>
          </w:rPr>
          <w:t xml:space="preserve">    </w:t>
        </w:r>
        <w:r w:rsidRPr="00F35F02">
          <w:rPr>
            <w:snapToGrid w:val="0"/>
          </w:rPr>
          <w:t>id-failureIndication,</w:t>
        </w:r>
      </w:ins>
    </w:p>
    <w:p w14:paraId="48604F3D" w14:textId="77777777" w:rsidR="00AF26FC" w:rsidRDefault="00AF26FC" w:rsidP="00AF26FC">
      <w:pPr>
        <w:pStyle w:val="PL"/>
        <w:ind w:firstLine="384"/>
        <w:rPr>
          <w:ins w:id="2548" w:author="Author"/>
          <w:snapToGrid w:val="0"/>
        </w:rPr>
      </w:pPr>
      <w:ins w:id="2549" w:author="Author">
        <w:r>
          <w:rPr>
            <w:snapToGrid w:val="0"/>
          </w:rPr>
          <w:t>id-handoverReport,</w:t>
        </w:r>
      </w:ins>
    </w:p>
    <w:p w14:paraId="31CCB3B3" w14:textId="77777777" w:rsidR="00AF26FC" w:rsidRPr="00F35F02" w:rsidRDefault="00AF26FC" w:rsidP="00AF26FC">
      <w:pPr>
        <w:pStyle w:val="PL"/>
        <w:ind w:firstLine="384"/>
        <w:rPr>
          <w:ins w:id="2550" w:author="Author"/>
          <w:noProof w:val="0"/>
          <w:snapToGrid w:val="0"/>
        </w:rPr>
      </w:pPr>
      <w:ins w:id="2551" w:author="Author">
        <w:r w:rsidRPr="00F35F02">
          <w:rPr>
            <w:noProof w:val="0"/>
            <w:snapToGrid w:val="0"/>
          </w:rPr>
          <w:t>id-</w:t>
        </w:r>
        <w:proofErr w:type="spellStart"/>
        <w:r w:rsidRPr="00F35F02">
          <w:rPr>
            <w:noProof w:val="0"/>
            <w:snapToGrid w:val="0"/>
          </w:rPr>
          <w:t>resourceStatusReportingInitiation</w:t>
        </w:r>
        <w:proofErr w:type="spellEnd"/>
        <w:r w:rsidRPr="00F35F02">
          <w:rPr>
            <w:noProof w:val="0"/>
            <w:snapToGrid w:val="0"/>
          </w:rPr>
          <w:t>,</w:t>
        </w:r>
      </w:ins>
    </w:p>
    <w:p w14:paraId="15169A05" w14:textId="77777777" w:rsidR="00AF26FC" w:rsidRDefault="00AF26FC" w:rsidP="00AF26FC">
      <w:pPr>
        <w:pStyle w:val="PL"/>
        <w:ind w:firstLine="384"/>
        <w:rPr>
          <w:ins w:id="2552" w:author="Author"/>
          <w:noProof w:val="0"/>
          <w:snapToGrid w:val="0"/>
        </w:rPr>
      </w:pPr>
      <w:ins w:id="2553" w:author="Author">
        <w:r w:rsidRPr="00F35F02">
          <w:rPr>
            <w:noProof w:val="0"/>
            <w:snapToGrid w:val="0"/>
          </w:rPr>
          <w:t>id-</w:t>
        </w:r>
        <w:proofErr w:type="spellStart"/>
        <w:r w:rsidRPr="00F35F02">
          <w:rPr>
            <w:noProof w:val="0"/>
            <w:snapToGrid w:val="0"/>
          </w:rPr>
          <w:t>resourceStatusReporting</w:t>
        </w:r>
        <w:proofErr w:type="spellEnd"/>
        <w:r>
          <w:rPr>
            <w:noProof w:val="0"/>
            <w:snapToGrid w:val="0"/>
          </w:rPr>
          <w:t>,</w:t>
        </w:r>
      </w:ins>
    </w:p>
    <w:p w14:paraId="1F1F69F1" w14:textId="77777777" w:rsidR="00AF26FC" w:rsidRPr="00F35F02" w:rsidRDefault="00AF26FC" w:rsidP="00AF26FC">
      <w:pPr>
        <w:pStyle w:val="PL"/>
        <w:ind w:firstLine="384"/>
        <w:rPr>
          <w:ins w:id="2554" w:author="Author"/>
          <w:snapToGrid w:val="0"/>
        </w:rPr>
      </w:pPr>
      <w:ins w:id="2555" w:author="Author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mobilitySettingsChange</w:t>
        </w:r>
        <w:proofErr w:type="spellEnd"/>
      </w:ins>
    </w:p>
    <w:p w14:paraId="132FF7E7" w14:textId="77777777" w:rsidR="00AF26FC" w:rsidRPr="00F35F02" w:rsidRDefault="00AF26FC" w:rsidP="00AF26FC">
      <w:pPr>
        <w:pStyle w:val="PL"/>
        <w:ind w:firstLine="384"/>
        <w:rPr>
          <w:ins w:id="2556" w:author="Author"/>
          <w:snapToGrid w:val="0"/>
        </w:rPr>
      </w:pPr>
    </w:p>
    <w:p w14:paraId="324618FC" w14:textId="77777777" w:rsidR="00AF26FC" w:rsidRPr="00FD0425" w:rsidDel="00515147" w:rsidRDefault="00AF26FC" w:rsidP="00AF26FC">
      <w:pPr>
        <w:pStyle w:val="PL"/>
        <w:rPr>
          <w:del w:id="2557" w:author="Author"/>
          <w:snapToGrid w:val="0"/>
        </w:rPr>
      </w:pPr>
    </w:p>
    <w:p w14:paraId="46393AA3" w14:textId="77777777" w:rsidR="00AF26FC" w:rsidRPr="00FD0425" w:rsidRDefault="00AF26FC" w:rsidP="00AF26FC">
      <w:pPr>
        <w:pStyle w:val="PL"/>
        <w:rPr>
          <w:snapToGrid w:val="0"/>
        </w:rPr>
      </w:pPr>
    </w:p>
    <w:p w14:paraId="1C8B56C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288E03A4" w14:textId="77777777" w:rsidR="00AF26FC" w:rsidRPr="00FD0425" w:rsidRDefault="00AF26FC" w:rsidP="00AF26FC">
      <w:pPr>
        <w:pStyle w:val="PL"/>
        <w:rPr>
          <w:snapToGrid w:val="0"/>
        </w:rPr>
      </w:pPr>
    </w:p>
    <w:p w14:paraId="6B2E662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E1182C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0D3683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Class</w:t>
      </w:r>
    </w:p>
    <w:p w14:paraId="3951979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A3149A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FE29429" w14:textId="77777777" w:rsidR="00AF26FC" w:rsidRPr="00FD0425" w:rsidRDefault="00AF26FC" w:rsidP="00AF26FC">
      <w:pPr>
        <w:pStyle w:val="PL"/>
        <w:rPr>
          <w:snapToGrid w:val="0"/>
        </w:rPr>
      </w:pPr>
    </w:p>
    <w:p w14:paraId="525AA73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XNAP-ELEMENTARY-PROCEDURE ::= CLASS {</w:t>
      </w:r>
    </w:p>
    <w:p w14:paraId="7ACE876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&amp;InitiatingMessage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602E709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&amp;SuccessfulOutcome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0A2EF0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&amp;UnsuccessfulOutcome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5B7ED8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UNIQUE,</w:t>
      </w:r>
    </w:p>
    <w:p w14:paraId="6C1F365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DEFAULT ignore</w:t>
      </w:r>
    </w:p>
    <w:p w14:paraId="0473B41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CFC6B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6F0752D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&amp;InitiatingMessage</w:t>
      </w:r>
    </w:p>
    <w:p w14:paraId="0700EAD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[SUCCESSFUL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&amp;SuccessfulOutcome]</w:t>
      </w:r>
    </w:p>
    <w:p w14:paraId="493D84D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[UNSUCCESSFUL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&amp;UnsuccessfulOutcome]</w:t>
      </w:r>
    </w:p>
    <w:p w14:paraId="581DB39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&amp;procedureCode</w:t>
      </w:r>
    </w:p>
    <w:p w14:paraId="067FD4B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[CRITICALITY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&amp;criticality]</w:t>
      </w:r>
    </w:p>
    <w:p w14:paraId="71104C0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421A7D" w14:textId="77777777" w:rsidR="00AF26FC" w:rsidRPr="00FD0425" w:rsidRDefault="00AF26FC" w:rsidP="00AF26FC">
      <w:pPr>
        <w:pStyle w:val="PL"/>
        <w:rPr>
          <w:snapToGrid w:val="0"/>
        </w:rPr>
      </w:pPr>
    </w:p>
    <w:p w14:paraId="17FEF4D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B02D3B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681BD0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Interface PDU Definition</w:t>
      </w:r>
    </w:p>
    <w:p w14:paraId="5A3D4DF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CE5052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9046044" w14:textId="77777777" w:rsidR="00AF26FC" w:rsidRPr="00FD0425" w:rsidRDefault="00AF26FC" w:rsidP="00AF26FC">
      <w:pPr>
        <w:pStyle w:val="PL"/>
        <w:rPr>
          <w:snapToGrid w:val="0"/>
        </w:rPr>
      </w:pPr>
    </w:p>
    <w:p w14:paraId="37EE178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XnAP-PDU ::= CHOICE {</w:t>
      </w:r>
    </w:p>
    <w:p w14:paraId="44085AA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initiatingMessage</w:t>
      </w:r>
      <w:r w:rsidRPr="00FD0425">
        <w:rPr>
          <w:snapToGrid w:val="0"/>
        </w:rPr>
        <w:tab/>
        <w:t>InitiatingMessage,</w:t>
      </w:r>
    </w:p>
    <w:p w14:paraId="0F8A614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successfulOutcome</w:t>
      </w:r>
      <w:r w:rsidRPr="00FD0425">
        <w:rPr>
          <w:snapToGrid w:val="0"/>
        </w:rPr>
        <w:tab/>
        <w:t>SuccessfulOutcome,</w:t>
      </w:r>
    </w:p>
    <w:p w14:paraId="4AC2CBD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unsuccessfulOutcome</w:t>
      </w:r>
      <w:r w:rsidRPr="00FD0425">
        <w:rPr>
          <w:snapToGrid w:val="0"/>
        </w:rPr>
        <w:tab/>
        <w:t>UnsuccessfulOutcome,</w:t>
      </w:r>
    </w:p>
    <w:p w14:paraId="2E13CCC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A3D2E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FDF7F66" w14:textId="77777777" w:rsidR="00AF26FC" w:rsidRPr="00FD0425" w:rsidRDefault="00AF26FC" w:rsidP="00AF26FC">
      <w:pPr>
        <w:pStyle w:val="PL"/>
        <w:rPr>
          <w:snapToGrid w:val="0"/>
        </w:rPr>
      </w:pPr>
    </w:p>
    <w:p w14:paraId="4C2759D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InitiatingMessage ::= SEQUENCE {</w:t>
      </w:r>
    </w:p>
    <w:p w14:paraId="1CADD17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5349859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4696D70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XNAP-ELEMENTARY-PROCEDURE.&amp;InitiatingMessage</w:t>
      </w:r>
      <w:r w:rsidRPr="00FD0425">
        <w:rPr>
          <w:snapToGrid w:val="0"/>
        </w:rPr>
        <w:tab/>
        <w:t>({XNAP-ELEMENTARY-PROCEDURES}{@procedureCode})</w:t>
      </w:r>
    </w:p>
    <w:p w14:paraId="23C349C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5F35B20" w14:textId="77777777" w:rsidR="00AF26FC" w:rsidRPr="00FD0425" w:rsidRDefault="00AF26FC" w:rsidP="00AF26FC">
      <w:pPr>
        <w:pStyle w:val="PL"/>
        <w:rPr>
          <w:snapToGrid w:val="0"/>
        </w:rPr>
      </w:pPr>
    </w:p>
    <w:p w14:paraId="33FB94B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SuccessfulOutcome ::= SEQUENCE {</w:t>
      </w:r>
    </w:p>
    <w:p w14:paraId="558441B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4DDAB7A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5AC4E3F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XNAP-ELEMENTARY-PROCEDURE.&amp;SuccessfulOutcome</w:t>
      </w:r>
      <w:r w:rsidRPr="00FD0425">
        <w:rPr>
          <w:snapToGrid w:val="0"/>
        </w:rPr>
        <w:tab/>
        <w:t>({XNAP-ELEMENTARY-PROCEDURES}{@procedureCode})</w:t>
      </w:r>
    </w:p>
    <w:p w14:paraId="4E69D06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6C9AD7" w14:textId="77777777" w:rsidR="00AF26FC" w:rsidRPr="00FD0425" w:rsidRDefault="00AF26FC" w:rsidP="00AF26FC">
      <w:pPr>
        <w:pStyle w:val="PL"/>
        <w:rPr>
          <w:snapToGrid w:val="0"/>
        </w:rPr>
      </w:pPr>
    </w:p>
    <w:p w14:paraId="7D7D166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UnsuccessfulOutcome ::= SEQUENCE {</w:t>
      </w:r>
    </w:p>
    <w:p w14:paraId="42D04CC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4C1E10F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387E713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XNAP-ELEMENTARY-PROCEDURE.&amp;UnsuccessfulOutcome</w:t>
      </w:r>
      <w:r w:rsidRPr="00FD0425">
        <w:rPr>
          <w:snapToGrid w:val="0"/>
        </w:rPr>
        <w:tab/>
        <w:t>({XNAP-ELEMENTARY-PROCEDURES}{@procedureCode})</w:t>
      </w:r>
    </w:p>
    <w:p w14:paraId="65C9DA0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BE9F08" w14:textId="77777777" w:rsidR="00AF26FC" w:rsidRPr="00FD0425" w:rsidRDefault="00AF26FC" w:rsidP="00AF26FC">
      <w:pPr>
        <w:pStyle w:val="PL"/>
        <w:rPr>
          <w:snapToGrid w:val="0"/>
        </w:rPr>
      </w:pPr>
    </w:p>
    <w:p w14:paraId="2AE7B0E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579595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B6541E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List</w:t>
      </w:r>
    </w:p>
    <w:p w14:paraId="269D6EC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0B0269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0C5DF61" w14:textId="77777777" w:rsidR="00AF26FC" w:rsidRPr="00FD0425" w:rsidRDefault="00AF26FC" w:rsidP="00AF26FC">
      <w:pPr>
        <w:pStyle w:val="PL"/>
        <w:rPr>
          <w:snapToGrid w:val="0"/>
        </w:rPr>
      </w:pPr>
    </w:p>
    <w:p w14:paraId="4217424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XNAP-ELEMENTARY-PROCEDURES XNAP-ELEMENTARY-PROCEDURE ::= {</w:t>
      </w:r>
    </w:p>
    <w:p w14:paraId="1155E84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XNAP-ELEMENTARY-PROCEDURES-CLASS-1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7BBE40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6E278EE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A2DE4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9365562" w14:textId="77777777" w:rsidR="00AF26FC" w:rsidRPr="00FD0425" w:rsidRDefault="00AF26FC" w:rsidP="00AF26FC">
      <w:pPr>
        <w:pStyle w:val="PL"/>
        <w:rPr>
          <w:snapToGrid w:val="0"/>
        </w:rPr>
      </w:pPr>
    </w:p>
    <w:p w14:paraId="447679B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XNAP-ELEMENTARY-PROCEDURES-CLASS-1 XNAP-ELEMENTARY-PROCEDURE ::= {</w:t>
      </w:r>
    </w:p>
    <w:p w14:paraId="1028A858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  <w:t>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2CEEE4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798812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0A04B3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mNGRANnodeinitiatedSNGRANnodeModificationPreparation</w:t>
      </w:r>
      <w:r w:rsidRPr="00FD0425">
        <w:rPr>
          <w:snapToGrid w:val="0"/>
        </w:rPr>
        <w:tab/>
        <w:t>|</w:t>
      </w:r>
    </w:p>
    <w:p w14:paraId="7072E38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sNGRANnodeinitiatedSNGRANnodeModificationPreparation</w:t>
      </w:r>
      <w:r w:rsidRPr="00FD0425">
        <w:rPr>
          <w:snapToGrid w:val="0"/>
        </w:rPr>
        <w:tab/>
        <w:t>|</w:t>
      </w:r>
    </w:p>
    <w:p w14:paraId="028FD51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2EE906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5275A7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sNGRANnodeChange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1C7B42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555D80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94CC14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09EED7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C09156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386A6C0" w14:textId="77777777" w:rsidR="00AF26FC" w:rsidRPr="00F35F02" w:rsidRDefault="00AF26FC" w:rsidP="00AF26FC">
      <w:pPr>
        <w:pStyle w:val="PL"/>
        <w:rPr>
          <w:ins w:id="2558" w:author="Author"/>
          <w:snapToGrid w:val="0"/>
        </w:rPr>
      </w:pPr>
      <w:r w:rsidRPr="00FD0425">
        <w:rPr>
          <w:snapToGrid w:val="0"/>
        </w:rPr>
        <w:tab/>
        <w:t>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ins w:id="2559" w:author="Author">
        <w:r w:rsidRPr="00F35F02">
          <w:rPr>
            <w:snapToGrid w:val="0"/>
          </w:rPr>
          <w:t>|</w:t>
        </w:r>
      </w:ins>
    </w:p>
    <w:p w14:paraId="4FB7D7B6" w14:textId="77777777" w:rsidR="00AF26FC" w:rsidRDefault="00AF26FC" w:rsidP="00AF26FC">
      <w:pPr>
        <w:pStyle w:val="PL"/>
        <w:rPr>
          <w:ins w:id="2560" w:author="Author"/>
          <w:noProof w:val="0"/>
          <w:snapToGrid w:val="0"/>
        </w:rPr>
      </w:pPr>
      <w:ins w:id="2561" w:author="Author">
        <w:r>
          <w:rPr>
            <w:noProof w:val="0"/>
            <w:snapToGrid w:val="0"/>
          </w:rPr>
          <w:tab/>
        </w:r>
        <w:proofErr w:type="spellStart"/>
        <w:r w:rsidRPr="00F35F02">
          <w:rPr>
            <w:noProof w:val="0"/>
            <w:snapToGrid w:val="0"/>
          </w:rPr>
          <w:t>resourceStatusReportingInitiation</w:t>
        </w:r>
        <w:proofErr w:type="spellEnd"/>
        <w:r w:rsidRPr="00F35F02">
          <w:rPr>
            <w:noProof w:val="0"/>
            <w:snapToGrid w:val="0"/>
          </w:rPr>
          <w:t xml:space="preserve">                 </w:t>
        </w:r>
        <w:r>
          <w:rPr>
            <w:noProof w:val="0"/>
            <w:snapToGrid w:val="0"/>
          </w:rPr>
          <w:t xml:space="preserve">  </w:t>
        </w:r>
        <w:r w:rsidRPr="00F35F02">
          <w:rPr>
            <w:noProof w:val="0"/>
            <w:snapToGrid w:val="0"/>
          </w:rPr>
          <w:t xml:space="preserve">  </w:t>
        </w:r>
        <w:r>
          <w:rPr>
            <w:noProof w:val="0"/>
            <w:snapToGrid w:val="0"/>
          </w:rPr>
          <w:tab/>
          <w:t>|</w:t>
        </w:r>
      </w:ins>
    </w:p>
    <w:p w14:paraId="5ADB314A" w14:textId="77777777" w:rsidR="00AF26FC" w:rsidRPr="00FD0425" w:rsidRDefault="00AF26FC" w:rsidP="00AF26FC">
      <w:pPr>
        <w:pStyle w:val="PL"/>
        <w:rPr>
          <w:snapToGrid w:val="0"/>
        </w:rPr>
      </w:pPr>
      <w:ins w:id="2562" w:author="Author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mobilitySettingsChange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 w:rsidRPr="00FD0425">
        <w:rPr>
          <w:snapToGrid w:val="0"/>
        </w:rPr>
        <w:t>,</w:t>
      </w:r>
    </w:p>
    <w:p w14:paraId="25FECB5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CC5C5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FF603A" w14:textId="77777777" w:rsidR="00AF26FC" w:rsidRPr="00FD0425" w:rsidRDefault="00AF26FC" w:rsidP="00AF26FC">
      <w:pPr>
        <w:pStyle w:val="PL"/>
        <w:rPr>
          <w:snapToGrid w:val="0"/>
        </w:rPr>
      </w:pPr>
    </w:p>
    <w:p w14:paraId="7C1B7D1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XNAP-ELEMENTARY-PROCEDURES-CLASS-2 XNAP-ELEMENTARY-PROCEDURE ::= {</w:t>
      </w:r>
    </w:p>
    <w:p w14:paraId="459BBEE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2F7065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9BA5B4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D4D2E7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4FCF42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7307E3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A663D2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F45A83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E53EB2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471EDF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1C32E0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7C9311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C6CE67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secondaryRATDataUsageReport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8D25C64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deactivateTrace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|</w:t>
      </w:r>
    </w:p>
    <w:p w14:paraId="492F3727" w14:textId="77777777" w:rsidR="00AF26FC" w:rsidRDefault="00AF26FC" w:rsidP="00AF26FC">
      <w:pPr>
        <w:pStyle w:val="PL"/>
        <w:rPr>
          <w:ins w:id="2563" w:author="Author"/>
          <w:rFonts w:eastAsia="DengXian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traceStart</w:t>
      </w:r>
      <w:proofErr w:type="spellEnd"/>
      <w:ins w:id="2564" w:author="Author">
        <w:r w:rsidRPr="00FD0425">
          <w:rPr>
            <w:noProof w:val="0"/>
            <w:snapToGrid w:val="0"/>
          </w:rPr>
          <w:tab/>
        </w:r>
        <w:r w:rsidRPr="00FD0425">
          <w:rPr>
            <w:noProof w:val="0"/>
            <w:snapToGrid w:val="0"/>
          </w:rPr>
          <w:tab/>
        </w:r>
        <w:r w:rsidRPr="00FD0425">
          <w:rPr>
            <w:noProof w:val="0"/>
            <w:snapToGrid w:val="0"/>
          </w:rPr>
          <w:tab/>
        </w:r>
        <w:r w:rsidRPr="00FD0425">
          <w:rPr>
            <w:noProof w:val="0"/>
            <w:snapToGrid w:val="0"/>
          </w:rPr>
          <w:tab/>
        </w:r>
        <w:r w:rsidRPr="00FD0425">
          <w:rPr>
            <w:rFonts w:eastAsia="DengXian"/>
            <w:snapToGrid w:val="0"/>
            <w:lang w:eastAsia="zh-CN"/>
          </w:rPr>
          <w:tab/>
        </w:r>
        <w:r w:rsidRPr="00FD0425">
          <w:rPr>
            <w:rFonts w:eastAsia="DengXian"/>
            <w:snapToGrid w:val="0"/>
            <w:lang w:eastAsia="zh-CN"/>
          </w:rPr>
          <w:tab/>
        </w:r>
        <w:r w:rsidRPr="00FD0425">
          <w:rPr>
            <w:rFonts w:eastAsia="DengXian"/>
            <w:snapToGrid w:val="0"/>
            <w:lang w:eastAsia="zh-CN"/>
          </w:rPr>
          <w:tab/>
        </w:r>
        <w:r w:rsidRPr="00FD0425"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>|</w:t>
        </w:r>
      </w:ins>
    </w:p>
    <w:p w14:paraId="3363B04E" w14:textId="77777777" w:rsidR="00AF26FC" w:rsidRPr="00F35F02" w:rsidRDefault="00AF26FC" w:rsidP="00AF26FC">
      <w:pPr>
        <w:pStyle w:val="PL"/>
        <w:ind w:firstLineChars="250" w:firstLine="400"/>
        <w:rPr>
          <w:ins w:id="2565" w:author="Author"/>
          <w:snapToGrid w:val="0"/>
        </w:rPr>
      </w:pPr>
      <w:ins w:id="2566" w:author="Author">
        <w:r w:rsidRPr="00F35F02">
          <w:rPr>
            <w:snapToGrid w:val="0"/>
          </w:rPr>
          <w:t>failureIndication                     |</w:t>
        </w:r>
      </w:ins>
    </w:p>
    <w:p w14:paraId="126F71B6" w14:textId="77777777" w:rsidR="00AF26FC" w:rsidRPr="00F35F02" w:rsidRDefault="00AF26FC" w:rsidP="00AF26FC">
      <w:pPr>
        <w:pStyle w:val="PL"/>
        <w:ind w:firstLineChars="250" w:firstLine="400"/>
        <w:rPr>
          <w:ins w:id="2567" w:author="Author"/>
          <w:snapToGrid w:val="0"/>
          <w:lang w:eastAsia="zh-CN"/>
        </w:rPr>
      </w:pPr>
      <w:ins w:id="2568" w:author="Author">
        <w:r w:rsidRPr="00F35F02">
          <w:rPr>
            <w:snapToGrid w:val="0"/>
          </w:rPr>
          <w:t>handoverReport</w:t>
        </w:r>
        <w:r w:rsidRPr="00F35F02">
          <w:rPr>
            <w:rFonts w:eastAsia="DengXian"/>
            <w:snapToGrid w:val="0"/>
            <w:lang w:eastAsia="zh-CN"/>
          </w:rPr>
          <w:t xml:space="preserve"> </w:t>
        </w:r>
        <w:r w:rsidRPr="00F35F02">
          <w:rPr>
            <w:snapToGrid w:val="0"/>
            <w:lang w:eastAsia="zh-CN"/>
          </w:rPr>
          <w:t xml:space="preserve">                       |</w:t>
        </w:r>
      </w:ins>
    </w:p>
    <w:p w14:paraId="586A10A2" w14:textId="77777777" w:rsidR="00AF26FC" w:rsidRPr="00FD0425" w:rsidRDefault="00AF26FC" w:rsidP="00AF26FC">
      <w:pPr>
        <w:pStyle w:val="PL"/>
        <w:rPr>
          <w:snapToGrid w:val="0"/>
        </w:rPr>
      </w:pPr>
      <w:ins w:id="2569" w:author="Author">
        <w:r>
          <w:rPr>
            <w:noProof w:val="0"/>
            <w:snapToGrid w:val="0"/>
          </w:rPr>
          <w:tab/>
        </w:r>
        <w:proofErr w:type="spellStart"/>
        <w:r w:rsidRPr="00F35F02">
          <w:rPr>
            <w:noProof w:val="0"/>
            <w:snapToGrid w:val="0"/>
          </w:rPr>
          <w:t>resourceStatusReporting</w:t>
        </w:r>
        <w:proofErr w:type="spellEnd"/>
        <w:r w:rsidRPr="00F35F02">
          <w:rPr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 xml:space="preserve">             </w:t>
        </w:r>
      </w:ins>
      <w:r w:rsidRPr="00FD0425">
        <w:rPr>
          <w:rFonts w:eastAsia="DengXian"/>
          <w:snapToGrid w:val="0"/>
          <w:lang w:eastAsia="zh-CN"/>
        </w:rPr>
        <w:t>,</w:t>
      </w:r>
    </w:p>
    <w:p w14:paraId="780CF58F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ab/>
        <w:t>...</w:t>
      </w:r>
    </w:p>
    <w:p w14:paraId="24355F92" w14:textId="77777777" w:rsidR="00AF26FC" w:rsidRPr="00FD0425" w:rsidRDefault="00AF26FC" w:rsidP="00AF26FC">
      <w:pPr>
        <w:pStyle w:val="PL"/>
        <w:rPr>
          <w:snapToGrid w:val="0"/>
        </w:rPr>
      </w:pPr>
    </w:p>
    <w:p w14:paraId="2EA017D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BE741B" w14:textId="77777777" w:rsidR="00AF26FC" w:rsidRPr="00FD0425" w:rsidRDefault="00AF26FC" w:rsidP="00AF26FC">
      <w:pPr>
        <w:pStyle w:val="PL"/>
        <w:rPr>
          <w:snapToGrid w:val="0"/>
        </w:rPr>
      </w:pPr>
    </w:p>
    <w:p w14:paraId="7B791F1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0AA11F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780FAF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Procedures</w:t>
      </w:r>
    </w:p>
    <w:p w14:paraId="3A27B5E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07A74A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4D8F4D2" w14:textId="77777777" w:rsidR="00AF26FC" w:rsidRPr="00FD0425" w:rsidRDefault="00AF26FC" w:rsidP="00AF26FC">
      <w:pPr>
        <w:pStyle w:val="PL"/>
        <w:rPr>
          <w:snapToGrid w:val="0"/>
        </w:rPr>
      </w:pPr>
    </w:p>
    <w:p w14:paraId="6234D5D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handoverPreparation</w:t>
      </w:r>
      <w:r w:rsidRPr="00FD0425">
        <w:rPr>
          <w:snapToGrid w:val="0"/>
        </w:rPr>
        <w:tab/>
        <w:t>XNAP-ELEMENTARY-PROCEDURE ::= {</w:t>
      </w:r>
    </w:p>
    <w:p w14:paraId="1FFC396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</w:t>
      </w:r>
    </w:p>
    <w:p w14:paraId="2A32E2E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HandoverRequestAcknowledge</w:t>
      </w:r>
    </w:p>
    <w:p w14:paraId="7D37CAD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HandoverPreparationFailure</w:t>
      </w:r>
    </w:p>
    <w:p w14:paraId="606DEE9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id-handoverPreparation</w:t>
      </w:r>
    </w:p>
    <w:p w14:paraId="746768E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3E2F5EE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586B68" w14:textId="77777777" w:rsidR="00AF26FC" w:rsidRPr="00FD0425" w:rsidRDefault="00AF26FC" w:rsidP="00AF26FC">
      <w:pPr>
        <w:pStyle w:val="PL"/>
        <w:rPr>
          <w:snapToGrid w:val="0"/>
        </w:rPr>
      </w:pPr>
    </w:p>
    <w:p w14:paraId="6D1D440E" w14:textId="77777777" w:rsidR="00AF26FC" w:rsidRPr="00FD0425" w:rsidRDefault="00AF26FC" w:rsidP="00AF26FC">
      <w:pPr>
        <w:pStyle w:val="PL"/>
        <w:rPr>
          <w:snapToGrid w:val="0"/>
        </w:rPr>
      </w:pPr>
    </w:p>
    <w:p w14:paraId="16C8ADAC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sNStatusTransfer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2BBB5835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SNStatusTransfer</w:t>
      </w:r>
    </w:p>
    <w:p w14:paraId="4D33AFFC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id-sNStatusTransfer</w:t>
      </w:r>
    </w:p>
    <w:p w14:paraId="52F3425E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5945F899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6C5EE75C" w14:textId="77777777" w:rsidR="00AF26FC" w:rsidRPr="00FD0425" w:rsidRDefault="00AF26FC" w:rsidP="00AF26FC">
      <w:pPr>
        <w:pStyle w:val="PL"/>
        <w:rPr>
          <w:snapToGrid w:val="0"/>
        </w:rPr>
      </w:pPr>
    </w:p>
    <w:p w14:paraId="0FDEB633" w14:textId="77777777" w:rsidR="00AF26FC" w:rsidRPr="00FD0425" w:rsidRDefault="00AF26FC" w:rsidP="00AF26FC">
      <w:pPr>
        <w:pStyle w:val="PL"/>
        <w:rPr>
          <w:snapToGrid w:val="0"/>
        </w:rPr>
      </w:pPr>
    </w:p>
    <w:p w14:paraId="6E008D14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lastRenderedPageBreak/>
        <w:t>handoverCancel</w:t>
      </w: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XNAP-ELEMENTARY-PROCEDURE ::= {</w:t>
      </w:r>
    </w:p>
    <w:p w14:paraId="26312E34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HandoverCancel</w:t>
      </w:r>
    </w:p>
    <w:p w14:paraId="47C65722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id-handoverCancel</w:t>
      </w:r>
    </w:p>
    <w:p w14:paraId="1F098FD1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4CDEFDF2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21C10F86" w14:textId="77777777" w:rsidR="00AF26FC" w:rsidRPr="00FD0425" w:rsidRDefault="00AF26FC" w:rsidP="00AF26FC">
      <w:pPr>
        <w:pStyle w:val="PL"/>
        <w:rPr>
          <w:snapToGrid w:val="0"/>
        </w:rPr>
      </w:pPr>
    </w:p>
    <w:p w14:paraId="067D3CA8" w14:textId="77777777" w:rsidR="00AF26FC" w:rsidRPr="00FD0425" w:rsidRDefault="00AF26FC" w:rsidP="00AF26FC">
      <w:pPr>
        <w:pStyle w:val="PL"/>
        <w:rPr>
          <w:snapToGrid w:val="0"/>
        </w:rPr>
      </w:pPr>
    </w:p>
    <w:p w14:paraId="0D8CBC9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retrieveUEContext</w:t>
      </w:r>
      <w:r w:rsidRPr="00FD0425">
        <w:rPr>
          <w:snapToGrid w:val="0"/>
        </w:rPr>
        <w:tab/>
        <w:t>XNAP-ELEMENTARY-PROCEDURE ::= {</w:t>
      </w:r>
    </w:p>
    <w:p w14:paraId="6B2CCD1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RetrieveUEContextRequest</w:t>
      </w:r>
    </w:p>
    <w:p w14:paraId="30C4E77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RetrieveUEContextResponse</w:t>
      </w:r>
    </w:p>
    <w:p w14:paraId="0CEF85BD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RetrieveUEContextFailure</w:t>
      </w:r>
    </w:p>
    <w:p w14:paraId="5BEA532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id-retrieveUEContext</w:t>
      </w:r>
    </w:p>
    <w:p w14:paraId="4785523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60B0E22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E0AC89" w14:textId="77777777" w:rsidR="00AF26FC" w:rsidRPr="00FD0425" w:rsidRDefault="00AF26FC" w:rsidP="00AF26FC">
      <w:pPr>
        <w:pStyle w:val="PL"/>
        <w:rPr>
          <w:snapToGrid w:val="0"/>
        </w:rPr>
      </w:pPr>
    </w:p>
    <w:p w14:paraId="5247F0B7" w14:textId="77777777" w:rsidR="00AF26FC" w:rsidRPr="00FD0425" w:rsidRDefault="00AF26FC" w:rsidP="00AF26FC">
      <w:pPr>
        <w:pStyle w:val="PL"/>
        <w:rPr>
          <w:snapToGrid w:val="0"/>
        </w:rPr>
      </w:pPr>
    </w:p>
    <w:p w14:paraId="2CEA7A84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rANPaging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A6AF238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RANPaging</w:t>
      </w:r>
    </w:p>
    <w:p w14:paraId="33DB2723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id-rANPaging</w:t>
      </w:r>
    </w:p>
    <w:p w14:paraId="7979268E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7C9024F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56A59C1" w14:textId="77777777" w:rsidR="00AF26FC" w:rsidRPr="00FD0425" w:rsidRDefault="00AF26FC" w:rsidP="00AF26FC">
      <w:pPr>
        <w:pStyle w:val="PL"/>
        <w:rPr>
          <w:snapToGrid w:val="0"/>
        </w:rPr>
      </w:pPr>
    </w:p>
    <w:p w14:paraId="4C021EC6" w14:textId="77777777" w:rsidR="00AF26FC" w:rsidRPr="00FD0425" w:rsidRDefault="00AF26FC" w:rsidP="00AF26FC">
      <w:pPr>
        <w:pStyle w:val="PL"/>
        <w:rPr>
          <w:snapToGrid w:val="0"/>
        </w:rPr>
      </w:pPr>
    </w:p>
    <w:p w14:paraId="08636DB8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xnUAddressIndication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6974F2E0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XnU</w:t>
      </w:r>
      <w:r w:rsidRPr="00FD0425">
        <w:rPr>
          <w:snapToGrid w:val="0"/>
        </w:rPr>
        <w:t>AddressIndication</w:t>
      </w:r>
    </w:p>
    <w:p w14:paraId="46965CB5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id-xnUAddressIndication</w:t>
      </w:r>
    </w:p>
    <w:p w14:paraId="116F63B9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79516D1F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43D431F3" w14:textId="77777777" w:rsidR="00AF26FC" w:rsidRPr="00FD0425" w:rsidRDefault="00AF26FC" w:rsidP="00AF26FC">
      <w:pPr>
        <w:pStyle w:val="PL"/>
        <w:rPr>
          <w:snapToGrid w:val="0"/>
        </w:rPr>
      </w:pPr>
    </w:p>
    <w:p w14:paraId="3E8D2280" w14:textId="77777777" w:rsidR="00AF26FC" w:rsidRPr="00FD0425" w:rsidRDefault="00AF26FC" w:rsidP="00AF26FC">
      <w:pPr>
        <w:pStyle w:val="PL"/>
        <w:rPr>
          <w:snapToGrid w:val="0"/>
        </w:rPr>
      </w:pPr>
    </w:p>
    <w:p w14:paraId="47715F91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uEContextRelease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636C1A0F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UEContextRelease</w:t>
      </w:r>
    </w:p>
    <w:p w14:paraId="4530B03A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id-uEContextRelease</w:t>
      </w:r>
    </w:p>
    <w:p w14:paraId="77E587CB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B977813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CE63829" w14:textId="77777777" w:rsidR="00AF26FC" w:rsidRPr="00FD0425" w:rsidRDefault="00AF26FC" w:rsidP="00AF26FC">
      <w:pPr>
        <w:pStyle w:val="PL"/>
        <w:rPr>
          <w:snapToGrid w:val="0"/>
        </w:rPr>
      </w:pPr>
    </w:p>
    <w:p w14:paraId="67054CC4" w14:textId="77777777" w:rsidR="00AF26FC" w:rsidRPr="00FD0425" w:rsidRDefault="00AF26FC" w:rsidP="00AF26FC">
      <w:pPr>
        <w:pStyle w:val="PL"/>
        <w:rPr>
          <w:snapToGrid w:val="0"/>
        </w:rPr>
      </w:pPr>
    </w:p>
    <w:p w14:paraId="515EED2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sNGRANnodeAdditionPreparation</w:t>
      </w:r>
      <w:r w:rsidRPr="00FD0425">
        <w:rPr>
          <w:snapToGrid w:val="0"/>
        </w:rPr>
        <w:tab/>
        <w:t>XNAP-ELEMENTARY-PROCEDURE ::= {</w:t>
      </w:r>
    </w:p>
    <w:p w14:paraId="41BD6F0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</w:t>
      </w:r>
    </w:p>
    <w:p w14:paraId="1B59224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SNodeAdditionRequestAcknowledge</w:t>
      </w:r>
    </w:p>
    <w:p w14:paraId="4585DE1B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SNodeAdditionRequestReject</w:t>
      </w:r>
    </w:p>
    <w:p w14:paraId="3BA68E7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id-sNGRANnodeAdditionPreparation</w:t>
      </w:r>
    </w:p>
    <w:p w14:paraId="7FB56C0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6DFF780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AD8D9E" w14:textId="77777777" w:rsidR="00AF26FC" w:rsidRPr="00FD0425" w:rsidRDefault="00AF26FC" w:rsidP="00AF26FC">
      <w:pPr>
        <w:pStyle w:val="PL"/>
        <w:rPr>
          <w:snapToGrid w:val="0"/>
        </w:rPr>
      </w:pPr>
    </w:p>
    <w:p w14:paraId="291EF331" w14:textId="77777777" w:rsidR="00AF26FC" w:rsidRPr="00FD0425" w:rsidRDefault="00AF26FC" w:rsidP="00AF26FC">
      <w:pPr>
        <w:pStyle w:val="PL"/>
        <w:rPr>
          <w:snapToGrid w:val="0"/>
        </w:rPr>
      </w:pPr>
    </w:p>
    <w:p w14:paraId="23645DF8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sNGRANnodeReconfigurationCompletion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5C75AB4A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SNodeReconfigurationComplete</w:t>
      </w:r>
    </w:p>
    <w:p w14:paraId="29391891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id-sNGRANnodeReconfigurationCompletion</w:t>
      </w:r>
    </w:p>
    <w:p w14:paraId="0E702E9F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00B9493B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5F3B0A23" w14:textId="77777777" w:rsidR="00AF26FC" w:rsidRPr="00FD0425" w:rsidRDefault="00AF26FC" w:rsidP="00AF26FC">
      <w:pPr>
        <w:pStyle w:val="PL"/>
        <w:rPr>
          <w:snapToGrid w:val="0"/>
        </w:rPr>
      </w:pPr>
    </w:p>
    <w:p w14:paraId="7700D946" w14:textId="77777777" w:rsidR="00AF26FC" w:rsidRPr="00FD0425" w:rsidRDefault="00AF26FC" w:rsidP="00AF26FC">
      <w:pPr>
        <w:pStyle w:val="PL"/>
        <w:rPr>
          <w:snapToGrid w:val="0"/>
        </w:rPr>
      </w:pPr>
    </w:p>
    <w:p w14:paraId="769C41B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mNGRANnodeinitiatedSNGRANnodeModificationPreparation</w:t>
      </w:r>
      <w:r w:rsidRPr="00FD0425">
        <w:rPr>
          <w:snapToGrid w:val="0"/>
        </w:rPr>
        <w:tab/>
        <w:t>XNAP-ELEMENTARY-PROCEDURE ::= {</w:t>
      </w:r>
    </w:p>
    <w:p w14:paraId="63913FD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</w:t>
      </w:r>
    </w:p>
    <w:p w14:paraId="564A6CB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SNodeModificationRequestAcknowledge</w:t>
      </w:r>
    </w:p>
    <w:p w14:paraId="0039E4B4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SNodeModificationRequestReject</w:t>
      </w:r>
    </w:p>
    <w:p w14:paraId="48078BA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id-mNGRANnodeinitiatedSNGRANnodeModificationPreparation</w:t>
      </w:r>
    </w:p>
    <w:p w14:paraId="648583B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711A3FD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0F344F" w14:textId="77777777" w:rsidR="00AF26FC" w:rsidRPr="00FD0425" w:rsidRDefault="00AF26FC" w:rsidP="00AF26FC">
      <w:pPr>
        <w:pStyle w:val="PL"/>
        <w:rPr>
          <w:snapToGrid w:val="0"/>
        </w:rPr>
      </w:pPr>
    </w:p>
    <w:p w14:paraId="3D566615" w14:textId="77777777" w:rsidR="00AF26FC" w:rsidRPr="00FD0425" w:rsidRDefault="00AF26FC" w:rsidP="00AF26FC">
      <w:pPr>
        <w:pStyle w:val="PL"/>
        <w:rPr>
          <w:snapToGrid w:val="0"/>
        </w:rPr>
      </w:pPr>
    </w:p>
    <w:p w14:paraId="369713F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sNGRANnodeinitiatedSNGRANnodeModificationPreparation</w:t>
      </w:r>
      <w:r w:rsidRPr="00FD0425">
        <w:rPr>
          <w:snapToGrid w:val="0"/>
        </w:rPr>
        <w:tab/>
        <w:t>XNAP-ELEMENTARY-PROCEDURE ::= {</w:t>
      </w:r>
    </w:p>
    <w:p w14:paraId="5CE69B0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SNodeModificationRequired</w:t>
      </w:r>
    </w:p>
    <w:p w14:paraId="15D5B49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SNodeModificationConfirm</w:t>
      </w:r>
    </w:p>
    <w:p w14:paraId="427D8096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SNodeModificationRefuse</w:t>
      </w:r>
    </w:p>
    <w:p w14:paraId="63BAC6C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id-sNGRANnodeinitiatedSNGRANnodeModificationPreparation</w:t>
      </w:r>
    </w:p>
    <w:p w14:paraId="0F6849F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2EEA266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7D0148F" w14:textId="77777777" w:rsidR="00AF26FC" w:rsidRPr="00FD0425" w:rsidRDefault="00AF26FC" w:rsidP="00AF26FC">
      <w:pPr>
        <w:pStyle w:val="PL"/>
        <w:rPr>
          <w:snapToGrid w:val="0"/>
        </w:rPr>
      </w:pPr>
    </w:p>
    <w:p w14:paraId="34B1954E" w14:textId="77777777" w:rsidR="00AF26FC" w:rsidRPr="00FD0425" w:rsidRDefault="00AF26FC" w:rsidP="00AF26FC">
      <w:pPr>
        <w:pStyle w:val="PL"/>
        <w:rPr>
          <w:snapToGrid w:val="0"/>
        </w:rPr>
      </w:pPr>
    </w:p>
    <w:p w14:paraId="1BB9A5A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mNGRANnodeinitiatedSNGRANnodeRelease</w:t>
      </w:r>
      <w:r w:rsidRPr="00FD0425">
        <w:rPr>
          <w:snapToGrid w:val="0"/>
        </w:rPr>
        <w:tab/>
        <w:t>XNAP-ELEMENTARY-PROCEDURE ::= {</w:t>
      </w:r>
    </w:p>
    <w:p w14:paraId="3C13F89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</w:t>
      </w:r>
    </w:p>
    <w:p w14:paraId="6534904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SNodeReleaseRequestAcknowledge</w:t>
      </w:r>
    </w:p>
    <w:p w14:paraId="2C908C7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SNodeReleaseReject</w:t>
      </w:r>
    </w:p>
    <w:p w14:paraId="4069E82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id-mNGRANnodeinitiatedSNGRANnodeRelease</w:t>
      </w:r>
    </w:p>
    <w:p w14:paraId="39FB229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726AC43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F61ECB" w14:textId="77777777" w:rsidR="00AF26FC" w:rsidRPr="00FD0425" w:rsidRDefault="00AF26FC" w:rsidP="00AF26FC">
      <w:pPr>
        <w:pStyle w:val="PL"/>
        <w:rPr>
          <w:snapToGrid w:val="0"/>
        </w:rPr>
      </w:pPr>
    </w:p>
    <w:p w14:paraId="7107F6D5" w14:textId="77777777" w:rsidR="00AF26FC" w:rsidRPr="00FD0425" w:rsidRDefault="00AF26FC" w:rsidP="00AF26FC">
      <w:pPr>
        <w:pStyle w:val="PL"/>
        <w:rPr>
          <w:snapToGrid w:val="0"/>
        </w:rPr>
      </w:pPr>
    </w:p>
    <w:p w14:paraId="5995463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sNGRANnodeinitiatedSNGRANnodeRelease</w:t>
      </w:r>
      <w:r w:rsidRPr="00FD0425">
        <w:rPr>
          <w:snapToGrid w:val="0"/>
        </w:rPr>
        <w:tab/>
        <w:t>XNAP-ELEMENTARY-PROCEDURE ::= {</w:t>
      </w:r>
    </w:p>
    <w:p w14:paraId="4EB350C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SNodeReleaseRequired</w:t>
      </w:r>
    </w:p>
    <w:p w14:paraId="502E768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SNodeReleaseConfirm</w:t>
      </w:r>
    </w:p>
    <w:p w14:paraId="2185CE2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id-sNGRANnodeinitiatedSNGRANnodeRelease</w:t>
      </w:r>
    </w:p>
    <w:p w14:paraId="2543192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1A286BE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BC006A9" w14:textId="77777777" w:rsidR="00AF26FC" w:rsidRPr="00FD0425" w:rsidRDefault="00AF26FC" w:rsidP="00AF26FC">
      <w:pPr>
        <w:pStyle w:val="PL"/>
        <w:rPr>
          <w:snapToGrid w:val="0"/>
        </w:rPr>
      </w:pPr>
    </w:p>
    <w:p w14:paraId="30CC4C66" w14:textId="77777777" w:rsidR="00AF26FC" w:rsidRPr="00FD0425" w:rsidRDefault="00AF26FC" w:rsidP="00AF26FC">
      <w:pPr>
        <w:pStyle w:val="PL"/>
        <w:rPr>
          <w:snapToGrid w:val="0"/>
        </w:rPr>
      </w:pPr>
    </w:p>
    <w:p w14:paraId="289BB814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sNGRANnodeCounterCheck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78F194A1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SNodeCounterCheckRequest</w:t>
      </w:r>
    </w:p>
    <w:p w14:paraId="66DFDB9F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id-sNGRANnodeCounterCheck</w:t>
      </w:r>
    </w:p>
    <w:p w14:paraId="34F95BC6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5D427BD1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5A94E64D" w14:textId="77777777" w:rsidR="00AF26FC" w:rsidRPr="00FD0425" w:rsidRDefault="00AF26FC" w:rsidP="00AF26FC">
      <w:pPr>
        <w:pStyle w:val="PL"/>
        <w:rPr>
          <w:snapToGrid w:val="0"/>
        </w:rPr>
      </w:pPr>
    </w:p>
    <w:p w14:paraId="1D540EF6" w14:textId="77777777" w:rsidR="00AF26FC" w:rsidRPr="00FD0425" w:rsidRDefault="00AF26FC" w:rsidP="00AF26FC">
      <w:pPr>
        <w:pStyle w:val="PL"/>
        <w:rPr>
          <w:snapToGrid w:val="0"/>
        </w:rPr>
      </w:pPr>
    </w:p>
    <w:p w14:paraId="3CCEB7ED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6172E0A7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SNodeChangeRequired</w:t>
      </w:r>
    </w:p>
    <w:p w14:paraId="0F21538B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SNodeChangeConfirm</w:t>
      </w:r>
    </w:p>
    <w:p w14:paraId="0C8EAC0E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  <w:t>SNodeChangeRefuse</w:t>
      </w:r>
    </w:p>
    <w:p w14:paraId="586B3D2C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id-sNGRANnodeChange</w:t>
      </w:r>
    </w:p>
    <w:p w14:paraId="2516A1A5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7043F68E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7A568797" w14:textId="77777777" w:rsidR="00AF26FC" w:rsidRPr="00FD0425" w:rsidRDefault="00AF26FC" w:rsidP="00AF26FC">
      <w:pPr>
        <w:pStyle w:val="PL"/>
        <w:rPr>
          <w:snapToGrid w:val="0"/>
        </w:rPr>
      </w:pPr>
    </w:p>
    <w:p w14:paraId="649C9C2C" w14:textId="77777777" w:rsidR="00AF26FC" w:rsidRPr="00FD0425" w:rsidRDefault="00AF26FC" w:rsidP="00AF26FC">
      <w:pPr>
        <w:pStyle w:val="PL"/>
        <w:rPr>
          <w:snapToGrid w:val="0"/>
        </w:rPr>
      </w:pPr>
    </w:p>
    <w:p w14:paraId="6720289C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rRCTransfer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57C2E6B3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RRCTransfer</w:t>
      </w:r>
    </w:p>
    <w:p w14:paraId="6B194ECC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id-rRCTransfer</w:t>
      </w:r>
    </w:p>
    <w:p w14:paraId="44F0C5EB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63E5B218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7DEE27DE" w14:textId="77777777" w:rsidR="00AF26FC" w:rsidRPr="00FD0425" w:rsidRDefault="00AF26FC" w:rsidP="00AF26FC">
      <w:pPr>
        <w:pStyle w:val="PL"/>
        <w:rPr>
          <w:snapToGrid w:val="0"/>
        </w:rPr>
      </w:pPr>
    </w:p>
    <w:p w14:paraId="347C7818" w14:textId="77777777" w:rsidR="00AF26FC" w:rsidRPr="00FD0425" w:rsidRDefault="00AF26FC" w:rsidP="00AF26FC">
      <w:pPr>
        <w:pStyle w:val="PL"/>
        <w:rPr>
          <w:snapToGrid w:val="0"/>
        </w:rPr>
      </w:pPr>
    </w:p>
    <w:p w14:paraId="261801B8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xnRemoval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0206B0E3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XnRemovalRequest</w:t>
      </w:r>
    </w:p>
    <w:p w14:paraId="55BC9B0D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XnRemovalResponse</w:t>
      </w:r>
    </w:p>
    <w:p w14:paraId="3F953078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XnRemovalFailure</w:t>
      </w:r>
    </w:p>
    <w:p w14:paraId="597147E7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id-xnRemoval</w:t>
      </w:r>
    </w:p>
    <w:p w14:paraId="69E060BA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5FEBAA6B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6EF5A575" w14:textId="77777777" w:rsidR="00AF26FC" w:rsidRPr="00FD0425" w:rsidRDefault="00AF26FC" w:rsidP="00AF26FC">
      <w:pPr>
        <w:pStyle w:val="PL"/>
        <w:rPr>
          <w:snapToGrid w:val="0"/>
        </w:rPr>
      </w:pPr>
    </w:p>
    <w:p w14:paraId="60D96A7E" w14:textId="77777777" w:rsidR="00AF26FC" w:rsidRPr="00FD0425" w:rsidRDefault="00AF26FC" w:rsidP="00AF26FC">
      <w:pPr>
        <w:pStyle w:val="PL"/>
        <w:rPr>
          <w:snapToGrid w:val="0"/>
        </w:rPr>
      </w:pPr>
    </w:p>
    <w:p w14:paraId="0FD760AF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xnSetup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54A4C52E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XnSetupRequest</w:t>
      </w:r>
    </w:p>
    <w:p w14:paraId="502D6AF9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XnSetupResponse</w:t>
      </w:r>
    </w:p>
    <w:p w14:paraId="796DB68F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XnSetupFailure</w:t>
      </w:r>
    </w:p>
    <w:p w14:paraId="01017F91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id-xnSetup</w:t>
      </w:r>
    </w:p>
    <w:p w14:paraId="31879BA5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A6AC4BC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2D0A43B1" w14:textId="77777777" w:rsidR="00AF26FC" w:rsidRPr="00FD0425" w:rsidRDefault="00AF26FC" w:rsidP="00AF26FC">
      <w:pPr>
        <w:pStyle w:val="PL"/>
        <w:rPr>
          <w:snapToGrid w:val="0"/>
        </w:rPr>
      </w:pPr>
    </w:p>
    <w:p w14:paraId="7DD3A1EF" w14:textId="77777777" w:rsidR="00AF26FC" w:rsidRPr="00FD0425" w:rsidRDefault="00AF26FC" w:rsidP="00AF26FC">
      <w:pPr>
        <w:pStyle w:val="PL"/>
        <w:rPr>
          <w:snapToGrid w:val="0"/>
        </w:rPr>
      </w:pPr>
    </w:p>
    <w:p w14:paraId="3AF8365A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nGRANnodeConfigurationUpdate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5F49DD28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</w:t>
      </w:r>
    </w:p>
    <w:p w14:paraId="2FB625CB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NGRANNodeConfigurationUpdateAcknowledge</w:t>
      </w:r>
    </w:p>
    <w:p w14:paraId="79D4A38D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NGRANNodeConfigurationUpdateFailure</w:t>
      </w:r>
    </w:p>
    <w:p w14:paraId="6D934B03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id-nGRANnodeConfigurationUpdate</w:t>
      </w:r>
    </w:p>
    <w:p w14:paraId="46B1966B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25E4691B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46A0E94E" w14:textId="77777777" w:rsidR="00AF26FC" w:rsidRPr="00FD0425" w:rsidRDefault="00AF26FC" w:rsidP="00AF26FC">
      <w:pPr>
        <w:pStyle w:val="PL"/>
        <w:rPr>
          <w:snapToGrid w:val="0"/>
        </w:rPr>
      </w:pPr>
    </w:p>
    <w:p w14:paraId="26232D87" w14:textId="77777777" w:rsidR="00AF26FC" w:rsidRPr="00FD0425" w:rsidRDefault="00AF26FC" w:rsidP="00AF26FC">
      <w:pPr>
        <w:pStyle w:val="PL"/>
        <w:rPr>
          <w:snapToGrid w:val="0"/>
        </w:rPr>
      </w:pPr>
    </w:p>
    <w:p w14:paraId="2E9665DE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e-UTRA-NR-CellResourceCoordination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5ACEB69C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E-UTRA-NR-CellResourceCoordinationRequest</w:t>
      </w:r>
    </w:p>
    <w:p w14:paraId="47406B05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E-UTRA-NR-CellResourceCoordinationResponse</w:t>
      </w:r>
    </w:p>
    <w:p w14:paraId="0D566B52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id-e-UTRA-NR-CellResourceCoordination</w:t>
      </w:r>
    </w:p>
    <w:p w14:paraId="475FEDB9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462FB03E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2E8912CA" w14:textId="77777777" w:rsidR="00AF26FC" w:rsidRPr="00FD0425" w:rsidRDefault="00AF26FC" w:rsidP="00AF26FC">
      <w:pPr>
        <w:pStyle w:val="PL"/>
        <w:rPr>
          <w:snapToGrid w:val="0"/>
        </w:rPr>
      </w:pPr>
    </w:p>
    <w:p w14:paraId="5BA2A82C" w14:textId="77777777" w:rsidR="00AF26FC" w:rsidRPr="00FD0425" w:rsidRDefault="00AF26FC" w:rsidP="00AF26FC">
      <w:pPr>
        <w:pStyle w:val="PL"/>
        <w:rPr>
          <w:snapToGrid w:val="0"/>
        </w:rPr>
      </w:pPr>
    </w:p>
    <w:p w14:paraId="0A1A8331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cellActivation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627B529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CellActivationRequest</w:t>
      </w:r>
    </w:p>
    <w:p w14:paraId="2C5DAEE0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CellActivationResponse</w:t>
      </w:r>
    </w:p>
    <w:p w14:paraId="210A9E12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CellActivationFailure</w:t>
      </w:r>
    </w:p>
    <w:p w14:paraId="2F5ED216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id-cellActivation</w:t>
      </w:r>
    </w:p>
    <w:p w14:paraId="63AE5CA6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3253129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4DBB81A" w14:textId="77777777" w:rsidR="00AF26FC" w:rsidRPr="00FD0425" w:rsidRDefault="00AF26FC" w:rsidP="00AF26FC">
      <w:pPr>
        <w:pStyle w:val="PL"/>
        <w:rPr>
          <w:snapToGrid w:val="0"/>
        </w:rPr>
      </w:pPr>
    </w:p>
    <w:p w14:paraId="6C329EDA" w14:textId="77777777" w:rsidR="00AF26FC" w:rsidRPr="00FD0425" w:rsidRDefault="00AF26FC" w:rsidP="00AF26FC">
      <w:pPr>
        <w:pStyle w:val="PL"/>
        <w:rPr>
          <w:snapToGrid w:val="0"/>
        </w:rPr>
      </w:pPr>
    </w:p>
    <w:p w14:paraId="6D04F021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reset</w:t>
      </w: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XNAP-ELEMENTARY-PROCEDURE ::= {</w:t>
      </w:r>
    </w:p>
    <w:p w14:paraId="717D0138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lastRenderedPageBreak/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ResetRequest</w:t>
      </w:r>
    </w:p>
    <w:p w14:paraId="63A4BC73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ResetResponse</w:t>
      </w:r>
    </w:p>
    <w:p w14:paraId="41DE7267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id-reset</w:t>
      </w:r>
    </w:p>
    <w:p w14:paraId="0DD79F1B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23FF7F70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1BC8C11C" w14:textId="77777777" w:rsidR="00AF26FC" w:rsidRPr="00FD0425" w:rsidRDefault="00AF26FC" w:rsidP="00AF26FC">
      <w:pPr>
        <w:pStyle w:val="PL"/>
        <w:rPr>
          <w:snapToGrid w:val="0"/>
        </w:rPr>
      </w:pPr>
    </w:p>
    <w:p w14:paraId="7FA50557" w14:textId="77777777" w:rsidR="00AF26FC" w:rsidRPr="00FD0425" w:rsidRDefault="00AF26FC" w:rsidP="00AF26FC">
      <w:pPr>
        <w:pStyle w:val="PL"/>
        <w:rPr>
          <w:snapToGrid w:val="0"/>
        </w:rPr>
      </w:pPr>
    </w:p>
    <w:p w14:paraId="78CAE751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errorIndication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1B19136D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ErrorIndication</w:t>
      </w:r>
    </w:p>
    <w:p w14:paraId="2C0AFFF6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id-errorIndication</w:t>
      </w:r>
    </w:p>
    <w:p w14:paraId="3D0A3F28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4D25C39D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CCE2EF5" w14:textId="77777777" w:rsidR="00AF26FC" w:rsidRPr="00FD0425" w:rsidRDefault="00AF26FC" w:rsidP="00AF26FC">
      <w:pPr>
        <w:pStyle w:val="PL"/>
        <w:rPr>
          <w:snapToGrid w:val="0"/>
        </w:rPr>
      </w:pPr>
    </w:p>
    <w:p w14:paraId="4CEC4D70" w14:textId="77777777" w:rsidR="00AF26FC" w:rsidRPr="00FD0425" w:rsidRDefault="00AF26FC" w:rsidP="00AF26FC">
      <w:pPr>
        <w:pStyle w:val="PL"/>
        <w:rPr>
          <w:snapToGrid w:val="0"/>
        </w:rPr>
      </w:pPr>
    </w:p>
    <w:p w14:paraId="206392C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27020AD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NotificationControlIndication</w:t>
      </w:r>
    </w:p>
    <w:p w14:paraId="1466EFA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id-notificationControl</w:t>
      </w:r>
    </w:p>
    <w:p w14:paraId="4C05158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7A172AB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CF80EE" w14:textId="77777777" w:rsidR="00AF26FC" w:rsidRPr="00FD0425" w:rsidRDefault="00AF26FC" w:rsidP="00AF26FC">
      <w:pPr>
        <w:pStyle w:val="PL"/>
        <w:rPr>
          <w:snapToGrid w:val="0"/>
        </w:rPr>
      </w:pPr>
    </w:p>
    <w:p w14:paraId="6492166E" w14:textId="77777777" w:rsidR="00AF26FC" w:rsidRPr="00FD0425" w:rsidRDefault="00AF26FC" w:rsidP="00AF26FC">
      <w:pPr>
        <w:pStyle w:val="PL"/>
        <w:rPr>
          <w:snapToGrid w:val="0"/>
        </w:rPr>
      </w:pPr>
    </w:p>
    <w:p w14:paraId="5373705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0EA9DFE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ActivityNotification</w:t>
      </w:r>
    </w:p>
    <w:p w14:paraId="25FE4A2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id-activityNotification</w:t>
      </w:r>
    </w:p>
    <w:p w14:paraId="277063D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1DB3BBA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32A926" w14:textId="77777777" w:rsidR="00AF26FC" w:rsidRPr="00FD0425" w:rsidRDefault="00AF26FC" w:rsidP="00AF26FC">
      <w:pPr>
        <w:pStyle w:val="PL"/>
        <w:rPr>
          <w:snapToGrid w:val="0"/>
        </w:rPr>
      </w:pPr>
    </w:p>
    <w:p w14:paraId="198FC21E" w14:textId="77777777" w:rsidR="00AF26FC" w:rsidRPr="00FD0425" w:rsidRDefault="00AF26FC" w:rsidP="00AF26FC">
      <w:pPr>
        <w:pStyle w:val="PL"/>
        <w:rPr>
          <w:snapToGrid w:val="0"/>
        </w:rPr>
      </w:pPr>
    </w:p>
    <w:p w14:paraId="3B16ABE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6FCE715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PrivateMessage</w:t>
      </w:r>
    </w:p>
    <w:p w14:paraId="5DDE48E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id-privateMessage</w:t>
      </w:r>
    </w:p>
    <w:p w14:paraId="339FB85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116F7CB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10E254" w14:textId="77777777" w:rsidR="00AF26FC" w:rsidRPr="00FD0425" w:rsidRDefault="00AF26FC" w:rsidP="00AF26FC">
      <w:pPr>
        <w:pStyle w:val="PL"/>
        <w:rPr>
          <w:snapToGrid w:val="0"/>
        </w:rPr>
      </w:pPr>
    </w:p>
    <w:p w14:paraId="0BC7ACE6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secondaryRATDataUsageReport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0640BB1D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SecondaryRATDataUsageReport</w:t>
      </w:r>
    </w:p>
    <w:p w14:paraId="7C570CEA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id-secondaryRATDataUsageReport</w:t>
      </w:r>
    </w:p>
    <w:p w14:paraId="329774DB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776AB52B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53B53AFD" w14:textId="77777777" w:rsidR="00AF26FC" w:rsidRPr="00FD0425" w:rsidRDefault="00AF26FC" w:rsidP="00AF26FC">
      <w:pPr>
        <w:pStyle w:val="PL"/>
        <w:rPr>
          <w:snapToGrid w:val="0"/>
        </w:rPr>
      </w:pPr>
    </w:p>
    <w:p w14:paraId="6AA4EC3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deactivateTrace XNAP-ELEMENTARY-PROCEDURE ::= {</w:t>
      </w:r>
    </w:p>
    <w:p w14:paraId="540751A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DeactivateTrace</w:t>
      </w:r>
    </w:p>
    <w:p w14:paraId="37D337D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id-deactivateTrace</w:t>
      </w:r>
    </w:p>
    <w:p w14:paraId="3D11652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5F63732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5453FB1" w14:textId="77777777" w:rsidR="00AF26FC" w:rsidRPr="00FD0425" w:rsidRDefault="00AF26FC" w:rsidP="00AF26FC">
      <w:pPr>
        <w:pStyle w:val="PL"/>
        <w:rPr>
          <w:snapToGrid w:val="0"/>
        </w:rPr>
      </w:pPr>
    </w:p>
    <w:p w14:paraId="4CA9165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traceStart XNAP-ELEMENTARY-PROCEDURE ::= {</w:t>
      </w:r>
    </w:p>
    <w:p w14:paraId="0DCA9B1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TraceStart</w:t>
      </w:r>
    </w:p>
    <w:p w14:paraId="30AC7D8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id-traceStart</w:t>
      </w:r>
    </w:p>
    <w:p w14:paraId="6458520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2B50846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AF54348" w14:textId="77777777" w:rsidR="00AF26FC" w:rsidRDefault="00AF26FC" w:rsidP="00AF26FC">
      <w:pPr>
        <w:pStyle w:val="PL"/>
        <w:rPr>
          <w:ins w:id="2570" w:author="Author"/>
          <w:snapToGrid w:val="0"/>
        </w:rPr>
      </w:pPr>
    </w:p>
    <w:p w14:paraId="3E22FA65" w14:textId="77777777" w:rsidR="00AF26FC" w:rsidRPr="00F35F02" w:rsidRDefault="00AF26FC" w:rsidP="00AF26FC">
      <w:pPr>
        <w:pStyle w:val="PL"/>
        <w:tabs>
          <w:tab w:val="left" w:pos="1840"/>
        </w:tabs>
        <w:rPr>
          <w:ins w:id="2571" w:author="Author"/>
          <w:rFonts w:eastAsia="DengXian"/>
          <w:snapToGrid w:val="0"/>
          <w:lang w:eastAsia="zh-CN"/>
        </w:rPr>
      </w:pPr>
      <w:ins w:id="2572" w:author="Author">
        <w:r w:rsidRPr="00F35F02">
          <w:rPr>
            <w:snapToGrid w:val="0"/>
          </w:rPr>
          <w:t>failureIndication</w:t>
        </w:r>
        <w:r w:rsidRPr="00F35F02">
          <w:rPr>
            <w:rFonts w:eastAsia="DengXian"/>
            <w:snapToGrid w:val="0"/>
            <w:lang w:eastAsia="zh-CN"/>
          </w:rPr>
          <w:t xml:space="preserve"> XNAP-ELEMENTARY-PROCEDURE ::= {</w:t>
        </w:r>
      </w:ins>
    </w:p>
    <w:p w14:paraId="5EECDB57" w14:textId="77777777" w:rsidR="00AF26FC" w:rsidRPr="00F35F02" w:rsidRDefault="00AF26FC" w:rsidP="00AF26FC">
      <w:pPr>
        <w:pStyle w:val="PL"/>
        <w:rPr>
          <w:ins w:id="2573" w:author="Author"/>
          <w:rFonts w:eastAsia="DengXian"/>
          <w:snapToGrid w:val="0"/>
          <w:lang w:eastAsia="zh-CN"/>
        </w:rPr>
      </w:pPr>
      <w:ins w:id="2574" w:author="Author">
        <w:r w:rsidRPr="00F35F02">
          <w:rPr>
            <w:rFonts w:eastAsia="DengXian"/>
            <w:snapToGrid w:val="0"/>
            <w:lang w:eastAsia="zh-CN"/>
          </w:rPr>
          <w:tab/>
          <w:t>INITIATING MESSAGE</w:t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snapToGrid w:val="0"/>
          </w:rPr>
          <w:t>FailureIndication</w:t>
        </w:r>
      </w:ins>
    </w:p>
    <w:p w14:paraId="3FA792F7" w14:textId="77777777" w:rsidR="00AF26FC" w:rsidRPr="00F35F02" w:rsidRDefault="00AF26FC" w:rsidP="00AF26FC">
      <w:pPr>
        <w:pStyle w:val="PL"/>
        <w:rPr>
          <w:ins w:id="2575" w:author="Author"/>
          <w:rFonts w:eastAsia="DengXian"/>
          <w:snapToGrid w:val="0"/>
          <w:lang w:eastAsia="zh-CN"/>
        </w:rPr>
      </w:pPr>
      <w:ins w:id="2576" w:author="Author">
        <w:r w:rsidRPr="00F35F02">
          <w:rPr>
            <w:rFonts w:eastAsia="DengXian"/>
            <w:snapToGrid w:val="0"/>
            <w:lang w:eastAsia="zh-CN"/>
          </w:rPr>
          <w:tab/>
          <w:t>PROCEDURE CODE</w:t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snapToGrid w:val="0"/>
          </w:rPr>
          <w:t>id-failureIndication</w:t>
        </w:r>
      </w:ins>
    </w:p>
    <w:p w14:paraId="1ABDD8F6" w14:textId="77777777" w:rsidR="00AF26FC" w:rsidRPr="00F35F02" w:rsidRDefault="00AF26FC" w:rsidP="00AF26FC">
      <w:pPr>
        <w:pStyle w:val="PL"/>
        <w:rPr>
          <w:ins w:id="2577" w:author="Author"/>
          <w:rFonts w:eastAsia="DengXian"/>
          <w:snapToGrid w:val="0"/>
          <w:lang w:eastAsia="zh-CN"/>
        </w:rPr>
      </w:pPr>
      <w:ins w:id="2578" w:author="Author">
        <w:r w:rsidRPr="00F35F02">
          <w:rPr>
            <w:rFonts w:eastAsia="DengXian"/>
            <w:snapToGrid w:val="0"/>
            <w:lang w:eastAsia="zh-CN"/>
          </w:rPr>
          <w:tab/>
          <w:t>CRITICALITY</w:t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lang w:eastAsia="ja-JP"/>
          </w:rPr>
          <w:t>ignore</w:t>
        </w:r>
      </w:ins>
    </w:p>
    <w:p w14:paraId="003916EF" w14:textId="77777777" w:rsidR="00AF26FC" w:rsidRPr="00F35F02" w:rsidRDefault="00AF26FC" w:rsidP="00AF26FC">
      <w:pPr>
        <w:pStyle w:val="PL"/>
        <w:rPr>
          <w:ins w:id="2579" w:author="Author"/>
          <w:rFonts w:eastAsia="DengXian"/>
          <w:snapToGrid w:val="0"/>
          <w:lang w:eastAsia="zh-CN"/>
        </w:rPr>
      </w:pPr>
      <w:ins w:id="2580" w:author="Author">
        <w:r w:rsidRPr="00F35F02">
          <w:rPr>
            <w:rFonts w:eastAsia="DengXian"/>
            <w:snapToGrid w:val="0"/>
            <w:lang w:eastAsia="zh-CN"/>
          </w:rPr>
          <w:t>}</w:t>
        </w:r>
      </w:ins>
    </w:p>
    <w:p w14:paraId="29317FD4" w14:textId="77777777" w:rsidR="00AF26FC" w:rsidRDefault="00AF26FC" w:rsidP="00AF26FC">
      <w:pPr>
        <w:pStyle w:val="PL"/>
        <w:rPr>
          <w:ins w:id="2581" w:author="Author"/>
          <w:snapToGrid w:val="0"/>
        </w:rPr>
      </w:pPr>
    </w:p>
    <w:p w14:paraId="6B01B9E9" w14:textId="77777777" w:rsidR="00AF26FC" w:rsidRPr="00F35F02" w:rsidRDefault="00AF26FC" w:rsidP="00AF26FC">
      <w:pPr>
        <w:pStyle w:val="PL"/>
        <w:tabs>
          <w:tab w:val="left" w:pos="1840"/>
        </w:tabs>
        <w:rPr>
          <w:ins w:id="2582" w:author="Author"/>
          <w:rFonts w:eastAsia="DengXian"/>
          <w:snapToGrid w:val="0"/>
          <w:lang w:eastAsia="zh-CN"/>
        </w:rPr>
      </w:pPr>
      <w:ins w:id="2583" w:author="Author">
        <w:r w:rsidRPr="00F35F02">
          <w:rPr>
            <w:snapToGrid w:val="0"/>
          </w:rPr>
          <w:t>handoverReport</w:t>
        </w:r>
        <w:r w:rsidRPr="00F35F02">
          <w:rPr>
            <w:rFonts w:eastAsia="DengXian"/>
            <w:snapToGrid w:val="0"/>
            <w:lang w:eastAsia="zh-CN"/>
          </w:rPr>
          <w:t xml:space="preserve"> XNAP-ELEMENTARY-PROCEDURE ::= {</w:t>
        </w:r>
      </w:ins>
    </w:p>
    <w:p w14:paraId="3C461C53" w14:textId="77777777" w:rsidR="00AF26FC" w:rsidRPr="00F35F02" w:rsidRDefault="00AF26FC" w:rsidP="00AF26FC">
      <w:pPr>
        <w:pStyle w:val="PL"/>
        <w:rPr>
          <w:ins w:id="2584" w:author="Author"/>
          <w:rFonts w:eastAsia="DengXian"/>
          <w:snapToGrid w:val="0"/>
          <w:lang w:eastAsia="zh-CN"/>
        </w:rPr>
      </w:pPr>
      <w:ins w:id="2585" w:author="Author">
        <w:r w:rsidRPr="00F35F02">
          <w:rPr>
            <w:rFonts w:eastAsia="DengXian"/>
            <w:snapToGrid w:val="0"/>
            <w:lang w:eastAsia="zh-CN"/>
          </w:rPr>
          <w:tab/>
          <w:t>INITIATING MESSAGE</w:t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snapToGrid w:val="0"/>
          </w:rPr>
          <w:t>HandoverReport</w:t>
        </w:r>
      </w:ins>
    </w:p>
    <w:p w14:paraId="68B97F94" w14:textId="77777777" w:rsidR="00AF26FC" w:rsidRPr="00F35F02" w:rsidRDefault="00AF26FC" w:rsidP="00AF26FC">
      <w:pPr>
        <w:pStyle w:val="PL"/>
        <w:rPr>
          <w:ins w:id="2586" w:author="Author"/>
          <w:rFonts w:eastAsia="DengXian"/>
          <w:snapToGrid w:val="0"/>
          <w:lang w:eastAsia="zh-CN"/>
        </w:rPr>
      </w:pPr>
      <w:ins w:id="2587" w:author="Author">
        <w:r w:rsidRPr="00F35F02">
          <w:rPr>
            <w:rFonts w:eastAsia="DengXian"/>
            <w:snapToGrid w:val="0"/>
            <w:lang w:eastAsia="zh-CN"/>
          </w:rPr>
          <w:tab/>
          <w:t>PROCEDURE CODE</w:t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snapToGrid w:val="0"/>
          </w:rPr>
          <w:t>id-handoverReport</w:t>
        </w:r>
      </w:ins>
    </w:p>
    <w:p w14:paraId="2F605265" w14:textId="77777777" w:rsidR="00AF26FC" w:rsidRPr="00F35F02" w:rsidRDefault="00AF26FC" w:rsidP="00AF26FC">
      <w:pPr>
        <w:pStyle w:val="PL"/>
        <w:rPr>
          <w:ins w:id="2588" w:author="Author"/>
          <w:rFonts w:eastAsia="DengXian"/>
          <w:snapToGrid w:val="0"/>
          <w:lang w:eastAsia="zh-CN"/>
        </w:rPr>
      </w:pPr>
      <w:ins w:id="2589" w:author="Author">
        <w:r w:rsidRPr="00F35F02">
          <w:rPr>
            <w:rFonts w:eastAsia="DengXian"/>
            <w:snapToGrid w:val="0"/>
            <w:lang w:eastAsia="zh-CN"/>
          </w:rPr>
          <w:tab/>
          <w:t>CRITICALITY</w:t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lang w:eastAsia="ja-JP"/>
          </w:rPr>
          <w:t>ignore</w:t>
        </w:r>
      </w:ins>
    </w:p>
    <w:p w14:paraId="1D45A950" w14:textId="77777777" w:rsidR="00AF26FC" w:rsidRPr="00F35F02" w:rsidRDefault="00AF26FC" w:rsidP="00AF26FC">
      <w:pPr>
        <w:pStyle w:val="PL"/>
        <w:rPr>
          <w:ins w:id="2590" w:author="Author"/>
          <w:rFonts w:eastAsia="DengXian"/>
          <w:snapToGrid w:val="0"/>
          <w:lang w:eastAsia="zh-CN"/>
        </w:rPr>
      </w:pPr>
      <w:ins w:id="2591" w:author="Author">
        <w:r w:rsidRPr="00F35F02">
          <w:rPr>
            <w:rFonts w:eastAsia="DengXian"/>
            <w:snapToGrid w:val="0"/>
            <w:lang w:eastAsia="zh-CN"/>
          </w:rPr>
          <w:t>}</w:t>
        </w:r>
      </w:ins>
    </w:p>
    <w:p w14:paraId="147D1385" w14:textId="77777777" w:rsidR="00AF26FC" w:rsidRDefault="00AF26FC" w:rsidP="00AF26FC">
      <w:pPr>
        <w:pStyle w:val="PL"/>
        <w:rPr>
          <w:ins w:id="2592" w:author="Author"/>
          <w:snapToGrid w:val="0"/>
        </w:rPr>
      </w:pPr>
    </w:p>
    <w:p w14:paraId="1D62844D" w14:textId="77777777" w:rsidR="00AF26FC" w:rsidRPr="00F35F02" w:rsidRDefault="00AF26FC" w:rsidP="00AF26FC">
      <w:pPr>
        <w:pStyle w:val="PL"/>
        <w:spacing w:line="0" w:lineRule="atLeast"/>
        <w:rPr>
          <w:ins w:id="2593" w:author="Author"/>
          <w:noProof w:val="0"/>
          <w:snapToGrid w:val="0"/>
        </w:rPr>
      </w:pPr>
      <w:proofErr w:type="spellStart"/>
      <w:ins w:id="2594" w:author="Author">
        <w:r w:rsidRPr="00F35F02">
          <w:rPr>
            <w:noProof w:val="0"/>
            <w:snapToGrid w:val="0"/>
          </w:rPr>
          <w:t>resourceStatusReportingInitiation</w:t>
        </w:r>
        <w:proofErr w:type="spellEnd"/>
        <w:r w:rsidRPr="00F35F02">
          <w:rPr>
            <w:noProof w:val="0"/>
            <w:snapToGrid w:val="0"/>
          </w:rPr>
          <w:tab/>
          <w:t>XNAP-ELEMENTARY-PROCEDURE ::= {</w:t>
        </w:r>
      </w:ins>
    </w:p>
    <w:p w14:paraId="677A2D2D" w14:textId="77777777" w:rsidR="00AF26FC" w:rsidRPr="00F35F02" w:rsidRDefault="00AF26FC" w:rsidP="00AF26FC">
      <w:pPr>
        <w:pStyle w:val="PL"/>
        <w:spacing w:line="0" w:lineRule="atLeast"/>
        <w:rPr>
          <w:ins w:id="2595" w:author="Author"/>
          <w:noProof w:val="0"/>
          <w:snapToGrid w:val="0"/>
        </w:rPr>
      </w:pPr>
      <w:ins w:id="2596" w:author="Author">
        <w:r w:rsidRPr="00F35F02">
          <w:rPr>
            <w:noProof w:val="0"/>
            <w:snapToGrid w:val="0"/>
          </w:rPr>
          <w:tab/>
          <w:t>INITIATING MESSAGE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proofErr w:type="spellStart"/>
        <w:r w:rsidRPr="00F35F02">
          <w:rPr>
            <w:noProof w:val="0"/>
            <w:snapToGrid w:val="0"/>
          </w:rPr>
          <w:t>ResourceStatusRequest</w:t>
        </w:r>
        <w:proofErr w:type="spellEnd"/>
      </w:ins>
    </w:p>
    <w:p w14:paraId="552401D2" w14:textId="77777777" w:rsidR="00AF26FC" w:rsidRPr="00F35F02" w:rsidRDefault="00AF26FC" w:rsidP="00AF26FC">
      <w:pPr>
        <w:pStyle w:val="PL"/>
        <w:spacing w:line="0" w:lineRule="atLeast"/>
        <w:rPr>
          <w:ins w:id="2597" w:author="Author"/>
          <w:noProof w:val="0"/>
          <w:snapToGrid w:val="0"/>
        </w:rPr>
      </w:pPr>
      <w:ins w:id="2598" w:author="Author">
        <w:r w:rsidRPr="00F35F02">
          <w:rPr>
            <w:noProof w:val="0"/>
            <w:snapToGrid w:val="0"/>
          </w:rPr>
          <w:tab/>
          <w:t>SUCCESSFUL OUTCOME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proofErr w:type="spellStart"/>
        <w:r w:rsidRPr="00F35F02">
          <w:rPr>
            <w:noProof w:val="0"/>
            <w:snapToGrid w:val="0"/>
          </w:rPr>
          <w:t>ResourceStatusResponse</w:t>
        </w:r>
        <w:proofErr w:type="spellEnd"/>
      </w:ins>
    </w:p>
    <w:p w14:paraId="6166B366" w14:textId="77777777" w:rsidR="00AF26FC" w:rsidRPr="00F35F02" w:rsidRDefault="00AF26FC" w:rsidP="00AF26FC">
      <w:pPr>
        <w:pStyle w:val="PL"/>
        <w:tabs>
          <w:tab w:val="left" w:pos="3412"/>
          <w:tab w:val="left" w:pos="3872"/>
        </w:tabs>
        <w:spacing w:line="0" w:lineRule="atLeast"/>
        <w:rPr>
          <w:ins w:id="2599" w:author="Author"/>
          <w:noProof w:val="0"/>
          <w:snapToGrid w:val="0"/>
        </w:rPr>
      </w:pPr>
      <w:ins w:id="2600" w:author="Author">
        <w:r w:rsidRPr="00F35F02">
          <w:rPr>
            <w:noProof w:val="0"/>
            <w:snapToGrid w:val="0"/>
          </w:rPr>
          <w:tab/>
          <w:t>UNSUCCESSFUL OUTCOME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proofErr w:type="spellStart"/>
        <w:r w:rsidRPr="00F35F02">
          <w:rPr>
            <w:noProof w:val="0"/>
            <w:snapToGrid w:val="0"/>
          </w:rPr>
          <w:t>ResourceStatusFailure</w:t>
        </w:r>
        <w:proofErr w:type="spellEnd"/>
      </w:ins>
    </w:p>
    <w:p w14:paraId="3BFD2F4A" w14:textId="77777777" w:rsidR="00AF26FC" w:rsidRPr="00F35F02" w:rsidRDefault="00AF26FC" w:rsidP="00AF26FC">
      <w:pPr>
        <w:pStyle w:val="PL"/>
        <w:spacing w:line="0" w:lineRule="atLeast"/>
        <w:rPr>
          <w:ins w:id="2601" w:author="Author"/>
          <w:noProof w:val="0"/>
          <w:snapToGrid w:val="0"/>
        </w:rPr>
      </w:pPr>
      <w:ins w:id="2602" w:author="Author">
        <w:r w:rsidRPr="00F35F02">
          <w:rPr>
            <w:noProof w:val="0"/>
            <w:snapToGrid w:val="0"/>
          </w:rPr>
          <w:tab/>
          <w:t>PROCEDURE CODE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>id-</w:t>
        </w:r>
        <w:proofErr w:type="spellStart"/>
        <w:r w:rsidRPr="00F35F02">
          <w:rPr>
            <w:noProof w:val="0"/>
            <w:snapToGrid w:val="0"/>
          </w:rPr>
          <w:t>resourceStatusReportingInitiation</w:t>
        </w:r>
        <w:proofErr w:type="spellEnd"/>
      </w:ins>
    </w:p>
    <w:p w14:paraId="7B0BFE8C" w14:textId="77777777" w:rsidR="00AF26FC" w:rsidRPr="00F35F02" w:rsidRDefault="00AF26FC" w:rsidP="00AF26FC">
      <w:pPr>
        <w:pStyle w:val="PL"/>
        <w:spacing w:line="0" w:lineRule="atLeast"/>
        <w:rPr>
          <w:ins w:id="2603" w:author="Author"/>
          <w:noProof w:val="0"/>
          <w:snapToGrid w:val="0"/>
        </w:rPr>
      </w:pPr>
      <w:ins w:id="2604" w:author="Author">
        <w:r w:rsidRPr="00F35F02">
          <w:rPr>
            <w:noProof w:val="0"/>
            <w:snapToGrid w:val="0"/>
          </w:rPr>
          <w:tab/>
          <w:t>CRITICALITY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>reject</w:t>
        </w:r>
      </w:ins>
    </w:p>
    <w:p w14:paraId="16314ACE" w14:textId="77777777" w:rsidR="00AF26FC" w:rsidRPr="00F35F02" w:rsidRDefault="00AF26FC" w:rsidP="00AF26FC">
      <w:pPr>
        <w:pStyle w:val="PL"/>
        <w:spacing w:line="0" w:lineRule="atLeast"/>
        <w:rPr>
          <w:ins w:id="2605" w:author="Author"/>
          <w:noProof w:val="0"/>
          <w:snapToGrid w:val="0"/>
        </w:rPr>
      </w:pPr>
      <w:ins w:id="2606" w:author="Author">
        <w:r w:rsidRPr="00F35F02">
          <w:rPr>
            <w:noProof w:val="0"/>
            <w:snapToGrid w:val="0"/>
          </w:rPr>
          <w:t>}</w:t>
        </w:r>
      </w:ins>
    </w:p>
    <w:p w14:paraId="7C0F83BE" w14:textId="77777777" w:rsidR="00AF26FC" w:rsidRPr="00F35F02" w:rsidRDefault="00AF26FC" w:rsidP="00AF26FC">
      <w:pPr>
        <w:pStyle w:val="PL"/>
        <w:rPr>
          <w:ins w:id="2607" w:author="Author"/>
          <w:snapToGrid w:val="0"/>
        </w:rPr>
      </w:pPr>
    </w:p>
    <w:p w14:paraId="7A3E1817" w14:textId="77777777" w:rsidR="00AF26FC" w:rsidRPr="00F35F02" w:rsidRDefault="00AF26FC" w:rsidP="00AF26FC">
      <w:pPr>
        <w:pStyle w:val="PL"/>
        <w:spacing w:line="0" w:lineRule="atLeast"/>
        <w:rPr>
          <w:ins w:id="2608" w:author="Author"/>
          <w:noProof w:val="0"/>
          <w:snapToGrid w:val="0"/>
        </w:rPr>
      </w:pPr>
      <w:proofErr w:type="spellStart"/>
      <w:ins w:id="2609" w:author="Author">
        <w:r w:rsidRPr="00F35F02">
          <w:rPr>
            <w:noProof w:val="0"/>
            <w:snapToGrid w:val="0"/>
          </w:rPr>
          <w:t>resourceStatusReporting</w:t>
        </w:r>
        <w:proofErr w:type="spellEnd"/>
        <w:r w:rsidRPr="00F35F02">
          <w:rPr>
            <w:noProof w:val="0"/>
            <w:snapToGrid w:val="0"/>
          </w:rPr>
          <w:t xml:space="preserve"> XNAP-ELEMENTARY-PROCEDURE ::= {</w:t>
        </w:r>
      </w:ins>
    </w:p>
    <w:p w14:paraId="3B2F252A" w14:textId="77777777" w:rsidR="00AF26FC" w:rsidRPr="00F35F02" w:rsidRDefault="00AF26FC" w:rsidP="00AF26FC">
      <w:pPr>
        <w:pStyle w:val="PL"/>
        <w:spacing w:line="0" w:lineRule="atLeast"/>
        <w:rPr>
          <w:ins w:id="2610" w:author="Author"/>
          <w:noProof w:val="0"/>
          <w:snapToGrid w:val="0"/>
        </w:rPr>
      </w:pPr>
      <w:ins w:id="2611" w:author="Author">
        <w:r w:rsidRPr="00F35F02">
          <w:rPr>
            <w:noProof w:val="0"/>
            <w:snapToGrid w:val="0"/>
          </w:rPr>
          <w:tab/>
          <w:t>INITIATING MESSAGE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proofErr w:type="spellStart"/>
        <w:r w:rsidRPr="00F35F02">
          <w:rPr>
            <w:noProof w:val="0"/>
            <w:snapToGrid w:val="0"/>
          </w:rPr>
          <w:t>ResourceStatusUpdate</w:t>
        </w:r>
        <w:proofErr w:type="spellEnd"/>
      </w:ins>
    </w:p>
    <w:p w14:paraId="1AB18B03" w14:textId="77777777" w:rsidR="00AF26FC" w:rsidRPr="00F35F02" w:rsidRDefault="00AF26FC" w:rsidP="00AF26FC">
      <w:pPr>
        <w:pStyle w:val="PL"/>
        <w:spacing w:line="0" w:lineRule="atLeast"/>
        <w:rPr>
          <w:ins w:id="2612" w:author="Author"/>
          <w:noProof w:val="0"/>
          <w:snapToGrid w:val="0"/>
        </w:rPr>
      </w:pPr>
      <w:ins w:id="2613" w:author="Author">
        <w:r w:rsidRPr="00F35F02">
          <w:rPr>
            <w:noProof w:val="0"/>
            <w:snapToGrid w:val="0"/>
          </w:rPr>
          <w:tab/>
          <w:t>PROCEDURE CODE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>id-</w:t>
        </w:r>
        <w:proofErr w:type="spellStart"/>
        <w:r w:rsidRPr="00F35F02">
          <w:rPr>
            <w:noProof w:val="0"/>
            <w:snapToGrid w:val="0"/>
          </w:rPr>
          <w:t>resourceStatusReporting</w:t>
        </w:r>
        <w:proofErr w:type="spellEnd"/>
      </w:ins>
    </w:p>
    <w:p w14:paraId="282EA1E5" w14:textId="77777777" w:rsidR="00AF26FC" w:rsidRPr="00F35F02" w:rsidRDefault="00AF26FC" w:rsidP="00AF26FC">
      <w:pPr>
        <w:pStyle w:val="PL"/>
        <w:spacing w:line="0" w:lineRule="atLeast"/>
        <w:rPr>
          <w:ins w:id="2614" w:author="Author"/>
          <w:noProof w:val="0"/>
          <w:snapToGrid w:val="0"/>
        </w:rPr>
      </w:pPr>
      <w:ins w:id="2615" w:author="Author">
        <w:r w:rsidRPr="00F35F02">
          <w:rPr>
            <w:noProof w:val="0"/>
            <w:snapToGrid w:val="0"/>
          </w:rPr>
          <w:tab/>
          <w:t>CRITICALITY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>ignore</w:t>
        </w:r>
      </w:ins>
    </w:p>
    <w:p w14:paraId="2005A3B0" w14:textId="77777777" w:rsidR="00AF26FC" w:rsidRDefault="00AF26FC" w:rsidP="00AF26FC">
      <w:pPr>
        <w:pStyle w:val="PL"/>
        <w:spacing w:line="0" w:lineRule="atLeast"/>
        <w:rPr>
          <w:ins w:id="2616" w:author="Author"/>
          <w:noProof w:val="0"/>
          <w:snapToGrid w:val="0"/>
        </w:rPr>
      </w:pPr>
      <w:ins w:id="2617" w:author="Author">
        <w:r w:rsidRPr="00F35F02">
          <w:rPr>
            <w:noProof w:val="0"/>
            <w:snapToGrid w:val="0"/>
          </w:rPr>
          <w:t>}</w:t>
        </w:r>
      </w:ins>
    </w:p>
    <w:p w14:paraId="13655415" w14:textId="77777777" w:rsidR="00AF26FC" w:rsidRDefault="00AF26FC" w:rsidP="00AF26FC">
      <w:pPr>
        <w:pStyle w:val="PL"/>
        <w:rPr>
          <w:ins w:id="2618" w:author="Author"/>
          <w:snapToGrid w:val="0"/>
        </w:rPr>
      </w:pPr>
    </w:p>
    <w:p w14:paraId="3157657F" w14:textId="77777777" w:rsidR="00AF26FC" w:rsidRPr="00F35F02" w:rsidRDefault="00AF26FC" w:rsidP="00AF26FC">
      <w:pPr>
        <w:pStyle w:val="PL"/>
        <w:spacing w:line="0" w:lineRule="atLeast"/>
        <w:rPr>
          <w:ins w:id="2619" w:author="Author"/>
          <w:noProof w:val="0"/>
          <w:snapToGrid w:val="0"/>
        </w:rPr>
      </w:pPr>
      <w:proofErr w:type="spellStart"/>
      <w:ins w:id="2620" w:author="Author">
        <w:r>
          <w:rPr>
            <w:noProof w:val="0"/>
            <w:snapToGrid w:val="0"/>
          </w:rPr>
          <w:lastRenderedPageBreak/>
          <w:t>mobilitySettingsChange</w:t>
        </w:r>
        <w:proofErr w:type="spellEnd"/>
        <w:r w:rsidRPr="00F35F02">
          <w:rPr>
            <w:noProof w:val="0"/>
            <w:snapToGrid w:val="0"/>
          </w:rPr>
          <w:tab/>
          <w:t>XNAP-ELEMENTARY-PROCEDURE ::= {</w:t>
        </w:r>
      </w:ins>
    </w:p>
    <w:p w14:paraId="00DD9800" w14:textId="77777777" w:rsidR="00AF26FC" w:rsidRPr="00F35F02" w:rsidRDefault="00AF26FC" w:rsidP="00AF26FC">
      <w:pPr>
        <w:pStyle w:val="PL"/>
        <w:spacing w:line="0" w:lineRule="atLeast"/>
        <w:rPr>
          <w:ins w:id="2621" w:author="Author"/>
          <w:noProof w:val="0"/>
          <w:snapToGrid w:val="0"/>
        </w:rPr>
      </w:pPr>
      <w:ins w:id="2622" w:author="Author">
        <w:r w:rsidRPr="00F35F02">
          <w:rPr>
            <w:noProof w:val="0"/>
            <w:snapToGrid w:val="0"/>
          </w:rPr>
          <w:tab/>
          <w:t>INITIATING MESSAGE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MobilityChange</w:t>
        </w:r>
        <w:r w:rsidRPr="00F35F02">
          <w:rPr>
            <w:noProof w:val="0"/>
            <w:snapToGrid w:val="0"/>
          </w:rPr>
          <w:t>Request</w:t>
        </w:r>
        <w:proofErr w:type="spellEnd"/>
      </w:ins>
    </w:p>
    <w:p w14:paraId="501CE9D4" w14:textId="77777777" w:rsidR="00AF26FC" w:rsidRPr="00F35F02" w:rsidRDefault="00AF26FC" w:rsidP="00AF26FC">
      <w:pPr>
        <w:pStyle w:val="PL"/>
        <w:spacing w:line="0" w:lineRule="atLeast"/>
        <w:rPr>
          <w:ins w:id="2623" w:author="Author"/>
          <w:noProof w:val="0"/>
          <w:snapToGrid w:val="0"/>
        </w:rPr>
      </w:pPr>
      <w:ins w:id="2624" w:author="Author">
        <w:r>
          <w:rPr>
            <w:noProof w:val="0"/>
            <w:snapToGrid w:val="0"/>
          </w:rPr>
          <w:tab/>
          <w:t>SUCCESSFUL OUTCOME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MobilityChangeAcknowledge</w:t>
        </w:r>
        <w:proofErr w:type="spellEnd"/>
      </w:ins>
    </w:p>
    <w:p w14:paraId="00433BD8" w14:textId="77777777" w:rsidR="00AF26FC" w:rsidRPr="00F35F02" w:rsidRDefault="00AF26FC" w:rsidP="00AF26FC">
      <w:pPr>
        <w:pStyle w:val="PL"/>
        <w:tabs>
          <w:tab w:val="left" w:pos="3412"/>
          <w:tab w:val="left" w:pos="3872"/>
        </w:tabs>
        <w:spacing w:line="0" w:lineRule="atLeast"/>
        <w:rPr>
          <w:ins w:id="2625" w:author="Author"/>
          <w:noProof w:val="0"/>
          <w:snapToGrid w:val="0"/>
        </w:rPr>
      </w:pPr>
      <w:ins w:id="2626" w:author="Author">
        <w:r w:rsidRPr="00F35F02">
          <w:rPr>
            <w:noProof w:val="0"/>
            <w:snapToGrid w:val="0"/>
          </w:rPr>
          <w:tab/>
          <w:t>UNSUCCESSFUL OUTCOME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MobilityChange</w:t>
        </w:r>
        <w:r w:rsidRPr="00F35F02">
          <w:rPr>
            <w:noProof w:val="0"/>
            <w:snapToGrid w:val="0"/>
          </w:rPr>
          <w:t>Failure</w:t>
        </w:r>
        <w:proofErr w:type="spellEnd"/>
      </w:ins>
    </w:p>
    <w:p w14:paraId="2E5B7389" w14:textId="77777777" w:rsidR="00AF26FC" w:rsidRPr="00F35F02" w:rsidRDefault="00AF26FC" w:rsidP="00AF26FC">
      <w:pPr>
        <w:pStyle w:val="PL"/>
        <w:ind w:firstLine="384"/>
        <w:rPr>
          <w:ins w:id="2627" w:author="Author"/>
          <w:snapToGrid w:val="0"/>
        </w:rPr>
      </w:pPr>
      <w:ins w:id="2628" w:author="Author">
        <w:r w:rsidRPr="00F35F02">
          <w:rPr>
            <w:noProof w:val="0"/>
            <w:snapToGrid w:val="0"/>
          </w:rPr>
          <w:t>PROCEDURE CODE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mobilitySettingsChange</w:t>
        </w:r>
        <w:proofErr w:type="spellEnd"/>
      </w:ins>
    </w:p>
    <w:p w14:paraId="056C0CBE" w14:textId="77777777" w:rsidR="00AF26FC" w:rsidRPr="00F35F02" w:rsidRDefault="00AF26FC" w:rsidP="00AF26FC">
      <w:pPr>
        <w:pStyle w:val="PL"/>
        <w:spacing w:line="0" w:lineRule="atLeast"/>
        <w:rPr>
          <w:ins w:id="2629" w:author="Author"/>
          <w:noProof w:val="0"/>
          <w:snapToGrid w:val="0"/>
        </w:rPr>
      </w:pPr>
      <w:ins w:id="2630" w:author="Author">
        <w:r w:rsidRPr="00F35F02">
          <w:rPr>
            <w:noProof w:val="0"/>
            <w:snapToGrid w:val="0"/>
          </w:rPr>
          <w:tab/>
          <w:t>CRITICALITY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>reject</w:t>
        </w:r>
      </w:ins>
    </w:p>
    <w:p w14:paraId="1D3178D7" w14:textId="77777777" w:rsidR="00AF26FC" w:rsidRPr="00F35F02" w:rsidRDefault="00AF26FC" w:rsidP="00AF26FC">
      <w:pPr>
        <w:pStyle w:val="PL"/>
        <w:spacing w:line="0" w:lineRule="atLeast"/>
        <w:rPr>
          <w:ins w:id="2631" w:author="Author"/>
          <w:noProof w:val="0"/>
          <w:snapToGrid w:val="0"/>
        </w:rPr>
      </w:pPr>
      <w:ins w:id="2632" w:author="Author">
        <w:r w:rsidRPr="00F35F02">
          <w:rPr>
            <w:noProof w:val="0"/>
            <w:snapToGrid w:val="0"/>
          </w:rPr>
          <w:t>}</w:t>
        </w:r>
      </w:ins>
    </w:p>
    <w:p w14:paraId="0DF5A334" w14:textId="77777777" w:rsidR="00AF26FC" w:rsidRPr="00FD0425" w:rsidRDefault="00AF26FC" w:rsidP="00AF26FC">
      <w:pPr>
        <w:pStyle w:val="PL"/>
        <w:rPr>
          <w:snapToGrid w:val="0"/>
        </w:rPr>
      </w:pPr>
    </w:p>
    <w:p w14:paraId="2382C63A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>END</w:t>
      </w:r>
    </w:p>
    <w:p w14:paraId="6AFB6BB8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4A606B14" w14:textId="77777777" w:rsidR="00AF26FC" w:rsidRPr="00FD0425" w:rsidRDefault="00AF26FC" w:rsidP="00AF26FC">
      <w:pPr>
        <w:pStyle w:val="PL"/>
        <w:rPr>
          <w:noProof w:val="0"/>
          <w:snapToGrid w:val="0"/>
        </w:rPr>
      </w:pPr>
    </w:p>
    <w:p w14:paraId="6FF8B435" w14:textId="77777777" w:rsidR="00AF26FC" w:rsidRPr="00FD0425" w:rsidRDefault="00AF26FC" w:rsidP="00AF26FC">
      <w:pPr>
        <w:pStyle w:val="Heading3"/>
      </w:pPr>
      <w:r w:rsidRPr="00FD0425">
        <w:t>9.3.4</w:t>
      </w:r>
      <w:r w:rsidRPr="00FD0425">
        <w:tab/>
        <w:t>PDU Definitions</w:t>
      </w:r>
    </w:p>
    <w:p w14:paraId="33263C35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CE086E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CA4615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9368E5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7CFF434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7C4999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C450281" w14:textId="77777777" w:rsidR="00AF26FC" w:rsidRPr="00FD0425" w:rsidRDefault="00AF26FC" w:rsidP="00AF26FC">
      <w:pPr>
        <w:pStyle w:val="PL"/>
        <w:rPr>
          <w:snapToGrid w:val="0"/>
        </w:rPr>
      </w:pPr>
    </w:p>
    <w:p w14:paraId="7E7E081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44097D0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3B0E363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2B425FBA" w14:textId="77777777" w:rsidR="00AF26FC" w:rsidRPr="00FD0425" w:rsidRDefault="00AF26FC" w:rsidP="00AF26FC">
      <w:pPr>
        <w:pStyle w:val="PL"/>
        <w:rPr>
          <w:snapToGrid w:val="0"/>
        </w:rPr>
      </w:pPr>
    </w:p>
    <w:p w14:paraId="2C5F3F8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5D161462" w14:textId="77777777" w:rsidR="00AF26FC" w:rsidRPr="00FD0425" w:rsidRDefault="00AF26FC" w:rsidP="00AF26FC">
      <w:pPr>
        <w:pStyle w:val="PL"/>
        <w:rPr>
          <w:snapToGrid w:val="0"/>
        </w:rPr>
      </w:pPr>
    </w:p>
    <w:p w14:paraId="3318DFB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5C4B9A2A" w14:textId="77777777" w:rsidR="00AF26FC" w:rsidRPr="00FD0425" w:rsidRDefault="00AF26FC" w:rsidP="00AF26FC">
      <w:pPr>
        <w:pStyle w:val="PL"/>
        <w:rPr>
          <w:snapToGrid w:val="0"/>
        </w:rPr>
      </w:pPr>
    </w:p>
    <w:p w14:paraId="5B6634E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B08F84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229C4F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3776E7D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7A9EDD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D1621CD" w14:textId="77777777" w:rsidR="00AF26FC" w:rsidRPr="00FD0425" w:rsidRDefault="00AF26FC" w:rsidP="00AF26FC">
      <w:pPr>
        <w:pStyle w:val="PL"/>
        <w:rPr>
          <w:snapToGrid w:val="0"/>
        </w:rPr>
      </w:pPr>
    </w:p>
    <w:p w14:paraId="551BA75D" w14:textId="77777777" w:rsidR="00AF26FC" w:rsidRPr="00FD0425" w:rsidRDefault="00AF26FC" w:rsidP="00AF26FC">
      <w:pPr>
        <w:pStyle w:val="PL"/>
      </w:pPr>
      <w:r w:rsidRPr="00FD0425">
        <w:t>IMPORTS</w:t>
      </w:r>
    </w:p>
    <w:p w14:paraId="20F07839" w14:textId="77777777" w:rsidR="00AF26FC" w:rsidRPr="00FD0425" w:rsidRDefault="00AF26FC" w:rsidP="00AF26FC">
      <w:pPr>
        <w:pStyle w:val="PL"/>
      </w:pPr>
    </w:p>
    <w:p w14:paraId="4440E99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094E1941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142B8C76" w14:textId="77777777" w:rsidR="00AF26FC" w:rsidRPr="00FD0425" w:rsidRDefault="00AF26FC" w:rsidP="00AF26FC">
      <w:pPr>
        <w:pStyle w:val="PL"/>
      </w:pPr>
      <w:r w:rsidRPr="00FD0425">
        <w:tab/>
        <w:t>AMF-UE-NGAP-ID,</w:t>
      </w:r>
    </w:p>
    <w:p w14:paraId="65B84708" w14:textId="77777777" w:rsidR="00AF26FC" w:rsidRPr="00FD0425" w:rsidRDefault="00AF26FC" w:rsidP="00AF26FC">
      <w:pPr>
        <w:pStyle w:val="PL"/>
      </w:pPr>
      <w:r w:rsidRPr="00FD0425">
        <w:tab/>
        <w:t>AS-SecurityInformation,</w:t>
      </w:r>
    </w:p>
    <w:p w14:paraId="6989F8A3" w14:textId="77777777" w:rsidR="00AF26FC" w:rsidRPr="00FD0425" w:rsidRDefault="00AF26FC" w:rsidP="00AF26F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6D147348" w14:textId="77777777" w:rsidR="00AF26FC" w:rsidRPr="00FD0425" w:rsidRDefault="00AF26FC" w:rsidP="00AF26F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44978AD7" w14:textId="77777777" w:rsidR="00AF26FC" w:rsidRPr="00FD0425" w:rsidRDefault="00AF26FC" w:rsidP="00AF26FC">
      <w:pPr>
        <w:pStyle w:val="PL"/>
      </w:pPr>
      <w:r w:rsidRPr="00FD0425">
        <w:tab/>
        <w:t>Cause,</w:t>
      </w:r>
    </w:p>
    <w:p w14:paraId="04B63359" w14:textId="77777777" w:rsidR="00AF26FC" w:rsidRPr="00BF5E7B" w:rsidRDefault="00AF26FC" w:rsidP="00AF26FC">
      <w:pPr>
        <w:pStyle w:val="PL"/>
        <w:rPr>
          <w:snapToGrid w:val="0"/>
          <w:lang w:eastAsia="zh-CN"/>
        </w:rPr>
      </w:pPr>
      <w:bookmarkStart w:id="2633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5CDC9D9E" w14:textId="77777777" w:rsidR="00AF26FC" w:rsidRDefault="00AF26FC" w:rsidP="00AF26FC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1697B0C2" w14:textId="77777777" w:rsidR="00AF26FC" w:rsidRPr="00FD0425" w:rsidRDefault="00AF26FC" w:rsidP="00AF26F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CellAssistanceInfo-NR,</w:t>
      </w:r>
    </w:p>
    <w:bookmarkEnd w:id="2633"/>
    <w:p w14:paraId="5464CDB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3A345A5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0579ACC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27E6B9A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596CB6D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3AB0713D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ab/>
        <w:t>TNLA-Failed-To-Setup-List,</w:t>
      </w:r>
    </w:p>
    <w:p w14:paraId="1DF4FE0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5AC2870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73C3A0C9" w14:textId="77777777" w:rsidR="00AF26FC" w:rsidRPr="00FD0425" w:rsidRDefault="00AF26FC" w:rsidP="00AF26FC">
      <w:pPr>
        <w:pStyle w:val="PL"/>
      </w:pPr>
      <w:r w:rsidRPr="00FD0425">
        <w:tab/>
        <w:t>DataTrafficResourceIndication,</w:t>
      </w:r>
    </w:p>
    <w:p w14:paraId="32FC3F86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121DBEF1" w14:textId="77777777" w:rsidR="00AF26FC" w:rsidRPr="00FD0425" w:rsidRDefault="00AF26FC" w:rsidP="00AF26FC">
      <w:pPr>
        <w:pStyle w:val="PL"/>
      </w:pPr>
      <w:r w:rsidRPr="00FD0425">
        <w:tab/>
        <w:t>DesiredActNotificationLevel,</w:t>
      </w:r>
    </w:p>
    <w:p w14:paraId="1A32CD10" w14:textId="77777777" w:rsidR="00AF26FC" w:rsidRPr="00FD0425" w:rsidRDefault="00AF26FC" w:rsidP="00AF26FC">
      <w:pPr>
        <w:pStyle w:val="PL"/>
      </w:pPr>
      <w:r w:rsidRPr="00FD0425">
        <w:tab/>
        <w:t>DRB-ID,</w:t>
      </w:r>
    </w:p>
    <w:p w14:paraId="29F1AA6B" w14:textId="77777777" w:rsidR="00AF26FC" w:rsidRPr="00FD0425" w:rsidRDefault="00AF26FC" w:rsidP="00AF26FC">
      <w:pPr>
        <w:pStyle w:val="PL"/>
      </w:pPr>
      <w:r w:rsidRPr="00FD0425">
        <w:tab/>
        <w:t>DRB-List,</w:t>
      </w:r>
    </w:p>
    <w:p w14:paraId="372388EA" w14:textId="77777777" w:rsidR="00AF26FC" w:rsidRPr="00FD0425" w:rsidRDefault="00AF26FC" w:rsidP="00AF26FC">
      <w:pPr>
        <w:pStyle w:val="PL"/>
      </w:pPr>
      <w:r w:rsidRPr="00FD0425">
        <w:tab/>
        <w:t>DRB-Number,</w:t>
      </w:r>
    </w:p>
    <w:p w14:paraId="69483BC4" w14:textId="77777777" w:rsidR="00AF26FC" w:rsidRPr="00FD0425" w:rsidRDefault="00AF26FC" w:rsidP="00AF26FC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1329C857" w14:textId="77777777" w:rsidR="00AF26FC" w:rsidRPr="00FD0425" w:rsidRDefault="00AF26FC" w:rsidP="00AF26FC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44F767E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625AE362" w14:textId="77777777" w:rsidR="00AF26FC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53D22335" w14:textId="77777777" w:rsidR="00AF26FC" w:rsidRPr="00FD0425" w:rsidRDefault="00AF26FC" w:rsidP="00AF26FC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3F9D84B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18F93FDE" w14:textId="77777777" w:rsidR="00AF26FC" w:rsidRPr="00FD0425" w:rsidRDefault="00AF26FC" w:rsidP="00AF26FC">
      <w:pPr>
        <w:pStyle w:val="PL"/>
      </w:pPr>
      <w:r w:rsidRPr="00FD0425">
        <w:tab/>
        <w:t>GlobalNG-RANCell-ID,</w:t>
      </w:r>
    </w:p>
    <w:p w14:paraId="2D13E3E4" w14:textId="77777777" w:rsidR="00AF26FC" w:rsidRPr="00FD0425" w:rsidRDefault="00AF26FC" w:rsidP="00AF26FC">
      <w:pPr>
        <w:pStyle w:val="PL"/>
      </w:pPr>
      <w:r w:rsidRPr="00FD0425">
        <w:tab/>
        <w:t>GUAMI,</w:t>
      </w:r>
    </w:p>
    <w:p w14:paraId="6F1A7D2A" w14:textId="77777777" w:rsidR="00AF26FC" w:rsidRPr="00FD0425" w:rsidRDefault="00AF26FC" w:rsidP="00AF26FC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66409E34" w14:textId="77777777" w:rsidR="00AF26FC" w:rsidRPr="00FD0425" w:rsidRDefault="00AF26FC" w:rsidP="00AF26F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58022B19" w14:textId="77777777" w:rsidR="00AF26FC" w:rsidRPr="00FD0425" w:rsidRDefault="00AF26FC" w:rsidP="00AF26FC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663C41BC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30B2B977" w14:textId="77777777" w:rsidR="00AF26FC" w:rsidRPr="00FD0425" w:rsidRDefault="00AF26FC" w:rsidP="00AF26FC">
      <w:pPr>
        <w:pStyle w:val="PL"/>
      </w:pPr>
      <w:r w:rsidRPr="00FD0425">
        <w:tab/>
        <w:t>LowerLayerPresenceStatusChange,</w:t>
      </w:r>
    </w:p>
    <w:p w14:paraId="5381E0D9" w14:textId="77777777" w:rsidR="00AF26FC" w:rsidRPr="00FD0425" w:rsidRDefault="00AF26FC" w:rsidP="00AF26FC">
      <w:pPr>
        <w:pStyle w:val="PL"/>
      </w:pPr>
      <w:r w:rsidRPr="00FD0425">
        <w:tab/>
        <w:t>MR-DC-ResourceCoordinationInfo,</w:t>
      </w:r>
    </w:p>
    <w:p w14:paraId="389BBDC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49CC1FB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36E9473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2E5E928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ServedCellsToUpdate-NR,</w:t>
      </w:r>
    </w:p>
    <w:p w14:paraId="7D2814B0" w14:textId="77777777" w:rsidR="00AF26FC" w:rsidRPr="00FD0425" w:rsidRDefault="00AF26FC" w:rsidP="00AF26F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05AEA75E" w14:textId="77777777" w:rsidR="00AF26FC" w:rsidRPr="00FD0425" w:rsidRDefault="00AF26FC" w:rsidP="00AF26FC">
      <w:pPr>
        <w:pStyle w:val="PL"/>
      </w:pPr>
      <w:r w:rsidRPr="00FD0425">
        <w:tab/>
      </w:r>
      <w:bookmarkStart w:id="2634" w:name="_Hlk515435313"/>
      <w:r w:rsidRPr="00FD0425">
        <w:t>MaskedIMEISV</w:t>
      </w:r>
      <w:bookmarkEnd w:id="2634"/>
      <w:r w:rsidRPr="00FD0425">
        <w:t>,</w:t>
      </w:r>
    </w:p>
    <w:p w14:paraId="18576557" w14:textId="77777777" w:rsidR="00AF26FC" w:rsidRPr="00FD0425" w:rsidRDefault="00AF26FC" w:rsidP="00AF26FC">
      <w:pPr>
        <w:pStyle w:val="PL"/>
      </w:pPr>
      <w:r w:rsidRPr="00FD0425">
        <w:tab/>
        <w:t>MobilityRestrictionList,</w:t>
      </w:r>
    </w:p>
    <w:p w14:paraId="6BD78A2D" w14:textId="77777777" w:rsidR="00AF26FC" w:rsidRPr="00FD0425" w:rsidRDefault="00AF26FC" w:rsidP="00AF26FC">
      <w:pPr>
        <w:pStyle w:val="PL"/>
      </w:pPr>
      <w:r w:rsidRPr="00FD0425">
        <w:tab/>
        <w:t>NG-RAN-Cell-Identity,</w:t>
      </w:r>
    </w:p>
    <w:p w14:paraId="46DCDCCE" w14:textId="77777777" w:rsidR="00AF26FC" w:rsidRPr="00FD0425" w:rsidRDefault="00AF26FC" w:rsidP="00AF26FC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220F997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4B7E25E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4181861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21029C91" w14:textId="77777777" w:rsidR="00AF26FC" w:rsidRPr="00FD0425" w:rsidRDefault="00AF26FC" w:rsidP="00AF26FC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7C3D2995" w14:textId="77777777" w:rsidR="00AF26FC" w:rsidRDefault="00AF26FC" w:rsidP="00AF26FC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51714133" w14:textId="77777777" w:rsidR="00AF26FC" w:rsidRPr="00FD0425" w:rsidRDefault="00AF26FC" w:rsidP="00AF26FC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00DF15FA" w14:textId="77777777" w:rsidR="00AF26FC" w:rsidRPr="00FD0425" w:rsidRDefault="00AF26FC" w:rsidP="00AF26FC">
      <w:pPr>
        <w:pStyle w:val="PL"/>
      </w:pPr>
      <w:r w:rsidRPr="00FD0425">
        <w:tab/>
        <w:t>PDCPChangeIndication,</w:t>
      </w:r>
    </w:p>
    <w:p w14:paraId="095AC023" w14:textId="77777777" w:rsidR="00AF26FC" w:rsidRPr="00FD0425" w:rsidRDefault="00AF26FC" w:rsidP="00AF26FC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7989A78C" w14:textId="77777777" w:rsidR="00AF26FC" w:rsidRPr="00FD0425" w:rsidRDefault="00AF26FC" w:rsidP="00AF26FC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30EDB157" w14:textId="77777777" w:rsidR="00AF26FC" w:rsidRPr="00FD0425" w:rsidRDefault="00AF26FC" w:rsidP="00AF26FC">
      <w:pPr>
        <w:pStyle w:val="PL"/>
      </w:pPr>
      <w:r w:rsidRPr="00FD0425">
        <w:tab/>
        <w:t>PDUSession-List,</w:t>
      </w:r>
    </w:p>
    <w:p w14:paraId="29B9220F" w14:textId="77777777" w:rsidR="00AF26FC" w:rsidRPr="00FD0425" w:rsidRDefault="00AF26FC" w:rsidP="00AF26FC">
      <w:pPr>
        <w:pStyle w:val="PL"/>
      </w:pPr>
      <w:r w:rsidRPr="00FD0425">
        <w:tab/>
        <w:t>PDUSession-List-withCause,</w:t>
      </w:r>
    </w:p>
    <w:p w14:paraId="3E5C6FEB" w14:textId="77777777" w:rsidR="00AF26FC" w:rsidRPr="00FD0425" w:rsidRDefault="00AF26FC" w:rsidP="00AF26FC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7B3E555F" w14:textId="77777777" w:rsidR="00AF26FC" w:rsidRPr="00FD0425" w:rsidRDefault="00AF26FC" w:rsidP="00AF26FC">
      <w:pPr>
        <w:pStyle w:val="PL"/>
      </w:pPr>
      <w:r w:rsidRPr="00FD0425">
        <w:tab/>
        <w:t>PDUSession-List-withDataForwardingRequest,</w:t>
      </w:r>
    </w:p>
    <w:p w14:paraId="215E16E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31A132E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102B588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69EF45B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1B52A38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4C5812F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69DB510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1DC19E6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27E72CE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6AB2CFC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68D98C5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7CE99BE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290FC76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5D60F73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6BF888B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38A1B3D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2E7E07F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3404710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29714C19" w14:textId="77777777" w:rsidR="00AF26FC" w:rsidRPr="00FD0425" w:rsidRDefault="00AF26FC" w:rsidP="00AF26FC">
      <w:pPr>
        <w:pStyle w:val="PL"/>
      </w:pPr>
      <w:r w:rsidRPr="00FD0425">
        <w:tab/>
        <w:t>PDUSessionResourceModRqdInfo-SNterminated,</w:t>
      </w:r>
    </w:p>
    <w:p w14:paraId="7A812F26" w14:textId="77777777" w:rsidR="00AF26FC" w:rsidRPr="00FD0425" w:rsidRDefault="00AF26FC" w:rsidP="00AF26FC">
      <w:pPr>
        <w:pStyle w:val="PL"/>
      </w:pPr>
      <w:r w:rsidRPr="00FD0425">
        <w:tab/>
        <w:t>PDUSessionResourceModRqdInfo-MNterminated,</w:t>
      </w:r>
    </w:p>
    <w:p w14:paraId="48FABD5D" w14:textId="77777777" w:rsidR="00AF26FC" w:rsidRPr="00FD0425" w:rsidRDefault="00AF26FC" w:rsidP="00AF26FC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563F7CAA" w14:textId="77777777" w:rsidR="00AF26FC" w:rsidRPr="00FD0425" w:rsidRDefault="00AF26FC" w:rsidP="00AF26FC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5C9E6477" w14:textId="77777777" w:rsidR="00AF26FC" w:rsidRPr="00FD0425" w:rsidRDefault="00AF26FC" w:rsidP="00AF26FC">
      <w:pPr>
        <w:pStyle w:val="PL"/>
      </w:pPr>
      <w:r w:rsidRPr="00FD0425">
        <w:tab/>
        <w:t>QoSFlowNotificationControlIndicationInfo,</w:t>
      </w:r>
    </w:p>
    <w:p w14:paraId="438119D9" w14:textId="77777777" w:rsidR="00AF26FC" w:rsidRPr="00FD0425" w:rsidRDefault="00AF26FC" w:rsidP="00AF26FC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4AC973E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2D6FFEC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3C8D9898" w14:textId="77777777" w:rsidR="00AF26FC" w:rsidRPr="00FD0425" w:rsidRDefault="00AF26FC" w:rsidP="00AF26FC">
      <w:pPr>
        <w:pStyle w:val="PL"/>
      </w:pPr>
      <w:r w:rsidRPr="00FD0425">
        <w:tab/>
        <w:t>ResetResponseTypeInfo,</w:t>
      </w:r>
    </w:p>
    <w:p w14:paraId="1F23CE92" w14:textId="77777777" w:rsidR="00AF26FC" w:rsidRPr="00FD0425" w:rsidRDefault="00AF26FC" w:rsidP="00AF26FC">
      <w:pPr>
        <w:pStyle w:val="PL"/>
      </w:pPr>
      <w:r w:rsidRPr="00FD0425">
        <w:tab/>
        <w:t>RFSP-Index,</w:t>
      </w:r>
    </w:p>
    <w:p w14:paraId="3BB8783A" w14:textId="77777777" w:rsidR="00AF26FC" w:rsidRPr="00FD0425" w:rsidRDefault="00AF26FC" w:rsidP="00AF26FC">
      <w:pPr>
        <w:pStyle w:val="PL"/>
      </w:pPr>
      <w:r w:rsidRPr="00FD0425">
        <w:tab/>
        <w:t>RRCConfigIndication,</w:t>
      </w:r>
    </w:p>
    <w:p w14:paraId="2EE923F6" w14:textId="77777777" w:rsidR="00AF26FC" w:rsidRPr="00FD0425" w:rsidRDefault="00AF26FC" w:rsidP="00AF26FC">
      <w:pPr>
        <w:pStyle w:val="PL"/>
      </w:pPr>
      <w:r w:rsidRPr="00FD0425">
        <w:tab/>
        <w:t>RRCResumeCause,</w:t>
      </w:r>
    </w:p>
    <w:p w14:paraId="41155482" w14:textId="77777777" w:rsidR="00AF26FC" w:rsidRPr="00FD0425" w:rsidRDefault="00AF26FC" w:rsidP="00AF26FC">
      <w:pPr>
        <w:pStyle w:val="PL"/>
      </w:pPr>
      <w:r w:rsidRPr="00FD0425">
        <w:tab/>
        <w:t>SCGConfigurationQuery,</w:t>
      </w:r>
    </w:p>
    <w:p w14:paraId="6A57C548" w14:textId="77777777" w:rsidR="00AF26FC" w:rsidRPr="00FD0425" w:rsidRDefault="00AF26FC" w:rsidP="00AF26FC">
      <w:pPr>
        <w:pStyle w:val="PL"/>
      </w:pPr>
      <w:r w:rsidRPr="00FD0425">
        <w:tab/>
        <w:t>SecurityIndication,</w:t>
      </w:r>
    </w:p>
    <w:p w14:paraId="443854FD" w14:textId="77777777" w:rsidR="00AF26FC" w:rsidRPr="00FD0425" w:rsidRDefault="00AF26FC" w:rsidP="00AF26FC">
      <w:pPr>
        <w:pStyle w:val="PL"/>
      </w:pPr>
      <w:r w:rsidRPr="00FD0425">
        <w:tab/>
        <w:t>S-NG-RANnode-SecurityKey,</w:t>
      </w:r>
    </w:p>
    <w:p w14:paraId="40215516" w14:textId="77777777" w:rsidR="00AF26FC" w:rsidRPr="00FD0425" w:rsidRDefault="00AF26FC" w:rsidP="00AF26FC">
      <w:pPr>
        <w:pStyle w:val="PL"/>
      </w:pPr>
      <w:r w:rsidRPr="00FD0425">
        <w:tab/>
        <w:t>SpectrumSharingGroupID,</w:t>
      </w:r>
    </w:p>
    <w:p w14:paraId="59CA0B6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3724432A" w14:textId="77777777" w:rsidR="00AF26FC" w:rsidRPr="00FD0425" w:rsidRDefault="00AF26FC" w:rsidP="00AF26FC">
      <w:pPr>
        <w:pStyle w:val="PL"/>
      </w:pPr>
      <w:r w:rsidRPr="00FD0425">
        <w:tab/>
        <w:t>S-NG-RANnode-Addition-Trigger-Ind,</w:t>
      </w:r>
    </w:p>
    <w:p w14:paraId="05316672" w14:textId="77777777" w:rsidR="00AF26FC" w:rsidRPr="00FD0425" w:rsidRDefault="00AF26FC" w:rsidP="00AF26FC">
      <w:pPr>
        <w:pStyle w:val="PL"/>
      </w:pPr>
      <w:r w:rsidRPr="00FD0425">
        <w:tab/>
        <w:t>S-NSSAI,</w:t>
      </w:r>
    </w:p>
    <w:p w14:paraId="5333E22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0876E71B" w14:textId="77777777" w:rsidR="00AF26FC" w:rsidRPr="00FD0425" w:rsidRDefault="00AF26FC" w:rsidP="00AF26FC">
      <w:pPr>
        <w:pStyle w:val="PL"/>
      </w:pPr>
      <w:r w:rsidRPr="00FD0425">
        <w:tab/>
        <w:t>Target-CGI,</w:t>
      </w:r>
    </w:p>
    <w:p w14:paraId="548CA57D" w14:textId="77777777" w:rsidR="00AF26FC" w:rsidRPr="00FD0425" w:rsidRDefault="00AF26FC" w:rsidP="00AF26FC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32B58C7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79DAAC2F" w14:textId="77777777" w:rsidR="00AF26FC" w:rsidRPr="00FD0425" w:rsidRDefault="00AF26FC" w:rsidP="00AF26FC">
      <w:pPr>
        <w:pStyle w:val="PL"/>
      </w:pPr>
      <w:r w:rsidRPr="00FD0425">
        <w:tab/>
        <w:t>UEAggregateMaximumBitRate,</w:t>
      </w:r>
    </w:p>
    <w:p w14:paraId="550C8A0C" w14:textId="77777777" w:rsidR="00AF26FC" w:rsidRPr="00FD0425" w:rsidRDefault="00AF26FC" w:rsidP="00AF26FC">
      <w:pPr>
        <w:pStyle w:val="PL"/>
      </w:pPr>
      <w:r w:rsidRPr="00FD0425">
        <w:tab/>
        <w:t>UEContextID,</w:t>
      </w:r>
    </w:p>
    <w:p w14:paraId="5D18DBA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1DB07C9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16A7EF7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439B715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3D57014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4DD8B3E5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0D7A2D63" w14:textId="77777777" w:rsidR="00AF26FC" w:rsidRPr="00FD0425" w:rsidRDefault="00AF26FC" w:rsidP="00AF26FC">
      <w:pPr>
        <w:pStyle w:val="PL"/>
      </w:pPr>
      <w:r w:rsidRPr="00FD0425">
        <w:tab/>
        <w:t>UESecurityCapabilities,</w:t>
      </w:r>
    </w:p>
    <w:p w14:paraId="232BF699" w14:textId="77777777" w:rsidR="00AF26FC" w:rsidRPr="00FD0425" w:rsidRDefault="00AF26FC" w:rsidP="00AF26FC">
      <w:pPr>
        <w:pStyle w:val="PL"/>
      </w:pPr>
      <w:r w:rsidRPr="00FD0425">
        <w:tab/>
        <w:t>UPTransportLayerInformation,</w:t>
      </w:r>
    </w:p>
    <w:p w14:paraId="68A017EF" w14:textId="77777777" w:rsidR="00AF26FC" w:rsidRPr="00FD0425" w:rsidRDefault="00AF26FC" w:rsidP="00AF26FC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60C3092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3544365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14E5F23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5489E17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489ADED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786353FD" w14:textId="77777777" w:rsidR="00AF26FC" w:rsidRDefault="00AF26FC" w:rsidP="00AF26FC">
      <w:pPr>
        <w:pStyle w:val="PL"/>
        <w:rPr>
          <w:ins w:id="2635" w:author="Author"/>
          <w:snapToGrid w:val="0"/>
        </w:rPr>
      </w:pPr>
      <w:r w:rsidRPr="00FD0425">
        <w:rPr>
          <w:snapToGrid w:val="0"/>
        </w:rPr>
        <w:tab/>
        <w:t>NG-RANTraceID</w:t>
      </w:r>
      <w:ins w:id="2636" w:author="Author">
        <w:r>
          <w:rPr>
            <w:snapToGrid w:val="0"/>
          </w:rPr>
          <w:t>,</w:t>
        </w:r>
      </w:ins>
    </w:p>
    <w:p w14:paraId="1599FD1C" w14:textId="77777777" w:rsidR="00AF26FC" w:rsidRDefault="00AF26FC" w:rsidP="00AF26FC">
      <w:pPr>
        <w:pStyle w:val="PL"/>
        <w:ind w:firstLineChars="250" w:firstLine="400"/>
        <w:rPr>
          <w:ins w:id="2637" w:author="Author"/>
          <w:snapToGrid w:val="0"/>
        </w:rPr>
      </w:pPr>
      <w:ins w:id="2638" w:author="Author">
        <w:r w:rsidRPr="00F35F02">
          <w:t>Mobility</w:t>
        </w:r>
        <w:r w:rsidRPr="00F35F02">
          <w:rPr>
            <w:snapToGrid w:val="0"/>
          </w:rPr>
          <w:t>Information,</w:t>
        </w:r>
      </w:ins>
    </w:p>
    <w:p w14:paraId="4F8FD9BD" w14:textId="77777777" w:rsidR="00AF26FC" w:rsidRPr="00F35F02" w:rsidRDefault="00AF26FC" w:rsidP="00AF26FC">
      <w:pPr>
        <w:pStyle w:val="PL"/>
        <w:ind w:firstLineChars="250" w:firstLine="400"/>
        <w:rPr>
          <w:ins w:id="2639" w:author="Author"/>
          <w:snapToGrid w:val="0"/>
        </w:rPr>
      </w:pPr>
      <w:ins w:id="2640" w:author="Author">
        <w:r w:rsidRPr="00F35F02">
          <w:rPr>
            <w:snapToGrid w:val="0"/>
          </w:rPr>
          <w:lastRenderedPageBreak/>
          <w:t>InitiatingCondition-FailureIndication,</w:t>
        </w:r>
      </w:ins>
    </w:p>
    <w:p w14:paraId="5CA0F4D6" w14:textId="77777777" w:rsidR="00AF26FC" w:rsidRPr="00F35F02" w:rsidRDefault="00AF26FC" w:rsidP="00AF26FC">
      <w:pPr>
        <w:pStyle w:val="PL"/>
        <w:ind w:firstLineChars="250" w:firstLine="400"/>
        <w:rPr>
          <w:ins w:id="2641" w:author="Author"/>
          <w:noProof w:val="0"/>
          <w:snapToGrid w:val="0"/>
        </w:rPr>
      </w:pPr>
      <w:proofErr w:type="spellStart"/>
      <w:ins w:id="2642" w:author="Author">
        <w:r w:rsidRPr="00F35F02">
          <w:rPr>
            <w:noProof w:val="0"/>
            <w:snapToGrid w:val="0"/>
          </w:rPr>
          <w:t>HandoverReportType</w:t>
        </w:r>
        <w:proofErr w:type="spellEnd"/>
        <w:r w:rsidRPr="00F35F02">
          <w:rPr>
            <w:noProof w:val="0"/>
            <w:snapToGrid w:val="0"/>
          </w:rPr>
          <w:t>,</w:t>
        </w:r>
      </w:ins>
    </w:p>
    <w:p w14:paraId="25DD9308" w14:textId="77777777" w:rsidR="00AF26FC" w:rsidRPr="00F35F02" w:rsidRDefault="00AF26FC" w:rsidP="00AF26FC">
      <w:pPr>
        <w:pStyle w:val="PL"/>
        <w:ind w:firstLineChars="250" w:firstLine="400"/>
        <w:rPr>
          <w:ins w:id="2643" w:author="Author"/>
          <w:lang w:val="fr-FR"/>
        </w:rPr>
      </w:pPr>
      <w:ins w:id="2644" w:author="Author">
        <w:r w:rsidRPr="00F35F02">
          <w:rPr>
            <w:lang w:val="fr-FR"/>
          </w:rPr>
          <w:t>NG-RAN-CGI,</w:t>
        </w:r>
      </w:ins>
    </w:p>
    <w:p w14:paraId="405E52DA" w14:textId="77777777" w:rsidR="00AF26FC" w:rsidRPr="00F35F02" w:rsidRDefault="00AF26FC" w:rsidP="00AF26FC">
      <w:pPr>
        <w:pStyle w:val="PL"/>
        <w:ind w:firstLineChars="250" w:firstLine="400"/>
        <w:rPr>
          <w:ins w:id="2645" w:author="Author"/>
          <w:lang w:eastAsia="ja-JP"/>
        </w:rPr>
      </w:pPr>
      <w:ins w:id="2646" w:author="Author">
        <w:r w:rsidRPr="00F35F02">
          <w:rPr>
            <w:lang w:eastAsia="ja-JP"/>
          </w:rPr>
          <w:t>TargetCellin</w:t>
        </w:r>
        <w:r w:rsidRPr="00F35F02">
          <w:rPr>
            <w:lang w:eastAsia="zh-CN"/>
          </w:rPr>
          <w:t>E</w:t>
        </w:r>
        <w:r w:rsidRPr="00F35F02">
          <w:rPr>
            <w:lang w:eastAsia="ja-JP"/>
          </w:rPr>
          <w:t>UTRAN,</w:t>
        </w:r>
      </w:ins>
    </w:p>
    <w:p w14:paraId="7D9D50D4" w14:textId="77777777" w:rsidR="00AF26FC" w:rsidRPr="00F35F02" w:rsidRDefault="00AF26FC" w:rsidP="00AF26FC">
      <w:pPr>
        <w:pStyle w:val="PL"/>
        <w:ind w:firstLineChars="250" w:firstLine="400"/>
        <w:rPr>
          <w:ins w:id="2647" w:author="Author"/>
          <w:snapToGrid w:val="0"/>
        </w:rPr>
      </w:pPr>
      <w:ins w:id="2648" w:author="Author">
        <w:r w:rsidRPr="00F35F02">
          <w:rPr>
            <w:snapToGrid w:val="0"/>
          </w:rPr>
          <w:t>C-RNTI,</w:t>
        </w:r>
      </w:ins>
    </w:p>
    <w:p w14:paraId="1732DAD7" w14:textId="77777777" w:rsidR="00AF26FC" w:rsidRPr="00F35F02" w:rsidRDefault="00AF26FC" w:rsidP="00AF26FC">
      <w:pPr>
        <w:pStyle w:val="PL"/>
        <w:ind w:firstLineChars="250" w:firstLine="400"/>
        <w:rPr>
          <w:ins w:id="2649" w:author="Author"/>
          <w:lang w:eastAsia="ja-JP"/>
        </w:rPr>
      </w:pPr>
      <w:ins w:id="2650" w:author="Author">
        <w:r w:rsidRPr="00F35F02">
          <w:rPr>
            <w:lang w:eastAsia="ja-JP"/>
          </w:rPr>
          <w:t>UERLFReportContainer,</w:t>
        </w:r>
      </w:ins>
    </w:p>
    <w:p w14:paraId="15022D78" w14:textId="77777777" w:rsidR="00AF26FC" w:rsidRPr="00F35F02" w:rsidRDefault="00AF26FC" w:rsidP="00AF26FC">
      <w:pPr>
        <w:pStyle w:val="PL"/>
        <w:ind w:firstLineChars="250" w:firstLine="400"/>
        <w:rPr>
          <w:ins w:id="2651" w:author="Author"/>
          <w:noProof w:val="0"/>
          <w:snapToGrid w:val="0"/>
        </w:rPr>
      </w:pPr>
      <w:ins w:id="2652" w:author="Author">
        <w:r w:rsidRPr="00F35F02">
          <w:rPr>
            <w:noProof w:val="0"/>
            <w:snapToGrid w:val="0"/>
          </w:rPr>
          <w:t>Measurement-ID,</w:t>
        </w:r>
      </w:ins>
    </w:p>
    <w:p w14:paraId="0F971363" w14:textId="77777777" w:rsidR="00AF26FC" w:rsidRPr="00F35F02" w:rsidRDefault="00AF26FC" w:rsidP="00AF26FC">
      <w:pPr>
        <w:pStyle w:val="PL"/>
        <w:ind w:firstLineChars="250" w:firstLine="400"/>
        <w:rPr>
          <w:ins w:id="2653" w:author="Author"/>
          <w:noProof w:val="0"/>
          <w:snapToGrid w:val="0"/>
        </w:rPr>
      </w:pPr>
      <w:proofErr w:type="spellStart"/>
      <w:ins w:id="2654" w:author="Author">
        <w:r w:rsidRPr="00F35F02">
          <w:rPr>
            <w:noProof w:val="0"/>
            <w:snapToGrid w:val="0"/>
          </w:rPr>
          <w:t>RegistrationRequest</w:t>
        </w:r>
        <w:proofErr w:type="spellEnd"/>
        <w:r w:rsidRPr="00F35F02">
          <w:rPr>
            <w:noProof w:val="0"/>
            <w:snapToGrid w:val="0"/>
          </w:rPr>
          <w:t>,</w:t>
        </w:r>
      </w:ins>
    </w:p>
    <w:p w14:paraId="31CF78AF" w14:textId="77777777" w:rsidR="00AF26FC" w:rsidRPr="00F35F02" w:rsidRDefault="00AF26FC" w:rsidP="00AF26FC">
      <w:pPr>
        <w:pStyle w:val="PL"/>
        <w:ind w:firstLineChars="250" w:firstLine="400"/>
        <w:rPr>
          <w:ins w:id="2655" w:author="Author"/>
          <w:noProof w:val="0"/>
          <w:snapToGrid w:val="0"/>
        </w:rPr>
      </w:pPr>
      <w:proofErr w:type="spellStart"/>
      <w:ins w:id="2656" w:author="Author">
        <w:r w:rsidRPr="00F35F02">
          <w:rPr>
            <w:noProof w:val="0"/>
            <w:snapToGrid w:val="0"/>
          </w:rPr>
          <w:t>ReportCharacteristics</w:t>
        </w:r>
        <w:proofErr w:type="spellEnd"/>
        <w:r w:rsidRPr="00F35F02">
          <w:rPr>
            <w:noProof w:val="0"/>
            <w:snapToGrid w:val="0"/>
          </w:rPr>
          <w:t>,</w:t>
        </w:r>
      </w:ins>
    </w:p>
    <w:p w14:paraId="7F55A27E" w14:textId="77777777" w:rsidR="00AF26FC" w:rsidRPr="00F35F02" w:rsidRDefault="00AF26FC" w:rsidP="00AF26FC">
      <w:pPr>
        <w:pStyle w:val="PL"/>
        <w:ind w:firstLineChars="250" w:firstLine="400"/>
        <w:rPr>
          <w:ins w:id="2657" w:author="Author"/>
          <w:noProof w:val="0"/>
          <w:snapToGrid w:val="0"/>
        </w:rPr>
      </w:pPr>
      <w:proofErr w:type="spellStart"/>
      <w:ins w:id="2658" w:author="Author">
        <w:r w:rsidRPr="00F35F02">
          <w:rPr>
            <w:noProof w:val="0"/>
            <w:snapToGrid w:val="0"/>
          </w:rPr>
          <w:t>CellToReport</w:t>
        </w:r>
        <w:proofErr w:type="spellEnd"/>
        <w:r w:rsidRPr="00F35F02">
          <w:rPr>
            <w:noProof w:val="0"/>
            <w:snapToGrid w:val="0"/>
          </w:rPr>
          <w:t>,</w:t>
        </w:r>
      </w:ins>
    </w:p>
    <w:p w14:paraId="1347C293" w14:textId="77777777" w:rsidR="00AF26FC" w:rsidRPr="00F35F02" w:rsidRDefault="00AF26FC" w:rsidP="00AF26FC">
      <w:pPr>
        <w:pStyle w:val="PL"/>
        <w:ind w:firstLineChars="250" w:firstLine="400"/>
        <w:rPr>
          <w:ins w:id="2659" w:author="Author"/>
          <w:noProof w:val="0"/>
          <w:snapToGrid w:val="0"/>
        </w:rPr>
      </w:pPr>
      <w:proofErr w:type="spellStart"/>
      <w:ins w:id="2660" w:author="Author">
        <w:r w:rsidRPr="00F35F02">
          <w:rPr>
            <w:noProof w:val="0"/>
            <w:snapToGrid w:val="0"/>
          </w:rPr>
          <w:t>ReportingPeriodicity</w:t>
        </w:r>
        <w:proofErr w:type="spellEnd"/>
        <w:r w:rsidRPr="00F35F02">
          <w:rPr>
            <w:noProof w:val="0"/>
            <w:snapToGrid w:val="0"/>
          </w:rPr>
          <w:t>,</w:t>
        </w:r>
      </w:ins>
    </w:p>
    <w:p w14:paraId="43002C30" w14:textId="1895A8BB" w:rsidR="00AF26FC" w:rsidRPr="00F35F02" w:rsidDel="00175545" w:rsidRDefault="00AF26FC" w:rsidP="00AF26FC">
      <w:pPr>
        <w:pStyle w:val="PL"/>
        <w:ind w:firstLineChars="250" w:firstLine="400"/>
        <w:rPr>
          <w:ins w:id="2661" w:author="Author"/>
          <w:del w:id="2662" w:author="Nokia" w:date="2020-04-09T22:10:00Z"/>
          <w:lang w:eastAsia="ja-JP"/>
        </w:rPr>
      </w:pPr>
      <w:ins w:id="2663" w:author="Author">
        <w:del w:id="2664" w:author="Nokia" w:date="2020-04-09T22:10:00Z">
          <w:r w:rsidRPr="00F35F02" w:rsidDel="00175545">
            <w:rPr>
              <w:lang w:eastAsia="ja-JP"/>
            </w:rPr>
            <w:delText>HardwareLoadIndicator,</w:delText>
          </w:r>
        </w:del>
      </w:ins>
    </w:p>
    <w:p w14:paraId="78ABFC69" w14:textId="77777777" w:rsidR="00AF26FC" w:rsidRPr="00D826C0" w:rsidRDefault="00AF26FC" w:rsidP="00AF26FC">
      <w:pPr>
        <w:pStyle w:val="PL"/>
        <w:ind w:firstLineChars="250" w:firstLine="400"/>
        <w:rPr>
          <w:ins w:id="2665" w:author="Author"/>
          <w:noProof w:val="0"/>
          <w:snapToGrid w:val="0"/>
        </w:rPr>
      </w:pPr>
      <w:ins w:id="2666" w:author="Author">
        <w:r w:rsidRPr="00F35F02">
          <w:rPr>
            <w:snapToGrid w:val="0"/>
            <w:lang w:eastAsia="zh-CN"/>
          </w:rPr>
          <w:t>Cell</w:t>
        </w:r>
        <w:proofErr w:type="spellStart"/>
        <w:r w:rsidRPr="00F35F02">
          <w:rPr>
            <w:noProof w:val="0"/>
            <w:snapToGrid w:val="0"/>
          </w:rPr>
          <w:t>MeasurementResult</w:t>
        </w:r>
        <w:proofErr w:type="spellEnd"/>
        <w:r>
          <w:rPr>
            <w:noProof w:val="0"/>
            <w:snapToGrid w:val="0"/>
          </w:rPr>
          <w:t>,</w:t>
        </w:r>
      </w:ins>
    </w:p>
    <w:p w14:paraId="78FF3337" w14:textId="77777777" w:rsidR="00AF26FC" w:rsidRDefault="00AF26FC" w:rsidP="00AF26FC">
      <w:pPr>
        <w:pStyle w:val="PL"/>
        <w:ind w:firstLineChars="250" w:firstLine="400"/>
        <w:rPr>
          <w:ins w:id="2667" w:author="Author"/>
          <w:snapToGrid w:val="0"/>
        </w:rPr>
      </w:pPr>
      <w:ins w:id="2668" w:author="Author">
        <w:r w:rsidRPr="00C37D2B">
          <w:rPr>
            <w:snapToGrid w:val="0"/>
          </w:rPr>
          <w:t>UEHistoryInformationFromTheUE</w:t>
        </w:r>
        <w:r>
          <w:rPr>
            <w:snapToGrid w:val="0"/>
          </w:rPr>
          <w:t>,</w:t>
        </w:r>
      </w:ins>
    </w:p>
    <w:p w14:paraId="715CB48C" w14:textId="77777777" w:rsidR="00AF26FC" w:rsidRDefault="00AF26FC" w:rsidP="00AF26FC">
      <w:pPr>
        <w:pStyle w:val="PL"/>
        <w:ind w:firstLineChars="250" w:firstLine="400"/>
        <w:rPr>
          <w:ins w:id="2669" w:author="Author"/>
          <w:lang w:eastAsia="zh-CN"/>
        </w:rPr>
      </w:pPr>
      <w:ins w:id="2670" w:author="Author">
        <w:r>
          <w:t>MobilityParameters</w:t>
        </w:r>
        <w:r w:rsidRPr="0012694A">
          <w:t>Information</w:t>
        </w:r>
        <w:r>
          <w:t>,</w:t>
        </w:r>
      </w:ins>
    </w:p>
    <w:p w14:paraId="0C874A89" w14:textId="77777777" w:rsidR="00AF26FC" w:rsidRDefault="00AF26FC" w:rsidP="00AF26FC">
      <w:pPr>
        <w:pStyle w:val="PL"/>
        <w:rPr>
          <w:ins w:id="2671" w:author="Author"/>
          <w:snapToGrid w:val="0"/>
        </w:rPr>
      </w:pPr>
      <w:ins w:id="2672" w:author="Author">
        <w:r>
          <w:rPr>
            <w:rFonts w:hint="eastAsia"/>
            <w:lang w:eastAsia="zh-CN"/>
          </w:rPr>
          <w:tab/>
        </w:r>
        <w:r>
          <w:t>MobilityParametersModification</w:t>
        </w:r>
        <w:r w:rsidRPr="0012694A">
          <w:t>Range</w:t>
        </w:r>
      </w:ins>
    </w:p>
    <w:p w14:paraId="3D431DFF" w14:textId="77777777" w:rsidR="00AF26FC" w:rsidRPr="00FD0425" w:rsidRDefault="00AF26FC" w:rsidP="00AF26FC">
      <w:pPr>
        <w:pStyle w:val="PL"/>
      </w:pPr>
    </w:p>
    <w:p w14:paraId="52E28A44" w14:textId="77777777" w:rsidR="00AF26FC" w:rsidRPr="00FD0425" w:rsidRDefault="00AF26FC" w:rsidP="00AF26FC">
      <w:pPr>
        <w:pStyle w:val="PL"/>
        <w:rPr>
          <w:snapToGrid w:val="0"/>
        </w:rPr>
      </w:pPr>
    </w:p>
    <w:p w14:paraId="57DF293F" w14:textId="77777777" w:rsidR="00AF26FC" w:rsidRPr="00FD0425" w:rsidRDefault="00AF26FC" w:rsidP="00AF26FC">
      <w:pPr>
        <w:pStyle w:val="PL"/>
      </w:pPr>
    </w:p>
    <w:p w14:paraId="273E27D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168BF1D3" w14:textId="77777777" w:rsidR="00AF26FC" w:rsidRPr="00FD0425" w:rsidRDefault="00AF26FC" w:rsidP="00AF26FC">
      <w:pPr>
        <w:pStyle w:val="PL"/>
        <w:rPr>
          <w:snapToGrid w:val="0"/>
        </w:rPr>
      </w:pPr>
    </w:p>
    <w:p w14:paraId="11C8E96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14:paraId="63AE94F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3B94C5C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ProtocolIE-Container{},</w:t>
      </w:r>
    </w:p>
    <w:p w14:paraId="55754B0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ProtocolIE-ContainerList{},</w:t>
      </w:r>
    </w:p>
    <w:p w14:paraId="0FCC013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ProtocolIE-ContainerPair{},</w:t>
      </w:r>
    </w:p>
    <w:p w14:paraId="205690B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ProtocolIE-ContainerPairList{},</w:t>
      </w:r>
    </w:p>
    <w:p w14:paraId="33FB77A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5129349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XNAP-PRIVATE-IES,</w:t>
      </w:r>
    </w:p>
    <w:p w14:paraId="34D2EA7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1A7A4CE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XNAP-PROTOCOL-IES,</w:t>
      </w:r>
    </w:p>
    <w:p w14:paraId="60E5C43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XNAP-PROTOCOL-IES-PAIR</w:t>
      </w:r>
    </w:p>
    <w:p w14:paraId="69A53A9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FROM XnAP-Containers</w:t>
      </w:r>
    </w:p>
    <w:p w14:paraId="02C566B6" w14:textId="77777777" w:rsidR="00AF26FC" w:rsidRPr="00FD0425" w:rsidRDefault="00AF26FC" w:rsidP="00AF26FC">
      <w:pPr>
        <w:pStyle w:val="PL"/>
        <w:rPr>
          <w:snapToGrid w:val="0"/>
        </w:rPr>
      </w:pPr>
    </w:p>
    <w:p w14:paraId="6A01FBE7" w14:textId="77777777" w:rsidR="00AF26FC" w:rsidRPr="00FD0425" w:rsidRDefault="00AF26FC" w:rsidP="00AF26FC">
      <w:pPr>
        <w:pStyle w:val="PL"/>
      </w:pPr>
    </w:p>
    <w:p w14:paraId="6929B811" w14:textId="77777777" w:rsidR="00AF26FC" w:rsidRPr="00FD0425" w:rsidRDefault="00AF26FC" w:rsidP="00AF26FC">
      <w:pPr>
        <w:pStyle w:val="PL"/>
      </w:pPr>
      <w:r w:rsidRPr="00FD0425">
        <w:tab/>
        <w:t>id-ActivatedServedCells,</w:t>
      </w:r>
    </w:p>
    <w:p w14:paraId="00874B48" w14:textId="77777777" w:rsidR="00AF26FC" w:rsidRPr="00FD0425" w:rsidRDefault="00AF26FC" w:rsidP="00AF26FC">
      <w:pPr>
        <w:pStyle w:val="PL"/>
      </w:pPr>
      <w:r w:rsidRPr="00FD0425">
        <w:tab/>
        <w:t>id-ActivationIDforCellActivation,</w:t>
      </w:r>
    </w:p>
    <w:p w14:paraId="615FBA3C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ab/>
        <w:t>id-AdditionalDRBIDs,</w:t>
      </w:r>
    </w:p>
    <w:p w14:paraId="307868A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1654110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321E407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4D9CDA6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15742100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2322C695" w14:textId="77777777" w:rsidR="00AF26FC" w:rsidRPr="00FD0425" w:rsidRDefault="00AF26FC" w:rsidP="00AF26FC">
      <w:pPr>
        <w:pStyle w:val="PL"/>
      </w:pPr>
      <w:r w:rsidRPr="00FD0425">
        <w:tab/>
        <w:t>id-Cause,</w:t>
      </w:r>
    </w:p>
    <w:p w14:paraId="082903D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28853469" w14:textId="77777777" w:rsidR="00AF26FC" w:rsidRDefault="00AF26FC" w:rsidP="00AF26FC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193869CD" w14:textId="77777777" w:rsidR="00AF26FC" w:rsidRDefault="00AF26FC" w:rsidP="00AF26FC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243FA62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38D6075A" w14:textId="77777777" w:rsidR="00AF26FC" w:rsidRPr="00FD0425" w:rsidRDefault="00AF26FC" w:rsidP="00AF26FC">
      <w:pPr>
        <w:pStyle w:val="PL"/>
      </w:pPr>
      <w:r w:rsidRPr="00FD0425">
        <w:tab/>
        <w:t>id-UEContextID,</w:t>
      </w:r>
    </w:p>
    <w:p w14:paraId="05E4D1B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364E91B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7F397F8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5BDD907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5DFD0BC3" w14:textId="77777777" w:rsidR="00AF26FC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4FB91773" w14:textId="77777777" w:rsidR="00AF26FC" w:rsidRPr="00FD0425" w:rsidRDefault="00AF26FC" w:rsidP="00AF26FC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0AC567E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5230BE12" w14:textId="77777777" w:rsidR="00AF26FC" w:rsidRPr="00FD0425" w:rsidRDefault="00AF26FC" w:rsidP="00AF26FC">
      <w:pPr>
        <w:pStyle w:val="PL"/>
      </w:pPr>
      <w:r w:rsidRPr="00FD0425">
        <w:tab/>
        <w:t>id-GUAMI,</w:t>
      </w:r>
    </w:p>
    <w:p w14:paraId="32F8A39D" w14:textId="77777777" w:rsidR="00AF26FC" w:rsidRPr="00FD0425" w:rsidRDefault="00AF26FC" w:rsidP="00AF26FC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07A9872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0DB33AE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2FE6EE2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494A55C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43C8D14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0A11C73F" w14:textId="77777777" w:rsidR="00AF26FC" w:rsidRPr="00FD0425" w:rsidRDefault="00AF26FC" w:rsidP="00AF26FC">
      <w:pPr>
        <w:pStyle w:val="PL"/>
      </w:pPr>
      <w:r w:rsidRPr="00FD0425">
        <w:tab/>
        <w:t>id-MAC-I,</w:t>
      </w:r>
    </w:p>
    <w:p w14:paraId="67157AAD" w14:textId="77777777" w:rsidR="00AF26FC" w:rsidRPr="00FD0425" w:rsidRDefault="00AF26FC" w:rsidP="00AF26FC">
      <w:pPr>
        <w:pStyle w:val="PL"/>
      </w:pPr>
      <w:r w:rsidRPr="00FD0425">
        <w:tab/>
        <w:t>id-MaskedIMEISV,</w:t>
      </w:r>
    </w:p>
    <w:p w14:paraId="3E1020EE" w14:textId="77777777" w:rsidR="00AF26FC" w:rsidRPr="00FD0425" w:rsidRDefault="00AF26FC" w:rsidP="00AF26FC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0BCC1B63" w14:textId="77777777" w:rsidR="00AF26FC" w:rsidRPr="00FD0425" w:rsidRDefault="00AF26FC" w:rsidP="00AF26FC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30435F0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23A1AD58" w14:textId="77777777" w:rsidR="00AF26FC" w:rsidRPr="00FD0425" w:rsidRDefault="00AF26FC" w:rsidP="00AF26FC">
      <w:pPr>
        <w:pStyle w:val="PL"/>
      </w:pPr>
      <w:r w:rsidRPr="00FD0425">
        <w:tab/>
        <w:t>id-new-NG-RAN-Cell-Identity,</w:t>
      </w:r>
    </w:p>
    <w:p w14:paraId="0C83D0F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37F4CFA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45CF026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319CD16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681988D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36A4BEE9" w14:textId="77777777" w:rsidR="00AF26FC" w:rsidRDefault="00AF26FC" w:rsidP="00AF26FC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693CB9B3" w14:textId="77777777" w:rsidR="00AF26FC" w:rsidRDefault="00AF26FC" w:rsidP="00AF26FC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59ACE5B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58F46CB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33FBE29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id-PDUSessionResourcesActivityNotifyList</w:t>
      </w:r>
      <w:r w:rsidRPr="00FD0425">
        <w:t>,</w:t>
      </w:r>
    </w:p>
    <w:p w14:paraId="61310F4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3223EEC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278B6BC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2AB1BEC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7FF1A9B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7507E8B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4B782A7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5C02240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592CB945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23CC63A9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73180AD4" w14:textId="77777777" w:rsidR="00AF26FC" w:rsidRPr="00FD0425" w:rsidRDefault="00AF26FC" w:rsidP="00AF26FC">
      <w:pPr>
        <w:pStyle w:val="PL"/>
      </w:pPr>
      <w:r w:rsidRPr="00FD0425">
        <w:tab/>
        <w:t>id-RespondingNodeTypeConfigUpdateAck,</w:t>
      </w:r>
    </w:p>
    <w:p w14:paraId="7C646F4F" w14:textId="77777777" w:rsidR="00AF26FC" w:rsidRPr="00FD0425" w:rsidRDefault="00AF26FC" w:rsidP="00AF26FC">
      <w:pPr>
        <w:pStyle w:val="PL"/>
      </w:pPr>
      <w:bookmarkStart w:id="2673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340F132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2673"/>
    <w:p w14:paraId="415D7BFB" w14:textId="77777777" w:rsidR="00AF26FC" w:rsidRPr="00FD0425" w:rsidRDefault="00AF26FC" w:rsidP="00AF26FC">
      <w:pPr>
        <w:pStyle w:val="PL"/>
      </w:pPr>
      <w:r w:rsidRPr="00FD0425">
        <w:tab/>
        <w:t>id-ServedCellsToActivate,</w:t>
      </w:r>
    </w:p>
    <w:p w14:paraId="3A6A1F5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1441B15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373E055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615EC7AB" w14:textId="77777777" w:rsidR="00AF26FC" w:rsidRPr="00FD0425" w:rsidRDefault="00AF26FC" w:rsidP="00AF26FC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0C1EE3C2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ab/>
        <w:t>id-SpareDRBIDs,</w:t>
      </w:r>
    </w:p>
    <w:p w14:paraId="18144DE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5DFCD115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ab/>
        <w:t>id-S-NG-RANnodeMaxIPDataRate-DL,</w:t>
      </w:r>
    </w:p>
    <w:p w14:paraId="46EE07B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34ABDA3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3FDE5F4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50FAA3C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3A68DEFB" w14:textId="77777777" w:rsidR="00AF26FC" w:rsidRPr="00FD0425" w:rsidRDefault="00AF26FC" w:rsidP="00AF26FC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643F220A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6509D82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45B77B4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2B007A4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4C60C85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37F1BE4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501E082E" w14:textId="77777777" w:rsidR="00AF26FC" w:rsidRPr="00FD0425" w:rsidRDefault="00AF26FC" w:rsidP="00AF26FC">
      <w:pPr>
        <w:pStyle w:val="PL"/>
      </w:pPr>
      <w:r w:rsidRPr="00FD0425">
        <w:tab/>
        <w:t>id-TraceActivation,</w:t>
      </w:r>
    </w:p>
    <w:p w14:paraId="2B2CAAB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6B9F39A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5673947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2B132FC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1A1CFF5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657CBE3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7D9934D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798E050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586402C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0FCABA4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6F57E0B2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1953F664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45201931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7B7355D9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12B15900" w14:textId="77777777" w:rsidR="00AF26FC" w:rsidRPr="00FD0425" w:rsidRDefault="00AF26FC" w:rsidP="00AF26FC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38B00F8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555035D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012E286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62D0290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66C364F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7106029E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0E9F56E5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11D54D7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3F09592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64AEB46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1D4B3E2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6A9BAE7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717FE3D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5254913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1152AF7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2C211CB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0D57D88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7E1A550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533E0C1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0E63DBDA" w14:textId="77777777" w:rsidR="00AF26FC" w:rsidRPr="00FD0425" w:rsidRDefault="00AF26FC" w:rsidP="00AF26FC">
      <w:pPr>
        <w:pStyle w:val="PL"/>
      </w:pPr>
      <w:r w:rsidRPr="00FD0425">
        <w:tab/>
        <w:t>id-PDUSessionReleasedSNModConfirm,</w:t>
      </w:r>
    </w:p>
    <w:p w14:paraId="27F604D3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2423E932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10B5F524" w14:textId="77777777" w:rsidR="00AF26FC" w:rsidRPr="00FD0425" w:rsidRDefault="00AF26FC" w:rsidP="00AF26FC">
      <w:pPr>
        <w:pStyle w:val="PL"/>
      </w:pPr>
      <w:r w:rsidRPr="00FD0425">
        <w:tab/>
        <w:t>id-S-NG-RANnodeUE-AMBR,</w:t>
      </w:r>
    </w:p>
    <w:p w14:paraId="2F8A0E9E" w14:textId="77777777" w:rsidR="00AF26FC" w:rsidRPr="00FD0425" w:rsidRDefault="00AF26FC" w:rsidP="00AF26FC">
      <w:pPr>
        <w:pStyle w:val="PL"/>
      </w:pPr>
      <w:r w:rsidRPr="00FD0425">
        <w:tab/>
        <w:t>id-PDUSessionToBeReleasedSNModRequired,</w:t>
      </w:r>
    </w:p>
    <w:p w14:paraId="5E5F8123" w14:textId="77777777" w:rsidR="00AF26FC" w:rsidRPr="00FD0425" w:rsidRDefault="00AF26FC" w:rsidP="00AF26FC">
      <w:pPr>
        <w:pStyle w:val="PL"/>
      </w:pPr>
      <w:r w:rsidRPr="00FD0425">
        <w:tab/>
        <w:t>id-target-S-NG-RANnodeID,</w:t>
      </w:r>
    </w:p>
    <w:p w14:paraId="10EA0F55" w14:textId="77777777" w:rsidR="00AF26FC" w:rsidRPr="00FD0425" w:rsidRDefault="00AF26FC" w:rsidP="00AF26FC">
      <w:pPr>
        <w:pStyle w:val="PL"/>
      </w:pPr>
      <w:r w:rsidRPr="00FD0425">
        <w:tab/>
        <w:t>id-S-NSSAI,</w:t>
      </w:r>
    </w:p>
    <w:p w14:paraId="7E5AEDC4" w14:textId="77777777" w:rsidR="00AF26FC" w:rsidRPr="00FD0425" w:rsidRDefault="00AF26FC" w:rsidP="00AF26FC">
      <w:pPr>
        <w:pStyle w:val="PL"/>
      </w:pPr>
      <w:r w:rsidRPr="00FD0425">
        <w:tab/>
        <w:t>id-MR-DC-ResourceCoordinationInfo,</w:t>
      </w:r>
    </w:p>
    <w:p w14:paraId="016079C2" w14:textId="77777777" w:rsidR="00AF26FC" w:rsidRPr="00FD0425" w:rsidRDefault="00AF26FC" w:rsidP="00AF26FC">
      <w:pPr>
        <w:pStyle w:val="PL"/>
      </w:pPr>
      <w:r w:rsidRPr="00FD0425">
        <w:tab/>
        <w:t>id-RANPagingFailure,</w:t>
      </w:r>
    </w:p>
    <w:p w14:paraId="6D2BBD33" w14:textId="77777777" w:rsidR="00AF26FC" w:rsidRPr="00FD0425" w:rsidRDefault="00AF26FC" w:rsidP="00AF26FC">
      <w:pPr>
        <w:pStyle w:val="PL"/>
      </w:pPr>
      <w:r w:rsidRPr="00FD0425">
        <w:tab/>
        <w:t>id-UERadioCapabilityForPaging,</w:t>
      </w:r>
    </w:p>
    <w:p w14:paraId="4206306F" w14:textId="77777777" w:rsidR="00AF26FC" w:rsidRPr="00FD0425" w:rsidRDefault="00AF26FC" w:rsidP="00AF26FC">
      <w:pPr>
        <w:pStyle w:val="PL"/>
      </w:pPr>
      <w:r w:rsidRPr="00FD0425">
        <w:lastRenderedPageBreak/>
        <w:tab/>
        <w:t>id-PDUSessionDataForwarding-SNModResponse,</w:t>
      </w:r>
    </w:p>
    <w:p w14:paraId="027CEEB7" w14:textId="77777777" w:rsidR="00AF26FC" w:rsidRPr="00FD0425" w:rsidRDefault="00AF26FC" w:rsidP="00AF26FC">
      <w:pPr>
        <w:pStyle w:val="PL"/>
      </w:pPr>
      <w:r w:rsidRPr="00FD0425">
        <w:tab/>
        <w:t>id-Secondary-MN-Xn-U-TNLInfoatM,</w:t>
      </w:r>
    </w:p>
    <w:p w14:paraId="0DDE9489" w14:textId="77777777" w:rsidR="00AF26FC" w:rsidRPr="00FD0425" w:rsidRDefault="00AF26FC" w:rsidP="00AF26FC">
      <w:pPr>
        <w:pStyle w:val="PL"/>
      </w:pPr>
      <w:r w:rsidRPr="00FD0425">
        <w:tab/>
        <w:t>id-NE-DC-TDM-Pattern,</w:t>
      </w:r>
    </w:p>
    <w:p w14:paraId="2EF50C23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09DF6652" w14:textId="77777777" w:rsidR="00AF26FC" w:rsidRPr="00FD0425" w:rsidRDefault="00AF26FC" w:rsidP="00AF26FC">
      <w:pPr>
        <w:pStyle w:val="PL"/>
      </w:pPr>
      <w:r w:rsidRPr="00FD0425">
        <w:tab/>
        <w:t>id-S-NG-RANnode-Addition-Trigger-Ind,</w:t>
      </w:r>
    </w:p>
    <w:p w14:paraId="5A6515D4" w14:textId="77777777" w:rsidR="00AF26FC" w:rsidRPr="00FD0425" w:rsidRDefault="00AF26FC" w:rsidP="00AF26FC">
      <w:pPr>
        <w:pStyle w:val="PL"/>
      </w:pPr>
      <w:r w:rsidRPr="00FD0425">
        <w:tab/>
        <w:t>id-DRBs-transferred-to-MN,</w:t>
      </w:r>
    </w:p>
    <w:p w14:paraId="73034F23" w14:textId="77777777" w:rsidR="00AF26FC" w:rsidRPr="00FD0425" w:rsidRDefault="00AF26FC" w:rsidP="00AF26FC">
      <w:pPr>
        <w:pStyle w:val="PL"/>
      </w:pPr>
      <w:r w:rsidRPr="00FD0425">
        <w:tab/>
        <w:t>id-TNLConfigurationInfo,</w:t>
      </w:r>
    </w:p>
    <w:p w14:paraId="60FFEBD9" w14:textId="77777777" w:rsidR="00AF26FC" w:rsidRPr="00FD0425" w:rsidRDefault="00AF26FC" w:rsidP="00AF26FC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5507C0AB" w14:textId="77777777" w:rsidR="00AF26FC" w:rsidRPr="00FD0425" w:rsidRDefault="00AF26FC" w:rsidP="00AF26FC">
      <w:pPr>
        <w:pStyle w:val="PL"/>
      </w:pPr>
      <w:r w:rsidRPr="00FD0425">
        <w:tab/>
        <w:t>id-NG-RANTraceID,</w:t>
      </w:r>
    </w:p>
    <w:p w14:paraId="25773BFC" w14:textId="77777777" w:rsidR="00AF26FC" w:rsidRPr="00FD0425" w:rsidRDefault="00AF26FC" w:rsidP="00AF26FC">
      <w:pPr>
        <w:pStyle w:val="PL"/>
      </w:pPr>
      <w:r w:rsidRPr="00FD0425">
        <w:tab/>
        <w:t>id-FastMCGRecoveryRRCTransfer-SN-to-MN,</w:t>
      </w:r>
    </w:p>
    <w:p w14:paraId="6A45008C" w14:textId="77777777" w:rsidR="00AF26FC" w:rsidRPr="00FD0425" w:rsidRDefault="00AF26FC" w:rsidP="00AF26FC">
      <w:pPr>
        <w:pStyle w:val="PL"/>
      </w:pPr>
      <w:r w:rsidRPr="00FD0425">
        <w:tab/>
        <w:t>id-FastMCGRecoveryRRCTransfer-MN-to-SN,</w:t>
      </w:r>
    </w:p>
    <w:p w14:paraId="7432D811" w14:textId="77777777" w:rsidR="00AF26FC" w:rsidRPr="00FD0425" w:rsidRDefault="00AF26FC" w:rsidP="00AF26FC">
      <w:pPr>
        <w:pStyle w:val="PL"/>
      </w:pPr>
      <w:r w:rsidRPr="00FD0425">
        <w:tab/>
        <w:t>id-RequestedFastMCGRecoveryViaSRB3,</w:t>
      </w:r>
    </w:p>
    <w:p w14:paraId="5D9802E1" w14:textId="77777777" w:rsidR="00AF26FC" w:rsidRPr="00FD0425" w:rsidRDefault="00AF26FC" w:rsidP="00AF26FC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2BB35193" w14:textId="77777777" w:rsidR="00AF26FC" w:rsidRPr="00FD0425" w:rsidRDefault="00AF26FC" w:rsidP="00AF26FC">
      <w:pPr>
        <w:pStyle w:val="PL"/>
      </w:pPr>
      <w:r w:rsidRPr="00FD0425">
        <w:tab/>
        <w:t>id-RequestedFastMCGRecoveryViaSRB3Release,</w:t>
      </w:r>
    </w:p>
    <w:p w14:paraId="194D3418" w14:textId="77777777" w:rsidR="00AF26FC" w:rsidRDefault="00AF26FC" w:rsidP="00AF26FC">
      <w:pPr>
        <w:pStyle w:val="PL"/>
        <w:rPr>
          <w:ins w:id="2674" w:author="Author"/>
        </w:rPr>
      </w:pPr>
      <w:r w:rsidRPr="00FD0425">
        <w:tab/>
        <w:t>id-ReleaseFastMCGRecoveryViaSRB3,</w:t>
      </w:r>
    </w:p>
    <w:p w14:paraId="41D43F55" w14:textId="77777777" w:rsidR="00AF26FC" w:rsidRDefault="00AF26FC" w:rsidP="00AF26FC">
      <w:pPr>
        <w:pStyle w:val="PL"/>
        <w:ind w:firstLineChars="250" w:firstLine="400"/>
        <w:rPr>
          <w:ins w:id="2675" w:author="Author"/>
          <w:snapToGrid w:val="0"/>
        </w:rPr>
      </w:pPr>
      <w:ins w:id="2676" w:author="Author">
        <w:r w:rsidRPr="00F35F02">
          <w:t>id-Mobility</w:t>
        </w:r>
        <w:r w:rsidRPr="00F35F02">
          <w:rPr>
            <w:snapToGrid w:val="0"/>
          </w:rPr>
          <w:t>Information,</w:t>
        </w:r>
      </w:ins>
    </w:p>
    <w:p w14:paraId="068E65B7" w14:textId="77777777" w:rsidR="00AF26FC" w:rsidRDefault="00AF26FC" w:rsidP="00AF26FC">
      <w:pPr>
        <w:pStyle w:val="PL"/>
        <w:ind w:firstLineChars="250" w:firstLine="400"/>
        <w:rPr>
          <w:ins w:id="2677" w:author="Author"/>
          <w:snapToGrid w:val="0"/>
        </w:rPr>
      </w:pPr>
      <w:ins w:id="2678" w:author="Author">
        <w:r w:rsidRPr="00F35F02">
          <w:rPr>
            <w:snapToGrid w:val="0"/>
          </w:rPr>
          <w:t>id-InitiatingCondition-FailureIndication</w:t>
        </w:r>
        <w:r>
          <w:rPr>
            <w:snapToGrid w:val="0"/>
          </w:rPr>
          <w:t>,</w:t>
        </w:r>
      </w:ins>
    </w:p>
    <w:p w14:paraId="1FE0DC0C" w14:textId="77777777" w:rsidR="00AF26FC" w:rsidRDefault="00AF26FC" w:rsidP="00AF26FC">
      <w:pPr>
        <w:pStyle w:val="PL"/>
        <w:ind w:firstLineChars="250" w:firstLine="400"/>
        <w:rPr>
          <w:ins w:id="2679" w:author="Author"/>
          <w:snapToGrid w:val="0"/>
          <w:lang w:eastAsia="zh-CN"/>
        </w:rPr>
      </w:pPr>
      <w:ins w:id="2680" w:author="Author">
        <w:r>
          <w:rPr>
            <w:snapToGrid w:val="0"/>
          </w:rPr>
          <w:t>id-UE</w:t>
        </w:r>
        <w:r w:rsidRPr="00C37D2B">
          <w:rPr>
            <w:snapToGrid w:val="0"/>
          </w:rPr>
          <w:t>HistoryInformationFromTheUE</w:t>
        </w:r>
        <w:r>
          <w:rPr>
            <w:snapToGrid w:val="0"/>
          </w:rPr>
          <w:t>,</w:t>
        </w:r>
      </w:ins>
    </w:p>
    <w:p w14:paraId="1066858A" w14:textId="77777777" w:rsidR="00AF26FC" w:rsidRPr="00F35F02" w:rsidRDefault="00AF26FC" w:rsidP="00AF26FC">
      <w:pPr>
        <w:pStyle w:val="PL"/>
        <w:ind w:firstLine="384"/>
        <w:rPr>
          <w:ins w:id="2681" w:author="Author"/>
          <w:snapToGrid w:val="0"/>
        </w:rPr>
      </w:pPr>
      <w:ins w:id="2682" w:author="Author">
        <w:r w:rsidRPr="00F35F02">
          <w:rPr>
            <w:snapToGrid w:val="0"/>
          </w:rPr>
          <w:t>id-HandoverReportType,</w:t>
        </w:r>
      </w:ins>
    </w:p>
    <w:p w14:paraId="481DB60E" w14:textId="77777777" w:rsidR="00AF26FC" w:rsidRPr="00F35F02" w:rsidRDefault="00AF26FC" w:rsidP="00AF26FC">
      <w:pPr>
        <w:pStyle w:val="PL"/>
        <w:ind w:firstLine="384"/>
        <w:rPr>
          <w:ins w:id="2683" w:author="Author"/>
          <w:lang w:eastAsia="ja-JP"/>
        </w:rPr>
      </w:pPr>
      <w:ins w:id="2684" w:author="Author">
        <w:r w:rsidRPr="00F35F02">
          <w:rPr>
            <w:snapToGrid w:val="0"/>
          </w:rPr>
          <w:t>id-</w:t>
        </w:r>
        <w:r w:rsidRPr="00F35F02">
          <w:rPr>
            <w:lang w:eastAsia="zh-CN"/>
          </w:rPr>
          <w:t>Handover</w:t>
        </w:r>
        <w:r w:rsidRPr="00F35F02">
          <w:rPr>
            <w:lang w:eastAsia="ja-JP"/>
          </w:rPr>
          <w:t>Cause,</w:t>
        </w:r>
      </w:ins>
    </w:p>
    <w:p w14:paraId="36DE1665" w14:textId="77777777" w:rsidR="00AF26FC" w:rsidRPr="00F35F02" w:rsidRDefault="00AF26FC" w:rsidP="00AF26FC">
      <w:pPr>
        <w:pStyle w:val="PL"/>
        <w:ind w:firstLine="384"/>
        <w:rPr>
          <w:ins w:id="2685" w:author="Author"/>
          <w:lang w:eastAsia="ja-JP"/>
        </w:rPr>
      </w:pPr>
      <w:ins w:id="2686" w:author="Author">
        <w:r w:rsidRPr="00F35F02">
          <w:rPr>
            <w:snapToGrid w:val="0"/>
          </w:rPr>
          <w:t>id-</w:t>
        </w:r>
        <w:r w:rsidRPr="00F35F02">
          <w:rPr>
            <w:lang w:eastAsia="ja-JP"/>
          </w:rPr>
          <w:t>SourceCellCGI,</w:t>
        </w:r>
      </w:ins>
    </w:p>
    <w:p w14:paraId="010DFC55" w14:textId="77777777" w:rsidR="00AF26FC" w:rsidRPr="00F35F02" w:rsidRDefault="00AF26FC" w:rsidP="00AF26FC">
      <w:pPr>
        <w:pStyle w:val="PL"/>
        <w:ind w:firstLine="384"/>
        <w:rPr>
          <w:ins w:id="2687" w:author="Author"/>
          <w:lang w:eastAsia="ja-JP"/>
        </w:rPr>
      </w:pPr>
      <w:ins w:id="2688" w:author="Author">
        <w:r w:rsidRPr="00F35F02">
          <w:rPr>
            <w:lang w:eastAsia="ja-JP"/>
          </w:rPr>
          <w:t>id-TargetCellCGI,</w:t>
        </w:r>
      </w:ins>
    </w:p>
    <w:p w14:paraId="109601FA" w14:textId="77777777" w:rsidR="00AF26FC" w:rsidRPr="00F35F02" w:rsidRDefault="00AF26FC" w:rsidP="00AF26FC">
      <w:pPr>
        <w:pStyle w:val="PL"/>
        <w:ind w:firstLine="384"/>
        <w:rPr>
          <w:ins w:id="2689" w:author="Author"/>
          <w:lang w:eastAsia="ja-JP"/>
        </w:rPr>
      </w:pPr>
      <w:ins w:id="2690" w:author="Author">
        <w:r w:rsidRPr="00F35F02">
          <w:rPr>
            <w:snapToGrid w:val="0"/>
          </w:rPr>
          <w:t>id-</w:t>
        </w:r>
        <w:r w:rsidRPr="00F35F02">
          <w:rPr>
            <w:lang w:eastAsia="ja-JP"/>
          </w:rPr>
          <w:t>ReEstablishmentCellCGI,</w:t>
        </w:r>
      </w:ins>
    </w:p>
    <w:p w14:paraId="65D69708" w14:textId="77777777" w:rsidR="00AF26FC" w:rsidRPr="00F35F02" w:rsidRDefault="00AF26FC" w:rsidP="00AF26FC">
      <w:pPr>
        <w:pStyle w:val="PL"/>
        <w:ind w:firstLine="384"/>
        <w:rPr>
          <w:ins w:id="2691" w:author="Author"/>
          <w:lang w:eastAsia="ja-JP"/>
        </w:rPr>
      </w:pPr>
      <w:ins w:id="2692" w:author="Author">
        <w:r w:rsidRPr="00F35F02">
          <w:rPr>
            <w:snapToGrid w:val="0"/>
          </w:rPr>
          <w:t>id-</w:t>
        </w:r>
        <w:r w:rsidRPr="00F35F02">
          <w:rPr>
            <w:lang w:eastAsia="ja-JP"/>
          </w:rPr>
          <w:t>TargetCellin</w:t>
        </w:r>
        <w:r w:rsidRPr="00F35F02">
          <w:rPr>
            <w:lang w:eastAsia="zh-CN"/>
          </w:rPr>
          <w:t>E</w:t>
        </w:r>
        <w:r w:rsidRPr="00F35F02">
          <w:rPr>
            <w:lang w:eastAsia="ja-JP"/>
          </w:rPr>
          <w:t>UTRAN,</w:t>
        </w:r>
      </w:ins>
    </w:p>
    <w:p w14:paraId="746CF09F" w14:textId="77777777" w:rsidR="00AF26FC" w:rsidRPr="00F35F02" w:rsidRDefault="00AF26FC" w:rsidP="00AF26FC">
      <w:pPr>
        <w:pStyle w:val="PL"/>
        <w:ind w:firstLine="384"/>
        <w:rPr>
          <w:ins w:id="2693" w:author="Author"/>
          <w:lang w:eastAsia="ja-JP"/>
        </w:rPr>
      </w:pPr>
      <w:ins w:id="2694" w:author="Author">
        <w:r w:rsidRPr="00F35F02">
          <w:rPr>
            <w:snapToGrid w:val="0"/>
          </w:rPr>
          <w:t>id-</w:t>
        </w:r>
        <w:r w:rsidRPr="00F35F02">
          <w:rPr>
            <w:lang w:eastAsia="ja-JP"/>
          </w:rPr>
          <w:t>SourceCellCRNTI,</w:t>
        </w:r>
      </w:ins>
    </w:p>
    <w:p w14:paraId="1257FCB3" w14:textId="77777777" w:rsidR="00AF26FC" w:rsidRPr="00F35F02" w:rsidRDefault="00AF26FC" w:rsidP="00AF26FC">
      <w:pPr>
        <w:pStyle w:val="PL"/>
        <w:ind w:firstLine="384"/>
        <w:rPr>
          <w:ins w:id="2695" w:author="Author"/>
          <w:lang w:eastAsia="ja-JP"/>
        </w:rPr>
      </w:pPr>
      <w:ins w:id="2696" w:author="Author">
        <w:r w:rsidRPr="00F35F02">
          <w:rPr>
            <w:snapToGrid w:val="0"/>
          </w:rPr>
          <w:t>id-</w:t>
        </w:r>
        <w:r w:rsidRPr="00F35F02">
          <w:rPr>
            <w:lang w:eastAsia="ja-JP"/>
          </w:rPr>
          <w:t>UERLFReportContainer,</w:t>
        </w:r>
      </w:ins>
    </w:p>
    <w:p w14:paraId="54861919" w14:textId="77777777" w:rsidR="00AF26FC" w:rsidRPr="00F35F02" w:rsidRDefault="00AF26FC" w:rsidP="00AF26FC">
      <w:pPr>
        <w:pStyle w:val="PL"/>
        <w:ind w:firstLine="384"/>
        <w:rPr>
          <w:ins w:id="2697" w:author="Author"/>
          <w:noProof w:val="0"/>
          <w:snapToGrid w:val="0"/>
        </w:rPr>
      </w:pPr>
      <w:ins w:id="2698" w:author="Author">
        <w:r w:rsidRPr="00F35F02">
          <w:rPr>
            <w:noProof w:val="0"/>
            <w:snapToGrid w:val="0"/>
          </w:rPr>
          <w:t>id-NGRAN-Node1-Measurement-ID,</w:t>
        </w:r>
      </w:ins>
    </w:p>
    <w:p w14:paraId="377DA528" w14:textId="77777777" w:rsidR="00AF26FC" w:rsidRPr="00F35F02" w:rsidRDefault="00AF26FC" w:rsidP="00AF26FC">
      <w:pPr>
        <w:pStyle w:val="PL"/>
        <w:ind w:firstLine="384"/>
        <w:rPr>
          <w:ins w:id="2699" w:author="Author"/>
          <w:noProof w:val="0"/>
          <w:snapToGrid w:val="0"/>
        </w:rPr>
      </w:pPr>
      <w:ins w:id="2700" w:author="Author">
        <w:r w:rsidRPr="00F35F02">
          <w:rPr>
            <w:noProof w:val="0"/>
            <w:snapToGrid w:val="0"/>
          </w:rPr>
          <w:t>id-NGRAN-Node2-Measurement-ID,</w:t>
        </w:r>
      </w:ins>
    </w:p>
    <w:p w14:paraId="6A35B789" w14:textId="77777777" w:rsidR="00AF26FC" w:rsidRPr="00F35F02" w:rsidRDefault="00AF26FC" w:rsidP="00AF26FC">
      <w:pPr>
        <w:pStyle w:val="PL"/>
        <w:ind w:firstLine="384"/>
        <w:rPr>
          <w:ins w:id="2701" w:author="Author"/>
          <w:noProof w:val="0"/>
          <w:snapToGrid w:val="0"/>
        </w:rPr>
      </w:pPr>
      <w:ins w:id="2702" w:author="Author">
        <w:r w:rsidRPr="00F35F02">
          <w:rPr>
            <w:noProof w:val="0"/>
            <w:snapToGrid w:val="0"/>
          </w:rPr>
          <w:t>id-</w:t>
        </w:r>
        <w:proofErr w:type="spellStart"/>
        <w:r w:rsidRPr="00F35F02">
          <w:rPr>
            <w:noProof w:val="0"/>
            <w:snapToGrid w:val="0"/>
          </w:rPr>
          <w:t>RegistrationRequest</w:t>
        </w:r>
        <w:proofErr w:type="spellEnd"/>
        <w:r w:rsidRPr="00F35F02">
          <w:rPr>
            <w:noProof w:val="0"/>
            <w:snapToGrid w:val="0"/>
          </w:rPr>
          <w:t>,</w:t>
        </w:r>
      </w:ins>
    </w:p>
    <w:p w14:paraId="29CEF1F7" w14:textId="77777777" w:rsidR="00AF26FC" w:rsidRPr="00F35F02" w:rsidRDefault="00AF26FC" w:rsidP="00AF26FC">
      <w:pPr>
        <w:pStyle w:val="PL"/>
        <w:tabs>
          <w:tab w:val="left" w:pos="2608"/>
        </w:tabs>
        <w:ind w:firstLine="384"/>
        <w:rPr>
          <w:ins w:id="2703" w:author="Author"/>
          <w:noProof w:val="0"/>
          <w:snapToGrid w:val="0"/>
        </w:rPr>
      </w:pPr>
      <w:ins w:id="2704" w:author="Author">
        <w:r w:rsidRPr="00F35F02">
          <w:rPr>
            <w:noProof w:val="0"/>
            <w:snapToGrid w:val="0"/>
          </w:rPr>
          <w:t>id-</w:t>
        </w:r>
        <w:proofErr w:type="spellStart"/>
        <w:r w:rsidRPr="00F35F02">
          <w:rPr>
            <w:noProof w:val="0"/>
            <w:snapToGrid w:val="0"/>
          </w:rPr>
          <w:t>ReportCharacteristics</w:t>
        </w:r>
        <w:proofErr w:type="spellEnd"/>
        <w:r w:rsidRPr="00F35F02">
          <w:rPr>
            <w:noProof w:val="0"/>
            <w:snapToGrid w:val="0"/>
          </w:rPr>
          <w:t>,</w:t>
        </w:r>
      </w:ins>
    </w:p>
    <w:p w14:paraId="0325597D" w14:textId="77777777" w:rsidR="00AF26FC" w:rsidRPr="00F35F02" w:rsidRDefault="00AF26FC" w:rsidP="00AF26FC">
      <w:pPr>
        <w:pStyle w:val="PL"/>
        <w:tabs>
          <w:tab w:val="left" w:pos="1840"/>
          <w:tab w:val="left" w:pos="2608"/>
        </w:tabs>
        <w:ind w:firstLine="384"/>
        <w:rPr>
          <w:ins w:id="2705" w:author="Author"/>
          <w:noProof w:val="0"/>
          <w:snapToGrid w:val="0"/>
        </w:rPr>
      </w:pPr>
      <w:ins w:id="2706" w:author="Author">
        <w:r w:rsidRPr="00F35F02">
          <w:rPr>
            <w:noProof w:val="0"/>
            <w:snapToGrid w:val="0"/>
          </w:rPr>
          <w:t>id-</w:t>
        </w:r>
        <w:proofErr w:type="spellStart"/>
        <w:r w:rsidRPr="00F35F02">
          <w:rPr>
            <w:noProof w:val="0"/>
            <w:snapToGrid w:val="0"/>
          </w:rPr>
          <w:t>CellToReport</w:t>
        </w:r>
        <w:proofErr w:type="spellEnd"/>
        <w:r w:rsidRPr="00F35F02">
          <w:rPr>
            <w:noProof w:val="0"/>
            <w:snapToGrid w:val="0"/>
          </w:rPr>
          <w:tab/>
          <w:t>,</w:t>
        </w:r>
      </w:ins>
    </w:p>
    <w:p w14:paraId="4AE6D232" w14:textId="77777777" w:rsidR="00AF26FC" w:rsidRPr="00F35F02" w:rsidRDefault="00AF26FC" w:rsidP="00AF26FC">
      <w:pPr>
        <w:pStyle w:val="PL"/>
        <w:tabs>
          <w:tab w:val="left" w:pos="2608"/>
        </w:tabs>
        <w:ind w:firstLine="384"/>
        <w:rPr>
          <w:ins w:id="2707" w:author="Author"/>
          <w:noProof w:val="0"/>
          <w:snapToGrid w:val="0"/>
        </w:rPr>
      </w:pPr>
      <w:ins w:id="2708" w:author="Author">
        <w:r w:rsidRPr="00F35F02">
          <w:rPr>
            <w:noProof w:val="0"/>
            <w:snapToGrid w:val="0"/>
          </w:rPr>
          <w:t>id-</w:t>
        </w:r>
        <w:proofErr w:type="spellStart"/>
        <w:r w:rsidRPr="00F35F02">
          <w:rPr>
            <w:noProof w:val="0"/>
            <w:snapToGrid w:val="0"/>
          </w:rPr>
          <w:t>ReportingPeriodicity</w:t>
        </w:r>
        <w:proofErr w:type="spellEnd"/>
        <w:r w:rsidRPr="00F35F02">
          <w:rPr>
            <w:noProof w:val="0"/>
            <w:snapToGrid w:val="0"/>
          </w:rPr>
          <w:tab/>
          <w:t>,</w:t>
        </w:r>
      </w:ins>
    </w:p>
    <w:p w14:paraId="141AB471" w14:textId="25463C29" w:rsidR="00AF26FC" w:rsidRPr="00F35F02" w:rsidDel="00175545" w:rsidRDefault="00AF26FC" w:rsidP="00AF26FC">
      <w:pPr>
        <w:pStyle w:val="PL"/>
        <w:tabs>
          <w:tab w:val="left" w:pos="2608"/>
        </w:tabs>
        <w:ind w:firstLine="384"/>
        <w:rPr>
          <w:ins w:id="2709" w:author="Author"/>
          <w:del w:id="2710" w:author="Nokia" w:date="2020-04-09T22:10:00Z"/>
          <w:lang w:eastAsia="ja-JP"/>
        </w:rPr>
      </w:pPr>
      <w:ins w:id="2711" w:author="Author">
        <w:del w:id="2712" w:author="Nokia" w:date="2020-04-09T22:10:00Z">
          <w:r w:rsidRPr="00F35F02" w:rsidDel="00175545">
            <w:rPr>
              <w:noProof w:val="0"/>
              <w:snapToGrid w:val="0"/>
            </w:rPr>
            <w:delText>id-</w:delText>
          </w:r>
          <w:r w:rsidRPr="00F35F02" w:rsidDel="00175545">
            <w:rPr>
              <w:lang w:eastAsia="ja-JP"/>
            </w:rPr>
            <w:delText>HardwareLoadIndicator,</w:delText>
          </w:r>
        </w:del>
      </w:ins>
    </w:p>
    <w:p w14:paraId="5F890939" w14:textId="77777777" w:rsidR="00AF26FC" w:rsidRDefault="00AF26FC" w:rsidP="00AF26FC">
      <w:pPr>
        <w:pStyle w:val="PL"/>
        <w:ind w:firstLineChars="250" w:firstLine="400"/>
        <w:rPr>
          <w:ins w:id="2713" w:author="Author"/>
          <w:snapToGrid w:val="0"/>
        </w:rPr>
      </w:pPr>
      <w:ins w:id="2714" w:author="Author">
        <w:r w:rsidRPr="00F35F02">
          <w:rPr>
            <w:snapToGrid w:val="0"/>
            <w:lang w:eastAsia="zh-CN"/>
          </w:rPr>
          <w:t>id-Cell</w:t>
        </w:r>
        <w:proofErr w:type="spellStart"/>
        <w:r w:rsidRPr="00F35F02">
          <w:rPr>
            <w:noProof w:val="0"/>
            <w:snapToGrid w:val="0"/>
          </w:rPr>
          <w:t>MeasurementResult</w:t>
        </w:r>
        <w:proofErr w:type="spellEnd"/>
        <w:r w:rsidRPr="00F35F02">
          <w:rPr>
            <w:snapToGrid w:val="0"/>
          </w:rPr>
          <w:t>,</w:t>
        </w:r>
      </w:ins>
    </w:p>
    <w:p w14:paraId="2733B610" w14:textId="77777777" w:rsidR="00AF26FC" w:rsidRDefault="00AF26FC" w:rsidP="00AF26FC">
      <w:pPr>
        <w:pStyle w:val="PL"/>
        <w:ind w:firstLineChars="250" w:firstLine="400"/>
        <w:rPr>
          <w:ins w:id="2715" w:author="Author"/>
          <w:snapToGrid w:val="0"/>
          <w:lang w:eastAsia="zh-CN"/>
        </w:rPr>
      </w:pPr>
      <w:ins w:id="2716" w:author="Author">
        <w:r>
          <w:rPr>
            <w:snapToGrid w:val="0"/>
          </w:rPr>
          <w:t>id-UE</w:t>
        </w:r>
        <w:r w:rsidRPr="00C37D2B">
          <w:rPr>
            <w:snapToGrid w:val="0"/>
          </w:rPr>
          <w:t>HistoryInformationFromTheUE</w:t>
        </w:r>
        <w:r>
          <w:rPr>
            <w:snapToGrid w:val="0"/>
          </w:rPr>
          <w:t>,</w:t>
        </w:r>
      </w:ins>
    </w:p>
    <w:p w14:paraId="05DC3BF0" w14:textId="77777777" w:rsidR="00AF26FC" w:rsidRDefault="00AF26FC" w:rsidP="00AF26FC">
      <w:pPr>
        <w:pStyle w:val="PL"/>
        <w:ind w:firstLineChars="250" w:firstLine="400"/>
        <w:rPr>
          <w:ins w:id="2717" w:author="Author"/>
          <w:snapToGrid w:val="0"/>
        </w:rPr>
      </w:pPr>
      <w:ins w:id="2718" w:author="Author">
        <w:r>
          <w:rPr>
            <w:snapToGrid w:val="0"/>
          </w:rPr>
          <w:t>id-NG-RANnode1Cell</w:t>
        </w:r>
        <w:r w:rsidRPr="00B21EBD">
          <w:rPr>
            <w:snapToGrid w:val="0"/>
          </w:rPr>
          <w:t>ID</w:t>
        </w:r>
        <w:r>
          <w:rPr>
            <w:snapToGrid w:val="0"/>
          </w:rPr>
          <w:t>,</w:t>
        </w:r>
      </w:ins>
    </w:p>
    <w:p w14:paraId="6CF41B89" w14:textId="77777777" w:rsidR="00AF26FC" w:rsidRDefault="00AF26FC" w:rsidP="00AF26FC">
      <w:pPr>
        <w:pStyle w:val="PL"/>
        <w:ind w:firstLineChars="250" w:firstLine="400"/>
        <w:rPr>
          <w:ins w:id="2719" w:author="Author"/>
          <w:snapToGrid w:val="0"/>
        </w:rPr>
      </w:pPr>
      <w:ins w:id="2720" w:author="Author">
        <w:r>
          <w:rPr>
            <w:snapToGrid w:val="0"/>
          </w:rPr>
          <w:t>id-NG-RANnode2Cell</w:t>
        </w:r>
        <w:r w:rsidRPr="00B21EBD">
          <w:rPr>
            <w:snapToGrid w:val="0"/>
          </w:rPr>
          <w:t>ID</w:t>
        </w:r>
        <w:r>
          <w:rPr>
            <w:snapToGrid w:val="0"/>
          </w:rPr>
          <w:t>,</w:t>
        </w:r>
      </w:ins>
    </w:p>
    <w:p w14:paraId="6BD13D32" w14:textId="77777777" w:rsidR="00AF26FC" w:rsidRDefault="00AF26FC" w:rsidP="00AF26FC">
      <w:pPr>
        <w:pStyle w:val="PL"/>
        <w:ind w:firstLineChars="250" w:firstLine="400"/>
        <w:rPr>
          <w:ins w:id="2721" w:author="Author"/>
          <w:snapToGrid w:val="0"/>
        </w:rPr>
      </w:pPr>
      <w:ins w:id="2722" w:author="Author">
        <w:r>
          <w:rPr>
            <w:snapToGrid w:val="0"/>
          </w:rPr>
          <w:t>id-NG-RANnode1Mobility</w:t>
        </w:r>
        <w:r w:rsidRPr="00B21EBD">
          <w:rPr>
            <w:snapToGrid w:val="0"/>
          </w:rPr>
          <w:t>Parameters</w:t>
        </w:r>
        <w:r>
          <w:rPr>
            <w:snapToGrid w:val="0"/>
          </w:rPr>
          <w:t>,</w:t>
        </w:r>
      </w:ins>
    </w:p>
    <w:p w14:paraId="55258CB1" w14:textId="77777777" w:rsidR="00AF26FC" w:rsidRDefault="00AF26FC" w:rsidP="00AF26FC">
      <w:pPr>
        <w:pStyle w:val="PL"/>
        <w:ind w:firstLineChars="250" w:firstLine="400"/>
        <w:rPr>
          <w:ins w:id="2723" w:author="Author"/>
          <w:snapToGrid w:val="0"/>
        </w:rPr>
      </w:pPr>
      <w:ins w:id="2724" w:author="Author">
        <w:r>
          <w:rPr>
            <w:snapToGrid w:val="0"/>
          </w:rPr>
          <w:t>id-NG-RANnode2ProposedMobility</w:t>
        </w:r>
        <w:r w:rsidRPr="00B21EBD">
          <w:rPr>
            <w:snapToGrid w:val="0"/>
          </w:rPr>
          <w:t>Parameters</w:t>
        </w:r>
        <w:r>
          <w:rPr>
            <w:snapToGrid w:val="0"/>
          </w:rPr>
          <w:t>,</w:t>
        </w:r>
      </w:ins>
    </w:p>
    <w:p w14:paraId="1C9340F0" w14:textId="77777777" w:rsidR="00AF26FC" w:rsidRDefault="00AF26FC" w:rsidP="00AF26FC">
      <w:pPr>
        <w:pStyle w:val="PL"/>
        <w:ind w:firstLineChars="250" w:firstLine="400"/>
        <w:rPr>
          <w:ins w:id="2725" w:author="Author"/>
          <w:snapToGrid w:val="0"/>
          <w:lang w:eastAsia="zh-CN"/>
        </w:rPr>
      </w:pPr>
      <w:ins w:id="2726" w:author="Author">
        <w:r>
          <w:rPr>
            <w:rFonts w:hint="eastAsia"/>
            <w:snapToGrid w:val="0"/>
            <w:lang w:eastAsia="zh-CN"/>
          </w:rPr>
          <w:t>i</w:t>
        </w:r>
        <w:r>
          <w:rPr>
            <w:snapToGrid w:val="0"/>
            <w:lang w:eastAsia="zh-CN"/>
          </w:rPr>
          <w:t>d-MobilityParametersModification</w:t>
        </w:r>
        <w:r w:rsidRPr="00D538F5">
          <w:rPr>
            <w:snapToGrid w:val="0"/>
            <w:lang w:eastAsia="zh-CN"/>
          </w:rPr>
          <w:t>Range</w:t>
        </w:r>
        <w:r>
          <w:rPr>
            <w:rFonts w:hint="eastAsia"/>
            <w:snapToGrid w:val="0"/>
            <w:lang w:eastAsia="zh-CN"/>
          </w:rPr>
          <w:t>,</w:t>
        </w:r>
      </w:ins>
    </w:p>
    <w:p w14:paraId="582EFA79" w14:textId="77777777" w:rsidR="00AF26FC" w:rsidRPr="00F35F02" w:rsidRDefault="00AF26FC" w:rsidP="00AF26FC">
      <w:pPr>
        <w:pStyle w:val="PL"/>
        <w:ind w:firstLineChars="250" w:firstLine="400"/>
        <w:rPr>
          <w:ins w:id="2727" w:author="Author"/>
          <w:snapToGrid w:val="0"/>
        </w:rPr>
      </w:pPr>
    </w:p>
    <w:p w14:paraId="1D4BD225" w14:textId="77777777" w:rsidR="00AF26FC" w:rsidRPr="00FD0425" w:rsidRDefault="00AF26FC" w:rsidP="00AF26FC">
      <w:pPr>
        <w:pStyle w:val="PL"/>
      </w:pPr>
    </w:p>
    <w:p w14:paraId="00C99549" w14:textId="77777777" w:rsidR="00AF26FC" w:rsidRPr="00FD0425" w:rsidRDefault="00AF26FC" w:rsidP="00AF26FC">
      <w:pPr>
        <w:pStyle w:val="PL"/>
      </w:pPr>
    </w:p>
    <w:p w14:paraId="5070BBB4" w14:textId="77777777" w:rsidR="00AF26FC" w:rsidRPr="00FD0425" w:rsidRDefault="00AF26FC" w:rsidP="00AF26FC">
      <w:pPr>
        <w:pStyle w:val="PL"/>
      </w:pPr>
    </w:p>
    <w:p w14:paraId="0FDDCC59" w14:textId="77777777" w:rsidR="00AF26FC" w:rsidRPr="00FD0425" w:rsidRDefault="00AF26FC" w:rsidP="00AF26FC">
      <w:pPr>
        <w:pStyle w:val="PL"/>
        <w:rPr>
          <w:snapToGrid w:val="0"/>
        </w:rPr>
      </w:pPr>
    </w:p>
    <w:p w14:paraId="4AF53D1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3D363FA7" w14:textId="77777777" w:rsidR="00AF26FC" w:rsidRPr="00FD0425" w:rsidRDefault="00AF26FC" w:rsidP="00AF26FC">
      <w:pPr>
        <w:pStyle w:val="PL"/>
      </w:pPr>
      <w:r w:rsidRPr="00FD0425">
        <w:tab/>
        <w:t>maxnoofDRBs,</w:t>
      </w:r>
    </w:p>
    <w:p w14:paraId="6534B365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31D31FB4" w14:textId="77777777" w:rsidR="00AF26FC" w:rsidRPr="00FD0425" w:rsidRDefault="00AF26FC" w:rsidP="00AF26FC">
      <w:pPr>
        <w:pStyle w:val="PL"/>
      </w:pPr>
      <w:r w:rsidRPr="00FD0425">
        <w:tab/>
        <w:t>maxnoofQoSFlows</w:t>
      </w:r>
    </w:p>
    <w:p w14:paraId="0B74197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0001418C" w14:textId="77777777" w:rsidR="00AF26FC" w:rsidRPr="00FD0425" w:rsidRDefault="00AF26FC" w:rsidP="00AF26FC">
      <w:pPr>
        <w:pStyle w:val="PL"/>
        <w:rPr>
          <w:snapToGrid w:val="0"/>
        </w:rPr>
      </w:pPr>
    </w:p>
    <w:p w14:paraId="4B3C597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5423B7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8F06C98" w14:textId="77777777" w:rsidR="00AF26FC" w:rsidRPr="00FD0425" w:rsidRDefault="00AF26FC" w:rsidP="00AF26F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7A82E2A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A3EF06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B9A3687" w14:textId="77777777" w:rsidR="00AF26FC" w:rsidRPr="00FD0425" w:rsidRDefault="00AF26FC" w:rsidP="00AF26FC">
      <w:pPr>
        <w:pStyle w:val="PL"/>
        <w:rPr>
          <w:snapToGrid w:val="0"/>
        </w:rPr>
      </w:pPr>
    </w:p>
    <w:p w14:paraId="562AA3F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HandoverRequest ::= SEQUENCE {</w:t>
      </w:r>
    </w:p>
    <w:p w14:paraId="3CE1538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{{HandoverRequest-IEs}},</w:t>
      </w:r>
    </w:p>
    <w:p w14:paraId="2B4D8A1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B6F1A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61DCC6" w14:textId="77777777" w:rsidR="00AF26FC" w:rsidRPr="00FD0425" w:rsidRDefault="00AF26FC" w:rsidP="00AF26FC">
      <w:pPr>
        <w:pStyle w:val="PL"/>
        <w:rPr>
          <w:snapToGrid w:val="0"/>
        </w:rPr>
      </w:pPr>
    </w:p>
    <w:p w14:paraId="2E5F85D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219EC1A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2780C1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BCA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Target-CGI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9D43A9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DD9D6A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90DA0C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ADE151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4DCC82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4F6AEF2" w14:textId="77777777" w:rsidR="00AF26FC" w:rsidRPr="00300B5A" w:rsidRDefault="00AF26FC" w:rsidP="00AF26FC">
      <w:pPr>
        <w:pStyle w:val="PL"/>
        <w:rPr>
          <w:ins w:id="2728" w:author="Author"/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ins w:id="2729" w:author="Author">
        <w:r w:rsidRPr="00300B5A">
          <w:rPr>
            <w:snapToGrid w:val="0"/>
          </w:rPr>
          <w:t>|</w:t>
        </w:r>
      </w:ins>
    </w:p>
    <w:p w14:paraId="76A257A5" w14:textId="77777777" w:rsidR="00AF26FC" w:rsidRDefault="00AF26FC" w:rsidP="00AF26FC">
      <w:pPr>
        <w:pStyle w:val="PL"/>
        <w:ind w:firstLineChars="250" w:firstLine="400"/>
        <w:rPr>
          <w:ins w:id="2730" w:author="Author"/>
          <w:snapToGrid w:val="0"/>
        </w:rPr>
      </w:pPr>
      <w:ins w:id="2731" w:author="Author">
        <w:r w:rsidRPr="00300B5A">
          <w:rPr>
            <w:snapToGrid w:val="0"/>
          </w:rPr>
          <w:t>{ ID id-</w:t>
        </w:r>
        <w:r w:rsidRPr="00300B5A">
          <w:rPr>
            <w:rFonts w:eastAsia="Batang"/>
          </w:rPr>
          <w:t>Mobility</w:t>
        </w:r>
        <w:r w:rsidRPr="00300B5A">
          <w:rPr>
            <w:snapToGrid w:val="0"/>
          </w:rPr>
          <w:t>Information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  <w:t>CRITICALITY ignore</w:t>
        </w:r>
        <w:r w:rsidRPr="00300B5A">
          <w:rPr>
            <w:snapToGrid w:val="0"/>
          </w:rPr>
          <w:tab/>
          <w:t xml:space="preserve">TYPE </w:t>
        </w:r>
        <w:r w:rsidRPr="00300B5A">
          <w:rPr>
            <w:rFonts w:eastAsia="Batang"/>
          </w:rPr>
          <w:t>Mobility</w:t>
        </w:r>
        <w:r w:rsidRPr="00300B5A">
          <w:rPr>
            <w:snapToGrid w:val="0"/>
          </w:rPr>
          <w:t>Information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optional}|</w:t>
        </w:r>
      </w:ins>
    </w:p>
    <w:p w14:paraId="4D095E0F" w14:textId="77777777" w:rsidR="00AF26FC" w:rsidRPr="00FD0425" w:rsidRDefault="00AF26FC" w:rsidP="00AF26FC">
      <w:pPr>
        <w:pStyle w:val="PL"/>
        <w:ind w:firstLineChars="250" w:firstLine="400"/>
        <w:rPr>
          <w:snapToGrid w:val="0"/>
        </w:rPr>
      </w:pPr>
      <w:ins w:id="2732" w:author="Author">
        <w:r w:rsidRPr="00FD0425">
          <w:rPr>
            <w:snapToGrid w:val="0"/>
          </w:rPr>
          <w:t xml:space="preserve">{ ID </w:t>
        </w:r>
        <w:r>
          <w:rPr>
            <w:snapToGrid w:val="0"/>
          </w:rPr>
          <w:t>id-UE</w:t>
        </w:r>
        <w:r w:rsidRPr="00C37D2B">
          <w:rPr>
            <w:snapToGrid w:val="0"/>
          </w:rPr>
          <w:t>HistoryInformationFromTheUE</w:t>
        </w:r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  <w:t xml:space="preserve">TYPE </w:t>
        </w:r>
        <w:r w:rsidRPr="00C37D2B">
          <w:rPr>
            <w:snapToGrid w:val="0"/>
          </w:rPr>
          <w:t>UEHistoryInformationFromTheUE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PRESENCE optional </w:t>
        </w:r>
        <w:r>
          <w:rPr>
            <w:snapToGrid w:val="0"/>
          </w:rPr>
          <w:t>}</w:t>
        </w:r>
      </w:ins>
      <w:r w:rsidRPr="00FD0425">
        <w:rPr>
          <w:snapToGrid w:val="0"/>
        </w:rPr>
        <w:t>,</w:t>
      </w:r>
    </w:p>
    <w:p w14:paraId="7B6A4ED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860B0A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65E961" w14:textId="77777777" w:rsidR="00AF26FC" w:rsidRPr="00FD0425" w:rsidRDefault="00AF26FC" w:rsidP="00AF26FC">
      <w:pPr>
        <w:pStyle w:val="PL"/>
        <w:rPr>
          <w:snapToGrid w:val="0"/>
        </w:rPr>
      </w:pPr>
    </w:p>
    <w:p w14:paraId="10B731F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UEContextInfoHORequest ::= SEQUENCE {</w:t>
      </w:r>
    </w:p>
    <w:p w14:paraId="5F0490C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ng-c-UE-reference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AMF-UE-NGAP-ID</w:t>
      </w:r>
      <w:r w:rsidRPr="00FD0425">
        <w:rPr>
          <w:snapToGrid w:val="0"/>
        </w:rPr>
        <w:t>,</w:t>
      </w:r>
    </w:p>
    <w:p w14:paraId="4D33A13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cp-TNL-info-source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CPTransportLayerInformation,</w:t>
      </w:r>
    </w:p>
    <w:p w14:paraId="50BBF91E" w14:textId="77777777" w:rsidR="00AF26FC" w:rsidRPr="00FD0425" w:rsidRDefault="00AF26FC" w:rsidP="00AF26FC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5650DAB3" w14:textId="77777777" w:rsidR="00AF26FC" w:rsidRPr="00FD0425" w:rsidRDefault="00AF26FC" w:rsidP="00AF26FC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76E2E6F5" w14:textId="77777777" w:rsidR="00AF26FC" w:rsidRPr="00FD0425" w:rsidRDefault="00AF26FC" w:rsidP="00AF26FC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9C32E5A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ab/>
        <w:t>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UEAggregateMaximumBitRate,</w:t>
      </w:r>
    </w:p>
    <w:p w14:paraId="4FD61B8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PDUSessionResourcesToBeSetup-List,</w:t>
      </w:r>
    </w:p>
    <w:p w14:paraId="63EA9BA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rrc-Context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3A62237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1F694B8" w14:textId="77777777" w:rsidR="00AF26FC" w:rsidRPr="00FD0425" w:rsidRDefault="00AF26FC" w:rsidP="00AF26FC">
      <w:pPr>
        <w:pStyle w:val="PL"/>
      </w:pPr>
      <w:r w:rsidRPr="00FD0425">
        <w:tab/>
        <w:t>mrl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BB43B8C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5C5D487E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1B2F36D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931546B" w14:textId="77777777" w:rsidR="00AF26FC" w:rsidRPr="00FD0425" w:rsidRDefault="00AF26FC" w:rsidP="00AF26FC">
      <w:pPr>
        <w:pStyle w:val="PL"/>
        <w:rPr>
          <w:noProof w:val="0"/>
          <w:snapToGrid w:val="0"/>
        </w:rPr>
      </w:pPr>
    </w:p>
    <w:p w14:paraId="04807314" w14:textId="77777777" w:rsidR="00AF26FC" w:rsidRDefault="00AF26FC" w:rsidP="00AF26FC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4ECB8774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  <w:t>{ ID id-</w:t>
      </w:r>
      <w:proofErr w:type="spellStart"/>
      <w:r w:rsidRPr="005B601F">
        <w:rPr>
          <w:noProof w:val="0"/>
          <w:snapToGrid w:val="0"/>
        </w:rPr>
        <w:t>FiveGCMobilityRestrictionListContainer</w:t>
      </w:r>
      <w:proofErr w:type="spellEnd"/>
      <w:r w:rsidRPr="005B601F">
        <w:rPr>
          <w:noProof w:val="0"/>
          <w:snapToGrid w:val="0"/>
        </w:rPr>
        <w:t xml:space="preserve"> CRITICALITY ignore</w:t>
      </w:r>
      <w:r w:rsidRPr="005B601F">
        <w:rPr>
          <w:noProof w:val="0"/>
          <w:snapToGrid w:val="0"/>
        </w:rPr>
        <w:tab/>
        <w:t xml:space="preserve">EXTENSION </w:t>
      </w:r>
      <w:proofErr w:type="spellStart"/>
      <w:r w:rsidRPr="005B601F">
        <w:rPr>
          <w:noProof w:val="0"/>
          <w:snapToGrid w:val="0"/>
        </w:rPr>
        <w:t>FiveGCMobilityRestrictionListContainer</w:t>
      </w:r>
      <w:proofErr w:type="spellEnd"/>
      <w:r w:rsidRPr="005B601F"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ab/>
        <w:t>PRESENCE optional },</w:t>
      </w:r>
    </w:p>
    <w:p w14:paraId="71184807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B901B0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726A616A" w14:textId="77777777" w:rsidR="00AF26FC" w:rsidRPr="00FD0425" w:rsidRDefault="00AF26FC" w:rsidP="00AF26FC">
      <w:pPr>
        <w:pStyle w:val="PL"/>
        <w:rPr>
          <w:snapToGrid w:val="0"/>
        </w:rPr>
      </w:pPr>
    </w:p>
    <w:p w14:paraId="7628195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UEContextRefAtSN-HORequest ::= SEQUENCE {</w:t>
      </w:r>
    </w:p>
    <w:p w14:paraId="7B6105E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GlobalNG-RANNode-ID</w:t>
      </w:r>
      <w:r w:rsidRPr="00FD0425">
        <w:rPr>
          <w:snapToGrid w:val="0"/>
        </w:rPr>
        <w:t>,</w:t>
      </w:r>
    </w:p>
    <w:p w14:paraId="542D67E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sN-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>,</w:t>
      </w:r>
    </w:p>
    <w:p w14:paraId="6CF71CA5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5F12D416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05F2A6E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DEBA105" w14:textId="77777777" w:rsidR="00AF26FC" w:rsidRPr="00FD0425" w:rsidRDefault="00AF26FC" w:rsidP="00AF26FC">
      <w:pPr>
        <w:pStyle w:val="PL"/>
        <w:rPr>
          <w:noProof w:val="0"/>
          <w:snapToGrid w:val="0"/>
        </w:rPr>
      </w:pPr>
    </w:p>
    <w:p w14:paraId="238CF564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71AEB61F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68DB75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15BED2EE" w14:textId="77777777" w:rsidR="00AF26FC" w:rsidRPr="00FD0425" w:rsidRDefault="00AF26FC" w:rsidP="00AF26FC">
      <w:pPr>
        <w:pStyle w:val="PL"/>
        <w:rPr>
          <w:snapToGrid w:val="0"/>
        </w:rPr>
      </w:pPr>
    </w:p>
    <w:p w14:paraId="54AEBDE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EB7ADF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799CA46" w14:textId="77777777" w:rsidR="00AF26FC" w:rsidRPr="00FD0425" w:rsidRDefault="00AF26FC" w:rsidP="00AF26F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 ACKNOWLEDGE</w:t>
      </w:r>
    </w:p>
    <w:p w14:paraId="61F1CEB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49378D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88F21A6" w14:textId="77777777" w:rsidR="00AF26FC" w:rsidRPr="00FD0425" w:rsidRDefault="00AF26FC" w:rsidP="00AF26FC">
      <w:pPr>
        <w:pStyle w:val="PL"/>
        <w:rPr>
          <w:snapToGrid w:val="0"/>
        </w:rPr>
      </w:pPr>
    </w:p>
    <w:p w14:paraId="260AC5D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HandoverRequestAcknowledge ::= SEQUENCE {</w:t>
      </w:r>
    </w:p>
    <w:p w14:paraId="06543ED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{{HandoverRequestAcknowledge-IEs}},</w:t>
      </w:r>
    </w:p>
    <w:p w14:paraId="68FB9C5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7AA88F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54EB6F" w14:textId="77777777" w:rsidR="00AF26FC" w:rsidRPr="00FD0425" w:rsidRDefault="00AF26FC" w:rsidP="00AF26FC">
      <w:pPr>
        <w:pStyle w:val="PL"/>
        <w:rPr>
          <w:snapToGrid w:val="0"/>
        </w:rPr>
      </w:pPr>
    </w:p>
    <w:p w14:paraId="48D8BF4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HandoverRequestAcknowledge-IEs XNAP-PROTOCOL-IES ::= {</w:t>
      </w:r>
    </w:p>
    <w:p w14:paraId="3E2F5C0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9EAC38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E5BC7F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PDUSessionResourcesAdmitted-List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2142CB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PDUSessionResourcesNotAdmitted-List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B0479C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id-Target2SourceNG-RANnodeTranspContainer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5C035C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CRITICALITY ignore</w:t>
      </w:r>
      <w:r w:rsidRPr="00FD0425">
        <w:tab/>
        <w:t>TYPE 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69DB407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B462D1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id-DRBs-transferred-to-MN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6E3BB25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33603F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A439391" w14:textId="77777777" w:rsidR="00AF26FC" w:rsidRPr="00FD0425" w:rsidRDefault="00AF26FC" w:rsidP="00AF26FC">
      <w:pPr>
        <w:pStyle w:val="PL"/>
        <w:rPr>
          <w:snapToGrid w:val="0"/>
        </w:rPr>
      </w:pPr>
    </w:p>
    <w:p w14:paraId="1D81044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98E307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EE75904" w14:textId="77777777" w:rsidR="00AF26FC" w:rsidRPr="00FD0425" w:rsidRDefault="00AF26FC" w:rsidP="00AF26F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PREPARATION FAILURE</w:t>
      </w:r>
    </w:p>
    <w:p w14:paraId="6C4EE96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A5D3DC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617026F" w14:textId="77777777" w:rsidR="00AF26FC" w:rsidRPr="00FD0425" w:rsidRDefault="00AF26FC" w:rsidP="00AF26FC">
      <w:pPr>
        <w:pStyle w:val="PL"/>
        <w:rPr>
          <w:snapToGrid w:val="0"/>
        </w:rPr>
      </w:pPr>
    </w:p>
    <w:p w14:paraId="4BC536B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HandoverPreparationFailure ::= SEQUENCE {</w:t>
      </w:r>
    </w:p>
    <w:p w14:paraId="67CFDA0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{{HandoverPreparationFailure-IEs}},</w:t>
      </w:r>
    </w:p>
    <w:p w14:paraId="2BEBFB1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70C4BD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C65092" w14:textId="77777777" w:rsidR="00AF26FC" w:rsidRPr="00FD0425" w:rsidRDefault="00AF26FC" w:rsidP="00AF26FC">
      <w:pPr>
        <w:pStyle w:val="PL"/>
        <w:rPr>
          <w:snapToGrid w:val="0"/>
        </w:rPr>
      </w:pPr>
    </w:p>
    <w:p w14:paraId="4C0DC63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HandoverPreparationFailure-IEs XNAP-PROTOCOL-IES ::= {</w:t>
      </w:r>
    </w:p>
    <w:p w14:paraId="477AB36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9424F5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FE98D6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DE34E8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447CF1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E11EA5" w14:textId="77777777" w:rsidR="00AF26FC" w:rsidRPr="00FD0425" w:rsidRDefault="00AF26FC" w:rsidP="00AF26FC">
      <w:pPr>
        <w:pStyle w:val="PL"/>
        <w:rPr>
          <w:snapToGrid w:val="0"/>
        </w:rPr>
      </w:pPr>
    </w:p>
    <w:p w14:paraId="24615FA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69E8C7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B7F7710" w14:textId="77777777" w:rsidR="00AF26FC" w:rsidRPr="00FD0425" w:rsidRDefault="00AF26FC" w:rsidP="00AF26F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SN STATUS TRANSFER</w:t>
      </w:r>
    </w:p>
    <w:p w14:paraId="740785B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FA2973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B8F5CF6" w14:textId="77777777" w:rsidR="00AF26FC" w:rsidRPr="00FD0425" w:rsidRDefault="00AF26FC" w:rsidP="00AF26FC">
      <w:pPr>
        <w:pStyle w:val="PL"/>
        <w:rPr>
          <w:snapToGrid w:val="0"/>
        </w:rPr>
      </w:pPr>
    </w:p>
    <w:p w14:paraId="45EE369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SNStatusTransfer ::= SEQUENCE {</w:t>
      </w:r>
    </w:p>
    <w:p w14:paraId="5EB1F89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{{SNStatusTransfer-IEs}},</w:t>
      </w:r>
    </w:p>
    <w:p w14:paraId="6C9A33E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2C64BE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5BE505" w14:textId="77777777" w:rsidR="00AF26FC" w:rsidRPr="00FD0425" w:rsidRDefault="00AF26FC" w:rsidP="00AF26FC">
      <w:pPr>
        <w:pStyle w:val="PL"/>
        <w:rPr>
          <w:snapToGrid w:val="0"/>
        </w:rPr>
      </w:pPr>
    </w:p>
    <w:p w14:paraId="2C6DB88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SNStatusTransfer-IEs XNAP-PROTOCOL-IES ::= {</w:t>
      </w:r>
    </w:p>
    <w:p w14:paraId="084CC00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36E993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4F99FD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3774C28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558B32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DEAD47" w14:textId="77777777" w:rsidR="00AF26FC" w:rsidRPr="00FD0425" w:rsidRDefault="00AF26FC" w:rsidP="00AF26FC">
      <w:pPr>
        <w:pStyle w:val="PL"/>
        <w:rPr>
          <w:snapToGrid w:val="0"/>
        </w:rPr>
      </w:pPr>
    </w:p>
    <w:p w14:paraId="27AA2DC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6ABBD0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57EBDA8" w14:textId="77777777" w:rsidR="00AF26FC" w:rsidRPr="00FD0425" w:rsidRDefault="00AF26FC" w:rsidP="00AF26F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UE CONTEXT RELEASE</w:t>
      </w:r>
    </w:p>
    <w:p w14:paraId="2A3EBE4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415B6D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014B0F9" w14:textId="77777777" w:rsidR="00AF26FC" w:rsidRPr="00FD0425" w:rsidRDefault="00AF26FC" w:rsidP="00AF26FC">
      <w:pPr>
        <w:pStyle w:val="PL"/>
        <w:rPr>
          <w:snapToGrid w:val="0"/>
        </w:rPr>
      </w:pPr>
    </w:p>
    <w:p w14:paraId="04D609E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UEContextRelease ::= SEQUENCE {</w:t>
      </w:r>
    </w:p>
    <w:p w14:paraId="2246239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{{UEContextRelease-IEs}},</w:t>
      </w:r>
    </w:p>
    <w:p w14:paraId="77D0B87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4282A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B9C1D03" w14:textId="77777777" w:rsidR="00AF26FC" w:rsidRPr="00FD0425" w:rsidRDefault="00AF26FC" w:rsidP="00AF26FC">
      <w:pPr>
        <w:pStyle w:val="PL"/>
        <w:rPr>
          <w:snapToGrid w:val="0"/>
        </w:rPr>
      </w:pPr>
    </w:p>
    <w:p w14:paraId="4F11C0B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UEContextRelease-IEs XNAP-PROTOCOL-IES ::= {</w:t>
      </w:r>
    </w:p>
    <w:p w14:paraId="771B61B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0812BA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2675B00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BEE626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3418778" w14:textId="77777777" w:rsidR="00AF26FC" w:rsidRPr="00FD0425" w:rsidRDefault="00AF26FC" w:rsidP="00AF26FC">
      <w:pPr>
        <w:pStyle w:val="PL"/>
        <w:rPr>
          <w:snapToGrid w:val="0"/>
        </w:rPr>
      </w:pPr>
    </w:p>
    <w:p w14:paraId="13F6EB1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2A501A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F3C7381" w14:textId="77777777" w:rsidR="00AF26FC" w:rsidRPr="00FD0425" w:rsidRDefault="00AF26FC" w:rsidP="00AF26F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CANCEL</w:t>
      </w:r>
    </w:p>
    <w:p w14:paraId="1D27D29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BC5BFB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C58D4C8" w14:textId="77777777" w:rsidR="00AF26FC" w:rsidRPr="00FD0425" w:rsidRDefault="00AF26FC" w:rsidP="00AF26FC">
      <w:pPr>
        <w:pStyle w:val="PL"/>
        <w:rPr>
          <w:snapToGrid w:val="0"/>
        </w:rPr>
      </w:pPr>
    </w:p>
    <w:p w14:paraId="46E7B57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HandoverCancel ::= SEQUENCE {</w:t>
      </w:r>
    </w:p>
    <w:p w14:paraId="4228F0D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{{HandoverCancel-IEs}},</w:t>
      </w:r>
    </w:p>
    <w:p w14:paraId="37AC4FC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7E7AA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73483A7" w14:textId="77777777" w:rsidR="00AF26FC" w:rsidRPr="00FD0425" w:rsidRDefault="00AF26FC" w:rsidP="00AF26FC">
      <w:pPr>
        <w:pStyle w:val="PL"/>
        <w:rPr>
          <w:snapToGrid w:val="0"/>
        </w:rPr>
      </w:pPr>
    </w:p>
    <w:p w14:paraId="14AB8AD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HandoverCancel-IEs XNAP-PROTOCOL-IES ::= {</w:t>
      </w:r>
    </w:p>
    <w:p w14:paraId="13FA268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EA513B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DF2F57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0CBF3B2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4E3DF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ABCF93" w14:textId="77777777" w:rsidR="00AF26FC" w:rsidRPr="00FD0425" w:rsidRDefault="00AF26FC" w:rsidP="00AF26FC">
      <w:pPr>
        <w:pStyle w:val="PL"/>
        <w:rPr>
          <w:snapToGrid w:val="0"/>
        </w:rPr>
      </w:pPr>
    </w:p>
    <w:p w14:paraId="3546FFA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FC9E3C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F33779E" w14:textId="77777777" w:rsidR="00AF26FC" w:rsidRPr="00FD0425" w:rsidRDefault="00AF26FC" w:rsidP="00AF26F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RAN PAGING</w:t>
      </w:r>
    </w:p>
    <w:p w14:paraId="7480E93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07F2CA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9E10EDB" w14:textId="77777777" w:rsidR="00AF26FC" w:rsidRPr="00FD0425" w:rsidRDefault="00AF26FC" w:rsidP="00AF26FC">
      <w:pPr>
        <w:pStyle w:val="PL"/>
        <w:rPr>
          <w:snapToGrid w:val="0"/>
        </w:rPr>
      </w:pPr>
    </w:p>
    <w:p w14:paraId="4A03E1F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RANPaging ::= SEQUENCE {</w:t>
      </w:r>
    </w:p>
    <w:p w14:paraId="12019F9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{{RANPaging-IEs}},</w:t>
      </w:r>
    </w:p>
    <w:p w14:paraId="6355622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DA2CE9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9DBD2E4" w14:textId="77777777" w:rsidR="00AF26FC" w:rsidRPr="00FD0425" w:rsidRDefault="00AF26FC" w:rsidP="00AF26FC">
      <w:pPr>
        <w:pStyle w:val="PL"/>
        <w:rPr>
          <w:snapToGrid w:val="0"/>
        </w:rPr>
      </w:pPr>
    </w:p>
    <w:p w14:paraId="1136477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RANPaging-IEs XNAP-PROTOCOL-IES ::= {</w:t>
      </w:r>
    </w:p>
    <w:p w14:paraId="6A60D43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FB9DAA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805497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DE091E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B49464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51A981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84A8DE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},</w:t>
      </w:r>
    </w:p>
    <w:p w14:paraId="7F32395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4CDE24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6F397B" w14:textId="77777777" w:rsidR="00AF26FC" w:rsidRPr="00FD0425" w:rsidRDefault="00AF26FC" w:rsidP="00AF26FC">
      <w:pPr>
        <w:pStyle w:val="PL"/>
        <w:rPr>
          <w:snapToGrid w:val="0"/>
        </w:rPr>
      </w:pPr>
    </w:p>
    <w:p w14:paraId="2AFCDC2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197A8E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23777BD" w14:textId="77777777" w:rsidR="00AF26FC" w:rsidRPr="00FD0425" w:rsidRDefault="00AF26FC" w:rsidP="00AF26F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REQUEST</w:t>
      </w:r>
    </w:p>
    <w:p w14:paraId="54F974F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109D3F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115A490" w14:textId="77777777" w:rsidR="00AF26FC" w:rsidRPr="00FD0425" w:rsidRDefault="00AF26FC" w:rsidP="00AF26FC">
      <w:pPr>
        <w:pStyle w:val="PL"/>
        <w:rPr>
          <w:snapToGrid w:val="0"/>
        </w:rPr>
      </w:pPr>
    </w:p>
    <w:p w14:paraId="66570F7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RetrieveUEContextRequest ::= SEQUENCE {</w:t>
      </w:r>
    </w:p>
    <w:p w14:paraId="34FA186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{{RetrieveUEContextRequest-IEs}},</w:t>
      </w:r>
    </w:p>
    <w:p w14:paraId="798834F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9659F8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AA510B9" w14:textId="77777777" w:rsidR="00AF26FC" w:rsidRPr="00FD0425" w:rsidRDefault="00AF26FC" w:rsidP="00AF26FC">
      <w:pPr>
        <w:pStyle w:val="PL"/>
        <w:rPr>
          <w:snapToGrid w:val="0"/>
        </w:rPr>
      </w:pPr>
    </w:p>
    <w:p w14:paraId="397F629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RetrieveUEContextRequest-IEs XNAP-PROTOCOL-IES ::= {</w:t>
      </w:r>
    </w:p>
    <w:p w14:paraId="66F655C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346B1F4" w14:textId="77777777" w:rsidR="00AF26FC" w:rsidRPr="00FD0425" w:rsidRDefault="00AF26FC" w:rsidP="00AF26FC">
      <w:pPr>
        <w:pStyle w:val="PL"/>
      </w:pPr>
      <w:r w:rsidRPr="00FD0425">
        <w:tab/>
        <w:t>{ ID id-UEContextID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A25A99F" w14:textId="77777777" w:rsidR="00AF26FC" w:rsidRPr="00FD0425" w:rsidRDefault="00AF26FC" w:rsidP="00AF26FC">
      <w:pPr>
        <w:pStyle w:val="PL"/>
      </w:pPr>
      <w:r w:rsidRPr="00FD0425">
        <w:tab/>
        <w:t>{ ID id-MAC-I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MAC-I</w:t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1E8F34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tab/>
        <w:t>{ ID id-new-NG-RAN-Cell-Identity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0C9E5A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tab/>
        <w:t>{ ID id-RRCResumeCause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6C7CF37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95F3D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3B8CC55" w14:textId="77777777" w:rsidR="00AF26FC" w:rsidRPr="00FD0425" w:rsidRDefault="00AF26FC" w:rsidP="00AF26FC">
      <w:pPr>
        <w:pStyle w:val="PL"/>
        <w:rPr>
          <w:snapToGrid w:val="0"/>
        </w:rPr>
      </w:pPr>
    </w:p>
    <w:p w14:paraId="4383C66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1600C8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CCC8096" w14:textId="77777777" w:rsidR="00AF26FC" w:rsidRPr="00FD0425" w:rsidRDefault="00AF26FC" w:rsidP="00AF26F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RESPONSE</w:t>
      </w:r>
    </w:p>
    <w:p w14:paraId="5C6DDE8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DFE80F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7A645BE" w14:textId="77777777" w:rsidR="00AF26FC" w:rsidRPr="00FD0425" w:rsidRDefault="00AF26FC" w:rsidP="00AF26FC">
      <w:pPr>
        <w:pStyle w:val="PL"/>
        <w:rPr>
          <w:snapToGrid w:val="0"/>
        </w:rPr>
      </w:pPr>
    </w:p>
    <w:p w14:paraId="30CE64E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RetrieveUEContextResponse ::= SEQUENCE {</w:t>
      </w:r>
    </w:p>
    <w:p w14:paraId="7902252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RetrieveUEContextResponse-IEs}},</w:t>
      </w:r>
    </w:p>
    <w:p w14:paraId="6257E8D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18D39D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F0682A" w14:textId="77777777" w:rsidR="00AF26FC" w:rsidRPr="00FD0425" w:rsidRDefault="00AF26FC" w:rsidP="00AF26FC">
      <w:pPr>
        <w:pStyle w:val="PL"/>
        <w:rPr>
          <w:snapToGrid w:val="0"/>
        </w:rPr>
      </w:pPr>
    </w:p>
    <w:p w14:paraId="7ED8C72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RetrieveUEContextResponse-IEs XNAP-PROTOCOL-IES ::= {</w:t>
      </w:r>
    </w:p>
    <w:p w14:paraId="5D5E2B3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0ABF4E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FDF36A8" w14:textId="77777777" w:rsidR="00AF26FC" w:rsidRPr="00FD0425" w:rsidRDefault="00AF26FC" w:rsidP="00AF26FC">
      <w:pPr>
        <w:pStyle w:val="PL"/>
      </w:pPr>
      <w:r w:rsidRPr="00FD0425">
        <w:tab/>
        <w:t>{ ID 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140A4B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7FC1C6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TraceActivation</w:t>
      </w:r>
      <w:r w:rsidRPr="00FD0425">
        <w:rPr>
          <w:rFonts w:eastAsia="Batang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DDA9B6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tab/>
        <w:t>{ ID 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68854D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tab/>
        <w:t>{ ID 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72AE20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632E8D1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BE7CE6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6E6027C" w14:textId="77777777" w:rsidR="00AF26FC" w:rsidRPr="00FD0425" w:rsidRDefault="00AF26FC" w:rsidP="00AF26FC">
      <w:pPr>
        <w:pStyle w:val="PL"/>
        <w:rPr>
          <w:snapToGrid w:val="0"/>
        </w:rPr>
      </w:pPr>
    </w:p>
    <w:p w14:paraId="50FA2A4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835FBA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A051A07" w14:textId="77777777" w:rsidR="00AF26FC" w:rsidRPr="00FD0425" w:rsidRDefault="00AF26FC" w:rsidP="00AF26F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FAILURE</w:t>
      </w:r>
    </w:p>
    <w:p w14:paraId="70C453E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6D3010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7DB7A87" w14:textId="77777777" w:rsidR="00AF26FC" w:rsidRPr="00FD0425" w:rsidRDefault="00AF26FC" w:rsidP="00AF26FC">
      <w:pPr>
        <w:pStyle w:val="PL"/>
        <w:rPr>
          <w:snapToGrid w:val="0"/>
        </w:rPr>
      </w:pPr>
    </w:p>
    <w:p w14:paraId="19F8791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RetrieveUEContextFailure ::= SEQUENCE {</w:t>
      </w:r>
    </w:p>
    <w:p w14:paraId="6C4A3E5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RetrieveUEContextFailure-IEs}},</w:t>
      </w:r>
    </w:p>
    <w:p w14:paraId="7746B1BF" w14:textId="77777777" w:rsidR="00AF26FC" w:rsidRPr="00FD0425" w:rsidRDefault="00AF26FC" w:rsidP="00AF26FC">
      <w:pPr>
        <w:pStyle w:val="PL"/>
        <w:rPr>
          <w:snapToGrid w:val="0"/>
        </w:rPr>
      </w:pPr>
      <w:bookmarkStart w:id="2733" w:name="_Hlk514062426"/>
      <w:r w:rsidRPr="00FD0425">
        <w:rPr>
          <w:snapToGrid w:val="0"/>
        </w:rPr>
        <w:tab/>
        <w:t>...</w:t>
      </w:r>
    </w:p>
    <w:p w14:paraId="6E1DEF4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71A9F3" w14:textId="77777777" w:rsidR="00AF26FC" w:rsidRPr="00FD0425" w:rsidRDefault="00AF26FC" w:rsidP="00AF26FC">
      <w:pPr>
        <w:pStyle w:val="PL"/>
        <w:rPr>
          <w:snapToGrid w:val="0"/>
        </w:rPr>
      </w:pPr>
    </w:p>
    <w:p w14:paraId="5C918E7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RetrieveUEContextFailure-IEs XNAP-PROTOCOL-IES ::= {</w:t>
      </w:r>
      <w:r w:rsidRPr="00FD0425">
        <w:rPr>
          <w:snapToGrid w:val="0"/>
        </w:rPr>
        <w:tab/>
      </w:r>
    </w:p>
    <w:bookmarkEnd w:id="2733"/>
    <w:p w14:paraId="5712639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7843A5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id-OldtoNewNG-RANnodeResumeContainer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6BF710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95EF2D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6A96831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B2FB53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46D63E" w14:textId="77777777" w:rsidR="00AF26FC" w:rsidRPr="00FD0425" w:rsidRDefault="00AF26FC" w:rsidP="00AF26FC">
      <w:pPr>
        <w:pStyle w:val="PL"/>
        <w:rPr>
          <w:snapToGrid w:val="0"/>
        </w:rPr>
      </w:pPr>
    </w:p>
    <w:p w14:paraId="1895E04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8C95F1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0515BF4" w14:textId="77777777" w:rsidR="00AF26FC" w:rsidRPr="00FD0425" w:rsidRDefault="00AF26FC" w:rsidP="00AF26F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XN-U ADDRESS INDICATION</w:t>
      </w:r>
    </w:p>
    <w:p w14:paraId="7C4189B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94DF94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F617FCC" w14:textId="77777777" w:rsidR="00AF26FC" w:rsidRPr="00FD0425" w:rsidRDefault="00AF26FC" w:rsidP="00AF26FC">
      <w:pPr>
        <w:pStyle w:val="PL"/>
        <w:rPr>
          <w:snapToGrid w:val="0"/>
        </w:rPr>
      </w:pPr>
    </w:p>
    <w:p w14:paraId="1A708EF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XnUAddressIndication ::= SEQUENCE {</w:t>
      </w:r>
    </w:p>
    <w:p w14:paraId="6B28D1F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XnUAddressIndication-IEs}},</w:t>
      </w:r>
    </w:p>
    <w:p w14:paraId="180B30A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56DE6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9FA7F5" w14:textId="77777777" w:rsidR="00AF26FC" w:rsidRPr="00FD0425" w:rsidRDefault="00AF26FC" w:rsidP="00AF26FC">
      <w:pPr>
        <w:pStyle w:val="PL"/>
        <w:rPr>
          <w:snapToGrid w:val="0"/>
        </w:rPr>
      </w:pPr>
    </w:p>
    <w:p w14:paraId="4AFB29D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XnUAddressIndication-IEs XNAP-PROTOCOL-IES ::= {</w:t>
      </w:r>
    </w:p>
    <w:p w14:paraId="2081CC9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E91A2E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422612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55F6506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577C94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71694E" w14:textId="77777777" w:rsidR="00AF26FC" w:rsidRPr="00FD0425" w:rsidRDefault="00AF26FC" w:rsidP="00AF26FC">
      <w:pPr>
        <w:pStyle w:val="PL"/>
        <w:rPr>
          <w:snapToGrid w:val="0"/>
        </w:rPr>
      </w:pPr>
    </w:p>
    <w:p w14:paraId="7CE1BE3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B4BE90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A37744E" w14:textId="77777777" w:rsidR="00AF26FC" w:rsidRPr="00FD0425" w:rsidRDefault="00AF26FC" w:rsidP="00AF26F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2C75A82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8C1D05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E636FF3" w14:textId="77777777" w:rsidR="00AF26FC" w:rsidRPr="00FD0425" w:rsidRDefault="00AF26FC" w:rsidP="00AF26FC">
      <w:pPr>
        <w:pStyle w:val="PL"/>
      </w:pPr>
    </w:p>
    <w:p w14:paraId="47CABA4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14:paraId="47584EE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14:paraId="21D8582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3BA8E4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F15040" w14:textId="77777777" w:rsidR="00AF26FC" w:rsidRPr="00FD0425" w:rsidRDefault="00AF26FC" w:rsidP="00AF26FC">
      <w:pPr>
        <w:pStyle w:val="PL"/>
        <w:rPr>
          <w:snapToGrid w:val="0"/>
        </w:rPr>
      </w:pPr>
    </w:p>
    <w:p w14:paraId="12A076E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14:paraId="30FE329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2E8A1CE" w14:textId="77777777" w:rsidR="00AF26FC" w:rsidRPr="00FD0425" w:rsidRDefault="00AF26FC" w:rsidP="00AF26FC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51941D79" w14:textId="77777777" w:rsidR="00AF26FC" w:rsidRPr="00FD0425" w:rsidRDefault="00AF26FC" w:rsidP="00AF26FC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3A3B894B" w14:textId="77777777" w:rsidR="00AF26FC" w:rsidRPr="00FD0425" w:rsidRDefault="00AF26FC" w:rsidP="00AF26FC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190ED006" w14:textId="77777777" w:rsidR="00AF26FC" w:rsidRPr="00FD0425" w:rsidRDefault="00AF26FC" w:rsidP="00AF26FC">
      <w:pPr>
        <w:pStyle w:val="PL"/>
        <w:rPr>
          <w:rStyle w:val="PLChar"/>
        </w:rPr>
      </w:pPr>
      <w:r w:rsidRPr="00FD0425">
        <w:rPr>
          <w:rStyle w:val="PLChar"/>
        </w:rPr>
        <w:lastRenderedPageBreak/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684F3E7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431CFFC0" w14:textId="77777777" w:rsidR="00AF26FC" w:rsidRPr="00FD0425" w:rsidRDefault="00AF26FC" w:rsidP="00AF26FC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4A8C476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29B644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E61C97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8798D8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A375B9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8C1B11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9B43F4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2EDA61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220AC6B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 xml:space="preserve"> -- The IE shall be present if there is at least one  PDUSessionResourceSetupInfo-SNterminated included --|</w:t>
      </w:r>
    </w:p>
    <w:p w14:paraId="1276DB4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4C65F5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943BFA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71C550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4F745B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2D3A323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2CA5D67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7121E66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C8FEBD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</w:t>
      </w:r>
      <w:r w:rsidRPr="00FD0425">
        <w:rPr>
          <w:snapToGrid w:val="0"/>
        </w:rPr>
        <w:tab/>
        <w:t xml:space="preserve">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7857271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282851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390CB1" w14:textId="77777777" w:rsidR="00AF26FC" w:rsidRPr="00FD0425" w:rsidRDefault="00AF26FC" w:rsidP="00AF26FC">
      <w:pPr>
        <w:pStyle w:val="PL"/>
        <w:rPr>
          <w:snapToGrid w:val="0"/>
        </w:rPr>
      </w:pPr>
    </w:p>
    <w:p w14:paraId="3BA8986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PDUSessionToBeAddedAddReq ::= SEQUENCE (SIZE(1..maxnoofPDUSessions)) OF PDUSessionToBeAddedAddReq-Item</w:t>
      </w:r>
    </w:p>
    <w:p w14:paraId="4DEB6070" w14:textId="77777777" w:rsidR="00AF26FC" w:rsidRPr="00FD0425" w:rsidRDefault="00AF26FC" w:rsidP="00AF26FC">
      <w:pPr>
        <w:pStyle w:val="PL"/>
        <w:rPr>
          <w:snapToGrid w:val="0"/>
        </w:rPr>
      </w:pPr>
    </w:p>
    <w:p w14:paraId="59DF8B4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PDUSessionToBeAddedAddReq-Item ::= SEQUENCE {</w:t>
      </w:r>
    </w:p>
    <w:p w14:paraId="6FEF979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55971914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20A9E81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13A5DD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272E57D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37EBE9E8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lang w:eastAsia="ja-JP"/>
        </w:rPr>
        <w:t>PDU Session Resource Setup Info – SN terminated IE</w:t>
      </w:r>
    </w:p>
    <w:p w14:paraId="70794238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76EE4F7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2F6C2CAD" w14:textId="77777777" w:rsidR="00AF26FC" w:rsidRPr="00FD0425" w:rsidRDefault="00AF26FC" w:rsidP="00AF26FC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PDUSessionToBeAddedAddReq</w:t>
      </w:r>
      <w:proofErr w:type="spellEnd"/>
      <w:r w:rsidRPr="00FD0425">
        <w:rPr>
          <w:snapToGrid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3FAC096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25BB2F3B" w14:textId="77777777" w:rsidR="00AF26FC" w:rsidRPr="00FD0425" w:rsidRDefault="00AF26FC" w:rsidP="00AF26FC">
      <w:pPr>
        <w:pStyle w:val="PL"/>
      </w:pPr>
      <w:r w:rsidRPr="00FD0425">
        <w:t>}</w:t>
      </w:r>
    </w:p>
    <w:p w14:paraId="190FC420" w14:textId="77777777" w:rsidR="00AF26FC" w:rsidRPr="00FD0425" w:rsidRDefault="00AF26FC" w:rsidP="00AF26FC">
      <w:pPr>
        <w:pStyle w:val="PL"/>
      </w:pPr>
    </w:p>
    <w:p w14:paraId="0CE3C35D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PDUSessionToBeAddedAddReq-Item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8CA820E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BEC2090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CAA071C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41DF8BFF" w14:textId="77777777" w:rsidR="00AF26FC" w:rsidRPr="00FD0425" w:rsidRDefault="00AF26FC" w:rsidP="00AF26FC">
      <w:pPr>
        <w:pStyle w:val="PL"/>
      </w:pPr>
      <w:r w:rsidRPr="00FD0425">
        <w:t>RequestedFastMCGRecoveryViaSRB3 ::= ENUMERATED {true, ...}</w:t>
      </w:r>
    </w:p>
    <w:p w14:paraId="380A92C6" w14:textId="77777777" w:rsidR="00AF26FC" w:rsidRPr="00FD0425" w:rsidRDefault="00AF26FC" w:rsidP="00AF26FC">
      <w:pPr>
        <w:pStyle w:val="PL"/>
        <w:rPr>
          <w:snapToGrid w:val="0"/>
        </w:rPr>
      </w:pPr>
    </w:p>
    <w:p w14:paraId="08AD874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42C78D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92521E8" w14:textId="77777777" w:rsidR="00AF26FC" w:rsidRPr="00FD0425" w:rsidRDefault="00AF26FC" w:rsidP="00AF26F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ACKNOWLEDGE</w:t>
      </w:r>
    </w:p>
    <w:p w14:paraId="60928B8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0FFE0D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36131F5" w14:textId="77777777" w:rsidR="00AF26FC" w:rsidRPr="00FD0425" w:rsidRDefault="00AF26FC" w:rsidP="00AF26FC">
      <w:pPr>
        <w:pStyle w:val="PL"/>
        <w:rPr>
          <w:snapToGrid w:val="0"/>
        </w:rPr>
      </w:pPr>
    </w:p>
    <w:p w14:paraId="62C6511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SNodeAdditionRequestAcknowledge ::= SEQUENCE {</w:t>
      </w:r>
    </w:p>
    <w:p w14:paraId="6D224F2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SNodeAdditionRequestAcknowledge-IEs}},</w:t>
      </w:r>
    </w:p>
    <w:p w14:paraId="5842620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5B88E6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43CAF30" w14:textId="77777777" w:rsidR="00AF26FC" w:rsidRPr="00FD0425" w:rsidRDefault="00AF26FC" w:rsidP="00AF26FC">
      <w:pPr>
        <w:pStyle w:val="PL"/>
        <w:rPr>
          <w:snapToGrid w:val="0"/>
        </w:rPr>
      </w:pPr>
    </w:p>
    <w:p w14:paraId="771971C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SNodeAdditionRequestAcknowledge-IEs XNAP-PROTOCOL-IES ::= {</w:t>
      </w:r>
    </w:p>
    <w:p w14:paraId="262E684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D638A9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EC7B28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id-PDUSessionAdmittedAddedAddReqAck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E195E7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E4A625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6AA516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F02D5E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AD5032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8E752F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D66154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04C5A2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</w:t>
      </w:r>
      <w:r>
        <w:rPr>
          <w:snapToGrid w:val="0"/>
        </w:rPr>
        <w:t>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6C2B7DE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B8B05A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64AA9C" w14:textId="77777777" w:rsidR="00AF26FC" w:rsidRPr="00FD0425" w:rsidRDefault="00AF26FC" w:rsidP="00AF26FC">
      <w:pPr>
        <w:pStyle w:val="PL"/>
        <w:rPr>
          <w:snapToGrid w:val="0"/>
        </w:rPr>
      </w:pPr>
    </w:p>
    <w:p w14:paraId="53F225C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PDUSessionAdmittedAddedAddReqAck ::= SEQUENCE (SIZE(1..maxnoofPDUSessions)) OF PDUSessionAdmittedAddedAddReqAck-Item</w:t>
      </w:r>
    </w:p>
    <w:p w14:paraId="0BA0D828" w14:textId="77777777" w:rsidR="00AF26FC" w:rsidRPr="00FD0425" w:rsidRDefault="00AF26FC" w:rsidP="00AF26FC">
      <w:pPr>
        <w:pStyle w:val="PL"/>
        <w:rPr>
          <w:snapToGrid w:val="0"/>
        </w:rPr>
      </w:pPr>
    </w:p>
    <w:p w14:paraId="3491303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PDUSessionAdmittedAddedAddReqAck-Item ::= SEQUENCE {</w:t>
      </w:r>
    </w:p>
    <w:p w14:paraId="40F3F5A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6A24575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PDUSessionResourceSetupResponseInfo-SNterminated</w:t>
      </w:r>
      <w:r w:rsidRPr="00FD0425">
        <w:rPr>
          <w:snapToGrid w:val="0"/>
        </w:rPr>
        <w:tab/>
        <w:t>OPTIONAL,</w:t>
      </w:r>
    </w:p>
    <w:p w14:paraId="0F389E7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PDUSessionResourceSetupResponseInfo-MNterminated</w:t>
      </w:r>
      <w:r w:rsidRPr="00FD0425">
        <w:rPr>
          <w:snapToGrid w:val="0"/>
        </w:rPr>
        <w:tab/>
        <w:t>OPTIONAL,</w:t>
      </w:r>
    </w:p>
    <w:p w14:paraId="0A243BF6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Response Info – SN terminated</w:t>
      </w:r>
      <w:r w:rsidRPr="00FD0425">
        <w:rPr>
          <w:lang w:eastAsia="ja-JP"/>
        </w:rPr>
        <w:t xml:space="preserve"> IE</w:t>
      </w:r>
    </w:p>
    <w:p w14:paraId="2B1D0218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Response Info – MN terminated</w:t>
      </w:r>
      <w:r w:rsidRPr="00FD0425">
        <w:rPr>
          <w:lang w:eastAsia="ja-JP"/>
        </w:rPr>
        <w:t xml:space="preserve"> IE is present, </w:t>
      </w:r>
    </w:p>
    <w:p w14:paraId="12E60F4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1EE44E31" w14:textId="77777777" w:rsidR="00AF26FC" w:rsidRPr="00FD0425" w:rsidRDefault="00AF26FC" w:rsidP="00AF26FC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PDUSessionAdmittedAddedAddReqAck</w:t>
      </w:r>
      <w:proofErr w:type="spellEnd"/>
      <w:r w:rsidRPr="00FD0425">
        <w:rPr>
          <w:snapToGrid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79860E7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6BCA531C" w14:textId="77777777" w:rsidR="00AF26FC" w:rsidRPr="00FD0425" w:rsidRDefault="00AF26FC" w:rsidP="00AF26FC">
      <w:pPr>
        <w:pStyle w:val="PL"/>
      </w:pPr>
      <w:r w:rsidRPr="00FD0425">
        <w:t>}</w:t>
      </w:r>
    </w:p>
    <w:p w14:paraId="4BE3472B" w14:textId="77777777" w:rsidR="00AF26FC" w:rsidRPr="00FD0425" w:rsidRDefault="00AF26FC" w:rsidP="00AF26FC">
      <w:pPr>
        <w:pStyle w:val="PL"/>
      </w:pPr>
    </w:p>
    <w:p w14:paraId="692E08F9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PDUSessionAdmittedAddedAddReqAck-Item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61B15D2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820D933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F397769" w14:textId="77777777" w:rsidR="00AF26FC" w:rsidRPr="00FD0425" w:rsidRDefault="00AF26FC" w:rsidP="00AF26FC">
      <w:pPr>
        <w:pStyle w:val="PL"/>
        <w:rPr>
          <w:snapToGrid w:val="0"/>
        </w:rPr>
      </w:pPr>
    </w:p>
    <w:p w14:paraId="7AA6B09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PDUSessionNotAdmittedAddReqAck ::= SEQUENCE {</w:t>
      </w:r>
    </w:p>
    <w:p w14:paraId="67D25D1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PDUSessionResourcesNotAdmitted-List OPTIONAL,</w:t>
      </w:r>
    </w:p>
    <w:p w14:paraId="0C49FE1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PDUSessionResourcesNotAdmitted-List OPTIONAL,</w:t>
      </w:r>
    </w:p>
    <w:p w14:paraId="0DA698AC" w14:textId="77777777" w:rsidR="00AF26FC" w:rsidRPr="00FD0425" w:rsidRDefault="00AF26FC" w:rsidP="00AF26FC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PDUSessionNotAdmittedAddReqAck</w:t>
      </w:r>
      <w:r w:rsidRPr="00FD0425"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B3BB4CF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4C943720" w14:textId="77777777" w:rsidR="00AF26FC" w:rsidRPr="00FD0425" w:rsidRDefault="00AF26FC" w:rsidP="00AF26FC">
      <w:pPr>
        <w:pStyle w:val="PL"/>
      </w:pPr>
      <w:r w:rsidRPr="00FD0425">
        <w:t>}</w:t>
      </w:r>
    </w:p>
    <w:p w14:paraId="6D139CDD" w14:textId="77777777" w:rsidR="00AF26FC" w:rsidRPr="00FD0425" w:rsidRDefault="00AF26FC" w:rsidP="00AF26FC">
      <w:pPr>
        <w:pStyle w:val="PL"/>
      </w:pPr>
    </w:p>
    <w:p w14:paraId="2475CD1D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PDUSessionNotAdmittedAddReqAck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64A8AB4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4B80BF0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3AEA2EC" w14:textId="77777777" w:rsidR="00AF26FC" w:rsidRPr="00FD0425" w:rsidRDefault="00AF26FC" w:rsidP="00AF26FC">
      <w:pPr>
        <w:pStyle w:val="PL"/>
        <w:rPr>
          <w:snapToGrid w:val="0"/>
        </w:rPr>
      </w:pPr>
    </w:p>
    <w:p w14:paraId="7DACFC11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>A</w:t>
      </w:r>
      <w:r>
        <w:rPr>
          <w:snapToGrid w:val="0"/>
        </w:rPr>
        <w:t>vailableFastMCGRecovery</w:t>
      </w:r>
      <w:r w:rsidRPr="00FD0425">
        <w:rPr>
          <w:snapToGrid w:val="0"/>
        </w:rPr>
        <w:t xml:space="preserve">ViaSRB3 ::= </w:t>
      </w:r>
      <w:r w:rsidRPr="00FD0425">
        <w:t>ENUMERATED {true, ...}</w:t>
      </w:r>
    </w:p>
    <w:p w14:paraId="704F0B30" w14:textId="77777777" w:rsidR="00AF26FC" w:rsidRPr="00FD0425" w:rsidRDefault="00AF26FC" w:rsidP="00AF26FC">
      <w:pPr>
        <w:pStyle w:val="PL"/>
        <w:rPr>
          <w:snapToGrid w:val="0"/>
        </w:rPr>
      </w:pPr>
    </w:p>
    <w:p w14:paraId="236D29C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DE7613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089A392" w14:textId="77777777" w:rsidR="00AF26FC" w:rsidRPr="00FD0425" w:rsidRDefault="00AF26FC" w:rsidP="00AF26F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REJECT</w:t>
      </w:r>
    </w:p>
    <w:p w14:paraId="5B54E60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309EAD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E8338D0" w14:textId="77777777" w:rsidR="00AF26FC" w:rsidRPr="00FD0425" w:rsidRDefault="00AF26FC" w:rsidP="00AF26FC">
      <w:pPr>
        <w:pStyle w:val="PL"/>
        <w:rPr>
          <w:snapToGrid w:val="0"/>
        </w:rPr>
      </w:pPr>
    </w:p>
    <w:p w14:paraId="5B273CF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SNodeAdditionRequestReject ::= SEQUENCE {</w:t>
      </w:r>
    </w:p>
    <w:p w14:paraId="0B5A621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SNodeAdditionRequestReject-IEs}},</w:t>
      </w:r>
    </w:p>
    <w:p w14:paraId="2571D31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ABBDED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45FBA03" w14:textId="77777777" w:rsidR="00AF26FC" w:rsidRPr="00FD0425" w:rsidRDefault="00AF26FC" w:rsidP="00AF26FC">
      <w:pPr>
        <w:pStyle w:val="PL"/>
        <w:rPr>
          <w:snapToGrid w:val="0"/>
        </w:rPr>
      </w:pPr>
    </w:p>
    <w:p w14:paraId="576FE6D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SNodeAdditionRequestReject-IEs XNAP-PROTOCOL-IES ::= {</w:t>
      </w:r>
    </w:p>
    <w:p w14:paraId="7AF8D46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6FA242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549BBD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8B71DF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4063D5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E6B0E1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075A26" w14:textId="77777777" w:rsidR="00AF26FC" w:rsidRPr="00FD0425" w:rsidRDefault="00AF26FC" w:rsidP="00AF26FC">
      <w:pPr>
        <w:pStyle w:val="PL"/>
        <w:rPr>
          <w:snapToGrid w:val="0"/>
        </w:rPr>
      </w:pPr>
    </w:p>
    <w:p w14:paraId="011A319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4ECE96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FC42C07" w14:textId="77777777" w:rsidR="00AF26FC" w:rsidRPr="00FD0425" w:rsidRDefault="00AF26FC" w:rsidP="00AF26F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RECONFIGURATION COMPLETE</w:t>
      </w:r>
    </w:p>
    <w:p w14:paraId="53D9F2A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B3E5F3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2D76818" w14:textId="77777777" w:rsidR="00AF26FC" w:rsidRPr="00FD0425" w:rsidRDefault="00AF26FC" w:rsidP="00AF26FC">
      <w:pPr>
        <w:pStyle w:val="PL"/>
        <w:rPr>
          <w:snapToGrid w:val="0"/>
        </w:rPr>
      </w:pPr>
    </w:p>
    <w:p w14:paraId="2CC133A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SNodeReconfigurationComplete ::= SEQUENCE {</w:t>
      </w:r>
    </w:p>
    <w:p w14:paraId="0AE7DD8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SNodeReconfigurationComplete-IEs}},</w:t>
      </w:r>
    </w:p>
    <w:p w14:paraId="7C2A0C3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42345B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8374080" w14:textId="77777777" w:rsidR="00AF26FC" w:rsidRPr="00FD0425" w:rsidRDefault="00AF26FC" w:rsidP="00AF26FC">
      <w:pPr>
        <w:pStyle w:val="PL"/>
        <w:rPr>
          <w:snapToGrid w:val="0"/>
        </w:rPr>
      </w:pPr>
    </w:p>
    <w:p w14:paraId="4AB2241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SNodeReconfigurationComplete-IEs XNAP-PROTOCOL-IES ::= {</w:t>
      </w:r>
    </w:p>
    <w:p w14:paraId="2F1EC1D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A00611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B99FB2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ResponseInfo-ReconfCompl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2D45302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25452D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7FA7DFD" w14:textId="77777777" w:rsidR="00AF26FC" w:rsidRPr="00FD0425" w:rsidRDefault="00AF26FC" w:rsidP="00AF26FC">
      <w:pPr>
        <w:pStyle w:val="PL"/>
        <w:rPr>
          <w:snapToGrid w:val="0"/>
        </w:rPr>
      </w:pPr>
    </w:p>
    <w:p w14:paraId="2FC006C3" w14:textId="77777777" w:rsidR="00AF26FC" w:rsidRPr="00FD0425" w:rsidRDefault="00AF26FC" w:rsidP="00AF26FC">
      <w:pPr>
        <w:pStyle w:val="PL"/>
      </w:pPr>
      <w:r w:rsidRPr="00FD0425">
        <w:t>ResponseInfo-ReconfCompl ::= SEQUENCE {</w:t>
      </w:r>
    </w:p>
    <w:p w14:paraId="74D034FD" w14:textId="77777777" w:rsidR="00AF26FC" w:rsidRPr="00FD0425" w:rsidRDefault="00AF26FC" w:rsidP="00AF26FC">
      <w:pPr>
        <w:pStyle w:val="PL"/>
      </w:pPr>
      <w:r w:rsidRPr="00FD0425">
        <w:tab/>
        <w:t>responseType-ReconfComplete</w:t>
      </w:r>
      <w:r w:rsidRPr="00FD0425">
        <w:tab/>
      </w:r>
      <w:r w:rsidRPr="00FD0425">
        <w:tab/>
        <w:t>ResponseType-ReconfComplete,</w:t>
      </w:r>
    </w:p>
    <w:p w14:paraId="728DB90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ResponseInfo-ReconfCompl-</w:t>
      </w:r>
      <w:r w:rsidRPr="00FD0425">
        <w:rPr>
          <w:snapToGrid w:val="0"/>
        </w:rPr>
        <w:t>ExtIEs} } OPTIONAL,</w:t>
      </w:r>
    </w:p>
    <w:p w14:paraId="420144B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B54F2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7AB94D7" w14:textId="77777777" w:rsidR="00AF26FC" w:rsidRPr="00FD0425" w:rsidRDefault="00AF26FC" w:rsidP="00AF26FC">
      <w:pPr>
        <w:pStyle w:val="PL"/>
        <w:rPr>
          <w:snapToGrid w:val="0"/>
        </w:rPr>
      </w:pPr>
    </w:p>
    <w:p w14:paraId="6C79E2F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t>ResponseInfo-ReconfCompl-</w:t>
      </w:r>
      <w:r w:rsidRPr="00FD0425">
        <w:rPr>
          <w:snapToGrid w:val="0"/>
        </w:rPr>
        <w:t>ExtIEs XNAP-PROTOCOL-EXTENSION ::= {</w:t>
      </w:r>
    </w:p>
    <w:p w14:paraId="1B05A01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1DB2AD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007FC9C" w14:textId="77777777" w:rsidR="00AF26FC" w:rsidRPr="00FD0425" w:rsidRDefault="00AF26FC" w:rsidP="00AF26FC">
      <w:pPr>
        <w:pStyle w:val="PL"/>
        <w:rPr>
          <w:snapToGrid w:val="0"/>
        </w:rPr>
      </w:pPr>
    </w:p>
    <w:p w14:paraId="1D72B97A" w14:textId="77777777" w:rsidR="00AF26FC" w:rsidRPr="00FD0425" w:rsidRDefault="00AF26FC" w:rsidP="00AF26FC">
      <w:pPr>
        <w:pStyle w:val="PL"/>
      </w:pPr>
      <w:r w:rsidRPr="00FD0425">
        <w:t>ResponseType-ReconfComplete ::= CHOICE {</w:t>
      </w:r>
    </w:p>
    <w:p w14:paraId="554237C3" w14:textId="77777777" w:rsidR="00AF26FC" w:rsidRPr="00FD0425" w:rsidRDefault="00AF26FC" w:rsidP="00AF26FC">
      <w:pPr>
        <w:pStyle w:val="PL"/>
      </w:pPr>
      <w:r w:rsidRPr="00FD0425">
        <w:tab/>
        <w:t>configuration-successfully-applied</w:t>
      </w:r>
      <w:r w:rsidRPr="00FD0425">
        <w:tab/>
      </w:r>
      <w:r w:rsidRPr="00FD0425">
        <w:tab/>
      </w:r>
      <w:r w:rsidRPr="00FD0425">
        <w:tab/>
        <w:t>Configuration-successfully-applied,</w:t>
      </w:r>
    </w:p>
    <w:p w14:paraId="686227C0" w14:textId="77777777" w:rsidR="00AF26FC" w:rsidRPr="00FD0425" w:rsidRDefault="00AF26FC" w:rsidP="00AF26FC">
      <w:pPr>
        <w:pStyle w:val="PL"/>
      </w:pPr>
      <w:r w:rsidRPr="00FD0425">
        <w:tab/>
        <w:t>configuration-rejected-by-M-NG-RANNode</w:t>
      </w:r>
      <w:r w:rsidRPr="00FD0425">
        <w:tab/>
      </w:r>
      <w:r w:rsidRPr="00FD0425">
        <w:tab/>
        <w:t>Configuration-rejected-by-M-NG-RANNode,</w:t>
      </w:r>
    </w:p>
    <w:p w14:paraId="189BF0E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ResponseType-ReconfComplete</w:t>
      </w:r>
      <w:r w:rsidRPr="00FD0425">
        <w:rPr>
          <w:snapToGrid w:val="0"/>
        </w:rPr>
        <w:t>-ExtIEs} }</w:t>
      </w:r>
    </w:p>
    <w:p w14:paraId="3174B27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EE768F" w14:textId="77777777" w:rsidR="00AF26FC" w:rsidRPr="00FD0425" w:rsidRDefault="00AF26FC" w:rsidP="00AF26FC">
      <w:pPr>
        <w:pStyle w:val="PL"/>
        <w:rPr>
          <w:snapToGrid w:val="0"/>
        </w:rPr>
      </w:pPr>
    </w:p>
    <w:p w14:paraId="2B47402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t>ResponseType-ReconfComplete</w:t>
      </w:r>
      <w:r w:rsidRPr="00FD0425">
        <w:rPr>
          <w:snapToGrid w:val="0"/>
        </w:rPr>
        <w:t>-ExtIEs XNAP-PROTOCOL-IES ::= {</w:t>
      </w:r>
    </w:p>
    <w:p w14:paraId="67755A8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C1EF3F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A830FEB" w14:textId="77777777" w:rsidR="00AF26FC" w:rsidRPr="00FD0425" w:rsidRDefault="00AF26FC" w:rsidP="00AF26FC">
      <w:pPr>
        <w:pStyle w:val="PL"/>
        <w:rPr>
          <w:snapToGrid w:val="0"/>
        </w:rPr>
      </w:pPr>
    </w:p>
    <w:p w14:paraId="41069080" w14:textId="77777777" w:rsidR="00AF26FC" w:rsidRPr="00FD0425" w:rsidRDefault="00AF26FC" w:rsidP="00AF26FC">
      <w:pPr>
        <w:pStyle w:val="PL"/>
      </w:pPr>
      <w:r w:rsidRPr="00FD0425">
        <w:t>Configuration-successfully-applied ::= SEQUENCE {</w:t>
      </w:r>
    </w:p>
    <w:p w14:paraId="33E2481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m-NG-RANNode-to-S-NG-RANNode-Container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AF40F5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Configuration-successfully-applied-</w:t>
      </w:r>
      <w:r w:rsidRPr="00FD0425">
        <w:rPr>
          <w:snapToGrid w:val="0"/>
        </w:rPr>
        <w:t>ExtIEs} } OPTIONAL,</w:t>
      </w:r>
    </w:p>
    <w:p w14:paraId="4FFD61E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6A1F14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B2DFA7" w14:textId="77777777" w:rsidR="00AF26FC" w:rsidRPr="00FD0425" w:rsidRDefault="00AF26FC" w:rsidP="00AF26FC">
      <w:pPr>
        <w:pStyle w:val="PL"/>
        <w:rPr>
          <w:snapToGrid w:val="0"/>
        </w:rPr>
      </w:pPr>
    </w:p>
    <w:p w14:paraId="623AEAD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t>Configuration-successfully-applied-</w:t>
      </w:r>
      <w:r w:rsidRPr="00FD0425">
        <w:rPr>
          <w:snapToGrid w:val="0"/>
        </w:rPr>
        <w:t>ExtIEs XNAP-PROTOCOL-EXTENSION ::= {</w:t>
      </w:r>
    </w:p>
    <w:p w14:paraId="0950773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FAB13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26DF103" w14:textId="77777777" w:rsidR="00AF26FC" w:rsidRPr="00FD0425" w:rsidRDefault="00AF26FC" w:rsidP="00AF26FC">
      <w:pPr>
        <w:pStyle w:val="PL"/>
        <w:rPr>
          <w:snapToGrid w:val="0"/>
        </w:rPr>
      </w:pPr>
    </w:p>
    <w:p w14:paraId="6EC3CC2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t>Configuration-rejected-by-M-NG-RANNode ::= SEQUENCE {</w:t>
      </w:r>
    </w:p>
    <w:p w14:paraId="687B68E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Cause,</w:t>
      </w:r>
    </w:p>
    <w:p w14:paraId="6175430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m-NG-RANNode-to-S-NG-RANNode-Container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A9887A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Configuration-rejected-by-M-NG-RANNode-</w:t>
      </w:r>
      <w:r w:rsidRPr="00FD0425">
        <w:rPr>
          <w:snapToGrid w:val="0"/>
        </w:rPr>
        <w:t>ExtIEs} } OPTIONAL,</w:t>
      </w:r>
    </w:p>
    <w:p w14:paraId="789A03E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79407F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50242CF" w14:textId="77777777" w:rsidR="00AF26FC" w:rsidRPr="00FD0425" w:rsidRDefault="00AF26FC" w:rsidP="00AF26FC">
      <w:pPr>
        <w:pStyle w:val="PL"/>
        <w:rPr>
          <w:snapToGrid w:val="0"/>
        </w:rPr>
      </w:pPr>
    </w:p>
    <w:p w14:paraId="12C9BBE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t>Configuration-rejected-by-M-NG-RANNode-</w:t>
      </w:r>
      <w:r w:rsidRPr="00FD0425">
        <w:rPr>
          <w:snapToGrid w:val="0"/>
        </w:rPr>
        <w:t>ExtIEs XNAP-PROTOCOL-EXTENSION ::= {</w:t>
      </w:r>
    </w:p>
    <w:p w14:paraId="6039F89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B03704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F669EB" w14:textId="77777777" w:rsidR="00AF26FC" w:rsidRPr="00FD0425" w:rsidRDefault="00AF26FC" w:rsidP="00AF26FC">
      <w:pPr>
        <w:pStyle w:val="PL"/>
        <w:rPr>
          <w:snapToGrid w:val="0"/>
        </w:rPr>
      </w:pPr>
    </w:p>
    <w:p w14:paraId="314A4353" w14:textId="77777777" w:rsidR="00AF26FC" w:rsidRPr="00FD0425" w:rsidRDefault="00AF26FC" w:rsidP="00AF26FC">
      <w:pPr>
        <w:pStyle w:val="PL"/>
        <w:rPr>
          <w:snapToGrid w:val="0"/>
        </w:rPr>
      </w:pPr>
    </w:p>
    <w:p w14:paraId="090590A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58B5E2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EA74E24" w14:textId="77777777" w:rsidR="00AF26FC" w:rsidRPr="00FD0425" w:rsidRDefault="00AF26FC" w:rsidP="00AF26F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</w:t>
      </w:r>
    </w:p>
    <w:p w14:paraId="336D845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B7B89A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D5B8E8D" w14:textId="77777777" w:rsidR="00AF26FC" w:rsidRPr="00FD0425" w:rsidRDefault="00AF26FC" w:rsidP="00AF26FC">
      <w:pPr>
        <w:pStyle w:val="PL"/>
        <w:rPr>
          <w:snapToGrid w:val="0"/>
        </w:rPr>
      </w:pPr>
    </w:p>
    <w:p w14:paraId="5C787F6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SNodeModificationRequest ::= SEQUENCE {</w:t>
      </w:r>
    </w:p>
    <w:p w14:paraId="15BB830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SNodeModificationRequest-IEs}},</w:t>
      </w:r>
    </w:p>
    <w:p w14:paraId="559DA43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BB2A11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ED9A1AE" w14:textId="77777777" w:rsidR="00AF26FC" w:rsidRPr="00FD0425" w:rsidRDefault="00AF26FC" w:rsidP="00AF26FC">
      <w:pPr>
        <w:pStyle w:val="PL"/>
        <w:rPr>
          <w:snapToGrid w:val="0"/>
        </w:rPr>
      </w:pPr>
    </w:p>
    <w:p w14:paraId="6E1C52E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SNodeModificationRequest-IEs XNAP-PROTOCOL-IES ::= {</w:t>
      </w:r>
    </w:p>
    <w:p w14:paraId="4FA50E5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A2499F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932871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274932E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2D3F3D27" w14:textId="77777777" w:rsidR="00AF26FC" w:rsidRPr="00FD0425" w:rsidRDefault="00AF26FC" w:rsidP="00AF26FC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6E19DB2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70F96D23" w14:textId="77777777" w:rsidR="00AF26FC" w:rsidRPr="00FD0425" w:rsidRDefault="00AF26FC" w:rsidP="00AF26FC">
      <w:pPr>
        <w:pStyle w:val="PL"/>
        <w:rPr>
          <w:rStyle w:val="PLChar"/>
        </w:rPr>
      </w:pPr>
      <w:r w:rsidRPr="00FD0425">
        <w:rPr>
          <w:snapToGrid w:val="0"/>
        </w:rPr>
        <w:tab/>
        <w:t>{ ID 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SCGConfigurationQuery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2BDCCF3A" w14:textId="77777777" w:rsidR="00AF26FC" w:rsidRPr="00FD0425" w:rsidRDefault="00AF26FC" w:rsidP="00AF26FC">
      <w:pPr>
        <w:pStyle w:val="PL"/>
        <w:rPr>
          <w:rStyle w:val="PLChar"/>
        </w:rPr>
      </w:pPr>
      <w:r w:rsidRPr="00FD0425">
        <w:rPr>
          <w:snapToGrid w:val="0"/>
        </w:rPr>
        <w:tab/>
        <w:t>{ ID 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UEContextInfo-SNModRequest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5106B31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91277F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4901D9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7CADBF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C64F3C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id-AdditionalDRBIDs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7E93F2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A29CDC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0C7639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1C44891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C4B62F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321498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6F0E435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13A3A2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PRESENCE optional },</w:t>
      </w:r>
    </w:p>
    <w:p w14:paraId="01D579A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5A9D2B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0498E9" w14:textId="77777777" w:rsidR="00AF26FC" w:rsidRPr="00FD0425" w:rsidRDefault="00AF26FC" w:rsidP="00AF26FC">
      <w:pPr>
        <w:pStyle w:val="PL"/>
        <w:rPr>
          <w:snapToGrid w:val="0"/>
        </w:rPr>
      </w:pPr>
    </w:p>
    <w:p w14:paraId="3E6AED8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UEContextInfo-SNModRequest ::= SEQUENCE {</w:t>
      </w:r>
    </w:p>
    <w:p w14:paraId="27260C96" w14:textId="77777777" w:rsidR="00AF26FC" w:rsidRPr="00FD0425" w:rsidRDefault="00AF26FC" w:rsidP="00AF26FC">
      <w:pPr>
        <w:pStyle w:val="PL"/>
        <w:rPr>
          <w:rStyle w:val="PLChar"/>
        </w:rPr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79BD9C19" w14:textId="77777777" w:rsidR="00AF26FC" w:rsidRPr="00FD0425" w:rsidRDefault="00AF26FC" w:rsidP="00AF26FC">
      <w:pPr>
        <w:pStyle w:val="PL"/>
      </w:pPr>
      <w:r w:rsidRPr="00FD0425">
        <w:tab/>
        <w:t>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A1A6177" w14:textId="77777777" w:rsidR="00AF26FC" w:rsidRPr="00FD0425" w:rsidRDefault="00AF26FC" w:rsidP="00AF26FC">
      <w:pPr>
        <w:pStyle w:val="PL"/>
        <w:rPr>
          <w:rStyle w:val="PLChar"/>
        </w:rPr>
      </w:pPr>
      <w:r w:rsidRPr="00FD0425">
        <w:rPr>
          <w:snapToGrid w:val="0"/>
        </w:rPr>
        <w:tab/>
        <w:t>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11A1222" w14:textId="77777777" w:rsidR="00AF26FC" w:rsidRPr="00FD0425" w:rsidRDefault="00AF26FC" w:rsidP="00AF26FC">
      <w:pPr>
        <w:pStyle w:val="PL"/>
      </w:pPr>
      <w:r w:rsidRPr="00FD0425">
        <w:tab/>
        <w:t>indexToRatFrequencySelectionPriority</w:t>
      </w:r>
      <w:r w:rsidRPr="00FD0425">
        <w:tab/>
      </w:r>
      <w:r w:rsidRPr="00FD0425">
        <w:tab/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0367E97" w14:textId="77777777" w:rsidR="00AF26FC" w:rsidRPr="00FD0425" w:rsidRDefault="00AF26FC" w:rsidP="00AF26FC">
      <w:pPr>
        <w:pStyle w:val="PL"/>
        <w:rPr>
          <w:bCs/>
          <w:iCs/>
          <w:lang w:eastAsia="ja-JP"/>
        </w:rPr>
      </w:pPr>
      <w:r w:rsidRPr="00FD0425">
        <w:tab/>
      </w:r>
      <w:r w:rsidRPr="00FD0425">
        <w:rPr>
          <w:bCs/>
          <w:iCs/>
          <w:lang w:eastAsia="ja-JP"/>
        </w:rPr>
        <w:t>lowerLayerPresenceStatusChange</w:t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  <w:t>LowerLayerPresenceStatusChange</w:t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  <w:t>OPTIONAL,</w:t>
      </w:r>
    </w:p>
    <w:p w14:paraId="05A3315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pduSessionResourceToBeAdded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PDUSessionsToBeAdded-SNModRequest-List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0A878D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PDUSessionsToBeModified-SNModRequest-List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A30F70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PDUSessionsToBeReleased-SNModRequest-List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3825583" w14:textId="77777777" w:rsidR="00AF26FC" w:rsidRPr="00FD0425" w:rsidRDefault="00AF26FC" w:rsidP="00AF26FC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UEContextInfo-SNModRequest</w:t>
      </w:r>
      <w:r w:rsidRPr="00FD0425"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A174760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2A19FDFA" w14:textId="77777777" w:rsidR="00AF26FC" w:rsidRPr="00FD0425" w:rsidRDefault="00AF26FC" w:rsidP="00AF26FC">
      <w:pPr>
        <w:pStyle w:val="PL"/>
      </w:pPr>
      <w:r w:rsidRPr="00FD0425">
        <w:t>}</w:t>
      </w:r>
    </w:p>
    <w:p w14:paraId="423119F7" w14:textId="77777777" w:rsidR="00AF26FC" w:rsidRPr="00FD0425" w:rsidRDefault="00AF26FC" w:rsidP="00AF26FC">
      <w:pPr>
        <w:pStyle w:val="PL"/>
      </w:pPr>
    </w:p>
    <w:p w14:paraId="70BDF0C5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UEContextInfo-SNModRequest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1CA9FD1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561DE49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6994353" w14:textId="77777777" w:rsidR="00AF26FC" w:rsidRPr="00FD0425" w:rsidRDefault="00AF26FC" w:rsidP="00AF26FC">
      <w:pPr>
        <w:pStyle w:val="PL"/>
        <w:rPr>
          <w:snapToGrid w:val="0"/>
        </w:rPr>
      </w:pPr>
    </w:p>
    <w:p w14:paraId="20B8B8D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PDUSessionsToBeAdded-SNModRequest-List ::= SEQUENCE (SIZE(</w:t>
      </w:r>
      <w:r w:rsidRPr="001D0D86">
        <w:rPr>
          <w:snapToGrid w:val="0"/>
        </w:rPr>
        <w:t>1..</w:t>
      </w:r>
      <w:r w:rsidRPr="00FD0425">
        <w:rPr>
          <w:snapToGrid w:val="0"/>
        </w:rPr>
        <w:t>maxnoofPDUSessions)) OF PDUSessionsToBeAdded-SNModRequest-Item</w:t>
      </w:r>
    </w:p>
    <w:p w14:paraId="699718D1" w14:textId="77777777" w:rsidR="00AF26FC" w:rsidRPr="00FD0425" w:rsidRDefault="00AF26FC" w:rsidP="00AF26FC">
      <w:pPr>
        <w:pStyle w:val="PL"/>
        <w:rPr>
          <w:snapToGrid w:val="0"/>
        </w:rPr>
      </w:pPr>
    </w:p>
    <w:p w14:paraId="64A0038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PDUSessionsToBeAdded-SNModRequest-Item ::= SEQUENCE {</w:t>
      </w:r>
    </w:p>
    <w:p w14:paraId="69B4710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4A617768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182EA46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065D22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6D3C91C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47B1C7E0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Info – SN terminated</w:t>
      </w:r>
      <w:r w:rsidRPr="00FD0425">
        <w:rPr>
          <w:lang w:eastAsia="ja-JP"/>
        </w:rPr>
        <w:t xml:space="preserve"> IE</w:t>
      </w:r>
    </w:p>
    <w:p w14:paraId="0A4DBFF5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63C9DCD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5229FED8" w14:textId="77777777" w:rsidR="00AF26FC" w:rsidRPr="00FD0425" w:rsidRDefault="00AF26FC" w:rsidP="00AF26FC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PDUSessionsToBeAdded</w:t>
      </w:r>
      <w:proofErr w:type="spellEnd"/>
      <w:r w:rsidRPr="00FD0425">
        <w:rPr>
          <w:snapToGrid w:val="0"/>
        </w:rPr>
        <w:t>-SNModRequest-Item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0227D09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36239092" w14:textId="77777777" w:rsidR="00AF26FC" w:rsidRPr="00FD0425" w:rsidRDefault="00AF26FC" w:rsidP="00AF26FC">
      <w:pPr>
        <w:pStyle w:val="PL"/>
      </w:pPr>
      <w:r w:rsidRPr="00FD0425">
        <w:t>}</w:t>
      </w:r>
    </w:p>
    <w:p w14:paraId="0D6E03C3" w14:textId="77777777" w:rsidR="00AF26FC" w:rsidRPr="00FD0425" w:rsidRDefault="00AF26FC" w:rsidP="00AF26FC">
      <w:pPr>
        <w:pStyle w:val="PL"/>
      </w:pPr>
    </w:p>
    <w:p w14:paraId="509317B2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PDUSessionsToBeAdded-SNModRequest-Item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600E8EC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BF476BB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C7BCB56" w14:textId="77777777" w:rsidR="00AF26FC" w:rsidRPr="00FD0425" w:rsidRDefault="00AF26FC" w:rsidP="00AF26FC">
      <w:pPr>
        <w:pStyle w:val="PL"/>
        <w:rPr>
          <w:snapToGrid w:val="0"/>
        </w:rPr>
      </w:pPr>
    </w:p>
    <w:p w14:paraId="44346F3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PDUSessionsToBeModified-SNModRequest-List ::= SEQUENCE (SIZE(</w:t>
      </w:r>
      <w:r w:rsidRPr="00D07A0A">
        <w:rPr>
          <w:snapToGrid w:val="0"/>
        </w:rPr>
        <w:t>1..</w:t>
      </w:r>
      <w:r w:rsidRPr="00FD0425">
        <w:rPr>
          <w:snapToGrid w:val="0"/>
        </w:rPr>
        <w:t>maxnoofPDUSessions)) OF PDUSessionsToBeModified-SNModRequest-Item</w:t>
      </w:r>
    </w:p>
    <w:p w14:paraId="2A9A998C" w14:textId="77777777" w:rsidR="00AF26FC" w:rsidRPr="00FD0425" w:rsidRDefault="00AF26FC" w:rsidP="00AF26FC">
      <w:pPr>
        <w:pStyle w:val="PL"/>
        <w:rPr>
          <w:snapToGrid w:val="0"/>
        </w:rPr>
      </w:pPr>
    </w:p>
    <w:p w14:paraId="0801552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PDUSessionsToBeModified-SNModRequest-Item ::= SEQUENCE {</w:t>
      </w:r>
    </w:p>
    <w:p w14:paraId="362D2D2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7E295B5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3A34C8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PDUSessionResourceModificationInfo-SNterminated</w:t>
      </w:r>
      <w:r w:rsidRPr="00FD0425">
        <w:rPr>
          <w:snapToGrid w:val="0"/>
        </w:rPr>
        <w:tab/>
        <w:t>OPTIONAL,</w:t>
      </w:r>
    </w:p>
    <w:p w14:paraId="7ABC1BE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PDUSessionResourceModificationInfo-MNterminated</w:t>
      </w:r>
      <w:r w:rsidRPr="00FD0425">
        <w:rPr>
          <w:snapToGrid w:val="0"/>
        </w:rPr>
        <w:tab/>
        <w:t>OPTIONAL,</w:t>
      </w:r>
    </w:p>
    <w:p w14:paraId="1D866719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Info – SN terminated</w:t>
      </w:r>
      <w:r w:rsidRPr="00FD0425">
        <w:rPr>
          <w:lang w:eastAsia="ja-JP"/>
        </w:rPr>
        <w:t xml:space="preserve"> IE</w:t>
      </w:r>
    </w:p>
    <w:p w14:paraId="482DF456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Info – MN terminated</w:t>
      </w:r>
      <w:r w:rsidRPr="00FD0425">
        <w:rPr>
          <w:lang w:eastAsia="ja-JP"/>
        </w:rPr>
        <w:t xml:space="preserve"> IE is present, </w:t>
      </w:r>
    </w:p>
    <w:p w14:paraId="2603614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6AB8D3E9" w14:textId="77777777" w:rsidR="00AF26FC" w:rsidRPr="00FD0425" w:rsidRDefault="00AF26FC" w:rsidP="00AF26FC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PDUSessionsToBeModified</w:t>
      </w:r>
      <w:proofErr w:type="spellEnd"/>
      <w:r w:rsidRPr="00FD0425">
        <w:rPr>
          <w:snapToGrid w:val="0"/>
        </w:rPr>
        <w:t>-SNModRequest-Item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FA68509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424A799E" w14:textId="77777777" w:rsidR="00AF26FC" w:rsidRPr="00FD0425" w:rsidRDefault="00AF26FC" w:rsidP="00AF26FC">
      <w:pPr>
        <w:pStyle w:val="PL"/>
      </w:pPr>
      <w:r w:rsidRPr="00FD0425">
        <w:t>}</w:t>
      </w:r>
    </w:p>
    <w:p w14:paraId="3E2889F3" w14:textId="77777777" w:rsidR="00AF26FC" w:rsidRPr="00FD0425" w:rsidRDefault="00AF26FC" w:rsidP="00AF26FC">
      <w:pPr>
        <w:pStyle w:val="PL"/>
      </w:pPr>
    </w:p>
    <w:p w14:paraId="34410A2B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PDUSessionsToBeModified-SNModRequest-Item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E2FD3C3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{ID id-S-NSSAI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S-NSSAI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4BDBA5E6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4783C06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3A3995B" w14:textId="77777777" w:rsidR="00AF26FC" w:rsidRPr="00FD0425" w:rsidRDefault="00AF26FC" w:rsidP="00AF26FC">
      <w:pPr>
        <w:pStyle w:val="PL"/>
        <w:rPr>
          <w:snapToGrid w:val="0"/>
        </w:rPr>
      </w:pPr>
    </w:p>
    <w:p w14:paraId="463F167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PDUSessionsToBeReleased-SNModRequest-List ::= SEQUENCE {</w:t>
      </w:r>
    </w:p>
    <w:p w14:paraId="7D4DCE56" w14:textId="77777777" w:rsidR="00AF26FC" w:rsidRPr="00FD0425" w:rsidRDefault="00AF26FC" w:rsidP="00AF26FC">
      <w:pPr>
        <w:pStyle w:val="PL"/>
      </w:pPr>
      <w:r w:rsidRPr="00FD0425">
        <w:tab/>
        <w:t>pdu-session-list</w:t>
      </w:r>
      <w:r w:rsidRPr="00FD0425">
        <w:tab/>
      </w:r>
      <w:r w:rsidRPr="00FD0425">
        <w:tab/>
        <w:t>PDUSession-List-withCause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CF1A3CB" w14:textId="77777777" w:rsidR="00AF26FC" w:rsidRPr="00FD0425" w:rsidRDefault="00AF26FC" w:rsidP="00AF26FC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PDUSessionsToBeReleased</w:t>
      </w:r>
      <w:proofErr w:type="spellEnd"/>
      <w:r w:rsidRPr="00FD0425">
        <w:rPr>
          <w:snapToGrid w:val="0"/>
        </w:rPr>
        <w:t>-SNModRequest-List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D25619C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2E1E86B9" w14:textId="77777777" w:rsidR="00AF26FC" w:rsidRPr="00FD0425" w:rsidRDefault="00AF26FC" w:rsidP="00AF26FC">
      <w:pPr>
        <w:pStyle w:val="PL"/>
      </w:pPr>
      <w:r w:rsidRPr="00FD0425">
        <w:t>}</w:t>
      </w:r>
    </w:p>
    <w:p w14:paraId="64233402" w14:textId="77777777" w:rsidR="00AF26FC" w:rsidRPr="00FD0425" w:rsidRDefault="00AF26FC" w:rsidP="00AF26FC">
      <w:pPr>
        <w:pStyle w:val="PL"/>
      </w:pPr>
    </w:p>
    <w:p w14:paraId="358F1189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PDUSessionsToBeReleased-SNModRequest-List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CA08252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4B45D8E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675DB4A" w14:textId="77777777" w:rsidR="00AF26FC" w:rsidRPr="00FD0425" w:rsidRDefault="00AF26FC" w:rsidP="00AF26FC">
      <w:pPr>
        <w:pStyle w:val="PL"/>
        <w:rPr>
          <w:snapToGrid w:val="0"/>
        </w:rPr>
      </w:pPr>
    </w:p>
    <w:p w14:paraId="026A836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RequestedFastMCGRecoveryViaSRB3Release ::= ENUMERATED {true, ...}</w:t>
      </w:r>
    </w:p>
    <w:p w14:paraId="4B3F878B" w14:textId="77777777" w:rsidR="00AF26FC" w:rsidRPr="00FD0425" w:rsidRDefault="00AF26FC" w:rsidP="00AF26FC">
      <w:pPr>
        <w:pStyle w:val="PL"/>
        <w:rPr>
          <w:snapToGrid w:val="0"/>
        </w:rPr>
      </w:pPr>
    </w:p>
    <w:p w14:paraId="5F3FAEC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20B32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685B51C" w14:textId="77777777" w:rsidR="00AF26FC" w:rsidRPr="00FD0425" w:rsidRDefault="00AF26FC" w:rsidP="00AF26F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 ACKNOWLEDGE</w:t>
      </w:r>
    </w:p>
    <w:p w14:paraId="3281DA2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A99C72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8791E19" w14:textId="77777777" w:rsidR="00AF26FC" w:rsidRPr="00FD0425" w:rsidRDefault="00AF26FC" w:rsidP="00AF26FC">
      <w:pPr>
        <w:pStyle w:val="PL"/>
        <w:rPr>
          <w:snapToGrid w:val="0"/>
        </w:rPr>
      </w:pPr>
    </w:p>
    <w:p w14:paraId="1984682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SNodeModificationRequestAcknowledge ::= SEQUENCE {</w:t>
      </w:r>
    </w:p>
    <w:p w14:paraId="079C1CB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SNodeModificationRequestAcknowledge-IEs}},</w:t>
      </w:r>
    </w:p>
    <w:p w14:paraId="0B06B16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AD0D89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9112132" w14:textId="77777777" w:rsidR="00AF26FC" w:rsidRPr="00FD0425" w:rsidRDefault="00AF26FC" w:rsidP="00AF26FC">
      <w:pPr>
        <w:pStyle w:val="PL"/>
        <w:rPr>
          <w:snapToGrid w:val="0"/>
        </w:rPr>
      </w:pPr>
    </w:p>
    <w:p w14:paraId="013351E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SNodeModificationRequestAcknowledge-IEs XNAP-PROTOCOL-IES ::= {</w:t>
      </w:r>
    </w:p>
    <w:p w14:paraId="28DAFE5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45C122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B30DFD0" w14:textId="77777777" w:rsidR="00AF26FC" w:rsidRPr="00FD0425" w:rsidRDefault="00AF26FC" w:rsidP="00AF26FC">
      <w:pPr>
        <w:pStyle w:val="PL"/>
        <w:rPr>
          <w:rStyle w:val="PLChar"/>
        </w:rPr>
      </w:pPr>
      <w:r w:rsidRPr="00FD0425">
        <w:rPr>
          <w:snapToGrid w:val="0"/>
        </w:rPr>
        <w:tab/>
        <w:t>{ ID 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PDUSessionAdmitted-SNModResponse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6D06D9A5" w14:textId="77777777" w:rsidR="00AF26FC" w:rsidRPr="00FD0425" w:rsidRDefault="00AF26FC" w:rsidP="00AF26FC">
      <w:pPr>
        <w:pStyle w:val="PL"/>
        <w:rPr>
          <w:rStyle w:val="PLChar"/>
        </w:rPr>
      </w:pPr>
      <w:r w:rsidRPr="00FD0425">
        <w:rPr>
          <w:snapToGrid w:val="0"/>
        </w:rPr>
        <w:tab/>
        <w:t>{ ID 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PDUSessionNotAdmitted-SNModResponse</w:t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AD879C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DC5152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CC81ED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453795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161EB2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486D8A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432ACA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id-PDUSessionDataForwarding-SNModResponse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PDUSessionDataForwarding-SNModResponse</w:t>
      </w:r>
      <w:r w:rsidRPr="00FD0425">
        <w:rPr>
          <w:snapToGrid w:val="0"/>
        </w:rPr>
        <w:tab/>
        <w:t>PRESENCE optional }|</w:t>
      </w:r>
    </w:p>
    <w:p w14:paraId="671653A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E94882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</w:t>
      </w:r>
      <w:r>
        <w:rPr>
          <w:snapToGrid w:val="0"/>
        </w:rPr>
        <w:t>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33859D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id-Release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Release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3DBA23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BEADD4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38516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PDUSessionAdmitted-SNModResponse ::= SEQUENCE {</w:t>
      </w:r>
    </w:p>
    <w:p w14:paraId="5797970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pduSessionResourcesAdmittedToBeAdded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PDUSessionAdmittedToBeAddedSNModResponse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D89299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PDUSessionAdmittedToBeModifiedSNModResponse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20CE44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PDUSessionAdmittedToBeReleasedSNModResponse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39EB657" w14:textId="77777777" w:rsidR="00AF26FC" w:rsidRPr="00FD0425" w:rsidRDefault="00AF26FC" w:rsidP="00AF26FC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PDUSessionAdmitted-SNModResponse</w:t>
      </w:r>
      <w:r w:rsidRPr="00FD0425"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AC5D7B5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12F12C20" w14:textId="77777777" w:rsidR="00AF26FC" w:rsidRPr="00FD0425" w:rsidRDefault="00AF26FC" w:rsidP="00AF26FC">
      <w:pPr>
        <w:pStyle w:val="PL"/>
      </w:pPr>
      <w:r w:rsidRPr="00FD0425">
        <w:t>}</w:t>
      </w:r>
    </w:p>
    <w:p w14:paraId="4936745B" w14:textId="77777777" w:rsidR="00AF26FC" w:rsidRPr="00FD0425" w:rsidRDefault="00AF26FC" w:rsidP="00AF26FC">
      <w:pPr>
        <w:pStyle w:val="PL"/>
      </w:pPr>
    </w:p>
    <w:p w14:paraId="491AB1C2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PDUSessionAdmitted-SNModResponse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0222C21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A03C0DC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D0A8DB7" w14:textId="77777777" w:rsidR="00AF26FC" w:rsidRPr="00FD0425" w:rsidRDefault="00AF26FC" w:rsidP="00AF26FC">
      <w:pPr>
        <w:pStyle w:val="PL"/>
        <w:rPr>
          <w:snapToGrid w:val="0"/>
        </w:rPr>
      </w:pPr>
    </w:p>
    <w:p w14:paraId="78EB7E7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PDUSessionAdmittedToBeAddedSNModResponse ::= SEQUENCE (SIZE(1..maxnoofPDUSessions)) OF PDUSessionAdmittedToBeAddedSNModResponse-Item</w:t>
      </w:r>
    </w:p>
    <w:p w14:paraId="7D609FE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PDUSessionAdmittedToBeAddedSNModResponse-Item ::= SEQUENCE {</w:t>
      </w:r>
    </w:p>
    <w:p w14:paraId="7EE2818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529035E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PDUSessionResourceSetupResponseInfo-SNterminated</w:t>
      </w:r>
      <w:r w:rsidRPr="00FD0425">
        <w:rPr>
          <w:snapToGrid w:val="0"/>
        </w:rPr>
        <w:tab/>
        <w:t>OPTIONAL,</w:t>
      </w:r>
    </w:p>
    <w:p w14:paraId="0171476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PDUSessionResourceSetupResponseInfo-MNterminated</w:t>
      </w:r>
      <w:r w:rsidRPr="00FD0425">
        <w:rPr>
          <w:snapToGrid w:val="0"/>
        </w:rPr>
        <w:tab/>
        <w:t>OPTIONAL,</w:t>
      </w:r>
    </w:p>
    <w:p w14:paraId="71CDC5E9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Response Info – SN terminated</w:t>
      </w:r>
      <w:r w:rsidRPr="00FD0425">
        <w:rPr>
          <w:lang w:eastAsia="ja-JP"/>
        </w:rPr>
        <w:t xml:space="preserve"> IE</w:t>
      </w:r>
    </w:p>
    <w:p w14:paraId="7E2E6704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Response Info – MN terminated</w:t>
      </w:r>
      <w:r w:rsidRPr="00FD0425">
        <w:rPr>
          <w:lang w:eastAsia="ja-JP"/>
        </w:rPr>
        <w:t xml:space="preserve"> IE is present, </w:t>
      </w:r>
    </w:p>
    <w:p w14:paraId="5532F51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1EF08DAE" w14:textId="77777777" w:rsidR="00AF26FC" w:rsidRPr="00FD0425" w:rsidRDefault="00AF26FC" w:rsidP="00AF26FC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PDUSessionAdmittedToBeAddedSNModResponse</w:t>
      </w:r>
      <w:proofErr w:type="spellEnd"/>
      <w:r w:rsidRPr="00FD0425">
        <w:rPr>
          <w:snapToGrid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D781365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528CD299" w14:textId="77777777" w:rsidR="00AF26FC" w:rsidRPr="00FD0425" w:rsidRDefault="00AF26FC" w:rsidP="00AF26FC">
      <w:pPr>
        <w:pStyle w:val="PL"/>
      </w:pPr>
      <w:r w:rsidRPr="00FD0425">
        <w:t>}</w:t>
      </w:r>
    </w:p>
    <w:p w14:paraId="7F78074D" w14:textId="77777777" w:rsidR="00AF26FC" w:rsidRPr="00FD0425" w:rsidRDefault="00AF26FC" w:rsidP="00AF26FC">
      <w:pPr>
        <w:pStyle w:val="PL"/>
      </w:pPr>
    </w:p>
    <w:p w14:paraId="3ABD1F5E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PDUSessionAdmittedToBeAddedSNModResponse-Item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4691F83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FEA8735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351D2F1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25166DD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PDUSessionAdmittedToBeModifiedSNModResponse::= SEQUENCE (SIZE(1..maxnoofPDUSessions)) OF PDUSessionAdmittedToBeModifiedSNModResponse-Item</w:t>
      </w:r>
    </w:p>
    <w:p w14:paraId="687FFE4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PDUSessionAdmittedToBeModifiedSNModResponse-Item ::= SEQUENCE {</w:t>
      </w:r>
    </w:p>
    <w:p w14:paraId="114C018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2BE46AC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PDUSessionResourceModificationResponseInfo-SNterminated</w:t>
      </w:r>
      <w:r w:rsidRPr="00FD0425">
        <w:rPr>
          <w:snapToGrid w:val="0"/>
        </w:rPr>
        <w:tab/>
        <w:t>OPTIONAL,</w:t>
      </w:r>
    </w:p>
    <w:p w14:paraId="74E1CF2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PDUSessionResourceModificationResponseInfo-MNterminated</w:t>
      </w:r>
      <w:r w:rsidRPr="00FD0425">
        <w:rPr>
          <w:snapToGrid w:val="0"/>
        </w:rPr>
        <w:tab/>
        <w:t>OPTIONAL,</w:t>
      </w:r>
    </w:p>
    <w:p w14:paraId="15D4EA1B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Response Info – SN terminated</w:t>
      </w:r>
      <w:r w:rsidRPr="00FD0425">
        <w:rPr>
          <w:lang w:eastAsia="ja-JP"/>
        </w:rPr>
        <w:t xml:space="preserve"> IE</w:t>
      </w:r>
    </w:p>
    <w:p w14:paraId="2425C6AE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Response Info – MN terminated</w:t>
      </w:r>
      <w:r w:rsidRPr="00FD0425">
        <w:rPr>
          <w:lang w:eastAsia="ja-JP"/>
        </w:rPr>
        <w:t xml:space="preserve"> IE is present, </w:t>
      </w:r>
    </w:p>
    <w:p w14:paraId="5843D5E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3D70FC52" w14:textId="77777777" w:rsidR="00AF26FC" w:rsidRPr="00FD0425" w:rsidRDefault="00AF26FC" w:rsidP="00AF26FC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PDUSessionAdmittedToBeModifiedSNModResponse</w:t>
      </w:r>
      <w:proofErr w:type="spellEnd"/>
      <w:r w:rsidRPr="00FD0425">
        <w:rPr>
          <w:snapToGrid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8C98A0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56C80CDD" w14:textId="77777777" w:rsidR="00AF26FC" w:rsidRPr="00FD0425" w:rsidRDefault="00AF26FC" w:rsidP="00AF26FC">
      <w:pPr>
        <w:pStyle w:val="PL"/>
      </w:pPr>
      <w:r w:rsidRPr="00FD0425">
        <w:t>}</w:t>
      </w:r>
    </w:p>
    <w:p w14:paraId="53A252D9" w14:textId="77777777" w:rsidR="00AF26FC" w:rsidRPr="00FD0425" w:rsidRDefault="00AF26FC" w:rsidP="00AF26FC">
      <w:pPr>
        <w:pStyle w:val="PL"/>
      </w:pPr>
    </w:p>
    <w:p w14:paraId="15514380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PDUSessionAdmittedToBeModifiedSNModResponse-Item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99731DB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8608CC7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B058F8C" w14:textId="77777777" w:rsidR="00AF26FC" w:rsidRPr="00FD0425" w:rsidRDefault="00AF26FC" w:rsidP="00AF26FC">
      <w:pPr>
        <w:pStyle w:val="PL"/>
        <w:rPr>
          <w:snapToGrid w:val="0"/>
        </w:rPr>
      </w:pPr>
    </w:p>
    <w:p w14:paraId="7F60E53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PDUSessionAdmittedToBeReleasedSNModResponse ::= SEQUENCE {</w:t>
      </w:r>
    </w:p>
    <w:p w14:paraId="43467CB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22C785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F1169FC" w14:textId="77777777" w:rsidR="00AF26FC" w:rsidRPr="00FD0425" w:rsidRDefault="00AF26FC" w:rsidP="00AF26FC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PDUSessionAdmittedToBeReleasedSNModResponse</w:t>
      </w:r>
      <w:r w:rsidRPr="00FD0425"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A1BD438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78A959DB" w14:textId="77777777" w:rsidR="00AF26FC" w:rsidRPr="00FD0425" w:rsidRDefault="00AF26FC" w:rsidP="00AF26FC">
      <w:pPr>
        <w:pStyle w:val="PL"/>
      </w:pPr>
      <w:r w:rsidRPr="00FD0425">
        <w:lastRenderedPageBreak/>
        <w:t>}</w:t>
      </w:r>
    </w:p>
    <w:p w14:paraId="13E92DE2" w14:textId="77777777" w:rsidR="00AF26FC" w:rsidRPr="00FD0425" w:rsidRDefault="00AF26FC" w:rsidP="00AF26FC">
      <w:pPr>
        <w:pStyle w:val="PL"/>
      </w:pPr>
    </w:p>
    <w:p w14:paraId="7391EC5F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PDUSessionAdmittedToBeReleasedSNModResponse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025FE55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C9AEC9B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E73B51A" w14:textId="77777777" w:rsidR="00AF26FC" w:rsidRPr="00FD0425" w:rsidRDefault="00AF26FC" w:rsidP="00AF26FC">
      <w:pPr>
        <w:pStyle w:val="PL"/>
        <w:rPr>
          <w:snapToGrid w:val="0"/>
        </w:rPr>
      </w:pPr>
    </w:p>
    <w:p w14:paraId="27F7622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PDUSessionNotAdmitted-SNModResponse ::= SEQUENCE {</w:t>
      </w:r>
    </w:p>
    <w:p w14:paraId="587DB62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pdu-Session-List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PDUSession-List OPTIONAL,</w:t>
      </w:r>
    </w:p>
    <w:p w14:paraId="69C2E324" w14:textId="77777777" w:rsidR="00AF26FC" w:rsidRPr="00FD0425" w:rsidRDefault="00AF26FC" w:rsidP="00AF26FC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PDUSessionNotAdmitted-SNModResponse</w:t>
      </w:r>
      <w:r w:rsidRPr="00FD0425"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490D383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730F36F5" w14:textId="77777777" w:rsidR="00AF26FC" w:rsidRPr="00FD0425" w:rsidRDefault="00AF26FC" w:rsidP="00AF26FC">
      <w:pPr>
        <w:pStyle w:val="PL"/>
      </w:pPr>
      <w:r w:rsidRPr="00FD0425">
        <w:t>}</w:t>
      </w:r>
    </w:p>
    <w:p w14:paraId="29BC4446" w14:textId="77777777" w:rsidR="00AF26FC" w:rsidRPr="00FD0425" w:rsidRDefault="00AF26FC" w:rsidP="00AF26FC">
      <w:pPr>
        <w:pStyle w:val="PL"/>
      </w:pPr>
    </w:p>
    <w:p w14:paraId="3694013B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PDUSessionNotAdmitted-SNModResponse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6FFF911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502E9B4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BCC60C7" w14:textId="77777777" w:rsidR="00AF26FC" w:rsidRPr="00FD0425" w:rsidRDefault="00AF26FC" w:rsidP="00AF26FC">
      <w:pPr>
        <w:pStyle w:val="PL"/>
        <w:rPr>
          <w:snapToGrid w:val="0"/>
        </w:rPr>
      </w:pPr>
    </w:p>
    <w:p w14:paraId="4AA98996" w14:textId="77777777" w:rsidR="00AF26FC" w:rsidRPr="00FD0425" w:rsidRDefault="00AF26FC" w:rsidP="00AF26FC">
      <w:pPr>
        <w:pStyle w:val="PL"/>
        <w:rPr>
          <w:snapToGrid w:val="0"/>
        </w:rPr>
      </w:pPr>
    </w:p>
    <w:p w14:paraId="65100A6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PDUSessionDataForwarding-SNModResponse ::= SEQUENCE {</w:t>
      </w:r>
    </w:p>
    <w:p w14:paraId="336C9D4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PDUSession-List-withDataForwardingRequest,</w:t>
      </w:r>
    </w:p>
    <w:p w14:paraId="68DAE15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{PDUSessionDataForwarding-SNModResponse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3004C9E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2C2C5A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25D250" w14:textId="77777777" w:rsidR="00AF26FC" w:rsidRPr="00FD0425" w:rsidRDefault="00AF26FC" w:rsidP="00AF26FC">
      <w:pPr>
        <w:pStyle w:val="PL"/>
        <w:rPr>
          <w:snapToGrid w:val="0"/>
        </w:rPr>
      </w:pPr>
    </w:p>
    <w:p w14:paraId="570232C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PDUSessionDataForwarding-SNModResponse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0A6410A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BE0C91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903893" w14:textId="77777777" w:rsidR="00AF26FC" w:rsidRPr="00FD0425" w:rsidRDefault="00AF26FC" w:rsidP="00AF26FC">
      <w:pPr>
        <w:pStyle w:val="PL"/>
        <w:rPr>
          <w:snapToGrid w:val="0"/>
        </w:rPr>
      </w:pPr>
    </w:p>
    <w:p w14:paraId="6CD72D7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Release</w:t>
      </w:r>
      <w:r>
        <w:rPr>
          <w:snapToGrid w:val="0"/>
        </w:rPr>
        <w:t>FastMCGRecovery</w:t>
      </w:r>
      <w:r w:rsidRPr="00FD0425">
        <w:rPr>
          <w:snapToGrid w:val="0"/>
        </w:rPr>
        <w:t>ViaSRB3 ::= ENUMERATED {true, ...}</w:t>
      </w:r>
    </w:p>
    <w:p w14:paraId="15F88581" w14:textId="77777777" w:rsidR="00AF26FC" w:rsidRPr="00FD0425" w:rsidRDefault="00AF26FC" w:rsidP="00AF26FC">
      <w:pPr>
        <w:pStyle w:val="PL"/>
        <w:rPr>
          <w:snapToGrid w:val="0"/>
        </w:rPr>
      </w:pPr>
    </w:p>
    <w:p w14:paraId="7A2653CB" w14:textId="77777777" w:rsidR="00AF26FC" w:rsidRPr="00FD0425" w:rsidRDefault="00AF26FC" w:rsidP="00AF26FC">
      <w:pPr>
        <w:pStyle w:val="PL"/>
        <w:rPr>
          <w:snapToGrid w:val="0"/>
        </w:rPr>
      </w:pPr>
    </w:p>
    <w:p w14:paraId="2B6979D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874514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15EC34B" w14:textId="77777777" w:rsidR="00AF26FC" w:rsidRPr="00FD0425" w:rsidRDefault="00AF26FC" w:rsidP="00AF26F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 REJECT</w:t>
      </w:r>
    </w:p>
    <w:p w14:paraId="5B76FE6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F0B378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C5EC62E" w14:textId="77777777" w:rsidR="00AF26FC" w:rsidRPr="00FD0425" w:rsidRDefault="00AF26FC" w:rsidP="00AF26FC">
      <w:pPr>
        <w:pStyle w:val="PL"/>
        <w:rPr>
          <w:snapToGrid w:val="0"/>
        </w:rPr>
      </w:pPr>
    </w:p>
    <w:p w14:paraId="0AE5C82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SNodeModificationRequestReject ::= SEQUENCE {</w:t>
      </w:r>
    </w:p>
    <w:p w14:paraId="2C3B3F6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SNodeModificationRequestReject-IEs}},</w:t>
      </w:r>
    </w:p>
    <w:p w14:paraId="77FB383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BA876D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8E4D0E2" w14:textId="77777777" w:rsidR="00AF26FC" w:rsidRPr="00FD0425" w:rsidRDefault="00AF26FC" w:rsidP="00AF26FC">
      <w:pPr>
        <w:pStyle w:val="PL"/>
        <w:rPr>
          <w:snapToGrid w:val="0"/>
        </w:rPr>
      </w:pPr>
    </w:p>
    <w:p w14:paraId="4D2E246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SNodeModificationRequestReject-IEs XNAP-PROTOCOL-IES ::= {</w:t>
      </w:r>
    </w:p>
    <w:p w14:paraId="7E38378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DB6E5E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C9F6B4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AE31C6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45C6138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E7258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96F0C6" w14:textId="77777777" w:rsidR="00AF26FC" w:rsidRPr="00FD0425" w:rsidRDefault="00AF26FC" w:rsidP="00AF26FC">
      <w:pPr>
        <w:pStyle w:val="PL"/>
        <w:rPr>
          <w:snapToGrid w:val="0"/>
        </w:rPr>
      </w:pPr>
    </w:p>
    <w:p w14:paraId="699FC22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0E762E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7C9F583" w14:textId="77777777" w:rsidR="00AF26FC" w:rsidRPr="00FD0425" w:rsidRDefault="00AF26FC" w:rsidP="00AF26F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REQUIRED</w:t>
      </w:r>
    </w:p>
    <w:p w14:paraId="59DC61E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6A4C76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A8307F3" w14:textId="77777777" w:rsidR="00AF26FC" w:rsidRPr="00FD0425" w:rsidRDefault="00AF26FC" w:rsidP="00AF26FC">
      <w:pPr>
        <w:pStyle w:val="PL"/>
        <w:rPr>
          <w:snapToGrid w:val="0"/>
        </w:rPr>
      </w:pPr>
    </w:p>
    <w:p w14:paraId="7FD4B20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SNodeModificationRequired ::= SEQUENCE {</w:t>
      </w:r>
    </w:p>
    <w:p w14:paraId="1DBF35C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SNodeModificationRequired-IEs}},</w:t>
      </w:r>
    </w:p>
    <w:p w14:paraId="4B7DD40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3AE84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FECE0CD" w14:textId="77777777" w:rsidR="00AF26FC" w:rsidRPr="00FD0425" w:rsidRDefault="00AF26FC" w:rsidP="00AF26FC">
      <w:pPr>
        <w:pStyle w:val="PL"/>
        <w:rPr>
          <w:snapToGrid w:val="0"/>
        </w:rPr>
      </w:pPr>
    </w:p>
    <w:p w14:paraId="2D78F47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SNodeModificationRequired-IEs XNAP-PROTOCOL-IES ::= {</w:t>
      </w:r>
    </w:p>
    <w:p w14:paraId="144814F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C59DC8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E6D8D0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BC8B7B7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7E3C9D5A" w14:textId="77777777" w:rsidR="00AF26FC" w:rsidRPr="00FD0425" w:rsidRDefault="00AF26FC" w:rsidP="00AF26FC">
      <w:pPr>
        <w:pStyle w:val="PL"/>
      </w:pPr>
      <w:r w:rsidRPr="00FD0425">
        <w:tab/>
        <w:t>{ ID id-PDUSessionToBeModifiedSNModRequired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PDUSessionToBeModifiedSNModRequired</w:t>
      </w:r>
      <w:r w:rsidRPr="00FD0425">
        <w:tab/>
        <w:t>PRESENCE optional }|</w:t>
      </w:r>
    </w:p>
    <w:p w14:paraId="766D7689" w14:textId="77777777" w:rsidR="00AF26FC" w:rsidRPr="00FD0425" w:rsidRDefault="00AF26FC" w:rsidP="00AF26FC">
      <w:pPr>
        <w:pStyle w:val="PL"/>
      </w:pPr>
      <w:r w:rsidRPr="00FD0425">
        <w:lastRenderedPageBreak/>
        <w:tab/>
        <w:t>{ ID id-PDUSessionToBeReleasedSNModRequired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PDUSessionToBeReleasedSNModRequired</w:t>
      </w:r>
      <w:r w:rsidRPr="00FD0425">
        <w:tab/>
        <w:t>PRESENCE optional }|</w:t>
      </w:r>
    </w:p>
    <w:p w14:paraId="606954E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3EA70B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id-SpareDRBIDs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3F2032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id-RequiredNumberOfDRBIDs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DRB-Number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670BD2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E143E0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99D793A" w14:textId="77777777" w:rsidR="00AF26FC" w:rsidRPr="001D0D86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1D0D86">
        <w:rPr>
          <w:snapToGrid w:val="0"/>
        </w:rPr>
        <w:t>|</w:t>
      </w:r>
    </w:p>
    <w:p w14:paraId="49406D54" w14:textId="77777777" w:rsidR="00AF26FC" w:rsidRPr="001D0D86" w:rsidRDefault="00AF26FC" w:rsidP="00AF26FC">
      <w:pPr>
        <w:pStyle w:val="PL"/>
        <w:rPr>
          <w:snapToGrid w:val="0"/>
        </w:rPr>
      </w:pPr>
      <w:r w:rsidRPr="001D0D86">
        <w:rPr>
          <w:snapToGrid w:val="0"/>
        </w:rPr>
        <w:tab/>
        <w:t>{ ID id-AvailableFastMCGRecoveryViaSRB3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AvailableFastMCGRecoveryViaSRB3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PRESENCE optional }|</w:t>
      </w:r>
    </w:p>
    <w:p w14:paraId="47AEFF64" w14:textId="77777777" w:rsidR="00AF26FC" w:rsidRPr="00FD0425" w:rsidRDefault="00AF26FC" w:rsidP="00AF26FC">
      <w:pPr>
        <w:pStyle w:val="PL"/>
        <w:rPr>
          <w:snapToGrid w:val="0"/>
        </w:rPr>
      </w:pPr>
      <w:r w:rsidRPr="001D0D86">
        <w:rPr>
          <w:snapToGrid w:val="0"/>
        </w:rPr>
        <w:tab/>
        <w:t>{ ID id-ReleaseFastMCGRecoveryViaSRB3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>
        <w:rPr>
          <w:snapToGrid w:val="0"/>
        </w:rPr>
        <w:tab/>
      </w:r>
      <w:r w:rsidRPr="001D0D86">
        <w:rPr>
          <w:snapToGrid w:val="0"/>
        </w:rPr>
        <w:t>PRESENCE optional }</w:t>
      </w:r>
      <w:r w:rsidRPr="00FD0425">
        <w:rPr>
          <w:snapToGrid w:val="0"/>
        </w:rPr>
        <w:t>,</w:t>
      </w:r>
    </w:p>
    <w:p w14:paraId="1F886AE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F7B10D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42D769" w14:textId="77777777" w:rsidR="00AF26FC" w:rsidRPr="00FD0425" w:rsidRDefault="00AF26FC" w:rsidP="00AF26FC">
      <w:pPr>
        <w:pStyle w:val="PL"/>
      </w:pPr>
      <w:r w:rsidRPr="00FD0425">
        <w:t>PDUSessionToBeModifiedSNModRequired::=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  <w:r w:rsidRPr="00FD0425">
        <w:tab/>
        <w:t>PDUSessionToBeModifiedSNModRequired-Item</w:t>
      </w:r>
    </w:p>
    <w:p w14:paraId="024EAAEB" w14:textId="77777777" w:rsidR="00AF26FC" w:rsidRPr="00FD0425" w:rsidRDefault="00AF26FC" w:rsidP="00AF26FC">
      <w:pPr>
        <w:pStyle w:val="PL"/>
        <w:rPr>
          <w:noProof w:val="0"/>
          <w:snapToGrid w:val="0"/>
        </w:rPr>
      </w:pPr>
    </w:p>
    <w:p w14:paraId="1EFFAFB2" w14:textId="77777777" w:rsidR="00AF26FC" w:rsidRPr="00FD0425" w:rsidRDefault="00AF26FC" w:rsidP="00AF26FC">
      <w:pPr>
        <w:pStyle w:val="PL"/>
      </w:pPr>
      <w:r w:rsidRPr="00FD0425">
        <w:t>PDUSessionToBeModifiedSNModRequired-Item ::= SEQUENCE {</w:t>
      </w:r>
    </w:p>
    <w:p w14:paraId="52040D9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08A471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PDUSessionResourceModRqdInfo-SNterminated</w:t>
      </w:r>
      <w:r w:rsidRPr="00FD0425">
        <w:rPr>
          <w:snapToGrid w:val="0"/>
        </w:rPr>
        <w:tab/>
        <w:t>OPTIONAL,</w:t>
      </w:r>
    </w:p>
    <w:p w14:paraId="53D683D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PDUSessionResourceModRqdInfo-MNterminated</w:t>
      </w:r>
      <w:r w:rsidRPr="00FD0425">
        <w:rPr>
          <w:snapToGrid w:val="0"/>
        </w:rPr>
        <w:tab/>
        <w:t>OPTIONAL,</w:t>
      </w:r>
    </w:p>
    <w:p w14:paraId="678CAF50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Required Info – SN terminated</w:t>
      </w:r>
      <w:r w:rsidRPr="00FD0425">
        <w:rPr>
          <w:lang w:eastAsia="ja-JP"/>
        </w:rPr>
        <w:t xml:space="preserve"> IE</w:t>
      </w:r>
    </w:p>
    <w:p w14:paraId="1B2E7E0F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Required Info – MN terminated</w:t>
      </w:r>
      <w:r w:rsidRPr="00FD0425">
        <w:rPr>
          <w:lang w:eastAsia="ja-JP"/>
        </w:rPr>
        <w:t xml:space="preserve"> IE is present, </w:t>
      </w:r>
    </w:p>
    <w:p w14:paraId="61A6D1C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8.3.4.4 apply.</w:t>
      </w:r>
    </w:p>
    <w:p w14:paraId="57CB82D5" w14:textId="77777777" w:rsidR="00AF26FC" w:rsidRPr="00FD0425" w:rsidRDefault="00AF26FC" w:rsidP="00AF26FC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PDUSessionToBeModifiedSNModRequired</w:t>
      </w:r>
      <w:proofErr w:type="spellEnd"/>
      <w:r w:rsidRPr="00FD0425">
        <w:t>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5670BA8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4D37038C" w14:textId="77777777" w:rsidR="00AF26FC" w:rsidRPr="00FD0425" w:rsidRDefault="00AF26FC" w:rsidP="00AF26FC">
      <w:pPr>
        <w:pStyle w:val="PL"/>
      </w:pPr>
      <w:r w:rsidRPr="00FD0425">
        <w:t>}</w:t>
      </w:r>
    </w:p>
    <w:p w14:paraId="528FF1B1" w14:textId="77777777" w:rsidR="00AF26FC" w:rsidRPr="00FD0425" w:rsidRDefault="00AF26FC" w:rsidP="00AF26FC">
      <w:pPr>
        <w:pStyle w:val="PL"/>
      </w:pPr>
    </w:p>
    <w:p w14:paraId="7737F95A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PDUSessionToBeModifiedSNModRequired-Item-ExtIEs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965DAAC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382BE65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9CEEE3A" w14:textId="77777777" w:rsidR="00AF26FC" w:rsidRPr="00FD0425" w:rsidRDefault="00AF26FC" w:rsidP="00AF26FC">
      <w:pPr>
        <w:pStyle w:val="PL"/>
        <w:rPr>
          <w:snapToGrid w:val="0"/>
        </w:rPr>
      </w:pPr>
    </w:p>
    <w:p w14:paraId="3295F020" w14:textId="77777777" w:rsidR="00AF26FC" w:rsidRPr="00FD0425" w:rsidRDefault="00AF26FC" w:rsidP="00AF26FC">
      <w:pPr>
        <w:pStyle w:val="PL"/>
      </w:pPr>
      <w:r w:rsidRPr="00FD0425">
        <w:t>PDUSessionToBeReleasedSNModRequired ::= SEQUENCE {</w:t>
      </w:r>
    </w:p>
    <w:p w14:paraId="3D29D94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  <w:t>OPTIONAL,</w:t>
      </w:r>
    </w:p>
    <w:p w14:paraId="0981A14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D161ABB" w14:textId="77777777" w:rsidR="00AF26FC" w:rsidRPr="00FD0425" w:rsidRDefault="00AF26FC" w:rsidP="00AF26FC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PDUSessionToBeReleasedSNModRequired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</w:t>
      </w:r>
      <w:r w:rsidRPr="00FD0425">
        <w:t>,</w:t>
      </w:r>
    </w:p>
    <w:p w14:paraId="640C5943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48C95DAB" w14:textId="77777777" w:rsidR="00AF26FC" w:rsidRPr="00FD0425" w:rsidRDefault="00AF26FC" w:rsidP="00AF26FC">
      <w:pPr>
        <w:pStyle w:val="PL"/>
      </w:pPr>
      <w:r w:rsidRPr="00FD0425">
        <w:t>}</w:t>
      </w:r>
    </w:p>
    <w:p w14:paraId="701B4C66" w14:textId="77777777" w:rsidR="00AF26FC" w:rsidRPr="00FD0425" w:rsidRDefault="00AF26FC" w:rsidP="00AF26FC">
      <w:pPr>
        <w:pStyle w:val="PL"/>
      </w:pPr>
    </w:p>
    <w:p w14:paraId="624ED8BE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t>PDUSessionToBeReleasedSNModRequired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05DDDC40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B5733F4" w14:textId="77777777" w:rsidR="00AF26FC" w:rsidRPr="00FD0425" w:rsidRDefault="00AF26FC" w:rsidP="00AF26FC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B70F407" w14:textId="77777777" w:rsidR="00AF26FC" w:rsidRPr="00FD0425" w:rsidRDefault="00AF26FC" w:rsidP="00AF26FC">
      <w:pPr>
        <w:pStyle w:val="PL"/>
        <w:rPr>
          <w:snapToGrid w:val="0"/>
        </w:rPr>
      </w:pPr>
    </w:p>
    <w:p w14:paraId="474E88F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AE905B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88DB1E5" w14:textId="77777777" w:rsidR="00AF26FC" w:rsidRPr="00FD0425" w:rsidRDefault="00AF26FC" w:rsidP="00AF26F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CONFIRM</w:t>
      </w:r>
    </w:p>
    <w:p w14:paraId="7EEE8BA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070BAB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FB71283" w14:textId="77777777" w:rsidR="00AF26FC" w:rsidRPr="00FD0425" w:rsidRDefault="00AF26FC" w:rsidP="00AF26FC">
      <w:pPr>
        <w:pStyle w:val="PL"/>
        <w:rPr>
          <w:snapToGrid w:val="0"/>
        </w:rPr>
      </w:pPr>
    </w:p>
    <w:p w14:paraId="4D4DE8E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SNodeModificationConfirm ::= SEQUENCE {</w:t>
      </w:r>
    </w:p>
    <w:p w14:paraId="40EBEFE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SNodeModificationConfirm-IEs}},</w:t>
      </w:r>
    </w:p>
    <w:p w14:paraId="365F6DE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607E98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9577E9" w14:textId="77777777" w:rsidR="00AF26FC" w:rsidRPr="00FD0425" w:rsidRDefault="00AF26FC" w:rsidP="00AF26FC">
      <w:pPr>
        <w:pStyle w:val="PL"/>
        <w:rPr>
          <w:snapToGrid w:val="0"/>
        </w:rPr>
      </w:pPr>
    </w:p>
    <w:p w14:paraId="1926307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SNodeModificationConfirm-IEs XNAP-PROTOCOL-IES ::= {</w:t>
      </w:r>
    </w:p>
    <w:p w14:paraId="691EF53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3B2159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1F36786" w14:textId="77777777" w:rsidR="00AF26FC" w:rsidRPr="00FD0425" w:rsidRDefault="00AF26FC" w:rsidP="00AF26FC">
      <w:pPr>
        <w:pStyle w:val="PL"/>
      </w:pPr>
      <w:r w:rsidRPr="00FD0425">
        <w:tab/>
        <w:t>{ ID 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PDUSessionAdmittedModSNModConfirm</w:t>
      </w:r>
      <w:r w:rsidRPr="00FD0425">
        <w:tab/>
      </w:r>
      <w:r w:rsidRPr="00FD0425">
        <w:tab/>
        <w:t>PRESENCE optional }|</w:t>
      </w:r>
    </w:p>
    <w:p w14:paraId="31D74A76" w14:textId="77777777" w:rsidR="00AF26FC" w:rsidRPr="00FD0425" w:rsidRDefault="00AF26FC" w:rsidP="00AF26FC">
      <w:pPr>
        <w:pStyle w:val="PL"/>
      </w:pPr>
      <w:r w:rsidRPr="00FD0425">
        <w:tab/>
        <w:t>{ ID id-PDUSessionReleasedSNModConfirm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PDUSessionReleasedSNModConfirm</w:t>
      </w:r>
      <w:r w:rsidRPr="00FD0425">
        <w:tab/>
      </w:r>
      <w:r w:rsidRPr="00FD0425">
        <w:tab/>
      </w:r>
      <w:r w:rsidRPr="00FD0425">
        <w:tab/>
        <w:t>PRESENCE optional }|</w:t>
      </w:r>
    </w:p>
    <w:p w14:paraId="2B504EF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2F2E34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id-AdditionalDRBIDs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B05EA7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CFFCE1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6C92F91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D6AB6E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1F89EB4" w14:textId="77777777" w:rsidR="00AF26FC" w:rsidRPr="00FD0425" w:rsidRDefault="00AF26FC" w:rsidP="00AF26FC">
      <w:pPr>
        <w:pStyle w:val="PL"/>
        <w:rPr>
          <w:snapToGrid w:val="0"/>
        </w:rPr>
      </w:pPr>
    </w:p>
    <w:p w14:paraId="19ED3BD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t>PDUSessionAdmittedModSNModConfirm</w:t>
      </w:r>
      <w:r w:rsidRPr="00FD0425">
        <w:rPr>
          <w:snapToGrid w:val="0"/>
        </w:rPr>
        <w:t xml:space="preserve"> ::= SEQUENCE (SIZE(</w:t>
      </w:r>
      <w:r w:rsidRPr="001D0D86">
        <w:rPr>
          <w:snapToGrid w:val="0"/>
        </w:rPr>
        <w:t>1..</w:t>
      </w:r>
      <w:r w:rsidRPr="00FD0425">
        <w:rPr>
          <w:snapToGrid w:val="0"/>
        </w:rPr>
        <w:t xml:space="preserve">maxnoofPDUSessions)) OF </w:t>
      </w:r>
      <w:r w:rsidRPr="00FD0425">
        <w:t>PDUSessionAdmittedModSNModConfirm</w:t>
      </w:r>
      <w:r w:rsidRPr="00FD0425">
        <w:rPr>
          <w:snapToGrid w:val="0"/>
        </w:rPr>
        <w:t>-Item</w:t>
      </w:r>
    </w:p>
    <w:p w14:paraId="3D1DF994" w14:textId="77777777" w:rsidR="00AF26FC" w:rsidRPr="00FD0425" w:rsidRDefault="00AF26FC" w:rsidP="00AF26FC">
      <w:pPr>
        <w:pStyle w:val="PL"/>
        <w:rPr>
          <w:snapToGrid w:val="0"/>
        </w:rPr>
      </w:pPr>
    </w:p>
    <w:p w14:paraId="41FC855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t>PDUSessionAdmittedModSNModConfirm</w:t>
      </w:r>
      <w:r w:rsidRPr="00FD0425">
        <w:rPr>
          <w:snapToGrid w:val="0"/>
        </w:rPr>
        <w:t>-Item ::= SEQUENCE {</w:t>
      </w:r>
    </w:p>
    <w:p w14:paraId="0F9568D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71E436C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PDUSessionResourceModConfirmInfo-SNterminated</w:t>
      </w:r>
      <w:r w:rsidRPr="00FD0425">
        <w:rPr>
          <w:snapToGrid w:val="0"/>
        </w:rPr>
        <w:tab/>
        <w:t>OPTIONAL,</w:t>
      </w:r>
    </w:p>
    <w:p w14:paraId="5B166A5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PDUSessionResourceModConfirmInfo-MNterminated</w:t>
      </w:r>
      <w:r w:rsidRPr="00FD0425">
        <w:rPr>
          <w:snapToGrid w:val="0"/>
        </w:rPr>
        <w:tab/>
        <w:t>OPTIONAL,</w:t>
      </w:r>
    </w:p>
    <w:p w14:paraId="05FAD47E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Confirm Info – SN terminated</w:t>
      </w:r>
      <w:r w:rsidRPr="00FD0425">
        <w:rPr>
          <w:lang w:eastAsia="ja-JP"/>
        </w:rPr>
        <w:t xml:space="preserve"> IE</w:t>
      </w:r>
    </w:p>
    <w:p w14:paraId="02B6986E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Confirm Info – MN terminated</w:t>
      </w:r>
      <w:r w:rsidRPr="00FD0425">
        <w:rPr>
          <w:lang w:eastAsia="ja-JP"/>
        </w:rPr>
        <w:t xml:space="preserve"> IE is present, </w:t>
      </w:r>
    </w:p>
    <w:p w14:paraId="32025F5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8.3.4.4 apply.</w:t>
      </w:r>
    </w:p>
    <w:p w14:paraId="20109355" w14:textId="77777777" w:rsidR="00AF26FC" w:rsidRPr="00FD0425" w:rsidRDefault="00AF26FC" w:rsidP="00AF26FC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PDUSessionAdmittedModSNModConfirm</w:t>
      </w:r>
      <w:proofErr w:type="spellEnd"/>
      <w:r w:rsidRPr="00FD0425">
        <w:rPr>
          <w:snapToGrid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6F0DEA0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5199632F" w14:textId="77777777" w:rsidR="00AF26FC" w:rsidRPr="00FD0425" w:rsidRDefault="00AF26FC" w:rsidP="00AF26FC">
      <w:pPr>
        <w:pStyle w:val="PL"/>
      </w:pPr>
      <w:r w:rsidRPr="00FD0425">
        <w:t>}</w:t>
      </w:r>
    </w:p>
    <w:p w14:paraId="047EF1B9" w14:textId="77777777" w:rsidR="00AF26FC" w:rsidRPr="00FD0425" w:rsidRDefault="00AF26FC" w:rsidP="00AF26FC">
      <w:pPr>
        <w:pStyle w:val="PL"/>
      </w:pPr>
    </w:p>
    <w:p w14:paraId="150BEC0C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t>PDUSessionAdmittedModSNModConfirm</w:t>
      </w:r>
      <w:r w:rsidRPr="00FD0425">
        <w:rPr>
          <w:snapToGrid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56B57CA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213822E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175CF1D" w14:textId="77777777" w:rsidR="00AF26FC" w:rsidRPr="00FD0425" w:rsidRDefault="00AF26FC" w:rsidP="00AF26FC">
      <w:pPr>
        <w:pStyle w:val="PL"/>
        <w:rPr>
          <w:snapToGrid w:val="0"/>
        </w:rPr>
      </w:pPr>
    </w:p>
    <w:p w14:paraId="5F97726A" w14:textId="77777777" w:rsidR="00AF26FC" w:rsidRPr="00FD0425" w:rsidRDefault="00AF26FC" w:rsidP="00AF26FC">
      <w:pPr>
        <w:pStyle w:val="PL"/>
        <w:rPr>
          <w:snapToGrid w:val="0"/>
        </w:rPr>
      </w:pPr>
    </w:p>
    <w:p w14:paraId="500D260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t>PDUSessionReleasedSNModConfirm</w:t>
      </w:r>
      <w:r w:rsidRPr="00FD0425">
        <w:rPr>
          <w:snapToGrid w:val="0"/>
        </w:rPr>
        <w:t xml:space="preserve"> ::= SEQUENCE {</w:t>
      </w:r>
    </w:p>
    <w:p w14:paraId="2379768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PDUSession-List-withDataForwardingFromTarget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5C4B63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68E4286" w14:textId="77777777" w:rsidR="00AF26FC" w:rsidRPr="00FD0425" w:rsidRDefault="00AF26FC" w:rsidP="00AF26FC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PDUSessionAdmittedToBeReleasedSNModConfirm</w:t>
      </w:r>
      <w:r w:rsidRPr="00FD0425"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A9B0EE1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2996C5C6" w14:textId="77777777" w:rsidR="00AF26FC" w:rsidRPr="00FD0425" w:rsidRDefault="00AF26FC" w:rsidP="00AF26FC">
      <w:pPr>
        <w:pStyle w:val="PL"/>
      </w:pPr>
      <w:r w:rsidRPr="00FD0425">
        <w:t>}</w:t>
      </w:r>
    </w:p>
    <w:p w14:paraId="182E1679" w14:textId="77777777" w:rsidR="00AF26FC" w:rsidRPr="00FD0425" w:rsidRDefault="00AF26FC" w:rsidP="00AF26FC">
      <w:pPr>
        <w:pStyle w:val="PL"/>
      </w:pPr>
    </w:p>
    <w:p w14:paraId="3B20D5C2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PDUSessionAdmittedToBeReleasedSNModConfirm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5B536FC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40B54A3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1BACB0F" w14:textId="77777777" w:rsidR="00AF26FC" w:rsidRPr="00FD0425" w:rsidRDefault="00AF26FC" w:rsidP="00AF26FC">
      <w:pPr>
        <w:pStyle w:val="PL"/>
        <w:rPr>
          <w:snapToGrid w:val="0"/>
        </w:rPr>
      </w:pPr>
    </w:p>
    <w:p w14:paraId="760CA9C1" w14:textId="77777777" w:rsidR="00AF26FC" w:rsidRPr="00FD0425" w:rsidRDefault="00AF26FC" w:rsidP="00AF26FC">
      <w:pPr>
        <w:pStyle w:val="PL"/>
        <w:rPr>
          <w:snapToGrid w:val="0"/>
        </w:rPr>
      </w:pPr>
    </w:p>
    <w:p w14:paraId="5ED950D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20039E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DB92F6C" w14:textId="77777777" w:rsidR="00AF26FC" w:rsidRPr="00FD0425" w:rsidRDefault="00AF26FC" w:rsidP="00AF26F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REFUSE</w:t>
      </w:r>
    </w:p>
    <w:p w14:paraId="745D356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6D66AF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AD14DC8" w14:textId="77777777" w:rsidR="00AF26FC" w:rsidRPr="00FD0425" w:rsidRDefault="00AF26FC" w:rsidP="00AF26FC">
      <w:pPr>
        <w:pStyle w:val="PL"/>
        <w:rPr>
          <w:snapToGrid w:val="0"/>
        </w:rPr>
      </w:pPr>
    </w:p>
    <w:p w14:paraId="2AA1CE4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SNodeModificationRefuse ::= SEQUENCE {</w:t>
      </w:r>
    </w:p>
    <w:p w14:paraId="1C72F40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SNodeModificationRefuse-IEs}},</w:t>
      </w:r>
    </w:p>
    <w:p w14:paraId="0108648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06049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EAAB0A" w14:textId="77777777" w:rsidR="00AF26FC" w:rsidRPr="00FD0425" w:rsidRDefault="00AF26FC" w:rsidP="00AF26FC">
      <w:pPr>
        <w:pStyle w:val="PL"/>
        <w:rPr>
          <w:snapToGrid w:val="0"/>
        </w:rPr>
      </w:pPr>
    </w:p>
    <w:p w14:paraId="2CB0549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SNodeModificationRefuse-IEs XNAP-PROTOCOL-IES ::= {</w:t>
      </w:r>
    </w:p>
    <w:p w14:paraId="03A9A99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EDB574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FAF0CD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98C5EB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91B28D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1FA921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4C2D85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1F1671A" w14:textId="77777777" w:rsidR="00AF26FC" w:rsidRPr="00FD0425" w:rsidRDefault="00AF26FC" w:rsidP="00AF26FC">
      <w:pPr>
        <w:pStyle w:val="PL"/>
        <w:rPr>
          <w:snapToGrid w:val="0"/>
        </w:rPr>
      </w:pPr>
    </w:p>
    <w:p w14:paraId="050D3BD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7BCA5E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B366F9B" w14:textId="77777777" w:rsidR="00AF26FC" w:rsidRPr="00FD0425" w:rsidRDefault="00AF26FC" w:rsidP="00AF26F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REQUEST</w:t>
      </w:r>
    </w:p>
    <w:p w14:paraId="0264667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0BC0FA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B0DEB3" w14:textId="77777777" w:rsidR="00AF26FC" w:rsidRPr="00FD0425" w:rsidRDefault="00AF26FC" w:rsidP="00AF26FC">
      <w:pPr>
        <w:pStyle w:val="PL"/>
        <w:rPr>
          <w:snapToGrid w:val="0"/>
        </w:rPr>
      </w:pPr>
    </w:p>
    <w:p w14:paraId="015C348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SNodeReleaseRequest ::= SEQUENCE {</w:t>
      </w:r>
    </w:p>
    <w:p w14:paraId="4957B4B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SNodeReleaseRequest-IEs}},</w:t>
      </w:r>
    </w:p>
    <w:p w14:paraId="44BBFD7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AF7734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0E5BB7" w14:textId="77777777" w:rsidR="00AF26FC" w:rsidRPr="00FD0425" w:rsidRDefault="00AF26FC" w:rsidP="00AF26FC">
      <w:pPr>
        <w:pStyle w:val="PL"/>
        <w:rPr>
          <w:snapToGrid w:val="0"/>
        </w:rPr>
      </w:pPr>
    </w:p>
    <w:p w14:paraId="7BE124C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SNodeReleaseRequest-IEs XNAP-PROTOCOL-IES ::= {</w:t>
      </w:r>
    </w:p>
    <w:p w14:paraId="074C504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5B0223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11C4AF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57533D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C534D0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CRITICALITY ignore</w:t>
      </w:r>
      <w:r w:rsidRPr="00FD0425">
        <w:tab/>
      </w:r>
      <w:r w:rsidRPr="00FD0425">
        <w:tab/>
        <w:t>TYPE 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72BDB6D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31B442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id-DRBs-transferred-to-MN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78121F9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A52260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8A2D2A" w14:textId="77777777" w:rsidR="00AF26FC" w:rsidRPr="00FD0425" w:rsidRDefault="00AF26FC" w:rsidP="00AF26FC">
      <w:pPr>
        <w:pStyle w:val="PL"/>
        <w:rPr>
          <w:snapToGrid w:val="0"/>
        </w:rPr>
      </w:pPr>
    </w:p>
    <w:p w14:paraId="0BF394C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AA04FB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31F181E" w14:textId="77777777" w:rsidR="00AF26FC" w:rsidRPr="00FD0425" w:rsidRDefault="00AF26FC" w:rsidP="00AF26F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REQUEST ACKNOWLEDGE</w:t>
      </w:r>
    </w:p>
    <w:p w14:paraId="2AECFB4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071D95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AAAED8B" w14:textId="77777777" w:rsidR="00AF26FC" w:rsidRPr="00FD0425" w:rsidRDefault="00AF26FC" w:rsidP="00AF26FC">
      <w:pPr>
        <w:pStyle w:val="PL"/>
        <w:rPr>
          <w:snapToGrid w:val="0"/>
        </w:rPr>
      </w:pPr>
    </w:p>
    <w:p w14:paraId="5A679D4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SNodeReleaseRequestAcknowledge ::= SEQUENCE {</w:t>
      </w:r>
    </w:p>
    <w:p w14:paraId="540A687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SNodeReleaseRequestAcknowledge-IEs}},</w:t>
      </w:r>
    </w:p>
    <w:p w14:paraId="2E5680B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7958E8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F89AFE7" w14:textId="77777777" w:rsidR="00AF26FC" w:rsidRPr="00FD0425" w:rsidRDefault="00AF26FC" w:rsidP="00AF26FC">
      <w:pPr>
        <w:pStyle w:val="PL"/>
        <w:rPr>
          <w:snapToGrid w:val="0"/>
        </w:rPr>
      </w:pPr>
    </w:p>
    <w:p w14:paraId="702E091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SNodeReleaseRequestAcknowledge-IEs XNAP-PROTOCOL-IES ::= {</w:t>
      </w:r>
    </w:p>
    <w:p w14:paraId="312048F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E9D1F9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CD21CE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PDUSessionToBeReleasedList-RelReqAck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}|</w:t>
      </w:r>
    </w:p>
    <w:p w14:paraId="13ACA2F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60F4A2A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41131C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B01103" w14:textId="77777777" w:rsidR="00AF26FC" w:rsidRPr="00FD0425" w:rsidRDefault="00AF26FC" w:rsidP="00AF26FC">
      <w:pPr>
        <w:pStyle w:val="PL"/>
        <w:rPr>
          <w:snapToGrid w:val="0"/>
        </w:rPr>
      </w:pPr>
    </w:p>
    <w:p w14:paraId="778978E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PDUSessionToBeReleasedList-RelReqAck ::= SEQUENCE {</w:t>
      </w:r>
    </w:p>
    <w:p w14:paraId="6FEF32F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pduSessionsToBeReleasedList-SNterminated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682344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{PDUSessionToBeReleasedList-RelReqAck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0C1C2A7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F96B4B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9F5F8B" w14:textId="77777777" w:rsidR="00AF26FC" w:rsidRPr="00FD0425" w:rsidRDefault="00AF26FC" w:rsidP="00AF26FC">
      <w:pPr>
        <w:pStyle w:val="PL"/>
        <w:rPr>
          <w:snapToGrid w:val="0"/>
        </w:rPr>
      </w:pPr>
    </w:p>
    <w:p w14:paraId="54211E8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PDUSessionToBeReleasedList-RelReqAck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159D026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370F4D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F6DBF62" w14:textId="77777777" w:rsidR="00AF26FC" w:rsidRPr="00FD0425" w:rsidRDefault="00AF26FC" w:rsidP="00AF26FC">
      <w:pPr>
        <w:pStyle w:val="PL"/>
        <w:rPr>
          <w:snapToGrid w:val="0"/>
        </w:rPr>
      </w:pPr>
    </w:p>
    <w:p w14:paraId="1054064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282301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77C52E0" w14:textId="77777777" w:rsidR="00AF26FC" w:rsidRPr="00FD0425" w:rsidRDefault="00AF26FC" w:rsidP="00AF26F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REJECT</w:t>
      </w:r>
    </w:p>
    <w:p w14:paraId="578437C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65C234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7C178A4" w14:textId="77777777" w:rsidR="00AF26FC" w:rsidRPr="00FD0425" w:rsidRDefault="00AF26FC" w:rsidP="00AF26FC">
      <w:pPr>
        <w:pStyle w:val="PL"/>
        <w:rPr>
          <w:snapToGrid w:val="0"/>
        </w:rPr>
      </w:pPr>
    </w:p>
    <w:p w14:paraId="743DE10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SNodeReleaseReject ::= SEQUENCE {</w:t>
      </w:r>
    </w:p>
    <w:p w14:paraId="04EDAA6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SNodeReleaseReject-IEs}},</w:t>
      </w:r>
    </w:p>
    <w:p w14:paraId="2CAEC60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7EFAC2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ABEAB8" w14:textId="77777777" w:rsidR="00AF26FC" w:rsidRPr="00FD0425" w:rsidRDefault="00AF26FC" w:rsidP="00AF26FC">
      <w:pPr>
        <w:pStyle w:val="PL"/>
        <w:rPr>
          <w:snapToGrid w:val="0"/>
        </w:rPr>
      </w:pPr>
    </w:p>
    <w:p w14:paraId="6E58888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SNodeReleaseReject-IEs XNAP-PROTOCOL-IES ::= {</w:t>
      </w:r>
    </w:p>
    <w:p w14:paraId="557AB4A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F705BA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47812D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D77BCC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5916C0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6E9B3D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A5FA07" w14:textId="77777777" w:rsidR="00AF26FC" w:rsidRPr="00FD0425" w:rsidRDefault="00AF26FC" w:rsidP="00AF26FC">
      <w:pPr>
        <w:pStyle w:val="PL"/>
        <w:rPr>
          <w:snapToGrid w:val="0"/>
        </w:rPr>
      </w:pPr>
    </w:p>
    <w:p w14:paraId="7075C91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1B05C9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5DCA942" w14:textId="77777777" w:rsidR="00AF26FC" w:rsidRPr="00FD0425" w:rsidRDefault="00AF26FC" w:rsidP="00AF26F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REQUIRED</w:t>
      </w:r>
    </w:p>
    <w:p w14:paraId="4D55F67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</w:t>
      </w:r>
    </w:p>
    <w:p w14:paraId="75DCCA2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4450B3" w14:textId="77777777" w:rsidR="00AF26FC" w:rsidRPr="00FD0425" w:rsidRDefault="00AF26FC" w:rsidP="00AF26FC">
      <w:pPr>
        <w:pStyle w:val="PL"/>
        <w:rPr>
          <w:snapToGrid w:val="0"/>
        </w:rPr>
      </w:pPr>
    </w:p>
    <w:p w14:paraId="01D8B9B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SNodeReleaseRequired ::= SEQUENCE {</w:t>
      </w:r>
    </w:p>
    <w:p w14:paraId="7259A7C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SNodeReleaseRequired-IEs}},</w:t>
      </w:r>
    </w:p>
    <w:p w14:paraId="74855DC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B6B4A6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E12F4D1" w14:textId="77777777" w:rsidR="00AF26FC" w:rsidRPr="00FD0425" w:rsidRDefault="00AF26FC" w:rsidP="00AF26FC">
      <w:pPr>
        <w:pStyle w:val="PL"/>
        <w:rPr>
          <w:snapToGrid w:val="0"/>
        </w:rPr>
      </w:pPr>
    </w:p>
    <w:p w14:paraId="5846B8C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SNodeReleaseRequired-IEs XNAP-PROTOCOL-IES ::= {</w:t>
      </w:r>
    </w:p>
    <w:p w14:paraId="2C2AEB9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59C655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BE83C2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759836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014012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A7E230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41334F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FE3A4A5" w14:textId="77777777" w:rsidR="00AF26FC" w:rsidRPr="00FD0425" w:rsidRDefault="00AF26FC" w:rsidP="00AF26FC">
      <w:pPr>
        <w:pStyle w:val="PL"/>
        <w:rPr>
          <w:snapToGrid w:val="0"/>
        </w:rPr>
      </w:pPr>
    </w:p>
    <w:p w14:paraId="3B3041A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PDUSessionToBeReleasedList-RelRqd ::= SEQUENCE {</w:t>
      </w:r>
    </w:p>
    <w:p w14:paraId="4552A8B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pduSessionsToBeReleasedList-SNterminated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F1F253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{PDUSessionToBeReleasedList-RelRqd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38E2587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687F4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E7D3E1" w14:textId="77777777" w:rsidR="00AF26FC" w:rsidRPr="00FD0425" w:rsidRDefault="00AF26FC" w:rsidP="00AF26FC">
      <w:pPr>
        <w:pStyle w:val="PL"/>
        <w:rPr>
          <w:snapToGrid w:val="0"/>
        </w:rPr>
      </w:pPr>
    </w:p>
    <w:p w14:paraId="7DB8601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PDUSessionToBeReleasedList-RelRqd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254A334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A9E398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11F139" w14:textId="77777777" w:rsidR="00AF26FC" w:rsidRPr="00FD0425" w:rsidRDefault="00AF26FC" w:rsidP="00AF26FC">
      <w:pPr>
        <w:pStyle w:val="PL"/>
        <w:rPr>
          <w:snapToGrid w:val="0"/>
        </w:rPr>
      </w:pPr>
    </w:p>
    <w:p w14:paraId="325FD0E1" w14:textId="77777777" w:rsidR="00AF26FC" w:rsidRPr="00FD0425" w:rsidRDefault="00AF26FC" w:rsidP="00AF26FC">
      <w:pPr>
        <w:pStyle w:val="PL"/>
        <w:rPr>
          <w:snapToGrid w:val="0"/>
        </w:rPr>
      </w:pPr>
    </w:p>
    <w:p w14:paraId="20DD11E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C05377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F2DBAEE" w14:textId="77777777" w:rsidR="00AF26FC" w:rsidRPr="00FD0425" w:rsidRDefault="00AF26FC" w:rsidP="00AF26F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CONFIRM</w:t>
      </w:r>
    </w:p>
    <w:p w14:paraId="2869091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08F706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9D81B92" w14:textId="77777777" w:rsidR="00AF26FC" w:rsidRPr="00FD0425" w:rsidRDefault="00AF26FC" w:rsidP="00AF26FC">
      <w:pPr>
        <w:pStyle w:val="PL"/>
        <w:rPr>
          <w:snapToGrid w:val="0"/>
        </w:rPr>
      </w:pPr>
    </w:p>
    <w:p w14:paraId="72A6AF6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SNodeReleaseConfirm ::= SEQUENCE {</w:t>
      </w:r>
    </w:p>
    <w:p w14:paraId="7FA46D9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SNodeReleaseConfirm-IEs}},</w:t>
      </w:r>
    </w:p>
    <w:p w14:paraId="620E26D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3F48A8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7732C04" w14:textId="77777777" w:rsidR="00AF26FC" w:rsidRPr="00FD0425" w:rsidRDefault="00AF26FC" w:rsidP="00AF26FC">
      <w:pPr>
        <w:pStyle w:val="PL"/>
        <w:rPr>
          <w:snapToGrid w:val="0"/>
        </w:rPr>
      </w:pPr>
    </w:p>
    <w:p w14:paraId="486C808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SNodeReleaseConfirm-IEs XNAP-PROTOCOL-IES ::= {</w:t>
      </w:r>
    </w:p>
    <w:p w14:paraId="058B842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45A709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C9F0EB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D03D6C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47542DE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3727A1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9C2CFDF" w14:textId="77777777" w:rsidR="00AF26FC" w:rsidRPr="00FD0425" w:rsidRDefault="00AF26FC" w:rsidP="00AF26FC">
      <w:pPr>
        <w:pStyle w:val="PL"/>
        <w:rPr>
          <w:snapToGrid w:val="0"/>
        </w:rPr>
      </w:pPr>
    </w:p>
    <w:p w14:paraId="21AD801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PDUSessionReleasedList-RelConf ::= SEQUENCE {</w:t>
      </w:r>
    </w:p>
    <w:p w14:paraId="1817E9A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pduSessionsReleasedList-SNterminated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PDUSession-List-withDataForwardingFromTarget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86B190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{PDUSessionReleasedList-RelConf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6FAB592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B88684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14C19B" w14:textId="77777777" w:rsidR="00AF26FC" w:rsidRPr="00FD0425" w:rsidRDefault="00AF26FC" w:rsidP="00AF26FC">
      <w:pPr>
        <w:pStyle w:val="PL"/>
        <w:rPr>
          <w:snapToGrid w:val="0"/>
        </w:rPr>
      </w:pPr>
    </w:p>
    <w:p w14:paraId="46544D6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PDUSessionReleasedList-RelConf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2B29FFB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544227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1EBFDCA" w14:textId="77777777" w:rsidR="00AF26FC" w:rsidRPr="00FD0425" w:rsidRDefault="00AF26FC" w:rsidP="00AF26FC">
      <w:pPr>
        <w:pStyle w:val="PL"/>
        <w:rPr>
          <w:snapToGrid w:val="0"/>
        </w:rPr>
      </w:pPr>
    </w:p>
    <w:p w14:paraId="7573E2D4" w14:textId="77777777" w:rsidR="00AF26FC" w:rsidRPr="00FD0425" w:rsidRDefault="00AF26FC" w:rsidP="00AF26FC">
      <w:pPr>
        <w:pStyle w:val="PL"/>
        <w:rPr>
          <w:snapToGrid w:val="0"/>
        </w:rPr>
      </w:pPr>
    </w:p>
    <w:p w14:paraId="79D1E4E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447AF4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D1B777A" w14:textId="77777777" w:rsidR="00AF26FC" w:rsidRPr="00FD0425" w:rsidRDefault="00AF26FC" w:rsidP="00AF26F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COUNTER CHECK REQUEST</w:t>
      </w:r>
    </w:p>
    <w:p w14:paraId="31C370D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1CDBD8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CEDC04F" w14:textId="77777777" w:rsidR="00AF26FC" w:rsidRPr="00FD0425" w:rsidRDefault="00AF26FC" w:rsidP="00AF26FC">
      <w:pPr>
        <w:pStyle w:val="PL"/>
        <w:rPr>
          <w:snapToGrid w:val="0"/>
        </w:rPr>
      </w:pPr>
    </w:p>
    <w:p w14:paraId="07F77AB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SNodeCounterCheckRequest ::= SEQUENCE {</w:t>
      </w:r>
    </w:p>
    <w:p w14:paraId="3C2C1E3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SNodeCounterCheckRequest-IEs}},</w:t>
      </w:r>
    </w:p>
    <w:p w14:paraId="03900C5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36D9D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511F8B" w14:textId="77777777" w:rsidR="00AF26FC" w:rsidRPr="00FD0425" w:rsidRDefault="00AF26FC" w:rsidP="00AF26FC">
      <w:pPr>
        <w:pStyle w:val="PL"/>
        <w:rPr>
          <w:snapToGrid w:val="0"/>
        </w:rPr>
      </w:pPr>
    </w:p>
    <w:p w14:paraId="7234080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SNodeCounterCheckRequest-IEs XNAP-PROTOCOL-IES ::= {</w:t>
      </w:r>
    </w:p>
    <w:p w14:paraId="51253AE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C509C1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B80C35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BearersSubjectToCounterCheck-List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75D3E30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B8B93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A645A1" w14:textId="77777777" w:rsidR="00AF26FC" w:rsidRPr="00FD0425" w:rsidRDefault="00AF26FC" w:rsidP="00AF26FC">
      <w:pPr>
        <w:pStyle w:val="PL"/>
        <w:rPr>
          <w:snapToGrid w:val="0"/>
        </w:rPr>
      </w:pPr>
    </w:p>
    <w:p w14:paraId="46C9F26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BearersSubjectToCounterCheck-List ::= SEQUENCE (SIZE(1..maxnoofDRBs)) OF BearersSubjectToCounterCheck-Item</w:t>
      </w:r>
    </w:p>
    <w:p w14:paraId="4C643241" w14:textId="77777777" w:rsidR="00AF26FC" w:rsidRPr="00FD0425" w:rsidRDefault="00AF26FC" w:rsidP="00AF26FC">
      <w:pPr>
        <w:pStyle w:val="PL"/>
        <w:rPr>
          <w:snapToGrid w:val="0"/>
        </w:rPr>
      </w:pPr>
    </w:p>
    <w:p w14:paraId="3AE8B83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BearersSubjectToCounterCheck-Item ::= SEQUENCE {</w:t>
      </w:r>
    </w:p>
    <w:p w14:paraId="0CF0C0B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drb-ID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DRB-ID,</w:t>
      </w:r>
    </w:p>
    <w:p w14:paraId="0B1E346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ul-count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lang w:eastAsia="ja-JP"/>
        </w:rPr>
        <w:t>INTEGER (0..</w:t>
      </w:r>
      <w:r w:rsidRPr="00FD0425">
        <w:rPr>
          <w:lang w:eastAsia="zh-CN"/>
        </w:rPr>
        <w:t xml:space="preserve"> 4294967295</w:t>
      </w:r>
      <w:r w:rsidRPr="00FD0425">
        <w:rPr>
          <w:lang w:eastAsia="ja-JP"/>
        </w:rPr>
        <w:t>),</w:t>
      </w:r>
    </w:p>
    <w:p w14:paraId="20CD19ED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rPr>
          <w:snapToGrid w:val="0"/>
        </w:rPr>
        <w:tab/>
        <w:t>dl-count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lang w:eastAsia="ja-JP"/>
        </w:rPr>
        <w:t>INTEGER (0..</w:t>
      </w:r>
      <w:r w:rsidRPr="00FD0425">
        <w:rPr>
          <w:lang w:eastAsia="zh-CN"/>
        </w:rPr>
        <w:t xml:space="preserve"> 4294967295</w:t>
      </w:r>
      <w:r w:rsidRPr="00FD0425">
        <w:rPr>
          <w:lang w:eastAsia="ja-JP"/>
        </w:rPr>
        <w:t>),</w:t>
      </w:r>
    </w:p>
    <w:p w14:paraId="7768700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{BearersSubjectToCounterCheck-Item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7C9E17E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07D9A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35A253" w14:textId="77777777" w:rsidR="00AF26FC" w:rsidRPr="00FD0425" w:rsidRDefault="00AF26FC" w:rsidP="00AF26FC">
      <w:pPr>
        <w:pStyle w:val="PL"/>
        <w:rPr>
          <w:snapToGrid w:val="0"/>
        </w:rPr>
      </w:pPr>
    </w:p>
    <w:p w14:paraId="64A12F0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BearersSubjectToCounterCheck-Item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169525F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2DD233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89D6D5F" w14:textId="77777777" w:rsidR="00AF26FC" w:rsidRPr="00FD0425" w:rsidRDefault="00AF26FC" w:rsidP="00AF26FC">
      <w:pPr>
        <w:pStyle w:val="PL"/>
        <w:rPr>
          <w:snapToGrid w:val="0"/>
        </w:rPr>
      </w:pPr>
    </w:p>
    <w:p w14:paraId="3A798E62" w14:textId="77777777" w:rsidR="00AF26FC" w:rsidRPr="00FD0425" w:rsidRDefault="00AF26FC" w:rsidP="00AF26FC">
      <w:pPr>
        <w:pStyle w:val="PL"/>
        <w:rPr>
          <w:snapToGrid w:val="0"/>
        </w:rPr>
      </w:pPr>
    </w:p>
    <w:p w14:paraId="64581A4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2F4ACA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F901F25" w14:textId="77777777" w:rsidR="00AF26FC" w:rsidRPr="00FD0425" w:rsidRDefault="00AF26FC" w:rsidP="00AF26F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REQUIRED</w:t>
      </w:r>
    </w:p>
    <w:p w14:paraId="770782D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632647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646043A" w14:textId="77777777" w:rsidR="00AF26FC" w:rsidRPr="00FD0425" w:rsidRDefault="00AF26FC" w:rsidP="00AF26FC">
      <w:pPr>
        <w:pStyle w:val="PL"/>
        <w:rPr>
          <w:snapToGrid w:val="0"/>
        </w:rPr>
      </w:pPr>
    </w:p>
    <w:p w14:paraId="471CDF7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 xml:space="preserve"> ::= SEQUENCE {</w:t>
      </w:r>
    </w:p>
    <w:p w14:paraId="39B4B8A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>-IEs}},</w:t>
      </w:r>
    </w:p>
    <w:p w14:paraId="651BFCB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DBBA8F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34ED2F2" w14:textId="77777777" w:rsidR="00AF26FC" w:rsidRPr="00FD0425" w:rsidRDefault="00AF26FC" w:rsidP="00AF26FC">
      <w:pPr>
        <w:pStyle w:val="PL"/>
        <w:rPr>
          <w:snapToGrid w:val="0"/>
        </w:rPr>
      </w:pPr>
    </w:p>
    <w:p w14:paraId="21FF4A1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>-IEs XNAP-PROTOCOL-IES ::= {</w:t>
      </w:r>
    </w:p>
    <w:p w14:paraId="59C9DBF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009B3B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F3FFA1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id-target-S-NG-RANnodeID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469842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EFF3FC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13F9CC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106F2BB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3ED74C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A6F4CE" w14:textId="77777777" w:rsidR="00AF26FC" w:rsidRPr="00FD0425" w:rsidRDefault="00AF26FC" w:rsidP="00AF26FC">
      <w:pPr>
        <w:pStyle w:val="PL"/>
        <w:rPr>
          <w:snapToGrid w:val="0"/>
        </w:rPr>
      </w:pPr>
    </w:p>
    <w:p w14:paraId="7B0A40E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PDUSession-SNChangeRequired-List ::= SEQUENCE (SIZE(1..maxnoofPDUSessions)) OF PDUSession-SNChangeRequired-Item</w:t>
      </w:r>
    </w:p>
    <w:p w14:paraId="5367BA80" w14:textId="77777777" w:rsidR="00AF26FC" w:rsidRPr="00FD0425" w:rsidRDefault="00AF26FC" w:rsidP="00AF26FC">
      <w:pPr>
        <w:pStyle w:val="PL"/>
        <w:rPr>
          <w:snapToGrid w:val="0"/>
        </w:rPr>
      </w:pPr>
    </w:p>
    <w:p w14:paraId="4D6A945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PDUSession-SNChangeRequired-Item ::= SEQUENCE {</w:t>
      </w:r>
    </w:p>
    <w:p w14:paraId="0CC9D7A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661DEE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PDUSessionResourceChangeRequiredInfo-SNterminated</w:t>
      </w:r>
      <w:r w:rsidRPr="00FD0425">
        <w:rPr>
          <w:snapToGrid w:val="0"/>
        </w:rPr>
        <w:tab/>
        <w:t>OPTIONAL,</w:t>
      </w:r>
    </w:p>
    <w:p w14:paraId="63B2271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PDUSessionResourceChangeRequiredInfo-MNterminated</w:t>
      </w:r>
      <w:r w:rsidRPr="00FD0425">
        <w:rPr>
          <w:snapToGrid w:val="0"/>
        </w:rPr>
        <w:tab/>
        <w:t>OPTIONAL,</w:t>
      </w:r>
    </w:p>
    <w:p w14:paraId="44920335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Required Info – SN terminated</w:t>
      </w:r>
      <w:r w:rsidRPr="00FD0425">
        <w:rPr>
          <w:lang w:eastAsia="ja-JP"/>
        </w:rPr>
        <w:t xml:space="preserve"> IE is not present, </w:t>
      </w:r>
    </w:p>
    <w:p w14:paraId="3091D30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8.3.5.4 apply.</w:t>
      </w:r>
    </w:p>
    <w:p w14:paraId="6559BE62" w14:textId="77777777" w:rsidR="00AF26FC" w:rsidRPr="00FD0425" w:rsidRDefault="00AF26FC" w:rsidP="00AF26FC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</w:t>
      </w:r>
      <w:proofErr w:type="spellEnd"/>
      <w:r w:rsidRPr="00FD0425">
        <w:rPr>
          <w:snapToGrid w:val="0"/>
        </w:rPr>
        <w:t>-SNChangeRequired-Item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EE9A5B2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24866D51" w14:textId="77777777" w:rsidR="00AF26FC" w:rsidRPr="00FD0425" w:rsidRDefault="00AF26FC" w:rsidP="00AF26FC">
      <w:pPr>
        <w:pStyle w:val="PL"/>
      </w:pPr>
      <w:r w:rsidRPr="00FD0425">
        <w:t>}</w:t>
      </w:r>
    </w:p>
    <w:p w14:paraId="541C731F" w14:textId="77777777" w:rsidR="00AF26FC" w:rsidRPr="00FD0425" w:rsidRDefault="00AF26FC" w:rsidP="00AF26FC">
      <w:pPr>
        <w:pStyle w:val="PL"/>
      </w:pPr>
    </w:p>
    <w:p w14:paraId="62795D07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PDUSession-SNChangeRequired-Item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4F2BD8B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F5E5BD5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1F5C827" w14:textId="77777777" w:rsidR="00AF26FC" w:rsidRPr="00FD0425" w:rsidRDefault="00AF26FC" w:rsidP="00AF26FC">
      <w:pPr>
        <w:pStyle w:val="PL"/>
      </w:pPr>
    </w:p>
    <w:p w14:paraId="7D0C6ED5" w14:textId="77777777" w:rsidR="00AF26FC" w:rsidRPr="00FD0425" w:rsidRDefault="00AF26FC" w:rsidP="00AF26FC">
      <w:pPr>
        <w:pStyle w:val="PL"/>
        <w:rPr>
          <w:snapToGrid w:val="0"/>
        </w:rPr>
      </w:pPr>
    </w:p>
    <w:p w14:paraId="6104EC8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4F28FF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</w:t>
      </w:r>
    </w:p>
    <w:p w14:paraId="388AEFC5" w14:textId="77777777" w:rsidR="00AF26FC" w:rsidRPr="00FD0425" w:rsidRDefault="00AF26FC" w:rsidP="00AF26F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CONFIRM</w:t>
      </w:r>
    </w:p>
    <w:p w14:paraId="451D330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C3A906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DC337A8" w14:textId="77777777" w:rsidR="00AF26FC" w:rsidRPr="00FD0425" w:rsidRDefault="00AF26FC" w:rsidP="00AF26FC">
      <w:pPr>
        <w:pStyle w:val="PL"/>
        <w:rPr>
          <w:snapToGrid w:val="0"/>
        </w:rPr>
      </w:pPr>
    </w:p>
    <w:p w14:paraId="053AF94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 xml:space="preserve"> ::= SEQUENCE {</w:t>
      </w:r>
    </w:p>
    <w:p w14:paraId="4279088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>-IEs}},</w:t>
      </w:r>
    </w:p>
    <w:p w14:paraId="384A168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4F75A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60CF53" w14:textId="77777777" w:rsidR="00AF26FC" w:rsidRPr="00FD0425" w:rsidRDefault="00AF26FC" w:rsidP="00AF26FC">
      <w:pPr>
        <w:pStyle w:val="PL"/>
        <w:rPr>
          <w:snapToGrid w:val="0"/>
        </w:rPr>
      </w:pPr>
    </w:p>
    <w:p w14:paraId="68FE663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>-IEs XNAP-PROTOCOL-IES ::= {</w:t>
      </w:r>
    </w:p>
    <w:p w14:paraId="02A4154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BD0778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786DEE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C22E2F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716A18C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E44D46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95F62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PDUSession-SNChangeConfirm-List ::= SEQUENCE (SIZE(1..maxnoofPDUSessions)) OF PDUSession-SNChangeConfirm-Item</w:t>
      </w:r>
    </w:p>
    <w:p w14:paraId="7110CB25" w14:textId="77777777" w:rsidR="00AF26FC" w:rsidRPr="00FD0425" w:rsidRDefault="00AF26FC" w:rsidP="00AF26FC">
      <w:pPr>
        <w:pStyle w:val="PL"/>
        <w:rPr>
          <w:snapToGrid w:val="0"/>
        </w:rPr>
      </w:pPr>
    </w:p>
    <w:p w14:paraId="2C4E454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PDUSession-SNChangeConfirm-Item ::= SEQUENCE {</w:t>
      </w:r>
    </w:p>
    <w:p w14:paraId="51C3828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5473BD4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PDUSessionResourceChangeConfirmInfo-SNterminated</w:t>
      </w:r>
      <w:r w:rsidRPr="00FD0425">
        <w:rPr>
          <w:snapToGrid w:val="0"/>
        </w:rPr>
        <w:tab/>
        <w:t>OPTIONAL,</w:t>
      </w:r>
    </w:p>
    <w:p w14:paraId="7730274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PDUSessionResourceChangeConfirmInfo-MNterminated</w:t>
      </w:r>
      <w:r w:rsidRPr="00FD0425">
        <w:rPr>
          <w:snapToGrid w:val="0"/>
        </w:rPr>
        <w:tab/>
        <w:t>OPTIONAL,</w:t>
      </w:r>
    </w:p>
    <w:p w14:paraId="0D5F9F45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Confirm Info – SN terminated</w:t>
      </w:r>
      <w:r w:rsidRPr="00FD0425">
        <w:rPr>
          <w:lang w:eastAsia="ja-JP"/>
        </w:rPr>
        <w:t xml:space="preserve"> IE is not present, </w:t>
      </w:r>
    </w:p>
    <w:p w14:paraId="286DD0D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8.3.5.4 apply.</w:t>
      </w:r>
    </w:p>
    <w:p w14:paraId="17F1997B" w14:textId="77777777" w:rsidR="00AF26FC" w:rsidRPr="00FD0425" w:rsidRDefault="00AF26FC" w:rsidP="00AF26FC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</w:t>
      </w:r>
      <w:proofErr w:type="spellEnd"/>
      <w:r w:rsidRPr="00FD0425">
        <w:rPr>
          <w:snapToGrid w:val="0"/>
        </w:rPr>
        <w:t>-SNChangeConfirm-Item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A99C134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6795A03C" w14:textId="77777777" w:rsidR="00AF26FC" w:rsidRPr="00FD0425" w:rsidRDefault="00AF26FC" w:rsidP="00AF26FC">
      <w:pPr>
        <w:pStyle w:val="PL"/>
      </w:pPr>
      <w:r w:rsidRPr="00FD0425">
        <w:t>}</w:t>
      </w:r>
    </w:p>
    <w:p w14:paraId="72310E69" w14:textId="77777777" w:rsidR="00AF26FC" w:rsidRPr="00FD0425" w:rsidRDefault="00AF26FC" w:rsidP="00AF26FC">
      <w:pPr>
        <w:pStyle w:val="PL"/>
      </w:pPr>
    </w:p>
    <w:p w14:paraId="5F02D292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PDUSession-SNChangeConfirm-Item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A5511C5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C97672A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75DA3BA" w14:textId="77777777" w:rsidR="00AF26FC" w:rsidRPr="00FD0425" w:rsidRDefault="00AF26FC" w:rsidP="00AF26FC">
      <w:pPr>
        <w:pStyle w:val="PL"/>
      </w:pPr>
    </w:p>
    <w:p w14:paraId="3E5EFEF2" w14:textId="77777777" w:rsidR="00AF26FC" w:rsidRPr="00FD0425" w:rsidRDefault="00AF26FC" w:rsidP="00AF26FC">
      <w:pPr>
        <w:pStyle w:val="PL"/>
        <w:rPr>
          <w:snapToGrid w:val="0"/>
        </w:rPr>
      </w:pPr>
    </w:p>
    <w:p w14:paraId="5D6764B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290131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C39BCFD" w14:textId="77777777" w:rsidR="00AF26FC" w:rsidRPr="00FD0425" w:rsidRDefault="00AF26FC" w:rsidP="00AF26F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REFUSE</w:t>
      </w:r>
    </w:p>
    <w:p w14:paraId="5E14090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1AA561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EB47077" w14:textId="77777777" w:rsidR="00AF26FC" w:rsidRPr="00FD0425" w:rsidRDefault="00AF26FC" w:rsidP="00AF26FC">
      <w:pPr>
        <w:pStyle w:val="PL"/>
        <w:rPr>
          <w:snapToGrid w:val="0"/>
        </w:rPr>
      </w:pPr>
    </w:p>
    <w:p w14:paraId="2B4B581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SNodeChangeRefuse</w:t>
      </w:r>
      <w:r w:rsidRPr="00FD0425">
        <w:rPr>
          <w:snapToGrid w:val="0"/>
        </w:rPr>
        <w:t xml:space="preserve"> ::= SEQUENCE {</w:t>
      </w:r>
    </w:p>
    <w:p w14:paraId="047FB33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SNodeChangeRefuse</w:t>
      </w:r>
      <w:r w:rsidRPr="00FD0425">
        <w:rPr>
          <w:snapToGrid w:val="0"/>
        </w:rPr>
        <w:t>-IEs}},</w:t>
      </w:r>
    </w:p>
    <w:p w14:paraId="320C042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209041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EEED13" w14:textId="77777777" w:rsidR="00AF26FC" w:rsidRPr="00FD0425" w:rsidRDefault="00AF26FC" w:rsidP="00AF26FC">
      <w:pPr>
        <w:pStyle w:val="PL"/>
        <w:rPr>
          <w:snapToGrid w:val="0"/>
        </w:rPr>
      </w:pPr>
    </w:p>
    <w:p w14:paraId="2F09E25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SNodeChangeRefuse</w:t>
      </w:r>
      <w:r w:rsidRPr="00FD0425">
        <w:rPr>
          <w:snapToGrid w:val="0"/>
        </w:rPr>
        <w:t>-IEs XNAP-PROTOCOL-IES ::= {</w:t>
      </w:r>
    </w:p>
    <w:p w14:paraId="293E22B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FC695E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071AD7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417787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4374E10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5E93F6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03324CC" w14:textId="77777777" w:rsidR="00AF26FC" w:rsidRPr="00FD0425" w:rsidRDefault="00AF26FC" w:rsidP="00AF26FC">
      <w:pPr>
        <w:pStyle w:val="PL"/>
        <w:rPr>
          <w:snapToGrid w:val="0"/>
        </w:rPr>
      </w:pPr>
    </w:p>
    <w:p w14:paraId="151764A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D7E0E0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7ECD978" w14:textId="77777777" w:rsidR="00AF26FC" w:rsidRPr="00FD0425" w:rsidRDefault="00AF26FC" w:rsidP="00AF26F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RRC TRANSFER</w:t>
      </w:r>
    </w:p>
    <w:p w14:paraId="445F898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02C4EC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ED6BB06" w14:textId="77777777" w:rsidR="00AF26FC" w:rsidRPr="00FD0425" w:rsidRDefault="00AF26FC" w:rsidP="00AF26FC">
      <w:pPr>
        <w:pStyle w:val="PL"/>
        <w:rPr>
          <w:snapToGrid w:val="0"/>
        </w:rPr>
      </w:pPr>
    </w:p>
    <w:p w14:paraId="6ED1BEC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RRCTransfer ::= SEQUENCE {</w:t>
      </w:r>
    </w:p>
    <w:p w14:paraId="7F8FC95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RRCTransfer-IEs}},</w:t>
      </w:r>
    </w:p>
    <w:p w14:paraId="4A2B85D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2BA595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02C024" w14:textId="77777777" w:rsidR="00AF26FC" w:rsidRPr="00FD0425" w:rsidRDefault="00AF26FC" w:rsidP="00AF26FC">
      <w:pPr>
        <w:pStyle w:val="PL"/>
        <w:rPr>
          <w:snapToGrid w:val="0"/>
        </w:rPr>
      </w:pPr>
    </w:p>
    <w:p w14:paraId="7E91F4E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RRCTransfer-IEs XNAP-PROTOCOL-IES ::= {</w:t>
      </w:r>
    </w:p>
    <w:p w14:paraId="406C376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2953D6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261AF5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88FD63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11B199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FastMCGRecoveryRRCTransfer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47B1733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FastMCGRecoveryRRCTransfer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7D9E227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69D9B2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7570D19" w14:textId="77777777" w:rsidR="00AF26FC" w:rsidRPr="00FD0425" w:rsidRDefault="00AF26FC" w:rsidP="00AF26FC">
      <w:pPr>
        <w:pStyle w:val="PL"/>
        <w:rPr>
          <w:snapToGrid w:val="0"/>
        </w:rPr>
      </w:pPr>
    </w:p>
    <w:p w14:paraId="419E6CA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SplitSRB-RRCTransfer ::= SEQUENCE {</w:t>
      </w:r>
    </w:p>
    <w:p w14:paraId="75BBCE3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0E3C62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srbType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{srb1, srb2, ...},</w:t>
      </w:r>
    </w:p>
    <w:p w14:paraId="7D350DB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deliveryStatus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DeliveryStatus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75D3AD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{SplitSRB-RRCTransfer</w:t>
      </w:r>
      <w:r w:rsidRPr="00FD0425">
        <w:t>-</w:t>
      </w:r>
      <w:r w:rsidRPr="00FD0425">
        <w:rPr>
          <w:snapToGrid w:val="0"/>
        </w:rPr>
        <w:t>ExtIEs} } OPTIONAL,</w:t>
      </w:r>
    </w:p>
    <w:p w14:paraId="4EA73E0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1031FA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FE241B3" w14:textId="77777777" w:rsidR="00AF26FC" w:rsidRPr="00FD0425" w:rsidRDefault="00AF26FC" w:rsidP="00AF26FC">
      <w:pPr>
        <w:pStyle w:val="PL"/>
        <w:rPr>
          <w:snapToGrid w:val="0"/>
        </w:rPr>
      </w:pPr>
    </w:p>
    <w:p w14:paraId="55FF6FC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SplitSRB-RRCTransfer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4370257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05B4AC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951C098" w14:textId="77777777" w:rsidR="00AF26FC" w:rsidRPr="00FD0425" w:rsidRDefault="00AF26FC" w:rsidP="00AF26FC">
      <w:pPr>
        <w:pStyle w:val="PL"/>
        <w:rPr>
          <w:snapToGrid w:val="0"/>
        </w:rPr>
      </w:pPr>
    </w:p>
    <w:p w14:paraId="20562F1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UEReportRRCTransfer::= SEQUENCE {</w:t>
      </w:r>
    </w:p>
    <w:p w14:paraId="2559046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6309EF9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{UEReportRRCTransfer</w:t>
      </w:r>
      <w:r w:rsidRPr="00FD0425">
        <w:t>-</w:t>
      </w:r>
      <w:r w:rsidRPr="00FD0425">
        <w:rPr>
          <w:snapToGrid w:val="0"/>
        </w:rPr>
        <w:t>ExtIEs} } OPTIONAL,</w:t>
      </w:r>
    </w:p>
    <w:p w14:paraId="0F38E1A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3571D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15C814B" w14:textId="77777777" w:rsidR="00AF26FC" w:rsidRPr="00FD0425" w:rsidRDefault="00AF26FC" w:rsidP="00AF26FC">
      <w:pPr>
        <w:pStyle w:val="PL"/>
        <w:rPr>
          <w:snapToGrid w:val="0"/>
        </w:rPr>
      </w:pPr>
    </w:p>
    <w:p w14:paraId="34D90BB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UEReportRRCTransfer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05A238E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B6EBBB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223DFE7" w14:textId="77777777" w:rsidR="00AF26FC" w:rsidRPr="00FD0425" w:rsidRDefault="00AF26FC" w:rsidP="00AF26FC">
      <w:pPr>
        <w:pStyle w:val="PL"/>
        <w:rPr>
          <w:snapToGrid w:val="0"/>
        </w:rPr>
      </w:pPr>
    </w:p>
    <w:p w14:paraId="55516FE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FastMCGRecoveryRRCTransfer::= SEQUENCE {</w:t>
      </w:r>
    </w:p>
    <w:p w14:paraId="303E68E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654B2F0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 FastMCGRecoveryRRCTransfer-ExtIEs} } OPTIONAL,</w:t>
      </w:r>
    </w:p>
    <w:p w14:paraId="1058C3F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863989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FE12D2C" w14:textId="77777777" w:rsidR="00AF26FC" w:rsidRPr="00FD0425" w:rsidRDefault="00AF26FC" w:rsidP="00AF26FC">
      <w:pPr>
        <w:pStyle w:val="PL"/>
        <w:rPr>
          <w:snapToGrid w:val="0"/>
        </w:rPr>
      </w:pPr>
    </w:p>
    <w:p w14:paraId="5C8ECEC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FastMCGRecoveryRRCTransfer-ExtIEs XNAP-PROTOCOL-EXTENSION ::= {</w:t>
      </w:r>
    </w:p>
    <w:p w14:paraId="6DA02B7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4B07FB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21A49D" w14:textId="77777777" w:rsidR="00AF26FC" w:rsidRPr="00FD0425" w:rsidRDefault="00AF26FC" w:rsidP="00AF26FC">
      <w:pPr>
        <w:pStyle w:val="PL"/>
        <w:rPr>
          <w:snapToGrid w:val="0"/>
        </w:rPr>
      </w:pPr>
    </w:p>
    <w:p w14:paraId="0FB5204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A35C5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0196F2F" w14:textId="77777777" w:rsidR="00AF26FC" w:rsidRPr="00FD0425" w:rsidRDefault="00AF26FC" w:rsidP="00AF26F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NOTIFICATION CONTROL INDICATION</w:t>
      </w:r>
    </w:p>
    <w:p w14:paraId="2ACB3D2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1F614A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88229F2" w14:textId="77777777" w:rsidR="00AF26FC" w:rsidRPr="00FD0425" w:rsidRDefault="00AF26FC" w:rsidP="00AF26FC">
      <w:pPr>
        <w:pStyle w:val="PL"/>
        <w:rPr>
          <w:snapToGrid w:val="0"/>
        </w:rPr>
      </w:pPr>
    </w:p>
    <w:p w14:paraId="6490115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NotificationControlIndication ::= SEQUENCE {</w:t>
      </w:r>
    </w:p>
    <w:p w14:paraId="05F6FE9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{{NotificationControlIndication-IEs}},</w:t>
      </w:r>
    </w:p>
    <w:p w14:paraId="6F90DC1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35828E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826424C" w14:textId="77777777" w:rsidR="00AF26FC" w:rsidRPr="00FD0425" w:rsidRDefault="00AF26FC" w:rsidP="00AF26FC">
      <w:pPr>
        <w:pStyle w:val="PL"/>
        <w:rPr>
          <w:snapToGrid w:val="0"/>
        </w:rPr>
      </w:pPr>
    </w:p>
    <w:p w14:paraId="3ECA144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NotificationControlIndication-IEs XNAP-PROTOCOL-IES ::= {</w:t>
      </w:r>
    </w:p>
    <w:p w14:paraId="6979E51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456FE7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86C39C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AF0488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F1B2B5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05ADA0A" w14:textId="77777777" w:rsidR="00AF26FC" w:rsidRPr="00FD0425" w:rsidRDefault="00AF26FC" w:rsidP="00AF26FC">
      <w:pPr>
        <w:pStyle w:val="PL"/>
        <w:rPr>
          <w:snapToGrid w:val="0"/>
        </w:rPr>
      </w:pPr>
    </w:p>
    <w:p w14:paraId="086B69E8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snapToGrid w:val="0"/>
        </w:rPr>
        <w:t xml:space="preserve">PDUSessionResourcesNotifyList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maxnoofPDUSessions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PDUSessionResourcesNotify</w:t>
      </w:r>
      <w:r w:rsidRPr="00FD0425">
        <w:rPr>
          <w:noProof w:val="0"/>
        </w:rPr>
        <w:t>-Item</w:t>
      </w:r>
    </w:p>
    <w:p w14:paraId="1BCAAC92" w14:textId="77777777" w:rsidR="00AF26FC" w:rsidRPr="00FD0425" w:rsidRDefault="00AF26FC" w:rsidP="00AF26FC">
      <w:pPr>
        <w:pStyle w:val="PL"/>
        <w:rPr>
          <w:snapToGrid w:val="0"/>
        </w:rPr>
      </w:pPr>
    </w:p>
    <w:p w14:paraId="494B14D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PDUSessionResourcesNotify-Item ::= SEQUENCE {</w:t>
      </w:r>
    </w:p>
    <w:p w14:paraId="606C221F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-ID,</w:t>
      </w:r>
    </w:p>
    <w:p w14:paraId="2F65F62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qosFlowsNotificationContrIndInfo</w:t>
      </w:r>
      <w:r w:rsidRPr="00FD0425">
        <w:rPr>
          <w:snapToGrid w:val="0"/>
        </w:rPr>
        <w:tab/>
      </w:r>
      <w:r w:rsidRPr="00FD0425">
        <w:t>QoSFlowNotificationControlIndicationInfo</w:t>
      </w:r>
      <w:r w:rsidRPr="00FD0425">
        <w:rPr>
          <w:snapToGrid w:val="0"/>
        </w:rPr>
        <w:t>,</w:t>
      </w:r>
    </w:p>
    <w:p w14:paraId="75A1D9F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{PDUSessionResourcesNotify-Item</w:t>
      </w:r>
      <w:r w:rsidRPr="00FD0425">
        <w:t>-</w:t>
      </w:r>
      <w:r w:rsidRPr="00FD0425">
        <w:rPr>
          <w:snapToGrid w:val="0"/>
        </w:rPr>
        <w:t>ExtIEs} } OPTIONAL,</w:t>
      </w:r>
    </w:p>
    <w:p w14:paraId="5D32B1D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CDE57D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78DD4DF6" w14:textId="77777777" w:rsidR="00AF26FC" w:rsidRPr="00FD0425" w:rsidRDefault="00AF26FC" w:rsidP="00AF26FC">
      <w:pPr>
        <w:pStyle w:val="PL"/>
        <w:rPr>
          <w:snapToGrid w:val="0"/>
        </w:rPr>
      </w:pPr>
    </w:p>
    <w:p w14:paraId="5D04DBA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PDUSessionResourcesNotify-Item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1E6BE7F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CAFCFF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FC93421" w14:textId="77777777" w:rsidR="00AF26FC" w:rsidRPr="00FD0425" w:rsidRDefault="00AF26FC" w:rsidP="00AF26FC">
      <w:pPr>
        <w:pStyle w:val="PL"/>
        <w:rPr>
          <w:snapToGrid w:val="0"/>
        </w:rPr>
      </w:pPr>
    </w:p>
    <w:p w14:paraId="14E1BF3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3706F2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B65E9E9" w14:textId="77777777" w:rsidR="00AF26FC" w:rsidRPr="00FD0425" w:rsidRDefault="00AF26FC" w:rsidP="00AF26F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ACTIVITY NOTIFICATION</w:t>
      </w:r>
    </w:p>
    <w:p w14:paraId="0FCB845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D9F9D8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F69DFF6" w14:textId="77777777" w:rsidR="00AF26FC" w:rsidRPr="00FD0425" w:rsidRDefault="00AF26FC" w:rsidP="00AF26FC">
      <w:pPr>
        <w:pStyle w:val="PL"/>
        <w:rPr>
          <w:snapToGrid w:val="0"/>
        </w:rPr>
      </w:pPr>
    </w:p>
    <w:p w14:paraId="5BC1BD8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ActivityNotification ::= SEQUENCE {</w:t>
      </w:r>
    </w:p>
    <w:p w14:paraId="328FCF3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{{ActivityNotification-IEs}},</w:t>
      </w:r>
    </w:p>
    <w:p w14:paraId="520E14A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13C0F9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2DAB33" w14:textId="77777777" w:rsidR="00AF26FC" w:rsidRPr="00FD0425" w:rsidRDefault="00AF26FC" w:rsidP="00AF26FC">
      <w:pPr>
        <w:pStyle w:val="PL"/>
        <w:rPr>
          <w:snapToGrid w:val="0"/>
        </w:rPr>
      </w:pPr>
    </w:p>
    <w:p w14:paraId="0B0DC3F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ActivityNotification-IEs XNAP-PROTOCOL-IES ::= {</w:t>
      </w:r>
    </w:p>
    <w:p w14:paraId="2A2359C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937337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5BDCA0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CFC1CB4" w14:textId="77777777" w:rsidR="00AF26FC" w:rsidRPr="00FD0425" w:rsidRDefault="00AF26FC" w:rsidP="00AF26FC">
      <w:pPr>
        <w:pStyle w:val="PL"/>
        <w:rPr>
          <w:rFonts w:cs="Courier New"/>
          <w:snapToGrid w:val="0"/>
        </w:rPr>
      </w:pPr>
      <w:r w:rsidRPr="00FD0425">
        <w:rPr>
          <w:snapToGrid w:val="0"/>
        </w:rPr>
        <w:tab/>
        <w:t>{ ID id-PDUSessionResourcesActivityNotifyList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PDUSessionResourcesActivityNotifyList</w:t>
      </w:r>
      <w:r w:rsidRPr="00FD0425">
        <w:rPr>
          <w:snapToGrid w:val="0"/>
        </w:rPr>
        <w:tab/>
        <w:t>PRESENCE optional }</w:t>
      </w:r>
      <w:r w:rsidRPr="00FD0425">
        <w:rPr>
          <w:rFonts w:cs="Courier New"/>
          <w:snapToGrid w:val="0"/>
        </w:rPr>
        <w:t>|</w:t>
      </w:r>
    </w:p>
    <w:p w14:paraId="0EE5D4A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rFonts w:cs="Courier New"/>
          <w:snapToGrid w:val="0"/>
        </w:rPr>
        <w:tab/>
        <w:t>{ ID id-RANPagingFailure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CRITICALITY ignore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TYPE RANPagingFailure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221C959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A28F4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0605C95" w14:textId="77777777" w:rsidR="00AF26FC" w:rsidRPr="00FD0425" w:rsidRDefault="00AF26FC" w:rsidP="00AF26FC">
      <w:pPr>
        <w:pStyle w:val="PL"/>
        <w:rPr>
          <w:snapToGrid w:val="0"/>
        </w:rPr>
      </w:pPr>
    </w:p>
    <w:p w14:paraId="2BCC914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 xml:space="preserve">PDUSessionResourcesActivityNotifyList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maxnoofPDUSessions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PDUSessionResourcesActivityNotify</w:t>
      </w:r>
      <w:r w:rsidRPr="00FD0425">
        <w:rPr>
          <w:noProof w:val="0"/>
        </w:rPr>
        <w:t>-Item</w:t>
      </w:r>
    </w:p>
    <w:p w14:paraId="61EE1FC4" w14:textId="77777777" w:rsidR="00AF26FC" w:rsidRPr="00FD0425" w:rsidRDefault="00AF26FC" w:rsidP="00AF26FC">
      <w:pPr>
        <w:pStyle w:val="PL"/>
        <w:rPr>
          <w:snapToGrid w:val="0"/>
        </w:rPr>
      </w:pPr>
    </w:p>
    <w:p w14:paraId="07458D4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PDUSessionResourcesActivityNotify-Item ::= SEQUENCE {</w:t>
      </w:r>
    </w:p>
    <w:p w14:paraId="1249A5ED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-ID,</w:t>
      </w:r>
    </w:p>
    <w:p w14:paraId="2E6F335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pduSessionLevelUPactivityreport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B124E7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qosFlowsActivityNotifyList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8587F8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{PDUSessionResourcesActivityNotify-Item</w:t>
      </w:r>
      <w:r w:rsidRPr="00FD0425">
        <w:t>-</w:t>
      </w:r>
      <w:r w:rsidRPr="00FD0425">
        <w:rPr>
          <w:snapToGrid w:val="0"/>
        </w:rPr>
        <w:t>ExtIEs} } OPTIONAL,</w:t>
      </w:r>
    </w:p>
    <w:p w14:paraId="4621FBB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0C398B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C68584" w14:textId="77777777" w:rsidR="00AF26FC" w:rsidRPr="00FD0425" w:rsidRDefault="00AF26FC" w:rsidP="00AF26FC">
      <w:pPr>
        <w:pStyle w:val="PL"/>
        <w:rPr>
          <w:snapToGrid w:val="0"/>
        </w:rPr>
      </w:pPr>
    </w:p>
    <w:p w14:paraId="7CFCD50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PDUSessionResourcesActivityNotify-Item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0A85FAC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0F1D6B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8C810EF" w14:textId="77777777" w:rsidR="00AF26FC" w:rsidRPr="00FD0425" w:rsidRDefault="00AF26FC" w:rsidP="00AF26FC">
      <w:pPr>
        <w:pStyle w:val="PL"/>
        <w:rPr>
          <w:snapToGrid w:val="0"/>
        </w:rPr>
      </w:pPr>
    </w:p>
    <w:p w14:paraId="5E3E9FD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 xml:space="preserve">QoSFlowsActivityNotifyList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maxnoofQoSFlows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QoSFlowsActivityNotifyItem</w:t>
      </w:r>
    </w:p>
    <w:p w14:paraId="23865D49" w14:textId="77777777" w:rsidR="00AF26FC" w:rsidRPr="00FD0425" w:rsidRDefault="00AF26FC" w:rsidP="00AF26FC">
      <w:pPr>
        <w:pStyle w:val="PL"/>
        <w:rPr>
          <w:snapToGrid w:val="0"/>
        </w:rPr>
      </w:pPr>
    </w:p>
    <w:p w14:paraId="74B5881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QoSFlowsActivityNotifyItem ::= SEQUENCE {</w:t>
      </w:r>
    </w:p>
    <w:p w14:paraId="7333D57D" w14:textId="77777777" w:rsidR="00AF26FC" w:rsidRPr="00FD0425" w:rsidRDefault="00AF26FC" w:rsidP="00AF26FC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2692208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pduSessionLevelUPactivityreport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UserPlaneTrafficActivityReport,</w:t>
      </w:r>
    </w:p>
    <w:p w14:paraId="4EF5FE0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{QoSFlowsActivityNotifyItem</w:t>
      </w:r>
      <w:r w:rsidRPr="00FD0425">
        <w:t>-</w:t>
      </w:r>
      <w:r w:rsidRPr="00FD0425">
        <w:rPr>
          <w:snapToGrid w:val="0"/>
        </w:rPr>
        <w:t>ExtIEs} } OPTIONAL,</w:t>
      </w:r>
    </w:p>
    <w:p w14:paraId="4E204F5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90271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D38E543" w14:textId="77777777" w:rsidR="00AF26FC" w:rsidRPr="00FD0425" w:rsidRDefault="00AF26FC" w:rsidP="00AF26FC">
      <w:pPr>
        <w:pStyle w:val="PL"/>
        <w:rPr>
          <w:snapToGrid w:val="0"/>
        </w:rPr>
      </w:pPr>
    </w:p>
    <w:p w14:paraId="6AC02CD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QoSFlowsActivityNotifyItem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6985AE8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84D97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B969593" w14:textId="77777777" w:rsidR="00AF26FC" w:rsidRPr="00FD0425" w:rsidRDefault="00AF26FC" w:rsidP="00AF26FC">
      <w:pPr>
        <w:pStyle w:val="PL"/>
        <w:rPr>
          <w:snapToGrid w:val="0"/>
        </w:rPr>
      </w:pPr>
    </w:p>
    <w:p w14:paraId="4AF4F3D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3BEF0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04DAA8C" w14:textId="77777777" w:rsidR="00AF26FC" w:rsidRPr="00FD0425" w:rsidRDefault="00AF26FC" w:rsidP="00AF26F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REQUEST</w:t>
      </w:r>
    </w:p>
    <w:p w14:paraId="7E948FE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4608E7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7466271" w14:textId="77777777" w:rsidR="00AF26FC" w:rsidRPr="00FD0425" w:rsidRDefault="00AF26FC" w:rsidP="00AF26FC">
      <w:pPr>
        <w:pStyle w:val="PL"/>
        <w:rPr>
          <w:snapToGrid w:val="0"/>
        </w:rPr>
      </w:pPr>
    </w:p>
    <w:p w14:paraId="523B628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XnSetupRequest ::= SEQUENCE {</w:t>
      </w:r>
    </w:p>
    <w:p w14:paraId="4B3F372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XnSetupRequest-IEs}},</w:t>
      </w:r>
    </w:p>
    <w:p w14:paraId="5333746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06B90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4F591FF" w14:textId="77777777" w:rsidR="00AF26FC" w:rsidRPr="00FD0425" w:rsidRDefault="00AF26FC" w:rsidP="00AF26FC">
      <w:pPr>
        <w:pStyle w:val="PL"/>
        <w:rPr>
          <w:snapToGrid w:val="0"/>
        </w:rPr>
      </w:pPr>
    </w:p>
    <w:p w14:paraId="4BEEA3B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XnSetupRequest-IEs XNAP-PROTOCOL-IES ::= {</w:t>
      </w:r>
    </w:p>
    <w:p w14:paraId="1D0AEF7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792194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AE0793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2097AE5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6090F2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496740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AEE00F1" w14:textId="77777777" w:rsidR="00AF26FC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</w:t>
      </w:r>
      <w:r>
        <w:rPr>
          <w:snapToGrid w:val="0"/>
        </w:rPr>
        <w:t>|</w:t>
      </w:r>
    </w:p>
    <w:p w14:paraId="07A6F392" w14:textId="77777777" w:rsidR="00AF26FC" w:rsidRDefault="00AF26FC" w:rsidP="00AF26FC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2ADAEF99" w14:textId="77777777" w:rsidR="00AF26FC" w:rsidRDefault="00AF26FC" w:rsidP="00AF26F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C2685F8" w14:textId="77777777" w:rsidR="00AF26FC" w:rsidRDefault="00AF26FC" w:rsidP="00AF26FC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5CEE3636" w14:textId="77777777" w:rsidR="00AF26FC" w:rsidRPr="00FD0425" w:rsidRDefault="00AF26FC" w:rsidP="00AF26F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39A29B8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35185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F42922" w14:textId="77777777" w:rsidR="00AF26FC" w:rsidRPr="00FD0425" w:rsidRDefault="00AF26FC" w:rsidP="00AF26FC">
      <w:pPr>
        <w:pStyle w:val="PL"/>
        <w:rPr>
          <w:snapToGrid w:val="0"/>
        </w:rPr>
      </w:pPr>
    </w:p>
    <w:p w14:paraId="42DAE18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20AF2A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90AC442" w14:textId="77777777" w:rsidR="00AF26FC" w:rsidRPr="00FD0425" w:rsidRDefault="00AF26FC" w:rsidP="00AF26F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RESPONSE</w:t>
      </w:r>
    </w:p>
    <w:p w14:paraId="0D17F38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AE6CD9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36B3A75" w14:textId="77777777" w:rsidR="00AF26FC" w:rsidRPr="00FD0425" w:rsidRDefault="00AF26FC" w:rsidP="00AF26FC">
      <w:pPr>
        <w:pStyle w:val="PL"/>
        <w:rPr>
          <w:snapToGrid w:val="0"/>
        </w:rPr>
      </w:pPr>
    </w:p>
    <w:p w14:paraId="33AE715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XnSetupResponse ::= SEQUENCE {</w:t>
      </w:r>
    </w:p>
    <w:p w14:paraId="463F2AD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XnSetupResponse-IEs}},</w:t>
      </w:r>
    </w:p>
    <w:p w14:paraId="005A525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415B93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6F0BC8" w14:textId="77777777" w:rsidR="00AF26FC" w:rsidRPr="00FD0425" w:rsidRDefault="00AF26FC" w:rsidP="00AF26FC">
      <w:pPr>
        <w:pStyle w:val="PL"/>
        <w:rPr>
          <w:snapToGrid w:val="0"/>
        </w:rPr>
      </w:pPr>
    </w:p>
    <w:p w14:paraId="6F23E49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XnSetupResponse-IEs XNAP-PROTOCOL-IES ::= {</w:t>
      </w:r>
    </w:p>
    <w:p w14:paraId="4F05C5F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2B89068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2CC227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C5201C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11ACFA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C9D723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1F33906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1838ADBF" w14:textId="77777777" w:rsidR="00AF26FC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 w:rsidRPr="00FD0425">
        <w:rPr>
          <w:snapToGrid w:val="0"/>
        </w:rPr>
        <w:tab/>
        <w:t>}</w:t>
      </w:r>
      <w:r>
        <w:rPr>
          <w:snapToGrid w:val="0"/>
        </w:rPr>
        <w:t>|</w:t>
      </w:r>
    </w:p>
    <w:p w14:paraId="516E2D6F" w14:textId="77777777" w:rsidR="00AF26FC" w:rsidRDefault="00AF26FC" w:rsidP="00AF26FC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0AD1EC3F" w14:textId="77777777" w:rsidR="00AF26FC" w:rsidRDefault="00AF26FC" w:rsidP="00AF26F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260D619" w14:textId="77777777" w:rsidR="00AF26FC" w:rsidRDefault="00AF26FC" w:rsidP="00AF26FC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4802532D" w14:textId="77777777" w:rsidR="00AF26FC" w:rsidRPr="00FD0425" w:rsidRDefault="00AF26FC" w:rsidP="00AF26F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1C3DB3E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62A59A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1BDA413" w14:textId="77777777" w:rsidR="00AF26FC" w:rsidRPr="00FD0425" w:rsidRDefault="00AF26FC" w:rsidP="00AF26FC">
      <w:pPr>
        <w:pStyle w:val="PL"/>
        <w:rPr>
          <w:snapToGrid w:val="0"/>
        </w:rPr>
      </w:pPr>
    </w:p>
    <w:p w14:paraId="034C28E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BCAAC2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93BBD92" w14:textId="77777777" w:rsidR="00AF26FC" w:rsidRPr="00FD0425" w:rsidRDefault="00AF26FC" w:rsidP="00AF26F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FAILURE</w:t>
      </w:r>
    </w:p>
    <w:p w14:paraId="13E4739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E34254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185F292" w14:textId="77777777" w:rsidR="00AF26FC" w:rsidRPr="00FD0425" w:rsidRDefault="00AF26FC" w:rsidP="00AF26FC">
      <w:pPr>
        <w:pStyle w:val="PL"/>
        <w:rPr>
          <w:snapToGrid w:val="0"/>
        </w:rPr>
      </w:pPr>
    </w:p>
    <w:p w14:paraId="3AB7C19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XnSetupFailure ::= SEQUENCE {</w:t>
      </w:r>
    </w:p>
    <w:p w14:paraId="368A0C0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XnSetupFailure-IEs}},</w:t>
      </w:r>
    </w:p>
    <w:p w14:paraId="68FC4A6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1BF0D7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9734820" w14:textId="77777777" w:rsidR="00AF26FC" w:rsidRPr="00FD0425" w:rsidRDefault="00AF26FC" w:rsidP="00AF26FC">
      <w:pPr>
        <w:pStyle w:val="PL"/>
        <w:rPr>
          <w:snapToGrid w:val="0"/>
        </w:rPr>
      </w:pPr>
    </w:p>
    <w:p w14:paraId="26A29D3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XnSetupFailure-IEs XNAP-PROTOCOL-IES ::= {</w:t>
      </w:r>
    </w:p>
    <w:p w14:paraId="4775F33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2FF58B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</w:rPr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8FB745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1AB243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InterfaceInstanceIndication</w:t>
      </w:r>
      <w:r w:rsidRPr="00FD0425">
        <w:rPr>
          <w:snapToGrid w:val="0"/>
        </w:rPr>
        <w:tab/>
        <w:t>PRESENCE optional }|</w:t>
      </w:r>
    </w:p>
    <w:p w14:paraId="6D99406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id-MessageOversizeNotification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MessageOversizeNotification</w:t>
      </w:r>
      <w:r w:rsidRPr="00FD0425">
        <w:rPr>
          <w:snapToGrid w:val="0"/>
        </w:rPr>
        <w:tab/>
        <w:t>PRESENCE optional },</w:t>
      </w:r>
    </w:p>
    <w:p w14:paraId="2B49656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C3BEC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7A2E56" w14:textId="77777777" w:rsidR="00AF26FC" w:rsidRPr="00FD0425" w:rsidRDefault="00AF26FC" w:rsidP="00AF26FC">
      <w:pPr>
        <w:pStyle w:val="PL"/>
        <w:rPr>
          <w:snapToGrid w:val="0"/>
        </w:rPr>
      </w:pPr>
    </w:p>
    <w:p w14:paraId="5B50578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439EDE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D683199" w14:textId="77777777" w:rsidR="00AF26FC" w:rsidRPr="00FD0425" w:rsidRDefault="00AF26FC" w:rsidP="00AF26F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1143986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93A1E0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59FBDDF" w14:textId="77777777" w:rsidR="00AF26FC" w:rsidRPr="00FD0425" w:rsidRDefault="00AF26FC" w:rsidP="00AF26FC">
      <w:pPr>
        <w:pStyle w:val="PL"/>
        <w:rPr>
          <w:snapToGrid w:val="0"/>
        </w:rPr>
      </w:pPr>
    </w:p>
    <w:p w14:paraId="0C441C7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NGRANNodeConfigurationUpdate ::= SEQUENCE {</w:t>
      </w:r>
    </w:p>
    <w:p w14:paraId="2C04858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NGRANNodeConfigurationUpdate-IEs}},</w:t>
      </w:r>
    </w:p>
    <w:p w14:paraId="448266E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B278D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ED3CB65" w14:textId="77777777" w:rsidR="00AF26FC" w:rsidRPr="00FD0425" w:rsidRDefault="00AF26FC" w:rsidP="00AF26FC">
      <w:pPr>
        <w:pStyle w:val="PL"/>
        <w:rPr>
          <w:snapToGrid w:val="0"/>
        </w:rPr>
      </w:pPr>
    </w:p>
    <w:p w14:paraId="0E2EA70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NGRANNodeConfigurationUpdate-IEs XNAP-PROTOCOL-IES ::= {</w:t>
      </w:r>
    </w:p>
    <w:p w14:paraId="2EC9858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413DC9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id-ConfigurationUpdateInitiatingNodeChoice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ConfigurationUpdateInitiatingNodeChoice</w:t>
      </w:r>
      <w:r w:rsidRPr="00FD0425">
        <w:rPr>
          <w:snapToGrid w:val="0"/>
        </w:rPr>
        <w:tab/>
        <w:t>PRESENCE mandatory}|</w:t>
      </w:r>
    </w:p>
    <w:p w14:paraId="09034DB4" w14:textId="77777777" w:rsidR="00AF26FC" w:rsidRPr="00FD0425" w:rsidRDefault="00AF26FC" w:rsidP="00AF26FC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EC89D9F" w14:textId="77777777" w:rsidR="00AF26FC" w:rsidRPr="00FD0425" w:rsidRDefault="00AF26FC" w:rsidP="00AF26FC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153D58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8342E3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4DD72A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E83805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5DFCBD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59B09F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  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},</w:t>
      </w:r>
    </w:p>
    <w:p w14:paraId="47D8FD2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A74872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71AFAC" w14:textId="77777777" w:rsidR="00AF26FC" w:rsidRPr="00FD0425" w:rsidRDefault="00AF26FC" w:rsidP="00AF26FC">
      <w:pPr>
        <w:pStyle w:val="PL"/>
        <w:rPr>
          <w:snapToGrid w:val="0"/>
        </w:rPr>
      </w:pPr>
    </w:p>
    <w:p w14:paraId="0B6D1E6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ConfigurationUpdateInitiatingNodeChoice ::= CHOICE {</w:t>
      </w:r>
    </w:p>
    <w:p w14:paraId="7434CCE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{ConfigurationUpdate-gNB} },</w:t>
      </w:r>
    </w:p>
    <w:p w14:paraId="28A5B88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{ConfigurationUpdate-ng-eNB} },</w:t>
      </w:r>
    </w:p>
    <w:p w14:paraId="78A5ABC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{ServedCellsToUpdateInitiatingNodeChoice-ExtIEs} }</w:t>
      </w:r>
    </w:p>
    <w:p w14:paraId="06BCA24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A955E2" w14:textId="77777777" w:rsidR="00AF26FC" w:rsidRPr="00FD0425" w:rsidRDefault="00AF26FC" w:rsidP="00AF26FC">
      <w:pPr>
        <w:pStyle w:val="PL"/>
        <w:rPr>
          <w:snapToGrid w:val="0"/>
        </w:rPr>
      </w:pPr>
    </w:p>
    <w:p w14:paraId="3450706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ServedCellsToUpdateInitiatingNodeChoice-ExtIEs XNAP-PROTOCOL-IES ::= {</w:t>
      </w:r>
    </w:p>
    <w:p w14:paraId="0CF50D3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07C84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9A029D" w14:textId="77777777" w:rsidR="00AF26FC" w:rsidRPr="00FD0425" w:rsidRDefault="00AF26FC" w:rsidP="00AF26FC">
      <w:pPr>
        <w:pStyle w:val="PL"/>
        <w:rPr>
          <w:noProof w:val="0"/>
          <w:snapToGrid w:val="0"/>
        </w:rPr>
      </w:pPr>
    </w:p>
    <w:p w14:paraId="7062FFD3" w14:textId="77777777" w:rsidR="00AF26FC" w:rsidRPr="00FD0425" w:rsidRDefault="00AF26FC" w:rsidP="00AF26FC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Configura</w:t>
      </w:r>
      <w:r w:rsidRPr="00FD0425">
        <w:rPr>
          <w:snapToGrid w:val="0"/>
        </w:rPr>
        <w:t>tionUpdate</w:t>
      </w:r>
      <w:proofErr w:type="spellEnd"/>
      <w:r w:rsidRPr="00FD0425">
        <w:rPr>
          <w:snapToGrid w:val="0"/>
        </w:rPr>
        <w:t>-gNB XNAP-PROTOCOL-IES ::= {</w:t>
      </w:r>
    </w:p>
    <w:p w14:paraId="20FD23B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A50B44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proofErr w:type="spellEnd"/>
      <w:r w:rsidRPr="00FD0425">
        <w:rPr>
          <w:noProof w:val="0"/>
          <w:snapToGrid w:val="0"/>
        </w:rPr>
        <w:t>-NR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752188A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284154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304D6F" w14:textId="77777777" w:rsidR="00AF26FC" w:rsidRPr="00FD0425" w:rsidRDefault="00AF26FC" w:rsidP="00AF26FC">
      <w:pPr>
        <w:pStyle w:val="PL"/>
        <w:rPr>
          <w:snapToGrid w:val="0"/>
        </w:rPr>
      </w:pPr>
    </w:p>
    <w:p w14:paraId="1817679B" w14:textId="77777777" w:rsidR="00AF26FC" w:rsidRPr="00FD0425" w:rsidRDefault="00AF26FC" w:rsidP="00AF26FC">
      <w:pPr>
        <w:pStyle w:val="PL"/>
        <w:rPr>
          <w:snapToGrid w:val="0"/>
        </w:rPr>
      </w:pPr>
    </w:p>
    <w:p w14:paraId="54EE555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ConfigurationUpdate-ng-eNB XNAP-PROTOCOL-IES ::= {</w:t>
      </w:r>
    </w:p>
    <w:p w14:paraId="564CAEA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id-servedCellsToUpdate-E-UTRA</w:t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6D4A0B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6269633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...</w:t>
      </w:r>
    </w:p>
    <w:p w14:paraId="015CF6D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75BD63" w14:textId="77777777" w:rsidR="00AF26FC" w:rsidRPr="00FD0425" w:rsidRDefault="00AF26FC" w:rsidP="00AF26FC">
      <w:pPr>
        <w:pStyle w:val="PL"/>
        <w:rPr>
          <w:snapToGrid w:val="0"/>
        </w:rPr>
      </w:pPr>
    </w:p>
    <w:p w14:paraId="4DEF7CC5" w14:textId="77777777" w:rsidR="00AF26FC" w:rsidRPr="00FD0425" w:rsidRDefault="00AF26FC" w:rsidP="00AF26FC">
      <w:pPr>
        <w:pStyle w:val="PL"/>
        <w:rPr>
          <w:snapToGrid w:val="0"/>
        </w:rPr>
      </w:pPr>
    </w:p>
    <w:p w14:paraId="779275E4" w14:textId="77777777" w:rsidR="00AF26FC" w:rsidRPr="00FD0425" w:rsidRDefault="00AF26FC" w:rsidP="00AF26FC">
      <w:pPr>
        <w:pStyle w:val="PL"/>
        <w:rPr>
          <w:snapToGrid w:val="0"/>
        </w:rPr>
      </w:pPr>
    </w:p>
    <w:p w14:paraId="48C1B45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A30925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46C30C3" w14:textId="77777777" w:rsidR="00AF26FC" w:rsidRPr="00FD0425" w:rsidRDefault="00AF26FC" w:rsidP="00AF26F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 ACKNOWLEDGE</w:t>
      </w:r>
    </w:p>
    <w:p w14:paraId="0597720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DFEFB9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5A06C9C3" w14:textId="77777777" w:rsidR="00AF26FC" w:rsidRPr="00FD0425" w:rsidRDefault="00AF26FC" w:rsidP="00AF26FC">
      <w:pPr>
        <w:pStyle w:val="PL"/>
        <w:rPr>
          <w:snapToGrid w:val="0"/>
        </w:rPr>
      </w:pPr>
    </w:p>
    <w:p w14:paraId="51772BF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 ::= SEQUENCE {</w:t>
      </w:r>
    </w:p>
    <w:p w14:paraId="63DF3CD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NGRANNodeConfigurationUpdateAcknowledge-IEs}},</w:t>
      </w:r>
    </w:p>
    <w:p w14:paraId="062DB2D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23388F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E19A2C0" w14:textId="77777777" w:rsidR="00AF26FC" w:rsidRPr="00FD0425" w:rsidRDefault="00AF26FC" w:rsidP="00AF26FC">
      <w:pPr>
        <w:pStyle w:val="PL"/>
        <w:rPr>
          <w:snapToGrid w:val="0"/>
        </w:rPr>
      </w:pPr>
    </w:p>
    <w:p w14:paraId="28857CB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NGRANNodeConfigurationUpdateAcknowledge-IEs XNAP-PROTOCOL-IES ::= {</w:t>
      </w:r>
    </w:p>
    <w:p w14:paraId="240F221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id-RespondingNodeTypeConfigUpdateAck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RespondingNodeTypeConfigUpdateAck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39BDED6" w14:textId="77777777" w:rsidR="00AF26FC" w:rsidRPr="00FD0425" w:rsidRDefault="00AF26FC" w:rsidP="00AF26FC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DC0BC1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5FBA9A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2A7239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10DF24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},</w:t>
      </w:r>
    </w:p>
    <w:p w14:paraId="2F13BEF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39206A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4156D3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 ::= CHOICE {</w:t>
      </w:r>
    </w:p>
    <w:p w14:paraId="350A995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RespondingNodeTypeConfigUpdateAck-ng-eNB,</w:t>
      </w:r>
    </w:p>
    <w:p w14:paraId="72A95C5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RespondingNodeTypeConfigUpdateAck-gNB,</w:t>
      </w:r>
    </w:p>
    <w:p w14:paraId="66488F9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{RespondingNodeTypeConfigUpdateAck-ExtIEs} }</w:t>
      </w:r>
    </w:p>
    <w:p w14:paraId="08B92B7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C509A9" w14:textId="77777777" w:rsidR="00AF26FC" w:rsidRPr="00FD0425" w:rsidRDefault="00AF26FC" w:rsidP="00AF26FC">
      <w:pPr>
        <w:pStyle w:val="PL"/>
        <w:rPr>
          <w:snapToGrid w:val="0"/>
        </w:rPr>
      </w:pPr>
    </w:p>
    <w:p w14:paraId="1C10704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RespondingNodeTypeConfigUpdateAck-ExtIEs XNAP-PROTOCOL-IES ::= {</w:t>
      </w:r>
    </w:p>
    <w:p w14:paraId="3DB07CD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6B1C8D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D723180" w14:textId="77777777" w:rsidR="00AF26FC" w:rsidRPr="00FD0425" w:rsidRDefault="00AF26FC" w:rsidP="00AF26FC">
      <w:pPr>
        <w:pStyle w:val="PL"/>
        <w:rPr>
          <w:snapToGrid w:val="0"/>
        </w:rPr>
      </w:pPr>
    </w:p>
    <w:p w14:paraId="00E1D61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RespondingNodeTypeConfigUpdateAck-ng-eNB ::= SEQUENCE {</w:t>
      </w:r>
    </w:p>
    <w:p w14:paraId="72DEFAFB" w14:textId="77777777" w:rsidR="00AF26FC" w:rsidRPr="00FD0425" w:rsidRDefault="00AF26FC" w:rsidP="00AF26FC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RespondingNodeTypeConfigUpdateAck</w:t>
      </w:r>
      <w:proofErr w:type="spellEnd"/>
      <w:r w:rsidRPr="00FD0425">
        <w:rPr>
          <w:snapToGrid w:val="0"/>
        </w:rPr>
        <w:t>-ng-eNB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F4F6C16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54F28BF1" w14:textId="77777777" w:rsidR="00AF26FC" w:rsidRPr="00FD0425" w:rsidRDefault="00AF26FC" w:rsidP="00AF26FC">
      <w:pPr>
        <w:pStyle w:val="PL"/>
      </w:pPr>
      <w:r w:rsidRPr="00FD0425">
        <w:t>}</w:t>
      </w:r>
    </w:p>
    <w:p w14:paraId="77EF7171" w14:textId="77777777" w:rsidR="00AF26FC" w:rsidRPr="00FD0425" w:rsidRDefault="00AF26FC" w:rsidP="00AF26FC">
      <w:pPr>
        <w:pStyle w:val="PL"/>
      </w:pPr>
    </w:p>
    <w:p w14:paraId="37DFF489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RespondingNodeTypeConfigUpdateAck-ng-eNB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5B5089C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D17FE2C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C7EABFD" w14:textId="77777777" w:rsidR="00AF26FC" w:rsidRPr="00FD0425" w:rsidRDefault="00AF26FC" w:rsidP="00AF26FC">
      <w:pPr>
        <w:pStyle w:val="PL"/>
        <w:rPr>
          <w:snapToGrid w:val="0"/>
        </w:rPr>
      </w:pPr>
    </w:p>
    <w:p w14:paraId="7298BFC1" w14:textId="77777777" w:rsidR="00AF26FC" w:rsidRPr="00FD0425" w:rsidRDefault="00AF26FC" w:rsidP="00AF26FC">
      <w:pPr>
        <w:pStyle w:val="PL"/>
        <w:rPr>
          <w:snapToGrid w:val="0"/>
        </w:rPr>
      </w:pPr>
    </w:p>
    <w:p w14:paraId="69014DD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RespondingNodeTypeConfigUpdateAck-gNB ::= SEQUENCE {</w:t>
      </w:r>
    </w:p>
    <w:p w14:paraId="72132AC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served-NR-Cells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45C3A87" w14:textId="77777777" w:rsidR="00AF26FC" w:rsidRPr="00FD0425" w:rsidRDefault="00AF26FC" w:rsidP="00AF26FC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RespondingNodeTypeConfigUpdateAck</w:t>
      </w:r>
      <w:proofErr w:type="spellEnd"/>
      <w:r w:rsidRPr="00FD0425">
        <w:rPr>
          <w:snapToGrid w:val="0"/>
        </w:rPr>
        <w:t>-gNB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13E362B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0AB0E365" w14:textId="77777777" w:rsidR="00AF26FC" w:rsidRPr="00FD0425" w:rsidRDefault="00AF26FC" w:rsidP="00AF26FC">
      <w:pPr>
        <w:pStyle w:val="PL"/>
      </w:pPr>
      <w:r w:rsidRPr="00FD0425">
        <w:t>}</w:t>
      </w:r>
    </w:p>
    <w:p w14:paraId="3F105004" w14:textId="77777777" w:rsidR="00AF26FC" w:rsidRPr="00FD0425" w:rsidRDefault="00AF26FC" w:rsidP="00AF26FC">
      <w:pPr>
        <w:pStyle w:val="PL"/>
      </w:pPr>
    </w:p>
    <w:p w14:paraId="6FDA7760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RespondingNodeTypeConfigUpdateAck-gNB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B229A7B" w14:textId="77777777" w:rsidR="00AF26FC" w:rsidRDefault="00AF26FC" w:rsidP="00AF26FC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698D3D38" w14:textId="77777777" w:rsidR="00AF26FC" w:rsidRDefault="00AF26FC" w:rsidP="00AF26F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EXTENSION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6A7273B2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3CD5226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6D55785" w14:textId="77777777" w:rsidR="00AF26FC" w:rsidRPr="00FD0425" w:rsidRDefault="00AF26FC" w:rsidP="00AF26FC">
      <w:pPr>
        <w:pStyle w:val="PL"/>
        <w:rPr>
          <w:snapToGrid w:val="0"/>
        </w:rPr>
      </w:pPr>
    </w:p>
    <w:p w14:paraId="318B4962" w14:textId="77777777" w:rsidR="00AF26FC" w:rsidRPr="00FD0425" w:rsidRDefault="00AF26FC" w:rsidP="00AF26FC">
      <w:pPr>
        <w:pStyle w:val="PL"/>
        <w:rPr>
          <w:snapToGrid w:val="0"/>
        </w:rPr>
      </w:pPr>
    </w:p>
    <w:p w14:paraId="478AF3B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8B3A4E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EC9A5A1" w14:textId="77777777" w:rsidR="00AF26FC" w:rsidRPr="00FD0425" w:rsidRDefault="00AF26FC" w:rsidP="00AF26F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 FAILURE</w:t>
      </w:r>
    </w:p>
    <w:p w14:paraId="78E3F36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BFE393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2E6022B" w14:textId="77777777" w:rsidR="00AF26FC" w:rsidRPr="00FD0425" w:rsidRDefault="00AF26FC" w:rsidP="00AF26FC">
      <w:pPr>
        <w:pStyle w:val="PL"/>
        <w:rPr>
          <w:snapToGrid w:val="0"/>
        </w:rPr>
      </w:pPr>
    </w:p>
    <w:p w14:paraId="0CEE09E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NGRANNodeConfigurationUpdateFailure ::= SEQUENCE {</w:t>
      </w:r>
    </w:p>
    <w:p w14:paraId="22FDE9E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{{NGRANNodeConfigurationUpdateFailure-IEs}},</w:t>
      </w:r>
    </w:p>
    <w:p w14:paraId="02035C1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5F002D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3AAE0CE" w14:textId="77777777" w:rsidR="00AF26FC" w:rsidRPr="00FD0425" w:rsidRDefault="00AF26FC" w:rsidP="00AF26FC">
      <w:pPr>
        <w:pStyle w:val="PL"/>
        <w:rPr>
          <w:snapToGrid w:val="0"/>
        </w:rPr>
      </w:pPr>
    </w:p>
    <w:p w14:paraId="7D7F2DB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NGRANNodeConfigurationUpdateFailure-IEs XNAP-PROTOCOL-IES ::= {</w:t>
      </w:r>
    </w:p>
    <w:p w14:paraId="130A322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933E11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</w:rPr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64DC7D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0F7DF8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  <w:t>PRESENCE optional },</w:t>
      </w:r>
    </w:p>
    <w:p w14:paraId="10469A1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F91C3E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15A8E6" w14:textId="77777777" w:rsidR="00AF26FC" w:rsidRPr="00FD0425" w:rsidRDefault="00AF26FC" w:rsidP="00AF26FC">
      <w:pPr>
        <w:pStyle w:val="PL"/>
        <w:rPr>
          <w:snapToGrid w:val="0"/>
        </w:rPr>
      </w:pPr>
    </w:p>
    <w:p w14:paraId="57FD3EB8" w14:textId="77777777" w:rsidR="00AF26FC" w:rsidRPr="00FD0425" w:rsidRDefault="00AF26FC" w:rsidP="00AF26FC">
      <w:pPr>
        <w:pStyle w:val="PL"/>
        <w:rPr>
          <w:snapToGrid w:val="0"/>
        </w:rPr>
      </w:pPr>
    </w:p>
    <w:p w14:paraId="295BF76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82F0D1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0165A63" w14:textId="77777777" w:rsidR="00AF26FC" w:rsidRPr="00FD0425" w:rsidRDefault="00AF26FC" w:rsidP="00AF26F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E-UTRA NR CELL RESOURCE COORDINATION REQUEST</w:t>
      </w:r>
    </w:p>
    <w:p w14:paraId="04966DC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9FED8D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0D09C1F" w14:textId="77777777" w:rsidR="00AF26FC" w:rsidRPr="00FD0425" w:rsidRDefault="00AF26FC" w:rsidP="00AF26FC">
      <w:pPr>
        <w:pStyle w:val="PL"/>
        <w:rPr>
          <w:snapToGrid w:val="0"/>
        </w:rPr>
      </w:pPr>
    </w:p>
    <w:p w14:paraId="3E02351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E-UTRA-NR-CellResourceCoordinationRequest ::= SEQUENCE {</w:t>
      </w:r>
    </w:p>
    <w:p w14:paraId="75BAA4E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{{E-UTRA-NR-CellResourceCoordinationRequest-IEs}},</w:t>
      </w:r>
    </w:p>
    <w:p w14:paraId="145599C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F80E3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4698BD" w14:textId="77777777" w:rsidR="00AF26FC" w:rsidRPr="00FD0425" w:rsidRDefault="00AF26FC" w:rsidP="00AF26FC">
      <w:pPr>
        <w:pStyle w:val="PL"/>
        <w:rPr>
          <w:snapToGrid w:val="0"/>
        </w:rPr>
      </w:pPr>
    </w:p>
    <w:p w14:paraId="3C5E8A6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E-UTRA-NR-CellResourceCoordinationRequest-IEs XNAP-PROTOCOL-IES ::= {</w:t>
      </w:r>
    </w:p>
    <w:p w14:paraId="11F0D2D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id-initiatingNodeType-ResourceCoordRequest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ED421E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B26229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109DC1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4E1589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</w:p>
    <w:p w14:paraId="089CE9D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InitiatingNodeType-ResourceCoordRequest ::= CHOICE {</w:t>
      </w:r>
    </w:p>
    <w:p w14:paraId="06C27728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ng-eNB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ResourceCoordRequest-ng-eNB-initiated,</w:t>
      </w:r>
    </w:p>
    <w:p w14:paraId="6D61F28A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gNB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ResourceCoordRequest-gNB-initiated,</w:t>
      </w:r>
    </w:p>
    <w:p w14:paraId="61A291D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{InitiatingNodeType-ResourceCoordRequest-ExtIEs} }</w:t>
      </w:r>
    </w:p>
    <w:p w14:paraId="34C1EC3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8F4D7A" w14:textId="77777777" w:rsidR="00AF26FC" w:rsidRPr="00FD0425" w:rsidRDefault="00AF26FC" w:rsidP="00AF26FC">
      <w:pPr>
        <w:pStyle w:val="PL"/>
        <w:rPr>
          <w:snapToGrid w:val="0"/>
        </w:rPr>
      </w:pPr>
    </w:p>
    <w:p w14:paraId="2A9BF8D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InitiatingNodeType-ResourceCoordRequest-ExtIEs XNAP-PROTOCOL-IES ::= {</w:t>
      </w:r>
    </w:p>
    <w:p w14:paraId="3CA640C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110B32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8B54E8A" w14:textId="77777777" w:rsidR="00AF26FC" w:rsidRPr="00FD0425" w:rsidRDefault="00AF26FC" w:rsidP="00AF26FC">
      <w:pPr>
        <w:pStyle w:val="PL"/>
        <w:rPr>
          <w:snapToGrid w:val="0"/>
        </w:rPr>
      </w:pPr>
    </w:p>
    <w:p w14:paraId="2E92AB2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ResourceCoordRequest-ng-eNB-initiated ::= SEQUENCE {</w:t>
      </w:r>
    </w:p>
    <w:p w14:paraId="4BBD82D0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4050388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6094AFF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33051C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{ResourceCoordRequest-ng-eNB-initiated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2FBF1DF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1ED1CD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0783FF9" w14:textId="77777777" w:rsidR="00AF26FC" w:rsidRPr="00FD0425" w:rsidRDefault="00AF26FC" w:rsidP="00AF26FC">
      <w:pPr>
        <w:pStyle w:val="PL"/>
        <w:rPr>
          <w:snapToGrid w:val="0"/>
        </w:rPr>
      </w:pPr>
    </w:p>
    <w:p w14:paraId="703ADB1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ResourceCoordRequest-ng-eNB-initiated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1CF404E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6DF6C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A1F63C" w14:textId="77777777" w:rsidR="00AF26FC" w:rsidRPr="00FD0425" w:rsidRDefault="00AF26FC" w:rsidP="00AF26FC">
      <w:pPr>
        <w:pStyle w:val="PL"/>
        <w:rPr>
          <w:snapToGrid w:val="0"/>
        </w:rPr>
      </w:pPr>
    </w:p>
    <w:p w14:paraId="19701485" w14:textId="77777777" w:rsidR="00AF26FC" w:rsidRPr="00FD0425" w:rsidRDefault="00AF26FC" w:rsidP="00AF26FC">
      <w:pPr>
        <w:pStyle w:val="PL"/>
        <w:rPr>
          <w:snapToGrid w:val="0"/>
        </w:rPr>
      </w:pPr>
    </w:p>
    <w:p w14:paraId="7BCFF90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ResourceCoordRequest-gNB-initiated ::= SEQUENCE {</w:t>
      </w:r>
    </w:p>
    <w:p w14:paraId="74922D2E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26DC263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6B3B49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1725160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listofNRCells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NR-CGI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4CAAAF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{ResourceCoordRequest-gNB-initiated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6E0E785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2B5F9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FE4645" w14:textId="77777777" w:rsidR="00AF26FC" w:rsidRPr="00FD0425" w:rsidRDefault="00AF26FC" w:rsidP="00AF26FC">
      <w:pPr>
        <w:pStyle w:val="PL"/>
        <w:rPr>
          <w:snapToGrid w:val="0"/>
        </w:rPr>
      </w:pPr>
    </w:p>
    <w:p w14:paraId="43DAA3E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ResourceCoordRequest-gNB-initiated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5CF934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7524FB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BC893B8" w14:textId="77777777" w:rsidR="00AF26FC" w:rsidRPr="00FD0425" w:rsidRDefault="00AF26FC" w:rsidP="00AF26FC">
      <w:pPr>
        <w:pStyle w:val="PL"/>
        <w:rPr>
          <w:snapToGrid w:val="0"/>
        </w:rPr>
      </w:pPr>
    </w:p>
    <w:p w14:paraId="48D7BFE7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</w:p>
    <w:p w14:paraId="17E9D46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085C12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64F607D" w14:textId="77777777" w:rsidR="00AF26FC" w:rsidRPr="00FD0425" w:rsidRDefault="00AF26FC" w:rsidP="00AF26F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E-UTRA NR CELL RESOURCE COORDINATION RESPONSE</w:t>
      </w:r>
    </w:p>
    <w:p w14:paraId="4E35702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31C7E3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722F7AC" w14:textId="77777777" w:rsidR="00AF26FC" w:rsidRPr="00FD0425" w:rsidRDefault="00AF26FC" w:rsidP="00AF26FC">
      <w:pPr>
        <w:pStyle w:val="PL"/>
        <w:rPr>
          <w:snapToGrid w:val="0"/>
        </w:rPr>
      </w:pPr>
    </w:p>
    <w:p w14:paraId="0384465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E-UTRA-NR-CellResourceCoordinationResponse::= SEQUENCE {</w:t>
      </w:r>
    </w:p>
    <w:p w14:paraId="048B750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{{E-UTRA-NR-CellResourceCoordinationResponse-IEs}},</w:t>
      </w:r>
    </w:p>
    <w:p w14:paraId="7515B6A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5D0D237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15B324" w14:textId="77777777" w:rsidR="00AF26FC" w:rsidRPr="00FD0425" w:rsidRDefault="00AF26FC" w:rsidP="00AF26FC">
      <w:pPr>
        <w:pStyle w:val="PL"/>
        <w:rPr>
          <w:snapToGrid w:val="0"/>
        </w:rPr>
      </w:pPr>
    </w:p>
    <w:p w14:paraId="4786470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E-UTRA-NR-CellResourceCoordinationResponse-IEs XNAP-PROTOCOL-IES ::= {</w:t>
      </w:r>
    </w:p>
    <w:p w14:paraId="0560381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id-respondingNodeType-ResourceCoordResponse  CRITICALITY reject  </w:t>
      </w:r>
      <w:r w:rsidRPr="00FD0425">
        <w:rPr>
          <w:snapToGrid w:val="0"/>
        </w:rPr>
        <w:tab/>
        <w:t xml:space="preserve">TYPE RespondingNodeType-ResourceCoordResponse </w:t>
      </w:r>
      <w:r w:rsidRPr="00FD0425">
        <w:rPr>
          <w:snapToGrid w:val="0"/>
        </w:rPr>
        <w:tab/>
        <w:t>PRESENCE mandatory}|</w:t>
      </w:r>
    </w:p>
    <w:p w14:paraId="575525B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7895E43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9618F1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EBB2F50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</w:p>
    <w:p w14:paraId="0E12CE4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RespondingNodeType-ResourceCoordResponse ::= CHOICE {</w:t>
      </w:r>
    </w:p>
    <w:p w14:paraId="027F6451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ng-eNB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ResourceCoordResponse-ng-eNB-initiated,</w:t>
      </w:r>
    </w:p>
    <w:p w14:paraId="6C381C96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gNB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ResourceCoordResponse-gNB-initiated,</w:t>
      </w:r>
    </w:p>
    <w:p w14:paraId="3FADAA4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{RespondingNodeType-ResourceCoordResponse-ExtIEs} }</w:t>
      </w:r>
    </w:p>
    <w:p w14:paraId="046ADD2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2B22BAF" w14:textId="77777777" w:rsidR="00AF26FC" w:rsidRPr="00FD0425" w:rsidRDefault="00AF26FC" w:rsidP="00AF26FC">
      <w:pPr>
        <w:pStyle w:val="PL"/>
        <w:rPr>
          <w:snapToGrid w:val="0"/>
        </w:rPr>
      </w:pPr>
    </w:p>
    <w:p w14:paraId="5842933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RespondingNodeType-ResourceCoordResponse-ExtIEs XNAP-PROTOCOL-IES ::= {</w:t>
      </w:r>
    </w:p>
    <w:p w14:paraId="0D1793F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94D19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393352" w14:textId="77777777" w:rsidR="00AF26FC" w:rsidRPr="00FD0425" w:rsidRDefault="00AF26FC" w:rsidP="00AF26FC">
      <w:pPr>
        <w:pStyle w:val="PL"/>
        <w:rPr>
          <w:snapToGrid w:val="0"/>
        </w:rPr>
      </w:pPr>
    </w:p>
    <w:p w14:paraId="3172A3B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ResourceCoordResponse-ng-eNB-initiated ::= SEQUENCE {</w:t>
      </w:r>
    </w:p>
    <w:p w14:paraId="16004010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22A6545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61FE861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C6AFD3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{ResourceCoordResponse-ng-eNB-initiated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F801CA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0D873E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AE3766D" w14:textId="77777777" w:rsidR="00AF26FC" w:rsidRPr="00FD0425" w:rsidRDefault="00AF26FC" w:rsidP="00AF26FC">
      <w:pPr>
        <w:pStyle w:val="PL"/>
        <w:rPr>
          <w:snapToGrid w:val="0"/>
        </w:rPr>
      </w:pPr>
    </w:p>
    <w:p w14:paraId="33432A0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ResourceCoordResponse-ng-eNB-initiated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B1620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0AABE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721622" w14:textId="77777777" w:rsidR="00AF26FC" w:rsidRPr="00FD0425" w:rsidRDefault="00AF26FC" w:rsidP="00AF26FC">
      <w:pPr>
        <w:pStyle w:val="PL"/>
        <w:rPr>
          <w:snapToGrid w:val="0"/>
        </w:rPr>
      </w:pPr>
    </w:p>
    <w:p w14:paraId="41C8064B" w14:textId="77777777" w:rsidR="00AF26FC" w:rsidRPr="00FD0425" w:rsidRDefault="00AF26FC" w:rsidP="00AF26FC">
      <w:pPr>
        <w:pStyle w:val="PL"/>
        <w:rPr>
          <w:snapToGrid w:val="0"/>
        </w:rPr>
      </w:pPr>
    </w:p>
    <w:p w14:paraId="31A6535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ResourceCoordResponse-gNB-initiated ::= SEQUENCE {</w:t>
      </w:r>
    </w:p>
    <w:p w14:paraId="54D75617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640EA05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202B4B8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listofNRCells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NR-CGI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7FE67C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{ResourceCoordResponse-gNB-initiated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5DFBA9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30644B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87F99B" w14:textId="77777777" w:rsidR="00AF26FC" w:rsidRPr="00FD0425" w:rsidRDefault="00AF26FC" w:rsidP="00AF26FC">
      <w:pPr>
        <w:pStyle w:val="PL"/>
        <w:rPr>
          <w:snapToGrid w:val="0"/>
        </w:rPr>
      </w:pPr>
    </w:p>
    <w:p w14:paraId="357F54D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ResourceCoordResponse-gNB-initiated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70E6E2B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495A90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826442" w14:textId="77777777" w:rsidR="00AF26FC" w:rsidRPr="00FD0425" w:rsidRDefault="00AF26FC" w:rsidP="00AF26FC">
      <w:pPr>
        <w:pStyle w:val="PL"/>
        <w:rPr>
          <w:snapToGrid w:val="0"/>
        </w:rPr>
      </w:pPr>
    </w:p>
    <w:p w14:paraId="114D1557" w14:textId="77777777" w:rsidR="00AF26FC" w:rsidRPr="00FD0425" w:rsidRDefault="00AF26FC" w:rsidP="00AF26FC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55386A85" w14:textId="77777777" w:rsidR="00AF26FC" w:rsidRPr="00FD0425" w:rsidRDefault="00AF26FC" w:rsidP="00AF26FC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</w:t>
      </w:r>
    </w:p>
    <w:p w14:paraId="705B47D4" w14:textId="77777777" w:rsidR="00AF26FC" w:rsidRPr="00FD0425" w:rsidRDefault="00AF26FC" w:rsidP="00AF26FC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FD0425">
        <w:rPr>
          <w:rFonts w:cs="Courier New"/>
          <w:noProof w:val="0"/>
          <w:snapToGrid w:val="0"/>
        </w:rPr>
        <w:t>-- SECONDARY RAT DATA USAGE REPORT</w:t>
      </w:r>
    </w:p>
    <w:p w14:paraId="78DF9636" w14:textId="77777777" w:rsidR="00AF26FC" w:rsidRPr="00FD0425" w:rsidRDefault="00AF26FC" w:rsidP="00AF26FC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</w:t>
      </w:r>
    </w:p>
    <w:p w14:paraId="34927BBF" w14:textId="77777777" w:rsidR="00AF26FC" w:rsidRPr="00FD0425" w:rsidRDefault="00AF26FC" w:rsidP="00AF26FC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72A2180A" w14:textId="77777777" w:rsidR="00AF26FC" w:rsidRPr="00FD0425" w:rsidRDefault="00AF26FC" w:rsidP="00AF26FC">
      <w:pPr>
        <w:pStyle w:val="PL"/>
        <w:rPr>
          <w:rFonts w:eastAsia="DengXian" w:cs="Courier New"/>
          <w:snapToGrid w:val="0"/>
          <w:lang w:eastAsia="zh-CN"/>
        </w:rPr>
      </w:pPr>
    </w:p>
    <w:p w14:paraId="4F8126AD" w14:textId="77777777" w:rsidR="00AF26FC" w:rsidRPr="00FD0425" w:rsidRDefault="00AF26FC" w:rsidP="00AF26FC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SecondaryRATDataUsageReport ::= SEQUENCE {</w:t>
      </w:r>
    </w:p>
    <w:p w14:paraId="28B59C2E" w14:textId="77777777" w:rsidR="00AF26FC" w:rsidRPr="00FD0425" w:rsidRDefault="00AF26FC" w:rsidP="00AF26FC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protocolIEs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  <w:t>ProtocolIE-Container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  <w:t>{{SecondaryRATDataUsageReport-IEs}},</w:t>
      </w:r>
    </w:p>
    <w:p w14:paraId="5A3568AD" w14:textId="77777777" w:rsidR="00AF26FC" w:rsidRPr="00FD0425" w:rsidRDefault="00AF26FC" w:rsidP="00AF26FC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...</w:t>
      </w:r>
    </w:p>
    <w:p w14:paraId="4DFD9821" w14:textId="77777777" w:rsidR="00AF26FC" w:rsidRPr="00FD0425" w:rsidRDefault="00AF26FC" w:rsidP="00AF26FC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}</w:t>
      </w:r>
    </w:p>
    <w:p w14:paraId="14C1F751" w14:textId="77777777" w:rsidR="00AF26FC" w:rsidRPr="00FD0425" w:rsidRDefault="00AF26FC" w:rsidP="00AF26FC">
      <w:pPr>
        <w:pStyle w:val="PL"/>
        <w:rPr>
          <w:rFonts w:eastAsia="DengXian" w:cs="Courier New"/>
          <w:snapToGrid w:val="0"/>
          <w:lang w:eastAsia="zh-CN"/>
        </w:rPr>
      </w:pPr>
    </w:p>
    <w:p w14:paraId="7039A348" w14:textId="77777777" w:rsidR="00AF26FC" w:rsidRPr="00FD0425" w:rsidRDefault="00AF26FC" w:rsidP="00AF26FC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SecondaryRATDataUsageReport-IEs XNAP-PROTOCOL-IES ::= {</w:t>
      </w:r>
    </w:p>
    <w:p w14:paraId="6E39FE9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snapToGrid w:val="0"/>
        </w:rPr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1E89D0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3DCFBF9" w14:textId="77777777" w:rsidR="00AF26FC" w:rsidRPr="00FD0425" w:rsidRDefault="00AF26FC" w:rsidP="00AF26FC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snapToGrid w:val="0"/>
        </w:rPr>
        <w:t>{ ID id-PDUSessionResource</w:t>
      </w:r>
      <w:r w:rsidRPr="00FD0425">
        <w:t>SecondaryRATUsageList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</w:t>
      </w:r>
      <w:r w:rsidRPr="00FD0425">
        <w:t>SecondaryRATUsageList</w:t>
      </w:r>
      <w:r w:rsidRPr="00FD0425">
        <w:rPr>
          <w:snapToGrid w:val="0"/>
        </w:rPr>
        <w:tab/>
        <w:t>PRESENCE mandatory}</w:t>
      </w:r>
      <w:r w:rsidRPr="00FD0425">
        <w:rPr>
          <w:rFonts w:eastAsia="DengXian" w:cs="Courier New"/>
          <w:snapToGrid w:val="0"/>
          <w:lang w:eastAsia="zh-CN"/>
        </w:rPr>
        <w:t>,</w:t>
      </w:r>
    </w:p>
    <w:p w14:paraId="1FBB3E8D" w14:textId="77777777" w:rsidR="00AF26FC" w:rsidRPr="00FD0425" w:rsidRDefault="00AF26FC" w:rsidP="00AF26FC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...</w:t>
      </w:r>
    </w:p>
    <w:p w14:paraId="6D5B5873" w14:textId="77777777" w:rsidR="00AF26FC" w:rsidRPr="00FD0425" w:rsidRDefault="00AF26FC" w:rsidP="00AF26FC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}</w:t>
      </w:r>
    </w:p>
    <w:p w14:paraId="645D1A94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</w:p>
    <w:p w14:paraId="62D181B2" w14:textId="77777777" w:rsidR="00AF26FC" w:rsidRPr="00FD0425" w:rsidRDefault="00AF26FC" w:rsidP="00AF26FC">
      <w:pPr>
        <w:pStyle w:val="PL"/>
        <w:rPr>
          <w:snapToGrid w:val="0"/>
        </w:rPr>
      </w:pPr>
    </w:p>
    <w:p w14:paraId="1A69730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A6E22C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E388987" w14:textId="77777777" w:rsidR="00AF26FC" w:rsidRPr="00FD0425" w:rsidRDefault="00AF26FC" w:rsidP="00AF26F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REQUEST</w:t>
      </w:r>
    </w:p>
    <w:p w14:paraId="6A00CF1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C15976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35DE911" w14:textId="77777777" w:rsidR="00AF26FC" w:rsidRPr="00FD0425" w:rsidRDefault="00AF26FC" w:rsidP="00AF26FC">
      <w:pPr>
        <w:pStyle w:val="PL"/>
        <w:rPr>
          <w:snapToGrid w:val="0"/>
        </w:rPr>
      </w:pPr>
    </w:p>
    <w:p w14:paraId="64C2EFD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XnRemovalRequest ::= SEQUENCE {</w:t>
      </w:r>
    </w:p>
    <w:p w14:paraId="2576F91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XnRemovalRequest-IEs}},</w:t>
      </w:r>
    </w:p>
    <w:p w14:paraId="603E00B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ADD91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6D8605" w14:textId="77777777" w:rsidR="00AF26FC" w:rsidRPr="00FD0425" w:rsidRDefault="00AF26FC" w:rsidP="00AF26FC">
      <w:pPr>
        <w:pStyle w:val="PL"/>
        <w:rPr>
          <w:snapToGrid w:val="0"/>
        </w:rPr>
      </w:pPr>
    </w:p>
    <w:p w14:paraId="39BB38A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XnRemovalRequest-IEs XNAP-PROTOCOL-IES ::= {</w:t>
      </w:r>
    </w:p>
    <w:p w14:paraId="5E79E39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51C1DA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id-XnRemovalThreshold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XnBenefitValue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2AA395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  <w:t>PRESENCE optional },</w:t>
      </w:r>
    </w:p>
    <w:p w14:paraId="7766250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4A8664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6768E8" w14:textId="77777777" w:rsidR="00AF26FC" w:rsidRPr="00FD0425" w:rsidRDefault="00AF26FC" w:rsidP="00AF26FC">
      <w:pPr>
        <w:pStyle w:val="PL"/>
        <w:rPr>
          <w:snapToGrid w:val="0"/>
        </w:rPr>
      </w:pPr>
    </w:p>
    <w:p w14:paraId="79308D4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6A9E17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E3AB2D9" w14:textId="77777777" w:rsidR="00AF26FC" w:rsidRPr="00FD0425" w:rsidRDefault="00AF26FC" w:rsidP="00AF26F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RESPONSE</w:t>
      </w:r>
    </w:p>
    <w:p w14:paraId="3CEBFFE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4C52F4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BB3F2B6" w14:textId="77777777" w:rsidR="00AF26FC" w:rsidRPr="00FD0425" w:rsidRDefault="00AF26FC" w:rsidP="00AF26FC">
      <w:pPr>
        <w:pStyle w:val="PL"/>
        <w:rPr>
          <w:snapToGrid w:val="0"/>
        </w:rPr>
      </w:pPr>
    </w:p>
    <w:p w14:paraId="21731F3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XnRemovalResponse ::= SEQUENCE {</w:t>
      </w:r>
    </w:p>
    <w:p w14:paraId="588228F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XnRemovalResponse-IEs}},</w:t>
      </w:r>
    </w:p>
    <w:p w14:paraId="1469B83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6CBCEF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CFEF83" w14:textId="77777777" w:rsidR="00AF26FC" w:rsidRPr="00FD0425" w:rsidRDefault="00AF26FC" w:rsidP="00AF26FC">
      <w:pPr>
        <w:pStyle w:val="PL"/>
        <w:rPr>
          <w:snapToGrid w:val="0"/>
        </w:rPr>
      </w:pPr>
    </w:p>
    <w:p w14:paraId="1B24524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XnRemovalResponse-IEs XNAP-PROTOCOL-IES ::= {</w:t>
      </w:r>
    </w:p>
    <w:p w14:paraId="5B743D0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5566FA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006AE1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  <w:t>PRESENCE optional },</w:t>
      </w:r>
    </w:p>
    <w:p w14:paraId="0B51805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0B4AD1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6058DE" w14:textId="77777777" w:rsidR="00AF26FC" w:rsidRPr="00FD0425" w:rsidRDefault="00AF26FC" w:rsidP="00AF26FC">
      <w:pPr>
        <w:pStyle w:val="PL"/>
        <w:rPr>
          <w:snapToGrid w:val="0"/>
        </w:rPr>
      </w:pPr>
    </w:p>
    <w:p w14:paraId="113E018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2CCAF4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16DACA2" w14:textId="77777777" w:rsidR="00AF26FC" w:rsidRPr="00FD0425" w:rsidRDefault="00AF26FC" w:rsidP="00AF26F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FAILURE</w:t>
      </w:r>
    </w:p>
    <w:p w14:paraId="77849B4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545666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2776500" w14:textId="77777777" w:rsidR="00AF26FC" w:rsidRPr="00FD0425" w:rsidRDefault="00AF26FC" w:rsidP="00AF26FC">
      <w:pPr>
        <w:pStyle w:val="PL"/>
        <w:rPr>
          <w:snapToGrid w:val="0"/>
        </w:rPr>
      </w:pPr>
    </w:p>
    <w:p w14:paraId="796A7F1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XnRemovalFailure ::= SEQUENCE {</w:t>
      </w:r>
    </w:p>
    <w:p w14:paraId="0599E01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XnRemovalFailure-IEs}},</w:t>
      </w:r>
    </w:p>
    <w:p w14:paraId="7B3659E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F2499D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A2E7E2E" w14:textId="77777777" w:rsidR="00AF26FC" w:rsidRPr="00FD0425" w:rsidRDefault="00AF26FC" w:rsidP="00AF26FC">
      <w:pPr>
        <w:pStyle w:val="PL"/>
        <w:rPr>
          <w:snapToGrid w:val="0"/>
        </w:rPr>
      </w:pPr>
    </w:p>
    <w:p w14:paraId="14ABAA0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XnRemovalFailure-IEs XNAP-PROTOCOL-IES ::= {</w:t>
      </w:r>
    </w:p>
    <w:p w14:paraId="18A6263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91589E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A589FB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  <w:t>PRESENCE optional },</w:t>
      </w:r>
    </w:p>
    <w:p w14:paraId="04F4E55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20DE4C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A0DD73F" w14:textId="77777777" w:rsidR="00AF26FC" w:rsidRPr="00FD0425" w:rsidRDefault="00AF26FC" w:rsidP="00AF26FC">
      <w:pPr>
        <w:pStyle w:val="PL"/>
        <w:rPr>
          <w:snapToGrid w:val="0"/>
        </w:rPr>
      </w:pPr>
    </w:p>
    <w:p w14:paraId="70074D8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335EC0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6AC234E" w14:textId="77777777" w:rsidR="00AF26FC" w:rsidRPr="00FD0425" w:rsidRDefault="00AF26FC" w:rsidP="00AF26F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CELL ACTIVATION REQUEST</w:t>
      </w:r>
    </w:p>
    <w:p w14:paraId="34D3369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5E2DF4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B9B9FA0" w14:textId="77777777" w:rsidR="00AF26FC" w:rsidRPr="00FD0425" w:rsidRDefault="00AF26FC" w:rsidP="00AF26FC">
      <w:pPr>
        <w:pStyle w:val="PL"/>
        <w:rPr>
          <w:snapToGrid w:val="0"/>
        </w:rPr>
      </w:pPr>
    </w:p>
    <w:p w14:paraId="6C477CE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CellActivationRequest ::= SEQUENCE {</w:t>
      </w:r>
    </w:p>
    <w:p w14:paraId="0D8F006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CellActivationRequest-IEs}},</w:t>
      </w:r>
    </w:p>
    <w:p w14:paraId="420F7E0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61DF9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CBFEB9" w14:textId="77777777" w:rsidR="00AF26FC" w:rsidRPr="00FD0425" w:rsidRDefault="00AF26FC" w:rsidP="00AF26FC">
      <w:pPr>
        <w:pStyle w:val="PL"/>
        <w:rPr>
          <w:snapToGrid w:val="0"/>
        </w:rPr>
      </w:pPr>
    </w:p>
    <w:p w14:paraId="1CF7C8A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CellActivationRequest-IEs XNAP-PROTOCOL-IES ::= {</w:t>
      </w:r>
    </w:p>
    <w:p w14:paraId="68D8EF5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id-ServedCellsToActivate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5633D3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B313C6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1AE817B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4E1789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8DC9897" w14:textId="77777777" w:rsidR="00AF26FC" w:rsidRPr="00FD0425" w:rsidRDefault="00AF26FC" w:rsidP="00AF26FC">
      <w:pPr>
        <w:pStyle w:val="PL"/>
        <w:rPr>
          <w:snapToGrid w:val="0"/>
        </w:rPr>
      </w:pPr>
    </w:p>
    <w:p w14:paraId="71D6C13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t>ServedCellsToActivate</w:t>
      </w:r>
      <w:r w:rsidRPr="00FD0425">
        <w:rPr>
          <w:snapToGrid w:val="0"/>
        </w:rPr>
        <w:t xml:space="preserve"> ::= CHOICE {</w:t>
      </w:r>
    </w:p>
    <w:p w14:paraId="56BFCF3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NR-CGI,</w:t>
      </w:r>
    </w:p>
    <w:p w14:paraId="177E836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e-utra-cells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E-UTRA-CGI,</w:t>
      </w:r>
    </w:p>
    <w:p w14:paraId="6B84906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ServedCellsToActivate</w:t>
      </w:r>
      <w:r w:rsidRPr="00FD0425">
        <w:rPr>
          <w:snapToGrid w:val="0"/>
        </w:rPr>
        <w:t>-ExtIEs} }</w:t>
      </w:r>
    </w:p>
    <w:p w14:paraId="57A5059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D4CFB7" w14:textId="77777777" w:rsidR="00AF26FC" w:rsidRPr="00FD0425" w:rsidRDefault="00AF26FC" w:rsidP="00AF26FC">
      <w:pPr>
        <w:pStyle w:val="PL"/>
        <w:rPr>
          <w:snapToGrid w:val="0"/>
        </w:rPr>
      </w:pPr>
    </w:p>
    <w:p w14:paraId="2F31997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t>ServedCellsToActivate</w:t>
      </w:r>
      <w:r w:rsidRPr="00FD0425">
        <w:rPr>
          <w:snapToGrid w:val="0"/>
        </w:rPr>
        <w:t>-ExtIEs XNAP-PROTOCOL-IES ::= {</w:t>
      </w:r>
    </w:p>
    <w:p w14:paraId="1CD938F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46BCB5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651130" w14:textId="77777777" w:rsidR="00AF26FC" w:rsidRPr="00FD0425" w:rsidRDefault="00AF26FC" w:rsidP="00AF26FC">
      <w:pPr>
        <w:pStyle w:val="PL"/>
        <w:rPr>
          <w:snapToGrid w:val="0"/>
        </w:rPr>
      </w:pPr>
    </w:p>
    <w:p w14:paraId="2E5141F2" w14:textId="77777777" w:rsidR="00AF26FC" w:rsidRPr="00FD0425" w:rsidRDefault="00AF26FC" w:rsidP="00AF26FC">
      <w:pPr>
        <w:pStyle w:val="PL"/>
        <w:rPr>
          <w:snapToGrid w:val="0"/>
        </w:rPr>
      </w:pPr>
    </w:p>
    <w:p w14:paraId="7E5B9CC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B9A838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1B4374C" w14:textId="77777777" w:rsidR="00AF26FC" w:rsidRPr="00FD0425" w:rsidRDefault="00AF26FC" w:rsidP="00AF26F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CELL ACTIVATION RESPONSE</w:t>
      </w:r>
    </w:p>
    <w:p w14:paraId="49BA180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337BD7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C6BAB83" w14:textId="77777777" w:rsidR="00AF26FC" w:rsidRPr="00FD0425" w:rsidRDefault="00AF26FC" w:rsidP="00AF26FC">
      <w:pPr>
        <w:pStyle w:val="PL"/>
        <w:rPr>
          <w:snapToGrid w:val="0"/>
        </w:rPr>
      </w:pPr>
    </w:p>
    <w:p w14:paraId="199F860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CellActivationResponse ::= SEQUENCE {</w:t>
      </w:r>
    </w:p>
    <w:p w14:paraId="17E679C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{{CellActivationResponse-IEs}},</w:t>
      </w:r>
    </w:p>
    <w:p w14:paraId="7FDB9D4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72E83C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8241A2" w14:textId="77777777" w:rsidR="00AF26FC" w:rsidRPr="00FD0425" w:rsidRDefault="00AF26FC" w:rsidP="00AF26FC">
      <w:pPr>
        <w:pStyle w:val="PL"/>
        <w:rPr>
          <w:snapToGrid w:val="0"/>
        </w:rPr>
      </w:pPr>
    </w:p>
    <w:p w14:paraId="261CC39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CellActivationResponse-IEs XNAP-PROTOCOL-IES ::= {</w:t>
      </w:r>
    </w:p>
    <w:p w14:paraId="388916C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id-ActivatedServedCells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E3AD73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5EF81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05FD96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7825135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16414A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7781784" w14:textId="77777777" w:rsidR="00AF26FC" w:rsidRPr="00FD0425" w:rsidRDefault="00AF26FC" w:rsidP="00AF26FC">
      <w:pPr>
        <w:pStyle w:val="PL"/>
        <w:rPr>
          <w:snapToGrid w:val="0"/>
        </w:rPr>
      </w:pPr>
    </w:p>
    <w:p w14:paraId="152AF12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ActivatedServedCells ::= CHOICE {</w:t>
      </w:r>
    </w:p>
    <w:p w14:paraId="2B733D7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NR-CGI,</w:t>
      </w:r>
    </w:p>
    <w:p w14:paraId="7F09CA3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e-utra-cells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E-UTRA-CGI,</w:t>
      </w:r>
    </w:p>
    <w:p w14:paraId="359F342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{ActivatedServedCells-ExtIEs} }</w:t>
      </w:r>
    </w:p>
    <w:p w14:paraId="379FF74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DF6E50" w14:textId="77777777" w:rsidR="00AF26FC" w:rsidRPr="00FD0425" w:rsidRDefault="00AF26FC" w:rsidP="00AF26FC">
      <w:pPr>
        <w:pStyle w:val="PL"/>
        <w:rPr>
          <w:snapToGrid w:val="0"/>
        </w:rPr>
      </w:pPr>
    </w:p>
    <w:p w14:paraId="2C97BA0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ActivatedServedCells-ExtIEs XNAP-PROTOCOL-IES ::= {</w:t>
      </w:r>
    </w:p>
    <w:p w14:paraId="53C82C2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153BCC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7EC104" w14:textId="77777777" w:rsidR="00AF26FC" w:rsidRPr="00FD0425" w:rsidRDefault="00AF26FC" w:rsidP="00AF26FC">
      <w:pPr>
        <w:pStyle w:val="PL"/>
        <w:rPr>
          <w:snapToGrid w:val="0"/>
        </w:rPr>
      </w:pPr>
    </w:p>
    <w:p w14:paraId="4DBF874D" w14:textId="77777777" w:rsidR="00AF26FC" w:rsidRPr="00FD0425" w:rsidRDefault="00AF26FC" w:rsidP="00AF26FC">
      <w:pPr>
        <w:pStyle w:val="PL"/>
        <w:rPr>
          <w:snapToGrid w:val="0"/>
        </w:rPr>
      </w:pPr>
    </w:p>
    <w:p w14:paraId="47B66E7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CB793E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9B10CBB" w14:textId="77777777" w:rsidR="00AF26FC" w:rsidRPr="00FD0425" w:rsidRDefault="00AF26FC" w:rsidP="00AF26F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CELL ACTIVATION FAILURE</w:t>
      </w:r>
    </w:p>
    <w:p w14:paraId="484254A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3B641A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201FD08" w14:textId="77777777" w:rsidR="00AF26FC" w:rsidRPr="00FD0425" w:rsidRDefault="00AF26FC" w:rsidP="00AF26FC">
      <w:pPr>
        <w:pStyle w:val="PL"/>
        <w:rPr>
          <w:snapToGrid w:val="0"/>
        </w:rPr>
      </w:pPr>
    </w:p>
    <w:p w14:paraId="515519C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CellActivationFailure ::= SEQUENCE {</w:t>
      </w:r>
    </w:p>
    <w:p w14:paraId="48CB13D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{{CellActivationFailure-IEs}},</w:t>
      </w:r>
    </w:p>
    <w:p w14:paraId="31C5784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FA2F1D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25711F" w14:textId="77777777" w:rsidR="00AF26FC" w:rsidRPr="00FD0425" w:rsidRDefault="00AF26FC" w:rsidP="00AF26FC">
      <w:pPr>
        <w:pStyle w:val="PL"/>
        <w:rPr>
          <w:snapToGrid w:val="0"/>
        </w:rPr>
      </w:pPr>
    </w:p>
    <w:p w14:paraId="1C7170D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CellActivationFailure-IEs XNAP-PROTOCOL-IES ::= {</w:t>
      </w:r>
    </w:p>
    <w:p w14:paraId="4702423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CB22F1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AC53E4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BF3EB9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77A29F2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4BF9E9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632D19B" w14:textId="77777777" w:rsidR="00AF26FC" w:rsidRPr="00FD0425" w:rsidRDefault="00AF26FC" w:rsidP="00AF26FC">
      <w:pPr>
        <w:pStyle w:val="PL"/>
        <w:rPr>
          <w:snapToGrid w:val="0"/>
        </w:rPr>
      </w:pPr>
    </w:p>
    <w:p w14:paraId="569FF23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11CDA3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AEC3177" w14:textId="77777777" w:rsidR="00AF26FC" w:rsidRPr="00FD0425" w:rsidRDefault="00AF26FC" w:rsidP="00AF26F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RESET REQUEST</w:t>
      </w:r>
    </w:p>
    <w:p w14:paraId="323298F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A241E4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6AAEACE" w14:textId="77777777" w:rsidR="00AF26FC" w:rsidRPr="00FD0425" w:rsidRDefault="00AF26FC" w:rsidP="00AF26FC">
      <w:pPr>
        <w:pStyle w:val="PL"/>
        <w:rPr>
          <w:snapToGrid w:val="0"/>
        </w:rPr>
      </w:pPr>
    </w:p>
    <w:p w14:paraId="55FEA63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ResetRequest ::= SEQUENCE {</w:t>
      </w:r>
    </w:p>
    <w:p w14:paraId="253B93D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{{ResetRequest-IEs}},</w:t>
      </w:r>
    </w:p>
    <w:p w14:paraId="79A2EB8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A33819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00A547" w14:textId="77777777" w:rsidR="00AF26FC" w:rsidRPr="00FD0425" w:rsidRDefault="00AF26FC" w:rsidP="00AF26FC">
      <w:pPr>
        <w:pStyle w:val="PL"/>
        <w:rPr>
          <w:snapToGrid w:val="0"/>
        </w:rPr>
      </w:pPr>
    </w:p>
    <w:p w14:paraId="24D159A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ResetRequest-IEs XNAP-PROTOCOL-IES ::= {</w:t>
      </w:r>
    </w:p>
    <w:p w14:paraId="0E6932B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ResetRequestTypeInfo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4CC32A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8C13BF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8273FA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4C12B2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1A24AD1" w14:textId="77777777" w:rsidR="00AF26FC" w:rsidRPr="00FD0425" w:rsidRDefault="00AF26FC" w:rsidP="00AF26FC">
      <w:pPr>
        <w:pStyle w:val="PL"/>
        <w:rPr>
          <w:snapToGrid w:val="0"/>
        </w:rPr>
      </w:pPr>
    </w:p>
    <w:p w14:paraId="2A1D1C3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D0B0E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61FE4AA" w14:textId="77777777" w:rsidR="00AF26FC" w:rsidRPr="00FD0425" w:rsidRDefault="00AF26FC" w:rsidP="00AF26F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RESET RESPONSE</w:t>
      </w:r>
    </w:p>
    <w:p w14:paraId="6094178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C58C5E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4AE1466" w14:textId="77777777" w:rsidR="00AF26FC" w:rsidRPr="00FD0425" w:rsidRDefault="00AF26FC" w:rsidP="00AF26FC">
      <w:pPr>
        <w:pStyle w:val="PL"/>
        <w:rPr>
          <w:snapToGrid w:val="0"/>
        </w:rPr>
      </w:pPr>
    </w:p>
    <w:p w14:paraId="05517E3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ResetResponse ::= SEQUENCE {</w:t>
      </w:r>
    </w:p>
    <w:p w14:paraId="226328A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{{ResetResponse-IEs}},</w:t>
      </w:r>
    </w:p>
    <w:p w14:paraId="511B0BA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59B952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B5166A" w14:textId="77777777" w:rsidR="00AF26FC" w:rsidRPr="00FD0425" w:rsidRDefault="00AF26FC" w:rsidP="00AF26FC">
      <w:pPr>
        <w:pStyle w:val="PL"/>
        <w:rPr>
          <w:snapToGrid w:val="0"/>
        </w:rPr>
      </w:pPr>
    </w:p>
    <w:p w14:paraId="1A29AAE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ResetResponse-IEs XNAP-PROTOCOL-IES ::= {</w:t>
      </w:r>
    </w:p>
    <w:p w14:paraId="4B8E94A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ResetResponseTypeInfo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7E95C4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E85DD9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4091F25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0AFEA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D8EB1E" w14:textId="77777777" w:rsidR="00AF26FC" w:rsidRPr="00FD0425" w:rsidRDefault="00AF26FC" w:rsidP="00AF26FC">
      <w:pPr>
        <w:pStyle w:val="PL"/>
        <w:rPr>
          <w:snapToGrid w:val="0"/>
        </w:rPr>
      </w:pPr>
    </w:p>
    <w:p w14:paraId="66C0C78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CB4240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5D7A032" w14:textId="77777777" w:rsidR="00AF26FC" w:rsidRPr="00FD0425" w:rsidRDefault="00AF26FC" w:rsidP="00AF26F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ERROR INDICATION</w:t>
      </w:r>
    </w:p>
    <w:p w14:paraId="6C29951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248DDE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076E02F" w14:textId="77777777" w:rsidR="00AF26FC" w:rsidRPr="00FD0425" w:rsidRDefault="00AF26FC" w:rsidP="00AF26FC">
      <w:pPr>
        <w:pStyle w:val="PL"/>
        <w:rPr>
          <w:snapToGrid w:val="0"/>
        </w:rPr>
      </w:pPr>
    </w:p>
    <w:p w14:paraId="3B83340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ErrorIndication ::= SEQUENCE {</w:t>
      </w:r>
    </w:p>
    <w:p w14:paraId="3370D3C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{{ErrorIndication-IEs}},</w:t>
      </w:r>
    </w:p>
    <w:p w14:paraId="0A79593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C5FE68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61C6DB7" w14:textId="77777777" w:rsidR="00AF26FC" w:rsidRPr="00FD0425" w:rsidRDefault="00AF26FC" w:rsidP="00AF26FC">
      <w:pPr>
        <w:pStyle w:val="PL"/>
        <w:rPr>
          <w:snapToGrid w:val="0"/>
        </w:rPr>
      </w:pPr>
    </w:p>
    <w:p w14:paraId="7BA9CBD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ErrorIndication-IEs XNAP-PROTOCOL-IES ::= {</w:t>
      </w:r>
    </w:p>
    <w:p w14:paraId="3BFDC01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0BEE2D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610F33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34FB67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41898A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EA4FDD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AAB2F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9F83DE" w14:textId="77777777" w:rsidR="00AF26FC" w:rsidRPr="00FD0425" w:rsidRDefault="00AF26FC" w:rsidP="00AF26FC">
      <w:pPr>
        <w:pStyle w:val="PL"/>
        <w:rPr>
          <w:snapToGrid w:val="0"/>
        </w:rPr>
      </w:pPr>
    </w:p>
    <w:p w14:paraId="6F92BDF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B8E1F7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65A12B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PRIVATE MESSAGE</w:t>
      </w:r>
    </w:p>
    <w:p w14:paraId="088DB5E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F881F3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422083F" w14:textId="77777777" w:rsidR="00AF26FC" w:rsidRPr="00FD0425" w:rsidRDefault="00AF26FC" w:rsidP="00AF26FC">
      <w:pPr>
        <w:pStyle w:val="PL"/>
        <w:rPr>
          <w:snapToGrid w:val="0"/>
        </w:rPr>
      </w:pPr>
    </w:p>
    <w:p w14:paraId="08A34A7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PrivateMessage ::= SEQUENCE {</w:t>
      </w:r>
    </w:p>
    <w:p w14:paraId="7B6D123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privateIEs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PrivateIE-Container</w:t>
      </w:r>
      <w:r w:rsidRPr="00FD0425">
        <w:rPr>
          <w:snapToGrid w:val="0"/>
        </w:rPr>
        <w:tab/>
        <w:t>{{PrivateMessage-IEs}},</w:t>
      </w:r>
    </w:p>
    <w:p w14:paraId="2261D24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CBD9A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69FE43" w14:textId="77777777" w:rsidR="00AF26FC" w:rsidRPr="00FD0425" w:rsidRDefault="00AF26FC" w:rsidP="00AF26FC">
      <w:pPr>
        <w:pStyle w:val="PL"/>
        <w:rPr>
          <w:snapToGrid w:val="0"/>
        </w:rPr>
      </w:pPr>
    </w:p>
    <w:p w14:paraId="6D4C305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PrivateMessage-IEs XNAP-PRIVATE-IES ::= {</w:t>
      </w:r>
    </w:p>
    <w:p w14:paraId="1EE6ADC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2A58C0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3F9AF1F" w14:textId="77777777" w:rsidR="00AF26FC" w:rsidRPr="00FD0425" w:rsidRDefault="00AF26FC" w:rsidP="00AF26FC">
      <w:pPr>
        <w:pStyle w:val="PL"/>
        <w:rPr>
          <w:snapToGrid w:val="0"/>
        </w:rPr>
      </w:pPr>
    </w:p>
    <w:p w14:paraId="4CC03C82" w14:textId="77777777" w:rsidR="00AF26FC" w:rsidRPr="00FD0425" w:rsidRDefault="00AF26FC" w:rsidP="00AF26FC">
      <w:pPr>
        <w:pStyle w:val="PL"/>
        <w:rPr>
          <w:snapToGrid w:val="0"/>
        </w:rPr>
      </w:pPr>
    </w:p>
    <w:p w14:paraId="05DE37F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16F34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07FA2C4" w14:textId="77777777" w:rsidR="00AF26FC" w:rsidRPr="00FD0425" w:rsidRDefault="00AF26FC" w:rsidP="00AF26F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lastRenderedPageBreak/>
        <w:t>-- TRACE START</w:t>
      </w:r>
    </w:p>
    <w:p w14:paraId="7B9406F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8DC937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1130730" w14:textId="77777777" w:rsidR="00AF26FC" w:rsidRPr="00FD0425" w:rsidRDefault="00AF26FC" w:rsidP="00AF26FC">
      <w:pPr>
        <w:pStyle w:val="PL"/>
        <w:rPr>
          <w:snapToGrid w:val="0"/>
        </w:rPr>
      </w:pPr>
    </w:p>
    <w:p w14:paraId="1207A21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TraceStart ::= SEQUENCE {</w:t>
      </w:r>
    </w:p>
    <w:p w14:paraId="49E31F0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{ {TraceStartIEs} },</w:t>
      </w:r>
    </w:p>
    <w:p w14:paraId="292A505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759230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A17BF8" w14:textId="77777777" w:rsidR="00AF26FC" w:rsidRPr="00FD0425" w:rsidRDefault="00AF26FC" w:rsidP="00AF26FC">
      <w:pPr>
        <w:pStyle w:val="PL"/>
        <w:rPr>
          <w:snapToGrid w:val="0"/>
        </w:rPr>
      </w:pPr>
    </w:p>
    <w:p w14:paraId="7B1D83F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TraceStartIEs XNAP-PROTOCOL-IES ::= {</w:t>
      </w:r>
    </w:p>
    <w:p w14:paraId="365BFD9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21C242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CA3E30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6487A5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58AA92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387046C" w14:textId="77777777" w:rsidR="00AF26FC" w:rsidRPr="00FD0425" w:rsidRDefault="00AF26FC" w:rsidP="00AF26FC">
      <w:pPr>
        <w:pStyle w:val="PL"/>
        <w:rPr>
          <w:snapToGrid w:val="0"/>
        </w:rPr>
      </w:pPr>
    </w:p>
    <w:p w14:paraId="7DC1875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471E1D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FF272E4" w14:textId="77777777" w:rsidR="00AF26FC" w:rsidRPr="00FD0425" w:rsidRDefault="00AF26FC" w:rsidP="00AF26F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DEACTIVATE TRACE</w:t>
      </w:r>
    </w:p>
    <w:p w14:paraId="332E509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2D7BBA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946D1FA" w14:textId="77777777" w:rsidR="00AF26FC" w:rsidRPr="00FD0425" w:rsidRDefault="00AF26FC" w:rsidP="00AF26FC">
      <w:pPr>
        <w:pStyle w:val="PL"/>
        <w:rPr>
          <w:snapToGrid w:val="0"/>
        </w:rPr>
      </w:pPr>
    </w:p>
    <w:p w14:paraId="2CF25BA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DeactivateTrace ::= SEQUENCE {</w:t>
      </w:r>
    </w:p>
    <w:p w14:paraId="68B21A6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{ {DeactivateTraceIEs} },</w:t>
      </w:r>
    </w:p>
    <w:p w14:paraId="13AC0FB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E332E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924787A" w14:textId="77777777" w:rsidR="00AF26FC" w:rsidRPr="00FD0425" w:rsidRDefault="00AF26FC" w:rsidP="00AF26FC">
      <w:pPr>
        <w:pStyle w:val="PL"/>
        <w:rPr>
          <w:snapToGrid w:val="0"/>
        </w:rPr>
      </w:pPr>
    </w:p>
    <w:p w14:paraId="572E886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DeactivateTraceIEs XNAP-PROTOCOL-IES ::= {</w:t>
      </w:r>
    </w:p>
    <w:p w14:paraId="2F33DE7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3E954A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961DFC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1AD22C2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BF4DF1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1F1FB1" w14:textId="77777777" w:rsidR="00AF26FC" w:rsidRDefault="00AF26FC" w:rsidP="00AF26FC">
      <w:pPr>
        <w:pStyle w:val="PL"/>
        <w:rPr>
          <w:ins w:id="2734" w:author="Author"/>
          <w:snapToGrid w:val="0"/>
        </w:rPr>
      </w:pPr>
    </w:p>
    <w:p w14:paraId="610F94D4" w14:textId="77777777" w:rsidR="00AF26FC" w:rsidRDefault="00AF26FC" w:rsidP="00AF26FC">
      <w:pPr>
        <w:pStyle w:val="PL"/>
        <w:rPr>
          <w:ins w:id="2735" w:author="Author"/>
          <w:snapToGrid w:val="0"/>
        </w:rPr>
      </w:pPr>
      <w:ins w:id="2736" w:author="Author">
        <w:r>
          <w:rPr>
            <w:snapToGrid w:val="0"/>
          </w:rPr>
          <w:t>-- **************************************************************</w:t>
        </w:r>
      </w:ins>
    </w:p>
    <w:p w14:paraId="2DCD6674" w14:textId="77777777" w:rsidR="00AF26FC" w:rsidRDefault="00AF26FC" w:rsidP="00AF26FC">
      <w:pPr>
        <w:pStyle w:val="PL"/>
        <w:rPr>
          <w:ins w:id="2737" w:author="Author"/>
          <w:snapToGrid w:val="0"/>
        </w:rPr>
      </w:pPr>
      <w:ins w:id="2738" w:author="Author">
        <w:r>
          <w:rPr>
            <w:snapToGrid w:val="0"/>
          </w:rPr>
          <w:t>--</w:t>
        </w:r>
      </w:ins>
    </w:p>
    <w:p w14:paraId="3BE03706" w14:textId="77777777" w:rsidR="00AF26FC" w:rsidRDefault="00AF26FC" w:rsidP="00AF26FC">
      <w:pPr>
        <w:pStyle w:val="PL"/>
        <w:outlineLvl w:val="3"/>
        <w:rPr>
          <w:ins w:id="2739" w:author="Author"/>
          <w:snapToGrid w:val="0"/>
        </w:rPr>
      </w:pPr>
      <w:ins w:id="2740" w:author="Author">
        <w:r>
          <w:rPr>
            <w:snapToGrid w:val="0"/>
          </w:rPr>
          <w:t xml:space="preserve">-- </w:t>
        </w:r>
        <w:r>
          <w:t xml:space="preserve">FAILURE </w:t>
        </w:r>
        <w:r>
          <w:rPr>
            <w:szCs w:val="24"/>
          </w:rPr>
          <w:t>INDICATION</w:t>
        </w:r>
      </w:ins>
    </w:p>
    <w:p w14:paraId="23ABB494" w14:textId="77777777" w:rsidR="00AF26FC" w:rsidRDefault="00AF26FC" w:rsidP="00AF26FC">
      <w:pPr>
        <w:pStyle w:val="PL"/>
        <w:rPr>
          <w:ins w:id="2741" w:author="Author"/>
          <w:snapToGrid w:val="0"/>
        </w:rPr>
      </w:pPr>
      <w:ins w:id="2742" w:author="Author">
        <w:r>
          <w:rPr>
            <w:snapToGrid w:val="0"/>
          </w:rPr>
          <w:t>--</w:t>
        </w:r>
      </w:ins>
    </w:p>
    <w:p w14:paraId="0D3B4B9D" w14:textId="77777777" w:rsidR="00AF26FC" w:rsidRDefault="00AF26FC" w:rsidP="00AF26FC">
      <w:pPr>
        <w:pStyle w:val="PL"/>
        <w:rPr>
          <w:ins w:id="2743" w:author="Author"/>
          <w:snapToGrid w:val="0"/>
        </w:rPr>
      </w:pPr>
      <w:ins w:id="2744" w:author="Author">
        <w:r>
          <w:rPr>
            <w:snapToGrid w:val="0"/>
          </w:rPr>
          <w:t>-- **************************************************************</w:t>
        </w:r>
      </w:ins>
    </w:p>
    <w:p w14:paraId="36D08234" w14:textId="77777777" w:rsidR="00AF26FC" w:rsidRDefault="00AF26FC" w:rsidP="00AF26FC">
      <w:pPr>
        <w:pStyle w:val="PL"/>
        <w:rPr>
          <w:ins w:id="2745" w:author="Author"/>
          <w:snapToGrid w:val="0"/>
        </w:rPr>
      </w:pPr>
    </w:p>
    <w:p w14:paraId="781FD942" w14:textId="77777777" w:rsidR="00AF26FC" w:rsidRDefault="00AF26FC" w:rsidP="00AF26FC">
      <w:pPr>
        <w:pStyle w:val="PL"/>
        <w:rPr>
          <w:ins w:id="2746" w:author="Author"/>
          <w:snapToGrid w:val="0"/>
        </w:rPr>
      </w:pPr>
      <w:ins w:id="2747" w:author="Author">
        <w:r>
          <w:rPr>
            <w:snapToGrid w:val="0"/>
          </w:rPr>
          <w:t>FailureIndication ::= SEQUENCE {</w:t>
        </w:r>
      </w:ins>
    </w:p>
    <w:p w14:paraId="78DEA70B" w14:textId="77777777" w:rsidR="00AF26FC" w:rsidRDefault="00AF26FC" w:rsidP="00AF26FC">
      <w:pPr>
        <w:pStyle w:val="PL"/>
        <w:rPr>
          <w:ins w:id="2748" w:author="Author"/>
          <w:snapToGrid w:val="0"/>
        </w:rPr>
      </w:pPr>
      <w:ins w:id="2749" w:author="Author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  <w:t>{{FailureIndication-IEs}},</w:t>
        </w:r>
      </w:ins>
    </w:p>
    <w:p w14:paraId="10BB4AC2" w14:textId="77777777" w:rsidR="00AF26FC" w:rsidRDefault="00AF26FC" w:rsidP="00AF26FC">
      <w:pPr>
        <w:pStyle w:val="PL"/>
        <w:rPr>
          <w:ins w:id="2750" w:author="Author"/>
          <w:snapToGrid w:val="0"/>
        </w:rPr>
      </w:pPr>
      <w:ins w:id="2751" w:author="Author">
        <w:r>
          <w:rPr>
            <w:snapToGrid w:val="0"/>
          </w:rPr>
          <w:tab/>
          <w:t>...</w:t>
        </w:r>
      </w:ins>
    </w:p>
    <w:p w14:paraId="7C2FAE65" w14:textId="77777777" w:rsidR="00AF26FC" w:rsidRDefault="00AF26FC" w:rsidP="00AF26FC">
      <w:pPr>
        <w:pStyle w:val="PL"/>
        <w:rPr>
          <w:ins w:id="2752" w:author="Author"/>
          <w:snapToGrid w:val="0"/>
        </w:rPr>
      </w:pPr>
      <w:ins w:id="2753" w:author="Author">
        <w:r>
          <w:rPr>
            <w:snapToGrid w:val="0"/>
          </w:rPr>
          <w:t>}</w:t>
        </w:r>
      </w:ins>
    </w:p>
    <w:p w14:paraId="4C424231" w14:textId="77777777" w:rsidR="00AF26FC" w:rsidRDefault="00AF26FC" w:rsidP="00AF26FC">
      <w:pPr>
        <w:pStyle w:val="PL"/>
        <w:rPr>
          <w:ins w:id="2754" w:author="Author"/>
          <w:snapToGrid w:val="0"/>
        </w:rPr>
      </w:pPr>
    </w:p>
    <w:p w14:paraId="24F2220D" w14:textId="77777777" w:rsidR="00AF26FC" w:rsidRDefault="00AF26FC" w:rsidP="00AF26FC">
      <w:pPr>
        <w:pStyle w:val="PL"/>
        <w:rPr>
          <w:ins w:id="2755" w:author="Author"/>
          <w:snapToGrid w:val="0"/>
        </w:rPr>
      </w:pPr>
      <w:ins w:id="2756" w:author="Author">
        <w:r>
          <w:rPr>
            <w:snapToGrid w:val="0"/>
          </w:rPr>
          <w:t>FailureIndication-IEs XNAP-PROTOCOL-IES ::= {</w:t>
        </w:r>
      </w:ins>
    </w:p>
    <w:p w14:paraId="781114CD" w14:textId="77777777" w:rsidR="00AF26FC" w:rsidRDefault="00AF26FC" w:rsidP="00AF26FC">
      <w:pPr>
        <w:pStyle w:val="PL"/>
        <w:tabs>
          <w:tab w:val="left" w:pos="4556"/>
        </w:tabs>
        <w:rPr>
          <w:ins w:id="2757" w:author="Author"/>
          <w:snapToGrid w:val="0"/>
        </w:rPr>
      </w:pPr>
      <w:ins w:id="2758" w:author="Author">
        <w:r>
          <w:rPr>
            <w:snapToGrid w:val="0"/>
          </w:rPr>
          <w:tab/>
          <w:t>{ ID id-InitiatingCondition-FailureIndication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</w:r>
        <w:r>
          <w:rPr>
            <w:snapToGrid w:val="0"/>
          </w:rPr>
          <w:tab/>
          <w:t>TYPE InitiatingCondition-FailureIndication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mandatory},</w:t>
        </w:r>
      </w:ins>
    </w:p>
    <w:p w14:paraId="4257F2A2" w14:textId="77777777" w:rsidR="00AF26FC" w:rsidRDefault="00AF26FC" w:rsidP="00AF26FC">
      <w:pPr>
        <w:pStyle w:val="PL"/>
        <w:rPr>
          <w:ins w:id="2759" w:author="Author"/>
          <w:snapToGrid w:val="0"/>
        </w:rPr>
      </w:pPr>
      <w:ins w:id="2760" w:author="Author">
        <w:r>
          <w:rPr>
            <w:snapToGrid w:val="0"/>
          </w:rPr>
          <w:tab/>
          <w:t>...</w:t>
        </w:r>
      </w:ins>
    </w:p>
    <w:p w14:paraId="43041BED" w14:textId="77777777" w:rsidR="00AF26FC" w:rsidRDefault="00AF26FC" w:rsidP="00AF26FC">
      <w:pPr>
        <w:pStyle w:val="PL"/>
        <w:rPr>
          <w:ins w:id="2761" w:author="Author"/>
          <w:snapToGrid w:val="0"/>
        </w:rPr>
      </w:pPr>
      <w:ins w:id="2762" w:author="Author">
        <w:r>
          <w:rPr>
            <w:snapToGrid w:val="0"/>
          </w:rPr>
          <w:t>}</w:t>
        </w:r>
      </w:ins>
    </w:p>
    <w:p w14:paraId="0FB01C3B" w14:textId="77777777" w:rsidR="00AF26FC" w:rsidRDefault="00AF26FC" w:rsidP="00AF26FC">
      <w:pPr>
        <w:pStyle w:val="PL"/>
        <w:rPr>
          <w:ins w:id="2763" w:author="Author"/>
          <w:snapToGrid w:val="0"/>
        </w:rPr>
      </w:pPr>
    </w:p>
    <w:p w14:paraId="7237C1B2" w14:textId="77777777" w:rsidR="00AF26FC" w:rsidRDefault="00AF26FC" w:rsidP="00AF26FC">
      <w:pPr>
        <w:pStyle w:val="PL"/>
        <w:rPr>
          <w:ins w:id="2764" w:author="Author"/>
          <w:snapToGrid w:val="0"/>
        </w:rPr>
      </w:pPr>
      <w:ins w:id="2765" w:author="Author">
        <w:r>
          <w:rPr>
            <w:snapToGrid w:val="0"/>
          </w:rPr>
          <w:t>-- **************************************************************</w:t>
        </w:r>
      </w:ins>
    </w:p>
    <w:p w14:paraId="600EC7B1" w14:textId="77777777" w:rsidR="00AF26FC" w:rsidRDefault="00AF26FC" w:rsidP="00AF26FC">
      <w:pPr>
        <w:pStyle w:val="PL"/>
        <w:rPr>
          <w:ins w:id="2766" w:author="Author"/>
          <w:snapToGrid w:val="0"/>
        </w:rPr>
      </w:pPr>
      <w:ins w:id="2767" w:author="Author">
        <w:r>
          <w:rPr>
            <w:snapToGrid w:val="0"/>
          </w:rPr>
          <w:t>--</w:t>
        </w:r>
      </w:ins>
    </w:p>
    <w:p w14:paraId="320FBF39" w14:textId="77777777" w:rsidR="00AF26FC" w:rsidRDefault="00AF26FC" w:rsidP="00AF26FC">
      <w:pPr>
        <w:pStyle w:val="PL"/>
        <w:outlineLvl w:val="3"/>
        <w:rPr>
          <w:ins w:id="2768" w:author="Author"/>
          <w:snapToGrid w:val="0"/>
        </w:rPr>
      </w:pPr>
      <w:ins w:id="2769" w:author="Author">
        <w:r>
          <w:rPr>
            <w:snapToGrid w:val="0"/>
          </w:rPr>
          <w:t xml:space="preserve">-- </w:t>
        </w:r>
        <w:r>
          <w:t xml:space="preserve">HANDOVER </w:t>
        </w:r>
        <w:r>
          <w:rPr>
            <w:szCs w:val="24"/>
          </w:rPr>
          <w:t>REPORT</w:t>
        </w:r>
      </w:ins>
    </w:p>
    <w:p w14:paraId="2127B318" w14:textId="77777777" w:rsidR="00AF26FC" w:rsidRDefault="00AF26FC" w:rsidP="00AF26FC">
      <w:pPr>
        <w:pStyle w:val="PL"/>
        <w:rPr>
          <w:ins w:id="2770" w:author="Author"/>
          <w:snapToGrid w:val="0"/>
        </w:rPr>
      </w:pPr>
      <w:ins w:id="2771" w:author="Author">
        <w:r>
          <w:rPr>
            <w:snapToGrid w:val="0"/>
          </w:rPr>
          <w:t>--</w:t>
        </w:r>
      </w:ins>
    </w:p>
    <w:p w14:paraId="0B0E5AD7" w14:textId="77777777" w:rsidR="00AF26FC" w:rsidRDefault="00AF26FC" w:rsidP="00AF26FC">
      <w:pPr>
        <w:pStyle w:val="PL"/>
        <w:rPr>
          <w:ins w:id="2772" w:author="Author"/>
          <w:snapToGrid w:val="0"/>
        </w:rPr>
      </w:pPr>
      <w:ins w:id="2773" w:author="Author">
        <w:r>
          <w:rPr>
            <w:snapToGrid w:val="0"/>
          </w:rPr>
          <w:t>-- **************************************************************</w:t>
        </w:r>
      </w:ins>
    </w:p>
    <w:p w14:paraId="40BFA9A5" w14:textId="77777777" w:rsidR="00AF26FC" w:rsidRDefault="00AF26FC" w:rsidP="00AF26FC">
      <w:pPr>
        <w:pStyle w:val="PL"/>
        <w:rPr>
          <w:ins w:id="2774" w:author="Author"/>
          <w:snapToGrid w:val="0"/>
        </w:rPr>
      </w:pPr>
    </w:p>
    <w:p w14:paraId="13DBF9FB" w14:textId="77777777" w:rsidR="00AF26FC" w:rsidRDefault="00AF26FC" w:rsidP="00AF26FC">
      <w:pPr>
        <w:pStyle w:val="PL"/>
        <w:rPr>
          <w:ins w:id="2775" w:author="Author"/>
          <w:snapToGrid w:val="0"/>
        </w:rPr>
      </w:pPr>
      <w:ins w:id="2776" w:author="Author">
        <w:r>
          <w:rPr>
            <w:snapToGrid w:val="0"/>
          </w:rPr>
          <w:t>HandoverReport ::= SEQUENCE {</w:t>
        </w:r>
      </w:ins>
    </w:p>
    <w:p w14:paraId="7911E041" w14:textId="77777777" w:rsidR="00AF26FC" w:rsidRDefault="00AF26FC" w:rsidP="00AF26FC">
      <w:pPr>
        <w:pStyle w:val="PL"/>
        <w:rPr>
          <w:ins w:id="2777" w:author="Author"/>
          <w:snapToGrid w:val="0"/>
        </w:rPr>
      </w:pPr>
      <w:ins w:id="2778" w:author="Author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  <w:t>{{</w:t>
        </w:r>
        <w:r w:rsidRPr="003B1447">
          <w:rPr>
            <w:snapToGrid w:val="0"/>
          </w:rPr>
          <w:t xml:space="preserve"> </w:t>
        </w:r>
        <w:r>
          <w:rPr>
            <w:snapToGrid w:val="0"/>
          </w:rPr>
          <w:t>HandoverReport-IEs}},</w:t>
        </w:r>
      </w:ins>
    </w:p>
    <w:p w14:paraId="3DD52828" w14:textId="77777777" w:rsidR="00AF26FC" w:rsidRDefault="00AF26FC" w:rsidP="00AF26FC">
      <w:pPr>
        <w:pStyle w:val="PL"/>
        <w:rPr>
          <w:ins w:id="2779" w:author="Author"/>
          <w:snapToGrid w:val="0"/>
        </w:rPr>
      </w:pPr>
      <w:ins w:id="2780" w:author="Author">
        <w:r>
          <w:rPr>
            <w:snapToGrid w:val="0"/>
          </w:rPr>
          <w:tab/>
          <w:t>...</w:t>
        </w:r>
      </w:ins>
    </w:p>
    <w:p w14:paraId="35725AD4" w14:textId="77777777" w:rsidR="00AF26FC" w:rsidRDefault="00AF26FC" w:rsidP="00AF26FC">
      <w:pPr>
        <w:pStyle w:val="PL"/>
        <w:rPr>
          <w:ins w:id="2781" w:author="Author"/>
          <w:snapToGrid w:val="0"/>
        </w:rPr>
      </w:pPr>
      <w:ins w:id="2782" w:author="Author">
        <w:r>
          <w:rPr>
            <w:snapToGrid w:val="0"/>
          </w:rPr>
          <w:t>}</w:t>
        </w:r>
      </w:ins>
    </w:p>
    <w:p w14:paraId="7F1337C0" w14:textId="77777777" w:rsidR="00AF26FC" w:rsidRDefault="00AF26FC" w:rsidP="00AF26FC">
      <w:pPr>
        <w:pStyle w:val="PL"/>
        <w:rPr>
          <w:ins w:id="2783" w:author="Author"/>
          <w:snapToGrid w:val="0"/>
        </w:rPr>
      </w:pPr>
    </w:p>
    <w:p w14:paraId="1F4EBE8F" w14:textId="77777777" w:rsidR="00AF26FC" w:rsidRDefault="00AF26FC" w:rsidP="00AF26FC">
      <w:pPr>
        <w:pStyle w:val="PL"/>
        <w:rPr>
          <w:ins w:id="2784" w:author="Author"/>
          <w:snapToGrid w:val="0"/>
        </w:rPr>
      </w:pPr>
      <w:ins w:id="2785" w:author="Author">
        <w:r>
          <w:rPr>
            <w:snapToGrid w:val="0"/>
          </w:rPr>
          <w:t>HandoverReport-IEs XNAP-PROTOCOL-IES ::= {</w:t>
        </w:r>
      </w:ins>
    </w:p>
    <w:p w14:paraId="2AF12687" w14:textId="77777777" w:rsidR="00AF26FC" w:rsidRDefault="00AF26FC" w:rsidP="00AF26FC">
      <w:pPr>
        <w:pStyle w:val="PL"/>
        <w:rPr>
          <w:ins w:id="2786" w:author="Author"/>
          <w:snapToGrid w:val="0"/>
        </w:rPr>
      </w:pPr>
      <w:ins w:id="2787" w:author="Author">
        <w:r>
          <w:rPr>
            <w:snapToGrid w:val="0"/>
          </w:rPr>
          <w:tab/>
          <w:t>{ ID id-HandoverReportType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>TYPE HandoverReportType</w:t>
        </w:r>
        <w:r>
          <w:rPr>
            <w:snapToGrid w:val="0"/>
          </w:rPr>
          <w:tab/>
          <w:t>PRESENCE mandatory}|</w:t>
        </w:r>
      </w:ins>
    </w:p>
    <w:p w14:paraId="005FD3D3" w14:textId="77777777" w:rsidR="00AF26FC" w:rsidRDefault="00AF26FC" w:rsidP="00AF26FC">
      <w:pPr>
        <w:pStyle w:val="PL"/>
        <w:tabs>
          <w:tab w:val="clear" w:pos="4224"/>
          <w:tab w:val="left" w:pos="4228"/>
        </w:tabs>
        <w:rPr>
          <w:ins w:id="2788" w:author="Author"/>
          <w:snapToGrid w:val="0"/>
        </w:rPr>
      </w:pPr>
      <w:ins w:id="2789" w:author="Author">
        <w:r>
          <w:rPr>
            <w:snapToGrid w:val="0"/>
          </w:rPr>
          <w:tab/>
          <w:t>{ ID id-</w:t>
        </w:r>
        <w:r>
          <w:rPr>
            <w:lang w:eastAsia="zh-CN"/>
          </w:rPr>
          <w:t>Handover</w:t>
        </w:r>
        <w:r>
          <w:rPr>
            <w:lang w:eastAsia="ja-JP"/>
          </w:rPr>
          <w:t>Cause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  <w:r>
          <w:rPr>
            <w:lang w:eastAsia="ja-JP"/>
          </w:rPr>
          <w:t>Cause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mandatory}|</w:t>
        </w:r>
      </w:ins>
    </w:p>
    <w:p w14:paraId="774E03C4" w14:textId="77777777" w:rsidR="00AF26FC" w:rsidRDefault="00AF26FC" w:rsidP="00AF26FC">
      <w:pPr>
        <w:pStyle w:val="PL"/>
        <w:tabs>
          <w:tab w:val="left" w:pos="4556"/>
        </w:tabs>
        <w:rPr>
          <w:ins w:id="2790" w:author="Author"/>
          <w:snapToGrid w:val="0"/>
        </w:rPr>
      </w:pPr>
      <w:ins w:id="2791" w:author="Author">
        <w:r>
          <w:rPr>
            <w:snapToGrid w:val="0"/>
          </w:rPr>
          <w:tab/>
          <w:t>{ ID id-</w:t>
        </w:r>
        <w:r>
          <w:rPr>
            <w:lang w:eastAsia="ja-JP"/>
          </w:rPr>
          <w:t>SourceCellCGI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  <w:r>
          <w:rPr>
            <w:lang w:val="fr-FR"/>
          </w:rPr>
          <w:t>NG-RAN-CGI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PRESENCE FFS }| </w:t>
        </w:r>
      </w:ins>
    </w:p>
    <w:p w14:paraId="06F3664D" w14:textId="77777777" w:rsidR="00AF26FC" w:rsidRDefault="00AF26FC" w:rsidP="00AF26FC">
      <w:pPr>
        <w:pStyle w:val="PL"/>
        <w:tabs>
          <w:tab w:val="left" w:pos="4556"/>
        </w:tabs>
        <w:rPr>
          <w:ins w:id="2792" w:author="Author"/>
          <w:snapToGrid w:val="0"/>
          <w:lang w:eastAsia="zh-CN"/>
        </w:rPr>
      </w:pPr>
      <w:ins w:id="2793" w:author="Author">
        <w:r>
          <w:rPr>
            <w:snapToGrid w:val="0"/>
          </w:rPr>
          <w:tab/>
          <w:t>{ ID id-</w:t>
        </w:r>
        <w:r>
          <w:rPr>
            <w:lang w:eastAsia="ja-JP"/>
          </w:rPr>
          <w:t xml:space="preserve">TargetCellCGI            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  <w:r>
          <w:rPr>
            <w:lang w:val="fr-FR"/>
          </w:rPr>
          <w:t>NG-RAN-CGI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conditional }</w:t>
        </w:r>
        <w:r>
          <w:rPr>
            <w:rFonts w:hint="eastAsia"/>
            <w:snapToGrid w:val="0"/>
            <w:lang w:eastAsia="zh-CN"/>
          </w:rPr>
          <w:t>|--</w:t>
        </w:r>
        <w:r w:rsidRPr="00E66D40">
          <w:t xml:space="preserve"> </w:t>
        </w:r>
        <w:r w:rsidRPr="00E66D40">
          <w:rPr>
            <w:snapToGrid w:val="0"/>
            <w:lang w:eastAsia="zh-CN"/>
          </w:rPr>
          <w:t>This IE shall be present if the UE RLF Report Container IE is absent</w:t>
        </w:r>
      </w:ins>
    </w:p>
    <w:p w14:paraId="42A84FA5" w14:textId="77777777" w:rsidR="00AF26FC" w:rsidRDefault="00AF26FC" w:rsidP="00AF26FC">
      <w:pPr>
        <w:pStyle w:val="PL"/>
        <w:tabs>
          <w:tab w:val="left" w:pos="4556"/>
        </w:tabs>
        <w:rPr>
          <w:ins w:id="2794" w:author="Author"/>
          <w:snapToGrid w:val="0"/>
        </w:rPr>
      </w:pPr>
      <w:ins w:id="2795" w:author="Author">
        <w:r>
          <w:rPr>
            <w:snapToGrid w:val="0"/>
          </w:rPr>
          <w:lastRenderedPageBreak/>
          <w:tab/>
          <w:t>{ ID id-</w:t>
        </w:r>
        <w:r>
          <w:rPr>
            <w:lang w:eastAsia="ja-JP"/>
          </w:rPr>
          <w:t xml:space="preserve">ReEstablishmentCellCGI   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  <w:r>
          <w:rPr>
            <w:lang w:val="fr-FR"/>
          </w:rPr>
          <w:t>NG-RAN-CGI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conditional }|--</w:t>
        </w:r>
        <w:r w:rsidRPr="00E66D40">
          <w:rPr>
            <w:lang w:eastAsia="ja-JP"/>
          </w:rPr>
          <w:t xml:space="preserve"> </w:t>
        </w:r>
        <w:r w:rsidRPr="00AA5DA2">
          <w:rPr>
            <w:lang w:eastAsia="ja-JP"/>
          </w:rPr>
          <w:t xml:space="preserve">This IE shall be present if the </w:t>
        </w:r>
        <w:r>
          <w:rPr>
            <w:rFonts w:hint="eastAsia"/>
            <w:i/>
            <w:lang w:eastAsia="zh-CN"/>
          </w:rPr>
          <w:t>Handover</w:t>
        </w:r>
        <w:r w:rsidRPr="00AA5DA2">
          <w:rPr>
            <w:i/>
            <w:lang w:eastAsia="ja-JP"/>
          </w:rPr>
          <w:t xml:space="preserve"> Report Type</w:t>
        </w:r>
        <w:r w:rsidRPr="00AA5DA2">
          <w:rPr>
            <w:lang w:eastAsia="ja-JP"/>
          </w:rPr>
          <w:t xml:space="preserve"> IE is set to the value "HO to wrong cell"</w:t>
        </w:r>
      </w:ins>
    </w:p>
    <w:p w14:paraId="4E044535" w14:textId="77777777" w:rsidR="00AF26FC" w:rsidRDefault="00AF26FC" w:rsidP="00AF26FC">
      <w:pPr>
        <w:pStyle w:val="PL"/>
        <w:tabs>
          <w:tab w:val="left" w:pos="4556"/>
        </w:tabs>
        <w:rPr>
          <w:ins w:id="2796" w:author="Author"/>
          <w:snapToGrid w:val="0"/>
        </w:rPr>
      </w:pPr>
      <w:ins w:id="2797" w:author="Author">
        <w:r>
          <w:rPr>
            <w:snapToGrid w:val="0"/>
          </w:rPr>
          <w:tab/>
          <w:t>{ ID id-</w:t>
        </w:r>
        <w:r>
          <w:rPr>
            <w:lang w:eastAsia="ja-JP"/>
          </w:rPr>
          <w:t>TargetCellin</w:t>
        </w:r>
        <w:r>
          <w:rPr>
            <w:lang w:eastAsia="zh-CN"/>
          </w:rPr>
          <w:t>E</w:t>
        </w:r>
        <w:r>
          <w:rPr>
            <w:lang w:eastAsia="ja-JP"/>
          </w:rPr>
          <w:t>UTRAN</w:t>
        </w:r>
        <w:r>
          <w:rPr>
            <w:snapToGrid w:val="0"/>
          </w:rPr>
          <w:t xml:space="preserve">   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  <w:r>
          <w:rPr>
            <w:lang w:eastAsia="ja-JP"/>
          </w:rPr>
          <w:t>TargetCellin</w:t>
        </w:r>
        <w:r>
          <w:rPr>
            <w:lang w:eastAsia="zh-CN"/>
          </w:rPr>
          <w:t>E</w:t>
        </w:r>
        <w:r>
          <w:rPr>
            <w:lang w:eastAsia="ja-JP"/>
          </w:rPr>
          <w:t>UTRAN</w:t>
        </w:r>
        <w:r>
          <w:rPr>
            <w:snapToGrid w:val="0"/>
          </w:rPr>
          <w:tab/>
          <w:t>PRESENCE conditional }|--</w:t>
        </w:r>
        <w:r w:rsidRPr="00E66D40">
          <w:rPr>
            <w:lang w:eastAsia="ja-JP"/>
          </w:rPr>
          <w:t xml:space="preserve"> </w:t>
        </w:r>
        <w:r w:rsidRPr="00AA5DA2">
          <w:rPr>
            <w:lang w:eastAsia="ja-JP"/>
          </w:rPr>
          <w:t xml:space="preserve">This IE shall be present if the </w:t>
        </w:r>
        <w:r>
          <w:rPr>
            <w:rFonts w:hint="eastAsia"/>
            <w:i/>
            <w:lang w:eastAsia="zh-CN"/>
          </w:rPr>
          <w:t>Handover</w:t>
        </w:r>
        <w:r w:rsidRPr="00AA5DA2">
          <w:rPr>
            <w:i/>
            <w:lang w:eastAsia="ja-JP"/>
          </w:rPr>
          <w:t xml:space="preserve"> Report Type</w:t>
        </w:r>
        <w:r w:rsidRPr="00AA5DA2">
          <w:rPr>
            <w:lang w:eastAsia="ja-JP"/>
          </w:rPr>
          <w:t xml:space="preserve"> IE is set to the value "Inter</w:t>
        </w:r>
        <w:r>
          <w:rPr>
            <w:lang w:eastAsia="ja-JP"/>
          </w:rPr>
          <w:t>-system</w:t>
        </w:r>
        <w:r w:rsidRPr="00AA5DA2">
          <w:rPr>
            <w:lang w:eastAsia="ja-JP"/>
          </w:rPr>
          <w:t xml:space="preserve"> ping-pong"</w:t>
        </w:r>
      </w:ins>
    </w:p>
    <w:p w14:paraId="14DFDB0C" w14:textId="77777777" w:rsidR="00AF26FC" w:rsidRDefault="00AF26FC" w:rsidP="00AF26FC">
      <w:pPr>
        <w:pStyle w:val="PL"/>
        <w:tabs>
          <w:tab w:val="left" w:pos="4556"/>
        </w:tabs>
        <w:rPr>
          <w:ins w:id="2798" w:author="Author"/>
          <w:snapToGrid w:val="0"/>
        </w:rPr>
      </w:pPr>
      <w:ins w:id="2799" w:author="Author">
        <w:r>
          <w:rPr>
            <w:snapToGrid w:val="0"/>
          </w:rPr>
          <w:tab/>
          <w:t>{ ID id-</w:t>
        </w:r>
        <w:r>
          <w:rPr>
            <w:lang w:eastAsia="ja-JP"/>
          </w:rPr>
          <w:t>SourceCellCRNTI</w:t>
        </w:r>
        <w:r>
          <w:rPr>
            <w:snapToGrid w:val="0"/>
          </w:rPr>
          <w:t xml:space="preserve">  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C-RNTI           </w:t>
        </w:r>
        <w:r>
          <w:rPr>
            <w:snapToGrid w:val="0"/>
          </w:rPr>
          <w:tab/>
          <w:t>PRESENCE optional }|</w:t>
        </w:r>
      </w:ins>
    </w:p>
    <w:p w14:paraId="6AE31833" w14:textId="77777777" w:rsidR="00AF26FC" w:rsidRDefault="00AF26FC" w:rsidP="00AF26FC">
      <w:pPr>
        <w:pStyle w:val="PL"/>
        <w:tabs>
          <w:tab w:val="left" w:pos="4556"/>
        </w:tabs>
        <w:rPr>
          <w:ins w:id="2800" w:author="Author"/>
          <w:snapToGrid w:val="0"/>
        </w:rPr>
      </w:pPr>
      <w:ins w:id="2801" w:author="Author">
        <w:r>
          <w:rPr>
            <w:snapToGrid w:val="0"/>
          </w:rPr>
          <w:tab/>
          <w:t>{ ID id-</w:t>
        </w:r>
        <w:r>
          <w:rPr>
            <w:lang w:eastAsia="ja-JP"/>
          </w:rPr>
          <w:t>MobilityInformation</w:t>
        </w:r>
        <w:r>
          <w:rPr>
            <w:snapToGrid w:val="0"/>
          </w:rPr>
          <w:t xml:space="preserve">   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  <w:r>
          <w:rPr>
            <w:lang w:eastAsia="ja-JP"/>
          </w:rPr>
          <w:t>MobilityInformation</w:t>
        </w:r>
        <w:r>
          <w:rPr>
            <w:snapToGrid w:val="0"/>
          </w:rPr>
          <w:tab/>
          <w:t>PRESENCE optional }|</w:t>
        </w:r>
      </w:ins>
    </w:p>
    <w:p w14:paraId="25244940" w14:textId="77777777" w:rsidR="00AF26FC" w:rsidRDefault="00AF26FC" w:rsidP="00AF26FC">
      <w:pPr>
        <w:pStyle w:val="PL"/>
        <w:tabs>
          <w:tab w:val="left" w:pos="4556"/>
        </w:tabs>
        <w:rPr>
          <w:ins w:id="2802" w:author="Author"/>
          <w:snapToGrid w:val="0"/>
        </w:rPr>
      </w:pPr>
      <w:ins w:id="2803" w:author="Author">
        <w:r>
          <w:rPr>
            <w:snapToGrid w:val="0"/>
          </w:rPr>
          <w:tab/>
          <w:t>{ ID id-</w:t>
        </w:r>
        <w:r>
          <w:rPr>
            <w:lang w:eastAsia="ja-JP"/>
          </w:rPr>
          <w:t>UERLFReportContainer</w:t>
        </w:r>
        <w:r>
          <w:rPr>
            <w:snapToGrid w:val="0"/>
          </w:rPr>
          <w:t xml:space="preserve">   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  <w:r>
          <w:rPr>
            <w:lang w:eastAsia="ja-JP"/>
          </w:rPr>
          <w:t>UERLFReportContainer</w:t>
        </w:r>
        <w:r>
          <w:rPr>
            <w:snapToGrid w:val="0"/>
          </w:rPr>
          <w:tab/>
          <w:t>PRESENCE optional }|</w:t>
        </w:r>
      </w:ins>
    </w:p>
    <w:p w14:paraId="7C1AE54D" w14:textId="77777777" w:rsidR="00AF26FC" w:rsidRDefault="00AF26FC" w:rsidP="00AF26FC">
      <w:pPr>
        <w:pStyle w:val="PL"/>
        <w:tabs>
          <w:tab w:val="left" w:pos="4556"/>
        </w:tabs>
        <w:rPr>
          <w:ins w:id="2804" w:author="Author"/>
          <w:snapToGrid w:val="0"/>
        </w:rPr>
      </w:pPr>
      <w:ins w:id="2805" w:author="Author">
        <w:r>
          <w:rPr>
            <w:rFonts w:cs="Courier New"/>
            <w:snapToGrid w:val="0"/>
          </w:rPr>
          <w:tab/>
          <w:t>{ ID id-RANPagingFailure</w:t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CRITICALITY ignore</w:t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TYPE RANPagingFailure</w:t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PRESENCE optional }</w:t>
        </w:r>
        <w:r>
          <w:rPr>
            <w:snapToGrid w:val="0"/>
          </w:rPr>
          <w:t>,</w:t>
        </w:r>
      </w:ins>
    </w:p>
    <w:p w14:paraId="2EDBBEFF" w14:textId="77777777" w:rsidR="00AF26FC" w:rsidRDefault="00AF26FC" w:rsidP="00AF26FC">
      <w:pPr>
        <w:pStyle w:val="PL"/>
        <w:rPr>
          <w:ins w:id="2806" w:author="Author"/>
          <w:snapToGrid w:val="0"/>
        </w:rPr>
      </w:pPr>
      <w:ins w:id="2807" w:author="Author">
        <w:r>
          <w:rPr>
            <w:snapToGrid w:val="0"/>
          </w:rPr>
          <w:tab/>
          <w:t>...</w:t>
        </w:r>
      </w:ins>
    </w:p>
    <w:p w14:paraId="3F3B1893" w14:textId="77777777" w:rsidR="00AF26FC" w:rsidRDefault="00AF26FC" w:rsidP="00AF26FC">
      <w:pPr>
        <w:pStyle w:val="PL"/>
        <w:rPr>
          <w:ins w:id="2808" w:author="Author"/>
          <w:snapToGrid w:val="0"/>
        </w:rPr>
      </w:pPr>
      <w:ins w:id="2809" w:author="Author">
        <w:r>
          <w:rPr>
            <w:snapToGrid w:val="0"/>
          </w:rPr>
          <w:t>}</w:t>
        </w:r>
      </w:ins>
    </w:p>
    <w:p w14:paraId="592A945F" w14:textId="77777777" w:rsidR="00AF26FC" w:rsidRDefault="00AF26FC" w:rsidP="00AF26FC">
      <w:pPr>
        <w:pStyle w:val="PL"/>
        <w:rPr>
          <w:ins w:id="2810" w:author="Author"/>
          <w:snapToGrid w:val="0"/>
        </w:rPr>
      </w:pPr>
    </w:p>
    <w:p w14:paraId="518AD99A" w14:textId="77777777" w:rsidR="00AF26FC" w:rsidRDefault="00AF26FC" w:rsidP="00AF26FC">
      <w:pPr>
        <w:pStyle w:val="PL"/>
        <w:spacing w:line="0" w:lineRule="atLeast"/>
        <w:rPr>
          <w:ins w:id="2811" w:author="Author"/>
          <w:noProof w:val="0"/>
          <w:snapToGrid w:val="0"/>
        </w:rPr>
      </w:pPr>
      <w:ins w:id="2812" w:author="Author">
        <w:r>
          <w:rPr>
            <w:noProof w:val="0"/>
            <w:snapToGrid w:val="0"/>
          </w:rPr>
          <w:t>-- **************************************************************</w:t>
        </w:r>
      </w:ins>
    </w:p>
    <w:p w14:paraId="56CAC1A9" w14:textId="77777777" w:rsidR="00AF26FC" w:rsidRDefault="00AF26FC" w:rsidP="00AF26FC">
      <w:pPr>
        <w:pStyle w:val="PL"/>
        <w:spacing w:line="0" w:lineRule="atLeast"/>
        <w:rPr>
          <w:ins w:id="2813" w:author="Author"/>
          <w:noProof w:val="0"/>
          <w:snapToGrid w:val="0"/>
        </w:rPr>
      </w:pPr>
      <w:ins w:id="2814" w:author="Author">
        <w:r>
          <w:rPr>
            <w:noProof w:val="0"/>
            <w:snapToGrid w:val="0"/>
          </w:rPr>
          <w:t>--</w:t>
        </w:r>
      </w:ins>
    </w:p>
    <w:p w14:paraId="3B744CA2" w14:textId="77777777" w:rsidR="00AF26FC" w:rsidRDefault="00AF26FC" w:rsidP="00AF26FC">
      <w:pPr>
        <w:pStyle w:val="PL"/>
        <w:spacing w:line="0" w:lineRule="atLeast"/>
        <w:outlineLvl w:val="3"/>
        <w:rPr>
          <w:ins w:id="2815" w:author="Author"/>
          <w:noProof w:val="0"/>
          <w:snapToGrid w:val="0"/>
        </w:rPr>
      </w:pPr>
      <w:ins w:id="2816" w:author="Author">
        <w:r>
          <w:rPr>
            <w:noProof w:val="0"/>
            <w:snapToGrid w:val="0"/>
          </w:rPr>
          <w:t>-- RESOURCE STATUS REQUEST</w:t>
        </w:r>
      </w:ins>
    </w:p>
    <w:p w14:paraId="77ACAD54" w14:textId="77777777" w:rsidR="00AF26FC" w:rsidRDefault="00AF26FC" w:rsidP="00AF26FC">
      <w:pPr>
        <w:pStyle w:val="PL"/>
        <w:spacing w:line="0" w:lineRule="atLeast"/>
        <w:rPr>
          <w:ins w:id="2817" w:author="Author"/>
          <w:noProof w:val="0"/>
          <w:snapToGrid w:val="0"/>
        </w:rPr>
      </w:pPr>
      <w:ins w:id="2818" w:author="Author">
        <w:r>
          <w:rPr>
            <w:noProof w:val="0"/>
            <w:snapToGrid w:val="0"/>
          </w:rPr>
          <w:t>--</w:t>
        </w:r>
      </w:ins>
    </w:p>
    <w:p w14:paraId="36825E7C" w14:textId="77777777" w:rsidR="00AF26FC" w:rsidRDefault="00AF26FC" w:rsidP="00AF26FC">
      <w:pPr>
        <w:pStyle w:val="PL"/>
        <w:spacing w:line="0" w:lineRule="atLeast"/>
        <w:rPr>
          <w:ins w:id="2819" w:author="Author"/>
          <w:noProof w:val="0"/>
          <w:snapToGrid w:val="0"/>
        </w:rPr>
      </w:pPr>
      <w:ins w:id="2820" w:author="Author">
        <w:r>
          <w:rPr>
            <w:noProof w:val="0"/>
            <w:snapToGrid w:val="0"/>
          </w:rPr>
          <w:t>-- **************************************************************</w:t>
        </w:r>
      </w:ins>
    </w:p>
    <w:p w14:paraId="426F9556" w14:textId="77777777" w:rsidR="00AF26FC" w:rsidRDefault="00AF26FC" w:rsidP="00AF26FC">
      <w:pPr>
        <w:pStyle w:val="PL"/>
        <w:spacing w:line="0" w:lineRule="atLeast"/>
        <w:rPr>
          <w:ins w:id="2821" w:author="Author"/>
          <w:noProof w:val="0"/>
          <w:snapToGrid w:val="0"/>
        </w:rPr>
      </w:pPr>
    </w:p>
    <w:p w14:paraId="4DC0D95C" w14:textId="77777777" w:rsidR="00AF26FC" w:rsidRDefault="00AF26FC" w:rsidP="00AF26FC">
      <w:pPr>
        <w:pStyle w:val="PL"/>
        <w:spacing w:line="0" w:lineRule="atLeast"/>
        <w:rPr>
          <w:ins w:id="2822" w:author="Author"/>
          <w:noProof w:val="0"/>
          <w:snapToGrid w:val="0"/>
        </w:rPr>
      </w:pPr>
      <w:proofErr w:type="spellStart"/>
      <w:ins w:id="2823" w:author="Author">
        <w:r>
          <w:rPr>
            <w:noProof w:val="0"/>
            <w:snapToGrid w:val="0"/>
          </w:rPr>
          <w:t>ResourceStatusRequest</w:t>
        </w:r>
        <w:proofErr w:type="spellEnd"/>
        <w:r>
          <w:rPr>
            <w:noProof w:val="0"/>
            <w:snapToGrid w:val="0"/>
          </w:rPr>
          <w:t xml:space="preserve"> ::= SEQUENCE {</w:t>
        </w:r>
      </w:ins>
    </w:p>
    <w:p w14:paraId="7A5F8572" w14:textId="77777777" w:rsidR="00AF26FC" w:rsidRDefault="00AF26FC" w:rsidP="00AF26FC">
      <w:pPr>
        <w:pStyle w:val="PL"/>
        <w:spacing w:line="0" w:lineRule="atLeast"/>
        <w:rPr>
          <w:ins w:id="2824" w:author="Author"/>
          <w:noProof w:val="0"/>
          <w:snapToGrid w:val="0"/>
        </w:rPr>
      </w:pPr>
      <w:ins w:id="2825" w:author="Author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-Container</w:t>
        </w:r>
        <w:r>
          <w:rPr>
            <w:noProof w:val="0"/>
            <w:snapToGrid w:val="0"/>
          </w:rPr>
          <w:tab/>
          <w:t>{{</w:t>
        </w:r>
        <w:proofErr w:type="spellStart"/>
        <w:r>
          <w:rPr>
            <w:noProof w:val="0"/>
            <w:snapToGrid w:val="0"/>
          </w:rPr>
          <w:t>ResourceStatusRequest</w:t>
        </w:r>
        <w:proofErr w:type="spellEnd"/>
        <w:r>
          <w:rPr>
            <w:noProof w:val="0"/>
            <w:snapToGrid w:val="0"/>
          </w:rPr>
          <w:t>-IEs}},</w:t>
        </w:r>
      </w:ins>
    </w:p>
    <w:p w14:paraId="3D8F5D40" w14:textId="77777777" w:rsidR="00AF26FC" w:rsidRDefault="00AF26FC" w:rsidP="00AF26FC">
      <w:pPr>
        <w:pStyle w:val="PL"/>
        <w:spacing w:line="0" w:lineRule="atLeast"/>
        <w:rPr>
          <w:ins w:id="2826" w:author="Author"/>
          <w:noProof w:val="0"/>
          <w:snapToGrid w:val="0"/>
        </w:rPr>
      </w:pPr>
      <w:ins w:id="2827" w:author="Author">
        <w:r>
          <w:rPr>
            <w:noProof w:val="0"/>
            <w:snapToGrid w:val="0"/>
          </w:rPr>
          <w:tab/>
          <w:t>...</w:t>
        </w:r>
      </w:ins>
    </w:p>
    <w:p w14:paraId="3FF93D63" w14:textId="77777777" w:rsidR="00AF26FC" w:rsidRDefault="00AF26FC" w:rsidP="00AF26FC">
      <w:pPr>
        <w:pStyle w:val="PL"/>
        <w:spacing w:line="0" w:lineRule="atLeast"/>
        <w:rPr>
          <w:ins w:id="2828" w:author="Author"/>
          <w:noProof w:val="0"/>
          <w:snapToGrid w:val="0"/>
        </w:rPr>
      </w:pPr>
      <w:ins w:id="2829" w:author="Author">
        <w:r>
          <w:rPr>
            <w:noProof w:val="0"/>
            <w:snapToGrid w:val="0"/>
          </w:rPr>
          <w:t>}</w:t>
        </w:r>
      </w:ins>
    </w:p>
    <w:p w14:paraId="57B4D056" w14:textId="77777777" w:rsidR="00AF26FC" w:rsidRDefault="00AF26FC" w:rsidP="00AF26FC">
      <w:pPr>
        <w:pStyle w:val="PL"/>
        <w:spacing w:line="0" w:lineRule="atLeast"/>
        <w:rPr>
          <w:ins w:id="2830" w:author="Author"/>
          <w:noProof w:val="0"/>
          <w:snapToGrid w:val="0"/>
        </w:rPr>
      </w:pPr>
    </w:p>
    <w:p w14:paraId="4EA9571F" w14:textId="77777777" w:rsidR="00AF26FC" w:rsidRDefault="00AF26FC" w:rsidP="00AF26FC">
      <w:pPr>
        <w:pStyle w:val="PL"/>
        <w:spacing w:line="0" w:lineRule="atLeast"/>
        <w:rPr>
          <w:ins w:id="2831" w:author="Author"/>
          <w:noProof w:val="0"/>
          <w:snapToGrid w:val="0"/>
        </w:rPr>
      </w:pPr>
      <w:proofErr w:type="spellStart"/>
      <w:ins w:id="2832" w:author="Author">
        <w:r>
          <w:rPr>
            <w:noProof w:val="0"/>
            <w:snapToGrid w:val="0"/>
          </w:rPr>
          <w:t>ResourceStatusRequest</w:t>
        </w:r>
        <w:proofErr w:type="spellEnd"/>
        <w:r>
          <w:rPr>
            <w:noProof w:val="0"/>
            <w:snapToGrid w:val="0"/>
          </w:rPr>
          <w:t>-IEs XNAP-PROTOCOL-IES ::= {</w:t>
        </w:r>
      </w:ins>
    </w:p>
    <w:p w14:paraId="51801EF8" w14:textId="77777777" w:rsidR="00AF26FC" w:rsidRDefault="00AF26FC" w:rsidP="00AF26FC">
      <w:pPr>
        <w:pStyle w:val="PL"/>
        <w:spacing w:line="0" w:lineRule="atLeast"/>
        <w:rPr>
          <w:ins w:id="2833" w:author="Author"/>
          <w:noProof w:val="0"/>
          <w:snapToGrid w:val="0"/>
        </w:rPr>
      </w:pPr>
      <w:ins w:id="2834" w:author="Author">
        <w:r>
          <w:rPr>
            <w:noProof w:val="0"/>
            <w:snapToGrid w:val="0"/>
          </w:rPr>
          <w:tab/>
          <w:t>{ ID id-NGRAN-Node1-Measurement-ID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B3100B6" w14:textId="77777777" w:rsidR="00AF26FC" w:rsidRDefault="00AF26FC" w:rsidP="00AF26FC">
      <w:pPr>
        <w:pStyle w:val="PL"/>
        <w:tabs>
          <w:tab w:val="left" w:pos="4556"/>
        </w:tabs>
        <w:rPr>
          <w:ins w:id="2835" w:author="Author"/>
          <w:noProof w:val="0"/>
          <w:snapToGrid w:val="0"/>
        </w:rPr>
      </w:pPr>
      <w:ins w:id="2836" w:author="Author">
        <w:r>
          <w:rPr>
            <w:noProof w:val="0"/>
            <w:snapToGrid w:val="0"/>
          </w:rPr>
          <w:tab/>
          <w:t>{ ID id-NGRAN-Node2-Measurement-ID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TYPE 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conditional}|--</w:t>
        </w:r>
        <w:r w:rsidRPr="00E66D40">
          <w:rPr>
            <w:lang w:eastAsia="ja-JP"/>
          </w:rPr>
          <w:t xml:space="preserve"> </w:t>
        </w:r>
        <w:r w:rsidRPr="00AA5DA2">
          <w:rPr>
            <w:lang w:eastAsia="ja-JP"/>
          </w:rPr>
          <w:t xml:space="preserve">This IE shall be present if the </w:t>
        </w:r>
        <w:r w:rsidRPr="00AA5DA2">
          <w:rPr>
            <w:i/>
            <w:iCs/>
            <w:lang w:eastAsia="ja-JP"/>
          </w:rPr>
          <w:t xml:space="preserve">Registration Request </w:t>
        </w:r>
        <w:r w:rsidRPr="00AA5DA2">
          <w:rPr>
            <w:lang w:eastAsia="ja-JP"/>
          </w:rPr>
          <w:t>IE is set to the value "stop", "partial stop" or "add".</w:t>
        </w:r>
      </w:ins>
    </w:p>
    <w:p w14:paraId="61F5202E" w14:textId="77777777" w:rsidR="00AF26FC" w:rsidRDefault="00AF26FC" w:rsidP="00AF26FC">
      <w:pPr>
        <w:pStyle w:val="PL"/>
        <w:spacing w:line="0" w:lineRule="atLeast"/>
        <w:rPr>
          <w:ins w:id="2837" w:author="Author"/>
          <w:noProof w:val="0"/>
          <w:snapToGrid w:val="0"/>
        </w:rPr>
      </w:pPr>
      <w:ins w:id="2838" w:author="Author">
        <w:r>
          <w:rPr>
            <w:noProof w:val="0"/>
            <w:snapToGrid w:val="0"/>
          </w:rPr>
          <w:tab/>
          <w:t>{ ID id-</w:t>
        </w:r>
        <w:proofErr w:type="spellStart"/>
        <w:r>
          <w:rPr>
            <w:noProof w:val="0"/>
            <w:snapToGrid w:val="0"/>
          </w:rPr>
          <w:t>RegistrationRequest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RegistrationRequest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13E06B4A" w14:textId="77777777" w:rsidR="00AF26FC" w:rsidRDefault="00AF26FC" w:rsidP="00AF26FC">
      <w:pPr>
        <w:pStyle w:val="PL"/>
        <w:tabs>
          <w:tab w:val="left" w:pos="4556"/>
        </w:tabs>
        <w:rPr>
          <w:ins w:id="2839" w:author="Author"/>
          <w:noProof w:val="0"/>
          <w:snapToGrid w:val="0"/>
        </w:rPr>
      </w:pPr>
      <w:ins w:id="2840" w:author="Author">
        <w:r>
          <w:rPr>
            <w:noProof w:val="0"/>
            <w:snapToGrid w:val="0"/>
          </w:rPr>
          <w:tab/>
          <w:t>{ ID id-</w:t>
        </w:r>
        <w:proofErr w:type="spellStart"/>
        <w:r>
          <w:rPr>
            <w:noProof w:val="0"/>
            <w:snapToGrid w:val="0"/>
          </w:rPr>
          <w:t>ReportCharacteristics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ReportCharacteristics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conditional}|</w:t>
        </w:r>
      </w:ins>
    </w:p>
    <w:p w14:paraId="2380C2E9" w14:textId="77777777" w:rsidR="00AF26FC" w:rsidRDefault="00AF26FC" w:rsidP="00AF26FC">
      <w:pPr>
        <w:pStyle w:val="PL"/>
        <w:spacing w:line="0" w:lineRule="atLeast"/>
        <w:rPr>
          <w:ins w:id="2841" w:author="Author"/>
          <w:noProof w:val="0"/>
          <w:snapToGrid w:val="0"/>
        </w:rPr>
      </w:pPr>
      <w:ins w:id="2842" w:author="Author">
        <w:r>
          <w:rPr>
            <w:noProof w:val="0"/>
            <w:snapToGrid w:val="0"/>
          </w:rPr>
          <w:tab/>
          <w:t>{ ID id-</w:t>
        </w:r>
        <w:proofErr w:type="spellStart"/>
        <w:r>
          <w:rPr>
            <w:noProof w:val="0"/>
            <w:snapToGrid w:val="0"/>
          </w:rPr>
          <w:t>CellToReport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CellToReport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optional}|</w:t>
        </w:r>
      </w:ins>
    </w:p>
    <w:p w14:paraId="1DC233FF" w14:textId="77777777" w:rsidR="00AF26FC" w:rsidRDefault="00AF26FC" w:rsidP="00AF26FC">
      <w:pPr>
        <w:pStyle w:val="PL"/>
        <w:tabs>
          <w:tab w:val="left" w:pos="4556"/>
        </w:tabs>
        <w:rPr>
          <w:ins w:id="2843" w:author="Author"/>
          <w:noProof w:val="0"/>
          <w:snapToGrid w:val="0"/>
        </w:rPr>
      </w:pPr>
      <w:ins w:id="2844" w:author="Author">
        <w:r>
          <w:rPr>
            <w:noProof w:val="0"/>
            <w:snapToGrid w:val="0"/>
          </w:rPr>
          <w:tab/>
          <w:t>{ ID id-</w:t>
        </w:r>
        <w:proofErr w:type="spellStart"/>
        <w:r>
          <w:rPr>
            <w:noProof w:val="0"/>
            <w:snapToGrid w:val="0"/>
          </w:rPr>
          <w:t>ReportingPeriodicity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ReportingPeriodicity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</w:t>
        </w:r>
        <w:r>
          <w:rPr>
            <w:snapToGrid w:val="0"/>
          </w:rPr>
          <w:t>,</w:t>
        </w:r>
      </w:ins>
    </w:p>
    <w:p w14:paraId="3E517ED3" w14:textId="77777777" w:rsidR="00AF26FC" w:rsidRDefault="00AF26FC" w:rsidP="00AF26FC">
      <w:pPr>
        <w:pStyle w:val="PL"/>
        <w:spacing w:line="0" w:lineRule="atLeast"/>
        <w:rPr>
          <w:ins w:id="2845" w:author="Author"/>
          <w:noProof w:val="0"/>
          <w:snapToGrid w:val="0"/>
        </w:rPr>
      </w:pPr>
      <w:ins w:id="2846" w:author="Author">
        <w:r>
          <w:rPr>
            <w:noProof w:val="0"/>
            <w:snapToGrid w:val="0"/>
          </w:rPr>
          <w:tab/>
          <w:t>...</w:t>
        </w:r>
      </w:ins>
    </w:p>
    <w:p w14:paraId="577B3F8A" w14:textId="77777777" w:rsidR="00AF26FC" w:rsidRDefault="00AF26FC" w:rsidP="00AF26FC">
      <w:pPr>
        <w:pStyle w:val="PL"/>
        <w:spacing w:line="0" w:lineRule="atLeast"/>
        <w:rPr>
          <w:ins w:id="2847" w:author="Author"/>
          <w:noProof w:val="0"/>
          <w:snapToGrid w:val="0"/>
        </w:rPr>
      </w:pPr>
      <w:ins w:id="2848" w:author="Author">
        <w:r>
          <w:rPr>
            <w:noProof w:val="0"/>
            <w:snapToGrid w:val="0"/>
          </w:rPr>
          <w:t>}</w:t>
        </w:r>
      </w:ins>
    </w:p>
    <w:p w14:paraId="2E4177A3" w14:textId="77777777" w:rsidR="00AF26FC" w:rsidRDefault="00AF26FC" w:rsidP="00AF26FC">
      <w:pPr>
        <w:pStyle w:val="PL"/>
        <w:spacing w:line="0" w:lineRule="atLeast"/>
        <w:rPr>
          <w:ins w:id="2849" w:author="Author"/>
          <w:noProof w:val="0"/>
          <w:snapToGrid w:val="0"/>
        </w:rPr>
      </w:pPr>
    </w:p>
    <w:p w14:paraId="20976E46" w14:textId="77777777" w:rsidR="00AF26FC" w:rsidRDefault="00AF26FC" w:rsidP="00AF26FC">
      <w:pPr>
        <w:pStyle w:val="PL"/>
        <w:rPr>
          <w:ins w:id="2850" w:author="Author"/>
          <w:snapToGrid w:val="0"/>
        </w:rPr>
      </w:pPr>
    </w:p>
    <w:p w14:paraId="6C6E46E6" w14:textId="77777777" w:rsidR="00AF26FC" w:rsidRDefault="00AF26FC" w:rsidP="00AF26FC">
      <w:pPr>
        <w:pStyle w:val="PL"/>
        <w:spacing w:line="0" w:lineRule="atLeast"/>
        <w:rPr>
          <w:ins w:id="2851" w:author="Author"/>
          <w:noProof w:val="0"/>
          <w:snapToGrid w:val="0"/>
        </w:rPr>
      </w:pPr>
      <w:ins w:id="2852" w:author="Author">
        <w:r>
          <w:rPr>
            <w:noProof w:val="0"/>
            <w:snapToGrid w:val="0"/>
          </w:rPr>
          <w:t>-- **************************************************************</w:t>
        </w:r>
      </w:ins>
    </w:p>
    <w:p w14:paraId="5DA2CCBB" w14:textId="77777777" w:rsidR="00AF26FC" w:rsidRDefault="00AF26FC" w:rsidP="00AF26FC">
      <w:pPr>
        <w:pStyle w:val="PL"/>
        <w:spacing w:line="0" w:lineRule="atLeast"/>
        <w:rPr>
          <w:ins w:id="2853" w:author="Author"/>
          <w:noProof w:val="0"/>
          <w:snapToGrid w:val="0"/>
        </w:rPr>
      </w:pPr>
      <w:ins w:id="2854" w:author="Author">
        <w:r>
          <w:rPr>
            <w:noProof w:val="0"/>
            <w:snapToGrid w:val="0"/>
          </w:rPr>
          <w:t>--</w:t>
        </w:r>
      </w:ins>
    </w:p>
    <w:p w14:paraId="4995006B" w14:textId="77777777" w:rsidR="00AF26FC" w:rsidRDefault="00AF26FC" w:rsidP="00AF26FC">
      <w:pPr>
        <w:pStyle w:val="PL"/>
        <w:spacing w:line="0" w:lineRule="atLeast"/>
        <w:outlineLvl w:val="3"/>
        <w:rPr>
          <w:ins w:id="2855" w:author="Author"/>
          <w:noProof w:val="0"/>
          <w:snapToGrid w:val="0"/>
          <w:lang w:eastAsia="zh-CN"/>
        </w:rPr>
      </w:pPr>
      <w:ins w:id="2856" w:author="Author">
        <w:r>
          <w:rPr>
            <w:noProof w:val="0"/>
            <w:snapToGrid w:val="0"/>
          </w:rPr>
          <w:t xml:space="preserve">-- RESOURCE STATUS </w:t>
        </w:r>
        <w:r>
          <w:rPr>
            <w:noProof w:val="0"/>
            <w:snapToGrid w:val="0"/>
            <w:lang w:eastAsia="zh-CN"/>
          </w:rPr>
          <w:t>RESPONSE</w:t>
        </w:r>
      </w:ins>
    </w:p>
    <w:p w14:paraId="743DE495" w14:textId="77777777" w:rsidR="00AF26FC" w:rsidRDefault="00AF26FC" w:rsidP="00AF26FC">
      <w:pPr>
        <w:pStyle w:val="PL"/>
        <w:spacing w:line="0" w:lineRule="atLeast"/>
        <w:rPr>
          <w:ins w:id="2857" w:author="Author"/>
          <w:noProof w:val="0"/>
          <w:snapToGrid w:val="0"/>
        </w:rPr>
      </w:pPr>
      <w:ins w:id="2858" w:author="Author">
        <w:r>
          <w:rPr>
            <w:noProof w:val="0"/>
            <w:snapToGrid w:val="0"/>
          </w:rPr>
          <w:t>--</w:t>
        </w:r>
      </w:ins>
    </w:p>
    <w:p w14:paraId="05770E8F" w14:textId="77777777" w:rsidR="00AF26FC" w:rsidRDefault="00AF26FC" w:rsidP="00AF26FC">
      <w:pPr>
        <w:pStyle w:val="PL"/>
        <w:spacing w:line="0" w:lineRule="atLeast"/>
        <w:rPr>
          <w:ins w:id="2859" w:author="Author"/>
          <w:noProof w:val="0"/>
          <w:snapToGrid w:val="0"/>
        </w:rPr>
      </w:pPr>
      <w:ins w:id="2860" w:author="Author">
        <w:r>
          <w:rPr>
            <w:noProof w:val="0"/>
            <w:snapToGrid w:val="0"/>
          </w:rPr>
          <w:t>-- **************************************************************</w:t>
        </w:r>
      </w:ins>
    </w:p>
    <w:p w14:paraId="4376431D" w14:textId="77777777" w:rsidR="00AF26FC" w:rsidRDefault="00AF26FC" w:rsidP="00AF26FC">
      <w:pPr>
        <w:pStyle w:val="PL"/>
        <w:spacing w:line="0" w:lineRule="atLeast"/>
        <w:rPr>
          <w:ins w:id="2861" w:author="Author"/>
          <w:noProof w:val="0"/>
          <w:snapToGrid w:val="0"/>
          <w:lang w:eastAsia="zh-CN"/>
        </w:rPr>
      </w:pPr>
    </w:p>
    <w:p w14:paraId="2AF98E19" w14:textId="77777777" w:rsidR="00AF26FC" w:rsidRDefault="00AF26FC" w:rsidP="00AF26FC">
      <w:pPr>
        <w:pStyle w:val="PL"/>
        <w:spacing w:line="0" w:lineRule="atLeast"/>
        <w:rPr>
          <w:ins w:id="2862" w:author="Author"/>
          <w:noProof w:val="0"/>
          <w:snapToGrid w:val="0"/>
        </w:rPr>
      </w:pPr>
      <w:proofErr w:type="spellStart"/>
      <w:ins w:id="2863" w:author="Author">
        <w:r>
          <w:rPr>
            <w:noProof w:val="0"/>
            <w:snapToGrid w:val="0"/>
          </w:rPr>
          <w:t>ResourceStatus</w:t>
        </w:r>
        <w:r>
          <w:rPr>
            <w:noProof w:val="0"/>
            <w:snapToGrid w:val="0"/>
            <w:lang w:eastAsia="zh-CN"/>
          </w:rPr>
          <w:t>Response</w:t>
        </w:r>
        <w:proofErr w:type="spellEnd"/>
        <w:r>
          <w:rPr>
            <w:noProof w:val="0"/>
            <w:snapToGrid w:val="0"/>
          </w:rPr>
          <w:t xml:space="preserve"> ::= SEQUENCE {</w:t>
        </w:r>
      </w:ins>
    </w:p>
    <w:p w14:paraId="42CD1166" w14:textId="77777777" w:rsidR="00AF26FC" w:rsidRDefault="00AF26FC" w:rsidP="00AF26FC">
      <w:pPr>
        <w:pStyle w:val="PL"/>
        <w:spacing w:line="0" w:lineRule="atLeast"/>
        <w:rPr>
          <w:ins w:id="2864" w:author="Author"/>
          <w:noProof w:val="0"/>
          <w:snapToGrid w:val="0"/>
        </w:rPr>
      </w:pPr>
      <w:ins w:id="2865" w:author="Author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-Container</w:t>
        </w:r>
        <w:r>
          <w:rPr>
            <w:noProof w:val="0"/>
            <w:snapToGrid w:val="0"/>
          </w:rPr>
          <w:tab/>
          <w:t>{{</w:t>
        </w:r>
        <w:proofErr w:type="spellStart"/>
        <w:r>
          <w:rPr>
            <w:noProof w:val="0"/>
            <w:snapToGrid w:val="0"/>
          </w:rPr>
          <w:t>ResourceStatus</w:t>
        </w:r>
        <w:r>
          <w:rPr>
            <w:noProof w:val="0"/>
            <w:snapToGrid w:val="0"/>
            <w:lang w:eastAsia="zh-CN"/>
          </w:rPr>
          <w:t>Response</w:t>
        </w:r>
        <w:proofErr w:type="spellEnd"/>
        <w:r>
          <w:rPr>
            <w:noProof w:val="0"/>
            <w:snapToGrid w:val="0"/>
          </w:rPr>
          <w:t>-IEs}},</w:t>
        </w:r>
      </w:ins>
    </w:p>
    <w:p w14:paraId="5021585C" w14:textId="77777777" w:rsidR="00AF26FC" w:rsidRDefault="00AF26FC" w:rsidP="00AF26FC">
      <w:pPr>
        <w:pStyle w:val="PL"/>
        <w:spacing w:line="0" w:lineRule="atLeast"/>
        <w:rPr>
          <w:ins w:id="2866" w:author="Author"/>
          <w:noProof w:val="0"/>
          <w:snapToGrid w:val="0"/>
        </w:rPr>
      </w:pPr>
      <w:ins w:id="2867" w:author="Author">
        <w:r>
          <w:rPr>
            <w:noProof w:val="0"/>
            <w:snapToGrid w:val="0"/>
          </w:rPr>
          <w:tab/>
          <w:t>...</w:t>
        </w:r>
      </w:ins>
    </w:p>
    <w:p w14:paraId="2A47A740" w14:textId="77777777" w:rsidR="00AF26FC" w:rsidRDefault="00AF26FC" w:rsidP="00AF26FC">
      <w:pPr>
        <w:pStyle w:val="PL"/>
        <w:spacing w:line="0" w:lineRule="atLeast"/>
        <w:rPr>
          <w:ins w:id="2868" w:author="Author"/>
          <w:noProof w:val="0"/>
          <w:snapToGrid w:val="0"/>
        </w:rPr>
      </w:pPr>
      <w:ins w:id="2869" w:author="Author">
        <w:r>
          <w:rPr>
            <w:noProof w:val="0"/>
            <w:snapToGrid w:val="0"/>
          </w:rPr>
          <w:t>}</w:t>
        </w:r>
      </w:ins>
    </w:p>
    <w:p w14:paraId="19E81652" w14:textId="77777777" w:rsidR="00AF26FC" w:rsidRDefault="00AF26FC" w:rsidP="00AF26FC">
      <w:pPr>
        <w:pStyle w:val="PL"/>
        <w:spacing w:line="0" w:lineRule="atLeast"/>
        <w:rPr>
          <w:ins w:id="2870" w:author="Author"/>
          <w:noProof w:val="0"/>
          <w:snapToGrid w:val="0"/>
        </w:rPr>
      </w:pPr>
    </w:p>
    <w:p w14:paraId="77AD19FB" w14:textId="77777777" w:rsidR="00AF26FC" w:rsidRDefault="00AF26FC" w:rsidP="00AF26FC">
      <w:pPr>
        <w:pStyle w:val="PL"/>
        <w:spacing w:line="0" w:lineRule="atLeast"/>
        <w:rPr>
          <w:ins w:id="2871" w:author="Author"/>
          <w:noProof w:val="0"/>
          <w:snapToGrid w:val="0"/>
        </w:rPr>
      </w:pPr>
      <w:proofErr w:type="spellStart"/>
      <w:ins w:id="2872" w:author="Author">
        <w:r>
          <w:rPr>
            <w:noProof w:val="0"/>
            <w:snapToGrid w:val="0"/>
          </w:rPr>
          <w:t>ResourceStatus</w:t>
        </w:r>
        <w:r>
          <w:rPr>
            <w:noProof w:val="0"/>
            <w:snapToGrid w:val="0"/>
            <w:lang w:eastAsia="zh-CN"/>
          </w:rPr>
          <w:t>Response</w:t>
        </w:r>
        <w:proofErr w:type="spellEnd"/>
        <w:r>
          <w:rPr>
            <w:noProof w:val="0"/>
            <w:snapToGrid w:val="0"/>
          </w:rPr>
          <w:t>-IEs XNAP-PROTOCOL-IES ::= {</w:t>
        </w:r>
      </w:ins>
    </w:p>
    <w:p w14:paraId="46CABC5A" w14:textId="77777777" w:rsidR="00AF26FC" w:rsidRDefault="00AF26FC" w:rsidP="00AF26FC">
      <w:pPr>
        <w:pStyle w:val="PL"/>
        <w:spacing w:line="0" w:lineRule="atLeast"/>
        <w:rPr>
          <w:ins w:id="2873" w:author="Author"/>
          <w:noProof w:val="0"/>
          <w:snapToGrid w:val="0"/>
        </w:rPr>
      </w:pPr>
      <w:ins w:id="2874" w:author="Author">
        <w:r>
          <w:rPr>
            <w:noProof w:val="0"/>
            <w:snapToGrid w:val="0"/>
          </w:rPr>
          <w:tab/>
          <w:t>{ ID id-NGRAN-Node1-Measurement-ID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6AA8A06F" w14:textId="77777777" w:rsidR="00AF26FC" w:rsidRDefault="00AF26FC" w:rsidP="00AF26FC">
      <w:pPr>
        <w:pStyle w:val="PL"/>
        <w:tabs>
          <w:tab w:val="left" w:pos="4828"/>
        </w:tabs>
        <w:spacing w:line="0" w:lineRule="atLeast"/>
        <w:rPr>
          <w:ins w:id="2875" w:author="Author"/>
          <w:noProof w:val="0"/>
          <w:snapToGrid w:val="0"/>
        </w:rPr>
      </w:pPr>
      <w:ins w:id="2876" w:author="Author">
        <w:r>
          <w:rPr>
            <w:noProof w:val="0"/>
            <w:snapToGrid w:val="0"/>
          </w:rPr>
          <w:tab/>
          <w:t>{ ID id-NGRAN-Node2-Measurement-ID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621FB710" w14:textId="77777777" w:rsidR="00AF26FC" w:rsidRDefault="00AF26FC" w:rsidP="00AF26FC">
      <w:pPr>
        <w:pStyle w:val="PL"/>
        <w:spacing w:line="0" w:lineRule="atLeast"/>
        <w:rPr>
          <w:ins w:id="2877" w:author="Author"/>
          <w:noProof w:val="0"/>
          <w:snapToGrid w:val="0"/>
        </w:rPr>
      </w:pPr>
      <w:ins w:id="2878" w:author="Author">
        <w:r>
          <w:rPr>
            <w:noProof w:val="0"/>
            <w:snapToGrid w:val="0"/>
          </w:rPr>
          <w:tab/>
          <w:t>{ ID id-</w:t>
        </w:r>
        <w:proofErr w:type="spellStart"/>
        <w:r>
          <w:rPr>
            <w:noProof w:val="0"/>
            <w:snapToGrid w:val="0"/>
          </w:rPr>
          <w:t>CriticalityDiagnostics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CriticalityDiagnostics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optional},</w:t>
        </w:r>
      </w:ins>
    </w:p>
    <w:p w14:paraId="75BEBA80" w14:textId="77777777" w:rsidR="00AF26FC" w:rsidRDefault="00AF26FC" w:rsidP="00AF26FC">
      <w:pPr>
        <w:pStyle w:val="PL"/>
        <w:spacing w:line="0" w:lineRule="atLeast"/>
        <w:rPr>
          <w:ins w:id="2879" w:author="Author"/>
          <w:noProof w:val="0"/>
          <w:snapToGrid w:val="0"/>
        </w:rPr>
      </w:pPr>
      <w:ins w:id="2880" w:author="Author">
        <w:r>
          <w:rPr>
            <w:noProof w:val="0"/>
            <w:snapToGrid w:val="0"/>
          </w:rPr>
          <w:tab/>
          <w:t>...</w:t>
        </w:r>
      </w:ins>
    </w:p>
    <w:p w14:paraId="3105AA9A" w14:textId="77777777" w:rsidR="00AF26FC" w:rsidRDefault="00AF26FC" w:rsidP="00AF26FC">
      <w:pPr>
        <w:pStyle w:val="PL"/>
        <w:spacing w:line="0" w:lineRule="atLeast"/>
        <w:rPr>
          <w:ins w:id="2881" w:author="Author"/>
          <w:noProof w:val="0"/>
          <w:snapToGrid w:val="0"/>
        </w:rPr>
      </w:pPr>
      <w:ins w:id="2882" w:author="Author">
        <w:r>
          <w:rPr>
            <w:noProof w:val="0"/>
            <w:snapToGrid w:val="0"/>
          </w:rPr>
          <w:t>}</w:t>
        </w:r>
      </w:ins>
    </w:p>
    <w:p w14:paraId="416E9137" w14:textId="77777777" w:rsidR="00AF26FC" w:rsidRDefault="00AF26FC" w:rsidP="00AF26FC">
      <w:pPr>
        <w:pStyle w:val="PL"/>
        <w:spacing w:line="0" w:lineRule="atLeast"/>
        <w:rPr>
          <w:ins w:id="2883" w:author="Author"/>
          <w:noProof w:val="0"/>
          <w:snapToGrid w:val="0"/>
        </w:rPr>
      </w:pPr>
    </w:p>
    <w:p w14:paraId="49C5B875" w14:textId="77777777" w:rsidR="00AF26FC" w:rsidRDefault="00AF26FC" w:rsidP="00AF26FC">
      <w:pPr>
        <w:pStyle w:val="PL"/>
        <w:spacing w:line="0" w:lineRule="atLeast"/>
        <w:rPr>
          <w:ins w:id="2884" w:author="Author"/>
          <w:noProof w:val="0"/>
          <w:snapToGrid w:val="0"/>
        </w:rPr>
      </w:pPr>
    </w:p>
    <w:p w14:paraId="4142334D" w14:textId="77777777" w:rsidR="00AF26FC" w:rsidRDefault="00AF26FC" w:rsidP="00AF26FC">
      <w:pPr>
        <w:pStyle w:val="PL"/>
        <w:spacing w:line="0" w:lineRule="atLeast"/>
        <w:rPr>
          <w:ins w:id="2885" w:author="Author"/>
          <w:noProof w:val="0"/>
          <w:snapToGrid w:val="0"/>
        </w:rPr>
      </w:pPr>
      <w:ins w:id="2886" w:author="Author">
        <w:r>
          <w:rPr>
            <w:noProof w:val="0"/>
            <w:snapToGrid w:val="0"/>
          </w:rPr>
          <w:t>-- **************************************************************</w:t>
        </w:r>
      </w:ins>
    </w:p>
    <w:p w14:paraId="23B6DFCD" w14:textId="77777777" w:rsidR="00AF26FC" w:rsidRDefault="00AF26FC" w:rsidP="00AF26FC">
      <w:pPr>
        <w:pStyle w:val="PL"/>
        <w:spacing w:line="0" w:lineRule="atLeast"/>
        <w:rPr>
          <w:ins w:id="2887" w:author="Author"/>
          <w:noProof w:val="0"/>
          <w:snapToGrid w:val="0"/>
        </w:rPr>
      </w:pPr>
      <w:ins w:id="2888" w:author="Author">
        <w:r>
          <w:rPr>
            <w:noProof w:val="0"/>
            <w:snapToGrid w:val="0"/>
          </w:rPr>
          <w:t>--</w:t>
        </w:r>
      </w:ins>
    </w:p>
    <w:p w14:paraId="39B4723F" w14:textId="77777777" w:rsidR="00AF26FC" w:rsidRDefault="00AF26FC" w:rsidP="00AF26FC">
      <w:pPr>
        <w:pStyle w:val="PL"/>
        <w:spacing w:line="0" w:lineRule="atLeast"/>
        <w:outlineLvl w:val="3"/>
        <w:rPr>
          <w:ins w:id="2889" w:author="Author"/>
          <w:noProof w:val="0"/>
          <w:snapToGrid w:val="0"/>
        </w:rPr>
      </w:pPr>
      <w:ins w:id="2890" w:author="Author">
        <w:r>
          <w:rPr>
            <w:noProof w:val="0"/>
            <w:snapToGrid w:val="0"/>
          </w:rPr>
          <w:t>-- RESOURCE STATUS FAILURE</w:t>
        </w:r>
      </w:ins>
    </w:p>
    <w:p w14:paraId="5A8FAC42" w14:textId="77777777" w:rsidR="00AF26FC" w:rsidRDefault="00AF26FC" w:rsidP="00AF26FC">
      <w:pPr>
        <w:pStyle w:val="PL"/>
        <w:spacing w:line="0" w:lineRule="atLeast"/>
        <w:rPr>
          <w:ins w:id="2891" w:author="Author"/>
          <w:noProof w:val="0"/>
          <w:snapToGrid w:val="0"/>
        </w:rPr>
      </w:pPr>
      <w:ins w:id="2892" w:author="Author">
        <w:r>
          <w:rPr>
            <w:noProof w:val="0"/>
            <w:snapToGrid w:val="0"/>
          </w:rPr>
          <w:t>--</w:t>
        </w:r>
      </w:ins>
    </w:p>
    <w:p w14:paraId="54D043DB" w14:textId="77777777" w:rsidR="00AF26FC" w:rsidRDefault="00AF26FC" w:rsidP="00AF26FC">
      <w:pPr>
        <w:pStyle w:val="PL"/>
        <w:spacing w:line="0" w:lineRule="atLeast"/>
        <w:rPr>
          <w:ins w:id="2893" w:author="Author"/>
          <w:noProof w:val="0"/>
          <w:snapToGrid w:val="0"/>
        </w:rPr>
      </w:pPr>
      <w:ins w:id="2894" w:author="Author">
        <w:r>
          <w:rPr>
            <w:noProof w:val="0"/>
            <w:snapToGrid w:val="0"/>
          </w:rPr>
          <w:t>-- **************************************************************</w:t>
        </w:r>
      </w:ins>
    </w:p>
    <w:p w14:paraId="54C80744" w14:textId="77777777" w:rsidR="00AF26FC" w:rsidRDefault="00AF26FC" w:rsidP="00AF26FC">
      <w:pPr>
        <w:pStyle w:val="PL"/>
        <w:spacing w:line="0" w:lineRule="atLeast"/>
        <w:rPr>
          <w:ins w:id="2895" w:author="Author"/>
          <w:noProof w:val="0"/>
          <w:snapToGrid w:val="0"/>
          <w:lang w:eastAsia="zh-CN"/>
        </w:rPr>
      </w:pPr>
    </w:p>
    <w:p w14:paraId="18CBAC53" w14:textId="77777777" w:rsidR="00AF26FC" w:rsidRDefault="00AF26FC" w:rsidP="00AF26FC">
      <w:pPr>
        <w:pStyle w:val="PL"/>
        <w:spacing w:line="0" w:lineRule="atLeast"/>
        <w:rPr>
          <w:ins w:id="2896" w:author="Author"/>
          <w:noProof w:val="0"/>
          <w:snapToGrid w:val="0"/>
        </w:rPr>
      </w:pPr>
      <w:proofErr w:type="spellStart"/>
      <w:ins w:id="2897" w:author="Author">
        <w:r>
          <w:rPr>
            <w:noProof w:val="0"/>
            <w:snapToGrid w:val="0"/>
          </w:rPr>
          <w:t>ResourceStatusFailure</w:t>
        </w:r>
        <w:proofErr w:type="spellEnd"/>
        <w:r>
          <w:rPr>
            <w:noProof w:val="0"/>
            <w:snapToGrid w:val="0"/>
          </w:rPr>
          <w:t xml:space="preserve"> ::= SEQUENCE {</w:t>
        </w:r>
      </w:ins>
    </w:p>
    <w:p w14:paraId="589E9FDA" w14:textId="77777777" w:rsidR="00AF26FC" w:rsidRDefault="00AF26FC" w:rsidP="00AF26FC">
      <w:pPr>
        <w:pStyle w:val="PL"/>
        <w:spacing w:line="0" w:lineRule="atLeast"/>
        <w:rPr>
          <w:ins w:id="2898" w:author="Author"/>
          <w:noProof w:val="0"/>
          <w:snapToGrid w:val="0"/>
        </w:rPr>
      </w:pPr>
      <w:ins w:id="2899" w:author="Author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-Container</w:t>
        </w:r>
        <w:r>
          <w:rPr>
            <w:noProof w:val="0"/>
            <w:snapToGrid w:val="0"/>
          </w:rPr>
          <w:tab/>
          <w:t>{{</w:t>
        </w:r>
        <w:proofErr w:type="spellStart"/>
        <w:r>
          <w:rPr>
            <w:noProof w:val="0"/>
            <w:snapToGrid w:val="0"/>
          </w:rPr>
          <w:t>ResourceStatusFailure</w:t>
        </w:r>
        <w:proofErr w:type="spellEnd"/>
        <w:r>
          <w:rPr>
            <w:noProof w:val="0"/>
            <w:snapToGrid w:val="0"/>
          </w:rPr>
          <w:t>-IEs}},</w:t>
        </w:r>
      </w:ins>
    </w:p>
    <w:p w14:paraId="586754C5" w14:textId="77777777" w:rsidR="00AF26FC" w:rsidRDefault="00AF26FC" w:rsidP="00AF26FC">
      <w:pPr>
        <w:pStyle w:val="PL"/>
        <w:spacing w:line="0" w:lineRule="atLeast"/>
        <w:rPr>
          <w:ins w:id="2900" w:author="Author"/>
          <w:noProof w:val="0"/>
          <w:snapToGrid w:val="0"/>
        </w:rPr>
      </w:pPr>
      <w:ins w:id="2901" w:author="Author">
        <w:r>
          <w:rPr>
            <w:noProof w:val="0"/>
            <w:snapToGrid w:val="0"/>
          </w:rPr>
          <w:tab/>
          <w:t>...</w:t>
        </w:r>
      </w:ins>
    </w:p>
    <w:p w14:paraId="0F2BFCF6" w14:textId="77777777" w:rsidR="00AF26FC" w:rsidRDefault="00AF26FC" w:rsidP="00AF26FC">
      <w:pPr>
        <w:pStyle w:val="PL"/>
        <w:spacing w:line="0" w:lineRule="atLeast"/>
        <w:rPr>
          <w:ins w:id="2902" w:author="Author"/>
          <w:noProof w:val="0"/>
          <w:snapToGrid w:val="0"/>
        </w:rPr>
      </w:pPr>
      <w:ins w:id="2903" w:author="Author">
        <w:r>
          <w:rPr>
            <w:noProof w:val="0"/>
            <w:snapToGrid w:val="0"/>
          </w:rPr>
          <w:t>}</w:t>
        </w:r>
      </w:ins>
    </w:p>
    <w:p w14:paraId="2594125B" w14:textId="77777777" w:rsidR="00AF26FC" w:rsidRDefault="00AF26FC" w:rsidP="00AF26FC">
      <w:pPr>
        <w:pStyle w:val="PL"/>
        <w:spacing w:line="0" w:lineRule="atLeast"/>
        <w:rPr>
          <w:ins w:id="2904" w:author="Author"/>
          <w:noProof w:val="0"/>
          <w:snapToGrid w:val="0"/>
        </w:rPr>
      </w:pPr>
    </w:p>
    <w:p w14:paraId="3C90EE3F" w14:textId="77777777" w:rsidR="00AF26FC" w:rsidRDefault="00AF26FC" w:rsidP="00AF26FC">
      <w:pPr>
        <w:pStyle w:val="PL"/>
        <w:spacing w:line="0" w:lineRule="atLeast"/>
        <w:rPr>
          <w:ins w:id="2905" w:author="Author"/>
          <w:noProof w:val="0"/>
          <w:snapToGrid w:val="0"/>
        </w:rPr>
      </w:pPr>
      <w:proofErr w:type="spellStart"/>
      <w:ins w:id="2906" w:author="Author">
        <w:r>
          <w:rPr>
            <w:noProof w:val="0"/>
            <w:snapToGrid w:val="0"/>
          </w:rPr>
          <w:t>ResourceStatusFailure</w:t>
        </w:r>
        <w:proofErr w:type="spellEnd"/>
        <w:r>
          <w:rPr>
            <w:noProof w:val="0"/>
            <w:snapToGrid w:val="0"/>
          </w:rPr>
          <w:t>-IEs XNAP-PROTOCOL-IES ::= {</w:t>
        </w:r>
      </w:ins>
    </w:p>
    <w:p w14:paraId="1F10C1C7" w14:textId="77777777" w:rsidR="00AF26FC" w:rsidRDefault="00AF26FC" w:rsidP="00AF26FC">
      <w:pPr>
        <w:pStyle w:val="PL"/>
        <w:spacing w:line="0" w:lineRule="atLeast"/>
        <w:rPr>
          <w:ins w:id="2907" w:author="Author"/>
          <w:noProof w:val="0"/>
          <w:snapToGrid w:val="0"/>
        </w:rPr>
      </w:pPr>
      <w:ins w:id="2908" w:author="Author">
        <w:r>
          <w:rPr>
            <w:noProof w:val="0"/>
            <w:snapToGrid w:val="0"/>
          </w:rPr>
          <w:tab/>
          <w:t>{ ID id-NGRAN-Node1-Measurement-ID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60E6AF6E" w14:textId="77777777" w:rsidR="00AF26FC" w:rsidRDefault="00AF26FC" w:rsidP="00AF26FC">
      <w:pPr>
        <w:pStyle w:val="PL"/>
        <w:spacing w:line="0" w:lineRule="atLeast"/>
        <w:rPr>
          <w:ins w:id="2909" w:author="Author"/>
          <w:noProof w:val="0"/>
          <w:snapToGrid w:val="0"/>
        </w:rPr>
      </w:pPr>
      <w:ins w:id="2910" w:author="Author">
        <w:r>
          <w:rPr>
            <w:noProof w:val="0"/>
            <w:snapToGrid w:val="0"/>
          </w:rPr>
          <w:tab/>
          <w:t>{ ID id-NGRAN-Node2-Measurement-ID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0CE4FB63" w14:textId="77777777" w:rsidR="00AF26FC" w:rsidRDefault="00AF26FC" w:rsidP="00AF26FC">
      <w:pPr>
        <w:pStyle w:val="PL"/>
        <w:spacing w:line="0" w:lineRule="atLeast"/>
        <w:rPr>
          <w:ins w:id="2911" w:author="Author"/>
          <w:noProof w:val="0"/>
          <w:snapToGrid w:val="0"/>
        </w:rPr>
      </w:pPr>
      <w:ins w:id="2912" w:author="Author">
        <w:r>
          <w:rPr>
            <w:noProof w:val="0"/>
            <w:snapToGrid w:val="0"/>
          </w:rPr>
          <w:tab/>
          <w:t>{ ID id-Cause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TYPE Cause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478CB212" w14:textId="77777777" w:rsidR="00AF26FC" w:rsidRDefault="00AF26FC" w:rsidP="00AF26FC">
      <w:pPr>
        <w:pStyle w:val="PL"/>
        <w:spacing w:line="0" w:lineRule="atLeast"/>
        <w:rPr>
          <w:ins w:id="2913" w:author="Author"/>
          <w:noProof w:val="0"/>
          <w:snapToGrid w:val="0"/>
        </w:rPr>
      </w:pPr>
      <w:ins w:id="2914" w:author="Author">
        <w:r>
          <w:rPr>
            <w:noProof w:val="0"/>
            <w:snapToGrid w:val="0"/>
          </w:rPr>
          <w:tab/>
          <w:t>{ ID id-</w:t>
        </w:r>
        <w:proofErr w:type="spellStart"/>
        <w:r>
          <w:rPr>
            <w:noProof w:val="0"/>
            <w:snapToGrid w:val="0"/>
          </w:rPr>
          <w:t>CriticalityDiagnostics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CriticalityDiagnostics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optional},</w:t>
        </w:r>
      </w:ins>
    </w:p>
    <w:p w14:paraId="7B9843B6" w14:textId="77777777" w:rsidR="00AF26FC" w:rsidRDefault="00AF26FC" w:rsidP="00AF26FC">
      <w:pPr>
        <w:pStyle w:val="PL"/>
        <w:spacing w:line="0" w:lineRule="atLeast"/>
        <w:rPr>
          <w:ins w:id="2915" w:author="Author"/>
          <w:noProof w:val="0"/>
          <w:snapToGrid w:val="0"/>
        </w:rPr>
      </w:pPr>
      <w:ins w:id="2916" w:author="Author">
        <w:r>
          <w:rPr>
            <w:noProof w:val="0"/>
            <w:snapToGrid w:val="0"/>
          </w:rPr>
          <w:tab/>
          <w:t>...</w:t>
        </w:r>
      </w:ins>
    </w:p>
    <w:p w14:paraId="1B6AA1E5" w14:textId="77777777" w:rsidR="00AF26FC" w:rsidRDefault="00AF26FC" w:rsidP="00AF26FC">
      <w:pPr>
        <w:pStyle w:val="PL"/>
        <w:spacing w:line="0" w:lineRule="atLeast"/>
        <w:rPr>
          <w:ins w:id="2917" w:author="Author"/>
          <w:noProof w:val="0"/>
          <w:snapToGrid w:val="0"/>
        </w:rPr>
      </w:pPr>
      <w:ins w:id="2918" w:author="Author">
        <w:r>
          <w:rPr>
            <w:noProof w:val="0"/>
            <w:snapToGrid w:val="0"/>
          </w:rPr>
          <w:t>}</w:t>
        </w:r>
      </w:ins>
    </w:p>
    <w:p w14:paraId="64D17C92" w14:textId="77777777" w:rsidR="00AF26FC" w:rsidRDefault="00AF26FC" w:rsidP="00AF26FC">
      <w:pPr>
        <w:pStyle w:val="PL"/>
        <w:spacing w:line="0" w:lineRule="atLeast"/>
        <w:rPr>
          <w:ins w:id="2919" w:author="Author"/>
          <w:noProof w:val="0"/>
          <w:snapToGrid w:val="0"/>
        </w:rPr>
      </w:pPr>
    </w:p>
    <w:p w14:paraId="53A4D796" w14:textId="77777777" w:rsidR="00AF26FC" w:rsidRDefault="00AF26FC" w:rsidP="00AF26FC">
      <w:pPr>
        <w:pStyle w:val="PL"/>
        <w:spacing w:line="0" w:lineRule="atLeast"/>
        <w:rPr>
          <w:ins w:id="2920" w:author="Author"/>
          <w:noProof w:val="0"/>
          <w:snapToGrid w:val="0"/>
        </w:rPr>
      </w:pPr>
    </w:p>
    <w:p w14:paraId="75EF7A91" w14:textId="77777777" w:rsidR="00AF26FC" w:rsidRDefault="00AF26FC" w:rsidP="00AF26FC">
      <w:pPr>
        <w:pStyle w:val="PL"/>
        <w:spacing w:line="0" w:lineRule="atLeast"/>
        <w:rPr>
          <w:ins w:id="2921" w:author="Author"/>
          <w:noProof w:val="0"/>
          <w:snapToGrid w:val="0"/>
        </w:rPr>
      </w:pPr>
      <w:ins w:id="2922" w:author="Author">
        <w:r>
          <w:rPr>
            <w:noProof w:val="0"/>
            <w:snapToGrid w:val="0"/>
          </w:rPr>
          <w:t>-- **************************************************************</w:t>
        </w:r>
      </w:ins>
    </w:p>
    <w:p w14:paraId="7F3E0E26" w14:textId="77777777" w:rsidR="00AF26FC" w:rsidRDefault="00AF26FC" w:rsidP="00AF26FC">
      <w:pPr>
        <w:pStyle w:val="PL"/>
        <w:spacing w:line="0" w:lineRule="atLeast"/>
        <w:rPr>
          <w:ins w:id="2923" w:author="Author"/>
          <w:noProof w:val="0"/>
          <w:snapToGrid w:val="0"/>
        </w:rPr>
      </w:pPr>
      <w:ins w:id="2924" w:author="Author">
        <w:r>
          <w:rPr>
            <w:noProof w:val="0"/>
            <w:snapToGrid w:val="0"/>
          </w:rPr>
          <w:t>--</w:t>
        </w:r>
      </w:ins>
    </w:p>
    <w:p w14:paraId="0AB1C337" w14:textId="77777777" w:rsidR="00AF26FC" w:rsidRDefault="00AF26FC" w:rsidP="00AF26FC">
      <w:pPr>
        <w:pStyle w:val="PL"/>
        <w:spacing w:line="0" w:lineRule="atLeast"/>
        <w:outlineLvl w:val="3"/>
        <w:rPr>
          <w:ins w:id="2925" w:author="Author"/>
          <w:noProof w:val="0"/>
          <w:snapToGrid w:val="0"/>
        </w:rPr>
      </w:pPr>
      <w:ins w:id="2926" w:author="Author">
        <w:r>
          <w:rPr>
            <w:noProof w:val="0"/>
            <w:snapToGrid w:val="0"/>
          </w:rPr>
          <w:t>-- RESOURCE STATUS UPDATE</w:t>
        </w:r>
      </w:ins>
    </w:p>
    <w:p w14:paraId="609ACEC0" w14:textId="77777777" w:rsidR="00AF26FC" w:rsidRDefault="00AF26FC" w:rsidP="00AF26FC">
      <w:pPr>
        <w:pStyle w:val="PL"/>
        <w:spacing w:line="0" w:lineRule="atLeast"/>
        <w:rPr>
          <w:ins w:id="2927" w:author="Author"/>
          <w:noProof w:val="0"/>
          <w:snapToGrid w:val="0"/>
        </w:rPr>
      </w:pPr>
      <w:ins w:id="2928" w:author="Author">
        <w:r>
          <w:rPr>
            <w:noProof w:val="0"/>
            <w:snapToGrid w:val="0"/>
          </w:rPr>
          <w:t>--</w:t>
        </w:r>
      </w:ins>
    </w:p>
    <w:p w14:paraId="2DFA7750" w14:textId="77777777" w:rsidR="00AF26FC" w:rsidRDefault="00AF26FC" w:rsidP="00AF26FC">
      <w:pPr>
        <w:pStyle w:val="PL"/>
        <w:spacing w:line="0" w:lineRule="atLeast"/>
        <w:rPr>
          <w:ins w:id="2929" w:author="Author"/>
          <w:noProof w:val="0"/>
          <w:snapToGrid w:val="0"/>
        </w:rPr>
      </w:pPr>
      <w:ins w:id="2930" w:author="Author">
        <w:r>
          <w:rPr>
            <w:noProof w:val="0"/>
            <w:snapToGrid w:val="0"/>
          </w:rPr>
          <w:t>-- **************************************************************</w:t>
        </w:r>
      </w:ins>
    </w:p>
    <w:p w14:paraId="7CC0108D" w14:textId="77777777" w:rsidR="00AF26FC" w:rsidRDefault="00AF26FC" w:rsidP="00AF26FC">
      <w:pPr>
        <w:pStyle w:val="PL"/>
        <w:spacing w:line="0" w:lineRule="atLeast"/>
        <w:rPr>
          <w:ins w:id="2931" w:author="Author"/>
          <w:noProof w:val="0"/>
          <w:snapToGrid w:val="0"/>
        </w:rPr>
      </w:pPr>
    </w:p>
    <w:p w14:paraId="6F47DEEA" w14:textId="77777777" w:rsidR="00AF26FC" w:rsidRDefault="00AF26FC" w:rsidP="00AF26FC">
      <w:pPr>
        <w:pStyle w:val="PL"/>
        <w:spacing w:line="0" w:lineRule="atLeast"/>
        <w:rPr>
          <w:ins w:id="2932" w:author="Author"/>
          <w:noProof w:val="0"/>
          <w:snapToGrid w:val="0"/>
        </w:rPr>
      </w:pPr>
      <w:proofErr w:type="spellStart"/>
      <w:ins w:id="2933" w:author="Author">
        <w:r>
          <w:rPr>
            <w:noProof w:val="0"/>
            <w:snapToGrid w:val="0"/>
          </w:rPr>
          <w:t>ResourceStatusUpdate</w:t>
        </w:r>
        <w:proofErr w:type="spellEnd"/>
        <w:r>
          <w:rPr>
            <w:noProof w:val="0"/>
            <w:snapToGrid w:val="0"/>
          </w:rPr>
          <w:t xml:space="preserve"> ::= SEQUENCE {</w:t>
        </w:r>
      </w:ins>
    </w:p>
    <w:p w14:paraId="333FB437" w14:textId="77777777" w:rsidR="00AF26FC" w:rsidRDefault="00AF26FC" w:rsidP="00AF26FC">
      <w:pPr>
        <w:pStyle w:val="PL"/>
        <w:spacing w:line="0" w:lineRule="atLeast"/>
        <w:rPr>
          <w:ins w:id="2934" w:author="Author"/>
          <w:noProof w:val="0"/>
          <w:snapToGrid w:val="0"/>
        </w:rPr>
      </w:pPr>
      <w:ins w:id="2935" w:author="Author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-Container</w:t>
        </w:r>
        <w:r>
          <w:rPr>
            <w:noProof w:val="0"/>
            <w:snapToGrid w:val="0"/>
          </w:rPr>
          <w:tab/>
          <w:t>{{</w:t>
        </w:r>
        <w:proofErr w:type="spellStart"/>
        <w:r>
          <w:rPr>
            <w:noProof w:val="0"/>
            <w:snapToGrid w:val="0"/>
          </w:rPr>
          <w:t>ResourceStatusUpdate</w:t>
        </w:r>
        <w:proofErr w:type="spellEnd"/>
        <w:r>
          <w:rPr>
            <w:noProof w:val="0"/>
            <w:snapToGrid w:val="0"/>
          </w:rPr>
          <w:t>-IEs}},</w:t>
        </w:r>
      </w:ins>
    </w:p>
    <w:p w14:paraId="2DF1698A" w14:textId="77777777" w:rsidR="00AF26FC" w:rsidRDefault="00AF26FC" w:rsidP="00AF26FC">
      <w:pPr>
        <w:pStyle w:val="PL"/>
        <w:spacing w:line="0" w:lineRule="atLeast"/>
        <w:rPr>
          <w:ins w:id="2936" w:author="Author"/>
          <w:noProof w:val="0"/>
          <w:snapToGrid w:val="0"/>
        </w:rPr>
      </w:pPr>
      <w:ins w:id="2937" w:author="Author">
        <w:r>
          <w:rPr>
            <w:noProof w:val="0"/>
            <w:snapToGrid w:val="0"/>
          </w:rPr>
          <w:tab/>
          <w:t>...</w:t>
        </w:r>
      </w:ins>
    </w:p>
    <w:p w14:paraId="216A9885" w14:textId="77777777" w:rsidR="00AF26FC" w:rsidRDefault="00AF26FC" w:rsidP="00AF26FC">
      <w:pPr>
        <w:pStyle w:val="PL"/>
        <w:spacing w:line="0" w:lineRule="atLeast"/>
        <w:rPr>
          <w:ins w:id="2938" w:author="Author"/>
          <w:noProof w:val="0"/>
          <w:snapToGrid w:val="0"/>
        </w:rPr>
      </w:pPr>
      <w:ins w:id="2939" w:author="Author">
        <w:r>
          <w:rPr>
            <w:noProof w:val="0"/>
            <w:snapToGrid w:val="0"/>
          </w:rPr>
          <w:t>}</w:t>
        </w:r>
      </w:ins>
    </w:p>
    <w:p w14:paraId="1169E170" w14:textId="77777777" w:rsidR="00AF26FC" w:rsidRDefault="00AF26FC" w:rsidP="00AF26FC">
      <w:pPr>
        <w:pStyle w:val="PL"/>
        <w:spacing w:line="0" w:lineRule="atLeast"/>
        <w:rPr>
          <w:ins w:id="2940" w:author="Author"/>
          <w:noProof w:val="0"/>
          <w:snapToGrid w:val="0"/>
        </w:rPr>
      </w:pPr>
    </w:p>
    <w:p w14:paraId="25FA453B" w14:textId="77777777" w:rsidR="00AF26FC" w:rsidRDefault="00AF26FC" w:rsidP="00AF26FC">
      <w:pPr>
        <w:pStyle w:val="PL"/>
        <w:spacing w:line="0" w:lineRule="atLeast"/>
        <w:rPr>
          <w:ins w:id="2941" w:author="Author"/>
          <w:noProof w:val="0"/>
          <w:snapToGrid w:val="0"/>
        </w:rPr>
      </w:pPr>
      <w:proofErr w:type="spellStart"/>
      <w:ins w:id="2942" w:author="Author">
        <w:r>
          <w:rPr>
            <w:noProof w:val="0"/>
            <w:snapToGrid w:val="0"/>
          </w:rPr>
          <w:t>ResourceStatusUpdate</w:t>
        </w:r>
        <w:proofErr w:type="spellEnd"/>
        <w:r>
          <w:rPr>
            <w:noProof w:val="0"/>
            <w:snapToGrid w:val="0"/>
          </w:rPr>
          <w:t>-IEs XNAP-PROTOCOL-IES ::= {</w:t>
        </w:r>
      </w:ins>
    </w:p>
    <w:p w14:paraId="0D3E9D1D" w14:textId="77777777" w:rsidR="00AF26FC" w:rsidRDefault="00AF26FC" w:rsidP="00AF26FC">
      <w:pPr>
        <w:pStyle w:val="PL"/>
        <w:spacing w:line="0" w:lineRule="atLeast"/>
        <w:rPr>
          <w:ins w:id="2943" w:author="Author"/>
          <w:noProof w:val="0"/>
          <w:snapToGrid w:val="0"/>
        </w:rPr>
      </w:pPr>
      <w:ins w:id="2944" w:author="Author">
        <w:r>
          <w:rPr>
            <w:noProof w:val="0"/>
            <w:snapToGrid w:val="0"/>
          </w:rPr>
          <w:tab/>
          <w:t>{ ID id-NGRAN-Node1-Measurement-ID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61E0940" w14:textId="77777777" w:rsidR="00AF26FC" w:rsidRDefault="00AF26FC" w:rsidP="00AF26FC">
      <w:pPr>
        <w:pStyle w:val="PL"/>
        <w:spacing w:line="0" w:lineRule="atLeast"/>
        <w:rPr>
          <w:ins w:id="2945" w:author="Author"/>
          <w:noProof w:val="0"/>
          <w:snapToGrid w:val="0"/>
        </w:rPr>
      </w:pPr>
      <w:ins w:id="2946" w:author="Author">
        <w:r>
          <w:rPr>
            <w:noProof w:val="0"/>
            <w:snapToGrid w:val="0"/>
          </w:rPr>
          <w:tab/>
          <w:t>{ ID id-NGRAN-Node2-Measurement-ID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9559A11" w14:textId="67276643" w:rsidR="00AF26FC" w:rsidDel="00175545" w:rsidRDefault="00AF26FC" w:rsidP="00AF26FC">
      <w:pPr>
        <w:pStyle w:val="PL"/>
        <w:tabs>
          <w:tab w:val="left" w:pos="4256"/>
        </w:tabs>
        <w:spacing w:line="0" w:lineRule="atLeast"/>
        <w:ind w:firstLineChars="250" w:firstLine="400"/>
        <w:rPr>
          <w:ins w:id="2947" w:author="Author"/>
          <w:del w:id="2948" w:author="Nokia" w:date="2020-04-09T22:10:00Z"/>
          <w:noProof w:val="0"/>
          <w:snapToGrid w:val="0"/>
        </w:rPr>
      </w:pPr>
      <w:ins w:id="2949" w:author="Author">
        <w:del w:id="2950" w:author="Nokia" w:date="2020-04-09T22:10:00Z">
          <w:r w:rsidDel="00175545">
            <w:rPr>
              <w:noProof w:val="0"/>
              <w:snapToGrid w:val="0"/>
            </w:rPr>
            <w:delText>{ ID id-</w:delText>
          </w:r>
          <w:r w:rsidDel="00175545">
            <w:rPr>
              <w:lang w:eastAsia="ja-JP"/>
            </w:rPr>
            <w:delText>HardwareLoadIndicator</w:delText>
          </w:r>
          <w:r w:rsidDel="00175545">
            <w:rPr>
              <w:noProof w:val="0"/>
              <w:snapToGrid w:val="0"/>
            </w:rPr>
            <w:tab/>
          </w:r>
          <w:r w:rsidDel="00175545">
            <w:rPr>
              <w:noProof w:val="0"/>
              <w:snapToGrid w:val="0"/>
            </w:rPr>
            <w:tab/>
            <w:delText>CRITICALITY reject</w:delText>
          </w:r>
          <w:r w:rsidDel="00175545">
            <w:rPr>
              <w:noProof w:val="0"/>
              <w:snapToGrid w:val="0"/>
            </w:rPr>
            <w:tab/>
            <w:delText xml:space="preserve">TYPE </w:delText>
          </w:r>
          <w:r w:rsidDel="00175545">
            <w:rPr>
              <w:lang w:eastAsia="ja-JP"/>
            </w:rPr>
            <w:delText>HardwareLoadIndicator</w:delText>
          </w:r>
          <w:r w:rsidDel="00175545">
            <w:rPr>
              <w:noProof w:val="0"/>
              <w:snapToGrid w:val="0"/>
            </w:rPr>
            <w:tab/>
          </w:r>
          <w:r w:rsidDel="00175545">
            <w:rPr>
              <w:noProof w:val="0"/>
              <w:snapToGrid w:val="0"/>
            </w:rPr>
            <w:tab/>
          </w:r>
          <w:r w:rsidDel="00175545">
            <w:rPr>
              <w:noProof w:val="0"/>
              <w:snapToGrid w:val="0"/>
            </w:rPr>
            <w:tab/>
            <w:delText>PRESENCE optional}|--FFS</w:delText>
          </w:r>
        </w:del>
      </w:ins>
    </w:p>
    <w:p w14:paraId="24045266" w14:textId="77777777" w:rsidR="00AF26FC" w:rsidRDefault="00AF26FC" w:rsidP="00AF26FC">
      <w:pPr>
        <w:pStyle w:val="PL"/>
        <w:tabs>
          <w:tab w:val="left" w:pos="4256"/>
        </w:tabs>
        <w:spacing w:line="0" w:lineRule="atLeast"/>
        <w:ind w:firstLineChars="250" w:firstLine="400"/>
        <w:rPr>
          <w:ins w:id="2951" w:author="Author"/>
          <w:noProof w:val="0"/>
          <w:snapToGrid w:val="0"/>
        </w:rPr>
      </w:pPr>
      <w:ins w:id="2952" w:author="Author">
        <w:r>
          <w:rPr>
            <w:noProof w:val="0"/>
            <w:snapToGrid w:val="0"/>
          </w:rPr>
          <w:t>{ ID id-</w:t>
        </w:r>
        <w:proofErr w:type="spellStart"/>
        <w:r>
          <w:rPr>
            <w:noProof w:val="0"/>
            <w:snapToGrid w:val="0"/>
          </w:rPr>
          <w:t>CellMeasurementResult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CellMeasurementResult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mandatory},</w:t>
        </w:r>
      </w:ins>
    </w:p>
    <w:p w14:paraId="54D9CCD3" w14:textId="77777777" w:rsidR="00AF26FC" w:rsidRDefault="00AF26FC" w:rsidP="00AF26FC">
      <w:pPr>
        <w:pStyle w:val="PL"/>
        <w:spacing w:line="0" w:lineRule="atLeast"/>
        <w:rPr>
          <w:ins w:id="2953" w:author="Author"/>
          <w:noProof w:val="0"/>
          <w:snapToGrid w:val="0"/>
        </w:rPr>
      </w:pPr>
      <w:ins w:id="2954" w:author="Author">
        <w:r>
          <w:rPr>
            <w:noProof w:val="0"/>
            <w:snapToGrid w:val="0"/>
          </w:rPr>
          <w:tab/>
          <w:t>...</w:t>
        </w:r>
      </w:ins>
    </w:p>
    <w:p w14:paraId="42939637" w14:textId="77777777" w:rsidR="00AF26FC" w:rsidRDefault="00AF26FC" w:rsidP="00AF26FC">
      <w:pPr>
        <w:pStyle w:val="PL"/>
        <w:spacing w:line="0" w:lineRule="atLeast"/>
        <w:rPr>
          <w:ins w:id="2955" w:author="Author"/>
          <w:noProof w:val="0"/>
          <w:snapToGrid w:val="0"/>
        </w:rPr>
      </w:pPr>
      <w:ins w:id="2956" w:author="Author">
        <w:r>
          <w:rPr>
            <w:noProof w:val="0"/>
            <w:snapToGrid w:val="0"/>
          </w:rPr>
          <w:t>}</w:t>
        </w:r>
      </w:ins>
    </w:p>
    <w:p w14:paraId="32F69479" w14:textId="77777777" w:rsidR="00AF26FC" w:rsidRDefault="00AF26FC" w:rsidP="00AF26FC">
      <w:pPr>
        <w:pStyle w:val="PL"/>
        <w:rPr>
          <w:ins w:id="2957" w:author="Author"/>
          <w:snapToGrid w:val="0"/>
        </w:rPr>
      </w:pPr>
    </w:p>
    <w:p w14:paraId="38AAAD4A" w14:textId="77777777" w:rsidR="00AF26FC" w:rsidRDefault="00AF26FC" w:rsidP="00AF26FC">
      <w:pPr>
        <w:pStyle w:val="PL"/>
        <w:spacing w:line="0" w:lineRule="atLeast"/>
        <w:rPr>
          <w:ins w:id="2958" w:author="Author"/>
          <w:noProof w:val="0"/>
          <w:snapToGrid w:val="0"/>
        </w:rPr>
      </w:pPr>
      <w:ins w:id="2959" w:author="Author">
        <w:r>
          <w:rPr>
            <w:noProof w:val="0"/>
            <w:snapToGrid w:val="0"/>
          </w:rPr>
          <w:t>-- **************************************************************</w:t>
        </w:r>
      </w:ins>
    </w:p>
    <w:p w14:paraId="06C6C6BB" w14:textId="77777777" w:rsidR="00AF26FC" w:rsidRDefault="00AF26FC" w:rsidP="00AF26FC">
      <w:pPr>
        <w:pStyle w:val="PL"/>
        <w:spacing w:line="0" w:lineRule="atLeast"/>
        <w:rPr>
          <w:ins w:id="2960" w:author="Author"/>
          <w:noProof w:val="0"/>
          <w:snapToGrid w:val="0"/>
        </w:rPr>
      </w:pPr>
      <w:ins w:id="2961" w:author="Author">
        <w:r>
          <w:rPr>
            <w:noProof w:val="0"/>
            <w:snapToGrid w:val="0"/>
          </w:rPr>
          <w:t>--</w:t>
        </w:r>
      </w:ins>
    </w:p>
    <w:p w14:paraId="12C2950E" w14:textId="77777777" w:rsidR="00AF26FC" w:rsidRDefault="00AF26FC" w:rsidP="00AF26FC">
      <w:pPr>
        <w:pStyle w:val="PL"/>
        <w:spacing w:line="0" w:lineRule="atLeast"/>
        <w:outlineLvl w:val="3"/>
        <w:rPr>
          <w:ins w:id="2962" w:author="Author"/>
          <w:noProof w:val="0"/>
          <w:snapToGrid w:val="0"/>
        </w:rPr>
      </w:pPr>
      <w:ins w:id="2963" w:author="Author">
        <w:r>
          <w:rPr>
            <w:noProof w:val="0"/>
            <w:snapToGrid w:val="0"/>
          </w:rPr>
          <w:t xml:space="preserve">-- </w:t>
        </w:r>
        <w:r w:rsidRPr="006C003A">
          <w:rPr>
            <w:noProof w:val="0"/>
            <w:snapToGrid w:val="0"/>
          </w:rPr>
          <w:t>MOBILITY CHANGE REQUEST</w:t>
        </w:r>
      </w:ins>
    </w:p>
    <w:p w14:paraId="4DDCF880" w14:textId="77777777" w:rsidR="00AF26FC" w:rsidRDefault="00AF26FC" w:rsidP="00AF26FC">
      <w:pPr>
        <w:pStyle w:val="PL"/>
        <w:spacing w:line="0" w:lineRule="atLeast"/>
        <w:rPr>
          <w:ins w:id="2964" w:author="Author"/>
          <w:noProof w:val="0"/>
          <w:snapToGrid w:val="0"/>
        </w:rPr>
      </w:pPr>
      <w:ins w:id="2965" w:author="Author">
        <w:r>
          <w:rPr>
            <w:noProof w:val="0"/>
            <w:snapToGrid w:val="0"/>
          </w:rPr>
          <w:t>--</w:t>
        </w:r>
      </w:ins>
    </w:p>
    <w:p w14:paraId="31362C1B" w14:textId="77777777" w:rsidR="00AF26FC" w:rsidRDefault="00AF26FC" w:rsidP="00AF26FC">
      <w:pPr>
        <w:pStyle w:val="PL"/>
        <w:spacing w:line="0" w:lineRule="atLeast"/>
        <w:rPr>
          <w:ins w:id="2966" w:author="Author"/>
          <w:noProof w:val="0"/>
          <w:snapToGrid w:val="0"/>
        </w:rPr>
      </w:pPr>
      <w:ins w:id="2967" w:author="Author">
        <w:r>
          <w:rPr>
            <w:noProof w:val="0"/>
            <w:snapToGrid w:val="0"/>
          </w:rPr>
          <w:t>-- **************************************************************</w:t>
        </w:r>
      </w:ins>
    </w:p>
    <w:p w14:paraId="0646C6FA" w14:textId="77777777" w:rsidR="00AF26FC" w:rsidRDefault="00AF26FC" w:rsidP="00AF26FC">
      <w:pPr>
        <w:pStyle w:val="PL"/>
        <w:spacing w:line="0" w:lineRule="atLeast"/>
        <w:rPr>
          <w:ins w:id="2968" w:author="Author"/>
          <w:noProof w:val="0"/>
          <w:snapToGrid w:val="0"/>
        </w:rPr>
      </w:pPr>
    </w:p>
    <w:p w14:paraId="644C1D04" w14:textId="77777777" w:rsidR="00AF26FC" w:rsidRDefault="00AF26FC" w:rsidP="00AF26FC">
      <w:pPr>
        <w:pStyle w:val="PL"/>
        <w:spacing w:line="0" w:lineRule="atLeast"/>
        <w:rPr>
          <w:ins w:id="2969" w:author="Author"/>
          <w:noProof w:val="0"/>
          <w:snapToGrid w:val="0"/>
        </w:rPr>
      </w:pPr>
      <w:proofErr w:type="spellStart"/>
      <w:ins w:id="2970" w:author="Author">
        <w:r>
          <w:rPr>
            <w:noProof w:val="0"/>
            <w:snapToGrid w:val="0"/>
          </w:rPr>
          <w:t>MobilityChangeRequest</w:t>
        </w:r>
        <w:proofErr w:type="spellEnd"/>
        <w:r>
          <w:rPr>
            <w:noProof w:val="0"/>
            <w:snapToGrid w:val="0"/>
          </w:rPr>
          <w:t xml:space="preserve"> ::= SEQUENCE {</w:t>
        </w:r>
      </w:ins>
    </w:p>
    <w:p w14:paraId="57020522" w14:textId="77777777" w:rsidR="00AF26FC" w:rsidRDefault="00AF26FC" w:rsidP="00AF26FC">
      <w:pPr>
        <w:pStyle w:val="PL"/>
        <w:spacing w:line="0" w:lineRule="atLeast"/>
        <w:rPr>
          <w:ins w:id="2971" w:author="Author"/>
          <w:noProof w:val="0"/>
          <w:snapToGrid w:val="0"/>
        </w:rPr>
      </w:pPr>
      <w:ins w:id="2972" w:author="Author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-Container</w:t>
        </w:r>
        <w:r>
          <w:rPr>
            <w:noProof w:val="0"/>
            <w:snapToGrid w:val="0"/>
          </w:rPr>
          <w:tab/>
          <w:t>{{</w:t>
        </w:r>
        <w:proofErr w:type="spellStart"/>
        <w:r>
          <w:rPr>
            <w:noProof w:val="0"/>
            <w:snapToGrid w:val="0"/>
          </w:rPr>
          <w:t>MobilityChangeRequest</w:t>
        </w:r>
        <w:proofErr w:type="spellEnd"/>
        <w:r>
          <w:rPr>
            <w:noProof w:val="0"/>
            <w:snapToGrid w:val="0"/>
          </w:rPr>
          <w:t>-IEs}},</w:t>
        </w:r>
      </w:ins>
    </w:p>
    <w:p w14:paraId="038BCBA9" w14:textId="77777777" w:rsidR="00AF26FC" w:rsidRDefault="00AF26FC" w:rsidP="00AF26FC">
      <w:pPr>
        <w:pStyle w:val="PL"/>
        <w:spacing w:line="0" w:lineRule="atLeast"/>
        <w:rPr>
          <w:ins w:id="2973" w:author="Author"/>
          <w:noProof w:val="0"/>
          <w:snapToGrid w:val="0"/>
        </w:rPr>
      </w:pPr>
      <w:ins w:id="2974" w:author="Author">
        <w:r>
          <w:rPr>
            <w:noProof w:val="0"/>
            <w:snapToGrid w:val="0"/>
          </w:rPr>
          <w:tab/>
          <w:t>...</w:t>
        </w:r>
      </w:ins>
    </w:p>
    <w:p w14:paraId="2510D1DC" w14:textId="77777777" w:rsidR="00AF26FC" w:rsidRDefault="00AF26FC" w:rsidP="00AF26FC">
      <w:pPr>
        <w:pStyle w:val="PL"/>
        <w:spacing w:line="0" w:lineRule="atLeast"/>
        <w:rPr>
          <w:ins w:id="2975" w:author="Author"/>
          <w:noProof w:val="0"/>
          <w:snapToGrid w:val="0"/>
        </w:rPr>
      </w:pPr>
      <w:ins w:id="2976" w:author="Author">
        <w:r>
          <w:rPr>
            <w:noProof w:val="0"/>
            <w:snapToGrid w:val="0"/>
          </w:rPr>
          <w:t>}</w:t>
        </w:r>
      </w:ins>
    </w:p>
    <w:p w14:paraId="114FB8FF" w14:textId="77777777" w:rsidR="00AF26FC" w:rsidRDefault="00AF26FC" w:rsidP="00AF26FC">
      <w:pPr>
        <w:pStyle w:val="PL"/>
        <w:spacing w:line="0" w:lineRule="atLeast"/>
        <w:rPr>
          <w:ins w:id="2977" w:author="Author"/>
          <w:noProof w:val="0"/>
          <w:snapToGrid w:val="0"/>
        </w:rPr>
      </w:pPr>
    </w:p>
    <w:p w14:paraId="3A78BA78" w14:textId="77777777" w:rsidR="00AF26FC" w:rsidRDefault="00AF26FC" w:rsidP="00AF26FC">
      <w:pPr>
        <w:pStyle w:val="PL"/>
        <w:spacing w:line="0" w:lineRule="atLeast"/>
        <w:rPr>
          <w:ins w:id="2978" w:author="Author"/>
          <w:noProof w:val="0"/>
          <w:snapToGrid w:val="0"/>
        </w:rPr>
      </w:pPr>
      <w:proofErr w:type="spellStart"/>
      <w:ins w:id="2979" w:author="Author">
        <w:r>
          <w:rPr>
            <w:noProof w:val="0"/>
            <w:snapToGrid w:val="0"/>
          </w:rPr>
          <w:t>MobilityChangeRequest</w:t>
        </w:r>
        <w:proofErr w:type="spellEnd"/>
        <w:r>
          <w:rPr>
            <w:noProof w:val="0"/>
            <w:snapToGrid w:val="0"/>
          </w:rPr>
          <w:t>-IEs XNAP-PROTOCOL-IES ::= {</w:t>
        </w:r>
      </w:ins>
    </w:p>
    <w:p w14:paraId="44967166" w14:textId="77777777" w:rsidR="00AF26FC" w:rsidRDefault="00AF26FC" w:rsidP="00AF26FC">
      <w:pPr>
        <w:pStyle w:val="PL"/>
        <w:spacing w:line="0" w:lineRule="atLeast"/>
        <w:rPr>
          <w:ins w:id="2980" w:author="Author"/>
          <w:noProof w:val="0"/>
          <w:snapToGrid w:val="0"/>
        </w:rPr>
      </w:pPr>
      <w:ins w:id="2981" w:author="Author">
        <w:r>
          <w:rPr>
            <w:noProof w:val="0"/>
            <w:snapToGrid w:val="0"/>
          </w:rPr>
          <w:tab/>
          <w:t>{ ID id-NG-RANnode1Cell</w:t>
        </w:r>
        <w:r w:rsidRPr="006C003A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NR-CGI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5A892DCB" w14:textId="77777777" w:rsidR="00AF26FC" w:rsidRDefault="00AF26FC" w:rsidP="00AF26FC">
      <w:pPr>
        <w:pStyle w:val="PL"/>
        <w:tabs>
          <w:tab w:val="left" w:pos="4556"/>
        </w:tabs>
        <w:rPr>
          <w:ins w:id="2982" w:author="Author"/>
          <w:noProof w:val="0"/>
          <w:snapToGrid w:val="0"/>
        </w:rPr>
      </w:pPr>
      <w:ins w:id="2983" w:author="Author">
        <w:r>
          <w:rPr>
            <w:noProof w:val="0"/>
            <w:snapToGrid w:val="0"/>
          </w:rPr>
          <w:tab/>
          <w:t>{ ID id-NG-RANnode2Cell</w:t>
        </w:r>
        <w:r w:rsidRPr="006C003A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NR-CGI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PRESENCE </w:t>
        </w:r>
        <w:bookmarkStart w:id="2984" w:name="OLE_LINK18"/>
        <w:r>
          <w:rPr>
            <w:noProof w:val="0"/>
            <w:snapToGrid w:val="0"/>
          </w:rPr>
          <w:t>mandatory</w:t>
        </w:r>
        <w:bookmarkEnd w:id="2984"/>
        <w:r>
          <w:rPr>
            <w:noProof w:val="0"/>
            <w:snapToGrid w:val="0"/>
          </w:rPr>
          <w:t>}|</w:t>
        </w:r>
      </w:ins>
    </w:p>
    <w:p w14:paraId="5BAEB97C" w14:textId="77777777" w:rsidR="00AF26FC" w:rsidRDefault="00AF26FC" w:rsidP="00AF26FC">
      <w:pPr>
        <w:pStyle w:val="PL"/>
        <w:tabs>
          <w:tab w:val="left" w:pos="4405"/>
          <w:tab w:val="left" w:pos="6370"/>
        </w:tabs>
        <w:rPr>
          <w:ins w:id="2985" w:author="Author"/>
          <w:noProof w:val="0"/>
          <w:snapToGrid w:val="0"/>
        </w:rPr>
      </w:pPr>
      <w:ins w:id="2986" w:author="Author">
        <w:r>
          <w:rPr>
            <w:noProof w:val="0"/>
            <w:snapToGrid w:val="0"/>
          </w:rPr>
          <w:tab/>
          <w:t>{ ID id-NG-RANnode1Mobility</w:t>
        </w:r>
        <w:r w:rsidRPr="008D5458">
          <w:rPr>
            <w:noProof w:val="0"/>
            <w:snapToGrid w:val="0"/>
          </w:rPr>
          <w:t>Parameters</w:t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MobilityParameters</w:t>
        </w:r>
        <w:r w:rsidRPr="008D5458">
          <w:rPr>
            <w:noProof w:val="0"/>
            <w:snapToGrid w:val="0"/>
          </w:rPr>
          <w:t>Information</w:t>
        </w:r>
        <w:proofErr w:type="spellEnd"/>
        <w:r>
          <w:rPr>
            <w:noProof w:val="0"/>
            <w:snapToGrid w:val="0"/>
          </w:rPr>
          <w:tab/>
          <w:t>PRESENCE optional}|</w:t>
        </w:r>
      </w:ins>
    </w:p>
    <w:p w14:paraId="590EA3BC" w14:textId="77777777" w:rsidR="00AF26FC" w:rsidRDefault="00AF26FC" w:rsidP="00AF26FC">
      <w:pPr>
        <w:pStyle w:val="PL"/>
        <w:spacing w:line="0" w:lineRule="atLeast"/>
        <w:rPr>
          <w:ins w:id="2987" w:author="Author"/>
          <w:noProof w:val="0"/>
          <w:snapToGrid w:val="0"/>
        </w:rPr>
      </w:pPr>
      <w:ins w:id="2988" w:author="Author">
        <w:r>
          <w:rPr>
            <w:noProof w:val="0"/>
            <w:snapToGrid w:val="0"/>
          </w:rPr>
          <w:tab/>
          <w:t>{ ID id-NG-RANnode2</w:t>
        </w:r>
        <w:r w:rsidRPr="00E737E6">
          <w:rPr>
            <w:noProof w:val="0"/>
            <w:snapToGrid w:val="0"/>
          </w:rPr>
          <w:t>Proposed</w:t>
        </w:r>
        <w:r>
          <w:rPr>
            <w:noProof w:val="0"/>
            <w:snapToGrid w:val="0"/>
          </w:rPr>
          <w:t>Mobility</w:t>
        </w:r>
        <w:r w:rsidRPr="008D5458">
          <w:rPr>
            <w:noProof w:val="0"/>
            <w:snapToGrid w:val="0"/>
          </w:rPr>
          <w:t>Parameters</w:t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MobilityParameters</w:t>
        </w:r>
        <w:r w:rsidRPr="008D5458">
          <w:rPr>
            <w:noProof w:val="0"/>
            <w:snapToGrid w:val="0"/>
          </w:rPr>
          <w:t>Information</w:t>
        </w:r>
        <w:proofErr w:type="spellEnd"/>
        <w:r>
          <w:rPr>
            <w:noProof w:val="0"/>
            <w:snapToGrid w:val="0"/>
          </w:rPr>
          <w:tab/>
          <w:t>PRESENCE optional}|</w:t>
        </w:r>
      </w:ins>
    </w:p>
    <w:p w14:paraId="21AC4D66" w14:textId="77777777" w:rsidR="00AF26FC" w:rsidRDefault="00AF26FC" w:rsidP="00AF26FC">
      <w:pPr>
        <w:pStyle w:val="PL"/>
        <w:tabs>
          <w:tab w:val="left" w:pos="4556"/>
        </w:tabs>
        <w:rPr>
          <w:ins w:id="2989" w:author="Author"/>
          <w:noProof w:val="0"/>
          <w:snapToGrid w:val="0"/>
        </w:rPr>
      </w:pPr>
      <w:ins w:id="2990" w:author="Author">
        <w:r>
          <w:rPr>
            <w:noProof w:val="0"/>
            <w:snapToGrid w:val="0"/>
          </w:rPr>
          <w:tab/>
          <w:t>{ ID id-Cause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TYPE Cause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</w:t>
        </w:r>
        <w:r>
          <w:rPr>
            <w:snapToGrid w:val="0"/>
          </w:rPr>
          <w:t>,</w:t>
        </w:r>
      </w:ins>
    </w:p>
    <w:p w14:paraId="6A21FD52" w14:textId="77777777" w:rsidR="00AF26FC" w:rsidRDefault="00AF26FC" w:rsidP="00AF26FC">
      <w:pPr>
        <w:pStyle w:val="PL"/>
        <w:spacing w:line="0" w:lineRule="atLeast"/>
        <w:rPr>
          <w:ins w:id="2991" w:author="Author"/>
          <w:noProof w:val="0"/>
          <w:snapToGrid w:val="0"/>
        </w:rPr>
      </w:pPr>
      <w:ins w:id="2992" w:author="Author">
        <w:r>
          <w:rPr>
            <w:noProof w:val="0"/>
            <w:snapToGrid w:val="0"/>
          </w:rPr>
          <w:tab/>
          <w:t>...</w:t>
        </w:r>
      </w:ins>
    </w:p>
    <w:p w14:paraId="350026A1" w14:textId="77777777" w:rsidR="00AF26FC" w:rsidRDefault="00AF26FC" w:rsidP="00AF26FC">
      <w:pPr>
        <w:pStyle w:val="PL"/>
        <w:spacing w:line="0" w:lineRule="atLeast"/>
        <w:rPr>
          <w:ins w:id="2993" w:author="Author"/>
          <w:noProof w:val="0"/>
          <w:snapToGrid w:val="0"/>
        </w:rPr>
      </w:pPr>
      <w:ins w:id="2994" w:author="Author">
        <w:r>
          <w:rPr>
            <w:noProof w:val="0"/>
            <w:snapToGrid w:val="0"/>
          </w:rPr>
          <w:t>}</w:t>
        </w:r>
      </w:ins>
    </w:p>
    <w:p w14:paraId="61D6C148" w14:textId="77777777" w:rsidR="00AF26FC" w:rsidRDefault="00AF26FC" w:rsidP="00AF26FC">
      <w:pPr>
        <w:pStyle w:val="PL"/>
        <w:spacing w:line="0" w:lineRule="atLeast"/>
        <w:rPr>
          <w:ins w:id="2995" w:author="Author"/>
          <w:noProof w:val="0"/>
          <w:snapToGrid w:val="0"/>
        </w:rPr>
      </w:pPr>
    </w:p>
    <w:p w14:paraId="06C1DC59" w14:textId="77777777" w:rsidR="00AF26FC" w:rsidRDefault="00AF26FC" w:rsidP="00AF26FC">
      <w:pPr>
        <w:pStyle w:val="PL"/>
        <w:rPr>
          <w:ins w:id="2996" w:author="Author"/>
          <w:snapToGrid w:val="0"/>
        </w:rPr>
      </w:pPr>
    </w:p>
    <w:p w14:paraId="562EF91B" w14:textId="77777777" w:rsidR="00AF26FC" w:rsidRDefault="00AF26FC" w:rsidP="00AF26FC">
      <w:pPr>
        <w:pStyle w:val="PL"/>
        <w:spacing w:line="0" w:lineRule="atLeast"/>
        <w:rPr>
          <w:ins w:id="2997" w:author="Author"/>
          <w:noProof w:val="0"/>
          <w:snapToGrid w:val="0"/>
        </w:rPr>
      </w:pPr>
      <w:ins w:id="2998" w:author="Author">
        <w:r>
          <w:rPr>
            <w:noProof w:val="0"/>
            <w:snapToGrid w:val="0"/>
          </w:rPr>
          <w:t>-- **************************************************************</w:t>
        </w:r>
      </w:ins>
    </w:p>
    <w:p w14:paraId="6317522E" w14:textId="77777777" w:rsidR="00AF26FC" w:rsidRDefault="00AF26FC" w:rsidP="00AF26FC">
      <w:pPr>
        <w:pStyle w:val="PL"/>
        <w:spacing w:line="0" w:lineRule="atLeast"/>
        <w:rPr>
          <w:ins w:id="2999" w:author="Author"/>
          <w:noProof w:val="0"/>
          <w:snapToGrid w:val="0"/>
        </w:rPr>
      </w:pPr>
      <w:ins w:id="3000" w:author="Author">
        <w:r>
          <w:rPr>
            <w:noProof w:val="0"/>
            <w:snapToGrid w:val="0"/>
          </w:rPr>
          <w:t>--</w:t>
        </w:r>
      </w:ins>
    </w:p>
    <w:p w14:paraId="10B89298" w14:textId="77777777" w:rsidR="00AF26FC" w:rsidRDefault="00AF26FC" w:rsidP="00AF26FC">
      <w:pPr>
        <w:pStyle w:val="PL"/>
        <w:spacing w:line="0" w:lineRule="atLeast"/>
        <w:outlineLvl w:val="3"/>
        <w:rPr>
          <w:ins w:id="3001" w:author="Author"/>
          <w:noProof w:val="0"/>
          <w:snapToGrid w:val="0"/>
          <w:lang w:eastAsia="zh-CN"/>
        </w:rPr>
      </w:pPr>
      <w:ins w:id="3002" w:author="Author">
        <w:r>
          <w:rPr>
            <w:noProof w:val="0"/>
            <w:snapToGrid w:val="0"/>
          </w:rPr>
          <w:t xml:space="preserve">-- </w:t>
        </w:r>
        <w:r w:rsidRPr="00D65EDC">
          <w:rPr>
            <w:noProof w:val="0"/>
            <w:snapToGrid w:val="0"/>
            <w:lang w:eastAsia="zh-CN"/>
          </w:rPr>
          <w:t>MOBILITY CHANGE ACKNOWLEDGE</w:t>
        </w:r>
      </w:ins>
    </w:p>
    <w:p w14:paraId="13DC8991" w14:textId="77777777" w:rsidR="00AF26FC" w:rsidRDefault="00AF26FC" w:rsidP="00AF26FC">
      <w:pPr>
        <w:pStyle w:val="PL"/>
        <w:spacing w:line="0" w:lineRule="atLeast"/>
        <w:rPr>
          <w:ins w:id="3003" w:author="Author"/>
          <w:noProof w:val="0"/>
          <w:snapToGrid w:val="0"/>
        </w:rPr>
      </w:pPr>
      <w:ins w:id="3004" w:author="Author">
        <w:r>
          <w:rPr>
            <w:noProof w:val="0"/>
            <w:snapToGrid w:val="0"/>
          </w:rPr>
          <w:t>--</w:t>
        </w:r>
      </w:ins>
    </w:p>
    <w:p w14:paraId="0E9649EF" w14:textId="77777777" w:rsidR="00AF26FC" w:rsidRDefault="00AF26FC" w:rsidP="00AF26FC">
      <w:pPr>
        <w:pStyle w:val="PL"/>
        <w:spacing w:line="0" w:lineRule="atLeast"/>
        <w:rPr>
          <w:ins w:id="3005" w:author="Author"/>
          <w:noProof w:val="0"/>
          <w:snapToGrid w:val="0"/>
        </w:rPr>
      </w:pPr>
      <w:ins w:id="3006" w:author="Author">
        <w:r>
          <w:rPr>
            <w:noProof w:val="0"/>
            <w:snapToGrid w:val="0"/>
          </w:rPr>
          <w:t>-- **************************************************************</w:t>
        </w:r>
      </w:ins>
    </w:p>
    <w:p w14:paraId="369F0987" w14:textId="77777777" w:rsidR="00AF26FC" w:rsidRDefault="00AF26FC" w:rsidP="00AF26FC">
      <w:pPr>
        <w:pStyle w:val="PL"/>
        <w:spacing w:line="0" w:lineRule="atLeast"/>
        <w:rPr>
          <w:ins w:id="3007" w:author="Author"/>
          <w:noProof w:val="0"/>
          <w:snapToGrid w:val="0"/>
          <w:lang w:eastAsia="zh-CN"/>
        </w:rPr>
      </w:pPr>
    </w:p>
    <w:p w14:paraId="0E3D4043" w14:textId="77777777" w:rsidR="00AF26FC" w:rsidRDefault="00AF26FC" w:rsidP="00AF26FC">
      <w:pPr>
        <w:pStyle w:val="PL"/>
        <w:spacing w:line="0" w:lineRule="atLeast"/>
        <w:rPr>
          <w:ins w:id="3008" w:author="Author"/>
          <w:noProof w:val="0"/>
          <w:snapToGrid w:val="0"/>
        </w:rPr>
      </w:pPr>
      <w:proofErr w:type="spellStart"/>
      <w:ins w:id="3009" w:author="Author">
        <w:r>
          <w:rPr>
            <w:noProof w:val="0"/>
            <w:snapToGrid w:val="0"/>
          </w:rPr>
          <w:t>MobilityChangeAcknowledge</w:t>
        </w:r>
        <w:proofErr w:type="spellEnd"/>
        <w:r>
          <w:rPr>
            <w:noProof w:val="0"/>
            <w:snapToGrid w:val="0"/>
          </w:rPr>
          <w:t xml:space="preserve"> ::= SEQUENCE {</w:t>
        </w:r>
      </w:ins>
    </w:p>
    <w:p w14:paraId="5ED6F100" w14:textId="77777777" w:rsidR="00AF26FC" w:rsidRDefault="00AF26FC" w:rsidP="00AF26FC">
      <w:pPr>
        <w:pStyle w:val="PL"/>
        <w:spacing w:line="0" w:lineRule="atLeast"/>
        <w:rPr>
          <w:ins w:id="3010" w:author="Author"/>
          <w:noProof w:val="0"/>
          <w:snapToGrid w:val="0"/>
        </w:rPr>
      </w:pPr>
      <w:ins w:id="3011" w:author="Author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-Container</w:t>
        </w:r>
        <w:r>
          <w:rPr>
            <w:noProof w:val="0"/>
            <w:snapToGrid w:val="0"/>
          </w:rPr>
          <w:tab/>
          <w:t>{{</w:t>
        </w:r>
        <w:proofErr w:type="spellStart"/>
        <w:r>
          <w:rPr>
            <w:noProof w:val="0"/>
            <w:snapToGrid w:val="0"/>
          </w:rPr>
          <w:t>MobilityChangeAcknowledge</w:t>
        </w:r>
        <w:proofErr w:type="spellEnd"/>
        <w:r>
          <w:rPr>
            <w:noProof w:val="0"/>
            <w:snapToGrid w:val="0"/>
          </w:rPr>
          <w:t>-IEs}},</w:t>
        </w:r>
      </w:ins>
    </w:p>
    <w:p w14:paraId="76E882B6" w14:textId="77777777" w:rsidR="00AF26FC" w:rsidRDefault="00AF26FC" w:rsidP="00AF26FC">
      <w:pPr>
        <w:pStyle w:val="PL"/>
        <w:spacing w:line="0" w:lineRule="atLeast"/>
        <w:rPr>
          <w:ins w:id="3012" w:author="Author"/>
          <w:noProof w:val="0"/>
          <w:snapToGrid w:val="0"/>
        </w:rPr>
      </w:pPr>
      <w:ins w:id="3013" w:author="Author">
        <w:r>
          <w:rPr>
            <w:noProof w:val="0"/>
            <w:snapToGrid w:val="0"/>
          </w:rPr>
          <w:tab/>
          <w:t>...</w:t>
        </w:r>
      </w:ins>
    </w:p>
    <w:p w14:paraId="50EB67AB" w14:textId="77777777" w:rsidR="00AF26FC" w:rsidRDefault="00AF26FC" w:rsidP="00AF26FC">
      <w:pPr>
        <w:pStyle w:val="PL"/>
        <w:spacing w:line="0" w:lineRule="atLeast"/>
        <w:rPr>
          <w:ins w:id="3014" w:author="Author"/>
          <w:noProof w:val="0"/>
          <w:snapToGrid w:val="0"/>
        </w:rPr>
      </w:pPr>
      <w:ins w:id="3015" w:author="Author">
        <w:r>
          <w:rPr>
            <w:noProof w:val="0"/>
            <w:snapToGrid w:val="0"/>
          </w:rPr>
          <w:t>}</w:t>
        </w:r>
      </w:ins>
    </w:p>
    <w:p w14:paraId="71F4E628" w14:textId="77777777" w:rsidR="00AF26FC" w:rsidRDefault="00AF26FC" w:rsidP="00AF26FC">
      <w:pPr>
        <w:pStyle w:val="PL"/>
        <w:spacing w:line="0" w:lineRule="atLeast"/>
        <w:rPr>
          <w:ins w:id="3016" w:author="Author"/>
          <w:noProof w:val="0"/>
          <w:snapToGrid w:val="0"/>
        </w:rPr>
      </w:pPr>
    </w:p>
    <w:p w14:paraId="5B2E80F8" w14:textId="77777777" w:rsidR="00AF26FC" w:rsidRDefault="00AF26FC" w:rsidP="00AF26FC">
      <w:pPr>
        <w:pStyle w:val="PL"/>
        <w:spacing w:line="0" w:lineRule="atLeast"/>
        <w:rPr>
          <w:ins w:id="3017" w:author="Author"/>
          <w:noProof w:val="0"/>
          <w:snapToGrid w:val="0"/>
        </w:rPr>
      </w:pPr>
      <w:proofErr w:type="spellStart"/>
      <w:ins w:id="3018" w:author="Author">
        <w:r>
          <w:rPr>
            <w:noProof w:val="0"/>
            <w:snapToGrid w:val="0"/>
          </w:rPr>
          <w:t>MobilityChangeAcknowledge</w:t>
        </w:r>
        <w:proofErr w:type="spellEnd"/>
        <w:r>
          <w:rPr>
            <w:noProof w:val="0"/>
            <w:snapToGrid w:val="0"/>
          </w:rPr>
          <w:t>-IEs XNAP-PROTOCOL-IES ::= {</w:t>
        </w:r>
      </w:ins>
    </w:p>
    <w:p w14:paraId="22168E6D" w14:textId="77777777" w:rsidR="00AF26FC" w:rsidRDefault="00AF26FC" w:rsidP="00AF26FC">
      <w:pPr>
        <w:pStyle w:val="PL"/>
        <w:spacing w:line="0" w:lineRule="atLeast"/>
        <w:rPr>
          <w:ins w:id="3019" w:author="Author"/>
          <w:noProof w:val="0"/>
          <w:snapToGrid w:val="0"/>
        </w:rPr>
      </w:pPr>
      <w:ins w:id="3020" w:author="Author">
        <w:r>
          <w:rPr>
            <w:noProof w:val="0"/>
            <w:snapToGrid w:val="0"/>
          </w:rPr>
          <w:tab/>
          <w:t>{ ID id-NG-RANnode1Cell</w:t>
        </w:r>
        <w:r w:rsidRPr="006C003A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NR-CGI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5662A764" w14:textId="77777777" w:rsidR="00AF26FC" w:rsidRPr="00E737E6" w:rsidRDefault="00AF26FC" w:rsidP="00AF26FC">
      <w:pPr>
        <w:pStyle w:val="PL"/>
        <w:tabs>
          <w:tab w:val="left" w:pos="4556"/>
        </w:tabs>
        <w:rPr>
          <w:ins w:id="3021" w:author="Author"/>
          <w:noProof w:val="0"/>
          <w:snapToGrid w:val="0"/>
        </w:rPr>
      </w:pPr>
      <w:ins w:id="3022" w:author="Author">
        <w:r>
          <w:rPr>
            <w:noProof w:val="0"/>
            <w:snapToGrid w:val="0"/>
          </w:rPr>
          <w:lastRenderedPageBreak/>
          <w:tab/>
          <w:t>{ ID id-NG-RANnode2Cell</w:t>
        </w:r>
        <w:r w:rsidRPr="006C003A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NR-CGI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21BC7F39" w14:textId="77777777" w:rsidR="00AF26FC" w:rsidRDefault="00AF26FC" w:rsidP="00AF26FC">
      <w:pPr>
        <w:pStyle w:val="PL"/>
        <w:spacing w:line="0" w:lineRule="atLeast"/>
        <w:rPr>
          <w:ins w:id="3023" w:author="Author"/>
          <w:noProof w:val="0"/>
          <w:snapToGrid w:val="0"/>
        </w:rPr>
      </w:pPr>
      <w:ins w:id="3024" w:author="Author">
        <w:r>
          <w:rPr>
            <w:noProof w:val="0"/>
            <w:snapToGrid w:val="0"/>
          </w:rPr>
          <w:tab/>
          <w:t>{ ID id-</w:t>
        </w:r>
        <w:proofErr w:type="spellStart"/>
        <w:r>
          <w:rPr>
            <w:noProof w:val="0"/>
            <w:snapToGrid w:val="0"/>
          </w:rPr>
          <w:t>CriticalityDiagnostics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CriticalityDiagnostics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optional},</w:t>
        </w:r>
      </w:ins>
    </w:p>
    <w:p w14:paraId="576963A8" w14:textId="77777777" w:rsidR="00AF26FC" w:rsidRDefault="00AF26FC" w:rsidP="00AF26FC">
      <w:pPr>
        <w:pStyle w:val="PL"/>
        <w:spacing w:line="0" w:lineRule="atLeast"/>
        <w:rPr>
          <w:ins w:id="3025" w:author="Author"/>
          <w:noProof w:val="0"/>
          <w:snapToGrid w:val="0"/>
        </w:rPr>
      </w:pPr>
      <w:ins w:id="3026" w:author="Author">
        <w:r>
          <w:rPr>
            <w:noProof w:val="0"/>
            <w:snapToGrid w:val="0"/>
          </w:rPr>
          <w:tab/>
          <w:t>...</w:t>
        </w:r>
      </w:ins>
    </w:p>
    <w:p w14:paraId="0120F57C" w14:textId="77777777" w:rsidR="00AF26FC" w:rsidRDefault="00AF26FC" w:rsidP="00AF26FC">
      <w:pPr>
        <w:pStyle w:val="PL"/>
        <w:spacing w:line="0" w:lineRule="atLeast"/>
        <w:rPr>
          <w:ins w:id="3027" w:author="Author"/>
          <w:noProof w:val="0"/>
          <w:snapToGrid w:val="0"/>
        </w:rPr>
      </w:pPr>
      <w:ins w:id="3028" w:author="Author">
        <w:r>
          <w:rPr>
            <w:noProof w:val="0"/>
            <w:snapToGrid w:val="0"/>
          </w:rPr>
          <w:t>}</w:t>
        </w:r>
      </w:ins>
    </w:p>
    <w:p w14:paraId="6876342A" w14:textId="77777777" w:rsidR="00AF26FC" w:rsidRDefault="00AF26FC" w:rsidP="00AF26FC">
      <w:pPr>
        <w:pStyle w:val="PL"/>
        <w:spacing w:line="0" w:lineRule="atLeast"/>
        <w:rPr>
          <w:ins w:id="3029" w:author="Author"/>
          <w:noProof w:val="0"/>
          <w:snapToGrid w:val="0"/>
        </w:rPr>
      </w:pPr>
    </w:p>
    <w:p w14:paraId="19BC3037" w14:textId="77777777" w:rsidR="00AF26FC" w:rsidRDefault="00AF26FC" w:rsidP="00AF26FC">
      <w:pPr>
        <w:pStyle w:val="PL"/>
        <w:spacing w:line="0" w:lineRule="atLeast"/>
        <w:rPr>
          <w:ins w:id="3030" w:author="Author"/>
          <w:noProof w:val="0"/>
          <w:snapToGrid w:val="0"/>
        </w:rPr>
      </w:pPr>
    </w:p>
    <w:p w14:paraId="63925DB5" w14:textId="77777777" w:rsidR="00AF26FC" w:rsidRDefault="00AF26FC" w:rsidP="00AF26FC">
      <w:pPr>
        <w:pStyle w:val="PL"/>
        <w:spacing w:line="0" w:lineRule="atLeast"/>
        <w:rPr>
          <w:ins w:id="3031" w:author="Author"/>
          <w:noProof w:val="0"/>
          <w:snapToGrid w:val="0"/>
        </w:rPr>
      </w:pPr>
      <w:ins w:id="3032" w:author="Author">
        <w:r>
          <w:rPr>
            <w:noProof w:val="0"/>
            <w:snapToGrid w:val="0"/>
          </w:rPr>
          <w:t>-- **************************************************************</w:t>
        </w:r>
      </w:ins>
    </w:p>
    <w:p w14:paraId="0121DDA5" w14:textId="77777777" w:rsidR="00AF26FC" w:rsidRDefault="00AF26FC" w:rsidP="00AF26FC">
      <w:pPr>
        <w:pStyle w:val="PL"/>
        <w:spacing w:line="0" w:lineRule="atLeast"/>
        <w:rPr>
          <w:ins w:id="3033" w:author="Author"/>
          <w:noProof w:val="0"/>
          <w:snapToGrid w:val="0"/>
        </w:rPr>
      </w:pPr>
      <w:ins w:id="3034" w:author="Author">
        <w:r>
          <w:rPr>
            <w:noProof w:val="0"/>
            <w:snapToGrid w:val="0"/>
          </w:rPr>
          <w:t>--</w:t>
        </w:r>
      </w:ins>
    </w:p>
    <w:p w14:paraId="0B40C435" w14:textId="77777777" w:rsidR="00AF26FC" w:rsidRDefault="00AF26FC" w:rsidP="00AF26FC">
      <w:pPr>
        <w:pStyle w:val="PL"/>
        <w:spacing w:line="0" w:lineRule="atLeast"/>
        <w:outlineLvl w:val="3"/>
        <w:rPr>
          <w:ins w:id="3035" w:author="Author"/>
          <w:noProof w:val="0"/>
          <w:snapToGrid w:val="0"/>
        </w:rPr>
      </w:pPr>
      <w:ins w:id="3036" w:author="Author">
        <w:r>
          <w:rPr>
            <w:noProof w:val="0"/>
            <w:snapToGrid w:val="0"/>
          </w:rPr>
          <w:t>-- MOBILITY CHANGE FAILURE</w:t>
        </w:r>
      </w:ins>
    </w:p>
    <w:p w14:paraId="4EB3E0BF" w14:textId="77777777" w:rsidR="00AF26FC" w:rsidRDefault="00AF26FC" w:rsidP="00AF26FC">
      <w:pPr>
        <w:pStyle w:val="PL"/>
        <w:spacing w:line="0" w:lineRule="atLeast"/>
        <w:rPr>
          <w:ins w:id="3037" w:author="Author"/>
          <w:noProof w:val="0"/>
          <w:snapToGrid w:val="0"/>
        </w:rPr>
      </w:pPr>
      <w:ins w:id="3038" w:author="Author">
        <w:r>
          <w:rPr>
            <w:noProof w:val="0"/>
            <w:snapToGrid w:val="0"/>
          </w:rPr>
          <w:t>--</w:t>
        </w:r>
      </w:ins>
    </w:p>
    <w:p w14:paraId="65C1ED44" w14:textId="77777777" w:rsidR="00AF26FC" w:rsidRDefault="00AF26FC" w:rsidP="00AF26FC">
      <w:pPr>
        <w:pStyle w:val="PL"/>
        <w:spacing w:line="0" w:lineRule="atLeast"/>
        <w:rPr>
          <w:ins w:id="3039" w:author="Author"/>
          <w:noProof w:val="0"/>
          <w:snapToGrid w:val="0"/>
        </w:rPr>
      </w:pPr>
      <w:ins w:id="3040" w:author="Author">
        <w:r>
          <w:rPr>
            <w:noProof w:val="0"/>
            <w:snapToGrid w:val="0"/>
          </w:rPr>
          <w:t>-- **************************************************************</w:t>
        </w:r>
      </w:ins>
    </w:p>
    <w:p w14:paraId="5BB8452F" w14:textId="77777777" w:rsidR="00AF26FC" w:rsidRDefault="00AF26FC" w:rsidP="00AF26FC">
      <w:pPr>
        <w:pStyle w:val="PL"/>
        <w:spacing w:line="0" w:lineRule="atLeast"/>
        <w:rPr>
          <w:ins w:id="3041" w:author="Author"/>
          <w:noProof w:val="0"/>
          <w:snapToGrid w:val="0"/>
          <w:lang w:eastAsia="zh-CN"/>
        </w:rPr>
      </w:pPr>
    </w:p>
    <w:p w14:paraId="4743031A" w14:textId="77777777" w:rsidR="00AF26FC" w:rsidRDefault="00AF26FC" w:rsidP="00AF26FC">
      <w:pPr>
        <w:pStyle w:val="PL"/>
        <w:spacing w:line="0" w:lineRule="atLeast"/>
        <w:rPr>
          <w:ins w:id="3042" w:author="Author"/>
          <w:noProof w:val="0"/>
          <w:snapToGrid w:val="0"/>
        </w:rPr>
      </w:pPr>
      <w:proofErr w:type="spellStart"/>
      <w:ins w:id="3043" w:author="Author">
        <w:r>
          <w:rPr>
            <w:noProof w:val="0"/>
            <w:snapToGrid w:val="0"/>
          </w:rPr>
          <w:t>MobilityChangeFailure</w:t>
        </w:r>
        <w:proofErr w:type="spellEnd"/>
        <w:r>
          <w:rPr>
            <w:noProof w:val="0"/>
            <w:snapToGrid w:val="0"/>
          </w:rPr>
          <w:t xml:space="preserve"> ::= SEQUENCE {</w:t>
        </w:r>
      </w:ins>
    </w:p>
    <w:p w14:paraId="70DACCEA" w14:textId="77777777" w:rsidR="00AF26FC" w:rsidRDefault="00AF26FC" w:rsidP="00AF26FC">
      <w:pPr>
        <w:pStyle w:val="PL"/>
        <w:spacing w:line="0" w:lineRule="atLeast"/>
        <w:rPr>
          <w:ins w:id="3044" w:author="Author"/>
          <w:noProof w:val="0"/>
          <w:snapToGrid w:val="0"/>
        </w:rPr>
      </w:pPr>
      <w:ins w:id="3045" w:author="Author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-Container</w:t>
        </w:r>
        <w:r>
          <w:rPr>
            <w:noProof w:val="0"/>
            <w:snapToGrid w:val="0"/>
          </w:rPr>
          <w:tab/>
          <w:t>{{</w:t>
        </w:r>
        <w:proofErr w:type="spellStart"/>
        <w:r>
          <w:rPr>
            <w:noProof w:val="0"/>
            <w:snapToGrid w:val="0"/>
          </w:rPr>
          <w:t>MobilityChangeFailure</w:t>
        </w:r>
        <w:proofErr w:type="spellEnd"/>
        <w:r>
          <w:rPr>
            <w:noProof w:val="0"/>
            <w:snapToGrid w:val="0"/>
          </w:rPr>
          <w:t>-IEs}},</w:t>
        </w:r>
      </w:ins>
    </w:p>
    <w:p w14:paraId="14F4305C" w14:textId="77777777" w:rsidR="00AF26FC" w:rsidRDefault="00AF26FC" w:rsidP="00AF26FC">
      <w:pPr>
        <w:pStyle w:val="PL"/>
        <w:spacing w:line="0" w:lineRule="atLeast"/>
        <w:rPr>
          <w:ins w:id="3046" w:author="Author"/>
          <w:noProof w:val="0"/>
          <w:snapToGrid w:val="0"/>
        </w:rPr>
      </w:pPr>
      <w:ins w:id="3047" w:author="Author">
        <w:r>
          <w:rPr>
            <w:noProof w:val="0"/>
            <w:snapToGrid w:val="0"/>
          </w:rPr>
          <w:tab/>
          <w:t>...</w:t>
        </w:r>
      </w:ins>
    </w:p>
    <w:p w14:paraId="76EFFCEE" w14:textId="77777777" w:rsidR="00AF26FC" w:rsidRDefault="00AF26FC" w:rsidP="00AF26FC">
      <w:pPr>
        <w:pStyle w:val="PL"/>
        <w:spacing w:line="0" w:lineRule="atLeast"/>
        <w:rPr>
          <w:ins w:id="3048" w:author="Author"/>
          <w:noProof w:val="0"/>
          <w:snapToGrid w:val="0"/>
        </w:rPr>
      </w:pPr>
      <w:ins w:id="3049" w:author="Author">
        <w:r>
          <w:rPr>
            <w:noProof w:val="0"/>
            <w:snapToGrid w:val="0"/>
          </w:rPr>
          <w:t>}</w:t>
        </w:r>
      </w:ins>
    </w:p>
    <w:p w14:paraId="6FC7298C" w14:textId="77777777" w:rsidR="00AF26FC" w:rsidRDefault="00AF26FC" w:rsidP="00AF26FC">
      <w:pPr>
        <w:pStyle w:val="PL"/>
        <w:spacing w:line="0" w:lineRule="atLeast"/>
        <w:rPr>
          <w:ins w:id="3050" w:author="Author"/>
          <w:noProof w:val="0"/>
          <w:snapToGrid w:val="0"/>
        </w:rPr>
      </w:pPr>
    </w:p>
    <w:p w14:paraId="4691E010" w14:textId="77777777" w:rsidR="00AF26FC" w:rsidRDefault="00AF26FC" w:rsidP="00AF26FC">
      <w:pPr>
        <w:pStyle w:val="PL"/>
        <w:spacing w:line="0" w:lineRule="atLeast"/>
        <w:rPr>
          <w:ins w:id="3051" w:author="Author"/>
          <w:noProof w:val="0"/>
          <w:snapToGrid w:val="0"/>
        </w:rPr>
      </w:pPr>
      <w:proofErr w:type="spellStart"/>
      <w:ins w:id="3052" w:author="Author">
        <w:r>
          <w:rPr>
            <w:noProof w:val="0"/>
            <w:snapToGrid w:val="0"/>
          </w:rPr>
          <w:t>MobilityChangeFailure</w:t>
        </w:r>
        <w:proofErr w:type="spellEnd"/>
        <w:r>
          <w:rPr>
            <w:noProof w:val="0"/>
            <w:snapToGrid w:val="0"/>
          </w:rPr>
          <w:t>-IEs XNAP-PROTOCOL-IES ::= {</w:t>
        </w:r>
      </w:ins>
    </w:p>
    <w:p w14:paraId="654D978F" w14:textId="77777777" w:rsidR="00AF26FC" w:rsidRDefault="00AF26FC" w:rsidP="00AF26FC">
      <w:pPr>
        <w:pStyle w:val="PL"/>
        <w:spacing w:line="0" w:lineRule="atLeast"/>
        <w:rPr>
          <w:ins w:id="3053" w:author="Author"/>
          <w:noProof w:val="0"/>
          <w:snapToGrid w:val="0"/>
        </w:rPr>
      </w:pPr>
      <w:ins w:id="3054" w:author="Author">
        <w:r>
          <w:rPr>
            <w:noProof w:val="0"/>
            <w:snapToGrid w:val="0"/>
          </w:rPr>
          <w:tab/>
          <w:t>{ ID id-NG-RANnode1Cell</w:t>
        </w:r>
        <w:r w:rsidRPr="006C003A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NR-CGI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6CBC294E" w14:textId="77777777" w:rsidR="00AF26FC" w:rsidRPr="00E737E6" w:rsidRDefault="00AF26FC" w:rsidP="00AF26FC">
      <w:pPr>
        <w:pStyle w:val="PL"/>
        <w:tabs>
          <w:tab w:val="left" w:pos="4556"/>
        </w:tabs>
        <w:rPr>
          <w:ins w:id="3055" w:author="Author"/>
          <w:noProof w:val="0"/>
          <w:snapToGrid w:val="0"/>
        </w:rPr>
      </w:pPr>
      <w:ins w:id="3056" w:author="Author">
        <w:r>
          <w:rPr>
            <w:noProof w:val="0"/>
            <w:snapToGrid w:val="0"/>
          </w:rPr>
          <w:tab/>
          <w:t>{ ID id-NG-RANnode2Cell</w:t>
        </w:r>
        <w:r w:rsidRPr="006C003A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NR-CGI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098985CF" w14:textId="77777777" w:rsidR="00AF26FC" w:rsidRDefault="00AF26FC" w:rsidP="00AF26FC">
      <w:pPr>
        <w:pStyle w:val="PL"/>
        <w:spacing w:line="0" w:lineRule="atLeast"/>
        <w:rPr>
          <w:ins w:id="3057" w:author="Author"/>
          <w:noProof w:val="0"/>
          <w:snapToGrid w:val="0"/>
        </w:rPr>
      </w:pPr>
      <w:ins w:id="3058" w:author="Author">
        <w:r>
          <w:rPr>
            <w:noProof w:val="0"/>
            <w:snapToGrid w:val="0"/>
          </w:rPr>
          <w:tab/>
          <w:t>{ ID id-Cause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TYPE Cause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7BDEFC09" w14:textId="77777777" w:rsidR="00AF26FC" w:rsidRDefault="00AF26FC" w:rsidP="00AF26FC">
      <w:pPr>
        <w:pStyle w:val="PL"/>
        <w:spacing w:line="0" w:lineRule="atLeast"/>
        <w:rPr>
          <w:ins w:id="3059" w:author="Author"/>
          <w:noProof w:val="0"/>
          <w:snapToGrid w:val="0"/>
        </w:rPr>
      </w:pPr>
      <w:ins w:id="3060" w:author="Author">
        <w:r>
          <w:rPr>
            <w:noProof w:val="0"/>
            <w:snapToGrid w:val="0"/>
          </w:rPr>
          <w:t>{ ID id-</w:t>
        </w:r>
        <w:proofErr w:type="spellStart"/>
        <w:r>
          <w:rPr>
            <w:noProof w:val="0"/>
            <w:snapToGrid w:val="0"/>
          </w:rPr>
          <w:t>MobilityParameters</w:t>
        </w:r>
        <w:r w:rsidRPr="00E737E6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odification</w:t>
        </w:r>
        <w:r w:rsidRPr="00E737E6">
          <w:rPr>
            <w:noProof w:val="0"/>
            <w:snapToGrid w:val="0"/>
          </w:rPr>
          <w:t>Range</w:t>
        </w:r>
        <w:proofErr w:type="spellEnd"/>
        <w:r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MobilityParameters</w:t>
        </w:r>
        <w:r w:rsidRPr="00E737E6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odification</w:t>
        </w:r>
        <w:r w:rsidRPr="00E737E6">
          <w:rPr>
            <w:noProof w:val="0"/>
            <w:snapToGrid w:val="0"/>
          </w:rPr>
          <w:t>Range</w:t>
        </w:r>
        <w:proofErr w:type="spellEnd"/>
        <w:r>
          <w:rPr>
            <w:noProof w:val="0"/>
            <w:snapToGrid w:val="0"/>
          </w:rPr>
          <w:tab/>
          <w:t>PRESENCE optional}|</w:t>
        </w:r>
      </w:ins>
    </w:p>
    <w:p w14:paraId="3477DB0F" w14:textId="77777777" w:rsidR="00AF26FC" w:rsidRDefault="00AF26FC" w:rsidP="00AF26FC">
      <w:pPr>
        <w:pStyle w:val="PL"/>
        <w:spacing w:line="0" w:lineRule="atLeast"/>
        <w:rPr>
          <w:ins w:id="3061" w:author="Author"/>
          <w:noProof w:val="0"/>
          <w:snapToGrid w:val="0"/>
        </w:rPr>
      </w:pPr>
      <w:ins w:id="3062" w:author="Author">
        <w:r>
          <w:rPr>
            <w:noProof w:val="0"/>
            <w:snapToGrid w:val="0"/>
          </w:rPr>
          <w:tab/>
          <w:t>{ ID id-</w:t>
        </w:r>
        <w:proofErr w:type="spellStart"/>
        <w:r>
          <w:rPr>
            <w:noProof w:val="0"/>
            <w:snapToGrid w:val="0"/>
          </w:rPr>
          <w:t>CriticalityDiagnostics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CriticalityDiagnostics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optional},</w:t>
        </w:r>
      </w:ins>
    </w:p>
    <w:p w14:paraId="751B969A" w14:textId="77777777" w:rsidR="00AF26FC" w:rsidRDefault="00AF26FC" w:rsidP="00AF26FC">
      <w:pPr>
        <w:pStyle w:val="PL"/>
        <w:spacing w:line="0" w:lineRule="atLeast"/>
        <w:rPr>
          <w:ins w:id="3063" w:author="Author"/>
          <w:noProof w:val="0"/>
          <w:snapToGrid w:val="0"/>
        </w:rPr>
      </w:pPr>
      <w:ins w:id="3064" w:author="Author">
        <w:r>
          <w:rPr>
            <w:noProof w:val="0"/>
            <w:snapToGrid w:val="0"/>
          </w:rPr>
          <w:tab/>
          <w:t>...</w:t>
        </w:r>
      </w:ins>
    </w:p>
    <w:p w14:paraId="3E6D8F13" w14:textId="77777777" w:rsidR="00AF26FC" w:rsidRDefault="00AF26FC" w:rsidP="00AF26FC">
      <w:pPr>
        <w:pStyle w:val="PL"/>
        <w:spacing w:line="0" w:lineRule="atLeast"/>
        <w:rPr>
          <w:ins w:id="3065" w:author="Author"/>
          <w:noProof w:val="0"/>
          <w:snapToGrid w:val="0"/>
        </w:rPr>
      </w:pPr>
      <w:ins w:id="3066" w:author="Author">
        <w:r>
          <w:rPr>
            <w:noProof w:val="0"/>
            <w:snapToGrid w:val="0"/>
          </w:rPr>
          <w:t>}</w:t>
        </w:r>
      </w:ins>
    </w:p>
    <w:p w14:paraId="0C16B2EF" w14:textId="77777777" w:rsidR="00AF26FC" w:rsidRPr="00FD0425" w:rsidRDefault="00AF26FC" w:rsidP="00AF26FC">
      <w:pPr>
        <w:pStyle w:val="PL"/>
        <w:rPr>
          <w:snapToGrid w:val="0"/>
        </w:rPr>
      </w:pPr>
    </w:p>
    <w:p w14:paraId="5DDB24EF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>END</w:t>
      </w:r>
    </w:p>
    <w:p w14:paraId="3B24C1D0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0C2C0C00" w14:textId="77777777" w:rsidR="00AF26FC" w:rsidRDefault="00AF26FC" w:rsidP="00AF26FC">
      <w:pPr>
        <w:rPr>
          <w:lang w:eastAsia="zh-CN"/>
        </w:rPr>
      </w:pPr>
    </w:p>
    <w:p w14:paraId="10D521C3" w14:textId="77777777" w:rsidR="00AF26FC" w:rsidRPr="00FD0425" w:rsidRDefault="00AF26FC" w:rsidP="00AF26FC">
      <w:pPr>
        <w:pStyle w:val="Heading3"/>
      </w:pPr>
      <w:r w:rsidRPr="00FD0425">
        <w:t>9.3.5</w:t>
      </w:r>
      <w:r w:rsidRPr="00FD0425">
        <w:tab/>
        <w:t>Information Element definitions</w:t>
      </w:r>
    </w:p>
    <w:p w14:paraId="5B7CED6F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2ADB2FC" w14:textId="77777777" w:rsidR="00AF26FC" w:rsidRPr="00FD0425" w:rsidRDefault="00AF26FC" w:rsidP="00AF26FC">
      <w:pPr>
        <w:pStyle w:val="PL"/>
      </w:pPr>
      <w:r w:rsidRPr="00FD0425">
        <w:t>-- **************************************************************</w:t>
      </w:r>
    </w:p>
    <w:p w14:paraId="3CB84A75" w14:textId="77777777" w:rsidR="00AF26FC" w:rsidRPr="00FD0425" w:rsidRDefault="00AF26FC" w:rsidP="00AF26FC">
      <w:pPr>
        <w:pStyle w:val="PL"/>
      </w:pPr>
      <w:r w:rsidRPr="00FD0425">
        <w:t>--</w:t>
      </w:r>
    </w:p>
    <w:p w14:paraId="050D4D57" w14:textId="77777777" w:rsidR="00AF26FC" w:rsidRPr="00FD0425" w:rsidRDefault="00AF26FC" w:rsidP="00AF26FC">
      <w:pPr>
        <w:pStyle w:val="PL"/>
      </w:pPr>
      <w:r w:rsidRPr="00FD0425">
        <w:t>-- Information Element Definitions</w:t>
      </w:r>
    </w:p>
    <w:p w14:paraId="6A5CA61F" w14:textId="77777777" w:rsidR="00AF26FC" w:rsidRPr="00FD0425" w:rsidRDefault="00AF26FC" w:rsidP="00AF26FC">
      <w:pPr>
        <w:pStyle w:val="PL"/>
      </w:pPr>
      <w:r w:rsidRPr="00FD0425">
        <w:t>--</w:t>
      </w:r>
    </w:p>
    <w:p w14:paraId="7F5DD0D8" w14:textId="77777777" w:rsidR="00AF26FC" w:rsidRPr="00FD0425" w:rsidRDefault="00AF26FC" w:rsidP="00AF26FC">
      <w:pPr>
        <w:pStyle w:val="PL"/>
      </w:pPr>
      <w:r w:rsidRPr="00FD0425">
        <w:t>-- **************************************************************</w:t>
      </w:r>
    </w:p>
    <w:p w14:paraId="4D21E9A6" w14:textId="77777777" w:rsidR="00AF26FC" w:rsidRPr="00FD0425" w:rsidRDefault="00AF26FC" w:rsidP="00AF26FC">
      <w:pPr>
        <w:pStyle w:val="PL"/>
      </w:pPr>
    </w:p>
    <w:p w14:paraId="290D76D3" w14:textId="77777777" w:rsidR="00AF26FC" w:rsidRPr="00FD0425" w:rsidRDefault="00AF26FC" w:rsidP="00AF26FC">
      <w:pPr>
        <w:pStyle w:val="PL"/>
      </w:pPr>
      <w:r w:rsidRPr="00FD0425">
        <w:t>XnAP-IEs {</w:t>
      </w:r>
    </w:p>
    <w:p w14:paraId="04943740" w14:textId="77777777" w:rsidR="00AF26FC" w:rsidRPr="00FD0425" w:rsidRDefault="00AF26FC" w:rsidP="00AF26FC">
      <w:pPr>
        <w:pStyle w:val="PL"/>
      </w:pPr>
      <w:r w:rsidRPr="00FD0425">
        <w:t>itu-t (0) identified-organization (4) etsi (0) mobileDomain (0)</w:t>
      </w:r>
    </w:p>
    <w:p w14:paraId="45184760" w14:textId="77777777" w:rsidR="00AF26FC" w:rsidRPr="00FD0425" w:rsidRDefault="00AF26FC" w:rsidP="00AF26FC">
      <w:pPr>
        <w:pStyle w:val="PL"/>
      </w:pPr>
      <w:r w:rsidRPr="00FD0425">
        <w:t>ngran-access (22) modules (3) xnap (2) version1 (1) xnap-IEs (2) }</w:t>
      </w:r>
    </w:p>
    <w:p w14:paraId="4F76FF65" w14:textId="77777777" w:rsidR="00AF26FC" w:rsidRPr="00FD0425" w:rsidRDefault="00AF26FC" w:rsidP="00AF26FC">
      <w:pPr>
        <w:pStyle w:val="PL"/>
      </w:pPr>
    </w:p>
    <w:p w14:paraId="2330B782" w14:textId="77777777" w:rsidR="00AF26FC" w:rsidRPr="00FD0425" w:rsidRDefault="00AF26FC" w:rsidP="00AF26FC">
      <w:pPr>
        <w:pStyle w:val="PL"/>
      </w:pPr>
      <w:r w:rsidRPr="00FD0425">
        <w:t>DEFINITIONS AUTOMATIC TAGS ::=</w:t>
      </w:r>
    </w:p>
    <w:p w14:paraId="1EFCCCB2" w14:textId="77777777" w:rsidR="00AF26FC" w:rsidRPr="00FD0425" w:rsidRDefault="00AF26FC" w:rsidP="00AF26FC">
      <w:pPr>
        <w:pStyle w:val="PL"/>
      </w:pPr>
    </w:p>
    <w:p w14:paraId="634593AA" w14:textId="77777777" w:rsidR="00AF26FC" w:rsidRPr="00FD0425" w:rsidRDefault="00AF26FC" w:rsidP="00AF26FC">
      <w:pPr>
        <w:pStyle w:val="PL"/>
      </w:pPr>
      <w:r w:rsidRPr="00FD0425">
        <w:t>BEGIN</w:t>
      </w:r>
    </w:p>
    <w:p w14:paraId="7F3EDA23" w14:textId="77777777" w:rsidR="00AF26FC" w:rsidRPr="00FD0425" w:rsidRDefault="00AF26FC" w:rsidP="00AF26FC">
      <w:pPr>
        <w:pStyle w:val="PL"/>
      </w:pPr>
    </w:p>
    <w:p w14:paraId="29437ACF" w14:textId="77777777" w:rsidR="00AF26FC" w:rsidRPr="00FD0425" w:rsidRDefault="00AF26FC" w:rsidP="00AF26FC">
      <w:pPr>
        <w:pStyle w:val="PL"/>
      </w:pPr>
      <w:r w:rsidRPr="00FD0425">
        <w:t>IMPORTS</w:t>
      </w:r>
    </w:p>
    <w:p w14:paraId="1CCB280D" w14:textId="77777777" w:rsidR="00AF26FC" w:rsidRPr="00FD0425" w:rsidRDefault="00AF26FC" w:rsidP="00AF26FC">
      <w:pPr>
        <w:pStyle w:val="PL"/>
      </w:pPr>
    </w:p>
    <w:p w14:paraId="38CC2DD3" w14:textId="77777777" w:rsidR="00AF26FC" w:rsidRPr="00FD0425" w:rsidRDefault="00AF26FC" w:rsidP="00AF26FC">
      <w:pPr>
        <w:pStyle w:val="PL"/>
        <w:rPr>
          <w:lang w:eastAsia="ja-JP"/>
        </w:rPr>
      </w:pPr>
    </w:p>
    <w:p w14:paraId="0C06CCD9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7BED6876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5DCD6995" w14:textId="77777777" w:rsidR="00AF26FC" w:rsidRDefault="00AF26FC" w:rsidP="00AF26FC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2C585691" w14:textId="77777777" w:rsidR="00AF26FC" w:rsidRDefault="00AF26FC" w:rsidP="00AF26FC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53FDBF8F" w14:textId="77777777" w:rsidR="00AF26FC" w:rsidRDefault="00AF26FC" w:rsidP="00AF26FC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48AAA458" w14:textId="77777777" w:rsidR="00AF26FC" w:rsidRPr="00FD0425" w:rsidRDefault="00AF26FC" w:rsidP="00AF26FC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556FA42D" w14:textId="77777777" w:rsidR="00AF26FC" w:rsidRPr="00FD0425" w:rsidRDefault="00AF26FC" w:rsidP="00AF26FC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36FA34E1" w14:textId="77777777" w:rsidR="00AF26FC" w:rsidRDefault="00AF26FC" w:rsidP="00AF26FC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37CB701C" w14:textId="77777777" w:rsidR="00AF26FC" w:rsidRPr="00FD0425" w:rsidRDefault="00AF26FC" w:rsidP="00AF26FC">
      <w:pPr>
        <w:pStyle w:val="PL"/>
        <w:rPr>
          <w:noProof w:val="0"/>
        </w:rPr>
      </w:pPr>
      <w:r w:rsidRPr="00940917">
        <w:rPr>
          <w:noProof w:val="0"/>
        </w:rPr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1298A9E2" w14:textId="77777777" w:rsidR="00AF26FC" w:rsidRDefault="00AF26FC" w:rsidP="00AF26FC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05B9F010" w14:textId="77777777" w:rsidR="00AF26FC" w:rsidRPr="00FD0425" w:rsidRDefault="00AF26FC" w:rsidP="00AF26FC">
      <w:pPr>
        <w:pStyle w:val="PL"/>
        <w:rPr>
          <w:noProof w:val="0"/>
        </w:rPr>
      </w:pPr>
      <w:r w:rsidRPr="00FD0425">
        <w:tab/>
        <w:t>id-SecurityResult,</w:t>
      </w:r>
    </w:p>
    <w:p w14:paraId="493B48B0" w14:textId="77777777" w:rsidR="00AF26FC" w:rsidRPr="00FD0425" w:rsidRDefault="00AF26FC" w:rsidP="00AF26FC">
      <w:pPr>
        <w:pStyle w:val="PL"/>
      </w:pPr>
      <w:r w:rsidRPr="00FD0425">
        <w:tab/>
        <w:t>id-OldQoSFlowMap-ULendmarkerexpected,</w:t>
      </w:r>
    </w:p>
    <w:p w14:paraId="02606E98" w14:textId="77777777" w:rsidR="00AF26FC" w:rsidRPr="00FD0425" w:rsidRDefault="00AF26FC" w:rsidP="00AF26FC">
      <w:pPr>
        <w:pStyle w:val="PL"/>
      </w:pPr>
      <w:r w:rsidRPr="00FD0425">
        <w:tab/>
        <w:t>id-PDUSessionCommonNetworkInstance,</w:t>
      </w:r>
    </w:p>
    <w:p w14:paraId="487F6ADA" w14:textId="77777777" w:rsidR="00AF26FC" w:rsidRPr="00FD0425" w:rsidRDefault="00AF26FC" w:rsidP="00AF26FC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5B32F86D" w14:textId="77777777" w:rsidR="00AF26FC" w:rsidRPr="00FD0425" w:rsidRDefault="00AF26FC" w:rsidP="00AF26FC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4D71462A" w14:textId="77777777" w:rsidR="00AF26FC" w:rsidRPr="00FD0425" w:rsidRDefault="00AF26FC" w:rsidP="00AF26FC">
      <w:pPr>
        <w:pStyle w:val="PL"/>
      </w:pPr>
      <w:r w:rsidRPr="00FD0425">
        <w:tab/>
        <w:t>id-DRBsNotAdmittedSetupModifyList,</w:t>
      </w:r>
    </w:p>
    <w:p w14:paraId="0D9D8790" w14:textId="77777777" w:rsidR="00AF26FC" w:rsidRDefault="00AF26FC" w:rsidP="00AF26FC">
      <w:pPr>
        <w:pStyle w:val="PL"/>
      </w:pPr>
      <w:r w:rsidRPr="00FD0425">
        <w:tab/>
        <w:t>id-Secondary-MN-Xn-U-TNLInfoatM,</w:t>
      </w:r>
    </w:p>
    <w:p w14:paraId="6F664BAB" w14:textId="77777777" w:rsidR="00AF26FC" w:rsidRPr="00FD0425" w:rsidRDefault="00AF26FC" w:rsidP="00AF26FC">
      <w:pPr>
        <w:pStyle w:val="PL"/>
      </w:pPr>
      <w:r w:rsidRPr="00940917">
        <w:tab/>
        <w:t>id-ULForwardingProposal,</w:t>
      </w:r>
    </w:p>
    <w:p w14:paraId="4271CD57" w14:textId="77777777" w:rsidR="00AF26FC" w:rsidRPr="00FD0425" w:rsidRDefault="00AF26FC" w:rsidP="00AF26FC">
      <w:pPr>
        <w:pStyle w:val="PL"/>
      </w:pPr>
      <w:r w:rsidRPr="00FD0425">
        <w:tab/>
        <w:t>id-DRB-IDs-takenintouse,</w:t>
      </w:r>
    </w:p>
    <w:p w14:paraId="22DF63F0" w14:textId="77777777" w:rsidR="00AF26FC" w:rsidRPr="00FD0425" w:rsidRDefault="00AF26FC" w:rsidP="00AF26FC">
      <w:pPr>
        <w:pStyle w:val="PL"/>
      </w:pPr>
      <w:r w:rsidRPr="00FD0425">
        <w:tab/>
        <w:t>id-SplitSessionIndicator,</w:t>
      </w:r>
    </w:p>
    <w:p w14:paraId="6F09C627" w14:textId="77777777" w:rsidR="00AF26FC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id-NonGBRResources-Offered,</w:t>
      </w:r>
    </w:p>
    <w:p w14:paraId="6503A972" w14:textId="77777777" w:rsidR="00AF26FC" w:rsidRDefault="00AF26FC" w:rsidP="00AF26FC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58886E2D" w14:textId="77777777" w:rsidR="00AF26FC" w:rsidRPr="00FD0425" w:rsidRDefault="00AF26FC" w:rsidP="00AF26FC">
      <w:pPr>
        <w:pStyle w:val="PL"/>
      </w:pPr>
      <w:r>
        <w:tab/>
        <w:t>id-QoSMonitoringRequest,</w:t>
      </w:r>
    </w:p>
    <w:p w14:paraId="04F7A68B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2BBCCF14" w14:textId="77777777" w:rsidR="00AF26FC" w:rsidRPr="00FD0425" w:rsidRDefault="00AF26FC" w:rsidP="00AF26FC">
      <w:pPr>
        <w:pStyle w:val="PL"/>
      </w:pPr>
      <w:r w:rsidRPr="00FD0425">
        <w:tab/>
        <w:t>maxnoofAllowedAreas,</w:t>
      </w:r>
    </w:p>
    <w:p w14:paraId="05610F08" w14:textId="77777777" w:rsidR="00AF26FC" w:rsidRPr="00FD0425" w:rsidRDefault="00AF26FC" w:rsidP="00AF26FC">
      <w:pPr>
        <w:pStyle w:val="PL"/>
      </w:pPr>
      <w:r w:rsidRPr="00FD0425">
        <w:tab/>
        <w:t>maxnoofAMFRegions,</w:t>
      </w:r>
    </w:p>
    <w:p w14:paraId="778A546F" w14:textId="77777777" w:rsidR="00AF26FC" w:rsidRPr="00FD0425" w:rsidRDefault="00AF26FC" w:rsidP="00AF26FC">
      <w:pPr>
        <w:pStyle w:val="PL"/>
      </w:pPr>
      <w:r w:rsidRPr="00FD0425">
        <w:tab/>
        <w:t>maxnoofAoIs,</w:t>
      </w:r>
    </w:p>
    <w:p w14:paraId="10D61ED0" w14:textId="77777777" w:rsidR="00AF26FC" w:rsidRPr="00FD0425" w:rsidRDefault="00AF26FC" w:rsidP="00AF26FC">
      <w:pPr>
        <w:pStyle w:val="PL"/>
      </w:pPr>
      <w:r w:rsidRPr="00FD0425">
        <w:tab/>
        <w:t>maxnoofBPLMNs,</w:t>
      </w:r>
    </w:p>
    <w:p w14:paraId="0168C80A" w14:textId="77777777" w:rsidR="00AF26FC" w:rsidRPr="00FD0425" w:rsidRDefault="00AF26FC" w:rsidP="00AF26FC">
      <w:pPr>
        <w:pStyle w:val="PL"/>
      </w:pPr>
      <w:r w:rsidRPr="00FD0425">
        <w:tab/>
        <w:t>maxnoofCellsinAoI,</w:t>
      </w:r>
    </w:p>
    <w:p w14:paraId="2BCEDD22" w14:textId="77777777" w:rsidR="00AF26FC" w:rsidRPr="00FD0425" w:rsidRDefault="00AF26FC" w:rsidP="00AF26FC">
      <w:pPr>
        <w:pStyle w:val="PL"/>
      </w:pPr>
      <w:r w:rsidRPr="00FD0425">
        <w:tab/>
        <w:t>maxnoofCellsinNG-RANnode,</w:t>
      </w:r>
    </w:p>
    <w:p w14:paraId="3A062F5B" w14:textId="77777777" w:rsidR="00AF26FC" w:rsidRPr="00FD0425" w:rsidRDefault="00AF26FC" w:rsidP="00AF26FC">
      <w:pPr>
        <w:pStyle w:val="PL"/>
      </w:pPr>
      <w:r w:rsidRPr="00FD0425">
        <w:tab/>
        <w:t>maxnoofCellsinRNA,</w:t>
      </w:r>
    </w:p>
    <w:p w14:paraId="1A537869" w14:textId="77777777" w:rsidR="00AF26FC" w:rsidRPr="00FD0425" w:rsidRDefault="00AF26FC" w:rsidP="00AF26FC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</w: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>,</w:t>
      </w:r>
    </w:p>
    <w:p w14:paraId="0F3F14BC" w14:textId="77777777" w:rsidR="00AF26FC" w:rsidRPr="00FD0425" w:rsidRDefault="00AF26FC" w:rsidP="00AF26FC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>,</w:t>
      </w:r>
    </w:p>
    <w:p w14:paraId="020B39CE" w14:textId="77777777" w:rsidR="00AF26FC" w:rsidRPr="00FD0425" w:rsidRDefault="00AF26FC" w:rsidP="00AF26FC">
      <w:pPr>
        <w:pStyle w:val="PL"/>
      </w:pPr>
      <w:r w:rsidRPr="00FD0425">
        <w:tab/>
        <w:t>maxnoofDRBs,</w:t>
      </w:r>
    </w:p>
    <w:p w14:paraId="03B54E95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>,</w:t>
      </w:r>
    </w:p>
    <w:p w14:paraId="5D946D31" w14:textId="77777777" w:rsidR="00AF26FC" w:rsidRPr="00FD0425" w:rsidRDefault="00AF26FC" w:rsidP="00AF26FC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222DD114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>,</w:t>
      </w:r>
    </w:p>
    <w:p w14:paraId="52BAA01D" w14:textId="77777777" w:rsidR="00AF26FC" w:rsidRPr="00FD0425" w:rsidRDefault="00AF26FC" w:rsidP="00AF26FC">
      <w:pPr>
        <w:pStyle w:val="PL"/>
      </w:pPr>
      <w:r w:rsidRPr="00FD0425">
        <w:tab/>
        <w:t>maxnoofForbiddenTACs,</w:t>
      </w:r>
    </w:p>
    <w:p w14:paraId="5C9D6D0C" w14:textId="77777777" w:rsidR="00AF26FC" w:rsidRPr="00FD0425" w:rsidRDefault="00AF26FC" w:rsidP="00AF26FC">
      <w:pPr>
        <w:pStyle w:val="PL"/>
      </w:pPr>
      <w:r w:rsidRPr="00FD0425">
        <w:tab/>
        <w:t>maxnoofMBSFNEUTRA,</w:t>
      </w:r>
    </w:p>
    <w:p w14:paraId="1E6D5082" w14:textId="77777777" w:rsidR="00AF26FC" w:rsidRPr="00FD0425" w:rsidRDefault="00AF26FC" w:rsidP="00AF26FC">
      <w:pPr>
        <w:pStyle w:val="PL"/>
      </w:pPr>
      <w:r w:rsidRPr="00FD0425">
        <w:tab/>
        <w:t>maxnoofMultiConnectivityMinusOne,</w:t>
      </w:r>
    </w:p>
    <w:p w14:paraId="62B65B53" w14:textId="77777777" w:rsidR="00AF26FC" w:rsidRPr="00FD0425" w:rsidRDefault="00AF26FC" w:rsidP="00AF26FC">
      <w:pPr>
        <w:pStyle w:val="PL"/>
      </w:pPr>
      <w:r w:rsidRPr="00FD0425">
        <w:tab/>
        <w:t>maxnoofNeighbours,</w:t>
      </w:r>
    </w:p>
    <w:p w14:paraId="08DA5FAA" w14:textId="77777777" w:rsidR="00AF26FC" w:rsidRPr="00FD0425" w:rsidRDefault="00AF26FC" w:rsidP="00AF26FC">
      <w:pPr>
        <w:pStyle w:val="PL"/>
      </w:pPr>
      <w:r w:rsidRPr="00FD0425">
        <w:tab/>
        <w:t>maxnoofNRCellBands,</w:t>
      </w:r>
    </w:p>
    <w:p w14:paraId="3C94AE70" w14:textId="77777777" w:rsidR="00AF26FC" w:rsidRPr="00FD0425" w:rsidRDefault="00AF26FC" w:rsidP="00AF26FC">
      <w:pPr>
        <w:pStyle w:val="PL"/>
        <w:rPr>
          <w:noProof w:val="0"/>
          <w:szCs w:val="16"/>
        </w:rPr>
      </w:pPr>
      <w:r w:rsidRPr="00FD0425">
        <w:tab/>
      </w:r>
      <w:proofErr w:type="spellStart"/>
      <w:r w:rsidRPr="00FD0425">
        <w:rPr>
          <w:noProof w:val="0"/>
          <w:szCs w:val="16"/>
        </w:rPr>
        <w:t>maxnoofPDUSessions</w:t>
      </w:r>
      <w:proofErr w:type="spellEnd"/>
      <w:r w:rsidRPr="00FD0425">
        <w:rPr>
          <w:noProof w:val="0"/>
          <w:szCs w:val="16"/>
        </w:rPr>
        <w:t>,</w:t>
      </w:r>
    </w:p>
    <w:p w14:paraId="2EF4C293" w14:textId="77777777" w:rsidR="00AF26FC" w:rsidRPr="00FD0425" w:rsidRDefault="00AF26FC" w:rsidP="00AF26FC">
      <w:pPr>
        <w:pStyle w:val="PL"/>
      </w:pPr>
      <w:r w:rsidRPr="00FD0425">
        <w:tab/>
        <w:t>maxnoofPLMNs,</w:t>
      </w:r>
    </w:p>
    <w:p w14:paraId="7ED94A9B" w14:textId="77777777" w:rsidR="00AF26FC" w:rsidRPr="00FD0425" w:rsidRDefault="00AF26FC" w:rsidP="00AF26FC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711007E7" w14:textId="77777777" w:rsidR="00AF26FC" w:rsidRPr="00FD0425" w:rsidRDefault="00AF26FC" w:rsidP="00AF26FC">
      <w:pPr>
        <w:pStyle w:val="PL"/>
      </w:pPr>
      <w:r w:rsidRPr="00FD0425">
        <w:tab/>
        <w:t>maxnoofQoSFlows,</w:t>
      </w:r>
    </w:p>
    <w:p w14:paraId="0F0C22D4" w14:textId="77777777" w:rsidR="00AF26FC" w:rsidRPr="00FD0425" w:rsidRDefault="00AF26FC" w:rsidP="00AF26FC">
      <w:pPr>
        <w:pStyle w:val="PL"/>
      </w:pPr>
      <w:r w:rsidRPr="00FD0425">
        <w:tab/>
        <w:t>maxnoofRANAreaCodes,</w:t>
      </w:r>
    </w:p>
    <w:p w14:paraId="5FA0E6DF" w14:textId="77777777" w:rsidR="00AF26FC" w:rsidRPr="00FD0425" w:rsidRDefault="00AF26FC" w:rsidP="00AF26FC">
      <w:pPr>
        <w:pStyle w:val="PL"/>
      </w:pPr>
      <w:r w:rsidRPr="00FD0425">
        <w:tab/>
        <w:t>maxnoofRANAreasinRNA,</w:t>
      </w:r>
    </w:p>
    <w:p w14:paraId="3AC5DA45" w14:textId="77777777" w:rsidR="00AF26FC" w:rsidRPr="00FD0425" w:rsidRDefault="00AF26FC" w:rsidP="00AF26FC">
      <w:pPr>
        <w:pStyle w:val="PL"/>
      </w:pPr>
      <w:r w:rsidRPr="00FD0425">
        <w:tab/>
        <w:t>maxnoofSCellGroups,</w:t>
      </w:r>
    </w:p>
    <w:p w14:paraId="53535A10" w14:textId="77777777" w:rsidR="00AF26FC" w:rsidRPr="00FD0425" w:rsidRDefault="00AF26FC" w:rsidP="00AF26FC">
      <w:pPr>
        <w:pStyle w:val="PL"/>
      </w:pPr>
      <w:r w:rsidRPr="00FD0425">
        <w:tab/>
        <w:t>maxnoofSCellGroupsplus1,</w:t>
      </w:r>
    </w:p>
    <w:p w14:paraId="3FB2FF37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maxnoofSliceItems</w:t>
      </w:r>
      <w:proofErr w:type="spellEnd"/>
      <w:r w:rsidRPr="00FD0425">
        <w:rPr>
          <w:noProof w:val="0"/>
          <w:snapToGrid w:val="0"/>
        </w:rPr>
        <w:t>,</w:t>
      </w:r>
    </w:p>
    <w:p w14:paraId="50F5ADEE" w14:textId="77777777" w:rsidR="00AF26FC" w:rsidRPr="00FD0425" w:rsidRDefault="00AF26FC" w:rsidP="00AF26FC">
      <w:pPr>
        <w:pStyle w:val="PL"/>
      </w:pPr>
      <w:r w:rsidRPr="00FD0425">
        <w:tab/>
        <w:t>maxnoofsupportedTACs,</w:t>
      </w:r>
    </w:p>
    <w:p w14:paraId="7C1E7234" w14:textId="77777777" w:rsidR="00AF26FC" w:rsidRPr="00FD0425" w:rsidRDefault="00AF26FC" w:rsidP="00AF26FC">
      <w:pPr>
        <w:pStyle w:val="PL"/>
      </w:pPr>
      <w:r w:rsidRPr="00FD0425">
        <w:tab/>
        <w:t>maxnoofsupportedPLMNs,</w:t>
      </w:r>
    </w:p>
    <w:p w14:paraId="37102090" w14:textId="77777777" w:rsidR="00AF26FC" w:rsidRPr="00FD0425" w:rsidRDefault="00AF26FC" w:rsidP="00AF26FC">
      <w:pPr>
        <w:pStyle w:val="PL"/>
      </w:pPr>
      <w:r w:rsidRPr="00FD0425">
        <w:tab/>
        <w:t>maxnoofTAI,</w:t>
      </w:r>
    </w:p>
    <w:p w14:paraId="00BE0EE8" w14:textId="77777777" w:rsidR="00AF26FC" w:rsidRPr="00FD0425" w:rsidRDefault="00AF26FC" w:rsidP="00AF26FC">
      <w:pPr>
        <w:pStyle w:val="PL"/>
      </w:pPr>
      <w:r w:rsidRPr="00FD0425">
        <w:tab/>
        <w:t>maxnoofTAIsinAoI,</w:t>
      </w:r>
    </w:p>
    <w:p w14:paraId="164E7E8D" w14:textId="77777777" w:rsidR="00AF26FC" w:rsidRPr="00FD0425" w:rsidRDefault="00AF26FC" w:rsidP="00AF26FC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5C59976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741227E3" w14:textId="77777777" w:rsidR="00AF26FC" w:rsidRPr="00FD0425" w:rsidRDefault="00AF26FC" w:rsidP="00AF26FC">
      <w:pPr>
        <w:pStyle w:val="PL"/>
      </w:pPr>
      <w:r w:rsidRPr="00FD0425">
        <w:tab/>
        <w:t>maxNRARFCN,</w:t>
      </w:r>
    </w:p>
    <w:p w14:paraId="77913356" w14:textId="77777777" w:rsidR="00AF26FC" w:rsidRPr="00FD0425" w:rsidRDefault="00AF26FC" w:rsidP="00AF26FC">
      <w:pPr>
        <w:pStyle w:val="PL"/>
      </w:pPr>
      <w:r w:rsidRPr="00FD0425">
        <w:tab/>
        <w:t>maxNrOfErrors,</w:t>
      </w:r>
    </w:p>
    <w:p w14:paraId="186B5E75" w14:textId="77777777" w:rsidR="00AF26FC" w:rsidRPr="00FD0425" w:rsidRDefault="00AF26FC" w:rsidP="00AF26FC">
      <w:pPr>
        <w:pStyle w:val="PL"/>
      </w:pPr>
      <w:r w:rsidRPr="00FD0425">
        <w:tab/>
        <w:t>maxnoofRANNodesinAoI,</w:t>
      </w:r>
    </w:p>
    <w:p w14:paraId="6A137DDA" w14:textId="77777777" w:rsidR="00AF26FC" w:rsidRPr="00FD0425" w:rsidRDefault="00AF26FC" w:rsidP="00AF26FC">
      <w:pPr>
        <w:pStyle w:val="PL"/>
      </w:pPr>
      <w:r w:rsidRPr="00FD0425">
        <w:tab/>
        <w:t>maxnooftimeperiods,</w:t>
      </w:r>
    </w:p>
    <w:p w14:paraId="08CFFBC0" w14:textId="77777777" w:rsidR="00AF26FC" w:rsidRPr="00FD0425" w:rsidRDefault="00AF26FC" w:rsidP="00AF26FC">
      <w:pPr>
        <w:pStyle w:val="PL"/>
      </w:pPr>
      <w:r w:rsidRPr="00FD0425">
        <w:tab/>
        <w:t>maxnoofslots,</w:t>
      </w:r>
    </w:p>
    <w:p w14:paraId="2DF9A947" w14:textId="77777777" w:rsidR="00AF26FC" w:rsidRPr="00FD0425" w:rsidRDefault="00AF26FC" w:rsidP="00AF26FC">
      <w:pPr>
        <w:pStyle w:val="PL"/>
      </w:pPr>
      <w:r w:rsidRPr="00FD0425">
        <w:tab/>
        <w:t>maxnoofExtTLAs,</w:t>
      </w:r>
    </w:p>
    <w:p w14:paraId="5DDFC8EE" w14:textId="77777777" w:rsidR="00AF26FC" w:rsidRDefault="00AF26FC" w:rsidP="00AF26FC">
      <w:pPr>
        <w:pStyle w:val="PL"/>
        <w:rPr>
          <w:ins w:id="3067" w:author="Author"/>
        </w:rPr>
      </w:pPr>
      <w:r w:rsidRPr="00FD0425">
        <w:tab/>
        <w:t>maxnoofGTPTLAs</w:t>
      </w:r>
      <w:ins w:id="3068" w:author="Author">
        <w:r>
          <w:t>,</w:t>
        </w:r>
      </w:ins>
    </w:p>
    <w:p w14:paraId="6D2C3EE1" w14:textId="77777777" w:rsidR="00AF26FC" w:rsidRPr="00FD0425" w:rsidRDefault="00AF26FC" w:rsidP="00AF26FC">
      <w:pPr>
        <w:pStyle w:val="PL"/>
        <w:ind w:firstLineChars="250" w:firstLine="400"/>
        <w:rPr>
          <w:ins w:id="3069" w:author="Author"/>
        </w:rPr>
      </w:pPr>
      <w:proofErr w:type="spellStart"/>
      <w:ins w:id="3070" w:author="Author">
        <w:r>
          <w:rPr>
            <w:noProof w:val="0"/>
            <w:szCs w:val="16"/>
          </w:rPr>
          <w:t>maxnoofSSBAreas</w:t>
        </w:r>
        <w:proofErr w:type="spellEnd"/>
      </w:ins>
    </w:p>
    <w:p w14:paraId="55753792" w14:textId="77777777" w:rsidR="00AF26FC" w:rsidRPr="00FD0425" w:rsidRDefault="00AF26FC" w:rsidP="00AF26FC">
      <w:pPr>
        <w:pStyle w:val="PL"/>
      </w:pPr>
    </w:p>
    <w:p w14:paraId="0CE1C35E" w14:textId="77777777" w:rsidR="00AF26FC" w:rsidRPr="00FD0425" w:rsidRDefault="00AF26FC" w:rsidP="00AF26FC">
      <w:pPr>
        <w:pStyle w:val="PL"/>
      </w:pPr>
    </w:p>
    <w:p w14:paraId="4C10B322" w14:textId="77777777" w:rsidR="00AF26FC" w:rsidRPr="00FD0425" w:rsidRDefault="00AF26FC" w:rsidP="00AF26FC">
      <w:pPr>
        <w:pStyle w:val="PL"/>
      </w:pPr>
      <w:r w:rsidRPr="00FD0425">
        <w:t>FROM XnAP-Constants</w:t>
      </w:r>
    </w:p>
    <w:p w14:paraId="37B4EBDB" w14:textId="77777777" w:rsidR="00AF26FC" w:rsidRPr="00FD0425" w:rsidRDefault="00AF26FC" w:rsidP="00AF26FC">
      <w:pPr>
        <w:pStyle w:val="PL"/>
      </w:pPr>
    </w:p>
    <w:p w14:paraId="32C8F57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627EC0C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ProcedureCode,</w:t>
      </w:r>
    </w:p>
    <w:p w14:paraId="33B79D7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ProtocolIE-ID,</w:t>
      </w:r>
    </w:p>
    <w:p w14:paraId="2620B70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</w:p>
    <w:p w14:paraId="501A1E0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14FE928A" w14:textId="77777777" w:rsidR="00AF26FC" w:rsidRPr="00FD0425" w:rsidRDefault="00AF26FC" w:rsidP="00AF26FC">
      <w:pPr>
        <w:pStyle w:val="PL"/>
        <w:rPr>
          <w:snapToGrid w:val="0"/>
        </w:rPr>
      </w:pPr>
    </w:p>
    <w:p w14:paraId="0548811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498E0C3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6977ECF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</w:r>
    </w:p>
    <w:p w14:paraId="38CB1FD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63915FF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</w:t>
      </w:r>
    </w:p>
    <w:p w14:paraId="5B1B269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FROM XnAP-Containers;</w:t>
      </w:r>
    </w:p>
    <w:p w14:paraId="3BA3B6CF" w14:textId="77777777" w:rsidR="00AF26FC" w:rsidRPr="00FD0425" w:rsidRDefault="00AF26FC" w:rsidP="00AF26FC">
      <w:pPr>
        <w:pStyle w:val="PL"/>
      </w:pPr>
    </w:p>
    <w:p w14:paraId="12A90223" w14:textId="77777777" w:rsidR="00AF26FC" w:rsidRPr="00FD0425" w:rsidRDefault="00AF26FC" w:rsidP="00AF26FC">
      <w:pPr>
        <w:pStyle w:val="PL"/>
      </w:pPr>
    </w:p>
    <w:p w14:paraId="78C3B182" w14:textId="77777777" w:rsidR="00AF26FC" w:rsidRPr="00FD0425" w:rsidRDefault="00AF26FC" w:rsidP="00AF26FC">
      <w:pPr>
        <w:pStyle w:val="PL"/>
        <w:outlineLvl w:val="3"/>
      </w:pPr>
      <w:r w:rsidRPr="00FD0425">
        <w:t>-- A</w:t>
      </w:r>
    </w:p>
    <w:p w14:paraId="067DBC4B" w14:textId="77777777" w:rsidR="00AF26FC" w:rsidRPr="00FD0425" w:rsidRDefault="00AF26FC" w:rsidP="00AF26FC">
      <w:pPr>
        <w:pStyle w:val="PL"/>
      </w:pPr>
    </w:p>
    <w:p w14:paraId="20AD4AA9" w14:textId="77777777" w:rsidR="00AF26FC" w:rsidRPr="00FD0425" w:rsidRDefault="00AF26FC" w:rsidP="00AF26FC">
      <w:pPr>
        <w:pStyle w:val="PL"/>
      </w:pPr>
      <w:r w:rsidRPr="00FD0425">
        <w:t>Additional-UL-NG-U-TNLatUPF-Item ::= SEQUENCE {</w:t>
      </w:r>
    </w:p>
    <w:p w14:paraId="3315FED3" w14:textId="77777777" w:rsidR="00AF26FC" w:rsidRPr="00FD0425" w:rsidRDefault="00AF26FC" w:rsidP="00AF26FC">
      <w:pPr>
        <w:pStyle w:val="PL"/>
      </w:pPr>
      <w:r w:rsidRPr="00FD0425">
        <w:tab/>
        <w:t>additional-UL-NG-U-TNLatUPF</w:t>
      </w:r>
      <w:r w:rsidRPr="00FD0425">
        <w:tab/>
      </w:r>
      <w:r w:rsidRPr="00FD0425">
        <w:tab/>
      </w:r>
      <w:r w:rsidRPr="00FD0425">
        <w:tab/>
      </w:r>
      <w:r w:rsidRPr="00FD0425">
        <w:tab/>
        <w:t>UPTransportLayerInformation,</w:t>
      </w:r>
    </w:p>
    <w:p w14:paraId="6DDDBECA" w14:textId="77777777" w:rsidR="00AF26FC" w:rsidRPr="00FD0425" w:rsidRDefault="00AF26FC" w:rsidP="00AF26FC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Additional-UL-NG-U-TNLatUPF-Item-ExtIEs} }</w:t>
      </w:r>
      <w:r w:rsidRPr="00FD0425">
        <w:tab/>
        <w:t>OPTIONAL,</w:t>
      </w:r>
    </w:p>
    <w:p w14:paraId="6EED38ED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1DADCB85" w14:textId="77777777" w:rsidR="00AF26FC" w:rsidRPr="00FD0425" w:rsidRDefault="00AF26FC" w:rsidP="00AF26FC">
      <w:pPr>
        <w:pStyle w:val="PL"/>
      </w:pPr>
      <w:r w:rsidRPr="00FD0425">
        <w:t>}</w:t>
      </w:r>
    </w:p>
    <w:p w14:paraId="2F6564B1" w14:textId="77777777" w:rsidR="00AF26FC" w:rsidRPr="00FD0425" w:rsidRDefault="00AF26FC" w:rsidP="00AF26FC">
      <w:pPr>
        <w:pStyle w:val="PL"/>
      </w:pPr>
    </w:p>
    <w:p w14:paraId="5FD496B1" w14:textId="77777777" w:rsidR="00AF26FC" w:rsidRPr="00FD0425" w:rsidRDefault="00AF26FC" w:rsidP="00AF26FC">
      <w:pPr>
        <w:pStyle w:val="PL"/>
      </w:pPr>
      <w:r w:rsidRPr="00FD0425">
        <w:t>Additional-UL-NG-U-TNLatUPF-Item-ExtIEs XNAP-PROTOCOL-EXTENSION ::= {</w:t>
      </w:r>
    </w:p>
    <w:p w14:paraId="79A5ED92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6D98021B" w14:textId="77777777" w:rsidR="00AF26FC" w:rsidRPr="00FD0425" w:rsidRDefault="00AF26FC" w:rsidP="00AF26FC">
      <w:pPr>
        <w:pStyle w:val="PL"/>
      </w:pPr>
      <w:r w:rsidRPr="00FD0425">
        <w:t>}</w:t>
      </w:r>
    </w:p>
    <w:p w14:paraId="7B95C09D" w14:textId="77777777" w:rsidR="00AF26FC" w:rsidRPr="00FD0425" w:rsidRDefault="00AF26FC" w:rsidP="00AF26FC">
      <w:pPr>
        <w:pStyle w:val="PL"/>
      </w:pPr>
    </w:p>
    <w:p w14:paraId="3B0B3C26" w14:textId="77777777" w:rsidR="00AF26FC" w:rsidRPr="00FD0425" w:rsidRDefault="00AF26FC" w:rsidP="00AF26FC">
      <w:pPr>
        <w:pStyle w:val="PL"/>
      </w:pPr>
      <w:r w:rsidRPr="00FD0425">
        <w:t>Additional-UL-NG-U-TNLatUPF-List ::= SEQUENCE (SIZE(1..maxnoofMultiConnectivityMinusOne)) OF Additional-UL-NG-U-TNLatUPF-Item</w:t>
      </w:r>
    </w:p>
    <w:p w14:paraId="390F540C" w14:textId="77777777" w:rsidR="00AF26FC" w:rsidRPr="00FD0425" w:rsidRDefault="00AF26FC" w:rsidP="00AF26FC">
      <w:pPr>
        <w:pStyle w:val="PL"/>
      </w:pPr>
    </w:p>
    <w:p w14:paraId="1C182CD3" w14:textId="77777777" w:rsidR="00AF26FC" w:rsidRPr="00FD0425" w:rsidRDefault="00AF26FC" w:rsidP="00AF26FC">
      <w:pPr>
        <w:pStyle w:val="PL"/>
      </w:pPr>
      <w:r w:rsidRPr="00FD0425">
        <w:t>ActivationIDforCellActivation</w:t>
      </w:r>
      <w:r w:rsidRPr="00FD0425">
        <w:tab/>
        <w:t>::= INTEGER (0..255)</w:t>
      </w:r>
    </w:p>
    <w:p w14:paraId="667C53AC" w14:textId="77777777" w:rsidR="00AF26FC" w:rsidRPr="00FD0425" w:rsidRDefault="00AF26FC" w:rsidP="00AF26FC">
      <w:pPr>
        <w:pStyle w:val="PL"/>
      </w:pPr>
    </w:p>
    <w:p w14:paraId="4AA2D017" w14:textId="77777777" w:rsidR="00AF26FC" w:rsidRPr="00FD0425" w:rsidRDefault="00AF26FC" w:rsidP="00AF26FC">
      <w:pPr>
        <w:pStyle w:val="PL"/>
      </w:pPr>
    </w:p>
    <w:p w14:paraId="6315DDB1" w14:textId="77777777" w:rsidR="00AF26FC" w:rsidRPr="00FD0425" w:rsidRDefault="00AF26FC" w:rsidP="00AF26FC">
      <w:pPr>
        <w:pStyle w:val="PL"/>
      </w:pPr>
      <w:bookmarkStart w:id="3071" w:name="_Hlk515425967"/>
      <w:r w:rsidRPr="00FD0425">
        <w:t>AllocationandRetentionPriority</w:t>
      </w:r>
      <w:bookmarkEnd w:id="3071"/>
      <w:r w:rsidRPr="00FD0425">
        <w:t xml:space="preserve"> ::= SEQUENCE {</w:t>
      </w:r>
    </w:p>
    <w:p w14:paraId="58E6B940" w14:textId="77777777" w:rsidR="00AF26FC" w:rsidRPr="00FD0425" w:rsidRDefault="00AF26FC" w:rsidP="00AF26FC">
      <w:pPr>
        <w:pStyle w:val="PL"/>
      </w:pPr>
      <w:r w:rsidRPr="00FD0425">
        <w:tab/>
        <w:t>priorityLevel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(0..15,...),</w:t>
      </w:r>
    </w:p>
    <w:p w14:paraId="265D9FF2" w14:textId="77777777" w:rsidR="00AF26FC" w:rsidRPr="00FD0425" w:rsidRDefault="00AF26FC" w:rsidP="00AF26FC">
      <w:pPr>
        <w:pStyle w:val="PL"/>
      </w:pPr>
      <w:r w:rsidRPr="00FD0425">
        <w:tab/>
        <w:t>pre-emption-capability</w:t>
      </w:r>
      <w:r w:rsidRPr="00FD0425">
        <w:tab/>
      </w:r>
      <w:r w:rsidRPr="00FD0425">
        <w:tab/>
      </w:r>
      <w:r w:rsidRPr="00FD0425">
        <w:tab/>
        <w:t>ENUMERATED {shall-not-trigger-preemptdatDion, may-trigger-preemption, ...},</w:t>
      </w:r>
    </w:p>
    <w:p w14:paraId="70CDDCA1" w14:textId="77777777" w:rsidR="00AF26FC" w:rsidRPr="00FD0425" w:rsidRDefault="00AF26FC" w:rsidP="00AF26FC">
      <w:pPr>
        <w:pStyle w:val="PL"/>
      </w:pPr>
      <w:r w:rsidRPr="00FD0425">
        <w:tab/>
        <w:t>pre-emption-vulnerability</w:t>
      </w:r>
      <w:r w:rsidRPr="00FD0425">
        <w:tab/>
      </w:r>
      <w:r w:rsidRPr="00FD0425">
        <w:tab/>
        <w:t>ENUMERATED {not-preemptable, preemptable, ...},</w:t>
      </w:r>
    </w:p>
    <w:p w14:paraId="249604E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AllocationandRetentionPriority-</w:t>
      </w:r>
      <w:r w:rsidRPr="00FD0425">
        <w:rPr>
          <w:snapToGrid w:val="0"/>
        </w:rPr>
        <w:t>ExtIEs} } OPTIONAL,</w:t>
      </w:r>
    </w:p>
    <w:p w14:paraId="2A46C18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77A0C1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02E97DD" w14:textId="77777777" w:rsidR="00AF26FC" w:rsidRPr="00FD0425" w:rsidRDefault="00AF26FC" w:rsidP="00AF26FC">
      <w:pPr>
        <w:pStyle w:val="PL"/>
        <w:rPr>
          <w:snapToGrid w:val="0"/>
        </w:rPr>
      </w:pPr>
    </w:p>
    <w:p w14:paraId="3684B41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t>AllocationandRetentionPriority-</w:t>
      </w:r>
      <w:r w:rsidRPr="00FD0425">
        <w:rPr>
          <w:snapToGrid w:val="0"/>
        </w:rPr>
        <w:t>ExtIEs XNAP-PROTOCOL-EXTENSION ::= {</w:t>
      </w:r>
    </w:p>
    <w:p w14:paraId="1BFE39D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2FDB24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9ACA747" w14:textId="77777777" w:rsidR="00AF26FC" w:rsidRPr="00FD0425" w:rsidRDefault="00AF26FC" w:rsidP="00AF26FC">
      <w:pPr>
        <w:pStyle w:val="PL"/>
      </w:pPr>
    </w:p>
    <w:p w14:paraId="4F9A410F" w14:textId="77777777" w:rsidR="00AF26FC" w:rsidRPr="00FD0425" w:rsidRDefault="00AF26FC" w:rsidP="00AF26FC">
      <w:pPr>
        <w:pStyle w:val="PL"/>
      </w:pPr>
    </w:p>
    <w:p w14:paraId="6BBECD5D" w14:textId="77777777" w:rsidR="00AF26FC" w:rsidRPr="00FD0425" w:rsidRDefault="00AF26FC" w:rsidP="00AF26FC">
      <w:pPr>
        <w:pStyle w:val="PL"/>
      </w:pPr>
      <w:r w:rsidRPr="00FD0425">
        <w:t>ActivationSFN ::= INTEGER (0..1023)</w:t>
      </w:r>
    </w:p>
    <w:p w14:paraId="11D95EBA" w14:textId="77777777" w:rsidR="00AF26FC" w:rsidRPr="00FD0425" w:rsidRDefault="00AF26FC" w:rsidP="00AF26FC">
      <w:pPr>
        <w:pStyle w:val="PL"/>
      </w:pPr>
    </w:p>
    <w:p w14:paraId="5B13B573" w14:textId="77777777" w:rsidR="00AF26FC" w:rsidRPr="00FD0425" w:rsidRDefault="00AF26FC" w:rsidP="00AF26FC">
      <w:pPr>
        <w:pStyle w:val="PL"/>
      </w:pPr>
    </w:p>
    <w:p w14:paraId="1E24D93E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rPr>
          <w:snapToGrid w:val="0"/>
        </w:rPr>
        <w:t>AMF-Region-Information ::= SEQUENCE (SIZE (1..maxnoofAMFRegions)) OF GlobalAMF-Region-Information</w:t>
      </w:r>
    </w:p>
    <w:p w14:paraId="06AED88C" w14:textId="77777777" w:rsidR="00AF26FC" w:rsidRPr="00FD0425" w:rsidRDefault="00AF26FC" w:rsidP="00AF26FC">
      <w:pPr>
        <w:pStyle w:val="PL"/>
        <w:rPr>
          <w:lang w:eastAsia="ja-JP"/>
        </w:rPr>
      </w:pPr>
    </w:p>
    <w:p w14:paraId="7CB62F19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rPr>
          <w:lang w:eastAsia="ja-JP"/>
        </w:rPr>
        <w:t>GlobalAMF-Region-Information ::= SEQUENCE {</w:t>
      </w:r>
    </w:p>
    <w:p w14:paraId="7439D3C8" w14:textId="77777777" w:rsidR="00AF26FC" w:rsidRPr="00FD0425" w:rsidRDefault="00AF26FC" w:rsidP="00AF26FC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697E89AD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amf</w:t>
      </w:r>
      <w:proofErr w:type="spellEnd"/>
      <w:r w:rsidRPr="00FD0425">
        <w:rPr>
          <w:noProof w:val="0"/>
          <w:snapToGrid w:val="0"/>
        </w:rPr>
        <w:t>-region-id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(8)),</w:t>
      </w:r>
    </w:p>
    <w:p w14:paraId="3674B2F3" w14:textId="77777777" w:rsidR="00AF26FC" w:rsidRPr="00FD0425" w:rsidRDefault="00AF26FC" w:rsidP="00AF26FC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D0425">
        <w:rPr>
          <w:snapToGrid w:val="0"/>
          <w:lang w:val="fr-FR"/>
        </w:rPr>
        <w:t>iE-Extensions</w:t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  <w:t>ProtocolExtensionContainer { {</w:t>
      </w:r>
      <w:r w:rsidRPr="00FD0425">
        <w:rPr>
          <w:lang w:eastAsia="ja-JP"/>
        </w:rPr>
        <w:t>GlobalAMF-Region-Information</w:t>
      </w:r>
      <w:r w:rsidRPr="00FD0425">
        <w:rPr>
          <w:lang w:val="fr-FR"/>
        </w:rPr>
        <w:t>-</w:t>
      </w:r>
      <w:r w:rsidRPr="00FD0425">
        <w:rPr>
          <w:snapToGrid w:val="0"/>
          <w:lang w:val="fr-FR"/>
        </w:rPr>
        <w:t>ExtIEs} } OPTIONAL,</w:t>
      </w:r>
    </w:p>
    <w:p w14:paraId="3601ECD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02E7E8C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5D9A04A" w14:textId="77777777" w:rsidR="00AF26FC" w:rsidRPr="00FD0425" w:rsidRDefault="00AF26FC" w:rsidP="00AF26FC">
      <w:pPr>
        <w:pStyle w:val="PL"/>
        <w:rPr>
          <w:snapToGrid w:val="0"/>
        </w:rPr>
      </w:pPr>
    </w:p>
    <w:p w14:paraId="58E6FEB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lang w:eastAsia="ja-JP"/>
        </w:rPr>
        <w:t>GlobalAMF-Region-Information</w:t>
      </w:r>
      <w:r w:rsidRPr="00FD0425">
        <w:rPr>
          <w:lang w:val="fr-FR"/>
        </w:rPr>
        <w:t>-</w:t>
      </w:r>
      <w:r w:rsidRPr="00FD0425">
        <w:rPr>
          <w:snapToGrid w:val="0"/>
          <w:lang w:val="fr-FR"/>
        </w:rPr>
        <w:t>ExtIEs</w:t>
      </w:r>
      <w:r w:rsidRPr="00FD0425">
        <w:rPr>
          <w:snapToGrid w:val="0"/>
        </w:rPr>
        <w:t xml:space="preserve"> XNAP-PROTOCOL-EXTENSION ::= {</w:t>
      </w:r>
    </w:p>
    <w:p w14:paraId="30C790E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30F75A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321E2FC" w14:textId="77777777" w:rsidR="00AF26FC" w:rsidRPr="00FD0425" w:rsidRDefault="00AF26FC" w:rsidP="00AF26FC">
      <w:pPr>
        <w:pStyle w:val="PL"/>
      </w:pPr>
    </w:p>
    <w:p w14:paraId="360DAA80" w14:textId="77777777" w:rsidR="00AF26FC" w:rsidRPr="00FD0425" w:rsidRDefault="00AF26FC" w:rsidP="00AF26FC">
      <w:pPr>
        <w:pStyle w:val="PL"/>
      </w:pPr>
    </w:p>
    <w:p w14:paraId="4552B8E1" w14:textId="77777777" w:rsidR="00AF26FC" w:rsidRPr="00FD0425" w:rsidRDefault="00AF26FC" w:rsidP="00AF26FC">
      <w:pPr>
        <w:pStyle w:val="PL"/>
      </w:pPr>
      <w:bookmarkStart w:id="3072" w:name="_Hlk515371808"/>
      <w:bookmarkStart w:id="3073" w:name="_Hlk515371080"/>
      <w:r w:rsidRPr="00FD0425">
        <w:t>AMF-UE-NGAP-ID</w:t>
      </w:r>
      <w:bookmarkEnd w:id="3072"/>
      <w:r w:rsidRPr="00FD0425">
        <w:t xml:space="preserve"> </w:t>
      </w:r>
      <w:bookmarkEnd w:id="3073"/>
      <w:r w:rsidRPr="00FD0425">
        <w:t>::= INTEGER (0..1099511627775)</w:t>
      </w:r>
    </w:p>
    <w:p w14:paraId="118B7B6A" w14:textId="77777777" w:rsidR="00AF26FC" w:rsidRPr="00FD0425" w:rsidRDefault="00AF26FC" w:rsidP="00AF26FC">
      <w:pPr>
        <w:pStyle w:val="PL"/>
      </w:pPr>
    </w:p>
    <w:p w14:paraId="2F0A45A9" w14:textId="77777777" w:rsidR="00AF26FC" w:rsidRPr="00FD0425" w:rsidRDefault="00AF26FC" w:rsidP="00AF26FC">
      <w:pPr>
        <w:pStyle w:val="PL"/>
      </w:pPr>
    </w:p>
    <w:p w14:paraId="381F280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t xml:space="preserve">AreaOfInterestInformation ::= 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maxnoofAoIs</w:t>
      </w:r>
      <w:r w:rsidRPr="00FD0425">
        <w:rPr>
          <w:noProof w:val="0"/>
          <w:snapToGrid w:val="0"/>
        </w:rPr>
        <w:t xml:space="preserve">)) OF </w:t>
      </w:r>
      <w:proofErr w:type="spellStart"/>
      <w:r w:rsidRPr="00FD0425">
        <w:rPr>
          <w:noProof w:val="0"/>
          <w:snapToGrid w:val="0"/>
        </w:rPr>
        <w:t>AreaOfInterest</w:t>
      </w:r>
      <w:proofErr w:type="spellEnd"/>
      <w:r w:rsidRPr="00FD0425">
        <w:rPr>
          <w:noProof w:val="0"/>
        </w:rPr>
        <w:t>-Item</w:t>
      </w:r>
    </w:p>
    <w:p w14:paraId="1E507BC0" w14:textId="77777777" w:rsidR="00AF26FC" w:rsidRPr="00FD0425" w:rsidRDefault="00AF26FC" w:rsidP="00AF26FC">
      <w:pPr>
        <w:pStyle w:val="PL"/>
        <w:rPr>
          <w:snapToGrid w:val="0"/>
        </w:rPr>
      </w:pPr>
    </w:p>
    <w:p w14:paraId="10A8465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AreaOfInterest</w:t>
      </w:r>
      <w:r w:rsidRPr="00FD0425">
        <w:t>-Item</w:t>
      </w:r>
      <w:r w:rsidRPr="00FD0425">
        <w:rPr>
          <w:snapToGrid w:val="0"/>
        </w:rPr>
        <w:t xml:space="preserve"> ::= SEQUENCE {</w:t>
      </w:r>
    </w:p>
    <w:p w14:paraId="229F96C1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ab/>
        <w:t>listOfTAIsinAoI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ListOfTAIsinAoI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F673C7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listOfCellsinAoI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ListOfCells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687463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listOfRANNodesinAoI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ListOfRANNodesinAoI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E9EAE6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requestReferenceID</w:t>
      </w:r>
      <w:r w:rsidRPr="00FD0425">
        <w:rPr>
          <w:snapToGrid w:val="0"/>
        </w:rPr>
        <w:tab/>
        <w:t>RequestReferenceID,</w:t>
      </w:r>
    </w:p>
    <w:p w14:paraId="0894DB1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{AreaOfInterest</w:t>
      </w:r>
      <w:r w:rsidRPr="00FD0425">
        <w:t>-Item-</w:t>
      </w:r>
      <w:r w:rsidRPr="00FD0425">
        <w:rPr>
          <w:snapToGrid w:val="0"/>
        </w:rPr>
        <w:t>ExtIEs} } OPTIONAL,</w:t>
      </w:r>
    </w:p>
    <w:p w14:paraId="51A5D40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1C2EB4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C7DBA2" w14:textId="77777777" w:rsidR="00AF26FC" w:rsidRPr="00FD0425" w:rsidRDefault="00AF26FC" w:rsidP="00AF26FC">
      <w:pPr>
        <w:pStyle w:val="PL"/>
        <w:rPr>
          <w:snapToGrid w:val="0"/>
        </w:rPr>
      </w:pPr>
    </w:p>
    <w:p w14:paraId="4741801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AreaOfInterest</w:t>
      </w:r>
      <w:r w:rsidRPr="00FD0425">
        <w:t>-Item-</w:t>
      </w:r>
      <w:r w:rsidRPr="00FD0425">
        <w:rPr>
          <w:snapToGrid w:val="0"/>
        </w:rPr>
        <w:t>ExtIEs XNAP-PROTOCOL-EXTENSION ::= {</w:t>
      </w:r>
    </w:p>
    <w:p w14:paraId="36DC9D1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83834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50014C" w14:textId="77777777" w:rsidR="00AF26FC" w:rsidRPr="00FD0425" w:rsidRDefault="00AF26FC" w:rsidP="00AF26FC">
      <w:pPr>
        <w:pStyle w:val="PL"/>
        <w:rPr>
          <w:snapToGrid w:val="0"/>
        </w:rPr>
      </w:pPr>
    </w:p>
    <w:p w14:paraId="304EBDE4" w14:textId="77777777" w:rsidR="00AF26FC" w:rsidRPr="00FD0425" w:rsidRDefault="00AF26FC" w:rsidP="00AF26FC">
      <w:pPr>
        <w:pStyle w:val="PL"/>
        <w:rPr>
          <w:snapToGrid w:val="0"/>
        </w:rPr>
      </w:pPr>
    </w:p>
    <w:p w14:paraId="57D7A247" w14:textId="77777777" w:rsidR="00AF26FC" w:rsidRPr="00FD0425" w:rsidRDefault="00AF26FC" w:rsidP="00AF26FC">
      <w:pPr>
        <w:pStyle w:val="PL"/>
        <w:rPr>
          <w:snapToGrid w:val="0"/>
        </w:rPr>
      </w:pPr>
      <w:bookmarkStart w:id="3074" w:name="_Hlk515372725"/>
      <w:r w:rsidRPr="00FD0425">
        <w:rPr>
          <w:snapToGrid w:val="0"/>
        </w:rPr>
        <w:t>AS-SecurityInformation</w:t>
      </w:r>
      <w:bookmarkEnd w:id="3074"/>
      <w:r w:rsidRPr="00FD0425">
        <w:rPr>
          <w:snapToGrid w:val="0"/>
        </w:rPr>
        <w:t xml:space="preserve"> ::= SEQUENCE {</w:t>
      </w:r>
    </w:p>
    <w:p w14:paraId="06795E7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key-NG-RAN-Star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 STRING (SIZE(256)),</w:t>
      </w:r>
    </w:p>
    <w:p w14:paraId="792947C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ncc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(0..7),</w:t>
      </w:r>
    </w:p>
    <w:p w14:paraId="3FB2991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{AS-SecurityInformation</w:t>
      </w:r>
      <w:r w:rsidRPr="00FD0425">
        <w:t>-</w:t>
      </w:r>
      <w:r w:rsidRPr="00FD0425">
        <w:rPr>
          <w:snapToGrid w:val="0"/>
        </w:rPr>
        <w:t>ExtIEs} } OPTIONAL,</w:t>
      </w:r>
    </w:p>
    <w:p w14:paraId="41A9043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C13968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82D677" w14:textId="77777777" w:rsidR="00AF26FC" w:rsidRPr="00FD0425" w:rsidRDefault="00AF26FC" w:rsidP="00AF26FC">
      <w:pPr>
        <w:pStyle w:val="PL"/>
        <w:rPr>
          <w:snapToGrid w:val="0"/>
        </w:rPr>
      </w:pPr>
    </w:p>
    <w:p w14:paraId="446A851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AS-SecurityInformation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4581D3B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0A340E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FDFE0A" w14:textId="77777777" w:rsidR="00AF26FC" w:rsidRPr="00FD0425" w:rsidRDefault="00AF26FC" w:rsidP="00AF26FC">
      <w:pPr>
        <w:pStyle w:val="PL"/>
        <w:rPr>
          <w:snapToGrid w:val="0"/>
        </w:rPr>
      </w:pPr>
    </w:p>
    <w:p w14:paraId="7807A5D6" w14:textId="77777777" w:rsidR="00AF26FC" w:rsidRPr="00FD0425" w:rsidRDefault="00AF26FC" w:rsidP="00AF26FC">
      <w:pPr>
        <w:pStyle w:val="PL"/>
        <w:rPr>
          <w:snapToGrid w:val="0"/>
        </w:rPr>
      </w:pPr>
    </w:p>
    <w:p w14:paraId="58720BA3" w14:textId="77777777" w:rsidR="00AF26FC" w:rsidRPr="00FD0425" w:rsidRDefault="00AF26FC" w:rsidP="00AF26FC">
      <w:pPr>
        <w:pStyle w:val="PL"/>
      </w:pPr>
      <w:bookmarkStart w:id="3075" w:name="_Hlk515345179"/>
      <w:r w:rsidRPr="00FD0425">
        <w:t>AssistanceDataForRANPaging</w:t>
      </w:r>
      <w:bookmarkEnd w:id="3075"/>
      <w:r w:rsidRPr="00FD0425">
        <w:t xml:space="preserve"> ::= SEQUENCE {</w:t>
      </w:r>
    </w:p>
    <w:p w14:paraId="2A3540A9" w14:textId="77777777" w:rsidR="00AF26FC" w:rsidRPr="00FD0425" w:rsidRDefault="00AF26FC" w:rsidP="00AF26FC">
      <w:pPr>
        <w:pStyle w:val="PL"/>
      </w:pPr>
      <w:r w:rsidRPr="00FD0425">
        <w:tab/>
        <w:t>ran-paging-attempt-info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RANPagingAttemptInfo</w:t>
      </w:r>
      <w:r w:rsidRPr="00FD0425">
        <w:rPr>
          <w:rStyle w:val="PLChar"/>
        </w:rPr>
        <w:tab/>
        <w:t>OPTIONAL,</w:t>
      </w:r>
    </w:p>
    <w:p w14:paraId="57FE621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AssistanceDataForRANPaging-</w:t>
      </w:r>
      <w:r w:rsidRPr="00FD0425">
        <w:rPr>
          <w:snapToGrid w:val="0"/>
        </w:rPr>
        <w:t>ExtIEs} } OPTIONAL,</w:t>
      </w:r>
    </w:p>
    <w:p w14:paraId="55051BB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005FB4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40858F8F" w14:textId="77777777" w:rsidR="00AF26FC" w:rsidRPr="00FD0425" w:rsidRDefault="00AF26FC" w:rsidP="00AF26FC">
      <w:pPr>
        <w:pStyle w:val="PL"/>
        <w:rPr>
          <w:snapToGrid w:val="0"/>
        </w:rPr>
      </w:pPr>
    </w:p>
    <w:p w14:paraId="5EE146B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t>AssistanceDataForRANPaging-</w:t>
      </w:r>
      <w:r w:rsidRPr="00FD0425">
        <w:rPr>
          <w:snapToGrid w:val="0"/>
        </w:rPr>
        <w:t>ExtIEs XNAP-PROTOCOL-EXTENSION ::= {</w:t>
      </w:r>
    </w:p>
    <w:p w14:paraId="0362347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849C1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6501CA" w14:textId="77777777" w:rsidR="00AF26FC" w:rsidRPr="00FD0425" w:rsidRDefault="00AF26FC" w:rsidP="00AF26FC">
      <w:pPr>
        <w:pStyle w:val="PL"/>
      </w:pPr>
    </w:p>
    <w:p w14:paraId="01025749" w14:textId="77777777" w:rsidR="00AF26FC" w:rsidRDefault="00AF26FC" w:rsidP="00AF26FC">
      <w:pPr>
        <w:pStyle w:val="PL"/>
        <w:rPr>
          <w:ins w:id="3076" w:author="Author"/>
        </w:rPr>
      </w:pPr>
    </w:p>
    <w:p w14:paraId="51DB4823" w14:textId="77777777" w:rsidR="00AF26FC" w:rsidRDefault="00AF26FC" w:rsidP="00AF26FC">
      <w:pPr>
        <w:pStyle w:val="PL"/>
        <w:rPr>
          <w:ins w:id="3077" w:author="Author"/>
          <w:rFonts w:eastAsia="DengXian"/>
          <w:lang w:eastAsia="zh-CN"/>
        </w:rPr>
      </w:pPr>
      <w:ins w:id="3078" w:author="Author">
        <w:r>
          <w:rPr>
            <w:lang w:eastAsia="ja-JP"/>
          </w:rPr>
          <w:t xml:space="preserve">AvailableCapacity </w:t>
        </w:r>
        <w:r>
          <w:rPr>
            <w:rFonts w:eastAsia="DengXian" w:cs="Courier New"/>
            <w:snapToGrid w:val="0"/>
            <w:lang w:eastAsia="zh-CN"/>
          </w:rPr>
          <w:t>::= INTEGER (</w:t>
        </w:r>
        <w:r>
          <w:rPr>
            <w:lang w:eastAsia="ja-JP"/>
          </w:rPr>
          <w:t>1..</w:t>
        </w:r>
        <w:r>
          <w:rPr>
            <w:szCs w:val="18"/>
            <w:lang w:eastAsia="ja-JP"/>
          </w:rPr>
          <w:t xml:space="preserve"> 100</w:t>
        </w:r>
        <w:r>
          <w:rPr>
            <w:lang w:eastAsia="ja-JP"/>
          </w:rPr>
          <w:t>,...</w:t>
        </w:r>
        <w:r>
          <w:rPr>
            <w:rFonts w:eastAsia="DengXian"/>
            <w:lang w:eastAsia="zh-CN"/>
          </w:rPr>
          <w:t>)</w:t>
        </w:r>
      </w:ins>
    </w:p>
    <w:p w14:paraId="646B3E88" w14:textId="77777777" w:rsidR="00AF26FC" w:rsidRDefault="00AF26FC" w:rsidP="00AF26FC">
      <w:pPr>
        <w:pStyle w:val="PL"/>
        <w:rPr>
          <w:ins w:id="3079" w:author="Author"/>
          <w:rFonts w:eastAsia="DengXian"/>
          <w:lang w:eastAsia="zh-CN"/>
        </w:rPr>
      </w:pPr>
    </w:p>
    <w:p w14:paraId="014AC838" w14:textId="77777777" w:rsidR="00AF26FC" w:rsidRDefault="00AF26FC" w:rsidP="00AF26FC">
      <w:pPr>
        <w:pStyle w:val="PL"/>
        <w:rPr>
          <w:ins w:id="3080" w:author="Author"/>
          <w:rFonts w:eastAsia="DengXian"/>
          <w:lang w:eastAsia="zh-CN"/>
        </w:rPr>
      </w:pPr>
    </w:p>
    <w:p w14:paraId="2CEFB388" w14:textId="77777777" w:rsidR="00AF26FC" w:rsidRDefault="00AF26FC" w:rsidP="00AF26FC">
      <w:pPr>
        <w:pStyle w:val="PL"/>
        <w:rPr>
          <w:ins w:id="3081" w:author="Author"/>
          <w:rFonts w:eastAsia="DengXian"/>
          <w:lang w:eastAsia="zh-CN"/>
        </w:rPr>
      </w:pPr>
      <w:ins w:id="3082" w:author="Author">
        <w:r>
          <w:rPr>
            <w:lang w:eastAsia="ja-JP"/>
          </w:rPr>
          <w:t xml:space="preserve">AvailableRRCConnectionCapacityValue </w:t>
        </w:r>
        <w:r>
          <w:rPr>
            <w:rFonts w:eastAsia="DengXian" w:cs="Courier New"/>
            <w:snapToGrid w:val="0"/>
            <w:lang w:eastAsia="zh-CN"/>
          </w:rPr>
          <w:t>::= INTEGER (0..100)</w:t>
        </w:r>
      </w:ins>
    </w:p>
    <w:p w14:paraId="02C7422D" w14:textId="77777777" w:rsidR="00AF26FC" w:rsidRDefault="00AF26FC" w:rsidP="00AF26FC">
      <w:pPr>
        <w:pStyle w:val="PL"/>
        <w:rPr>
          <w:ins w:id="3083" w:author="Author"/>
        </w:rPr>
      </w:pPr>
    </w:p>
    <w:p w14:paraId="31426831" w14:textId="77777777" w:rsidR="00AF26FC" w:rsidRPr="00FD0425" w:rsidRDefault="00AF26FC" w:rsidP="00AF26FC">
      <w:pPr>
        <w:pStyle w:val="PL"/>
      </w:pPr>
    </w:p>
    <w:p w14:paraId="5BA3E599" w14:textId="77777777" w:rsidR="00AF26FC" w:rsidRPr="00FD0425" w:rsidRDefault="00AF26FC" w:rsidP="00AF26FC">
      <w:pPr>
        <w:pStyle w:val="PL"/>
      </w:pPr>
      <w:bookmarkStart w:id="3084" w:name="_Hlk515425411"/>
      <w:r w:rsidRPr="00FD0425">
        <w:t xml:space="preserve">AveragingWindow </w:t>
      </w:r>
      <w:bookmarkEnd w:id="3084"/>
      <w:r w:rsidRPr="00FD0425">
        <w:t>::= INTEGER (0..4095, ...)</w:t>
      </w:r>
    </w:p>
    <w:p w14:paraId="39AC03D9" w14:textId="77777777" w:rsidR="00AF26FC" w:rsidRPr="00FD0425" w:rsidRDefault="00AF26FC" w:rsidP="00AF26FC">
      <w:pPr>
        <w:pStyle w:val="PL"/>
      </w:pPr>
    </w:p>
    <w:p w14:paraId="171C7526" w14:textId="77777777" w:rsidR="00AF26FC" w:rsidRPr="00FD0425" w:rsidRDefault="00AF26FC" w:rsidP="00AF26FC">
      <w:pPr>
        <w:pStyle w:val="PL"/>
      </w:pPr>
    </w:p>
    <w:p w14:paraId="39C6FA10" w14:textId="77777777" w:rsidR="00AF26FC" w:rsidRPr="00FD0425" w:rsidRDefault="00AF26FC" w:rsidP="00AF26FC">
      <w:pPr>
        <w:pStyle w:val="PL"/>
        <w:outlineLvl w:val="3"/>
      </w:pPr>
      <w:r w:rsidRPr="00FD0425">
        <w:t>-- B</w:t>
      </w:r>
    </w:p>
    <w:p w14:paraId="217407B0" w14:textId="77777777" w:rsidR="00AF26FC" w:rsidRPr="00FD0425" w:rsidRDefault="00AF26FC" w:rsidP="00AF26FC">
      <w:pPr>
        <w:pStyle w:val="PL"/>
      </w:pPr>
    </w:p>
    <w:p w14:paraId="7B57B689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BPLMN-ID-Info-EUTRA ::= SEQUENCE </w:t>
      </w:r>
      <w:r w:rsidRPr="00FD0425">
        <w:rPr>
          <w:noProof w:val="0"/>
          <w:snapToGrid w:val="0"/>
        </w:rPr>
        <w:t xml:space="preserve">(SIZE(1..maxnoofEUTRABPLMNs)) OF </w:t>
      </w:r>
      <w:r w:rsidRPr="00FD0425">
        <w:rPr>
          <w:noProof w:val="0"/>
          <w:snapToGrid w:val="0"/>
          <w:lang w:eastAsia="zh-CN"/>
        </w:rPr>
        <w:t>BPLMN-ID-Info-EUTRA-Item</w:t>
      </w:r>
    </w:p>
    <w:p w14:paraId="6F02B089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553B60E5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BPLMN-ID-Info-EUTRA-Item ::= SEQUENCE {</w:t>
      </w:r>
    </w:p>
    <w:p w14:paraId="62010509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broadcastPLMNs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BroadcastEUTRAPLMNs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5C2B0DEC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TAC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7AC206E6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e-</w:t>
      </w:r>
      <w:proofErr w:type="spellStart"/>
      <w:r w:rsidRPr="00FD0425">
        <w:rPr>
          <w:noProof w:val="0"/>
          <w:snapToGrid w:val="0"/>
          <w:lang w:eastAsia="zh-CN"/>
        </w:rPr>
        <w:t>utraCI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E-UTRA-Cell-Identity,</w:t>
      </w:r>
    </w:p>
    <w:p w14:paraId="008FA28A" w14:textId="77777777" w:rsidR="00AF26FC" w:rsidRPr="00FD0425" w:rsidRDefault="00AF26FC" w:rsidP="00AF26FC">
      <w:pPr>
        <w:pStyle w:val="PL"/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RANAC OPTIONAL, </w:t>
      </w:r>
    </w:p>
    <w:p w14:paraId="215B3AB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BPLMN-ID-Info-EUTRA-Item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>} } OPTIONAL,</w:t>
      </w:r>
    </w:p>
    <w:p w14:paraId="43E822E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B8F9B2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40BF67" w14:textId="77777777" w:rsidR="00AF26FC" w:rsidRPr="00FD0425" w:rsidRDefault="00AF26FC" w:rsidP="00AF26FC">
      <w:pPr>
        <w:pStyle w:val="PL"/>
        <w:rPr>
          <w:snapToGrid w:val="0"/>
        </w:rPr>
      </w:pPr>
    </w:p>
    <w:p w14:paraId="41FB92C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BPLMN-ID-Info-EUTRA-Item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6B3ADD9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C54E3D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FB6A405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4CBF54FE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BPLMN-ID-Info-NR ::= SEQUENCE </w:t>
      </w:r>
      <w:r w:rsidRPr="00FD0425">
        <w:rPr>
          <w:noProof w:val="0"/>
          <w:snapToGrid w:val="0"/>
        </w:rPr>
        <w:t xml:space="preserve">(SIZE(1..maxnoofBPLMNs)) OF </w:t>
      </w:r>
      <w:r w:rsidRPr="00FD0425">
        <w:rPr>
          <w:noProof w:val="0"/>
          <w:snapToGrid w:val="0"/>
          <w:lang w:eastAsia="zh-CN"/>
        </w:rPr>
        <w:t>BPLMN-ID-Info-NR-Item</w:t>
      </w:r>
    </w:p>
    <w:p w14:paraId="632C73CE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3B639661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BPLMN-ID-Info-NR-Item ::= SEQUENCE {</w:t>
      </w:r>
    </w:p>
    <w:p w14:paraId="768CDA55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broadcastPLMNs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BroadcastPLMNs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14A0D994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TAC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79C7CF6A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</w:t>
      </w:r>
      <w:r w:rsidRPr="00FD0425">
        <w:t>-Cell-Identity,</w:t>
      </w:r>
    </w:p>
    <w:p w14:paraId="016D0EBF" w14:textId="77777777" w:rsidR="00AF26FC" w:rsidRPr="00FD0425" w:rsidRDefault="00AF26FC" w:rsidP="00AF26FC">
      <w:pPr>
        <w:pStyle w:val="PL"/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RANAC OPTIONAL, </w:t>
      </w:r>
    </w:p>
    <w:p w14:paraId="4FDB64F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BPLMN-ID-Info-NR-Item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>} } OPTIONAL,</w:t>
      </w:r>
    </w:p>
    <w:p w14:paraId="2EBD3EA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D1A948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FC17195" w14:textId="77777777" w:rsidR="00AF26FC" w:rsidRPr="00FD0425" w:rsidRDefault="00AF26FC" w:rsidP="00AF26FC">
      <w:pPr>
        <w:pStyle w:val="PL"/>
        <w:rPr>
          <w:snapToGrid w:val="0"/>
        </w:rPr>
      </w:pPr>
    </w:p>
    <w:p w14:paraId="6B2F603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BPLMN-ID-Info-NR-Item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138AAD7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2E855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BDB716" w14:textId="77777777" w:rsidR="00AF26FC" w:rsidRPr="00FD0425" w:rsidRDefault="00AF26FC" w:rsidP="00AF26FC">
      <w:pPr>
        <w:pStyle w:val="PL"/>
      </w:pPr>
    </w:p>
    <w:p w14:paraId="0A25C374" w14:textId="77777777" w:rsidR="00AF26FC" w:rsidRPr="00FD0425" w:rsidRDefault="00AF26FC" w:rsidP="00AF26FC">
      <w:pPr>
        <w:pStyle w:val="PL"/>
      </w:pPr>
      <w:r w:rsidRPr="00FD0425">
        <w:t>BitRate</w:t>
      </w:r>
      <w:r w:rsidRPr="00FD0425">
        <w:tab/>
        <w:t>::= INTEGER (</w:t>
      </w:r>
      <w:r w:rsidRPr="00FD0425">
        <w:rPr>
          <w:rFonts w:cs="Arial"/>
          <w:szCs w:val="18"/>
          <w:lang w:eastAsia="ja-JP"/>
        </w:rPr>
        <w:t>0..4000000000000,...</w:t>
      </w:r>
      <w:r w:rsidRPr="00FD0425">
        <w:t>)</w:t>
      </w:r>
    </w:p>
    <w:p w14:paraId="65C7E160" w14:textId="77777777" w:rsidR="00AF26FC" w:rsidRPr="00FD0425" w:rsidRDefault="00AF26FC" w:rsidP="00AF26FC">
      <w:pPr>
        <w:pStyle w:val="PL"/>
      </w:pPr>
    </w:p>
    <w:p w14:paraId="401E0E78" w14:textId="77777777" w:rsidR="00AF26FC" w:rsidRPr="00FD0425" w:rsidRDefault="00AF26FC" w:rsidP="00AF26FC">
      <w:pPr>
        <w:pStyle w:val="PL"/>
      </w:pPr>
    </w:p>
    <w:p w14:paraId="5C1DEF54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BroadcastPLMNs</w:t>
      </w:r>
      <w:proofErr w:type="spellEnd"/>
      <w:r w:rsidRPr="00FD0425">
        <w:rPr>
          <w:noProof w:val="0"/>
          <w:snapToGrid w:val="0"/>
        </w:rPr>
        <w:t xml:space="preserve"> ::= SEQUENCE (SIZE(1..maxnoofBPLMNs)) OF PLMN-Identity</w:t>
      </w:r>
    </w:p>
    <w:p w14:paraId="03734C46" w14:textId="77777777" w:rsidR="00AF26FC" w:rsidRPr="00FD0425" w:rsidRDefault="00AF26FC" w:rsidP="00AF26FC">
      <w:pPr>
        <w:pStyle w:val="PL"/>
      </w:pPr>
    </w:p>
    <w:p w14:paraId="7941DC56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BroadcastEUTRAPLMNs</w:t>
      </w:r>
      <w:proofErr w:type="spellEnd"/>
      <w:r w:rsidRPr="00FD0425">
        <w:rPr>
          <w:noProof w:val="0"/>
          <w:snapToGrid w:val="0"/>
        </w:rPr>
        <w:t xml:space="preserve"> ::= SEQUENCE (SIZE(1..maxnoofEUTRABPLMNs)) OF PLMN-Identity</w:t>
      </w:r>
    </w:p>
    <w:p w14:paraId="6EAED74F" w14:textId="77777777" w:rsidR="00AF26FC" w:rsidRPr="00FD0425" w:rsidRDefault="00AF26FC" w:rsidP="00AF26FC">
      <w:pPr>
        <w:pStyle w:val="PL"/>
      </w:pPr>
    </w:p>
    <w:p w14:paraId="4486EC82" w14:textId="77777777" w:rsidR="00AF26FC" w:rsidRPr="00FD0425" w:rsidRDefault="00AF26FC" w:rsidP="00AF26FC">
      <w:pPr>
        <w:pStyle w:val="PL"/>
      </w:pPr>
    </w:p>
    <w:p w14:paraId="072C05FB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BroadcastPLMNinTAISupport</w:t>
      </w:r>
      <w:proofErr w:type="spellEnd"/>
      <w:r w:rsidRPr="00FD0425">
        <w:rPr>
          <w:noProof w:val="0"/>
          <w:snapToGrid w:val="0"/>
        </w:rPr>
        <w:t>-Item ::= SEQUENCE {</w:t>
      </w:r>
    </w:p>
    <w:p w14:paraId="3EEE1DFD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plmn</w:t>
      </w:r>
      <w:proofErr w:type="spellEnd"/>
      <w:r w:rsidRPr="00FD0425">
        <w:rPr>
          <w:noProof w:val="0"/>
          <w:snapToGrid w:val="0"/>
        </w:rPr>
        <w:t>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50014867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tAISliceSupport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bookmarkStart w:id="3085" w:name="_Hlk513554691"/>
      <w:proofErr w:type="spellStart"/>
      <w:r w:rsidRPr="00FD0425">
        <w:rPr>
          <w:noProof w:val="0"/>
          <w:snapToGrid w:val="0"/>
        </w:rPr>
        <w:t>SliceSupport</w:t>
      </w:r>
      <w:proofErr w:type="spellEnd"/>
      <w:r w:rsidRPr="00FD0425">
        <w:rPr>
          <w:noProof w:val="0"/>
          <w:snapToGrid w:val="0"/>
        </w:rPr>
        <w:t>-List</w:t>
      </w:r>
      <w:bookmarkEnd w:id="3085"/>
      <w:r w:rsidRPr="00FD0425">
        <w:rPr>
          <w:noProof w:val="0"/>
          <w:snapToGrid w:val="0"/>
        </w:rPr>
        <w:t>,</w:t>
      </w:r>
    </w:p>
    <w:p w14:paraId="5C437AE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{BroadcastPLMNinTAISupport-Item-ExtIEs} } OPTIONAL,</w:t>
      </w:r>
    </w:p>
    <w:p w14:paraId="23CF91F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D1F8F9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D46C0B" w14:textId="77777777" w:rsidR="00AF26FC" w:rsidRPr="00FD0425" w:rsidRDefault="00AF26FC" w:rsidP="00AF26FC">
      <w:pPr>
        <w:pStyle w:val="PL"/>
        <w:rPr>
          <w:snapToGrid w:val="0"/>
        </w:rPr>
      </w:pPr>
    </w:p>
    <w:p w14:paraId="6641DA4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BroadcastPLMNinTAISupport-Item-ExtIEs XNAP-PROTOCOL-EXTENSION ::= {</w:t>
      </w:r>
    </w:p>
    <w:p w14:paraId="075EDDF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D76D56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E4B2FF" w14:textId="77777777" w:rsidR="00AF26FC" w:rsidRPr="00FD0425" w:rsidRDefault="00AF26FC" w:rsidP="00AF26FC">
      <w:pPr>
        <w:pStyle w:val="PL"/>
      </w:pPr>
    </w:p>
    <w:p w14:paraId="0AB3A26D" w14:textId="77777777" w:rsidR="00AF26FC" w:rsidRPr="00FD0425" w:rsidRDefault="00AF26FC" w:rsidP="00AF26FC">
      <w:pPr>
        <w:pStyle w:val="PL"/>
      </w:pPr>
    </w:p>
    <w:p w14:paraId="286AF582" w14:textId="77777777" w:rsidR="00AF26FC" w:rsidRPr="00FD0425" w:rsidRDefault="00AF26FC" w:rsidP="00AF26FC">
      <w:pPr>
        <w:pStyle w:val="PL"/>
        <w:outlineLvl w:val="3"/>
      </w:pPr>
      <w:r w:rsidRPr="00FD0425">
        <w:t>-- C</w:t>
      </w:r>
    </w:p>
    <w:p w14:paraId="2A5941C3" w14:textId="77777777" w:rsidR="00AF26FC" w:rsidRPr="00FD0425" w:rsidRDefault="00AF26FC" w:rsidP="00AF26FC">
      <w:pPr>
        <w:pStyle w:val="PL"/>
      </w:pPr>
    </w:p>
    <w:p w14:paraId="3D3C9EE5" w14:textId="77777777" w:rsidR="00AF26FC" w:rsidRPr="00FF1BAF" w:rsidRDefault="00AF26FC" w:rsidP="00AF26FC">
      <w:pPr>
        <w:pStyle w:val="PL"/>
        <w:rPr>
          <w:ins w:id="3086" w:author="Author"/>
        </w:rPr>
      </w:pPr>
      <w:ins w:id="3087" w:author="Author">
        <w:r w:rsidRPr="00FF1BAF">
          <w:t>Capacity</w:t>
        </w:r>
        <w:r w:rsidRPr="00FF1BAF">
          <w:rPr>
            <w:snapToGrid w:val="0"/>
          </w:rPr>
          <w:t>Value ::= INTEGER (0..100)</w:t>
        </w:r>
      </w:ins>
    </w:p>
    <w:p w14:paraId="59A894DA" w14:textId="77777777" w:rsidR="00AF26FC" w:rsidRDefault="00AF26FC" w:rsidP="00AF26FC">
      <w:pPr>
        <w:pStyle w:val="PL"/>
        <w:rPr>
          <w:ins w:id="3088" w:author="Author"/>
        </w:rPr>
      </w:pPr>
    </w:p>
    <w:p w14:paraId="33634AFC" w14:textId="77777777" w:rsidR="00AF26FC" w:rsidRPr="00FD0425" w:rsidRDefault="00AF26FC" w:rsidP="00AF26FC">
      <w:pPr>
        <w:pStyle w:val="PL"/>
        <w:rPr>
          <w:ins w:id="3089" w:author="Author"/>
        </w:rPr>
      </w:pPr>
    </w:p>
    <w:p w14:paraId="03406C95" w14:textId="77777777" w:rsidR="00AF26FC" w:rsidRDefault="00AF26FC" w:rsidP="00AF26FC">
      <w:pPr>
        <w:pStyle w:val="PL"/>
        <w:rPr>
          <w:ins w:id="3090" w:author="Author"/>
        </w:rPr>
      </w:pPr>
    </w:p>
    <w:p w14:paraId="59924B19" w14:textId="77777777" w:rsidR="00AF26FC" w:rsidRPr="00BD41A6" w:rsidRDefault="00AF26FC" w:rsidP="00AF26FC">
      <w:pPr>
        <w:pStyle w:val="PL"/>
        <w:rPr>
          <w:ins w:id="3091" w:author="Author"/>
        </w:rPr>
      </w:pPr>
      <w:ins w:id="3092" w:author="Author">
        <w:r w:rsidRPr="00300B5A">
          <w:rPr>
            <w:lang w:eastAsia="ja-JP"/>
          </w:rPr>
          <w:t>CapacityValueInfo</w:t>
        </w:r>
        <w:r w:rsidRPr="00BD41A6">
          <w:rPr>
            <w:lang w:eastAsia="ja-JP"/>
          </w:rPr>
          <w:t xml:space="preserve"> </w:t>
        </w:r>
        <w:r w:rsidRPr="00BD41A6">
          <w:t>::= SEQUENCE {</w:t>
        </w:r>
      </w:ins>
    </w:p>
    <w:p w14:paraId="5C57D60C" w14:textId="77777777" w:rsidR="00AF26FC" w:rsidRPr="00BD41A6" w:rsidRDefault="00AF26FC" w:rsidP="00AF26FC">
      <w:pPr>
        <w:pStyle w:val="PL"/>
        <w:rPr>
          <w:ins w:id="3093" w:author="Author"/>
        </w:rPr>
      </w:pPr>
      <w:ins w:id="3094" w:author="Author">
        <w:r w:rsidRPr="00BD41A6">
          <w:lastRenderedPageBreak/>
          <w:tab/>
        </w:r>
        <w:r w:rsidRPr="00300B5A">
          <w:rPr>
            <w:lang w:eastAsia="ja-JP"/>
          </w:rPr>
          <w:t>capacityValue</w:t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lang w:eastAsia="ja-JP"/>
          </w:rPr>
          <w:t>CapacityValue</w:t>
        </w:r>
        <w:r w:rsidRPr="00BD41A6">
          <w:t>,</w:t>
        </w:r>
      </w:ins>
    </w:p>
    <w:p w14:paraId="30BB84A5" w14:textId="77777777" w:rsidR="00AF26FC" w:rsidRPr="00BD41A6" w:rsidRDefault="00AF26FC" w:rsidP="00AF26FC">
      <w:pPr>
        <w:pStyle w:val="PL"/>
        <w:rPr>
          <w:ins w:id="3095" w:author="Author"/>
        </w:rPr>
      </w:pPr>
      <w:ins w:id="3096" w:author="Author">
        <w:r w:rsidRPr="00BD41A6">
          <w:tab/>
        </w:r>
        <w:r w:rsidRPr="00300B5A">
          <w:rPr>
            <w:lang w:eastAsia="ja-JP"/>
          </w:rPr>
          <w:t xml:space="preserve">ssbAreaCapacityValueList </w:t>
        </w:r>
        <w:r w:rsidRPr="00300B5A">
          <w:rPr>
            <w:noProof w:val="0"/>
            <w:snapToGrid w:val="0"/>
          </w:rPr>
          <w:tab/>
        </w:r>
        <w:r w:rsidRPr="00300B5A">
          <w:rPr>
            <w:lang w:eastAsia="ja-JP"/>
          </w:rPr>
          <w:t>SSBAreaCapacityValue-List</w:t>
        </w:r>
        <w:r w:rsidRPr="00BD41A6">
          <w:t>,</w:t>
        </w:r>
      </w:ins>
    </w:p>
    <w:p w14:paraId="24DC7234" w14:textId="77777777" w:rsidR="00AF26FC" w:rsidRPr="00BD41A6" w:rsidRDefault="00AF26FC" w:rsidP="00AF26FC">
      <w:pPr>
        <w:pStyle w:val="PL"/>
        <w:ind w:firstLineChars="250" w:firstLine="400"/>
        <w:rPr>
          <w:ins w:id="3097" w:author="Author"/>
        </w:rPr>
      </w:pPr>
      <w:ins w:id="3098" w:author="Author">
        <w:r w:rsidRPr="00BD41A6">
          <w:rPr>
            <w:snapToGrid w:val="0"/>
          </w:rPr>
          <w:t xml:space="preserve">iE-Extension </w:t>
        </w:r>
        <w:r w:rsidRPr="00BD41A6">
          <w:rPr>
            <w:snapToGrid w:val="0"/>
          </w:rPr>
          <w:tab/>
        </w:r>
        <w:r w:rsidRPr="00BD41A6">
          <w:rPr>
            <w:snapToGrid w:val="0"/>
          </w:rPr>
          <w:tab/>
        </w:r>
        <w:r w:rsidRPr="00BD41A6">
          <w:rPr>
            <w:snapToGrid w:val="0"/>
          </w:rPr>
          <w:tab/>
        </w:r>
        <w:r w:rsidRPr="00BD41A6">
          <w:rPr>
            <w:snapToGrid w:val="0"/>
          </w:rPr>
          <w:tab/>
        </w:r>
        <w:r w:rsidRPr="006114F8">
          <w:rPr>
            <w:snapToGrid w:val="0"/>
          </w:rPr>
          <w:t>ProtocolExtensionContainer { {</w:t>
        </w:r>
        <w:r w:rsidRPr="00300B5A">
          <w:rPr>
            <w:lang w:eastAsia="ja-JP"/>
          </w:rPr>
          <w:t>CapacityValueInfo</w:t>
        </w:r>
        <w:r w:rsidRPr="00BD41A6">
          <w:rPr>
            <w:snapToGrid w:val="0"/>
          </w:rPr>
          <w:t>-ExtIEs} } OPTIONAL,</w:t>
        </w:r>
      </w:ins>
    </w:p>
    <w:p w14:paraId="3815FA93" w14:textId="77777777" w:rsidR="00AF26FC" w:rsidRPr="006114F8" w:rsidRDefault="00AF26FC" w:rsidP="00AF26FC">
      <w:pPr>
        <w:pStyle w:val="PL"/>
        <w:rPr>
          <w:ins w:id="3099" w:author="Author"/>
        </w:rPr>
      </w:pPr>
      <w:ins w:id="3100" w:author="Author">
        <w:r w:rsidRPr="006114F8">
          <w:tab/>
          <w:t>...</w:t>
        </w:r>
      </w:ins>
    </w:p>
    <w:p w14:paraId="3E3AB065" w14:textId="77777777" w:rsidR="00AF26FC" w:rsidRPr="006B4AD3" w:rsidRDefault="00AF26FC" w:rsidP="00AF26FC">
      <w:pPr>
        <w:pStyle w:val="PL"/>
        <w:rPr>
          <w:ins w:id="3101" w:author="Author"/>
        </w:rPr>
      </w:pPr>
      <w:ins w:id="3102" w:author="Author">
        <w:r w:rsidRPr="006B4AD3">
          <w:t>}</w:t>
        </w:r>
      </w:ins>
    </w:p>
    <w:p w14:paraId="6C8DE81B" w14:textId="77777777" w:rsidR="00AF26FC" w:rsidRPr="00241809" w:rsidRDefault="00AF26FC" w:rsidP="00AF26FC">
      <w:pPr>
        <w:pStyle w:val="PL"/>
        <w:rPr>
          <w:ins w:id="3103" w:author="Author"/>
        </w:rPr>
      </w:pPr>
    </w:p>
    <w:p w14:paraId="1B0E56B6" w14:textId="77777777" w:rsidR="00AF26FC" w:rsidRPr="00BD41A6" w:rsidRDefault="00AF26FC" w:rsidP="00AF26FC">
      <w:pPr>
        <w:pStyle w:val="PL"/>
        <w:rPr>
          <w:ins w:id="3104" w:author="Author"/>
          <w:snapToGrid w:val="0"/>
        </w:rPr>
      </w:pPr>
      <w:ins w:id="3105" w:author="Author">
        <w:r w:rsidRPr="00300B5A">
          <w:rPr>
            <w:lang w:eastAsia="ja-JP"/>
          </w:rPr>
          <w:t>CapacityValueInfo</w:t>
        </w:r>
        <w:r w:rsidRPr="00BD41A6">
          <w:rPr>
            <w:snapToGrid w:val="0"/>
          </w:rPr>
          <w:t>-ExtIEs XNAP-PROTOCOL-EXTENSION ::= {</w:t>
        </w:r>
      </w:ins>
    </w:p>
    <w:p w14:paraId="1021442F" w14:textId="77777777" w:rsidR="00AF26FC" w:rsidRPr="006114F8" w:rsidRDefault="00AF26FC" w:rsidP="00AF26FC">
      <w:pPr>
        <w:pStyle w:val="PL"/>
        <w:rPr>
          <w:ins w:id="3106" w:author="Author"/>
          <w:snapToGrid w:val="0"/>
        </w:rPr>
      </w:pPr>
      <w:ins w:id="3107" w:author="Author">
        <w:r w:rsidRPr="006114F8">
          <w:rPr>
            <w:snapToGrid w:val="0"/>
          </w:rPr>
          <w:tab/>
          <w:t>...</w:t>
        </w:r>
      </w:ins>
    </w:p>
    <w:p w14:paraId="67417E29" w14:textId="77777777" w:rsidR="00AF26FC" w:rsidRPr="00FD0425" w:rsidRDefault="00AF26FC" w:rsidP="00AF26FC">
      <w:pPr>
        <w:pStyle w:val="PL"/>
        <w:rPr>
          <w:ins w:id="3108" w:author="Author"/>
          <w:snapToGrid w:val="0"/>
        </w:rPr>
      </w:pPr>
      <w:ins w:id="3109" w:author="Author">
        <w:r w:rsidRPr="006B4AD3">
          <w:rPr>
            <w:snapToGrid w:val="0"/>
          </w:rPr>
          <w:t>}</w:t>
        </w:r>
      </w:ins>
    </w:p>
    <w:p w14:paraId="5691E8D9" w14:textId="77777777" w:rsidR="00AF26FC" w:rsidRDefault="00AF26FC" w:rsidP="00AF26FC">
      <w:pPr>
        <w:pStyle w:val="PL"/>
        <w:rPr>
          <w:ins w:id="3110" w:author="Author"/>
        </w:rPr>
      </w:pPr>
    </w:p>
    <w:p w14:paraId="369EB3A2" w14:textId="77777777" w:rsidR="00AF26FC" w:rsidRPr="00FD0425" w:rsidRDefault="00AF26FC" w:rsidP="00AF26FC">
      <w:pPr>
        <w:pStyle w:val="PL"/>
      </w:pPr>
    </w:p>
    <w:p w14:paraId="015E2FC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Cause ::= CHOICE {</w:t>
      </w:r>
    </w:p>
    <w:p w14:paraId="155BF50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radioNetwork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CauseRadioNetworkLayer,</w:t>
      </w:r>
    </w:p>
    <w:p w14:paraId="03D3100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transport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CauseTransportLayer,</w:t>
      </w:r>
    </w:p>
    <w:p w14:paraId="531B2B7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protocol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CauseProtocol,</w:t>
      </w:r>
    </w:p>
    <w:p w14:paraId="545F053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misc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CauseMisc,</w:t>
      </w:r>
    </w:p>
    <w:p w14:paraId="5C57680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{Cause-ExtIEs} }</w:t>
      </w:r>
    </w:p>
    <w:p w14:paraId="203E504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9A59B6" w14:textId="77777777" w:rsidR="00AF26FC" w:rsidRPr="00FD0425" w:rsidRDefault="00AF26FC" w:rsidP="00AF26FC">
      <w:pPr>
        <w:pStyle w:val="PL"/>
        <w:rPr>
          <w:snapToGrid w:val="0"/>
        </w:rPr>
      </w:pPr>
    </w:p>
    <w:p w14:paraId="69704B2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Cause-ExtIEs XNAP-PROTOCOL-IES ::= {</w:t>
      </w:r>
    </w:p>
    <w:p w14:paraId="13FFB4D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3C9733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571B3D" w14:textId="77777777" w:rsidR="00AF26FC" w:rsidRPr="00FD0425" w:rsidRDefault="00AF26FC" w:rsidP="00AF26FC">
      <w:pPr>
        <w:pStyle w:val="PL"/>
        <w:rPr>
          <w:snapToGrid w:val="0"/>
        </w:rPr>
      </w:pPr>
    </w:p>
    <w:p w14:paraId="12BCEDD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CauseRadioNetworkLayer ::= ENUMERATED {</w:t>
      </w:r>
    </w:p>
    <w:p w14:paraId="74FC5219" w14:textId="77777777" w:rsidR="00AF26FC" w:rsidRPr="00FD0425" w:rsidRDefault="00AF26FC" w:rsidP="00AF26FC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cell-not-available,</w:t>
      </w:r>
    </w:p>
    <w:p w14:paraId="0EE68DDC" w14:textId="77777777" w:rsidR="00AF26FC" w:rsidRPr="00FD0425" w:rsidRDefault="00AF26FC" w:rsidP="00AF26FC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handover-desirable-for-radio-reasons,</w:t>
      </w:r>
    </w:p>
    <w:p w14:paraId="3DDCDF4E" w14:textId="77777777" w:rsidR="00AF26FC" w:rsidRPr="00FD0425" w:rsidRDefault="00AF26FC" w:rsidP="00AF26FC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handover-target-not-allowed,</w:t>
      </w:r>
    </w:p>
    <w:p w14:paraId="5D6F7785" w14:textId="77777777" w:rsidR="00AF26FC" w:rsidRPr="00FD0425" w:rsidRDefault="00AF26FC" w:rsidP="00AF26FC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invalid-AMF-Set-ID,</w:t>
      </w:r>
    </w:p>
    <w:p w14:paraId="18490E66" w14:textId="77777777" w:rsidR="00AF26FC" w:rsidRPr="00FD0425" w:rsidRDefault="00AF26FC" w:rsidP="00AF26FC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no-radio-resources-available-in-target-cell,</w:t>
      </w:r>
    </w:p>
    <w:p w14:paraId="45BA13CE" w14:textId="77777777" w:rsidR="00AF26FC" w:rsidRPr="00FD0425" w:rsidRDefault="00AF26FC" w:rsidP="00AF26FC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partial-handover,</w:t>
      </w:r>
    </w:p>
    <w:p w14:paraId="0E969AE2" w14:textId="77777777" w:rsidR="00AF26FC" w:rsidRPr="00FD0425" w:rsidRDefault="00AF26FC" w:rsidP="00AF26FC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reduce-load-in-serving-cell,</w:t>
      </w:r>
    </w:p>
    <w:p w14:paraId="42C089CC" w14:textId="77777777" w:rsidR="00AF26FC" w:rsidRPr="00FD0425" w:rsidRDefault="00AF26FC" w:rsidP="00AF26FC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resource-optimisation-handover,</w:t>
      </w:r>
    </w:p>
    <w:p w14:paraId="6F732BB3" w14:textId="77777777" w:rsidR="00AF26FC" w:rsidRPr="00FD0425" w:rsidRDefault="00AF26FC" w:rsidP="00AF26FC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time-critical-handover,</w:t>
      </w:r>
    </w:p>
    <w:p w14:paraId="30607501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rPr>
          <w:lang w:eastAsia="ja-JP"/>
        </w:rPr>
        <w:tab/>
        <w:t>t</w:t>
      </w:r>
      <w:r w:rsidRPr="00FD0425">
        <w:t>XnRELOCoverall-e</w:t>
      </w:r>
      <w:r w:rsidRPr="00FD0425">
        <w:rPr>
          <w:lang w:eastAsia="ja-JP"/>
        </w:rPr>
        <w:t>xpiry,</w:t>
      </w:r>
    </w:p>
    <w:p w14:paraId="7F756E51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tab/>
        <w:t>tTXnRELOCprep</w:t>
      </w:r>
      <w:r w:rsidRPr="00FD0425">
        <w:rPr>
          <w:lang w:eastAsia="ja-JP"/>
        </w:rPr>
        <w:t>-expiry,</w:t>
      </w:r>
    </w:p>
    <w:p w14:paraId="57161A27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rPr>
          <w:lang w:eastAsia="ja-JP"/>
        </w:rPr>
        <w:tab/>
        <w:t>unknown-GUAMI-ID,</w:t>
      </w:r>
    </w:p>
    <w:p w14:paraId="05F62669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rPr>
          <w:lang w:eastAsia="ja-JP"/>
        </w:rPr>
        <w:tab/>
        <w:t>unknown-local-NG-RAN-node-UE-XnAP-ID,</w:t>
      </w:r>
    </w:p>
    <w:p w14:paraId="4F2C2E42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rPr>
          <w:lang w:eastAsia="ja-JP"/>
        </w:rPr>
        <w:tab/>
        <w:t>inconsistent-remote-NG-RAN-node-UE-XnAP-ID,</w:t>
      </w:r>
    </w:p>
    <w:p w14:paraId="6CF788F1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encryption-and-or-integrity-protection-algorithms-not-supported,</w:t>
      </w:r>
    </w:p>
    <w:p w14:paraId="6F4D8620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rPr>
          <w:lang w:eastAsia="ja-JP"/>
        </w:rPr>
        <w:tab/>
        <w:t>protection-algorithms-not-supported,</w:t>
      </w:r>
    </w:p>
    <w:p w14:paraId="0C1F6E24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rPr>
          <w:lang w:eastAsia="ja-JP"/>
        </w:rPr>
        <w:tab/>
        <w:t>multiple-PDU-session-ID-instances,</w:t>
      </w:r>
    </w:p>
    <w:p w14:paraId="2CD11FF0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rPr>
          <w:lang w:eastAsia="ja-JP"/>
        </w:rPr>
        <w:tab/>
        <w:t>unknown-PDU-session-ID,</w:t>
      </w:r>
    </w:p>
    <w:p w14:paraId="6DC31140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rPr>
          <w:lang w:eastAsia="ja-JP"/>
        </w:rPr>
        <w:tab/>
        <w:t>unknown-QoS-Flow-ID,</w:t>
      </w:r>
    </w:p>
    <w:p w14:paraId="6F79C6FF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rPr>
          <w:lang w:eastAsia="ja-JP"/>
        </w:rPr>
        <w:tab/>
        <w:t>multiple-QoS-Flow-ID-instances,</w:t>
      </w:r>
    </w:p>
    <w:p w14:paraId="2DD4237E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rPr>
          <w:lang w:eastAsia="ja-JP"/>
        </w:rPr>
        <w:tab/>
        <w:t>switch-off-ongoing,</w:t>
      </w:r>
    </w:p>
    <w:p w14:paraId="3E62602E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rPr>
          <w:lang w:eastAsia="ja-JP"/>
        </w:rPr>
        <w:tab/>
        <w:t>not-supported-5QI-value,</w:t>
      </w:r>
    </w:p>
    <w:p w14:paraId="5F10A285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tab/>
        <w:t>tXnDCoverall</w:t>
      </w:r>
      <w:r w:rsidRPr="00FD0425">
        <w:rPr>
          <w:lang w:eastAsia="ja-JP"/>
        </w:rPr>
        <w:t>-expiry,</w:t>
      </w:r>
    </w:p>
    <w:p w14:paraId="1C37B20B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tab/>
        <w:t>tXnDCprep</w:t>
      </w:r>
      <w:r w:rsidRPr="00FD0425">
        <w:rPr>
          <w:lang w:eastAsia="ja-JP"/>
        </w:rPr>
        <w:t>-expiry,</w:t>
      </w:r>
    </w:p>
    <w:p w14:paraId="1FB60ECA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rPr>
          <w:lang w:eastAsia="ja-JP"/>
        </w:rPr>
        <w:tab/>
        <w:t>action-desirable-for-radio-reasons,</w:t>
      </w:r>
    </w:p>
    <w:p w14:paraId="2662171A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rPr>
          <w:lang w:eastAsia="ja-JP"/>
        </w:rPr>
        <w:tab/>
        <w:t>reduce-load,</w:t>
      </w:r>
    </w:p>
    <w:p w14:paraId="1C1D115F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rPr>
          <w:lang w:eastAsia="ja-JP"/>
        </w:rPr>
        <w:tab/>
        <w:t>resource-optimisation,</w:t>
      </w:r>
    </w:p>
    <w:p w14:paraId="22302395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rPr>
          <w:lang w:eastAsia="ja-JP"/>
        </w:rPr>
        <w:tab/>
        <w:t>time-critical-action,</w:t>
      </w:r>
    </w:p>
    <w:p w14:paraId="2BD1DC34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rPr>
          <w:lang w:eastAsia="ja-JP"/>
        </w:rPr>
        <w:tab/>
        <w:t>target-not-allowed,</w:t>
      </w:r>
    </w:p>
    <w:p w14:paraId="2CF97EE6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rPr>
          <w:lang w:eastAsia="ja-JP"/>
        </w:rPr>
        <w:tab/>
        <w:t>no-radio-resources-available,</w:t>
      </w:r>
    </w:p>
    <w:p w14:paraId="7A860662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rPr>
          <w:lang w:eastAsia="ja-JP"/>
        </w:rPr>
        <w:tab/>
        <w:t>invalid-QoS-combination,</w:t>
      </w:r>
    </w:p>
    <w:p w14:paraId="02AFCCB9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encryption-algorithms-not-supported,</w:t>
      </w:r>
    </w:p>
    <w:p w14:paraId="2D4D9712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rPr>
          <w:lang w:eastAsia="ja-JP"/>
        </w:rPr>
        <w:tab/>
        <w:t>procedure-cancelled,</w:t>
      </w:r>
    </w:p>
    <w:p w14:paraId="14A95A6C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rPr>
          <w:lang w:eastAsia="ja-JP"/>
        </w:rPr>
        <w:tab/>
        <w:t>rRM-purpose,</w:t>
      </w:r>
    </w:p>
    <w:p w14:paraId="3FFE9349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rPr>
          <w:lang w:eastAsia="ja-JP"/>
        </w:rPr>
        <w:tab/>
        <w:t>improve-user-bit-rate,</w:t>
      </w:r>
    </w:p>
    <w:p w14:paraId="24653E40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rPr>
          <w:lang w:eastAsia="ja-JP"/>
        </w:rPr>
        <w:tab/>
        <w:t>user-inactivity,</w:t>
      </w:r>
    </w:p>
    <w:p w14:paraId="5B11D1D9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rPr>
          <w:lang w:eastAsia="ja-JP"/>
        </w:rPr>
        <w:tab/>
        <w:t>radio-connection-with-UE-lost,</w:t>
      </w:r>
    </w:p>
    <w:p w14:paraId="55AC5F4D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rPr>
          <w:lang w:eastAsia="ja-JP"/>
        </w:rPr>
        <w:tab/>
        <w:t>failure-in-the-radio-interface-procedure,</w:t>
      </w:r>
    </w:p>
    <w:p w14:paraId="50D0F546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rPr>
          <w:lang w:eastAsia="ja-JP"/>
        </w:rPr>
        <w:tab/>
        <w:t>bearer-option-not-supported,</w:t>
      </w:r>
    </w:p>
    <w:p w14:paraId="7B5E5245" w14:textId="77777777" w:rsidR="00AF26FC" w:rsidRPr="00FD0425" w:rsidRDefault="00AF26FC" w:rsidP="00AF26FC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up-integrity-protection-not-possible,</w:t>
      </w:r>
    </w:p>
    <w:p w14:paraId="6C872B15" w14:textId="77777777" w:rsidR="00AF26FC" w:rsidRPr="00FD0425" w:rsidRDefault="00AF26FC" w:rsidP="00AF26FC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up-confidentiality-protection-not-possible,</w:t>
      </w:r>
    </w:p>
    <w:p w14:paraId="188CB4F3" w14:textId="77777777" w:rsidR="00AF26FC" w:rsidRPr="00FD0425" w:rsidRDefault="00AF26FC" w:rsidP="00AF26FC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resources-not-available-for-the-slice-s,</w:t>
      </w:r>
    </w:p>
    <w:p w14:paraId="69068C8A" w14:textId="77777777" w:rsidR="00AF26FC" w:rsidRPr="00FD0425" w:rsidRDefault="00AF26FC" w:rsidP="00AF26FC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ue-max-IP-data-rate-reason,</w:t>
      </w:r>
    </w:p>
    <w:p w14:paraId="3B4A882A" w14:textId="77777777" w:rsidR="00AF26FC" w:rsidRPr="00FD0425" w:rsidRDefault="00AF26FC" w:rsidP="00AF26FC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cP-integrity-protection-failure,</w:t>
      </w:r>
    </w:p>
    <w:p w14:paraId="35567AAA" w14:textId="77777777" w:rsidR="00AF26FC" w:rsidRPr="00FD0425" w:rsidRDefault="00AF26FC" w:rsidP="00AF26FC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uP-integrity-protection-failure,</w:t>
      </w:r>
    </w:p>
    <w:p w14:paraId="51ACA991" w14:textId="77777777" w:rsidR="00AF26FC" w:rsidRPr="00FD0425" w:rsidRDefault="00AF26FC" w:rsidP="00AF26FC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</w:r>
      <w:r w:rsidRPr="00FD0425">
        <w:rPr>
          <w:snapToGrid w:val="0"/>
        </w:rPr>
        <w:t>slice-not-supported</w:t>
      </w:r>
      <w:r w:rsidRPr="00FD0425">
        <w:rPr>
          <w:snapToGrid w:val="0"/>
          <w:lang w:eastAsia="zh-CN"/>
        </w:rPr>
        <w:t>-by-NG-RAN</w:t>
      </w:r>
      <w:r w:rsidRPr="00FD0425">
        <w:rPr>
          <w:snapToGrid w:val="0"/>
        </w:rPr>
        <w:t>,</w:t>
      </w:r>
    </w:p>
    <w:p w14:paraId="67F2096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mN-Mobility,</w:t>
      </w:r>
    </w:p>
    <w:p w14:paraId="4B5F733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sN-Mobility,</w:t>
      </w:r>
    </w:p>
    <w:p w14:paraId="27D39A5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count-reaches-max-value,</w:t>
      </w:r>
    </w:p>
    <w:p w14:paraId="7BD4A629" w14:textId="77777777" w:rsidR="00AF26FC" w:rsidRPr="00FD0425" w:rsidRDefault="00AF26FC" w:rsidP="00AF26FC">
      <w:pPr>
        <w:pStyle w:val="PL"/>
      </w:pPr>
      <w:r w:rsidRPr="00FD0425">
        <w:tab/>
        <w:t>unknown-old-en-gNB-UE-X2AP-ID,</w:t>
      </w:r>
    </w:p>
    <w:p w14:paraId="27F779B1" w14:textId="77777777" w:rsidR="00AF26FC" w:rsidRPr="00FD0425" w:rsidRDefault="00AF26FC" w:rsidP="00AF26FC">
      <w:pPr>
        <w:pStyle w:val="PL"/>
      </w:pPr>
      <w:r w:rsidRPr="00FD0425">
        <w:tab/>
        <w:t>pDCP-Overload,</w:t>
      </w:r>
    </w:p>
    <w:p w14:paraId="5C044C72" w14:textId="77777777" w:rsidR="00AF26FC" w:rsidRPr="00FD0425" w:rsidRDefault="00AF26FC" w:rsidP="00AF26FC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drb-id-not-available,</w:t>
      </w:r>
    </w:p>
    <w:p w14:paraId="2BF5A6C1" w14:textId="77777777" w:rsidR="00AF26FC" w:rsidRPr="00FD0425" w:rsidRDefault="00AF26FC" w:rsidP="00AF26FC">
      <w:pPr>
        <w:pStyle w:val="PL"/>
        <w:rPr>
          <w:rFonts w:cs="Arial"/>
          <w:lang w:eastAsia="ja-JP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unspecified,</w:t>
      </w:r>
    </w:p>
    <w:p w14:paraId="0A0AFED3" w14:textId="77777777" w:rsidR="00AF26FC" w:rsidRPr="00FD0425" w:rsidRDefault="00AF26FC" w:rsidP="00AF26FC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...,</w:t>
      </w:r>
    </w:p>
    <w:p w14:paraId="62DEADC8" w14:textId="77777777" w:rsidR="00AF26FC" w:rsidRPr="00FD0425" w:rsidRDefault="00AF26FC" w:rsidP="00AF26FC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lastRenderedPageBreak/>
        <w:tab/>
        <w:t>ue-context-id-not-known,</w:t>
      </w:r>
    </w:p>
    <w:p w14:paraId="13BDB64A" w14:textId="77777777" w:rsidR="00AF26FC" w:rsidRPr="00FD0425" w:rsidRDefault="00AF26FC" w:rsidP="00AF26FC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non-relocation-of-context</w:t>
      </w:r>
    </w:p>
    <w:p w14:paraId="7006E62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3B986D8" w14:textId="77777777" w:rsidR="00AF26FC" w:rsidRPr="00FD0425" w:rsidRDefault="00AF26FC" w:rsidP="00AF26FC">
      <w:pPr>
        <w:pStyle w:val="PL"/>
        <w:rPr>
          <w:snapToGrid w:val="0"/>
        </w:rPr>
      </w:pPr>
    </w:p>
    <w:p w14:paraId="0F76EA5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CauseTransportLayer ::= ENUMERATED {</w:t>
      </w:r>
    </w:p>
    <w:p w14:paraId="60096F6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transport-resource-unavailable,</w:t>
      </w:r>
    </w:p>
    <w:p w14:paraId="650309F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40A35E1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65D8C1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DD54D16" w14:textId="77777777" w:rsidR="00AF26FC" w:rsidRPr="00FD0425" w:rsidRDefault="00AF26FC" w:rsidP="00AF26FC">
      <w:pPr>
        <w:pStyle w:val="PL"/>
        <w:rPr>
          <w:snapToGrid w:val="0"/>
        </w:rPr>
      </w:pPr>
    </w:p>
    <w:p w14:paraId="5AFB3E4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CauseProtocol ::= ENUMERATED {</w:t>
      </w:r>
    </w:p>
    <w:p w14:paraId="7391ECB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transfer-syntax-error,</w:t>
      </w:r>
    </w:p>
    <w:p w14:paraId="4033BD3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abstract-syntax-error-reject,</w:t>
      </w:r>
    </w:p>
    <w:p w14:paraId="1BEDD30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abstract-syntax-error-ignore-and-notify,</w:t>
      </w:r>
    </w:p>
    <w:p w14:paraId="0DC4647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message-not-compatible-with-receiver-state,</w:t>
      </w:r>
    </w:p>
    <w:p w14:paraId="424E1AC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semantic-error,</w:t>
      </w:r>
    </w:p>
    <w:p w14:paraId="4966AC1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abstract-syntax-error-falsely-constructed-message,</w:t>
      </w:r>
    </w:p>
    <w:p w14:paraId="02E5FAF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4BD9266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4A2128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8ACE9B5" w14:textId="77777777" w:rsidR="00AF26FC" w:rsidRPr="00FD0425" w:rsidRDefault="00AF26FC" w:rsidP="00AF26FC">
      <w:pPr>
        <w:pStyle w:val="PL"/>
        <w:rPr>
          <w:snapToGrid w:val="0"/>
        </w:rPr>
      </w:pPr>
    </w:p>
    <w:p w14:paraId="5C8E8E7B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>Cau</w:t>
      </w:r>
      <w:r w:rsidRPr="00FD0425">
        <w:t>seMisc ::= ENUMERATED {</w:t>
      </w:r>
    </w:p>
    <w:p w14:paraId="63FCFAB2" w14:textId="77777777" w:rsidR="00AF26FC" w:rsidRPr="00FD0425" w:rsidRDefault="00AF26FC" w:rsidP="00AF26FC">
      <w:pPr>
        <w:pStyle w:val="PL"/>
      </w:pPr>
      <w:r w:rsidRPr="00FD0425">
        <w:tab/>
        <w:t>control-processing-overload,</w:t>
      </w:r>
    </w:p>
    <w:p w14:paraId="7B2A5BB9" w14:textId="77777777" w:rsidR="00AF26FC" w:rsidRPr="00FD0425" w:rsidRDefault="00AF26FC" w:rsidP="00AF26FC">
      <w:pPr>
        <w:pStyle w:val="PL"/>
      </w:pPr>
      <w:r w:rsidRPr="00FD0425">
        <w:tab/>
        <w:t>hardware-failure,</w:t>
      </w:r>
    </w:p>
    <w:p w14:paraId="230DB8FA" w14:textId="77777777" w:rsidR="00AF26FC" w:rsidRPr="00FD0425" w:rsidRDefault="00AF26FC" w:rsidP="00AF26FC">
      <w:pPr>
        <w:pStyle w:val="PL"/>
      </w:pPr>
      <w:r w:rsidRPr="00FD0425">
        <w:tab/>
        <w:t>o-and-M-intervention,</w:t>
      </w:r>
    </w:p>
    <w:p w14:paraId="607E108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tab/>
      </w:r>
      <w:r w:rsidRPr="00FD0425">
        <w:rPr>
          <w:lang w:eastAsia="ja-JP"/>
        </w:rPr>
        <w:t>not-enough-user-plane-processing-resources,</w:t>
      </w:r>
    </w:p>
    <w:p w14:paraId="5F4D16B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2B6D0DC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1B62D9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5009ADB" w14:textId="77777777" w:rsidR="00AF26FC" w:rsidRPr="00FD0425" w:rsidRDefault="00AF26FC" w:rsidP="00AF26FC">
      <w:pPr>
        <w:pStyle w:val="PL"/>
        <w:rPr>
          <w:snapToGrid w:val="0"/>
        </w:rPr>
      </w:pPr>
    </w:p>
    <w:p w14:paraId="53418D96" w14:textId="77777777" w:rsidR="00AF26FC" w:rsidRPr="00FD0425" w:rsidRDefault="00AF26FC" w:rsidP="00AF26FC">
      <w:pPr>
        <w:pStyle w:val="PL"/>
      </w:pPr>
      <w:bookmarkStart w:id="3111" w:name="_Hlk513544116"/>
      <w:r w:rsidRPr="00FD0425">
        <w:t>CellAssistanceInfo</w:t>
      </w:r>
      <w:bookmarkEnd w:id="3111"/>
      <w:r w:rsidRPr="00FD0425">
        <w:t>-NR</w:t>
      </w:r>
      <w:r w:rsidRPr="00FD0425">
        <w:tab/>
        <w:t>::= CHOICE {</w:t>
      </w:r>
    </w:p>
    <w:p w14:paraId="14E19F04" w14:textId="77777777" w:rsidR="00AF26FC" w:rsidRPr="00FD0425" w:rsidRDefault="00AF26FC" w:rsidP="00AF26FC">
      <w:pPr>
        <w:pStyle w:val="PL"/>
      </w:pPr>
      <w:r w:rsidRPr="00FD0425">
        <w:tab/>
        <w:t>limitedNR-List</w:t>
      </w:r>
      <w:r w:rsidRPr="00FD0425">
        <w:tab/>
      </w:r>
      <w:r w:rsidRPr="00FD0425">
        <w:tab/>
      </w:r>
      <w:r w:rsidRPr="00FD0425">
        <w:tab/>
      </w:r>
      <w:r w:rsidRPr="00FD0425">
        <w:tab/>
        <w:t>SEQUENCE (SIZE(1..maxnoofCellsinNG-RANnode)) OF NR-CGI,</w:t>
      </w:r>
    </w:p>
    <w:p w14:paraId="2E9E2908" w14:textId="77777777" w:rsidR="00AF26FC" w:rsidRPr="00FD0425" w:rsidRDefault="00AF26FC" w:rsidP="00AF26FC">
      <w:pPr>
        <w:pStyle w:val="PL"/>
      </w:pPr>
      <w:r w:rsidRPr="00FD0425">
        <w:tab/>
        <w:t>full-List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{all-served-cells-NR, ...},</w:t>
      </w:r>
    </w:p>
    <w:p w14:paraId="0498E3D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{CellAssistanceInfo-NR-ExtIEs} }</w:t>
      </w:r>
    </w:p>
    <w:p w14:paraId="7868561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BC6F2D" w14:textId="77777777" w:rsidR="00AF26FC" w:rsidRPr="00FD0425" w:rsidRDefault="00AF26FC" w:rsidP="00AF26FC">
      <w:pPr>
        <w:pStyle w:val="PL"/>
        <w:rPr>
          <w:snapToGrid w:val="0"/>
        </w:rPr>
      </w:pPr>
    </w:p>
    <w:p w14:paraId="3901E6B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CellAssistanceInfo-NR-ExtIEs XNAP-PROTOCOL-IES ::= {</w:t>
      </w:r>
    </w:p>
    <w:p w14:paraId="18FBE9D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347D42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A1875F" w14:textId="77777777" w:rsidR="00AF26FC" w:rsidRPr="00FD0425" w:rsidRDefault="00AF26FC" w:rsidP="00AF26FC">
      <w:pPr>
        <w:pStyle w:val="PL"/>
      </w:pPr>
    </w:p>
    <w:p w14:paraId="60D326BE" w14:textId="77777777" w:rsidR="00AF26FC" w:rsidRPr="00FD0425" w:rsidRDefault="00AF26FC" w:rsidP="00AF26FC">
      <w:pPr>
        <w:pStyle w:val="PL"/>
      </w:pPr>
      <w:r w:rsidRPr="00FD0425">
        <w:t>CellAndCapacityAssistanceInfo</w:t>
      </w:r>
      <w:r>
        <w:t>-NR</w:t>
      </w:r>
      <w:r w:rsidRPr="00FD0425">
        <w:tab/>
        <w:t>::= SEQUENCE {</w:t>
      </w:r>
    </w:p>
    <w:p w14:paraId="1F82420F" w14:textId="77777777" w:rsidR="00AF26FC" w:rsidRPr="00FD0425" w:rsidRDefault="00AF26FC" w:rsidP="00AF26FC">
      <w:pPr>
        <w:pStyle w:val="PL"/>
      </w:pP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32CF6AA" w14:textId="77777777" w:rsidR="00AF26FC" w:rsidRPr="00FD0425" w:rsidRDefault="00AF26FC" w:rsidP="00AF26FC">
      <w:pPr>
        <w:pStyle w:val="PL"/>
      </w:pPr>
      <w:r w:rsidRPr="00FD0425">
        <w:tab/>
        <w:t>cellAssistanceInfo</w:t>
      </w:r>
      <w:r>
        <w:t>-NR</w:t>
      </w:r>
      <w:r w:rsidRPr="00FD0425">
        <w:tab/>
      </w:r>
      <w:r w:rsidRPr="00FD0425">
        <w:tab/>
        <w:t>CellAssistanceInfo</w:t>
      </w:r>
      <w:r>
        <w:t>-NR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EFFC0F5" w14:textId="77777777" w:rsidR="00AF26FC" w:rsidRPr="00FD0425" w:rsidRDefault="00AF26FC" w:rsidP="00AF26FC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CellAndCapacityAssistanceInfo</w:t>
      </w:r>
      <w:r>
        <w:t>-NR</w:t>
      </w:r>
      <w:r w:rsidRPr="00FD0425">
        <w:t>-ExtIEs} }</w:t>
      </w:r>
      <w:r w:rsidRPr="00FD0425">
        <w:tab/>
        <w:t>OPTIONAL,</w:t>
      </w:r>
    </w:p>
    <w:p w14:paraId="449A51BE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6F3EBE96" w14:textId="77777777" w:rsidR="00AF26FC" w:rsidRPr="00FD0425" w:rsidRDefault="00AF26FC" w:rsidP="00AF26FC">
      <w:pPr>
        <w:pStyle w:val="PL"/>
      </w:pPr>
      <w:r w:rsidRPr="00FD0425">
        <w:t>}</w:t>
      </w:r>
    </w:p>
    <w:p w14:paraId="55227528" w14:textId="77777777" w:rsidR="00AF26FC" w:rsidRPr="00FD0425" w:rsidRDefault="00AF26FC" w:rsidP="00AF26FC">
      <w:pPr>
        <w:pStyle w:val="PL"/>
      </w:pPr>
    </w:p>
    <w:p w14:paraId="25F55254" w14:textId="77777777" w:rsidR="00AF26FC" w:rsidRPr="00FD0425" w:rsidRDefault="00AF26FC" w:rsidP="00AF26FC">
      <w:pPr>
        <w:pStyle w:val="PL"/>
      </w:pPr>
    </w:p>
    <w:p w14:paraId="4F642F57" w14:textId="77777777" w:rsidR="00AF26FC" w:rsidRPr="00FD0425" w:rsidRDefault="00AF26FC" w:rsidP="00AF26FC">
      <w:pPr>
        <w:pStyle w:val="PL"/>
      </w:pPr>
      <w:r w:rsidRPr="00FD0425">
        <w:t>CellAndCapacityAssistanceInfo</w:t>
      </w:r>
      <w:r>
        <w:t>-NR</w:t>
      </w:r>
      <w:r w:rsidRPr="00FD0425">
        <w:t>-ExtIEs XNAP-PROTOCOL-EXTENSION ::= {</w:t>
      </w:r>
    </w:p>
    <w:p w14:paraId="5178F9BE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2911BF66" w14:textId="77777777" w:rsidR="00AF26FC" w:rsidRPr="00FD0425" w:rsidRDefault="00AF26FC" w:rsidP="00AF26FC">
      <w:pPr>
        <w:pStyle w:val="PL"/>
      </w:pPr>
      <w:r w:rsidRPr="00FD0425">
        <w:t>}</w:t>
      </w:r>
    </w:p>
    <w:p w14:paraId="28E86993" w14:textId="77777777" w:rsidR="00AF26FC" w:rsidRPr="00FD0425" w:rsidRDefault="00AF26FC" w:rsidP="00AF26FC">
      <w:pPr>
        <w:pStyle w:val="PL"/>
      </w:pPr>
    </w:p>
    <w:p w14:paraId="7726E4BF" w14:textId="77777777" w:rsidR="00AF26FC" w:rsidRPr="00FD0425" w:rsidRDefault="00AF26FC" w:rsidP="00AF26FC">
      <w:pPr>
        <w:pStyle w:val="PL"/>
      </w:pPr>
      <w:r w:rsidRPr="00FD0425">
        <w:t>CellAndCapacityAssistanceInfo</w:t>
      </w:r>
      <w:r>
        <w:t>-EUTRA</w:t>
      </w:r>
      <w:r w:rsidRPr="00FD0425">
        <w:tab/>
        <w:t>::= SEQUENCE {</w:t>
      </w:r>
    </w:p>
    <w:p w14:paraId="2A226401" w14:textId="77777777" w:rsidR="00AF26FC" w:rsidRPr="00FD0425" w:rsidRDefault="00AF26FC" w:rsidP="00AF26FC">
      <w:pPr>
        <w:pStyle w:val="PL"/>
      </w:pP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4635482" w14:textId="77777777" w:rsidR="00AF26FC" w:rsidRPr="00FD0425" w:rsidRDefault="00AF26FC" w:rsidP="00AF26FC">
      <w:pPr>
        <w:pStyle w:val="PL"/>
      </w:pPr>
      <w:r w:rsidRPr="00FD0425">
        <w:tab/>
        <w:t>cellAssistanceInfo</w:t>
      </w:r>
      <w:r>
        <w:t>-EUTRA</w:t>
      </w:r>
      <w:r>
        <w:tab/>
      </w:r>
      <w:r w:rsidRPr="00FD0425">
        <w:tab/>
      </w:r>
      <w:r w:rsidRPr="00FD0425">
        <w:tab/>
        <w:t>CellAssistanceInfo</w:t>
      </w:r>
      <w:r>
        <w:t>-EUTRA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1ADA00B" w14:textId="77777777" w:rsidR="00AF26FC" w:rsidRPr="00FD0425" w:rsidRDefault="00AF26FC" w:rsidP="00AF26FC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CellAndCapacityAssistanceInfo</w:t>
      </w:r>
      <w:r>
        <w:t>-EUTRA</w:t>
      </w:r>
      <w:r w:rsidRPr="00FD0425">
        <w:t>-ExtIEs} }</w:t>
      </w:r>
      <w:r w:rsidRPr="00FD0425">
        <w:tab/>
        <w:t>OPTIONAL,</w:t>
      </w:r>
    </w:p>
    <w:p w14:paraId="2CE1B544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69F3C180" w14:textId="77777777" w:rsidR="00AF26FC" w:rsidRPr="00FD0425" w:rsidRDefault="00AF26FC" w:rsidP="00AF26FC">
      <w:pPr>
        <w:pStyle w:val="PL"/>
      </w:pPr>
      <w:r w:rsidRPr="00FD0425">
        <w:t>}</w:t>
      </w:r>
    </w:p>
    <w:p w14:paraId="4753367F" w14:textId="77777777" w:rsidR="00AF26FC" w:rsidRPr="00FD0425" w:rsidRDefault="00AF26FC" w:rsidP="00AF26FC">
      <w:pPr>
        <w:pStyle w:val="PL"/>
      </w:pPr>
    </w:p>
    <w:p w14:paraId="5E5E8EA9" w14:textId="77777777" w:rsidR="00AF26FC" w:rsidRPr="00FD0425" w:rsidRDefault="00AF26FC" w:rsidP="00AF26FC">
      <w:pPr>
        <w:pStyle w:val="PL"/>
      </w:pPr>
    </w:p>
    <w:p w14:paraId="6C93D224" w14:textId="77777777" w:rsidR="00AF26FC" w:rsidRPr="00FD0425" w:rsidRDefault="00AF26FC" w:rsidP="00AF26FC">
      <w:pPr>
        <w:pStyle w:val="PL"/>
      </w:pPr>
      <w:r w:rsidRPr="00FD0425">
        <w:t>CellAndCapacityAssistanceInfo</w:t>
      </w:r>
      <w:r>
        <w:t>-EUTRA</w:t>
      </w:r>
      <w:r w:rsidRPr="00FD0425">
        <w:t>-ExtIEs XNAP-PROTOCOL-EXTENSION ::= {</w:t>
      </w:r>
    </w:p>
    <w:p w14:paraId="7DF1ACBB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3B7C734D" w14:textId="77777777" w:rsidR="00AF26FC" w:rsidRPr="00FD0425" w:rsidRDefault="00AF26FC" w:rsidP="00AF26FC">
      <w:pPr>
        <w:pStyle w:val="PL"/>
      </w:pPr>
      <w:r w:rsidRPr="00FD0425">
        <w:t>}</w:t>
      </w:r>
    </w:p>
    <w:p w14:paraId="30602412" w14:textId="77777777" w:rsidR="00AF26FC" w:rsidRPr="00FD0425" w:rsidRDefault="00AF26FC" w:rsidP="00AF26FC">
      <w:pPr>
        <w:pStyle w:val="PL"/>
      </w:pPr>
    </w:p>
    <w:p w14:paraId="73548ADF" w14:textId="77777777" w:rsidR="00AF26FC" w:rsidRPr="00FD0425" w:rsidRDefault="00AF26FC" w:rsidP="00AF26FC">
      <w:pPr>
        <w:pStyle w:val="PL"/>
      </w:pPr>
    </w:p>
    <w:p w14:paraId="0D608008" w14:textId="77777777" w:rsidR="00AF26FC" w:rsidRPr="00FD0425" w:rsidRDefault="00AF26FC" w:rsidP="00AF26FC">
      <w:pPr>
        <w:pStyle w:val="PL"/>
      </w:pPr>
      <w:r w:rsidRPr="00FD0425">
        <w:t>CellAssistanceInfo-EUTRA</w:t>
      </w:r>
      <w:r w:rsidRPr="00FD0425">
        <w:tab/>
        <w:t>::= CHOICE {</w:t>
      </w:r>
    </w:p>
    <w:p w14:paraId="4A1C5F7D" w14:textId="77777777" w:rsidR="00AF26FC" w:rsidRPr="00FD0425" w:rsidRDefault="00AF26FC" w:rsidP="00AF26FC">
      <w:pPr>
        <w:pStyle w:val="PL"/>
      </w:pPr>
      <w:r w:rsidRPr="00FD0425">
        <w:tab/>
        <w:t>limitedEUTRA-List</w:t>
      </w:r>
      <w:r w:rsidRPr="00FD0425">
        <w:tab/>
      </w:r>
      <w:r w:rsidRPr="00FD0425">
        <w:tab/>
      </w:r>
      <w:r w:rsidRPr="00FD0425">
        <w:tab/>
        <w:t>SEQUENCE (SIZE(1..maxnoofCellsinNG-RANnode)) OF E-UTRA-CGI,</w:t>
      </w:r>
    </w:p>
    <w:p w14:paraId="3D881B2C" w14:textId="77777777" w:rsidR="00AF26FC" w:rsidRPr="00FD0425" w:rsidRDefault="00AF26FC" w:rsidP="00AF26FC">
      <w:pPr>
        <w:pStyle w:val="PL"/>
      </w:pPr>
      <w:r w:rsidRPr="00FD0425">
        <w:tab/>
        <w:t>full-List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{all-served-cells-NR, ...},</w:t>
      </w:r>
    </w:p>
    <w:p w14:paraId="29873BE1" w14:textId="77777777" w:rsidR="00AF26FC" w:rsidRPr="00FD0425" w:rsidRDefault="00AF26FC" w:rsidP="00AF26FC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 { {CellAssistanceInfo-</w:t>
      </w:r>
      <w:r w:rsidRPr="00FE5E2A">
        <w:t>EUTRA</w:t>
      </w:r>
      <w:r w:rsidRPr="00FD0425">
        <w:t>-ExtIEs} }</w:t>
      </w:r>
    </w:p>
    <w:p w14:paraId="4410F8DC" w14:textId="77777777" w:rsidR="00AF26FC" w:rsidRPr="00FD0425" w:rsidRDefault="00AF26FC" w:rsidP="00AF26FC">
      <w:pPr>
        <w:pStyle w:val="PL"/>
      </w:pPr>
      <w:r w:rsidRPr="00FD0425">
        <w:t>}</w:t>
      </w:r>
    </w:p>
    <w:p w14:paraId="5A27ECC2" w14:textId="77777777" w:rsidR="00AF26FC" w:rsidRPr="00FD0425" w:rsidRDefault="00AF26FC" w:rsidP="00AF26FC">
      <w:pPr>
        <w:pStyle w:val="PL"/>
      </w:pPr>
    </w:p>
    <w:p w14:paraId="48B2AA57" w14:textId="77777777" w:rsidR="00AF26FC" w:rsidRPr="00FD0425" w:rsidRDefault="00AF26FC" w:rsidP="00AF26FC">
      <w:pPr>
        <w:pStyle w:val="PL"/>
      </w:pPr>
      <w:r w:rsidRPr="00FD0425">
        <w:t>CellAssistanceInfo-EUTRA-ExtIEs XNAP-PROTOCOL-IES ::= {</w:t>
      </w:r>
    </w:p>
    <w:p w14:paraId="093D999C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1B3AAC86" w14:textId="77777777" w:rsidR="00AF26FC" w:rsidRPr="00FD0425" w:rsidRDefault="00AF26FC" w:rsidP="00AF26FC">
      <w:pPr>
        <w:pStyle w:val="PL"/>
      </w:pPr>
      <w:r w:rsidRPr="00FD0425">
        <w:t>}</w:t>
      </w:r>
    </w:p>
    <w:p w14:paraId="34F942A8" w14:textId="77777777" w:rsidR="00AF26FC" w:rsidRPr="00FD0425" w:rsidRDefault="00AF26FC" w:rsidP="00AF26FC">
      <w:pPr>
        <w:pStyle w:val="PL"/>
      </w:pPr>
    </w:p>
    <w:p w14:paraId="597F06CA" w14:textId="77777777" w:rsidR="00AF26FC" w:rsidRDefault="00AF26FC" w:rsidP="00AF26FC">
      <w:pPr>
        <w:pStyle w:val="PL"/>
        <w:rPr>
          <w:ins w:id="3112" w:author="Author"/>
        </w:rPr>
      </w:pPr>
    </w:p>
    <w:p w14:paraId="79345277" w14:textId="77777777" w:rsidR="00AF26FC" w:rsidRDefault="00AF26FC" w:rsidP="00AF26FC">
      <w:pPr>
        <w:pStyle w:val="PL"/>
        <w:rPr>
          <w:ins w:id="3113" w:author="Author"/>
        </w:rPr>
      </w:pPr>
      <w:ins w:id="3114" w:author="Author">
        <w:r>
          <w:rPr>
            <w:lang w:val="en-US" w:eastAsia="ja-JP"/>
          </w:rPr>
          <w:lastRenderedPageBreak/>
          <w:t>C</w:t>
        </w:r>
        <w:r w:rsidRPr="006F7C11">
          <w:rPr>
            <w:lang w:val="en-US" w:eastAsia="ja-JP"/>
          </w:rPr>
          <w:t>ellCapacityClassValue</w:t>
        </w:r>
        <w:r w:rsidRPr="00FD0425">
          <w:t xml:space="preserve"> ::=</w:t>
        </w:r>
        <w:r>
          <w:t xml:space="preserve"> </w:t>
        </w:r>
        <w:r w:rsidRPr="0004367D">
          <w:rPr>
            <w:lang w:eastAsia="ja-JP"/>
          </w:rPr>
          <w:t>INTEGER (1..100,...)</w:t>
        </w:r>
      </w:ins>
    </w:p>
    <w:p w14:paraId="674C8C53" w14:textId="77777777" w:rsidR="00AF26FC" w:rsidRDefault="00AF26FC" w:rsidP="00AF26FC">
      <w:pPr>
        <w:pStyle w:val="PL"/>
        <w:rPr>
          <w:ins w:id="3115" w:author="Author"/>
        </w:rPr>
      </w:pPr>
    </w:p>
    <w:p w14:paraId="7EB037F8" w14:textId="77777777" w:rsidR="00AF26FC" w:rsidRPr="00FD0425" w:rsidRDefault="00AF26FC" w:rsidP="00AF26FC">
      <w:pPr>
        <w:pStyle w:val="PL"/>
      </w:pPr>
    </w:p>
    <w:p w14:paraId="496033E8" w14:textId="77777777" w:rsidR="00AF26FC" w:rsidRPr="00FD0425" w:rsidRDefault="00AF26FC" w:rsidP="00AF26FC">
      <w:pPr>
        <w:pStyle w:val="PL"/>
      </w:pPr>
      <w:r w:rsidRPr="00FD0425">
        <w:t>CellGroupID ::= INTEGER (0..maxnoofSCellGroups)</w:t>
      </w:r>
    </w:p>
    <w:p w14:paraId="0AB42D37" w14:textId="77777777" w:rsidR="00AF26FC" w:rsidRPr="00FD0425" w:rsidRDefault="00AF26FC" w:rsidP="00AF26FC">
      <w:pPr>
        <w:pStyle w:val="PL"/>
      </w:pPr>
    </w:p>
    <w:p w14:paraId="3D3759F8" w14:textId="77777777" w:rsidR="00AF26FC" w:rsidRDefault="00AF26FC" w:rsidP="00AF26FC">
      <w:pPr>
        <w:pStyle w:val="PL"/>
        <w:rPr>
          <w:ins w:id="3116" w:author="Author"/>
        </w:rPr>
      </w:pPr>
    </w:p>
    <w:p w14:paraId="0F834169" w14:textId="77777777" w:rsidR="00AF26FC" w:rsidRPr="00FD0425" w:rsidRDefault="00AF26FC" w:rsidP="00AF26FC">
      <w:pPr>
        <w:pStyle w:val="PL"/>
        <w:rPr>
          <w:ins w:id="3117" w:author="Author"/>
          <w:snapToGrid w:val="0"/>
          <w:lang w:eastAsia="zh-CN"/>
        </w:rPr>
      </w:pPr>
      <w:ins w:id="3118" w:author="Author">
        <w:r>
          <w:rPr>
            <w:snapToGrid w:val="0"/>
            <w:lang w:eastAsia="zh-CN"/>
          </w:rPr>
          <w:t>Cell</w:t>
        </w:r>
        <w:proofErr w:type="spellStart"/>
        <w:r>
          <w:rPr>
            <w:noProof w:val="0"/>
            <w:snapToGrid w:val="0"/>
          </w:rPr>
          <w:t>MeasurementResult</w:t>
        </w:r>
        <w:proofErr w:type="spellEnd"/>
        <w:r w:rsidRPr="00FD0425">
          <w:rPr>
            <w:snapToGrid w:val="0"/>
            <w:lang w:eastAsia="zh-CN"/>
          </w:rPr>
          <w:t xml:space="preserve"> ::= SEQUENCE (SIZE(1..</w:t>
        </w:r>
        <w:proofErr w:type="spellStart"/>
        <w:r>
          <w:rPr>
            <w:noProof w:val="0"/>
            <w:szCs w:val="16"/>
          </w:rPr>
          <w:t>maxnoofCellsinNG-RANnode</w:t>
        </w:r>
        <w:proofErr w:type="spellEnd"/>
        <w:r w:rsidRPr="00FD0425">
          <w:rPr>
            <w:snapToGrid w:val="0"/>
            <w:lang w:eastAsia="zh-CN"/>
          </w:rPr>
          <w:t xml:space="preserve">)) OF </w:t>
        </w:r>
        <w:proofErr w:type="spellStart"/>
        <w:r>
          <w:rPr>
            <w:snapToGrid w:val="0"/>
            <w:lang w:eastAsia="zh-CN"/>
          </w:rPr>
          <w:t>Cell</w:t>
        </w:r>
        <w:r>
          <w:rPr>
            <w:noProof w:val="0"/>
            <w:snapToGrid w:val="0"/>
          </w:rPr>
          <w:t>MeasurementResult</w:t>
        </w:r>
        <w:proofErr w:type="spellEnd"/>
        <w:r w:rsidRPr="00FD0425">
          <w:rPr>
            <w:snapToGrid w:val="0"/>
            <w:lang w:eastAsia="zh-CN"/>
          </w:rPr>
          <w:t>-Item</w:t>
        </w:r>
      </w:ins>
    </w:p>
    <w:p w14:paraId="3971031B" w14:textId="77777777" w:rsidR="00AF26FC" w:rsidRDefault="00AF26FC" w:rsidP="00AF26FC">
      <w:pPr>
        <w:pStyle w:val="PL"/>
        <w:rPr>
          <w:ins w:id="3119" w:author="Author"/>
        </w:rPr>
      </w:pPr>
    </w:p>
    <w:p w14:paraId="3F90F1DC" w14:textId="77777777" w:rsidR="00AF26FC" w:rsidRPr="00FD0425" w:rsidRDefault="00AF26FC" w:rsidP="00AF26FC">
      <w:pPr>
        <w:pStyle w:val="PL"/>
        <w:rPr>
          <w:ins w:id="3120" w:author="Author"/>
        </w:rPr>
      </w:pPr>
      <w:ins w:id="3121" w:author="Author">
        <w:r w:rsidRPr="00FD0425">
          <w:t>Cell</w:t>
        </w:r>
        <w:proofErr w:type="spellStart"/>
        <w:r>
          <w:rPr>
            <w:noProof w:val="0"/>
            <w:snapToGrid w:val="0"/>
          </w:rPr>
          <w:t>MeasurementResult</w:t>
        </w:r>
        <w:proofErr w:type="spellEnd"/>
        <w:r>
          <w:t>-Item</w:t>
        </w:r>
        <w:r w:rsidRPr="00FD0425">
          <w:tab/>
          <w:t>::= SEQUENCE {</w:t>
        </w:r>
      </w:ins>
    </w:p>
    <w:p w14:paraId="369B509A" w14:textId="77777777" w:rsidR="00AF26FC" w:rsidRPr="006F7C11" w:rsidRDefault="00AF26FC" w:rsidP="00AF26FC">
      <w:pPr>
        <w:pStyle w:val="PL"/>
        <w:spacing w:line="0" w:lineRule="atLeast"/>
        <w:rPr>
          <w:ins w:id="3122" w:author="Author"/>
          <w:noProof w:val="0"/>
          <w:snapToGrid w:val="0"/>
        </w:rPr>
      </w:pPr>
      <w:ins w:id="3123" w:author="Author">
        <w:r w:rsidRPr="00FD0425">
          <w:tab/>
        </w:r>
        <w:r>
          <w:rPr>
            <w:noProof w:val="0"/>
            <w:snapToGrid w:val="0"/>
          </w:rPr>
          <w:t>c</w:t>
        </w:r>
        <w:r>
          <w:rPr>
            <w:noProof w:val="0"/>
          </w:rPr>
          <w:t>ell-ID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t>Target-CGI</w:t>
        </w:r>
        <w:r w:rsidRPr="00FD0425">
          <w:t>,</w:t>
        </w:r>
      </w:ins>
    </w:p>
    <w:p w14:paraId="7F6FE8F3" w14:textId="77777777" w:rsidR="00AF26FC" w:rsidRDefault="00AF26FC" w:rsidP="00AF26FC">
      <w:pPr>
        <w:pStyle w:val="PL"/>
        <w:spacing w:line="0" w:lineRule="atLeast"/>
        <w:ind w:firstLine="384"/>
        <w:rPr>
          <w:ins w:id="3124" w:author="Author"/>
          <w:noProof w:val="0"/>
          <w:snapToGrid w:val="0"/>
        </w:rPr>
      </w:pPr>
      <w:proofErr w:type="spellStart"/>
      <w:ins w:id="3125" w:author="Author">
        <w:r>
          <w:rPr>
            <w:noProof w:val="0"/>
            <w:snapToGrid w:val="0"/>
          </w:rPr>
          <w:t>radioResourceStatus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RadioResourceStatus</w:t>
        </w:r>
        <w:proofErr w:type="spellEnd"/>
        <w:r>
          <w:rPr>
            <w:noProof w:val="0"/>
            <w:snapToGrid w:val="0"/>
          </w:rPr>
          <w:t xml:space="preserve">              OPTIONAL,</w:t>
        </w:r>
      </w:ins>
    </w:p>
    <w:p w14:paraId="0348BDA6" w14:textId="0954C394" w:rsidR="00AF26FC" w:rsidRDefault="00AF26FC" w:rsidP="00AF26FC">
      <w:pPr>
        <w:pStyle w:val="PL"/>
        <w:spacing w:line="0" w:lineRule="atLeast"/>
        <w:ind w:firstLine="384"/>
        <w:rPr>
          <w:ins w:id="3126" w:author="Author"/>
          <w:noProof w:val="0"/>
          <w:snapToGrid w:val="0"/>
        </w:rPr>
      </w:pPr>
      <w:proofErr w:type="spellStart"/>
      <w:ins w:id="3127" w:author="Author">
        <w:r>
          <w:rPr>
            <w:noProof w:val="0"/>
            <w:snapToGrid w:val="0"/>
          </w:rPr>
          <w:t>nGTNLCapacityIndicator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NGTNLCapacityIndicator</w:t>
        </w:r>
        <w:proofErr w:type="spellEnd"/>
        <w:r>
          <w:rPr>
            <w:noProof w:val="0"/>
            <w:snapToGrid w:val="0"/>
          </w:rPr>
          <w:t xml:space="preserve">           OPTIONAL,</w:t>
        </w:r>
        <w:del w:id="3128" w:author="Nokia" w:date="2020-04-09T21:37:00Z">
          <w:r w:rsidDel="006B48BE">
            <w:rPr>
              <w:noProof w:val="0"/>
              <w:snapToGrid w:val="0"/>
            </w:rPr>
            <w:delText>--</w:delText>
          </w:r>
          <w:r w:rsidRPr="00D343D7" w:rsidDel="006B48BE">
            <w:rPr>
              <w:lang w:eastAsia="ja-JP"/>
            </w:rPr>
            <w:delText xml:space="preserve"> </w:delText>
          </w:r>
          <w:r w:rsidRPr="005543AF" w:rsidDel="006B48BE">
            <w:rPr>
              <w:lang w:eastAsia="ja-JP"/>
            </w:rPr>
            <w:delText>It is FFS if reported per cell</w:delText>
          </w:r>
        </w:del>
      </w:ins>
    </w:p>
    <w:p w14:paraId="03DFC77D" w14:textId="2AE0860B" w:rsidR="006B48BE" w:rsidRDefault="006B48BE" w:rsidP="006B48BE">
      <w:pPr>
        <w:pStyle w:val="PL"/>
        <w:spacing w:line="0" w:lineRule="atLeast"/>
        <w:ind w:firstLine="384"/>
        <w:rPr>
          <w:ins w:id="3129" w:author="Nokia" w:date="2020-04-09T21:37:00Z"/>
          <w:noProof w:val="0"/>
          <w:snapToGrid w:val="0"/>
        </w:rPr>
      </w:pPr>
      <w:ins w:id="3130" w:author="Nokia" w:date="2020-04-09T21:37:00Z">
        <w:r>
          <w:rPr>
            <w:noProof w:val="0"/>
            <w:snapToGrid w:val="0"/>
          </w:rPr>
          <w:t>f1</w:t>
        </w:r>
        <w:r>
          <w:rPr>
            <w:noProof w:val="0"/>
            <w:snapToGrid w:val="0"/>
          </w:rPr>
          <w:t>TNLCapacityIndicator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F1</w:t>
        </w:r>
        <w:r>
          <w:rPr>
            <w:noProof w:val="0"/>
            <w:snapToGrid w:val="0"/>
          </w:rPr>
          <w:t>TNLCapacityIndicator</w:t>
        </w:r>
        <w:proofErr w:type="spellEnd"/>
        <w:r>
          <w:rPr>
            <w:noProof w:val="0"/>
            <w:snapToGrid w:val="0"/>
          </w:rPr>
          <w:t xml:space="preserve">           OPTIONAL,</w:t>
        </w:r>
      </w:ins>
    </w:p>
    <w:p w14:paraId="18A03717" w14:textId="77777777" w:rsidR="00AF26FC" w:rsidRDefault="00AF26FC" w:rsidP="00AF26FC">
      <w:pPr>
        <w:pStyle w:val="PL"/>
        <w:tabs>
          <w:tab w:val="left" w:pos="10080"/>
        </w:tabs>
        <w:spacing w:line="0" w:lineRule="atLeast"/>
        <w:ind w:firstLine="384"/>
        <w:rPr>
          <w:ins w:id="3131" w:author="Author"/>
          <w:noProof w:val="0"/>
          <w:snapToGrid w:val="0"/>
        </w:rPr>
      </w:pPr>
      <w:proofErr w:type="spellStart"/>
      <w:ins w:id="3132" w:author="Author">
        <w:r>
          <w:rPr>
            <w:noProof w:val="0"/>
            <w:snapToGrid w:val="0"/>
          </w:rPr>
          <w:t>compositeAvailableCapacityGroup</w:t>
        </w:r>
        <w:proofErr w:type="spellEnd"/>
        <w:r>
          <w:rPr>
            <w:noProof w:val="0"/>
            <w:snapToGrid w:val="0"/>
          </w:rPr>
          <w:t xml:space="preserve">  </w:t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CompositeAvailableCapacityGroup</w:t>
        </w:r>
        <w:proofErr w:type="spellEnd"/>
        <w:r>
          <w:rPr>
            <w:noProof w:val="0"/>
            <w:snapToGrid w:val="0"/>
          </w:rPr>
          <w:t xml:space="preserve">  OPTIONAL,</w:t>
        </w:r>
      </w:ins>
    </w:p>
    <w:p w14:paraId="556E2029" w14:textId="77777777" w:rsidR="00AF26FC" w:rsidRDefault="00AF26FC" w:rsidP="00AF26FC">
      <w:pPr>
        <w:pStyle w:val="PL"/>
        <w:tabs>
          <w:tab w:val="left" w:pos="10080"/>
        </w:tabs>
        <w:spacing w:line="0" w:lineRule="atLeast"/>
        <w:ind w:firstLine="384"/>
        <w:rPr>
          <w:ins w:id="3133" w:author="Author"/>
          <w:noProof w:val="0"/>
          <w:snapToGrid w:val="0"/>
        </w:rPr>
      </w:pPr>
      <w:ins w:id="3134" w:author="Author">
        <w:r>
          <w:rPr>
            <w:lang w:eastAsia="ja-JP"/>
          </w:rPr>
          <w:t xml:space="preserve">sliceAvailableCapacity          </w:t>
        </w:r>
        <w:r>
          <w:rPr>
            <w:lang w:eastAsia="ja-JP"/>
          </w:rPr>
          <w:tab/>
          <w:t xml:space="preserve"> </w:t>
        </w:r>
        <w:r>
          <w:rPr>
            <w:lang w:eastAsia="ja-JP"/>
          </w:rPr>
          <w:tab/>
          <w:t xml:space="preserve">SliceAvailableCapacity           </w:t>
        </w:r>
        <w:r>
          <w:rPr>
            <w:noProof w:val="0"/>
            <w:snapToGrid w:val="0"/>
          </w:rPr>
          <w:t xml:space="preserve">OPTIONAL, </w:t>
        </w:r>
      </w:ins>
    </w:p>
    <w:p w14:paraId="7CD49537" w14:textId="77777777" w:rsidR="00AF26FC" w:rsidRDefault="00AF26FC" w:rsidP="00AF26FC">
      <w:pPr>
        <w:pStyle w:val="PL"/>
        <w:tabs>
          <w:tab w:val="left" w:pos="10080"/>
        </w:tabs>
        <w:spacing w:line="0" w:lineRule="atLeast"/>
        <w:ind w:firstLine="384"/>
        <w:rPr>
          <w:ins w:id="3135" w:author="Author"/>
          <w:noProof w:val="0"/>
          <w:snapToGrid w:val="0"/>
        </w:rPr>
      </w:pPr>
      <w:ins w:id="3136" w:author="Author">
        <w:r>
          <w:rPr>
            <w:lang w:eastAsia="ja-JP"/>
          </w:rPr>
          <w:t xml:space="preserve">numberofActiveUEs                </w:t>
        </w:r>
        <w:r>
          <w:rPr>
            <w:lang w:eastAsia="ja-JP"/>
          </w:rPr>
          <w:tab/>
          <w:t xml:space="preserve">NumberofActiveUEs                </w:t>
        </w:r>
        <w:r>
          <w:rPr>
            <w:noProof w:val="0"/>
            <w:snapToGrid w:val="0"/>
          </w:rPr>
          <w:t>OPTIONAL,</w:t>
        </w:r>
      </w:ins>
    </w:p>
    <w:p w14:paraId="026D5466" w14:textId="77777777" w:rsidR="00AF26FC" w:rsidRDefault="00AF26FC" w:rsidP="00AF26FC">
      <w:pPr>
        <w:pStyle w:val="PL"/>
        <w:tabs>
          <w:tab w:val="left" w:pos="10080"/>
        </w:tabs>
        <w:spacing w:line="0" w:lineRule="atLeast"/>
        <w:ind w:firstLine="384"/>
        <w:rPr>
          <w:ins w:id="3137" w:author="Author"/>
          <w:noProof w:val="0"/>
          <w:snapToGrid w:val="0"/>
        </w:rPr>
      </w:pPr>
      <w:ins w:id="3138" w:author="Author">
        <w:r>
          <w:rPr>
            <w:lang w:eastAsia="ja-JP"/>
          </w:rPr>
          <w:t xml:space="preserve">rRCConnections                   </w:t>
        </w:r>
        <w:r>
          <w:rPr>
            <w:lang w:eastAsia="ja-JP"/>
          </w:rPr>
          <w:tab/>
          <w:t xml:space="preserve">RRCConnections                   </w:t>
        </w:r>
        <w:r>
          <w:rPr>
            <w:noProof w:val="0"/>
            <w:snapToGrid w:val="0"/>
          </w:rPr>
          <w:t>OPTIONAL,</w:t>
        </w:r>
      </w:ins>
    </w:p>
    <w:p w14:paraId="374B7272" w14:textId="77777777" w:rsidR="00AF26FC" w:rsidRPr="00FD0425" w:rsidRDefault="00AF26FC" w:rsidP="00AF26FC">
      <w:pPr>
        <w:pStyle w:val="PL"/>
        <w:rPr>
          <w:ins w:id="3139" w:author="Author"/>
        </w:rPr>
      </w:pPr>
      <w:ins w:id="3140" w:author="Author">
        <w:r w:rsidRPr="00FD0425">
          <w:tab/>
          <w:t>iE-Extensions</w:t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>
          <w:tab/>
        </w:r>
        <w:r>
          <w:tab/>
        </w:r>
        <w:r w:rsidRPr="00FD0425">
          <w:t>ProtocolExtensio</w:t>
        </w:r>
        <w:r>
          <w:t>nContainer { { Cell</w:t>
        </w:r>
        <w:proofErr w:type="spellStart"/>
        <w:r>
          <w:rPr>
            <w:noProof w:val="0"/>
            <w:snapToGrid w:val="0"/>
          </w:rPr>
          <w:t>MeasurementResult</w:t>
        </w:r>
        <w:proofErr w:type="spellEnd"/>
        <w:r>
          <w:t>-Item</w:t>
        </w:r>
        <w:r w:rsidRPr="00FD0425">
          <w:t>-ExtIEs} }</w:t>
        </w:r>
        <w:r w:rsidRPr="00FD0425">
          <w:tab/>
          <w:t>OPTIONAL,</w:t>
        </w:r>
      </w:ins>
    </w:p>
    <w:p w14:paraId="64724B64" w14:textId="77777777" w:rsidR="00AF26FC" w:rsidRPr="00FD0425" w:rsidRDefault="00AF26FC" w:rsidP="00AF26FC">
      <w:pPr>
        <w:pStyle w:val="PL"/>
        <w:rPr>
          <w:ins w:id="3141" w:author="Author"/>
        </w:rPr>
      </w:pPr>
      <w:ins w:id="3142" w:author="Author">
        <w:r w:rsidRPr="00FD0425">
          <w:tab/>
          <w:t>...</w:t>
        </w:r>
      </w:ins>
    </w:p>
    <w:p w14:paraId="0FC33337" w14:textId="77777777" w:rsidR="00AF26FC" w:rsidRPr="00FD0425" w:rsidRDefault="00AF26FC" w:rsidP="00AF26FC">
      <w:pPr>
        <w:pStyle w:val="PL"/>
        <w:rPr>
          <w:ins w:id="3143" w:author="Author"/>
        </w:rPr>
      </w:pPr>
      <w:ins w:id="3144" w:author="Author">
        <w:r w:rsidRPr="00FD0425">
          <w:t>}</w:t>
        </w:r>
      </w:ins>
    </w:p>
    <w:p w14:paraId="4E90906F" w14:textId="77777777" w:rsidR="00AF26FC" w:rsidRPr="00FD0425" w:rsidRDefault="00AF26FC" w:rsidP="00AF26FC">
      <w:pPr>
        <w:pStyle w:val="PL"/>
        <w:rPr>
          <w:ins w:id="3145" w:author="Author"/>
        </w:rPr>
      </w:pPr>
    </w:p>
    <w:p w14:paraId="1B01C8CB" w14:textId="77777777" w:rsidR="00AF26FC" w:rsidRPr="00FD0425" w:rsidRDefault="00AF26FC" w:rsidP="00AF26FC">
      <w:pPr>
        <w:pStyle w:val="PL"/>
        <w:rPr>
          <w:ins w:id="3146" w:author="Author"/>
        </w:rPr>
      </w:pPr>
    </w:p>
    <w:p w14:paraId="2E80DEC0" w14:textId="77777777" w:rsidR="00AF26FC" w:rsidRPr="00FD0425" w:rsidRDefault="00AF26FC" w:rsidP="00AF26FC">
      <w:pPr>
        <w:pStyle w:val="PL"/>
        <w:rPr>
          <w:ins w:id="3147" w:author="Author"/>
        </w:rPr>
      </w:pPr>
      <w:ins w:id="3148" w:author="Author">
        <w:r>
          <w:t>Cell</w:t>
        </w:r>
        <w:proofErr w:type="spellStart"/>
        <w:r>
          <w:rPr>
            <w:noProof w:val="0"/>
            <w:snapToGrid w:val="0"/>
          </w:rPr>
          <w:t>MeasurementResult</w:t>
        </w:r>
        <w:proofErr w:type="spellEnd"/>
        <w:r>
          <w:t>-Item</w:t>
        </w:r>
        <w:r w:rsidRPr="00FD0425">
          <w:t>-ExtIEs XNAP-PROTOCOL-EXTENSION ::= {</w:t>
        </w:r>
      </w:ins>
    </w:p>
    <w:p w14:paraId="20EE3EC6" w14:textId="77777777" w:rsidR="00AF26FC" w:rsidRPr="00FD0425" w:rsidRDefault="00AF26FC" w:rsidP="00AF26FC">
      <w:pPr>
        <w:pStyle w:val="PL"/>
        <w:rPr>
          <w:ins w:id="3149" w:author="Author"/>
        </w:rPr>
      </w:pPr>
      <w:ins w:id="3150" w:author="Author">
        <w:r w:rsidRPr="00FD0425">
          <w:tab/>
          <w:t>...</w:t>
        </w:r>
      </w:ins>
    </w:p>
    <w:p w14:paraId="6EEAEF4B" w14:textId="77777777" w:rsidR="00AF26FC" w:rsidRPr="00FD0425" w:rsidRDefault="00AF26FC" w:rsidP="00AF26FC">
      <w:pPr>
        <w:pStyle w:val="PL"/>
        <w:rPr>
          <w:ins w:id="3151" w:author="Author"/>
        </w:rPr>
      </w:pPr>
      <w:ins w:id="3152" w:author="Author">
        <w:r w:rsidRPr="00FD0425">
          <w:t>}</w:t>
        </w:r>
      </w:ins>
    </w:p>
    <w:p w14:paraId="45EB0762" w14:textId="77777777" w:rsidR="00AF26FC" w:rsidRDefault="00AF26FC" w:rsidP="00AF26FC">
      <w:pPr>
        <w:pStyle w:val="PL"/>
        <w:rPr>
          <w:ins w:id="3153" w:author="Author"/>
        </w:rPr>
      </w:pPr>
    </w:p>
    <w:p w14:paraId="64870D3F" w14:textId="77777777" w:rsidR="00AF26FC" w:rsidRDefault="00AF26FC" w:rsidP="00AF26FC">
      <w:pPr>
        <w:pStyle w:val="PL"/>
        <w:rPr>
          <w:ins w:id="3154" w:author="Author"/>
        </w:rPr>
      </w:pPr>
    </w:p>
    <w:p w14:paraId="2C141124" w14:textId="77777777" w:rsidR="00AF26FC" w:rsidRPr="00FD0425" w:rsidRDefault="00AF26FC" w:rsidP="00AF26FC">
      <w:pPr>
        <w:pStyle w:val="PL"/>
        <w:rPr>
          <w:ins w:id="3155" w:author="Author"/>
          <w:snapToGrid w:val="0"/>
          <w:lang w:eastAsia="zh-CN"/>
        </w:rPr>
      </w:pPr>
      <w:ins w:id="3156" w:author="Author">
        <w:r>
          <w:rPr>
            <w:snapToGrid w:val="0"/>
            <w:lang w:eastAsia="zh-CN"/>
          </w:rPr>
          <w:t>CellToReport</w:t>
        </w:r>
        <w:r w:rsidRPr="00FD0425">
          <w:rPr>
            <w:snapToGrid w:val="0"/>
            <w:lang w:eastAsia="zh-CN"/>
          </w:rPr>
          <w:t xml:space="preserve"> ::= SEQUENCE (SIZE(1..</w:t>
        </w:r>
        <w:proofErr w:type="spellStart"/>
        <w:r>
          <w:rPr>
            <w:noProof w:val="0"/>
            <w:szCs w:val="16"/>
          </w:rPr>
          <w:t>maxnoofCellsinNG-RANnode</w:t>
        </w:r>
        <w:proofErr w:type="spellEnd"/>
        <w:r w:rsidRPr="00FD0425">
          <w:rPr>
            <w:snapToGrid w:val="0"/>
            <w:lang w:eastAsia="zh-CN"/>
          </w:rPr>
          <w:t xml:space="preserve">)) OF </w:t>
        </w:r>
        <w:r>
          <w:rPr>
            <w:snapToGrid w:val="0"/>
            <w:lang w:eastAsia="zh-CN"/>
          </w:rPr>
          <w:t>CellToReport</w:t>
        </w:r>
        <w:r w:rsidRPr="00FD0425">
          <w:rPr>
            <w:snapToGrid w:val="0"/>
            <w:lang w:eastAsia="zh-CN"/>
          </w:rPr>
          <w:t>-Item</w:t>
        </w:r>
      </w:ins>
    </w:p>
    <w:p w14:paraId="18E25118" w14:textId="77777777" w:rsidR="00AF26FC" w:rsidRDefault="00AF26FC" w:rsidP="00AF26FC">
      <w:pPr>
        <w:pStyle w:val="PL"/>
        <w:rPr>
          <w:ins w:id="3157" w:author="Author"/>
        </w:rPr>
      </w:pPr>
    </w:p>
    <w:p w14:paraId="3D4DD658" w14:textId="77777777" w:rsidR="00AF26FC" w:rsidRPr="00FD0425" w:rsidRDefault="00AF26FC" w:rsidP="00AF26FC">
      <w:pPr>
        <w:pStyle w:val="PL"/>
        <w:rPr>
          <w:ins w:id="3158" w:author="Author"/>
        </w:rPr>
      </w:pPr>
      <w:ins w:id="3159" w:author="Author">
        <w:r w:rsidRPr="00FD0425">
          <w:t>Cell</w:t>
        </w:r>
        <w:r>
          <w:t>ToReport-Item</w:t>
        </w:r>
        <w:r w:rsidRPr="00FD0425">
          <w:tab/>
          <w:t>::= SEQUENCE {</w:t>
        </w:r>
      </w:ins>
    </w:p>
    <w:p w14:paraId="6E24B287" w14:textId="77777777" w:rsidR="00AF26FC" w:rsidRPr="00300B5A" w:rsidRDefault="00AF26FC" w:rsidP="00AF26FC">
      <w:pPr>
        <w:pStyle w:val="PL"/>
        <w:spacing w:line="0" w:lineRule="atLeast"/>
        <w:rPr>
          <w:ins w:id="3160" w:author="Author"/>
          <w:noProof w:val="0"/>
          <w:snapToGrid w:val="0"/>
        </w:rPr>
      </w:pPr>
      <w:ins w:id="3161" w:author="Author">
        <w:r w:rsidRPr="00FD0425">
          <w:tab/>
        </w:r>
        <w:r>
          <w:rPr>
            <w:noProof w:val="0"/>
            <w:snapToGrid w:val="0"/>
          </w:rPr>
          <w:t>c</w:t>
        </w:r>
        <w:r>
          <w:rPr>
            <w:noProof w:val="0"/>
          </w:rPr>
          <w:t>ell-ID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t>Target-CGI</w:t>
        </w:r>
        <w:r w:rsidRPr="00FD0425">
          <w:t>,</w:t>
        </w:r>
      </w:ins>
    </w:p>
    <w:p w14:paraId="10E1C69A" w14:textId="77777777" w:rsidR="00AF26FC" w:rsidRDefault="00AF26FC" w:rsidP="00AF26FC">
      <w:pPr>
        <w:pStyle w:val="PL"/>
        <w:spacing w:line="0" w:lineRule="atLeast"/>
        <w:ind w:firstLine="384"/>
        <w:rPr>
          <w:ins w:id="3162" w:author="Author"/>
          <w:noProof w:val="0"/>
          <w:snapToGrid w:val="0"/>
        </w:rPr>
      </w:pPr>
      <w:proofErr w:type="spellStart"/>
      <w:ins w:id="3163" w:author="Author">
        <w:r>
          <w:rPr>
            <w:noProof w:val="0"/>
            <w:snapToGrid w:val="0"/>
          </w:rPr>
          <w:t>sSBToReport</w:t>
        </w:r>
        <w:proofErr w:type="spellEnd"/>
        <w:r>
          <w:rPr>
            <w:noProof w:val="0"/>
            <w:snapToGrid w:val="0"/>
          </w:rPr>
          <w:t xml:space="preserve">-List                        </w:t>
        </w:r>
        <w:proofErr w:type="spellStart"/>
        <w:r>
          <w:rPr>
            <w:noProof w:val="0"/>
            <w:snapToGrid w:val="0"/>
          </w:rPr>
          <w:t>SSBToReport</w:t>
        </w:r>
        <w:proofErr w:type="spellEnd"/>
        <w:r>
          <w:rPr>
            <w:noProof w:val="0"/>
            <w:snapToGrid w:val="0"/>
          </w:rPr>
          <w:t>-List,</w:t>
        </w:r>
      </w:ins>
    </w:p>
    <w:p w14:paraId="408CC89A" w14:textId="77777777" w:rsidR="00AF26FC" w:rsidRPr="00300B5A" w:rsidRDefault="00AF26FC" w:rsidP="00AF26FC">
      <w:pPr>
        <w:pStyle w:val="PL"/>
        <w:spacing w:line="0" w:lineRule="atLeast"/>
        <w:ind w:firstLine="384"/>
        <w:rPr>
          <w:ins w:id="3164" w:author="Author"/>
          <w:noProof w:val="0"/>
          <w:snapToGrid w:val="0"/>
        </w:rPr>
      </w:pPr>
      <w:proofErr w:type="spellStart"/>
      <w:ins w:id="3165" w:author="Author">
        <w:r>
          <w:rPr>
            <w:noProof w:val="0"/>
            <w:snapToGrid w:val="0"/>
          </w:rPr>
          <w:t>sliceToReport</w:t>
        </w:r>
        <w:proofErr w:type="spellEnd"/>
        <w:r>
          <w:rPr>
            <w:noProof w:val="0"/>
            <w:snapToGrid w:val="0"/>
          </w:rPr>
          <w:t xml:space="preserve">-List                      </w:t>
        </w:r>
        <w:proofErr w:type="spellStart"/>
        <w:r>
          <w:rPr>
            <w:noProof w:val="0"/>
            <w:snapToGrid w:val="0"/>
          </w:rPr>
          <w:t>SliceToReport</w:t>
        </w:r>
        <w:proofErr w:type="spellEnd"/>
        <w:r>
          <w:rPr>
            <w:noProof w:val="0"/>
            <w:snapToGrid w:val="0"/>
          </w:rPr>
          <w:t>-List,</w:t>
        </w:r>
      </w:ins>
    </w:p>
    <w:p w14:paraId="73F8A0CC" w14:textId="77777777" w:rsidR="00AF26FC" w:rsidRPr="00FD0425" w:rsidRDefault="00AF26FC" w:rsidP="00AF26FC">
      <w:pPr>
        <w:pStyle w:val="PL"/>
        <w:rPr>
          <w:ins w:id="3166" w:author="Author"/>
        </w:rPr>
      </w:pPr>
      <w:ins w:id="3167" w:author="Author">
        <w:r w:rsidRPr="00FD0425">
          <w:tab/>
          <w:t>iE-Extensions</w:t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  <w:t>ProtocolExtensio</w:t>
        </w:r>
        <w:r>
          <w:t>nContainer { { CellToReport-Item</w:t>
        </w:r>
        <w:r w:rsidRPr="00FD0425">
          <w:t>-ExtIEs} }</w:t>
        </w:r>
        <w:r w:rsidRPr="00FD0425">
          <w:tab/>
          <w:t>OPTIONAL,</w:t>
        </w:r>
      </w:ins>
    </w:p>
    <w:p w14:paraId="243D9EAF" w14:textId="77777777" w:rsidR="00AF26FC" w:rsidRPr="00FD0425" w:rsidRDefault="00AF26FC" w:rsidP="00AF26FC">
      <w:pPr>
        <w:pStyle w:val="PL"/>
        <w:rPr>
          <w:ins w:id="3168" w:author="Author"/>
        </w:rPr>
      </w:pPr>
      <w:ins w:id="3169" w:author="Author">
        <w:r w:rsidRPr="00FD0425">
          <w:tab/>
          <w:t>...</w:t>
        </w:r>
      </w:ins>
    </w:p>
    <w:p w14:paraId="6AFD5AB1" w14:textId="77777777" w:rsidR="00AF26FC" w:rsidRPr="00FD0425" w:rsidRDefault="00AF26FC" w:rsidP="00AF26FC">
      <w:pPr>
        <w:pStyle w:val="PL"/>
        <w:rPr>
          <w:ins w:id="3170" w:author="Author"/>
        </w:rPr>
      </w:pPr>
      <w:ins w:id="3171" w:author="Author">
        <w:r w:rsidRPr="00FD0425">
          <w:t>}</w:t>
        </w:r>
      </w:ins>
    </w:p>
    <w:p w14:paraId="148D1E35" w14:textId="77777777" w:rsidR="00AF26FC" w:rsidRPr="00FD0425" w:rsidRDefault="00AF26FC" w:rsidP="00AF26FC">
      <w:pPr>
        <w:pStyle w:val="PL"/>
        <w:rPr>
          <w:ins w:id="3172" w:author="Author"/>
        </w:rPr>
      </w:pPr>
    </w:p>
    <w:p w14:paraId="04CC8BEF" w14:textId="77777777" w:rsidR="00AF26FC" w:rsidRPr="00FD0425" w:rsidRDefault="00AF26FC" w:rsidP="00AF26FC">
      <w:pPr>
        <w:pStyle w:val="PL"/>
        <w:rPr>
          <w:ins w:id="3173" w:author="Author"/>
        </w:rPr>
      </w:pPr>
    </w:p>
    <w:p w14:paraId="3620F78A" w14:textId="77777777" w:rsidR="00AF26FC" w:rsidRPr="00FD0425" w:rsidRDefault="00AF26FC" w:rsidP="00AF26FC">
      <w:pPr>
        <w:pStyle w:val="PL"/>
        <w:rPr>
          <w:ins w:id="3174" w:author="Author"/>
        </w:rPr>
      </w:pPr>
      <w:ins w:id="3175" w:author="Author">
        <w:r>
          <w:t>CellToReport-Item</w:t>
        </w:r>
        <w:r w:rsidRPr="00FD0425">
          <w:t>-ExtIEs XNAP-PROTOCOL-EXTENSION ::= {</w:t>
        </w:r>
      </w:ins>
    </w:p>
    <w:p w14:paraId="29C526F3" w14:textId="77777777" w:rsidR="00AF26FC" w:rsidRPr="00FD0425" w:rsidRDefault="00AF26FC" w:rsidP="00AF26FC">
      <w:pPr>
        <w:pStyle w:val="PL"/>
        <w:rPr>
          <w:ins w:id="3176" w:author="Author"/>
        </w:rPr>
      </w:pPr>
      <w:ins w:id="3177" w:author="Author">
        <w:r w:rsidRPr="00FD0425">
          <w:tab/>
          <w:t>...</w:t>
        </w:r>
      </w:ins>
    </w:p>
    <w:p w14:paraId="0B740C80" w14:textId="77777777" w:rsidR="00AF26FC" w:rsidRPr="00FD0425" w:rsidRDefault="00AF26FC" w:rsidP="00AF26FC">
      <w:pPr>
        <w:pStyle w:val="PL"/>
        <w:rPr>
          <w:ins w:id="3178" w:author="Author"/>
        </w:rPr>
      </w:pPr>
      <w:ins w:id="3179" w:author="Author">
        <w:r w:rsidRPr="00FD0425">
          <w:t>}</w:t>
        </w:r>
      </w:ins>
    </w:p>
    <w:p w14:paraId="7E104444" w14:textId="77777777" w:rsidR="00AF26FC" w:rsidRPr="00FD0425" w:rsidRDefault="00AF26FC" w:rsidP="00AF26FC">
      <w:pPr>
        <w:pStyle w:val="PL"/>
        <w:rPr>
          <w:ins w:id="3180" w:author="Author"/>
        </w:rPr>
      </w:pPr>
    </w:p>
    <w:p w14:paraId="5117E6A1" w14:textId="77777777" w:rsidR="00AF26FC" w:rsidRDefault="00AF26FC" w:rsidP="00AF26FC">
      <w:pPr>
        <w:pStyle w:val="PL"/>
        <w:rPr>
          <w:ins w:id="3181" w:author="Author"/>
        </w:rPr>
      </w:pPr>
    </w:p>
    <w:p w14:paraId="1CF78722" w14:textId="77777777" w:rsidR="00AF26FC" w:rsidRDefault="00AF26FC" w:rsidP="00AF26FC">
      <w:pPr>
        <w:pStyle w:val="PL"/>
        <w:tabs>
          <w:tab w:val="left" w:pos="10080"/>
        </w:tabs>
        <w:spacing w:line="0" w:lineRule="atLeast"/>
        <w:rPr>
          <w:ins w:id="3182" w:author="Author"/>
          <w:noProof w:val="0"/>
          <w:snapToGrid w:val="0"/>
        </w:rPr>
      </w:pPr>
      <w:proofErr w:type="spellStart"/>
      <w:ins w:id="3183" w:author="Author">
        <w:r>
          <w:rPr>
            <w:noProof w:val="0"/>
            <w:snapToGrid w:val="0"/>
          </w:rPr>
          <w:t>CompositeAvailableCapacityGroup</w:t>
        </w:r>
        <w:proofErr w:type="spellEnd"/>
        <w:r>
          <w:rPr>
            <w:noProof w:val="0"/>
            <w:snapToGrid w:val="0"/>
          </w:rPr>
          <w:t xml:space="preserve"> ::= SEQUENCE {</w:t>
        </w:r>
      </w:ins>
    </w:p>
    <w:p w14:paraId="5F07D241" w14:textId="77777777" w:rsidR="00AF26FC" w:rsidRDefault="00AF26FC" w:rsidP="00AF26FC">
      <w:pPr>
        <w:pStyle w:val="PL"/>
        <w:tabs>
          <w:tab w:val="left" w:pos="3488"/>
          <w:tab w:val="left" w:pos="4304"/>
          <w:tab w:val="left" w:pos="10080"/>
        </w:tabs>
        <w:spacing w:line="0" w:lineRule="atLeast"/>
        <w:rPr>
          <w:ins w:id="3184" w:author="Author"/>
          <w:noProof w:val="0"/>
          <w:snapToGrid w:val="0"/>
        </w:rPr>
      </w:pPr>
      <w:ins w:id="3185" w:author="Author">
        <w:r>
          <w:rPr>
            <w:noProof w:val="0"/>
            <w:snapToGrid w:val="0"/>
          </w:rPr>
          <w:tab/>
        </w:r>
        <w:r>
          <w:rPr>
            <w:lang w:val="en-US" w:eastAsia="ja-JP"/>
          </w:rPr>
          <w:t>compositeAvailableCapacityDownlink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lang w:val="en-US" w:eastAsia="ja-JP"/>
          </w:rPr>
          <w:t>CompositeAvailableCapacity</w:t>
        </w:r>
        <w:r>
          <w:rPr>
            <w:noProof w:val="0"/>
            <w:snapToGrid w:val="0"/>
          </w:rPr>
          <w:t>,</w:t>
        </w:r>
      </w:ins>
    </w:p>
    <w:p w14:paraId="4A19FC93" w14:textId="77777777" w:rsidR="00AF26FC" w:rsidRPr="00F34358" w:rsidRDefault="00AF26FC" w:rsidP="00AF26FC">
      <w:pPr>
        <w:pStyle w:val="PL"/>
        <w:tabs>
          <w:tab w:val="left" w:pos="4304"/>
          <w:tab w:val="left" w:pos="4340"/>
          <w:tab w:val="left" w:pos="10080"/>
        </w:tabs>
        <w:spacing w:line="0" w:lineRule="atLeast"/>
        <w:rPr>
          <w:ins w:id="3186" w:author="Author"/>
          <w:noProof w:val="0"/>
          <w:snapToGrid w:val="0"/>
        </w:rPr>
      </w:pPr>
      <w:ins w:id="3187" w:author="Author">
        <w:r>
          <w:rPr>
            <w:noProof w:val="0"/>
            <w:snapToGrid w:val="0"/>
          </w:rPr>
          <w:tab/>
        </w:r>
        <w:r w:rsidRPr="00F34358">
          <w:rPr>
            <w:lang w:val="en-US" w:eastAsia="ja-JP"/>
          </w:rPr>
          <w:t>compositeAvailableCapacityUplink</w:t>
        </w:r>
        <w:r w:rsidRPr="00F34358">
          <w:rPr>
            <w:noProof w:val="0"/>
            <w:snapToGrid w:val="0"/>
          </w:rPr>
          <w:tab/>
          <w:t xml:space="preserve"> </w:t>
        </w:r>
        <w:r w:rsidRPr="00F34358">
          <w:rPr>
            <w:noProof w:val="0"/>
            <w:snapToGrid w:val="0"/>
          </w:rPr>
          <w:tab/>
        </w:r>
        <w:r w:rsidRPr="00F34358">
          <w:rPr>
            <w:lang w:val="en-US" w:eastAsia="ja-JP"/>
          </w:rPr>
          <w:t>CompositeAvailableCapacity</w:t>
        </w:r>
        <w:r w:rsidRPr="00F34358">
          <w:rPr>
            <w:noProof w:val="0"/>
            <w:snapToGrid w:val="0"/>
          </w:rPr>
          <w:t>,</w:t>
        </w:r>
      </w:ins>
    </w:p>
    <w:p w14:paraId="61FB81FF" w14:textId="77777777" w:rsidR="00AF26FC" w:rsidRPr="00747468" w:rsidRDefault="00AF26FC" w:rsidP="00AF26FC">
      <w:pPr>
        <w:pStyle w:val="PL"/>
        <w:tabs>
          <w:tab w:val="left" w:pos="10080"/>
        </w:tabs>
        <w:spacing w:line="0" w:lineRule="atLeast"/>
        <w:rPr>
          <w:ins w:id="3188" w:author="Author"/>
          <w:noProof w:val="0"/>
          <w:snapToGrid w:val="0"/>
        </w:rPr>
      </w:pPr>
      <w:ins w:id="3189" w:author="Author">
        <w:r w:rsidRPr="00747468">
          <w:rPr>
            <w:noProof w:val="0"/>
            <w:snapToGrid w:val="0"/>
          </w:rPr>
          <w:tab/>
        </w:r>
        <w:proofErr w:type="spellStart"/>
        <w:r w:rsidRPr="00747468">
          <w:rPr>
            <w:noProof w:val="0"/>
            <w:snapToGrid w:val="0"/>
          </w:rPr>
          <w:t>iE</w:t>
        </w:r>
        <w:proofErr w:type="spellEnd"/>
        <w:r w:rsidRPr="00747468">
          <w:rPr>
            <w:noProof w:val="0"/>
            <w:snapToGrid w:val="0"/>
          </w:rPr>
          <w:t>-Extensions</w:t>
        </w:r>
        <w:r w:rsidRPr="00747468">
          <w:rPr>
            <w:noProof w:val="0"/>
            <w:snapToGrid w:val="0"/>
          </w:rPr>
          <w:tab/>
        </w:r>
        <w:r w:rsidRPr="00747468">
          <w:rPr>
            <w:noProof w:val="0"/>
            <w:snapToGrid w:val="0"/>
          </w:rPr>
          <w:tab/>
        </w:r>
        <w:r w:rsidRPr="00747468">
          <w:rPr>
            <w:noProof w:val="0"/>
            <w:snapToGrid w:val="0"/>
          </w:rPr>
          <w:tab/>
        </w:r>
        <w:r w:rsidRPr="00747468">
          <w:rPr>
            <w:noProof w:val="0"/>
            <w:snapToGrid w:val="0"/>
          </w:rPr>
          <w:tab/>
        </w:r>
        <w:proofErr w:type="spellStart"/>
        <w:r w:rsidRPr="00747468">
          <w:rPr>
            <w:noProof w:val="0"/>
            <w:snapToGrid w:val="0"/>
          </w:rPr>
          <w:t>ProtocolExtensionContainer</w:t>
        </w:r>
        <w:proofErr w:type="spellEnd"/>
        <w:r w:rsidRPr="00747468">
          <w:rPr>
            <w:noProof w:val="0"/>
            <w:snapToGrid w:val="0"/>
          </w:rPr>
          <w:t xml:space="preserve"> { { </w:t>
        </w:r>
        <w:proofErr w:type="spellStart"/>
        <w:r w:rsidRPr="00747468">
          <w:rPr>
            <w:noProof w:val="0"/>
            <w:snapToGrid w:val="0"/>
          </w:rPr>
          <w:t>CompositeAvailableCapacityGroup-ExtIEs</w:t>
        </w:r>
        <w:proofErr w:type="spellEnd"/>
        <w:r w:rsidRPr="00747468">
          <w:rPr>
            <w:noProof w:val="0"/>
            <w:snapToGrid w:val="0"/>
          </w:rPr>
          <w:t>} }</w:t>
        </w:r>
        <w:r w:rsidRPr="00747468">
          <w:rPr>
            <w:noProof w:val="0"/>
            <w:snapToGrid w:val="0"/>
          </w:rPr>
          <w:tab/>
          <w:t>OPTIONAL,</w:t>
        </w:r>
      </w:ins>
    </w:p>
    <w:p w14:paraId="08B6F160" w14:textId="77777777" w:rsidR="00AF26FC" w:rsidRPr="00F85AB7" w:rsidRDefault="00AF26FC" w:rsidP="00AF26FC">
      <w:pPr>
        <w:pStyle w:val="PL"/>
        <w:tabs>
          <w:tab w:val="left" w:pos="10080"/>
        </w:tabs>
        <w:spacing w:line="0" w:lineRule="atLeast"/>
        <w:rPr>
          <w:ins w:id="3190" w:author="Author"/>
          <w:noProof w:val="0"/>
          <w:snapToGrid w:val="0"/>
        </w:rPr>
      </w:pPr>
      <w:ins w:id="3191" w:author="Author">
        <w:r w:rsidRPr="00F85AB7">
          <w:rPr>
            <w:noProof w:val="0"/>
            <w:snapToGrid w:val="0"/>
          </w:rPr>
          <w:tab/>
          <w:t>...</w:t>
        </w:r>
      </w:ins>
    </w:p>
    <w:p w14:paraId="6D56AC44" w14:textId="77777777" w:rsidR="00AF26FC" w:rsidRPr="00F85AB7" w:rsidRDefault="00AF26FC" w:rsidP="00AF26FC">
      <w:pPr>
        <w:pStyle w:val="PL"/>
        <w:tabs>
          <w:tab w:val="left" w:pos="10080"/>
        </w:tabs>
        <w:spacing w:line="0" w:lineRule="atLeast"/>
        <w:rPr>
          <w:ins w:id="3192" w:author="Author"/>
          <w:noProof w:val="0"/>
          <w:snapToGrid w:val="0"/>
        </w:rPr>
      </w:pPr>
      <w:ins w:id="3193" w:author="Author">
        <w:r w:rsidRPr="00F85AB7">
          <w:rPr>
            <w:noProof w:val="0"/>
            <w:snapToGrid w:val="0"/>
          </w:rPr>
          <w:t>}</w:t>
        </w:r>
      </w:ins>
    </w:p>
    <w:p w14:paraId="311B95FB" w14:textId="77777777" w:rsidR="00AF26FC" w:rsidRPr="00C21330" w:rsidRDefault="00AF26FC" w:rsidP="00AF26FC">
      <w:pPr>
        <w:pStyle w:val="PL"/>
        <w:spacing w:line="0" w:lineRule="atLeast"/>
        <w:rPr>
          <w:ins w:id="3194" w:author="Author"/>
          <w:noProof w:val="0"/>
          <w:snapToGrid w:val="0"/>
        </w:rPr>
      </w:pPr>
    </w:p>
    <w:p w14:paraId="0A55799B" w14:textId="77777777" w:rsidR="00AF26FC" w:rsidRPr="003033E9" w:rsidRDefault="00AF26FC" w:rsidP="00AF26FC">
      <w:pPr>
        <w:pStyle w:val="PL"/>
        <w:spacing w:line="0" w:lineRule="atLeast"/>
        <w:rPr>
          <w:ins w:id="3195" w:author="Author"/>
          <w:noProof w:val="0"/>
          <w:snapToGrid w:val="0"/>
        </w:rPr>
      </w:pPr>
      <w:proofErr w:type="spellStart"/>
      <w:ins w:id="3196" w:author="Author">
        <w:r w:rsidRPr="003033E9">
          <w:rPr>
            <w:noProof w:val="0"/>
            <w:snapToGrid w:val="0"/>
          </w:rPr>
          <w:t>CompositeAvailableCapacityGroup-ExtIEs</w:t>
        </w:r>
        <w:proofErr w:type="spellEnd"/>
        <w:r w:rsidRPr="003033E9">
          <w:rPr>
            <w:noProof w:val="0"/>
            <w:snapToGrid w:val="0"/>
          </w:rPr>
          <w:t xml:space="preserve"> XNAP-PROTOCOL-EXTENSION ::= {</w:t>
        </w:r>
      </w:ins>
    </w:p>
    <w:p w14:paraId="0C26E45C" w14:textId="77777777" w:rsidR="00AF26FC" w:rsidRPr="00575229" w:rsidRDefault="00AF26FC" w:rsidP="00AF26FC">
      <w:pPr>
        <w:pStyle w:val="PL"/>
        <w:spacing w:line="0" w:lineRule="atLeast"/>
        <w:rPr>
          <w:ins w:id="3197" w:author="Author"/>
          <w:noProof w:val="0"/>
          <w:snapToGrid w:val="0"/>
        </w:rPr>
      </w:pPr>
      <w:ins w:id="3198" w:author="Author">
        <w:r w:rsidRPr="00575229">
          <w:rPr>
            <w:noProof w:val="0"/>
            <w:snapToGrid w:val="0"/>
          </w:rPr>
          <w:tab/>
          <w:t>...</w:t>
        </w:r>
      </w:ins>
    </w:p>
    <w:p w14:paraId="4B1367FA" w14:textId="77777777" w:rsidR="00AF26FC" w:rsidRPr="006F7C11" w:rsidRDefault="00AF26FC" w:rsidP="00AF26FC">
      <w:pPr>
        <w:pStyle w:val="PL"/>
        <w:spacing w:line="0" w:lineRule="atLeast"/>
        <w:rPr>
          <w:ins w:id="3199" w:author="Author"/>
          <w:noProof w:val="0"/>
          <w:snapToGrid w:val="0"/>
        </w:rPr>
      </w:pPr>
      <w:ins w:id="3200" w:author="Author">
        <w:r w:rsidRPr="006F7C11">
          <w:rPr>
            <w:noProof w:val="0"/>
            <w:snapToGrid w:val="0"/>
          </w:rPr>
          <w:t>}</w:t>
        </w:r>
      </w:ins>
    </w:p>
    <w:p w14:paraId="4288B165" w14:textId="77777777" w:rsidR="00AF26FC" w:rsidRPr="006F7C11" w:rsidRDefault="00AF26FC" w:rsidP="00AF26FC">
      <w:pPr>
        <w:pStyle w:val="PL"/>
        <w:rPr>
          <w:ins w:id="3201" w:author="Author"/>
          <w:snapToGrid w:val="0"/>
        </w:rPr>
      </w:pPr>
    </w:p>
    <w:p w14:paraId="110A45CA" w14:textId="77777777" w:rsidR="00AF26FC" w:rsidRPr="006F7C11" w:rsidRDefault="00AF26FC" w:rsidP="00AF26FC">
      <w:pPr>
        <w:pStyle w:val="PL"/>
        <w:tabs>
          <w:tab w:val="left" w:pos="10080"/>
        </w:tabs>
        <w:spacing w:line="0" w:lineRule="atLeast"/>
        <w:rPr>
          <w:ins w:id="3202" w:author="Author"/>
          <w:noProof w:val="0"/>
          <w:snapToGrid w:val="0"/>
        </w:rPr>
      </w:pPr>
      <w:proofErr w:type="spellStart"/>
      <w:ins w:id="3203" w:author="Author">
        <w:r w:rsidRPr="006F7C11">
          <w:rPr>
            <w:noProof w:val="0"/>
            <w:snapToGrid w:val="0"/>
          </w:rPr>
          <w:t>CompositeAvailableCapacity</w:t>
        </w:r>
        <w:proofErr w:type="spellEnd"/>
        <w:r w:rsidRPr="006F7C11">
          <w:rPr>
            <w:noProof w:val="0"/>
            <w:snapToGrid w:val="0"/>
          </w:rPr>
          <w:t xml:space="preserve"> ::= SEQUENCE {</w:t>
        </w:r>
      </w:ins>
    </w:p>
    <w:p w14:paraId="5223FE8B" w14:textId="77777777" w:rsidR="00AF26FC" w:rsidRPr="006F7C11" w:rsidRDefault="00AF26FC" w:rsidP="00AF26FC">
      <w:pPr>
        <w:pStyle w:val="PL"/>
        <w:tabs>
          <w:tab w:val="left" w:pos="3488"/>
          <w:tab w:val="left" w:pos="4304"/>
          <w:tab w:val="left" w:pos="10080"/>
        </w:tabs>
        <w:spacing w:line="0" w:lineRule="atLeast"/>
        <w:rPr>
          <w:ins w:id="3204" w:author="Author"/>
          <w:noProof w:val="0"/>
          <w:snapToGrid w:val="0"/>
        </w:rPr>
      </w:pPr>
      <w:ins w:id="3205" w:author="Author">
        <w:r w:rsidRPr="006F7C11">
          <w:rPr>
            <w:noProof w:val="0"/>
            <w:snapToGrid w:val="0"/>
          </w:rPr>
          <w:tab/>
        </w:r>
        <w:r w:rsidRPr="006F7C11">
          <w:rPr>
            <w:lang w:val="en-US" w:eastAsia="ja-JP"/>
          </w:rPr>
          <w:t>cellCapacityClassValue</w:t>
        </w:r>
        <w:r w:rsidRPr="006F7C11">
          <w:rPr>
            <w:noProof w:val="0"/>
            <w:snapToGrid w:val="0"/>
          </w:rPr>
          <w:tab/>
        </w:r>
        <w:r>
          <w:rPr>
            <w:lang w:val="en-US" w:eastAsia="ja-JP"/>
          </w:rPr>
          <w:t>C</w:t>
        </w:r>
        <w:r w:rsidRPr="006F7C11">
          <w:rPr>
            <w:lang w:val="en-US" w:eastAsia="ja-JP"/>
          </w:rPr>
          <w:t xml:space="preserve">ellCapacityClassValue     </w:t>
        </w:r>
        <w:r w:rsidRPr="006F7C11">
          <w:rPr>
            <w:noProof w:val="0"/>
            <w:snapToGrid w:val="0"/>
          </w:rPr>
          <w:t xml:space="preserve">        OPTIONAL,</w:t>
        </w:r>
      </w:ins>
    </w:p>
    <w:p w14:paraId="49E9021F" w14:textId="77777777" w:rsidR="00AF26FC" w:rsidRPr="00F34358" w:rsidRDefault="00AF26FC" w:rsidP="00AF26FC">
      <w:pPr>
        <w:pStyle w:val="PL"/>
        <w:tabs>
          <w:tab w:val="left" w:pos="4304"/>
          <w:tab w:val="left" w:pos="4340"/>
          <w:tab w:val="left" w:pos="10080"/>
        </w:tabs>
        <w:spacing w:line="0" w:lineRule="atLeast"/>
        <w:rPr>
          <w:ins w:id="3206" w:author="Author"/>
          <w:noProof w:val="0"/>
          <w:snapToGrid w:val="0"/>
        </w:rPr>
      </w:pPr>
      <w:ins w:id="3207" w:author="Author">
        <w:r w:rsidRPr="006F7C11">
          <w:rPr>
            <w:noProof w:val="0"/>
            <w:snapToGrid w:val="0"/>
          </w:rPr>
          <w:tab/>
        </w:r>
        <w:r w:rsidRPr="006F7C11">
          <w:rPr>
            <w:lang w:eastAsia="ja-JP"/>
          </w:rPr>
          <w:t>capacityValueInfo</w:t>
        </w:r>
        <w:r w:rsidRPr="00F34358">
          <w:rPr>
            <w:noProof w:val="0"/>
            <w:snapToGrid w:val="0"/>
          </w:rPr>
          <w:tab/>
          <w:t xml:space="preserve">     </w:t>
        </w:r>
        <w:r w:rsidRPr="00F34358">
          <w:rPr>
            <w:noProof w:val="0"/>
            <w:snapToGrid w:val="0"/>
          </w:rPr>
          <w:tab/>
        </w:r>
        <w:r w:rsidRPr="00F34358">
          <w:rPr>
            <w:lang w:eastAsia="ja-JP"/>
          </w:rPr>
          <w:t>CapacityValue</w:t>
        </w:r>
        <w:r w:rsidRPr="006F7C11">
          <w:rPr>
            <w:lang w:eastAsia="ja-JP"/>
          </w:rPr>
          <w:t>Info</w:t>
        </w:r>
        <w:r w:rsidRPr="00F34358">
          <w:rPr>
            <w:noProof w:val="0"/>
            <w:snapToGrid w:val="0"/>
          </w:rPr>
          <w:t>,</w:t>
        </w:r>
        <w:r>
          <w:rPr>
            <w:noProof w:val="0"/>
            <w:snapToGrid w:val="0"/>
          </w:rPr>
          <w:t xml:space="preserve"> -- this IE </w:t>
        </w:r>
        <w:r w:rsidRPr="00BD41A6">
          <w:rPr>
            <w:noProof w:val="0"/>
            <w:snapToGrid w:val="0"/>
          </w:rPr>
          <w:t>represent</w:t>
        </w:r>
        <w:r>
          <w:rPr>
            <w:noProof w:val="0"/>
            <w:snapToGrid w:val="0"/>
          </w:rPr>
          <w:t>s the IE “</w:t>
        </w:r>
        <w:proofErr w:type="spellStart"/>
        <w:r w:rsidRPr="00F34358">
          <w:rPr>
            <w:lang w:eastAsia="ja-JP"/>
          </w:rPr>
          <w:t>CapacityValue</w:t>
        </w:r>
        <w:proofErr w:type="spellEnd"/>
        <w:r>
          <w:rPr>
            <w:noProof w:val="0"/>
            <w:snapToGrid w:val="0"/>
          </w:rPr>
          <w:t>” in 9.2.2.a, it’s used to distinguish the “</w:t>
        </w:r>
        <w:proofErr w:type="spellStart"/>
        <w:r w:rsidRPr="00BD41A6">
          <w:rPr>
            <w:noProof w:val="0"/>
            <w:snapToGrid w:val="0"/>
          </w:rPr>
          <w:t>CapacityValue</w:t>
        </w:r>
        <w:proofErr w:type="spellEnd"/>
        <w:r>
          <w:rPr>
            <w:noProof w:val="0"/>
            <w:snapToGrid w:val="0"/>
          </w:rPr>
          <w:t>”  in 9.2.2.c</w:t>
        </w:r>
      </w:ins>
    </w:p>
    <w:p w14:paraId="0B03411F" w14:textId="77777777" w:rsidR="00AF26FC" w:rsidRPr="00F34358" w:rsidRDefault="00AF26FC" w:rsidP="00AF26FC">
      <w:pPr>
        <w:pStyle w:val="PL"/>
        <w:tabs>
          <w:tab w:val="left" w:pos="3404"/>
        </w:tabs>
        <w:spacing w:line="0" w:lineRule="atLeast"/>
        <w:rPr>
          <w:ins w:id="3208" w:author="Author"/>
          <w:noProof w:val="0"/>
          <w:snapToGrid w:val="0"/>
        </w:rPr>
      </w:pPr>
      <w:ins w:id="3209" w:author="Author">
        <w:r w:rsidRPr="00F34358">
          <w:rPr>
            <w:noProof w:val="0"/>
            <w:snapToGrid w:val="0"/>
          </w:rPr>
          <w:tab/>
        </w:r>
        <w:proofErr w:type="spellStart"/>
        <w:r w:rsidRPr="00F34358">
          <w:rPr>
            <w:noProof w:val="0"/>
            <w:snapToGrid w:val="0"/>
          </w:rPr>
          <w:t>iE</w:t>
        </w:r>
        <w:proofErr w:type="spellEnd"/>
        <w:r w:rsidRPr="00F34358">
          <w:rPr>
            <w:noProof w:val="0"/>
            <w:snapToGrid w:val="0"/>
          </w:rPr>
          <w:t>-Extensions</w:t>
        </w:r>
        <w:r w:rsidRPr="00F34358">
          <w:rPr>
            <w:noProof w:val="0"/>
            <w:snapToGrid w:val="0"/>
          </w:rPr>
          <w:tab/>
        </w:r>
        <w:r w:rsidRPr="00F34358">
          <w:rPr>
            <w:noProof w:val="0"/>
            <w:snapToGrid w:val="0"/>
          </w:rPr>
          <w:tab/>
        </w:r>
        <w:r w:rsidRPr="00F34358">
          <w:rPr>
            <w:noProof w:val="0"/>
            <w:snapToGrid w:val="0"/>
          </w:rPr>
          <w:tab/>
        </w:r>
        <w:r w:rsidRPr="00F34358">
          <w:rPr>
            <w:noProof w:val="0"/>
            <w:snapToGrid w:val="0"/>
          </w:rPr>
          <w:tab/>
        </w:r>
        <w:proofErr w:type="spellStart"/>
        <w:r w:rsidRPr="00F34358">
          <w:rPr>
            <w:noProof w:val="0"/>
            <w:snapToGrid w:val="0"/>
          </w:rPr>
          <w:t>ProtocolExtensionContainer</w:t>
        </w:r>
        <w:proofErr w:type="spellEnd"/>
        <w:r w:rsidRPr="00F34358">
          <w:rPr>
            <w:noProof w:val="0"/>
            <w:snapToGrid w:val="0"/>
          </w:rPr>
          <w:t xml:space="preserve"> { { </w:t>
        </w:r>
        <w:proofErr w:type="spellStart"/>
        <w:r w:rsidRPr="00F34358">
          <w:rPr>
            <w:noProof w:val="0"/>
            <w:snapToGrid w:val="0"/>
          </w:rPr>
          <w:t>Compo</w:t>
        </w:r>
        <w:r w:rsidRPr="006F7C11">
          <w:rPr>
            <w:noProof w:val="0"/>
            <w:snapToGrid w:val="0"/>
          </w:rPr>
          <w:t>siteAvailableCapacity-ExtIEs</w:t>
        </w:r>
        <w:proofErr w:type="spellEnd"/>
        <w:r w:rsidRPr="006F7C11">
          <w:rPr>
            <w:noProof w:val="0"/>
            <w:snapToGrid w:val="0"/>
          </w:rPr>
          <w:t>} }</w:t>
        </w:r>
        <w:r w:rsidRPr="00F34358">
          <w:rPr>
            <w:noProof w:val="0"/>
            <w:snapToGrid w:val="0"/>
          </w:rPr>
          <w:t>OPTIONAL,</w:t>
        </w:r>
      </w:ins>
    </w:p>
    <w:p w14:paraId="16E5FE48" w14:textId="77777777" w:rsidR="00AF26FC" w:rsidRPr="00F34358" w:rsidRDefault="00AF26FC" w:rsidP="00AF26FC">
      <w:pPr>
        <w:pStyle w:val="PL"/>
        <w:tabs>
          <w:tab w:val="left" w:pos="10080"/>
        </w:tabs>
        <w:spacing w:line="0" w:lineRule="atLeast"/>
        <w:rPr>
          <w:ins w:id="3210" w:author="Author"/>
          <w:noProof w:val="0"/>
          <w:snapToGrid w:val="0"/>
        </w:rPr>
      </w:pPr>
      <w:ins w:id="3211" w:author="Author">
        <w:r w:rsidRPr="00F34358">
          <w:rPr>
            <w:noProof w:val="0"/>
            <w:snapToGrid w:val="0"/>
          </w:rPr>
          <w:tab/>
          <w:t>...</w:t>
        </w:r>
      </w:ins>
    </w:p>
    <w:p w14:paraId="1058D698" w14:textId="77777777" w:rsidR="00AF26FC" w:rsidRPr="00300B5A" w:rsidRDefault="00AF26FC" w:rsidP="00AF26FC">
      <w:pPr>
        <w:pStyle w:val="PL"/>
        <w:tabs>
          <w:tab w:val="left" w:pos="10080"/>
        </w:tabs>
        <w:spacing w:line="0" w:lineRule="atLeast"/>
        <w:rPr>
          <w:ins w:id="3212" w:author="Author"/>
          <w:noProof w:val="0"/>
          <w:snapToGrid w:val="0"/>
        </w:rPr>
      </w:pPr>
      <w:ins w:id="3213" w:author="Author">
        <w:r w:rsidRPr="00300B5A">
          <w:rPr>
            <w:noProof w:val="0"/>
            <w:snapToGrid w:val="0"/>
          </w:rPr>
          <w:t>}</w:t>
        </w:r>
      </w:ins>
    </w:p>
    <w:p w14:paraId="3B2D2ECE" w14:textId="77777777" w:rsidR="00AF26FC" w:rsidRPr="00300B5A" w:rsidRDefault="00AF26FC" w:rsidP="00AF26FC">
      <w:pPr>
        <w:pStyle w:val="PL"/>
        <w:spacing w:line="0" w:lineRule="atLeast"/>
        <w:rPr>
          <w:ins w:id="3214" w:author="Author"/>
          <w:noProof w:val="0"/>
          <w:snapToGrid w:val="0"/>
        </w:rPr>
      </w:pPr>
    </w:p>
    <w:p w14:paraId="4F696768" w14:textId="77777777" w:rsidR="00AF26FC" w:rsidRPr="00300B5A" w:rsidRDefault="00AF26FC" w:rsidP="00AF26FC">
      <w:pPr>
        <w:pStyle w:val="PL"/>
        <w:spacing w:line="0" w:lineRule="atLeast"/>
        <w:rPr>
          <w:ins w:id="3215" w:author="Author"/>
          <w:noProof w:val="0"/>
          <w:snapToGrid w:val="0"/>
        </w:rPr>
      </w:pPr>
      <w:proofErr w:type="spellStart"/>
      <w:ins w:id="3216" w:author="Author">
        <w:r w:rsidRPr="00300B5A">
          <w:rPr>
            <w:noProof w:val="0"/>
            <w:snapToGrid w:val="0"/>
          </w:rPr>
          <w:t>CompositeAvailableCapacity-ExtIEs</w:t>
        </w:r>
        <w:proofErr w:type="spellEnd"/>
        <w:r w:rsidRPr="00300B5A">
          <w:rPr>
            <w:noProof w:val="0"/>
            <w:snapToGrid w:val="0"/>
          </w:rPr>
          <w:t xml:space="preserve"> XNAP-PROTOCOL-EXTENSION ::= {</w:t>
        </w:r>
      </w:ins>
    </w:p>
    <w:p w14:paraId="19B0E111" w14:textId="77777777" w:rsidR="00AF26FC" w:rsidRPr="00300B5A" w:rsidRDefault="00AF26FC" w:rsidP="00AF26FC">
      <w:pPr>
        <w:pStyle w:val="PL"/>
        <w:spacing w:line="0" w:lineRule="atLeast"/>
        <w:rPr>
          <w:ins w:id="3217" w:author="Author"/>
          <w:noProof w:val="0"/>
          <w:snapToGrid w:val="0"/>
        </w:rPr>
      </w:pPr>
      <w:ins w:id="3218" w:author="Author">
        <w:r w:rsidRPr="00300B5A">
          <w:rPr>
            <w:noProof w:val="0"/>
            <w:snapToGrid w:val="0"/>
          </w:rPr>
          <w:tab/>
          <w:t>...</w:t>
        </w:r>
      </w:ins>
    </w:p>
    <w:p w14:paraId="31B70C50" w14:textId="77777777" w:rsidR="00AF26FC" w:rsidRPr="00300B5A" w:rsidRDefault="00AF26FC" w:rsidP="00AF26FC">
      <w:pPr>
        <w:pStyle w:val="PL"/>
        <w:spacing w:line="0" w:lineRule="atLeast"/>
        <w:rPr>
          <w:ins w:id="3219" w:author="Author"/>
          <w:noProof w:val="0"/>
          <w:snapToGrid w:val="0"/>
        </w:rPr>
      </w:pPr>
      <w:ins w:id="3220" w:author="Author">
        <w:r w:rsidRPr="00300B5A">
          <w:rPr>
            <w:noProof w:val="0"/>
            <w:snapToGrid w:val="0"/>
          </w:rPr>
          <w:t>}</w:t>
        </w:r>
      </w:ins>
    </w:p>
    <w:p w14:paraId="5660294F" w14:textId="77777777" w:rsidR="00AF26FC" w:rsidRDefault="00AF26FC" w:rsidP="00AF26FC">
      <w:pPr>
        <w:pStyle w:val="PL"/>
        <w:rPr>
          <w:ins w:id="3221" w:author="Author"/>
        </w:rPr>
      </w:pPr>
    </w:p>
    <w:p w14:paraId="421DAA25" w14:textId="77777777" w:rsidR="00AF26FC" w:rsidRDefault="00AF26FC" w:rsidP="00AF26FC">
      <w:pPr>
        <w:pStyle w:val="PL"/>
        <w:rPr>
          <w:ins w:id="3222" w:author="Author"/>
        </w:rPr>
      </w:pPr>
    </w:p>
    <w:p w14:paraId="07151D3E" w14:textId="77777777" w:rsidR="00AF26FC" w:rsidRPr="00FD0425" w:rsidRDefault="00AF26FC" w:rsidP="00AF26FC">
      <w:pPr>
        <w:pStyle w:val="PL"/>
      </w:pPr>
    </w:p>
    <w:p w14:paraId="500F9828" w14:textId="77777777" w:rsidR="00AF26FC" w:rsidRPr="00FD0425" w:rsidRDefault="00AF26FC" w:rsidP="00AF26FC">
      <w:pPr>
        <w:pStyle w:val="PL"/>
      </w:pPr>
      <w:r w:rsidRPr="00FD0425">
        <w:t>Connectivity-Support</w:t>
      </w:r>
      <w:r w:rsidRPr="00FD0425">
        <w:tab/>
      </w:r>
      <w:r w:rsidRPr="00FD0425">
        <w:tab/>
        <w:t>::= SEQUENCE {</w:t>
      </w:r>
    </w:p>
    <w:p w14:paraId="014D1F0F" w14:textId="77777777" w:rsidR="00AF26FC" w:rsidRPr="00FD0425" w:rsidRDefault="00AF26FC" w:rsidP="00AF26FC">
      <w:pPr>
        <w:pStyle w:val="PL"/>
      </w:pPr>
      <w:r w:rsidRPr="00FD0425">
        <w:tab/>
        <w:t>eNDC-Support</w:t>
      </w:r>
      <w:r w:rsidRPr="00FD0425">
        <w:tab/>
      </w:r>
      <w:r w:rsidRPr="00FD0425">
        <w:tab/>
      </w:r>
      <w:r w:rsidRPr="00FD0425">
        <w:tab/>
        <w:t>ENUMERATED {supported, not-supported, ...},</w:t>
      </w:r>
    </w:p>
    <w:p w14:paraId="06AD44D7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bCs/>
          <w:lang w:eastAsia="zh-CN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r w:rsidRPr="00FD0425">
        <w:t>Connectivity-Support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40369D0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3338B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6A1305B0" w14:textId="77777777" w:rsidR="00AF26FC" w:rsidRPr="00FD0425" w:rsidRDefault="00AF26FC" w:rsidP="00AF26FC">
      <w:pPr>
        <w:pStyle w:val="PL"/>
        <w:rPr>
          <w:snapToGrid w:val="0"/>
        </w:rPr>
      </w:pPr>
    </w:p>
    <w:p w14:paraId="76CE28E5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t>Connectivity-Support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5E03D1F9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...</w:t>
      </w:r>
    </w:p>
    <w:p w14:paraId="539B362A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479DB01" w14:textId="77777777" w:rsidR="00AF26FC" w:rsidRPr="00FD0425" w:rsidRDefault="00AF26FC" w:rsidP="00AF26FC">
      <w:pPr>
        <w:pStyle w:val="PL"/>
      </w:pPr>
    </w:p>
    <w:p w14:paraId="51D35E80" w14:textId="77777777" w:rsidR="00AF26FC" w:rsidRPr="00FD0425" w:rsidRDefault="00AF26FC" w:rsidP="00AF26FC">
      <w:pPr>
        <w:pStyle w:val="PL"/>
      </w:pPr>
    </w:p>
    <w:p w14:paraId="34DD23A0" w14:textId="77777777" w:rsidR="00AF26FC" w:rsidRPr="00FD0425" w:rsidRDefault="00AF26FC" w:rsidP="00AF26FC">
      <w:pPr>
        <w:pStyle w:val="PL"/>
      </w:pPr>
      <w:bookmarkStart w:id="3223" w:name="_Hlk515364710"/>
      <w:r w:rsidRPr="00FD0425">
        <w:t>COUNT-PDCP-SN12</w:t>
      </w:r>
      <w:bookmarkEnd w:id="3223"/>
      <w:r w:rsidRPr="00FD0425">
        <w:t xml:space="preserve"> ::= SEQUENCE {</w:t>
      </w:r>
    </w:p>
    <w:p w14:paraId="22AC83C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pdcp-SN12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(0..4095),</w:t>
      </w:r>
    </w:p>
    <w:p w14:paraId="4F4803D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hfn-PDCP-SN12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</w:t>
      </w:r>
      <w:r w:rsidRPr="00FD0425">
        <w:rPr>
          <w:lang w:eastAsia="ja-JP"/>
        </w:rPr>
        <w:t>1048575</w:t>
      </w:r>
      <w:r w:rsidRPr="00FD0425">
        <w:rPr>
          <w:snapToGrid w:val="0"/>
        </w:rPr>
        <w:t>),</w:t>
      </w:r>
    </w:p>
    <w:p w14:paraId="18C74E4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COUNT-PDCP-SN12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3113D6F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12A5FE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AEE8A8" w14:textId="77777777" w:rsidR="00AF26FC" w:rsidRPr="00FD0425" w:rsidRDefault="00AF26FC" w:rsidP="00AF26FC">
      <w:pPr>
        <w:pStyle w:val="PL"/>
        <w:rPr>
          <w:snapToGrid w:val="0"/>
        </w:rPr>
      </w:pPr>
    </w:p>
    <w:p w14:paraId="1E203B8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t>COUNT-PDCP-SN12</w:t>
      </w:r>
      <w:r w:rsidRPr="00FD0425">
        <w:rPr>
          <w:snapToGrid w:val="0"/>
        </w:rPr>
        <w:t>-ExtIEs XNAP-PROTOCOL-EXTENSION ::= {</w:t>
      </w:r>
    </w:p>
    <w:p w14:paraId="5598F40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D7652C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>}</w:t>
      </w:r>
    </w:p>
    <w:p w14:paraId="4D5129A4" w14:textId="77777777" w:rsidR="00AF26FC" w:rsidRPr="00FD0425" w:rsidRDefault="00AF26FC" w:rsidP="00AF26FC">
      <w:pPr>
        <w:pStyle w:val="PL"/>
      </w:pPr>
    </w:p>
    <w:p w14:paraId="3DB75E8E" w14:textId="77777777" w:rsidR="00AF26FC" w:rsidRPr="00FD0425" w:rsidRDefault="00AF26FC" w:rsidP="00AF26FC">
      <w:pPr>
        <w:pStyle w:val="PL"/>
      </w:pPr>
    </w:p>
    <w:p w14:paraId="3EB34F98" w14:textId="77777777" w:rsidR="00AF26FC" w:rsidRPr="00FD0425" w:rsidRDefault="00AF26FC" w:rsidP="00AF26FC">
      <w:pPr>
        <w:pStyle w:val="PL"/>
      </w:pPr>
      <w:r w:rsidRPr="00FD0425">
        <w:t>COUNT-PDCP-SN18 ::= SEQUENCE {</w:t>
      </w:r>
    </w:p>
    <w:p w14:paraId="0001442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pdcp-SN18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(0..262143),</w:t>
      </w:r>
    </w:p>
    <w:p w14:paraId="4BA1308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hfn-PDCP-SN18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(0..16383),</w:t>
      </w:r>
    </w:p>
    <w:p w14:paraId="01CFEED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COUNT-PDCP-SN18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210A3AC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07D65C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5B6FF81" w14:textId="77777777" w:rsidR="00AF26FC" w:rsidRPr="00FD0425" w:rsidRDefault="00AF26FC" w:rsidP="00AF26FC">
      <w:pPr>
        <w:pStyle w:val="PL"/>
        <w:rPr>
          <w:snapToGrid w:val="0"/>
        </w:rPr>
      </w:pPr>
    </w:p>
    <w:p w14:paraId="5874BAC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t>COUNT-PDCP-SN18</w:t>
      </w:r>
      <w:r w:rsidRPr="00FD0425">
        <w:rPr>
          <w:snapToGrid w:val="0"/>
        </w:rPr>
        <w:t>-ExtIEs XNAP-PROTOCOL-EXTENSION ::= {</w:t>
      </w:r>
    </w:p>
    <w:p w14:paraId="112E1FA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18084A9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>}</w:t>
      </w:r>
    </w:p>
    <w:p w14:paraId="2A6E1612" w14:textId="77777777" w:rsidR="00AF26FC" w:rsidRPr="00FD0425" w:rsidRDefault="00AF26FC" w:rsidP="00AF26FC">
      <w:pPr>
        <w:pStyle w:val="PL"/>
      </w:pPr>
    </w:p>
    <w:p w14:paraId="5C517FBD" w14:textId="77777777" w:rsidR="00AF26FC" w:rsidRPr="00FD0425" w:rsidRDefault="00AF26FC" w:rsidP="00AF26FC">
      <w:pPr>
        <w:pStyle w:val="PL"/>
      </w:pPr>
    </w:p>
    <w:p w14:paraId="3D9E4F46" w14:textId="77777777" w:rsidR="00AF26FC" w:rsidRPr="00FD0425" w:rsidRDefault="00AF26FC" w:rsidP="00AF26FC">
      <w:pPr>
        <w:pStyle w:val="PL"/>
      </w:pPr>
      <w:bookmarkStart w:id="3224" w:name="_Hlk513549853"/>
      <w:r w:rsidRPr="00FD0425">
        <w:t>CPTransportLayerInformation</w:t>
      </w:r>
      <w:bookmarkEnd w:id="3224"/>
      <w:r w:rsidRPr="00FD0425">
        <w:t xml:space="preserve"> ::= CHOICE {</w:t>
      </w:r>
    </w:p>
    <w:p w14:paraId="7D54138E" w14:textId="77777777" w:rsidR="00AF26FC" w:rsidRPr="00FD0425" w:rsidRDefault="00AF26FC" w:rsidP="00AF26FC">
      <w:pPr>
        <w:pStyle w:val="PL"/>
      </w:pPr>
      <w:r w:rsidRPr="00FD0425">
        <w:tab/>
        <w:t>endpointIPAddress</w:t>
      </w:r>
      <w:r w:rsidRPr="00FD0425">
        <w:tab/>
      </w:r>
      <w:r w:rsidRPr="00FD0425">
        <w:tab/>
      </w:r>
      <w:r w:rsidRPr="00FD0425">
        <w:tab/>
        <w:t>TransportLayerAddress,</w:t>
      </w:r>
    </w:p>
    <w:p w14:paraId="1D7F3AB4" w14:textId="77777777" w:rsidR="00AF26FC" w:rsidRPr="00FD0425" w:rsidRDefault="00AF26FC" w:rsidP="00AF26FC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CPTransportLayerInformation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34FBD8A5" w14:textId="77777777" w:rsidR="00AF26FC" w:rsidRPr="00FD0425" w:rsidRDefault="00AF26FC" w:rsidP="00AF26FC">
      <w:pPr>
        <w:pStyle w:val="PL"/>
      </w:pPr>
      <w:r w:rsidRPr="00FD0425">
        <w:t>}</w:t>
      </w:r>
    </w:p>
    <w:p w14:paraId="3CB2EFD5" w14:textId="77777777" w:rsidR="00AF26FC" w:rsidRPr="00FD0425" w:rsidRDefault="00AF26FC" w:rsidP="00AF26FC">
      <w:pPr>
        <w:pStyle w:val="PL"/>
      </w:pPr>
    </w:p>
    <w:p w14:paraId="37A79991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t>CPTransportLayerInformation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33BB2BB0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proofErr w:type="spellStart"/>
      <w:r w:rsidRPr="00FD0425">
        <w:rPr>
          <w:noProof w:val="0"/>
          <w:snapToGrid w:val="0"/>
          <w:lang w:eastAsia="zh-CN"/>
        </w:rPr>
        <w:t>EndpointIPAddressAndPort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EndpointIPAddressAndPort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mandatory},</w:t>
      </w:r>
    </w:p>
    <w:p w14:paraId="2E87DAE0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CE49858" w14:textId="77777777" w:rsidR="00AF26FC" w:rsidRPr="00FD0425" w:rsidRDefault="00AF26FC" w:rsidP="00AF26FC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58B5410F" w14:textId="77777777" w:rsidR="00AF26FC" w:rsidRPr="00FD0425" w:rsidRDefault="00AF26FC" w:rsidP="00AF26FC">
      <w:pPr>
        <w:pStyle w:val="PL"/>
      </w:pPr>
    </w:p>
    <w:p w14:paraId="3C8DB52A" w14:textId="77777777" w:rsidR="00AF26FC" w:rsidRPr="00FD0425" w:rsidRDefault="00AF26FC" w:rsidP="00AF26FC">
      <w:pPr>
        <w:pStyle w:val="PL"/>
      </w:pPr>
    </w:p>
    <w:p w14:paraId="236BE87F" w14:textId="77777777" w:rsidR="00AF26FC" w:rsidRPr="00FD0425" w:rsidRDefault="00AF26FC" w:rsidP="00AF26FC">
      <w:pPr>
        <w:pStyle w:val="PL"/>
        <w:rPr>
          <w:snapToGrid w:val="0"/>
        </w:rPr>
      </w:pPr>
      <w:bookmarkStart w:id="3225" w:name="_Hlk515434097"/>
      <w:r w:rsidRPr="00FD0425">
        <w:rPr>
          <w:snapToGrid w:val="0"/>
        </w:rPr>
        <w:t>CriticalityDiagnostics</w:t>
      </w:r>
      <w:bookmarkEnd w:id="3225"/>
      <w:r w:rsidRPr="00FD0425">
        <w:rPr>
          <w:snapToGrid w:val="0"/>
        </w:rPr>
        <w:t xml:space="preserve"> ::= SEQUENCE {</w:t>
      </w:r>
    </w:p>
    <w:p w14:paraId="7DC31A9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0E0E80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TriggeringMessage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F3148A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procedureCriticality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0BD03C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iEsCriticalityDiagnostics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CriticalityDiagnostics-IE-List</w:t>
      </w:r>
      <w:r w:rsidRPr="00FD0425">
        <w:rPr>
          <w:snapToGrid w:val="0"/>
        </w:rPr>
        <w:tab/>
        <w:t>OPTIONAL,</w:t>
      </w:r>
    </w:p>
    <w:p w14:paraId="1E471D0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{CriticalityDiagnostics-ExtIEs} }</w:t>
      </w:r>
      <w:r w:rsidRPr="00FD0425">
        <w:rPr>
          <w:snapToGrid w:val="0"/>
        </w:rPr>
        <w:tab/>
        <w:t>OPTIONAL,</w:t>
      </w:r>
    </w:p>
    <w:p w14:paraId="293225E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3E5193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705F87A" w14:textId="77777777" w:rsidR="00AF26FC" w:rsidRPr="00FD0425" w:rsidRDefault="00AF26FC" w:rsidP="00AF26FC">
      <w:pPr>
        <w:pStyle w:val="PL"/>
        <w:rPr>
          <w:snapToGrid w:val="0"/>
        </w:rPr>
      </w:pPr>
    </w:p>
    <w:p w14:paraId="0B1A267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CriticalityDiagnostics-ExtIEs XNAP-PROTOCOL-EXTENSION ::= {</w:t>
      </w:r>
    </w:p>
    <w:p w14:paraId="05420A9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19CB2D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850114" w14:textId="77777777" w:rsidR="00AF26FC" w:rsidRPr="00FD0425" w:rsidRDefault="00AF26FC" w:rsidP="00AF26FC">
      <w:pPr>
        <w:pStyle w:val="PL"/>
      </w:pPr>
    </w:p>
    <w:p w14:paraId="2087072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CriticalityDiagnostics-IE-List ::= SEQUENCE (SIZE (1..maxNrOfErrors)) OF</w:t>
      </w:r>
    </w:p>
    <w:p w14:paraId="77292C9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SEQUENCE {</w:t>
      </w:r>
    </w:p>
    <w:p w14:paraId="019F9DA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636EF32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ProtocolIE-ID,</w:t>
      </w:r>
    </w:p>
    <w:p w14:paraId="32729B2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typeOfError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TypeOfError,</w:t>
      </w:r>
    </w:p>
    <w:p w14:paraId="71B5E0E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{CriticalityDiagnostics-IE-List-ExtIEs} } OPTIONAL,</w:t>
      </w:r>
    </w:p>
    <w:p w14:paraId="69820CA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...</w:t>
      </w:r>
    </w:p>
    <w:p w14:paraId="3D2C63E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0214DF" w14:textId="77777777" w:rsidR="00AF26FC" w:rsidRPr="00FD0425" w:rsidRDefault="00AF26FC" w:rsidP="00AF26FC">
      <w:pPr>
        <w:pStyle w:val="PL"/>
        <w:rPr>
          <w:snapToGrid w:val="0"/>
        </w:rPr>
      </w:pPr>
    </w:p>
    <w:p w14:paraId="49E79B6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CriticalityDiagnostics-IE-List-ExtIEs XNAP-PROTOCOL-EXTENSION ::= {</w:t>
      </w:r>
    </w:p>
    <w:p w14:paraId="5542C4D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D8766C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7F5409" w14:textId="77777777" w:rsidR="00AF26FC" w:rsidRPr="00FD0425" w:rsidRDefault="00AF26FC" w:rsidP="00AF26FC">
      <w:pPr>
        <w:pStyle w:val="PL"/>
      </w:pPr>
    </w:p>
    <w:p w14:paraId="05C7B278" w14:textId="77777777" w:rsidR="00AF26FC" w:rsidRPr="00FD0425" w:rsidRDefault="00AF26FC" w:rsidP="00AF26FC">
      <w:pPr>
        <w:pStyle w:val="PL"/>
      </w:pPr>
    </w:p>
    <w:p w14:paraId="591646DC" w14:textId="77777777" w:rsidR="00AF26FC" w:rsidRPr="00FD0425" w:rsidRDefault="00AF26FC" w:rsidP="00AF26FC">
      <w:pPr>
        <w:pStyle w:val="PL"/>
      </w:pPr>
      <w:r w:rsidRPr="00FD0425">
        <w:t>C-RNTI ::= BIT STRING (SIZE(16))</w:t>
      </w:r>
    </w:p>
    <w:p w14:paraId="46A958A3" w14:textId="77777777" w:rsidR="00AF26FC" w:rsidRPr="00FD0425" w:rsidRDefault="00AF26FC" w:rsidP="00AF26FC">
      <w:pPr>
        <w:pStyle w:val="PL"/>
      </w:pPr>
    </w:p>
    <w:p w14:paraId="69BA4293" w14:textId="77777777" w:rsidR="00AF26FC" w:rsidRPr="00FD0425" w:rsidRDefault="00AF26FC" w:rsidP="00AF26FC">
      <w:pPr>
        <w:pStyle w:val="PL"/>
      </w:pPr>
    </w:p>
    <w:p w14:paraId="2998E7A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yclicPrefix-E-UTRA-DL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69FCD5BA" w14:textId="77777777" w:rsidR="00AF26FC" w:rsidRPr="00FD0425" w:rsidRDefault="00AF26FC" w:rsidP="00AF26F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lastRenderedPageBreak/>
        <w:tab/>
        <w:t>normal,</w:t>
      </w:r>
    </w:p>
    <w:p w14:paraId="23A02068" w14:textId="77777777" w:rsidR="00AF26FC" w:rsidRPr="00FD0425" w:rsidRDefault="00AF26FC" w:rsidP="00AF26F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5107F57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60E592" w14:textId="77777777" w:rsidR="00AF26FC" w:rsidRPr="00FD0425" w:rsidRDefault="00AF26FC" w:rsidP="00AF26F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553D7DF" w14:textId="77777777" w:rsidR="00AF26FC" w:rsidRPr="00FD0425" w:rsidRDefault="00AF26FC" w:rsidP="00AF26FC">
      <w:pPr>
        <w:pStyle w:val="PL"/>
        <w:rPr>
          <w:snapToGrid w:val="0"/>
          <w:lang w:eastAsia="zh-CN"/>
        </w:rPr>
      </w:pPr>
    </w:p>
    <w:p w14:paraId="0C8D6AF2" w14:textId="77777777" w:rsidR="00AF26FC" w:rsidRPr="00FD0425" w:rsidRDefault="00AF26FC" w:rsidP="00AF26FC">
      <w:pPr>
        <w:pStyle w:val="PL"/>
        <w:rPr>
          <w:snapToGrid w:val="0"/>
          <w:lang w:eastAsia="zh-CN"/>
        </w:rPr>
      </w:pPr>
    </w:p>
    <w:p w14:paraId="284C6CB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</w:t>
      </w:r>
      <w:r w:rsidRPr="00FD0425">
        <w:rPr>
          <w:snapToGrid w:val="0"/>
          <w:lang w:eastAsia="zh-CN"/>
        </w:rPr>
        <w:t>U</w:t>
      </w:r>
      <w:r w:rsidRPr="00FD0425">
        <w:rPr>
          <w:snapToGrid w:val="0"/>
        </w:rPr>
        <w:t>L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16F3F8DC" w14:textId="77777777" w:rsidR="00AF26FC" w:rsidRPr="00FD0425" w:rsidRDefault="00AF26FC" w:rsidP="00AF26F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normal,</w:t>
      </w:r>
    </w:p>
    <w:p w14:paraId="289EC8DE" w14:textId="77777777" w:rsidR="00AF26FC" w:rsidRPr="00FD0425" w:rsidRDefault="00AF26FC" w:rsidP="00AF26F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6E8CC84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9EC77FB" w14:textId="77777777" w:rsidR="00AF26FC" w:rsidRPr="00FD0425" w:rsidRDefault="00AF26FC" w:rsidP="00AF26F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FC39B8B" w14:textId="77777777" w:rsidR="00AF26FC" w:rsidRPr="00FD0425" w:rsidRDefault="00AF26FC" w:rsidP="00AF26FC">
      <w:pPr>
        <w:pStyle w:val="PL"/>
        <w:rPr>
          <w:snapToGrid w:val="0"/>
        </w:rPr>
      </w:pPr>
    </w:p>
    <w:p w14:paraId="3E3308A6" w14:textId="77777777" w:rsidR="00AF26FC" w:rsidRPr="00FD0425" w:rsidRDefault="00AF26FC" w:rsidP="00AF26FC">
      <w:pPr>
        <w:pStyle w:val="PL"/>
      </w:pPr>
    </w:p>
    <w:p w14:paraId="46DFAA89" w14:textId="77777777" w:rsidR="00AF26FC" w:rsidRPr="00FD0425" w:rsidRDefault="00AF26FC" w:rsidP="00AF26FC">
      <w:pPr>
        <w:pStyle w:val="PL"/>
        <w:outlineLvl w:val="3"/>
      </w:pPr>
      <w:r w:rsidRPr="00FD0425">
        <w:t>-- D</w:t>
      </w:r>
    </w:p>
    <w:p w14:paraId="0D9E28A2" w14:textId="77777777" w:rsidR="00AF26FC" w:rsidRPr="00FD0425" w:rsidRDefault="00AF26FC" w:rsidP="00AF26FC">
      <w:pPr>
        <w:pStyle w:val="PL"/>
      </w:pPr>
    </w:p>
    <w:p w14:paraId="078980AF" w14:textId="77777777" w:rsidR="00AF26FC" w:rsidRPr="00FD0425" w:rsidRDefault="00AF26FC" w:rsidP="00AF26FC">
      <w:pPr>
        <w:pStyle w:val="PL"/>
        <w:rPr>
          <w:snapToGrid w:val="0"/>
          <w:lang w:eastAsia="zh-CN"/>
        </w:rPr>
      </w:pPr>
    </w:p>
    <w:p w14:paraId="411A6508" w14:textId="77777777" w:rsidR="00AF26FC" w:rsidRPr="00FD0425" w:rsidRDefault="00AF26FC" w:rsidP="00AF26F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XnUAddressInfoperPDUSession-List ::= SEQUENCE (SIZE(1..maxnoofPDUSessions)) OF XnUAddressInfoperPDUSession-Item</w:t>
      </w:r>
    </w:p>
    <w:p w14:paraId="2CA2CB3C" w14:textId="77777777" w:rsidR="00AF26FC" w:rsidRPr="00FD0425" w:rsidRDefault="00AF26FC" w:rsidP="00AF26FC">
      <w:pPr>
        <w:pStyle w:val="PL"/>
        <w:rPr>
          <w:snapToGrid w:val="0"/>
          <w:lang w:eastAsia="zh-CN"/>
        </w:rPr>
      </w:pPr>
    </w:p>
    <w:p w14:paraId="7C5B82C7" w14:textId="77777777" w:rsidR="00AF26FC" w:rsidRPr="00FD0425" w:rsidRDefault="00AF26FC" w:rsidP="00AF26F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XnUAddressInfoperPDUSession-Item ::= SEQUENCE {</w:t>
      </w:r>
    </w:p>
    <w:p w14:paraId="5DB4FF28" w14:textId="77777777" w:rsidR="00AF26FC" w:rsidRPr="00FD0425" w:rsidRDefault="00AF26FC" w:rsidP="00AF26FC">
      <w:pPr>
        <w:pStyle w:val="PL"/>
      </w:pPr>
      <w:r w:rsidRPr="00FD0425">
        <w:tab/>
        <w:t>pduSession-ID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PDUSession-ID</w:t>
      </w:r>
      <w:r w:rsidRPr="00FD0425">
        <w:t>,</w:t>
      </w:r>
    </w:p>
    <w:p w14:paraId="03AD8CE8" w14:textId="77777777" w:rsidR="00AF26FC" w:rsidRPr="00FD0425" w:rsidRDefault="00AF26FC" w:rsidP="00AF26FC">
      <w:pPr>
        <w:pStyle w:val="PL"/>
      </w:pPr>
      <w:r w:rsidRPr="00FD0425">
        <w:tab/>
        <w:t>dataForwardingInfoFromTargetNGRANnode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</w:rPr>
        <w:t>DataForwardingInfoFromTargetNGRANnode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4035EEC" w14:textId="77777777" w:rsidR="00AF26FC" w:rsidRPr="00FD0425" w:rsidRDefault="00AF26FC" w:rsidP="00AF26FC">
      <w:pPr>
        <w:pStyle w:val="PL"/>
      </w:pPr>
      <w:r w:rsidRPr="00FD0425">
        <w:tab/>
        <w:t>pduSessionResourceSetupCompleteInfo-SNterm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PDUSessionResourceBearerSetupCompleteInfo-SNterminated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05D57E2" w14:textId="77777777" w:rsidR="00AF26FC" w:rsidRPr="00FD0425" w:rsidRDefault="00AF26FC" w:rsidP="00AF26FC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FD0425">
        <w:rPr>
          <w:snapToGrid w:val="0"/>
        </w:rPr>
        <w:t xml:space="preserve"> XnUAddressInfoperPDUSession-Item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8012BE8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7FFE1C99" w14:textId="77777777" w:rsidR="00AF26FC" w:rsidRPr="00FD0425" w:rsidRDefault="00AF26FC" w:rsidP="00AF26FC">
      <w:pPr>
        <w:pStyle w:val="PL"/>
      </w:pPr>
      <w:r w:rsidRPr="00FD0425">
        <w:t>}</w:t>
      </w:r>
    </w:p>
    <w:p w14:paraId="529C266D" w14:textId="77777777" w:rsidR="00AF26FC" w:rsidRPr="00FD0425" w:rsidRDefault="00AF26FC" w:rsidP="00AF26FC">
      <w:pPr>
        <w:pStyle w:val="PL"/>
      </w:pPr>
    </w:p>
    <w:p w14:paraId="4B7B17F6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XnUAddressInfoperPDUSession-Item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C531594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{ ID id-</w:t>
      </w:r>
      <w:proofErr w:type="spellStart"/>
      <w:r w:rsidRPr="00FD0425">
        <w:rPr>
          <w:noProof w:val="0"/>
          <w:snapToGrid w:val="0"/>
          <w:lang w:eastAsia="zh-CN"/>
        </w:rPr>
        <w:t>SecondarydataForwardingInfoFromTarget</w:t>
      </w:r>
      <w:proofErr w:type="spellEnd"/>
      <w:r w:rsidRPr="00FD0425">
        <w:rPr>
          <w:noProof w:val="0"/>
          <w:snapToGrid w:val="0"/>
          <w:lang w:eastAsia="zh-CN"/>
        </w:rPr>
        <w:t>-List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FD0425">
        <w:rPr>
          <w:noProof w:val="0"/>
          <w:snapToGrid w:val="0"/>
          <w:lang w:eastAsia="zh-CN"/>
        </w:rPr>
        <w:t>SecondarydataForwardingInfoFromTarget</w:t>
      </w:r>
      <w:proofErr w:type="spellEnd"/>
      <w:r w:rsidRPr="00FD0425">
        <w:rPr>
          <w:noProof w:val="0"/>
          <w:snapToGrid w:val="0"/>
          <w:lang w:eastAsia="zh-CN"/>
        </w:rPr>
        <w:t>-List</w:t>
      </w:r>
      <w:r w:rsidRPr="00FD0425">
        <w:rPr>
          <w:noProof w:val="0"/>
          <w:snapToGrid w:val="0"/>
          <w:lang w:eastAsia="zh-CN"/>
        </w:rPr>
        <w:tab/>
        <w:t>PRESENCE optional}|</w:t>
      </w:r>
    </w:p>
    <w:p w14:paraId="2A6FA71C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{ ID id-DRB-IDs-</w:t>
      </w:r>
      <w:proofErr w:type="spellStart"/>
      <w:r w:rsidRPr="00FD0425">
        <w:rPr>
          <w:noProof w:val="0"/>
          <w:snapToGrid w:val="0"/>
          <w:lang w:eastAsia="zh-CN"/>
        </w:rPr>
        <w:t>takenintouse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DRB-List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186A9692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C1F17C2" w14:textId="77777777" w:rsidR="00AF26FC" w:rsidRPr="00FD0425" w:rsidRDefault="00AF26FC" w:rsidP="00AF26FC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5FDF5A92" w14:textId="77777777" w:rsidR="00AF26FC" w:rsidRPr="00FD0425" w:rsidRDefault="00AF26FC" w:rsidP="00AF26FC">
      <w:pPr>
        <w:pStyle w:val="PL"/>
      </w:pPr>
    </w:p>
    <w:p w14:paraId="16A27EDD" w14:textId="77777777" w:rsidR="00AF26FC" w:rsidRPr="00FD0425" w:rsidRDefault="00AF26FC" w:rsidP="00AF26FC">
      <w:pPr>
        <w:pStyle w:val="PL"/>
      </w:pPr>
      <w:bookmarkStart w:id="3226" w:name="_Hlk513539535"/>
      <w:r w:rsidRPr="00FD0425">
        <w:t>DataForwardingAccepted</w:t>
      </w:r>
      <w:bookmarkEnd w:id="3226"/>
      <w:r w:rsidRPr="00FD0425">
        <w:tab/>
        <w:t>::= ENUMERATED {data-forwarding-accepted, ...}</w:t>
      </w:r>
    </w:p>
    <w:p w14:paraId="72E9A65E" w14:textId="77777777" w:rsidR="00AF26FC" w:rsidRPr="00FD0425" w:rsidRDefault="00AF26FC" w:rsidP="00AF26FC">
      <w:pPr>
        <w:pStyle w:val="PL"/>
      </w:pPr>
    </w:p>
    <w:p w14:paraId="08A06C4C" w14:textId="77777777" w:rsidR="00AF26FC" w:rsidRPr="00FD0425" w:rsidRDefault="00AF26FC" w:rsidP="00AF26FC">
      <w:pPr>
        <w:pStyle w:val="PL"/>
      </w:pPr>
    </w:p>
    <w:p w14:paraId="0D6754BD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bookmarkStart w:id="3227" w:name="_Hlk515516966"/>
      <w:proofErr w:type="spellStart"/>
      <w:r w:rsidRPr="00FD0425">
        <w:rPr>
          <w:noProof w:val="0"/>
          <w:snapToGrid w:val="0"/>
        </w:rPr>
        <w:t>DataForwardingInfoFromTargetNGRANnode</w:t>
      </w:r>
      <w:bookmarkEnd w:id="3227"/>
      <w:proofErr w:type="spellEnd"/>
      <w:r w:rsidRPr="00FD0425">
        <w:rPr>
          <w:noProof w:val="0"/>
          <w:snapToGrid w:val="0"/>
        </w:rPr>
        <w:t xml:space="preserve"> ::= SEQUENCE {</w:t>
      </w:r>
    </w:p>
    <w:p w14:paraId="502A81D1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qosFlowsAcceptedForDataForwarding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QoSFLowsAcceptedToBeForwarded</w:t>
      </w:r>
      <w:proofErr w:type="spellEnd"/>
      <w:r w:rsidRPr="00FD0425">
        <w:rPr>
          <w:noProof w:val="0"/>
          <w:snapToGrid w:val="0"/>
        </w:rPr>
        <w:t>-List,</w:t>
      </w:r>
    </w:p>
    <w:p w14:paraId="09C320BF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pduSessionLevelDLDataForwardingInfo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UPTransportLayerInformation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1DCBEF7E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pduSessionLevelULDataForwardingInfo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UPTransportLayerInformation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3AF7FC7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dataForwardingResponseDRBItemList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DataForwardingResponseDRBItemList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6EC5C850" w14:textId="77777777" w:rsidR="00AF26FC" w:rsidRPr="00FD0425" w:rsidRDefault="00AF26FC" w:rsidP="00AF26FC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</w:rPr>
        <w:t>DataForwardingInfoFromTargetNGRANnode</w:t>
      </w:r>
      <w:r w:rsidRPr="00FD0425"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4A288CB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5A66A498" w14:textId="77777777" w:rsidR="00AF26FC" w:rsidRPr="00FD0425" w:rsidRDefault="00AF26FC" w:rsidP="00AF26FC">
      <w:pPr>
        <w:pStyle w:val="PL"/>
      </w:pPr>
      <w:r w:rsidRPr="00FD0425">
        <w:t>}</w:t>
      </w:r>
    </w:p>
    <w:p w14:paraId="2EC534AF" w14:textId="77777777" w:rsidR="00AF26FC" w:rsidRPr="00FD0425" w:rsidRDefault="00AF26FC" w:rsidP="00AF26FC">
      <w:pPr>
        <w:pStyle w:val="PL"/>
      </w:pPr>
    </w:p>
    <w:p w14:paraId="5E82F2C4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DataForwardingInfoFromTargetNGRANnode</w:t>
      </w:r>
      <w:r w:rsidRPr="00FD0425">
        <w:t>-ExtIEs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0A83732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05A6BE1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7E9741A" w14:textId="77777777" w:rsidR="00AF26FC" w:rsidRPr="00FD0425" w:rsidRDefault="00AF26FC" w:rsidP="00AF26FC">
      <w:pPr>
        <w:pStyle w:val="PL"/>
        <w:rPr>
          <w:noProof w:val="0"/>
          <w:snapToGrid w:val="0"/>
        </w:rPr>
      </w:pPr>
    </w:p>
    <w:p w14:paraId="7217C95B" w14:textId="77777777" w:rsidR="00AF26FC" w:rsidRPr="00FD0425" w:rsidRDefault="00AF26FC" w:rsidP="00AF26FC">
      <w:pPr>
        <w:pStyle w:val="PL"/>
        <w:rPr>
          <w:noProof w:val="0"/>
          <w:snapToGrid w:val="0"/>
        </w:rPr>
      </w:pPr>
    </w:p>
    <w:p w14:paraId="1594A5F1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QoSFLowsAcceptedToBeForwarded</w:t>
      </w:r>
      <w:proofErr w:type="spellEnd"/>
      <w:r w:rsidRPr="00FD0425">
        <w:rPr>
          <w:noProof w:val="0"/>
          <w:snapToGrid w:val="0"/>
        </w:rPr>
        <w:t>-List ::= SEQUENCE (SIZE(1..</w:t>
      </w:r>
      <w:r w:rsidRPr="00FD0425">
        <w:t xml:space="preserve"> maxnoofQoSFlows</w:t>
      </w:r>
      <w:r w:rsidRPr="00FD0425">
        <w:rPr>
          <w:noProof w:val="0"/>
          <w:snapToGrid w:val="0"/>
        </w:rPr>
        <w:t xml:space="preserve">)) OF </w:t>
      </w:r>
      <w:proofErr w:type="spellStart"/>
      <w:r w:rsidRPr="00FD0425">
        <w:rPr>
          <w:noProof w:val="0"/>
          <w:snapToGrid w:val="0"/>
        </w:rPr>
        <w:t>QoSFLowsAcceptedToBeForwarded</w:t>
      </w:r>
      <w:proofErr w:type="spellEnd"/>
      <w:r w:rsidRPr="00FD0425">
        <w:rPr>
          <w:noProof w:val="0"/>
          <w:snapToGrid w:val="0"/>
        </w:rPr>
        <w:t>-Item</w:t>
      </w:r>
    </w:p>
    <w:p w14:paraId="02AEC806" w14:textId="77777777" w:rsidR="00AF26FC" w:rsidRPr="00FD0425" w:rsidRDefault="00AF26FC" w:rsidP="00AF26FC">
      <w:pPr>
        <w:pStyle w:val="PL"/>
        <w:rPr>
          <w:noProof w:val="0"/>
          <w:snapToGrid w:val="0"/>
        </w:rPr>
      </w:pPr>
    </w:p>
    <w:p w14:paraId="063C4DDF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QoSFLowsAcceptedToBeForwarded</w:t>
      </w:r>
      <w:proofErr w:type="spellEnd"/>
      <w:r w:rsidRPr="00FD0425">
        <w:rPr>
          <w:noProof w:val="0"/>
          <w:snapToGrid w:val="0"/>
        </w:rPr>
        <w:t>-Item ::= SEQUENCE {</w:t>
      </w:r>
    </w:p>
    <w:p w14:paraId="528426A0" w14:textId="77777777" w:rsidR="00AF26FC" w:rsidRPr="00FD0425" w:rsidRDefault="00AF26FC" w:rsidP="00AF26FC">
      <w:pPr>
        <w:pStyle w:val="PL"/>
      </w:pPr>
      <w:r w:rsidRPr="00FD0425">
        <w:tab/>
        <w:t>qosFlowIdentifier</w:t>
      </w:r>
      <w:r w:rsidRPr="00FD0425">
        <w:tab/>
      </w:r>
      <w:r w:rsidRPr="00FD0425">
        <w:tab/>
      </w:r>
      <w:r w:rsidRPr="00FD0425">
        <w:tab/>
        <w:t>QoSFlowIdentifier,</w:t>
      </w:r>
    </w:p>
    <w:p w14:paraId="32CAA4F4" w14:textId="77777777" w:rsidR="00AF26FC" w:rsidRPr="00FD0425" w:rsidRDefault="00AF26FC" w:rsidP="00AF26FC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</w:rPr>
        <w:t>QoSFLowsAcceptedToBeForwarded</w:t>
      </w:r>
      <w:proofErr w:type="spellEnd"/>
      <w:r w:rsidRPr="00FD0425">
        <w:rPr>
          <w:noProof w:val="0"/>
          <w:snapToGrid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326F138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2800BD3F" w14:textId="77777777" w:rsidR="00AF26FC" w:rsidRPr="00FD0425" w:rsidRDefault="00AF26FC" w:rsidP="00AF26FC">
      <w:pPr>
        <w:pStyle w:val="PL"/>
      </w:pPr>
      <w:r w:rsidRPr="00FD0425">
        <w:t>}</w:t>
      </w:r>
    </w:p>
    <w:p w14:paraId="3F68F3CD" w14:textId="77777777" w:rsidR="00AF26FC" w:rsidRPr="00FD0425" w:rsidRDefault="00AF26FC" w:rsidP="00AF26FC">
      <w:pPr>
        <w:pStyle w:val="PL"/>
      </w:pPr>
    </w:p>
    <w:p w14:paraId="385DD81D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QoSFLowsAcceptedToBeForwarded</w:t>
      </w:r>
      <w:proofErr w:type="spellEnd"/>
      <w:r w:rsidRPr="00FD0425">
        <w:rPr>
          <w:noProof w:val="0"/>
          <w:snapToGrid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338A5CF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F3D9E70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9F3F6EB" w14:textId="77777777" w:rsidR="00AF26FC" w:rsidRPr="00FD0425" w:rsidRDefault="00AF26FC" w:rsidP="00AF26FC">
      <w:pPr>
        <w:pStyle w:val="PL"/>
        <w:rPr>
          <w:noProof w:val="0"/>
          <w:snapToGrid w:val="0"/>
        </w:rPr>
      </w:pPr>
    </w:p>
    <w:p w14:paraId="4F548A1C" w14:textId="77777777" w:rsidR="00AF26FC" w:rsidRPr="00FD0425" w:rsidRDefault="00AF26FC" w:rsidP="00AF26FC">
      <w:pPr>
        <w:pStyle w:val="PL"/>
        <w:rPr>
          <w:noProof w:val="0"/>
          <w:snapToGrid w:val="0"/>
        </w:rPr>
      </w:pPr>
    </w:p>
    <w:p w14:paraId="79432DDC" w14:textId="77777777" w:rsidR="00AF26FC" w:rsidRPr="00FD0425" w:rsidRDefault="00AF26FC" w:rsidP="00AF26FC">
      <w:pPr>
        <w:pStyle w:val="PL"/>
      </w:pPr>
      <w:r w:rsidRPr="00FD0425">
        <w:t>DataforwardingandOffloadingInfofromSource ::= SEQUENCE {</w:t>
      </w:r>
    </w:p>
    <w:p w14:paraId="21433B06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qosFlowsToBeForwarded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QoSFLowsToBeForwarded</w:t>
      </w:r>
      <w:proofErr w:type="spellEnd"/>
      <w:r w:rsidRPr="00FD0425">
        <w:rPr>
          <w:noProof w:val="0"/>
          <w:snapToGrid w:val="0"/>
        </w:rPr>
        <w:t>-List,</w:t>
      </w:r>
    </w:p>
    <w:p w14:paraId="2B3C1073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sourceDRBtoQoSFlowMapping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DRBToQoSFlowMapping-List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A4FD941" w14:textId="77777777" w:rsidR="00AF26FC" w:rsidRPr="00FD0425" w:rsidRDefault="00AF26FC" w:rsidP="00AF26FC">
      <w:pPr>
        <w:pStyle w:val="PL"/>
      </w:pPr>
      <w:r w:rsidRPr="00FD0425">
        <w:lastRenderedPageBreak/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DataforwardingandOffloadingInfofromSource-ExtIEs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44E6569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6E953BF7" w14:textId="77777777" w:rsidR="00AF26FC" w:rsidRPr="00FD0425" w:rsidRDefault="00AF26FC" w:rsidP="00AF26FC">
      <w:pPr>
        <w:pStyle w:val="PL"/>
      </w:pPr>
      <w:r w:rsidRPr="00FD0425">
        <w:t>}</w:t>
      </w:r>
    </w:p>
    <w:p w14:paraId="6E2A763A" w14:textId="77777777" w:rsidR="00AF26FC" w:rsidRPr="00FD0425" w:rsidRDefault="00AF26FC" w:rsidP="00AF26FC">
      <w:pPr>
        <w:pStyle w:val="PL"/>
      </w:pPr>
    </w:p>
    <w:p w14:paraId="6E0686E1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t xml:space="preserve">DataforwardingandOffloadingInfofromSource-ExtIEs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B7150AA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5304507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7D4EB04" w14:textId="77777777" w:rsidR="00AF26FC" w:rsidRPr="00FD0425" w:rsidRDefault="00AF26FC" w:rsidP="00AF26FC">
      <w:pPr>
        <w:pStyle w:val="PL"/>
        <w:rPr>
          <w:noProof w:val="0"/>
          <w:snapToGrid w:val="0"/>
        </w:rPr>
      </w:pPr>
    </w:p>
    <w:p w14:paraId="3E48F19D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QoSFLowsToBeForwarded</w:t>
      </w:r>
      <w:proofErr w:type="spellEnd"/>
      <w:r w:rsidRPr="00FD0425">
        <w:rPr>
          <w:noProof w:val="0"/>
          <w:snapToGrid w:val="0"/>
        </w:rPr>
        <w:t>-List ::= SEQUENCE (SIZE(1..</w:t>
      </w:r>
      <w:r w:rsidRPr="00FD0425">
        <w:t xml:space="preserve"> maxnoofQoSFlows</w:t>
      </w:r>
      <w:r w:rsidRPr="00FD0425">
        <w:rPr>
          <w:noProof w:val="0"/>
          <w:snapToGrid w:val="0"/>
        </w:rPr>
        <w:t xml:space="preserve">)) OF </w:t>
      </w:r>
      <w:proofErr w:type="spellStart"/>
      <w:r w:rsidRPr="00FD0425">
        <w:rPr>
          <w:noProof w:val="0"/>
          <w:snapToGrid w:val="0"/>
        </w:rPr>
        <w:t>QoSFLowsToBeForwarded</w:t>
      </w:r>
      <w:proofErr w:type="spellEnd"/>
      <w:r w:rsidRPr="00FD0425">
        <w:rPr>
          <w:noProof w:val="0"/>
          <w:snapToGrid w:val="0"/>
        </w:rPr>
        <w:t>-Item</w:t>
      </w:r>
    </w:p>
    <w:p w14:paraId="0F69E2F0" w14:textId="77777777" w:rsidR="00AF26FC" w:rsidRPr="00FD0425" w:rsidRDefault="00AF26FC" w:rsidP="00AF26FC">
      <w:pPr>
        <w:pStyle w:val="PL"/>
        <w:rPr>
          <w:noProof w:val="0"/>
          <w:snapToGrid w:val="0"/>
        </w:rPr>
      </w:pPr>
    </w:p>
    <w:p w14:paraId="6C33CEED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QoSFLowsToBeForwarded</w:t>
      </w:r>
      <w:proofErr w:type="spellEnd"/>
      <w:r w:rsidRPr="00FD0425">
        <w:rPr>
          <w:noProof w:val="0"/>
          <w:snapToGrid w:val="0"/>
        </w:rPr>
        <w:t>-Item ::= SEQUENCE {</w:t>
      </w:r>
    </w:p>
    <w:p w14:paraId="1A964DB7" w14:textId="77777777" w:rsidR="00AF26FC" w:rsidRPr="00FD0425" w:rsidRDefault="00AF26FC" w:rsidP="00AF26FC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13302373" w14:textId="77777777" w:rsidR="00AF26FC" w:rsidRPr="00FD0425" w:rsidRDefault="00AF26FC" w:rsidP="00AF26FC">
      <w:pPr>
        <w:pStyle w:val="PL"/>
      </w:pPr>
      <w:r w:rsidRPr="00FD0425">
        <w:tab/>
        <w:t>dl-dataforwarding</w:t>
      </w:r>
      <w:r w:rsidRPr="00FD0425">
        <w:tab/>
      </w:r>
      <w:r w:rsidRPr="00FD0425">
        <w:tab/>
      </w:r>
      <w:r w:rsidRPr="00FD0425">
        <w:tab/>
        <w:t>DLForwarding,</w:t>
      </w:r>
    </w:p>
    <w:p w14:paraId="38CCAE92" w14:textId="77777777" w:rsidR="00AF26FC" w:rsidRPr="00FD0425" w:rsidRDefault="00AF26FC" w:rsidP="00AF26FC">
      <w:pPr>
        <w:pStyle w:val="PL"/>
      </w:pPr>
      <w:r w:rsidRPr="00FD0425">
        <w:tab/>
        <w:t>ul-dataforwarding</w:t>
      </w:r>
      <w:r w:rsidRPr="00FD0425">
        <w:tab/>
      </w:r>
      <w:r w:rsidRPr="00FD0425">
        <w:tab/>
      </w:r>
      <w:r w:rsidRPr="00FD0425">
        <w:tab/>
        <w:t>ULForwarding,</w:t>
      </w:r>
    </w:p>
    <w:p w14:paraId="1F51EEEF" w14:textId="77777777" w:rsidR="00AF26FC" w:rsidRPr="00FD0425" w:rsidRDefault="00AF26FC" w:rsidP="00AF26FC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</w:rPr>
        <w:t>QoSFLowsToBeForwarded</w:t>
      </w:r>
      <w:proofErr w:type="spellEnd"/>
      <w:r w:rsidRPr="00FD0425">
        <w:rPr>
          <w:noProof w:val="0"/>
          <w:snapToGrid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547FCC6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55B90960" w14:textId="77777777" w:rsidR="00AF26FC" w:rsidRPr="00FD0425" w:rsidRDefault="00AF26FC" w:rsidP="00AF26FC">
      <w:pPr>
        <w:pStyle w:val="PL"/>
      </w:pPr>
      <w:r w:rsidRPr="00FD0425">
        <w:t>}</w:t>
      </w:r>
    </w:p>
    <w:p w14:paraId="36A992B9" w14:textId="77777777" w:rsidR="00AF26FC" w:rsidRPr="00FD0425" w:rsidRDefault="00AF26FC" w:rsidP="00AF26FC">
      <w:pPr>
        <w:pStyle w:val="PL"/>
      </w:pPr>
    </w:p>
    <w:p w14:paraId="226E9DCC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QoSFLowsToBeForwarded</w:t>
      </w:r>
      <w:proofErr w:type="spellEnd"/>
      <w:r w:rsidRPr="00FD0425">
        <w:rPr>
          <w:noProof w:val="0"/>
          <w:snapToGrid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8A865BE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{ ID 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r w:rsidRPr="00FD0425">
        <w:rPr>
          <w:noProof w:val="0"/>
          <w:snapToGrid w:val="0"/>
          <w:lang w:eastAsia="zh-CN"/>
        </w:rPr>
        <w:tab/>
        <w:t>PRESENCE optional },</w:t>
      </w:r>
    </w:p>
    <w:p w14:paraId="3F53DA34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EE6CEDE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79AC32F" w14:textId="77777777" w:rsidR="00AF26FC" w:rsidRPr="00FD0425" w:rsidRDefault="00AF26FC" w:rsidP="00AF26FC">
      <w:pPr>
        <w:pStyle w:val="PL"/>
        <w:rPr>
          <w:noProof w:val="0"/>
          <w:snapToGrid w:val="0"/>
        </w:rPr>
      </w:pPr>
    </w:p>
    <w:p w14:paraId="173EC62E" w14:textId="77777777" w:rsidR="00AF26FC" w:rsidRPr="00FD0425" w:rsidRDefault="00AF26FC" w:rsidP="00AF26FC">
      <w:pPr>
        <w:pStyle w:val="PL"/>
        <w:rPr>
          <w:noProof w:val="0"/>
          <w:snapToGrid w:val="0"/>
        </w:rPr>
      </w:pPr>
    </w:p>
    <w:p w14:paraId="5E459FF6" w14:textId="77777777" w:rsidR="00AF26FC" w:rsidRPr="00FD0425" w:rsidRDefault="00AF26FC" w:rsidP="00AF26FC">
      <w:pPr>
        <w:pStyle w:val="PL"/>
        <w:rPr>
          <w:noProof w:val="0"/>
          <w:snapToGrid w:val="0"/>
        </w:rPr>
      </w:pPr>
    </w:p>
    <w:p w14:paraId="3016849F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DataForwardingResponseDRBItemList</w:t>
      </w:r>
      <w:proofErr w:type="spellEnd"/>
      <w:r w:rsidRPr="00FD0425">
        <w:rPr>
          <w:noProof w:val="0"/>
          <w:snapToGrid w:val="0"/>
        </w:rPr>
        <w:t xml:space="preserve"> ::= SEQUENCE (SIZE(1..maxnoofDRBs)) OF </w:t>
      </w:r>
      <w:proofErr w:type="spellStart"/>
      <w:r w:rsidRPr="00FD0425">
        <w:rPr>
          <w:noProof w:val="0"/>
          <w:snapToGrid w:val="0"/>
        </w:rPr>
        <w:t>DataForwardingResponseDRBItem</w:t>
      </w:r>
      <w:proofErr w:type="spellEnd"/>
    </w:p>
    <w:p w14:paraId="6AEAA2F2" w14:textId="77777777" w:rsidR="00AF26FC" w:rsidRPr="00FD0425" w:rsidRDefault="00AF26FC" w:rsidP="00AF26FC">
      <w:pPr>
        <w:pStyle w:val="PL"/>
      </w:pPr>
    </w:p>
    <w:p w14:paraId="467A204A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DataForwardingResponseDRBItem</w:t>
      </w:r>
      <w:proofErr w:type="spellEnd"/>
      <w:r w:rsidRPr="00FD0425">
        <w:rPr>
          <w:noProof w:val="0"/>
          <w:snapToGrid w:val="0"/>
        </w:rPr>
        <w:t xml:space="preserve"> ::= SEQUENCE {</w:t>
      </w:r>
    </w:p>
    <w:p w14:paraId="563592D2" w14:textId="77777777" w:rsidR="00AF26FC" w:rsidRPr="00FD0425" w:rsidRDefault="00AF26FC" w:rsidP="00AF26FC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604E5742" w14:textId="77777777" w:rsidR="00AF26FC" w:rsidRPr="00FD0425" w:rsidRDefault="00AF26FC" w:rsidP="00AF26FC">
      <w:pPr>
        <w:pStyle w:val="PL"/>
      </w:pPr>
      <w:r w:rsidRPr="00FD0425">
        <w:tab/>
        <w:t>dlForwardingUPTNL</w:t>
      </w:r>
      <w:r w:rsidRPr="00FD0425">
        <w:tab/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8765811" w14:textId="77777777" w:rsidR="00AF26FC" w:rsidRPr="00FD0425" w:rsidRDefault="00AF26FC" w:rsidP="00AF26FC">
      <w:pPr>
        <w:pStyle w:val="PL"/>
      </w:pPr>
      <w:r w:rsidRPr="00FD0425">
        <w:tab/>
        <w:t>ulForwardingUPTNL</w:t>
      </w:r>
      <w:r w:rsidRPr="00FD0425">
        <w:tab/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F1D5CE4" w14:textId="77777777" w:rsidR="00AF26FC" w:rsidRPr="00FD0425" w:rsidRDefault="00AF26FC" w:rsidP="00AF26FC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</w:rPr>
        <w:t>DataForwardingResponseDRBItem</w:t>
      </w:r>
      <w:r w:rsidRPr="00FD0425"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4817311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45281DA8" w14:textId="77777777" w:rsidR="00AF26FC" w:rsidRPr="00FD0425" w:rsidRDefault="00AF26FC" w:rsidP="00AF26FC">
      <w:pPr>
        <w:pStyle w:val="PL"/>
      </w:pPr>
      <w:r w:rsidRPr="00FD0425">
        <w:t>}</w:t>
      </w:r>
    </w:p>
    <w:p w14:paraId="2F067EA3" w14:textId="77777777" w:rsidR="00AF26FC" w:rsidRPr="00FD0425" w:rsidRDefault="00AF26FC" w:rsidP="00AF26FC">
      <w:pPr>
        <w:pStyle w:val="PL"/>
      </w:pPr>
    </w:p>
    <w:p w14:paraId="27350D6E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DataForwardingResponseDRBItem</w:t>
      </w:r>
      <w:r w:rsidRPr="00FD0425">
        <w:t>-ExtIEs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951031D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3F13451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770FDE4" w14:textId="77777777" w:rsidR="00AF26FC" w:rsidRPr="00FD0425" w:rsidRDefault="00AF26FC" w:rsidP="00AF26FC">
      <w:pPr>
        <w:pStyle w:val="PL"/>
      </w:pPr>
    </w:p>
    <w:p w14:paraId="14C8CE0D" w14:textId="77777777" w:rsidR="00AF26FC" w:rsidRPr="00FD0425" w:rsidRDefault="00AF26FC" w:rsidP="00AF26FC">
      <w:pPr>
        <w:pStyle w:val="PL"/>
      </w:pPr>
    </w:p>
    <w:p w14:paraId="7695815E" w14:textId="77777777" w:rsidR="00AF26FC" w:rsidRPr="00FD0425" w:rsidRDefault="00AF26FC" w:rsidP="00AF26FC">
      <w:pPr>
        <w:pStyle w:val="PL"/>
      </w:pPr>
      <w:r w:rsidRPr="00FD0425">
        <w:t>DataTrafficResources ::= BIT STRING (SIZE(6..17600))</w:t>
      </w:r>
    </w:p>
    <w:p w14:paraId="6090D946" w14:textId="77777777" w:rsidR="00AF26FC" w:rsidRPr="00FD0425" w:rsidRDefault="00AF26FC" w:rsidP="00AF26FC">
      <w:pPr>
        <w:pStyle w:val="PL"/>
      </w:pPr>
    </w:p>
    <w:p w14:paraId="2FEC4273" w14:textId="77777777" w:rsidR="00AF26FC" w:rsidRPr="00FD0425" w:rsidRDefault="00AF26FC" w:rsidP="00AF26FC">
      <w:pPr>
        <w:pStyle w:val="PL"/>
      </w:pPr>
    </w:p>
    <w:p w14:paraId="15BDFE76" w14:textId="77777777" w:rsidR="00AF26FC" w:rsidRPr="00FD0425" w:rsidRDefault="00AF26FC" w:rsidP="00AF26FC">
      <w:pPr>
        <w:pStyle w:val="PL"/>
      </w:pPr>
      <w:r w:rsidRPr="00FD0425">
        <w:t>DataTrafficResourceIndication ::= SEQUENCE {</w:t>
      </w:r>
    </w:p>
    <w:p w14:paraId="34D7AFB0" w14:textId="77777777" w:rsidR="00AF26FC" w:rsidRPr="00FD0425" w:rsidRDefault="00AF26FC" w:rsidP="00AF26FC">
      <w:pPr>
        <w:pStyle w:val="PL"/>
      </w:pPr>
      <w:r w:rsidRPr="00FD0425">
        <w:tab/>
        <w:t>activationSFN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ActivationSFN,</w:t>
      </w:r>
    </w:p>
    <w:p w14:paraId="517BBCF7" w14:textId="77777777" w:rsidR="00AF26FC" w:rsidRPr="00FD0425" w:rsidRDefault="00AF26FC" w:rsidP="00AF26FC">
      <w:pPr>
        <w:pStyle w:val="PL"/>
      </w:pPr>
      <w:r w:rsidRPr="00FD0425">
        <w:tab/>
        <w:t>sharedResourceType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SharedResourceType,</w:t>
      </w:r>
    </w:p>
    <w:p w14:paraId="130D3B41" w14:textId="77777777" w:rsidR="00AF26FC" w:rsidRPr="00FD0425" w:rsidRDefault="00AF26FC" w:rsidP="00AF26FC">
      <w:pPr>
        <w:pStyle w:val="PL"/>
      </w:pP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DA6F930" w14:textId="77777777" w:rsidR="00AF26FC" w:rsidRPr="00FD0425" w:rsidRDefault="00AF26FC" w:rsidP="00AF26FC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DataTrafficResourceIndication-ExtIEs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9B298B5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23990B62" w14:textId="77777777" w:rsidR="00AF26FC" w:rsidRPr="00FD0425" w:rsidRDefault="00AF26FC" w:rsidP="00AF26FC">
      <w:pPr>
        <w:pStyle w:val="PL"/>
      </w:pPr>
      <w:r w:rsidRPr="00FD0425">
        <w:t>}</w:t>
      </w:r>
    </w:p>
    <w:p w14:paraId="415667D9" w14:textId="77777777" w:rsidR="00AF26FC" w:rsidRPr="00FD0425" w:rsidRDefault="00AF26FC" w:rsidP="00AF26FC">
      <w:pPr>
        <w:pStyle w:val="PL"/>
      </w:pPr>
    </w:p>
    <w:p w14:paraId="2ADAC0FB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t xml:space="preserve">DataTrafficResourceIndication-ExtIEs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52A2C29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DECE59A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4313470" w14:textId="77777777" w:rsidR="00AF26FC" w:rsidRPr="00FD0425" w:rsidRDefault="00AF26FC" w:rsidP="00AF26FC">
      <w:pPr>
        <w:pStyle w:val="PL"/>
      </w:pPr>
    </w:p>
    <w:p w14:paraId="4EB59151" w14:textId="77777777" w:rsidR="00AF26FC" w:rsidRPr="00FD0425" w:rsidRDefault="00AF26FC" w:rsidP="00AF26FC">
      <w:pPr>
        <w:pStyle w:val="PL"/>
      </w:pPr>
    </w:p>
    <w:p w14:paraId="2694A818" w14:textId="77777777" w:rsidR="00AF26FC" w:rsidRPr="00FD0425" w:rsidRDefault="00AF26FC" w:rsidP="00AF26FC">
      <w:pPr>
        <w:pStyle w:val="PL"/>
      </w:pPr>
      <w:bookmarkStart w:id="3228" w:name="_Hlk513548321"/>
      <w:r w:rsidRPr="00FD0425">
        <w:t>DeliveryStatus</w:t>
      </w:r>
      <w:bookmarkEnd w:id="3228"/>
      <w:r w:rsidRPr="00FD0425">
        <w:tab/>
        <w:t>::= INTEGER (0..4095, ...)</w:t>
      </w:r>
    </w:p>
    <w:p w14:paraId="30016820" w14:textId="77777777" w:rsidR="00AF26FC" w:rsidRPr="00FD0425" w:rsidRDefault="00AF26FC" w:rsidP="00AF26FC">
      <w:pPr>
        <w:pStyle w:val="PL"/>
      </w:pPr>
    </w:p>
    <w:p w14:paraId="4104716F" w14:textId="77777777" w:rsidR="00AF26FC" w:rsidRPr="00FD0425" w:rsidRDefault="00AF26FC" w:rsidP="00AF26FC">
      <w:pPr>
        <w:pStyle w:val="PL"/>
      </w:pPr>
    </w:p>
    <w:p w14:paraId="6280990C" w14:textId="77777777" w:rsidR="00AF26FC" w:rsidRPr="00FD0425" w:rsidRDefault="00AF26FC" w:rsidP="00AF26FC">
      <w:pPr>
        <w:pStyle w:val="PL"/>
      </w:pPr>
      <w:r w:rsidRPr="00FD0425">
        <w:t>DesiredActNotificationLevel</w:t>
      </w:r>
      <w:r w:rsidRPr="00FD0425">
        <w:tab/>
        <w:t>::= ENUMERATED {none, qos-flow, pdu-session, ue-level, ...}</w:t>
      </w:r>
    </w:p>
    <w:p w14:paraId="7A7C4682" w14:textId="77777777" w:rsidR="00AF26FC" w:rsidRPr="00FD0425" w:rsidRDefault="00AF26FC" w:rsidP="00AF26FC">
      <w:pPr>
        <w:pStyle w:val="PL"/>
      </w:pPr>
    </w:p>
    <w:p w14:paraId="0CA9F1AD" w14:textId="77777777" w:rsidR="00AF26FC" w:rsidRPr="00FD0425" w:rsidRDefault="00AF26FC" w:rsidP="00AF26FC">
      <w:pPr>
        <w:pStyle w:val="PL"/>
      </w:pPr>
      <w:r w:rsidRPr="00FD0425">
        <w:t>DefaultDRB-Allowed ::= ENUMERATED {true, false, ...}</w:t>
      </w:r>
    </w:p>
    <w:p w14:paraId="6EA9247B" w14:textId="77777777" w:rsidR="00AF26FC" w:rsidRPr="00FD0425" w:rsidRDefault="00AF26FC" w:rsidP="00AF26FC">
      <w:pPr>
        <w:pStyle w:val="PL"/>
      </w:pPr>
    </w:p>
    <w:p w14:paraId="69E96A15" w14:textId="77777777" w:rsidR="00AF26FC" w:rsidRPr="00FD0425" w:rsidRDefault="00AF26FC" w:rsidP="00AF26FC">
      <w:pPr>
        <w:pStyle w:val="PL"/>
      </w:pPr>
      <w:r w:rsidRPr="00FD0425">
        <w:t>DLForwarding</w:t>
      </w:r>
      <w:r w:rsidRPr="00FD0425">
        <w:tab/>
        <w:t>::= ENUMERATED {dl-forwarding-proposed, ...}</w:t>
      </w:r>
    </w:p>
    <w:p w14:paraId="3A979AF2" w14:textId="77777777" w:rsidR="00AF26FC" w:rsidRPr="00FD0425" w:rsidRDefault="00AF26FC" w:rsidP="00AF26FC">
      <w:pPr>
        <w:pStyle w:val="PL"/>
      </w:pPr>
    </w:p>
    <w:p w14:paraId="651FFE4B" w14:textId="77777777" w:rsidR="00AF26FC" w:rsidRDefault="00AF26FC" w:rsidP="00AF26FC">
      <w:pPr>
        <w:pStyle w:val="PL"/>
        <w:rPr>
          <w:ins w:id="3229" w:author="Author"/>
        </w:rPr>
      </w:pPr>
    </w:p>
    <w:p w14:paraId="176B6EEC" w14:textId="77777777" w:rsidR="00AF26FC" w:rsidRPr="00300B5A" w:rsidRDefault="00AF26FC" w:rsidP="00AF26FC">
      <w:pPr>
        <w:pStyle w:val="PL"/>
        <w:rPr>
          <w:ins w:id="3230" w:author="Author"/>
          <w:bCs/>
        </w:rPr>
      </w:pPr>
      <w:ins w:id="3231" w:author="Author">
        <w:r w:rsidRPr="00300B5A">
          <w:t>DL-GBR-PRB-usage</w:t>
        </w:r>
        <w:r w:rsidRPr="00300B5A">
          <w:rPr>
            <w:bCs/>
          </w:rPr>
          <w:t>::= INTEGER (0..100)</w:t>
        </w:r>
      </w:ins>
    </w:p>
    <w:p w14:paraId="0F8B07E3" w14:textId="77777777" w:rsidR="00AF26FC" w:rsidRPr="00300B5A" w:rsidRDefault="00AF26FC" w:rsidP="00AF26FC">
      <w:pPr>
        <w:pStyle w:val="PL"/>
        <w:rPr>
          <w:ins w:id="3232" w:author="Author"/>
        </w:rPr>
      </w:pPr>
    </w:p>
    <w:p w14:paraId="63BA5320" w14:textId="77777777" w:rsidR="00AF26FC" w:rsidRPr="00300B5A" w:rsidRDefault="00AF26FC" w:rsidP="00AF26FC">
      <w:pPr>
        <w:pStyle w:val="PL"/>
        <w:rPr>
          <w:ins w:id="3233" w:author="Author"/>
        </w:rPr>
      </w:pPr>
    </w:p>
    <w:p w14:paraId="7E13CD49" w14:textId="77777777" w:rsidR="00AF26FC" w:rsidRPr="00300B5A" w:rsidRDefault="00AF26FC" w:rsidP="00AF26FC">
      <w:pPr>
        <w:pStyle w:val="PL"/>
        <w:rPr>
          <w:ins w:id="3234" w:author="Author"/>
          <w:bCs/>
        </w:rPr>
      </w:pPr>
      <w:ins w:id="3235" w:author="Author">
        <w:r w:rsidRPr="00300B5A">
          <w:lastRenderedPageBreak/>
          <w:t>DL-non-GBR-PRB-usage</w:t>
        </w:r>
        <w:r w:rsidRPr="00300B5A">
          <w:rPr>
            <w:bCs/>
          </w:rPr>
          <w:t>::= INTEGER (0..100)</w:t>
        </w:r>
      </w:ins>
    </w:p>
    <w:p w14:paraId="58B7617B" w14:textId="77777777" w:rsidR="00AF26FC" w:rsidRPr="00300B5A" w:rsidRDefault="00AF26FC" w:rsidP="00AF26FC">
      <w:pPr>
        <w:pStyle w:val="PL"/>
        <w:rPr>
          <w:ins w:id="3236" w:author="Author"/>
        </w:rPr>
      </w:pPr>
    </w:p>
    <w:p w14:paraId="0E237E2F" w14:textId="77777777" w:rsidR="00AF26FC" w:rsidRPr="00300B5A" w:rsidRDefault="00AF26FC" w:rsidP="00AF26FC">
      <w:pPr>
        <w:pStyle w:val="PL"/>
        <w:rPr>
          <w:ins w:id="3237" w:author="Author"/>
        </w:rPr>
      </w:pPr>
    </w:p>
    <w:p w14:paraId="02AC8408" w14:textId="77777777" w:rsidR="00AF26FC" w:rsidRDefault="00AF26FC" w:rsidP="00AF26FC">
      <w:pPr>
        <w:pStyle w:val="PL"/>
        <w:rPr>
          <w:ins w:id="3238" w:author="Author"/>
          <w:bCs/>
        </w:rPr>
      </w:pPr>
      <w:ins w:id="3239" w:author="Author">
        <w:r w:rsidRPr="00300B5A">
          <w:t>DL-Total-PRB-usage</w:t>
        </w:r>
        <w:r w:rsidRPr="00300B5A">
          <w:rPr>
            <w:bCs/>
          </w:rPr>
          <w:t>::= INTEGER (0..100)</w:t>
        </w:r>
      </w:ins>
    </w:p>
    <w:p w14:paraId="2F51C7CD" w14:textId="77777777" w:rsidR="00AF26FC" w:rsidRDefault="00AF26FC" w:rsidP="00AF26FC">
      <w:pPr>
        <w:pStyle w:val="PL"/>
        <w:rPr>
          <w:ins w:id="3240" w:author="Author"/>
        </w:rPr>
      </w:pPr>
    </w:p>
    <w:p w14:paraId="6F6AD359" w14:textId="77777777" w:rsidR="00AF26FC" w:rsidRPr="00FD0425" w:rsidRDefault="00AF26FC" w:rsidP="00AF26FC">
      <w:pPr>
        <w:pStyle w:val="PL"/>
      </w:pPr>
    </w:p>
    <w:p w14:paraId="703ADFEF" w14:textId="77777777" w:rsidR="00AF26FC" w:rsidRPr="00FD0425" w:rsidRDefault="00AF26FC" w:rsidP="00AF26FC">
      <w:pPr>
        <w:pStyle w:val="PL"/>
      </w:pPr>
      <w:r w:rsidRPr="00FD0425">
        <w:t>DRB-ID</w:t>
      </w:r>
      <w:r w:rsidRPr="00FD0425">
        <w:tab/>
        <w:t>::= INTEGER (1..32, ...)</w:t>
      </w:r>
    </w:p>
    <w:p w14:paraId="1DADD587" w14:textId="77777777" w:rsidR="00AF26FC" w:rsidRPr="00FD0425" w:rsidRDefault="00AF26FC" w:rsidP="00AF26FC">
      <w:pPr>
        <w:pStyle w:val="PL"/>
      </w:pPr>
    </w:p>
    <w:p w14:paraId="30E55FB4" w14:textId="77777777" w:rsidR="00AF26FC" w:rsidRPr="00FD0425" w:rsidRDefault="00AF26FC" w:rsidP="00AF26FC">
      <w:pPr>
        <w:pStyle w:val="PL"/>
      </w:pPr>
    </w:p>
    <w:p w14:paraId="6A95570D" w14:textId="77777777" w:rsidR="00AF26FC" w:rsidRPr="00FD0425" w:rsidRDefault="00AF26FC" w:rsidP="00AF26FC">
      <w:pPr>
        <w:pStyle w:val="PL"/>
      </w:pPr>
      <w:r w:rsidRPr="00FD0425">
        <w:t>DRB-List ::= SEQUENCE (SIZE</w:t>
      </w:r>
      <w:r w:rsidRPr="00FD0425">
        <w:rPr>
          <w:snapToGrid w:val="0"/>
        </w:rPr>
        <w:t xml:space="preserve"> (1..maxnoofDRBs)) </w:t>
      </w:r>
      <w:r w:rsidRPr="00FD0425">
        <w:rPr>
          <w:noProof w:val="0"/>
          <w:snapToGrid w:val="0"/>
        </w:rPr>
        <w:t>OF DRB-ID</w:t>
      </w:r>
    </w:p>
    <w:p w14:paraId="7E3985AE" w14:textId="77777777" w:rsidR="00AF26FC" w:rsidRPr="00FD0425" w:rsidRDefault="00AF26FC" w:rsidP="00AF26FC">
      <w:pPr>
        <w:pStyle w:val="PL"/>
      </w:pPr>
    </w:p>
    <w:p w14:paraId="7FCA5CFE" w14:textId="77777777" w:rsidR="00AF26FC" w:rsidRPr="00FD0425" w:rsidRDefault="00AF26FC" w:rsidP="00AF26FC">
      <w:pPr>
        <w:pStyle w:val="PL"/>
      </w:pPr>
    </w:p>
    <w:p w14:paraId="115E74FC" w14:textId="77777777" w:rsidR="00AF26FC" w:rsidRPr="00FD0425" w:rsidRDefault="00AF26FC" w:rsidP="00AF26FC">
      <w:pPr>
        <w:pStyle w:val="PL"/>
      </w:pPr>
      <w:r w:rsidRPr="00FD0425">
        <w:t>DRB-List-withCause ::= SEQUENCE (SIZE</w:t>
      </w:r>
      <w:r w:rsidRPr="00FD0425">
        <w:rPr>
          <w:snapToGrid w:val="0"/>
        </w:rPr>
        <w:t xml:space="preserve"> (1..maxnoofDRBs)) </w:t>
      </w:r>
      <w:r w:rsidRPr="00FD0425">
        <w:rPr>
          <w:noProof w:val="0"/>
          <w:snapToGrid w:val="0"/>
        </w:rPr>
        <w:t xml:space="preserve">OF </w:t>
      </w:r>
      <w:r w:rsidRPr="00FD0425">
        <w:t>DRB-List-withCause-Item</w:t>
      </w:r>
    </w:p>
    <w:p w14:paraId="6FBAB2FF" w14:textId="77777777" w:rsidR="00AF26FC" w:rsidRPr="00FD0425" w:rsidRDefault="00AF26FC" w:rsidP="00AF26FC">
      <w:pPr>
        <w:pStyle w:val="PL"/>
        <w:rPr>
          <w:noProof w:val="0"/>
          <w:snapToGrid w:val="0"/>
        </w:rPr>
      </w:pPr>
    </w:p>
    <w:p w14:paraId="6871DD77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t>DRB-List-withCause-Item ::= SEQUENCE {</w:t>
      </w:r>
    </w:p>
    <w:p w14:paraId="734A0FBE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DRB-ID,</w:t>
      </w:r>
    </w:p>
    <w:p w14:paraId="7B4AF357" w14:textId="77777777" w:rsidR="00AF26FC" w:rsidRPr="00FD0425" w:rsidRDefault="00AF26FC" w:rsidP="00AF26FC">
      <w:pPr>
        <w:pStyle w:val="PL"/>
      </w:pPr>
      <w:r w:rsidRPr="00FD0425">
        <w:tab/>
        <w:t>cause</w:t>
      </w:r>
      <w:r w:rsidRPr="00FD0425">
        <w:tab/>
      </w:r>
      <w:r w:rsidRPr="00FD0425">
        <w:tab/>
        <w:t>Cause,</w:t>
      </w:r>
    </w:p>
    <w:p w14:paraId="0566529C" w14:textId="77777777" w:rsidR="00AF26FC" w:rsidRPr="00FD0425" w:rsidRDefault="00AF26FC" w:rsidP="00AF26FC">
      <w:pPr>
        <w:pStyle w:val="PL"/>
      </w:pPr>
      <w:r w:rsidRPr="00FD0425">
        <w:tab/>
        <w:t>rLC-Mode</w:t>
      </w:r>
      <w:r w:rsidRPr="00FD0425">
        <w:tab/>
        <w:t>RLCMode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17BE3D8" w14:textId="77777777" w:rsidR="00AF26FC" w:rsidRPr="00FD0425" w:rsidRDefault="00AF26FC" w:rsidP="00AF26FC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DRB-List-</w:t>
      </w:r>
      <w:proofErr w:type="spellStart"/>
      <w:r w:rsidRPr="00FD0425">
        <w:t>withCause</w:t>
      </w:r>
      <w:proofErr w:type="spellEnd"/>
      <w:r w:rsidRPr="00FD0425">
        <w:t>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8E09FA6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6C597666" w14:textId="77777777" w:rsidR="00AF26FC" w:rsidRPr="00FD0425" w:rsidRDefault="00AF26FC" w:rsidP="00AF26FC">
      <w:pPr>
        <w:pStyle w:val="PL"/>
      </w:pPr>
      <w:r w:rsidRPr="00FD0425">
        <w:t>}</w:t>
      </w:r>
    </w:p>
    <w:p w14:paraId="3F2011C1" w14:textId="77777777" w:rsidR="00AF26FC" w:rsidRPr="00FD0425" w:rsidRDefault="00AF26FC" w:rsidP="00AF26FC">
      <w:pPr>
        <w:pStyle w:val="PL"/>
      </w:pPr>
    </w:p>
    <w:p w14:paraId="4C55E5C4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t xml:space="preserve">DRB-List-withCause-Item-ExtIEs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65C6314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151A5B1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44E76AD" w14:textId="77777777" w:rsidR="00AF26FC" w:rsidRPr="00FD0425" w:rsidRDefault="00AF26FC" w:rsidP="00AF26FC">
      <w:pPr>
        <w:pStyle w:val="PL"/>
      </w:pPr>
    </w:p>
    <w:p w14:paraId="312BC2F5" w14:textId="77777777" w:rsidR="00AF26FC" w:rsidRPr="00FD0425" w:rsidRDefault="00AF26FC" w:rsidP="00AF26FC">
      <w:pPr>
        <w:pStyle w:val="PL"/>
      </w:pPr>
    </w:p>
    <w:p w14:paraId="76E3115C" w14:textId="77777777" w:rsidR="00AF26FC" w:rsidRPr="00FD0425" w:rsidRDefault="00AF26FC" w:rsidP="00AF26FC">
      <w:pPr>
        <w:pStyle w:val="PL"/>
      </w:pPr>
      <w:r w:rsidRPr="00FD0425">
        <w:t>DRB-Number ::= INTEGER (1..32, ...)</w:t>
      </w:r>
    </w:p>
    <w:p w14:paraId="001DE6E5" w14:textId="77777777" w:rsidR="00AF26FC" w:rsidRPr="00FD0425" w:rsidRDefault="00AF26FC" w:rsidP="00AF26FC">
      <w:pPr>
        <w:pStyle w:val="PL"/>
      </w:pPr>
    </w:p>
    <w:p w14:paraId="162F8508" w14:textId="77777777" w:rsidR="00AF26FC" w:rsidRPr="00FD0425" w:rsidRDefault="00AF26FC" w:rsidP="00AF26FC">
      <w:pPr>
        <w:pStyle w:val="PL"/>
      </w:pPr>
    </w:p>
    <w:p w14:paraId="380F5355" w14:textId="77777777" w:rsidR="00AF26FC" w:rsidRPr="00FD0425" w:rsidRDefault="00AF26FC" w:rsidP="00AF26FC">
      <w:pPr>
        <w:pStyle w:val="PL"/>
        <w:rPr>
          <w:snapToGrid w:val="0"/>
        </w:rPr>
      </w:pPr>
      <w:bookmarkStart w:id="3241" w:name="_Hlk513994477"/>
      <w:r w:rsidRPr="00FD0425">
        <w:rPr>
          <w:snapToGrid w:val="0"/>
        </w:rPr>
        <w:t>DRBsSubjectToStatusTransfer-List</w:t>
      </w:r>
      <w:bookmarkEnd w:id="3241"/>
      <w:r w:rsidRPr="00FD0425">
        <w:rPr>
          <w:snapToGrid w:val="0"/>
        </w:rPr>
        <w:t xml:space="preserve"> ::= SEQUENCE (SIZE (1..maxnoofDRBs)) </w:t>
      </w:r>
      <w:r w:rsidRPr="00FD0425">
        <w:rPr>
          <w:noProof w:val="0"/>
          <w:snapToGrid w:val="0"/>
        </w:rPr>
        <w:t xml:space="preserve">OF </w:t>
      </w:r>
      <w:r w:rsidRPr="00FD0425">
        <w:rPr>
          <w:snapToGrid w:val="0"/>
        </w:rPr>
        <w:t>DRBsSubjectToStatusTransfer</w:t>
      </w:r>
      <w:r w:rsidRPr="00FD0425">
        <w:rPr>
          <w:noProof w:val="0"/>
          <w:snapToGrid w:val="0"/>
        </w:rPr>
        <w:t>-</w:t>
      </w:r>
      <w:r w:rsidRPr="00FD0425">
        <w:rPr>
          <w:noProof w:val="0"/>
        </w:rPr>
        <w:t>Item</w:t>
      </w:r>
    </w:p>
    <w:p w14:paraId="3EFCBA67" w14:textId="77777777" w:rsidR="00AF26FC" w:rsidRPr="00FD0425" w:rsidRDefault="00AF26FC" w:rsidP="00AF26FC">
      <w:pPr>
        <w:pStyle w:val="PL"/>
      </w:pPr>
    </w:p>
    <w:p w14:paraId="0087DB43" w14:textId="77777777" w:rsidR="00AF26FC" w:rsidRPr="00FD0425" w:rsidRDefault="00AF26FC" w:rsidP="00AF26FC">
      <w:pPr>
        <w:pStyle w:val="PL"/>
        <w:rPr>
          <w:noProof w:val="0"/>
        </w:rPr>
      </w:pPr>
      <w:r w:rsidRPr="00FD0425">
        <w:rPr>
          <w:snapToGrid w:val="0"/>
        </w:rPr>
        <w:t>DRBsSubjectToStatusTransfer</w:t>
      </w:r>
      <w:r w:rsidRPr="00FD0425">
        <w:rPr>
          <w:noProof w:val="0"/>
          <w:snapToGrid w:val="0"/>
        </w:rPr>
        <w:t>-</w:t>
      </w:r>
      <w:r w:rsidRPr="00FD0425">
        <w:rPr>
          <w:noProof w:val="0"/>
        </w:rPr>
        <w:t>Item ::= SEQUENCE {</w:t>
      </w:r>
    </w:p>
    <w:p w14:paraId="76F344A5" w14:textId="77777777" w:rsidR="00AF26FC" w:rsidRPr="00FD0425" w:rsidRDefault="00AF26FC" w:rsidP="00AF26FC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drbID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6D9D6DB1" w14:textId="77777777" w:rsidR="00AF26FC" w:rsidRPr="00FD0425" w:rsidRDefault="00AF26FC" w:rsidP="00AF26FC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pdcpStatusTransfer</w:t>
      </w:r>
      <w:proofErr w:type="spellEnd"/>
      <w:r w:rsidRPr="00FD0425">
        <w:rPr>
          <w:noProof w:val="0"/>
        </w:rPr>
        <w:t>-UL</w:t>
      </w: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DRBBStatusTransferChoice</w:t>
      </w:r>
      <w:proofErr w:type="spellEnd"/>
      <w:r w:rsidRPr="00FD0425">
        <w:rPr>
          <w:noProof w:val="0"/>
        </w:rPr>
        <w:t>,</w:t>
      </w:r>
    </w:p>
    <w:p w14:paraId="4B861F81" w14:textId="77777777" w:rsidR="00AF26FC" w:rsidRPr="00FD0425" w:rsidRDefault="00AF26FC" w:rsidP="00AF26FC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pdcpStatusTransfer</w:t>
      </w:r>
      <w:proofErr w:type="spellEnd"/>
      <w:r w:rsidRPr="00FD0425">
        <w:rPr>
          <w:noProof w:val="0"/>
        </w:rPr>
        <w:t>-DL</w:t>
      </w: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DRBBStatusTransferChoice</w:t>
      </w:r>
      <w:proofErr w:type="spellEnd"/>
      <w:r w:rsidRPr="00FD0425">
        <w:rPr>
          <w:noProof w:val="0"/>
        </w:rPr>
        <w:t>,</w:t>
      </w:r>
    </w:p>
    <w:p w14:paraId="7373699B" w14:textId="77777777" w:rsidR="00AF26FC" w:rsidRPr="00FD0425" w:rsidRDefault="00AF26FC" w:rsidP="00AF26FC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DRBsSubjectToStatusTransfer</w:t>
      </w:r>
      <w:proofErr w:type="spellEnd"/>
      <w:r w:rsidRPr="00FD0425">
        <w:rPr>
          <w:noProof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DA76608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0A020B2A" w14:textId="77777777" w:rsidR="00AF26FC" w:rsidRPr="00FD0425" w:rsidRDefault="00AF26FC" w:rsidP="00AF26FC">
      <w:pPr>
        <w:pStyle w:val="PL"/>
      </w:pPr>
      <w:r w:rsidRPr="00FD0425">
        <w:t>}</w:t>
      </w:r>
    </w:p>
    <w:p w14:paraId="0B72FDF6" w14:textId="77777777" w:rsidR="00AF26FC" w:rsidRPr="00FD0425" w:rsidRDefault="00AF26FC" w:rsidP="00AF26FC">
      <w:pPr>
        <w:pStyle w:val="PL"/>
      </w:pPr>
    </w:p>
    <w:p w14:paraId="55858694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DRBsSubjectToStatusTransfer</w:t>
      </w:r>
      <w:r w:rsidRPr="00FD0425">
        <w:rPr>
          <w:noProof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E88CF27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{ ID id-Old</w:t>
      </w:r>
      <w:proofErr w:type="spellStart"/>
      <w:r w:rsidRPr="00FD0425">
        <w:rPr>
          <w:noProof w:val="0"/>
          <w:snapToGrid w:val="0"/>
        </w:rPr>
        <w:t>QoSFlowMap-ULendmarkerexpected</w:t>
      </w:r>
      <w:proofErr w:type="spellEnd"/>
      <w:r w:rsidRPr="00FD0425">
        <w:rPr>
          <w:noProof w:val="0"/>
          <w:snapToGrid w:val="0"/>
        </w:rPr>
        <w:tab/>
        <w:t>CRITICALITY reject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 xml:space="preserve">EXTENSION </w:t>
      </w:r>
      <w:r w:rsidRPr="00FD0425">
        <w:rPr>
          <w:snapToGrid w:val="0"/>
        </w:rPr>
        <w:t>QoSFlows-List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PRESENCE optional },</w:t>
      </w:r>
    </w:p>
    <w:p w14:paraId="618000E1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6AE9F5E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42494A3" w14:textId="77777777" w:rsidR="00AF26FC" w:rsidRPr="00FD0425" w:rsidRDefault="00AF26FC" w:rsidP="00AF26FC">
      <w:pPr>
        <w:pStyle w:val="PL"/>
      </w:pPr>
    </w:p>
    <w:p w14:paraId="3A6739F6" w14:textId="77777777" w:rsidR="00AF26FC" w:rsidRPr="00FD0425" w:rsidRDefault="00AF26FC" w:rsidP="00AF26FC">
      <w:pPr>
        <w:pStyle w:val="PL"/>
      </w:pPr>
    </w:p>
    <w:p w14:paraId="252758E0" w14:textId="77777777" w:rsidR="00AF26FC" w:rsidRPr="00FD0425" w:rsidRDefault="00AF26FC" w:rsidP="00AF26FC">
      <w:pPr>
        <w:pStyle w:val="PL"/>
        <w:rPr>
          <w:noProof w:val="0"/>
        </w:rPr>
      </w:pPr>
      <w:proofErr w:type="spellStart"/>
      <w:r w:rsidRPr="00FD0425">
        <w:rPr>
          <w:noProof w:val="0"/>
        </w:rPr>
        <w:t>DRBBStatusTransferChoice</w:t>
      </w:r>
      <w:proofErr w:type="spellEnd"/>
      <w:r w:rsidRPr="00FD0425">
        <w:rPr>
          <w:noProof w:val="0"/>
        </w:rPr>
        <w:t xml:space="preserve"> ::= CHOICE {</w:t>
      </w:r>
    </w:p>
    <w:p w14:paraId="7189604A" w14:textId="77777777" w:rsidR="00AF26FC" w:rsidRPr="00FD0425" w:rsidRDefault="00AF26FC" w:rsidP="00AF26FC">
      <w:pPr>
        <w:pStyle w:val="PL"/>
        <w:rPr>
          <w:noProof w:val="0"/>
        </w:rPr>
      </w:pPr>
      <w:r w:rsidRPr="00FD0425">
        <w:rPr>
          <w:noProof w:val="0"/>
        </w:rPr>
        <w:tab/>
        <w:t>pdcp-sn-12bits</w:t>
      </w:r>
      <w:r w:rsidRPr="00FD0425">
        <w:rPr>
          <w:noProof w:val="0"/>
        </w:rPr>
        <w:tab/>
      </w:r>
      <w:r w:rsidRPr="00FD0425">
        <w:rPr>
          <w:noProof w:val="0"/>
        </w:rPr>
        <w:tab/>
        <w:t>DRBBStatusTransfer12bitsSN,</w:t>
      </w:r>
    </w:p>
    <w:p w14:paraId="3E3FEBB2" w14:textId="77777777" w:rsidR="00AF26FC" w:rsidRPr="00FD0425" w:rsidRDefault="00AF26FC" w:rsidP="00AF26FC">
      <w:pPr>
        <w:pStyle w:val="PL"/>
        <w:rPr>
          <w:noProof w:val="0"/>
        </w:rPr>
      </w:pPr>
      <w:r w:rsidRPr="00FD0425">
        <w:rPr>
          <w:noProof w:val="0"/>
        </w:rPr>
        <w:tab/>
        <w:t>pdcp-sn-18bits</w:t>
      </w:r>
      <w:r w:rsidRPr="00FD0425">
        <w:rPr>
          <w:noProof w:val="0"/>
        </w:rPr>
        <w:tab/>
      </w:r>
      <w:r w:rsidRPr="00FD0425">
        <w:rPr>
          <w:noProof w:val="0"/>
        </w:rPr>
        <w:tab/>
        <w:t>DRBBStatusTransfer18bitsSN,</w:t>
      </w:r>
    </w:p>
    <w:p w14:paraId="3541EC66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noProof w:val="0"/>
        </w:rPr>
        <w:t>DRBBStatusTransferChoice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</w:p>
    <w:p w14:paraId="3D16CBA3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E8F0A1A" w14:textId="77777777" w:rsidR="00AF26FC" w:rsidRPr="00FD0425" w:rsidRDefault="00AF26FC" w:rsidP="00AF26FC">
      <w:pPr>
        <w:pStyle w:val="PL"/>
        <w:rPr>
          <w:noProof w:val="0"/>
          <w:snapToGrid w:val="0"/>
        </w:rPr>
      </w:pPr>
    </w:p>
    <w:p w14:paraId="408351C6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</w:rPr>
        <w:t>DRBBStatusTransferChoice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 xml:space="preserve"> XNAP-PROTOCOL-IES ::= {</w:t>
      </w:r>
    </w:p>
    <w:p w14:paraId="08E4F9F7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35634D2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D35500E" w14:textId="77777777" w:rsidR="00AF26FC" w:rsidRPr="00FD0425" w:rsidRDefault="00AF26FC" w:rsidP="00AF26FC">
      <w:pPr>
        <w:pStyle w:val="PL"/>
      </w:pPr>
    </w:p>
    <w:p w14:paraId="714CF4E9" w14:textId="77777777" w:rsidR="00AF26FC" w:rsidRPr="00FD0425" w:rsidRDefault="00AF26FC" w:rsidP="00AF26FC">
      <w:pPr>
        <w:pStyle w:val="PL"/>
      </w:pPr>
    </w:p>
    <w:p w14:paraId="305C87F4" w14:textId="77777777" w:rsidR="00AF26FC" w:rsidRPr="00FD0425" w:rsidRDefault="00AF26FC" w:rsidP="00AF26FC">
      <w:pPr>
        <w:pStyle w:val="PL"/>
        <w:rPr>
          <w:noProof w:val="0"/>
        </w:rPr>
      </w:pPr>
      <w:r w:rsidRPr="00FD0425">
        <w:rPr>
          <w:noProof w:val="0"/>
        </w:rPr>
        <w:t>DRBBStatusTransfer12bitsSN ::= SEQUENCE {</w:t>
      </w:r>
    </w:p>
    <w:p w14:paraId="68D8787A" w14:textId="77777777" w:rsidR="00AF26FC" w:rsidRPr="00FD0425" w:rsidRDefault="00AF26FC" w:rsidP="00AF26FC">
      <w:pPr>
        <w:pStyle w:val="PL"/>
      </w:pPr>
      <w:r w:rsidRPr="00FD0425">
        <w:tab/>
        <w:t>receiveStatusofPDCPSDU</w:t>
      </w:r>
      <w:r w:rsidRPr="00FD0425">
        <w:tab/>
        <w:t>BIT STRING (SIZE(1..2048))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392BC2E" w14:textId="77777777" w:rsidR="00AF26FC" w:rsidRPr="00FD0425" w:rsidRDefault="00AF26FC" w:rsidP="00AF26FC">
      <w:pPr>
        <w:pStyle w:val="PL"/>
      </w:pPr>
      <w:r w:rsidRPr="00FD0425">
        <w:tab/>
        <w:t>cOUNTValue</w:t>
      </w:r>
      <w:r w:rsidRPr="00FD0425">
        <w:tab/>
      </w:r>
      <w:r w:rsidRPr="00FD0425">
        <w:tab/>
      </w:r>
      <w:r w:rsidRPr="00FD0425">
        <w:tab/>
      </w:r>
      <w:r w:rsidRPr="00FD0425">
        <w:tab/>
        <w:t>COUNT-PDCP-SN12,</w:t>
      </w:r>
    </w:p>
    <w:p w14:paraId="3F4A2513" w14:textId="77777777" w:rsidR="00AF26FC" w:rsidRPr="00FD0425" w:rsidRDefault="00AF26FC" w:rsidP="00AF26FC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FD0425">
        <w:rPr>
          <w:noProof w:val="0"/>
        </w:rPr>
        <w:t>DRBBStatusTransfer12bitsSN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A7D271E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4E525BE0" w14:textId="77777777" w:rsidR="00AF26FC" w:rsidRPr="00FD0425" w:rsidRDefault="00AF26FC" w:rsidP="00AF26FC">
      <w:pPr>
        <w:pStyle w:val="PL"/>
      </w:pPr>
      <w:r w:rsidRPr="00FD0425">
        <w:t>}</w:t>
      </w:r>
    </w:p>
    <w:p w14:paraId="489B8022" w14:textId="77777777" w:rsidR="00AF26FC" w:rsidRPr="00FD0425" w:rsidRDefault="00AF26FC" w:rsidP="00AF26FC">
      <w:pPr>
        <w:pStyle w:val="PL"/>
      </w:pPr>
    </w:p>
    <w:p w14:paraId="108F7770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</w:rPr>
        <w:t>DRBBStatusTransfer12bitsSN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AE5CA6B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C9356B2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B71ACD4" w14:textId="77777777" w:rsidR="00AF26FC" w:rsidRPr="00FD0425" w:rsidRDefault="00AF26FC" w:rsidP="00AF26FC">
      <w:pPr>
        <w:pStyle w:val="PL"/>
      </w:pPr>
    </w:p>
    <w:p w14:paraId="23000367" w14:textId="77777777" w:rsidR="00AF26FC" w:rsidRPr="00FD0425" w:rsidRDefault="00AF26FC" w:rsidP="00AF26FC">
      <w:pPr>
        <w:pStyle w:val="PL"/>
      </w:pPr>
    </w:p>
    <w:p w14:paraId="528F5DB5" w14:textId="77777777" w:rsidR="00AF26FC" w:rsidRPr="00FD0425" w:rsidRDefault="00AF26FC" w:rsidP="00AF26FC">
      <w:pPr>
        <w:pStyle w:val="PL"/>
        <w:rPr>
          <w:noProof w:val="0"/>
        </w:rPr>
      </w:pPr>
      <w:r w:rsidRPr="00FD0425">
        <w:rPr>
          <w:noProof w:val="0"/>
        </w:rPr>
        <w:t>DRBBStatusTransfer18bitsSN ::= SEQUENCE {</w:t>
      </w:r>
    </w:p>
    <w:p w14:paraId="610ADA0B" w14:textId="77777777" w:rsidR="00AF26FC" w:rsidRPr="00FD0425" w:rsidRDefault="00AF26FC" w:rsidP="00AF26FC">
      <w:pPr>
        <w:pStyle w:val="PL"/>
      </w:pPr>
      <w:r w:rsidRPr="00FD0425">
        <w:tab/>
        <w:t>receiveStatusofPDCPSDU</w:t>
      </w:r>
      <w:r w:rsidRPr="00FD0425">
        <w:tab/>
        <w:t>BIT STRING (SIZE(1..131072))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85BCA69" w14:textId="77777777" w:rsidR="00AF26FC" w:rsidRPr="00FD0425" w:rsidRDefault="00AF26FC" w:rsidP="00AF26FC">
      <w:pPr>
        <w:pStyle w:val="PL"/>
      </w:pPr>
      <w:r w:rsidRPr="00FD0425">
        <w:tab/>
        <w:t>cOUNTValue</w:t>
      </w:r>
      <w:r w:rsidRPr="00FD0425">
        <w:tab/>
      </w:r>
      <w:r w:rsidRPr="00FD0425">
        <w:tab/>
      </w:r>
      <w:r w:rsidRPr="00FD0425">
        <w:tab/>
      </w:r>
      <w:r w:rsidRPr="00FD0425">
        <w:tab/>
        <w:t>COUNT-PDCP-SN18,</w:t>
      </w:r>
    </w:p>
    <w:p w14:paraId="747105FE" w14:textId="77777777" w:rsidR="00AF26FC" w:rsidRPr="00FD0425" w:rsidRDefault="00AF26FC" w:rsidP="00AF26FC">
      <w:pPr>
        <w:pStyle w:val="PL"/>
      </w:pPr>
      <w:r w:rsidRPr="00FD0425">
        <w:lastRenderedPageBreak/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FD0425">
        <w:rPr>
          <w:noProof w:val="0"/>
        </w:rPr>
        <w:t>DRBBStatusTransfer18bitsSN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EFFD830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2815671B" w14:textId="77777777" w:rsidR="00AF26FC" w:rsidRPr="00FD0425" w:rsidRDefault="00AF26FC" w:rsidP="00AF26FC">
      <w:pPr>
        <w:pStyle w:val="PL"/>
      </w:pPr>
      <w:r w:rsidRPr="00FD0425">
        <w:t>}</w:t>
      </w:r>
    </w:p>
    <w:p w14:paraId="58213D17" w14:textId="77777777" w:rsidR="00AF26FC" w:rsidRPr="00FD0425" w:rsidRDefault="00AF26FC" w:rsidP="00AF26FC">
      <w:pPr>
        <w:pStyle w:val="PL"/>
      </w:pPr>
    </w:p>
    <w:p w14:paraId="0E3183BC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</w:rPr>
        <w:t>DRBBStatusTransfer18bitsSN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C9777C0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9D9B9EB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0BE5CEA" w14:textId="77777777" w:rsidR="00AF26FC" w:rsidRPr="00FD0425" w:rsidRDefault="00AF26FC" w:rsidP="00AF26FC">
      <w:pPr>
        <w:pStyle w:val="PL"/>
      </w:pPr>
    </w:p>
    <w:p w14:paraId="11FF5042" w14:textId="77777777" w:rsidR="00AF26FC" w:rsidRPr="00FD0425" w:rsidRDefault="00AF26FC" w:rsidP="00AF26FC">
      <w:pPr>
        <w:pStyle w:val="PL"/>
      </w:pPr>
    </w:p>
    <w:p w14:paraId="0AB69FE3" w14:textId="77777777" w:rsidR="00AF26FC" w:rsidRPr="00FD0425" w:rsidRDefault="00AF26FC" w:rsidP="00AF26FC">
      <w:pPr>
        <w:pStyle w:val="PL"/>
        <w:rPr>
          <w:snapToGrid w:val="0"/>
        </w:rPr>
      </w:pPr>
      <w:bookmarkStart w:id="3242" w:name="_Hlk513995038"/>
      <w:r w:rsidRPr="00FD0425">
        <w:rPr>
          <w:snapToGrid w:val="0"/>
        </w:rPr>
        <w:t>DRBToQoSFlowMapping-List</w:t>
      </w:r>
      <w:bookmarkEnd w:id="3242"/>
      <w:r w:rsidRPr="00FD0425">
        <w:rPr>
          <w:snapToGrid w:val="0"/>
        </w:rPr>
        <w:t xml:space="preserve"> ::= SEQUENCE (SIZE (1..maxnoofDRBs)) OF DRBToQoSFlowMapping</w:t>
      </w:r>
      <w:r w:rsidRPr="00FD0425">
        <w:t>-Item</w:t>
      </w:r>
    </w:p>
    <w:p w14:paraId="1B208BE0" w14:textId="77777777" w:rsidR="00AF26FC" w:rsidRPr="00FD0425" w:rsidRDefault="00AF26FC" w:rsidP="00AF26FC">
      <w:pPr>
        <w:pStyle w:val="PL"/>
      </w:pPr>
    </w:p>
    <w:p w14:paraId="4AA2E3FF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>DRBToQoSFlowMapping</w:t>
      </w:r>
      <w:r w:rsidRPr="00FD0425">
        <w:t>-Item ::= SEQUENCE {</w:t>
      </w:r>
    </w:p>
    <w:p w14:paraId="66117C62" w14:textId="77777777" w:rsidR="00AF26FC" w:rsidRPr="00FD0425" w:rsidRDefault="00AF26FC" w:rsidP="00AF26FC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47DDB822" w14:textId="77777777" w:rsidR="00AF26FC" w:rsidRPr="00FD0425" w:rsidRDefault="00AF26FC" w:rsidP="00AF26FC">
      <w:pPr>
        <w:pStyle w:val="PL"/>
      </w:pPr>
      <w:r w:rsidRPr="00FD0425">
        <w:tab/>
        <w:t>qosFlows-List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QoSFlows-List,</w:t>
      </w:r>
    </w:p>
    <w:p w14:paraId="1FEDC5D9" w14:textId="77777777" w:rsidR="00AF26FC" w:rsidRPr="00FD0425" w:rsidRDefault="00AF26FC" w:rsidP="00AF26FC">
      <w:pPr>
        <w:pStyle w:val="PL"/>
      </w:pPr>
      <w:r w:rsidRPr="00FD0425">
        <w:tab/>
        <w:t>rLC-Mode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RLCMode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FCBD2F8" w14:textId="77777777" w:rsidR="00AF26FC" w:rsidRPr="00FD0425" w:rsidRDefault="00AF26FC" w:rsidP="00AF26FC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DRBToQoSFlowMapping</w:t>
      </w:r>
      <w:r w:rsidRPr="00FD0425">
        <w:t>-Item-ExtIEs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49697CB0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6EE14ADE" w14:textId="77777777" w:rsidR="00AF26FC" w:rsidRPr="00FD0425" w:rsidRDefault="00AF26FC" w:rsidP="00AF26FC">
      <w:pPr>
        <w:pStyle w:val="PL"/>
      </w:pPr>
      <w:r w:rsidRPr="00FD0425">
        <w:t>}</w:t>
      </w:r>
    </w:p>
    <w:p w14:paraId="54022C2B" w14:textId="77777777" w:rsidR="00AF26FC" w:rsidRPr="00FD0425" w:rsidRDefault="00AF26FC" w:rsidP="00AF26FC">
      <w:pPr>
        <w:pStyle w:val="PL"/>
      </w:pPr>
    </w:p>
    <w:p w14:paraId="726561D5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6671E04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CF76030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931D806" w14:textId="77777777" w:rsidR="00AF26FC" w:rsidRPr="00FD0425" w:rsidRDefault="00AF26FC" w:rsidP="00AF26FC">
      <w:pPr>
        <w:pStyle w:val="PL"/>
      </w:pPr>
    </w:p>
    <w:p w14:paraId="783915B3" w14:textId="77777777" w:rsidR="00AF26FC" w:rsidRPr="00FD0425" w:rsidRDefault="00AF26FC" w:rsidP="00AF26FC">
      <w:pPr>
        <w:pStyle w:val="PL"/>
      </w:pPr>
    </w:p>
    <w:p w14:paraId="410264B8" w14:textId="77777777" w:rsidR="00AF26FC" w:rsidRPr="00FD0425" w:rsidRDefault="00AF26FC" w:rsidP="00AF26FC">
      <w:pPr>
        <w:pStyle w:val="PL"/>
      </w:pPr>
      <w:r w:rsidRPr="00FD0425">
        <w:t>DuplicationActivation ::= ENUMERATED {active, inactive, ...}</w:t>
      </w:r>
    </w:p>
    <w:p w14:paraId="13DEC7E1" w14:textId="77777777" w:rsidR="00AF26FC" w:rsidRPr="00FD0425" w:rsidRDefault="00AF26FC" w:rsidP="00AF26FC">
      <w:pPr>
        <w:pStyle w:val="PL"/>
      </w:pPr>
    </w:p>
    <w:p w14:paraId="64A6BED4" w14:textId="77777777" w:rsidR="00AF26FC" w:rsidRPr="00FD0425" w:rsidRDefault="00AF26FC" w:rsidP="00AF26FC">
      <w:pPr>
        <w:pStyle w:val="PL"/>
      </w:pPr>
    </w:p>
    <w:p w14:paraId="6BF3BEC7" w14:textId="77777777" w:rsidR="00AF26FC" w:rsidRPr="00FD0425" w:rsidRDefault="00AF26FC" w:rsidP="00AF26FC">
      <w:pPr>
        <w:pStyle w:val="PL"/>
        <w:rPr>
          <w:rStyle w:val="PLChar"/>
        </w:rPr>
      </w:pPr>
      <w:r w:rsidRPr="00FD0425">
        <w:rPr>
          <w:rStyle w:val="PLChar"/>
        </w:rPr>
        <w:t>Dynamic5QIDescriptor ::= SEQUENCE {</w:t>
      </w:r>
    </w:p>
    <w:p w14:paraId="00EACA7D" w14:textId="77777777" w:rsidR="00AF26FC" w:rsidRPr="00FD0425" w:rsidRDefault="00AF26FC" w:rsidP="00AF26FC">
      <w:pPr>
        <w:pStyle w:val="PL"/>
        <w:rPr>
          <w:rStyle w:val="PLChar"/>
        </w:rPr>
      </w:pP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PriorityLevelQoS,</w:t>
      </w:r>
    </w:p>
    <w:p w14:paraId="4A66C9FE" w14:textId="77777777" w:rsidR="00AF26FC" w:rsidRPr="00FD0425" w:rsidRDefault="00AF26FC" w:rsidP="00AF26FC">
      <w:pPr>
        <w:pStyle w:val="PL"/>
        <w:rPr>
          <w:rStyle w:val="PLChar"/>
        </w:rPr>
      </w:pPr>
      <w:r w:rsidRPr="00FD0425">
        <w:rPr>
          <w:rStyle w:val="PLChar"/>
        </w:rPr>
        <w:tab/>
        <w:t>packetDelayBudget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PacketDelayBudget,</w:t>
      </w:r>
    </w:p>
    <w:p w14:paraId="645FF209" w14:textId="77777777" w:rsidR="00AF26FC" w:rsidRPr="00FD0425" w:rsidRDefault="00AF26FC" w:rsidP="00AF26FC">
      <w:pPr>
        <w:pStyle w:val="PL"/>
        <w:rPr>
          <w:rStyle w:val="PLChar"/>
        </w:rPr>
      </w:pPr>
      <w:r w:rsidRPr="00FD0425">
        <w:rPr>
          <w:rStyle w:val="PLChar"/>
        </w:rPr>
        <w:tab/>
        <w:t>packetErrorRate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PacketErrorRate,</w:t>
      </w:r>
    </w:p>
    <w:p w14:paraId="4FD523A0" w14:textId="77777777" w:rsidR="00AF26FC" w:rsidRPr="00FD0425" w:rsidRDefault="00AF26FC" w:rsidP="00AF26FC">
      <w:pPr>
        <w:pStyle w:val="PL"/>
      </w:pPr>
      <w:r w:rsidRPr="00FD0425">
        <w:tab/>
        <w:t>fiveQI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FiveQI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EC4A198" w14:textId="77777777" w:rsidR="00AF26FC" w:rsidRPr="00FD0425" w:rsidRDefault="00AF26FC" w:rsidP="00AF26FC">
      <w:pPr>
        <w:pStyle w:val="PL"/>
        <w:rPr>
          <w:rStyle w:val="PLChar"/>
        </w:rPr>
      </w:pPr>
      <w:r w:rsidRPr="00FD0425">
        <w:rPr>
          <w:rStyle w:val="PLChar"/>
        </w:rPr>
        <w:tab/>
        <w:t>delayCritical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ENUMERATED {delay-critical, non-delay-critical, ...}</w:t>
      </w:r>
      <w:r w:rsidRPr="00FD0425">
        <w:rPr>
          <w:rStyle w:val="PLChar"/>
        </w:rPr>
        <w:tab/>
        <w:t>OPTIONAL,</w:t>
      </w:r>
    </w:p>
    <w:p w14:paraId="18781059" w14:textId="77777777" w:rsidR="00AF26FC" w:rsidRPr="00FD0425" w:rsidRDefault="00AF26FC" w:rsidP="00AF26FC">
      <w:pPr>
        <w:pStyle w:val="PL"/>
        <w:rPr>
          <w:rFonts w:cs="Arial"/>
          <w:snapToGrid w:val="0"/>
        </w:rPr>
      </w:pPr>
      <w:r w:rsidRPr="00FD0425">
        <w:rPr>
          <w:rFonts w:cs="Arial"/>
          <w:snapToGrid w:val="0"/>
        </w:rPr>
        <w:t xml:space="preserve">-- This IE shall be present if the </w:t>
      </w:r>
      <w:r w:rsidRPr="00FD0425">
        <w:rPr>
          <w:rFonts w:cs="Arial"/>
          <w:i/>
          <w:snapToGrid w:val="0"/>
        </w:rPr>
        <w:t>GBR QoS Flow Information</w:t>
      </w:r>
      <w:r w:rsidRPr="00FD0425">
        <w:rPr>
          <w:rFonts w:cs="Arial"/>
          <w:snapToGrid w:val="0"/>
        </w:rPr>
        <w:t xml:space="preserve"> IE is present in the </w:t>
      </w:r>
      <w:r w:rsidRPr="00FD0425">
        <w:rPr>
          <w:rFonts w:cs="Arial"/>
          <w:i/>
          <w:snapToGrid w:val="0"/>
        </w:rPr>
        <w:t>QoS Flow Level QoS Parameters</w:t>
      </w:r>
      <w:r w:rsidRPr="00FD0425">
        <w:rPr>
          <w:rFonts w:cs="Arial"/>
          <w:snapToGrid w:val="0"/>
        </w:rPr>
        <w:t xml:space="preserve"> IE.</w:t>
      </w:r>
    </w:p>
    <w:p w14:paraId="5117EEC9" w14:textId="77777777" w:rsidR="00AF26FC" w:rsidRPr="00FD0425" w:rsidRDefault="00AF26FC" w:rsidP="00AF26FC">
      <w:pPr>
        <w:pStyle w:val="PL"/>
        <w:rPr>
          <w:rStyle w:val="PLChar"/>
        </w:rPr>
      </w:pP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1E3087AA" w14:textId="77777777" w:rsidR="00AF26FC" w:rsidRPr="00FD0425" w:rsidRDefault="00AF26FC" w:rsidP="00AF26FC">
      <w:pPr>
        <w:pStyle w:val="PL"/>
        <w:rPr>
          <w:rFonts w:cs="Arial"/>
          <w:snapToGrid w:val="0"/>
        </w:rPr>
      </w:pPr>
      <w:r w:rsidRPr="00FD0425">
        <w:rPr>
          <w:rFonts w:cs="Arial"/>
          <w:snapToGrid w:val="0"/>
        </w:rPr>
        <w:t xml:space="preserve">-- This IE shall be present if the </w:t>
      </w:r>
      <w:r w:rsidRPr="00FD0425">
        <w:rPr>
          <w:rFonts w:cs="Arial"/>
          <w:i/>
          <w:snapToGrid w:val="0"/>
        </w:rPr>
        <w:t>GBR QoS Flow Information</w:t>
      </w:r>
      <w:r w:rsidRPr="00FD0425">
        <w:rPr>
          <w:rFonts w:cs="Arial"/>
          <w:snapToGrid w:val="0"/>
        </w:rPr>
        <w:t xml:space="preserve"> IE is present in the </w:t>
      </w:r>
      <w:r w:rsidRPr="00FD0425">
        <w:rPr>
          <w:rFonts w:cs="Arial"/>
          <w:i/>
          <w:snapToGrid w:val="0"/>
        </w:rPr>
        <w:t>QoS Flow Level QoS Parameters</w:t>
      </w:r>
      <w:r w:rsidRPr="00FD0425">
        <w:rPr>
          <w:rFonts w:cs="Arial"/>
          <w:snapToGrid w:val="0"/>
        </w:rPr>
        <w:t xml:space="preserve"> IE.</w:t>
      </w:r>
    </w:p>
    <w:p w14:paraId="46D134C9" w14:textId="77777777" w:rsidR="00AF26FC" w:rsidRPr="00FD0425" w:rsidRDefault="00AF26FC" w:rsidP="00AF26FC">
      <w:pPr>
        <w:pStyle w:val="PL"/>
      </w:pPr>
      <w:r w:rsidRPr="00FD0425">
        <w:tab/>
        <w:t>maximumDataBurstVolume</w:t>
      </w:r>
      <w:r w:rsidRPr="00FD0425">
        <w:tab/>
      </w:r>
      <w:r w:rsidRPr="00FD0425">
        <w:tab/>
      </w:r>
      <w:bookmarkStart w:id="3243" w:name="_Hlk515425381"/>
      <w:r w:rsidRPr="00FD0425">
        <w:t>MaximumDataBurstVolume</w:t>
      </w:r>
      <w:bookmarkEnd w:id="3243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rStyle w:val="PLChar"/>
        </w:rPr>
        <w:t>,</w:t>
      </w:r>
    </w:p>
    <w:p w14:paraId="62E2ED6A" w14:textId="77777777" w:rsidR="00AF26FC" w:rsidRPr="00FD0425" w:rsidRDefault="00AF26FC" w:rsidP="00AF26FC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FD0425">
        <w:rPr>
          <w:rStyle w:val="PLChar"/>
        </w:rPr>
        <w:t>Dynamic5QIDescriptor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 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6BAF903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3DEFCB72" w14:textId="77777777" w:rsidR="00AF26FC" w:rsidRPr="00FD0425" w:rsidRDefault="00AF26FC" w:rsidP="00AF26FC">
      <w:pPr>
        <w:pStyle w:val="PL"/>
      </w:pPr>
      <w:r w:rsidRPr="00FD0425">
        <w:t>}</w:t>
      </w:r>
    </w:p>
    <w:p w14:paraId="335CA8B6" w14:textId="77777777" w:rsidR="00AF26FC" w:rsidRPr="00FD0425" w:rsidRDefault="00AF26FC" w:rsidP="00AF26FC">
      <w:pPr>
        <w:pStyle w:val="PL"/>
      </w:pPr>
    </w:p>
    <w:p w14:paraId="04C10EDC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rStyle w:val="PLChar"/>
        </w:rPr>
        <w:t>Dynamic5QIDescriptor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D63BEFF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6A33BDD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F3C779B" w14:textId="77777777" w:rsidR="00AF26FC" w:rsidRPr="00FD0425" w:rsidRDefault="00AF26FC" w:rsidP="00AF26FC">
      <w:pPr>
        <w:pStyle w:val="PL"/>
      </w:pPr>
    </w:p>
    <w:p w14:paraId="7DC56BEB" w14:textId="77777777" w:rsidR="00AF26FC" w:rsidRPr="00FD0425" w:rsidRDefault="00AF26FC" w:rsidP="00AF26FC">
      <w:pPr>
        <w:pStyle w:val="PL"/>
      </w:pPr>
    </w:p>
    <w:p w14:paraId="19CA04E5" w14:textId="77777777" w:rsidR="00AF26FC" w:rsidRPr="00FD0425" w:rsidRDefault="00AF26FC" w:rsidP="00AF26FC">
      <w:pPr>
        <w:pStyle w:val="PL"/>
        <w:outlineLvl w:val="3"/>
      </w:pPr>
      <w:r w:rsidRPr="00FD0425">
        <w:t>-- E</w:t>
      </w:r>
    </w:p>
    <w:p w14:paraId="762A75AB" w14:textId="77777777" w:rsidR="00AF26FC" w:rsidRPr="00FD0425" w:rsidRDefault="00AF26FC" w:rsidP="00AF26FC">
      <w:pPr>
        <w:pStyle w:val="PL"/>
      </w:pPr>
    </w:p>
    <w:p w14:paraId="55F10EF7" w14:textId="77777777" w:rsidR="00AF26FC" w:rsidRPr="00FD0425" w:rsidRDefault="00AF26FC" w:rsidP="00AF26FC">
      <w:pPr>
        <w:pStyle w:val="PL"/>
      </w:pPr>
    </w:p>
    <w:p w14:paraId="1BD7FEA9" w14:textId="77777777" w:rsidR="00AF26FC" w:rsidRPr="00FD0425" w:rsidRDefault="00AF26FC" w:rsidP="00AF26FC">
      <w:pPr>
        <w:pStyle w:val="PL"/>
      </w:pPr>
      <w:r w:rsidRPr="00FD0425">
        <w:t>E-RAB-ID</w:t>
      </w:r>
      <w:r w:rsidRPr="00FD0425">
        <w:tab/>
      </w:r>
      <w:r w:rsidRPr="00FD0425">
        <w:tab/>
        <w:t>::= INTEGER (0..15, ...)</w:t>
      </w:r>
    </w:p>
    <w:p w14:paraId="48516692" w14:textId="77777777" w:rsidR="00AF26FC" w:rsidRPr="00FD0425" w:rsidRDefault="00AF26FC" w:rsidP="00AF26FC">
      <w:pPr>
        <w:pStyle w:val="PL"/>
      </w:pPr>
    </w:p>
    <w:p w14:paraId="75D8CC52" w14:textId="77777777" w:rsidR="00AF26FC" w:rsidRPr="00FD0425" w:rsidRDefault="00AF26FC" w:rsidP="00AF26FC">
      <w:pPr>
        <w:pStyle w:val="PL"/>
      </w:pPr>
    </w:p>
    <w:p w14:paraId="19236B77" w14:textId="77777777" w:rsidR="00AF26FC" w:rsidRPr="00FD0425" w:rsidRDefault="00AF26FC" w:rsidP="00AF26FC">
      <w:pPr>
        <w:pStyle w:val="PL"/>
      </w:pPr>
      <w:r w:rsidRPr="00FD0425">
        <w:rPr>
          <w:noProof w:val="0"/>
          <w:snapToGrid w:val="0"/>
        </w:rPr>
        <w:t>E-UTRAARFCN ::= INTEGER (0..</w:t>
      </w:r>
      <w:r w:rsidRPr="00FD0425">
        <w:rPr>
          <w:lang w:eastAsia="ja-JP"/>
        </w:rPr>
        <w:t>maxEARFCN)</w:t>
      </w:r>
    </w:p>
    <w:p w14:paraId="7EDE6980" w14:textId="77777777" w:rsidR="00AF26FC" w:rsidRPr="00FD0425" w:rsidRDefault="00AF26FC" w:rsidP="00AF26FC">
      <w:pPr>
        <w:pStyle w:val="PL"/>
      </w:pPr>
    </w:p>
    <w:p w14:paraId="35825953" w14:textId="77777777" w:rsidR="00AF26FC" w:rsidRPr="00FD0425" w:rsidRDefault="00AF26FC" w:rsidP="00AF26FC">
      <w:pPr>
        <w:pStyle w:val="PL"/>
      </w:pPr>
    </w:p>
    <w:p w14:paraId="64A98883" w14:textId="77777777" w:rsidR="00AF26FC" w:rsidRPr="00FD0425" w:rsidRDefault="00AF26FC" w:rsidP="00AF26FC">
      <w:pPr>
        <w:pStyle w:val="PL"/>
      </w:pPr>
      <w:r w:rsidRPr="00FD0425">
        <w:t>E-UTRA-Cell-Identity</w:t>
      </w:r>
      <w:r w:rsidRPr="00FD0425">
        <w:tab/>
      </w:r>
      <w:r w:rsidRPr="00FD0425">
        <w:tab/>
      </w:r>
      <w:r w:rsidRPr="00FD0425">
        <w:tab/>
        <w:t>::= BIT STRING (SIZE(28))</w:t>
      </w:r>
    </w:p>
    <w:p w14:paraId="56E6EEBE" w14:textId="77777777" w:rsidR="00AF26FC" w:rsidRPr="00FD0425" w:rsidRDefault="00AF26FC" w:rsidP="00AF26FC">
      <w:pPr>
        <w:pStyle w:val="PL"/>
      </w:pPr>
    </w:p>
    <w:p w14:paraId="7461D11A" w14:textId="77777777" w:rsidR="00AF26FC" w:rsidRPr="00FD0425" w:rsidRDefault="00AF26FC" w:rsidP="00AF26FC">
      <w:pPr>
        <w:pStyle w:val="PL"/>
      </w:pPr>
    </w:p>
    <w:p w14:paraId="679FC9BB" w14:textId="77777777" w:rsidR="00AF26FC" w:rsidRPr="00FD0425" w:rsidRDefault="00AF26FC" w:rsidP="00AF26FC">
      <w:pPr>
        <w:pStyle w:val="PL"/>
      </w:pPr>
      <w:bookmarkStart w:id="3244" w:name="_Hlk513540919"/>
      <w:r w:rsidRPr="00FD0425">
        <w:t xml:space="preserve">E-UTRA-CGI </w:t>
      </w:r>
      <w:bookmarkEnd w:id="3244"/>
      <w:r w:rsidRPr="00FD0425">
        <w:t>::= SEQUENCE {</w:t>
      </w:r>
    </w:p>
    <w:p w14:paraId="780AEB5D" w14:textId="77777777" w:rsidR="00AF26FC" w:rsidRPr="00FD0425" w:rsidRDefault="00AF26FC" w:rsidP="00AF26FC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PLMN-I</w:t>
      </w:r>
      <w:r w:rsidRPr="00FD0425">
        <w:rPr>
          <w:noProof w:val="0"/>
        </w:rPr>
        <w:t>dentity,</w:t>
      </w:r>
    </w:p>
    <w:p w14:paraId="55F44638" w14:textId="77777777" w:rsidR="00AF26FC" w:rsidRPr="00FD0425" w:rsidRDefault="00AF26FC" w:rsidP="00AF26FC">
      <w:pPr>
        <w:pStyle w:val="PL"/>
      </w:pPr>
      <w:r w:rsidRPr="00FD0425">
        <w:tab/>
        <w:t>e-utra-CI</w:t>
      </w:r>
      <w:r w:rsidRPr="00FD0425">
        <w:tab/>
      </w:r>
      <w:r w:rsidRPr="00FD0425">
        <w:tab/>
      </w:r>
      <w:r w:rsidRPr="00FD0425">
        <w:tab/>
        <w:t>E-UTRA-Cell-Identity,</w:t>
      </w:r>
    </w:p>
    <w:p w14:paraId="1736C0DE" w14:textId="77777777" w:rsidR="00AF26FC" w:rsidRPr="00FD0425" w:rsidRDefault="00AF26FC" w:rsidP="00AF26FC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E-UTRA-CGI-</w:t>
      </w:r>
      <w:proofErr w:type="spellStart"/>
      <w:r w:rsidRPr="00FD0425">
        <w:t>Ext</w:t>
      </w:r>
      <w:r w:rsidRPr="00FD0425">
        <w:rPr>
          <w:noProof w:val="0"/>
          <w:snapToGrid w:val="0"/>
          <w:lang w:eastAsia="zh-CN"/>
        </w:rPr>
        <w:t>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A91B50E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32DB9A9A" w14:textId="77777777" w:rsidR="00AF26FC" w:rsidRPr="00FD0425" w:rsidRDefault="00AF26FC" w:rsidP="00AF26FC">
      <w:pPr>
        <w:pStyle w:val="PL"/>
      </w:pPr>
      <w:r w:rsidRPr="00FD0425">
        <w:t>}</w:t>
      </w:r>
    </w:p>
    <w:p w14:paraId="2DC6C87C" w14:textId="77777777" w:rsidR="00AF26FC" w:rsidRPr="00FD0425" w:rsidRDefault="00AF26FC" w:rsidP="00AF26FC">
      <w:pPr>
        <w:pStyle w:val="PL"/>
      </w:pPr>
    </w:p>
    <w:p w14:paraId="3E05FBEA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t xml:space="preserve">E-UTRA-CGI-ExtIEs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69E02B3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6DA3376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BF53D0A" w14:textId="77777777" w:rsidR="00AF26FC" w:rsidRPr="00FD0425" w:rsidRDefault="00AF26FC" w:rsidP="00AF26FC">
      <w:pPr>
        <w:pStyle w:val="PL"/>
      </w:pPr>
    </w:p>
    <w:p w14:paraId="7A33762E" w14:textId="77777777" w:rsidR="00AF26FC" w:rsidRPr="00FD0425" w:rsidRDefault="00AF26FC" w:rsidP="00AF26FC">
      <w:pPr>
        <w:pStyle w:val="PL"/>
      </w:pPr>
    </w:p>
    <w:p w14:paraId="2349C2D7" w14:textId="77777777" w:rsidR="00AF26FC" w:rsidRPr="00FD0425" w:rsidRDefault="00AF26FC" w:rsidP="00AF26FC">
      <w:pPr>
        <w:pStyle w:val="PL"/>
      </w:pPr>
      <w:r w:rsidRPr="00FD0425">
        <w:t>E-UTRAFrequencyBandIndicator ::= INTEGER (1..256, ...)</w:t>
      </w:r>
    </w:p>
    <w:p w14:paraId="5FC47CF5" w14:textId="77777777" w:rsidR="00AF26FC" w:rsidRPr="00FD0425" w:rsidRDefault="00AF26FC" w:rsidP="00AF26FC">
      <w:pPr>
        <w:pStyle w:val="PL"/>
      </w:pPr>
    </w:p>
    <w:p w14:paraId="0FFAAE74" w14:textId="77777777" w:rsidR="00AF26FC" w:rsidRPr="00FD0425" w:rsidRDefault="00AF26FC" w:rsidP="00AF26FC">
      <w:pPr>
        <w:pStyle w:val="PL"/>
      </w:pPr>
    </w:p>
    <w:p w14:paraId="1F035DC0" w14:textId="77777777" w:rsidR="00AF26FC" w:rsidRPr="00FD0425" w:rsidRDefault="00AF26FC" w:rsidP="00AF26FC">
      <w:pPr>
        <w:pStyle w:val="PL"/>
      </w:pPr>
      <w:r w:rsidRPr="00FD0425">
        <w:t>E-UTRAMultibandInfoList ::= SEQUENCE (SIZE(1..maxnoofEUTRABands)) OF E-UTRAFrequencyBandIndicator</w:t>
      </w:r>
    </w:p>
    <w:p w14:paraId="5F305EC6" w14:textId="77777777" w:rsidR="00AF26FC" w:rsidRPr="00FD0425" w:rsidRDefault="00AF26FC" w:rsidP="00AF26FC">
      <w:pPr>
        <w:pStyle w:val="PL"/>
      </w:pPr>
    </w:p>
    <w:p w14:paraId="5DB0AB78" w14:textId="77777777" w:rsidR="00AF26FC" w:rsidRPr="00FD0425" w:rsidRDefault="00AF26FC" w:rsidP="00AF26FC">
      <w:pPr>
        <w:pStyle w:val="PL"/>
      </w:pPr>
    </w:p>
    <w:p w14:paraId="5DAEF6C1" w14:textId="77777777" w:rsidR="00AF26FC" w:rsidRPr="00FD0425" w:rsidRDefault="00AF26FC" w:rsidP="00AF26FC">
      <w:pPr>
        <w:pStyle w:val="PL"/>
      </w:pPr>
      <w:r w:rsidRPr="00FD0425">
        <w:t>E-UTRAPCI ::= INTEGER (0..503, ...)</w:t>
      </w:r>
    </w:p>
    <w:p w14:paraId="1C3D33FD" w14:textId="77777777" w:rsidR="00AF26FC" w:rsidRPr="00FD0425" w:rsidRDefault="00AF26FC" w:rsidP="00AF26FC">
      <w:pPr>
        <w:pStyle w:val="PL"/>
      </w:pPr>
    </w:p>
    <w:p w14:paraId="73003DA2" w14:textId="77777777" w:rsidR="00AF26FC" w:rsidRPr="00FD0425" w:rsidRDefault="00AF26FC" w:rsidP="00AF26FC">
      <w:pPr>
        <w:pStyle w:val="PL"/>
      </w:pPr>
    </w:p>
    <w:p w14:paraId="6B49700D" w14:textId="77777777" w:rsidR="00AF26FC" w:rsidRPr="00FD0425" w:rsidRDefault="00AF26FC" w:rsidP="00AF26FC">
      <w:pPr>
        <w:pStyle w:val="PL"/>
      </w:pPr>
      <w:bookmarkStart w:id="3245" w:name="_Hlk515373647"/>
      <w:r w:rsidRPr="00FD0425">
        <w:t>E-UTRAPRACHConfiguration</w:t>
      </w:r>
      <w:bookmarkEnd w:id="3245"/>
      <w:r w:rsidRPr="00FD0425">
        <w:t xml:space="preserve"> ::= SEQUENCE {</w:t>
      </w:r>
    </w:p>
    <w:p w14:paraId="7B5C9AD4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rootSequenceIndex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(0..837),</w:t>
      </w:r>
    </w:p>
    <w:p w14:paraId="2AACBDD0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zeroCorrelationIndex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(0..15),</w:t>
      </w:r>
    </w:p>
    <w:p w14:paraId="3FFAA5B6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t>highSpeedFlag</w:t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  <w:t>ENUMERATED {true, false, ...},</w:t>
      </w:r>
    </w:p>
    <w:p w14:paraId="0DB40618" w14:textId="77777777" w:rsidR="00AF26FC" w:rsidRPr="00FD0425" w:rsidRDefault="00AF26FC" w:rsidP="00AF26FC">
      <w:pPr>
        <w:pStyle w:val="PL"/>
        <w:rPr>
          <w:bCs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</w:rPr>
        <w:t>prach-FreqOffset</w:t>
      </w:r>
      <w:r w:rsidRPr="00FD0425">
        <w:rPr>
          <w:bCs/>
          <w:lang w:eastAsia="zh-CN"/>
        </w:rPr>
        <w:tab/>
      </w:r>
      <w:r w:rsidRPr="00FD0425">
        <w:rPr>
          <w:bCs/>
          <w:lang w:eastAsia="zh-CN"/>
        </w:rPr>
        <w:tab/>
      </w:r>
      <w:r w:rsidRPr="00FD0425">
        <w:rPr>
          <w:bCs/>
          <w:lang w:eastAsia="zh-CN"/>
        </w:rPr>
        <w:tab/>
      </w:r>
      <w:r w:rsidRPr="00FD0425">
        <w:rPr>
          <w:bCs/>
          <w:lang w:eastAsia="zh-CN"/>
        </w:rPr>
        <w:tab/>
      </w:r>
      <w:r w:rsidRPr="00FD0425">
        <w:rPr>
          <w:bCs/>
          <w:lang w:eastAsia="zh-CN"/>
        </w:rPr>
        <w:tab/>
      </w:r>
      <w:r w:rsidRPr="00FD0425">
        <w:rPr>
          <w:bCs/>
          <w:lang w:eastAsia="zh-CN"/>
        </w:rPr>
        <w:tab/>
      </w:r>
      <w:r w:rsidRPr="00FD0425">
        <w:rPr>
          <w:noProof w:val="0"/>
          <w:snapToGrid w:val="0"/>
          <w:lang w:eastAsia="zh-CN"/>
        </w:rPr>
        <w:t>INTEGER (0..94)</w:t>
      </w:r>
      <w:r w:rsidRPr="00FD0425">
        <w:rPr>
          <w:bCs/>
          <w:lang w:eastAsia="zh-CN"/>
        </w:rPr>
        <w:t>,</w:t>
      </w:r>
    </w:p>
    <w:p w14:paraId="4E5A8B6D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prach-ConfigIndex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(0..63)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OPTIONAL, </w:t>
      </w:r>
    </w:p>
    <w:p w14:paraId="02A3C418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-- </w:t>
      </w:r>
      <w:r w:rsidRPr="00FD0425">
        <w:rPr>
          <w:noProof w:val="0"/>
          <w:snapToGrid w:val="0"/>
        </w:rPr>
        <w:t>C-</w:t>
      </w:r>
      <w:proofErr w:type="spellStart"/>
      <w:r w:rsidRPr="00FD0425">
        <w:t>ifTDD</w:t>
      </w:r>
      <w:proofErr w:type="spellEnd"/>
      <w:r w:rsidRPr="00FD0425">
        <w:rPr>
          <w:noProof w:val="0"/>
          <w:snapToGrid w:val="0"/>
        </w:rPr>
        <w:t xml:space="preserve">: This IE shall be </w:t>
      </w:r>
      <w:r w:rsidRPr="00FD0425">
        <w:rPr>
          <w:noProof w:val="0"/>
          <w:snapToGrid w:val="0"/>
          <w:lang w:eastAsia="zh-CN"/>
        </w:rPr>
        <w:t xml:space="preserve">present </w:t>
      </w:r>
      <w:r w:rsidRPr="00FD0425">
        <w:rPr>
          <w:noProof w:val="0"/>
          <w:snapToGrid w:val="0"/>
        </w:rPr>
        <w:t xml:space="preserve">if the EUTRA-Mode-Info IE in the Served Cell Information IE is set to the value </w:t>
      </w:r>
      <w:r w:rsidRPr="00FD0425">
        <w:rPr>
          <w:noProof w:val="0"/>
          <w:snapToGrid w:val="0"/>
          <w:lang w:eastAsia="zh-CN"/>
        </w:rPr>
        <w:t>“TDD” --</w:t>
      </w:r>
    </w:p>
    <w:p w14:paraId="5FA68AFC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bCs/>
          <w:lang w:eastAsia="zh-CN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r w:rsidRPr="00FD0425">
        <w:t>E-</w:t>
      </w:r>
      <w:proofErr w:type="spellStart"/>
      <w:r w:rsidRPr="00FD0425">
        <w:t>UTRAPRACHConfiguration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132EBD38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31DC565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82A6213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7D013716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E-</w:t>
      </w:r>
      <w:proofErr w:type="spellStart"/>
      <w:r w:rsidRPr="00FD0425">
        <w:rPr>
          <w:noProof w:val="0"/>
          <w:snapToGrid w:val="0"/>
          <w:lang w:eastAsia="zh-CN"/>
        </w:rPr>
        <w:t>UTRAPRACHConfiguration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32AB4313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...</w:t>
      </w:r>
    </w:p>
    <w:p w14:paraId="6F3901F2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90C9D24" w14:textId="77777777" w:rsidR="00AF26FC" w:rsidRPr="00FD0425" w:rsidRDefault="00AF26FC" w:rsidP="00AF26FC">
      <w:pPr>
        <w:pStyle w:val="PL"/>
      </w:pPr>
    </w:p>
    <w:p w14:paraId="73F57492" w14:textId="77777777" w:rsidR="00AF26FC" w:rsidRPr="00FD0425" w:rsidRDefault="00AF26FC" w:rsidP="00AF26FC">
      <w:pPr>
        <w:pStyle w:val="PL"/>
      </w:pPr>
    </w:p>
    <w:p w14:paraId="2A86070B" w14:textId="77777777" w:rsidR="00AF26FC" w:rsidRPr="00FD0425" w:rsidRDefault="00AF26FC" w:rsidP="00AF26FC">
      <w:pPr>
        <w:pStyle w:val="PL"/>
      </w:pPr>
      <w:bookmarkStart w:id="3246" w:name="_Hlk515385528"/>
      <w:r w:rsidRPr="00FD0425">
        <w:t>E-UTRATransmissionBandwidth</w:t>
      </w:r>
      <w:bookmarkEnd w:id="3246"/>
      <w:r w:rsidRPr="00FD0425">
        <w:t xml:space="preserve"> ::= ENUMERATED {</w:t>
      </w:r>
      <w:r w:rsidRPr="00FD0425">
        <w:rPr>
          <w:rFonts w:eastAsia="MS Mincho"/>
          <w:lang w:eastAsia="ja-JP"/>
        </w:rPr>
        <w:t>bw6, bw15, bw25, bw50, bw75, bw100</w:t>
      </w:r>
      <w:r w:rsidRPr="00FD0425">
        <w:t>, ..., bw1}</w:t>
      </w:r>
    </w:p>
    <w:p w14:paraId="72C8EA2A" w14:textId="77777777" w:rsidR="00AF26FC" w:rsidRPr="00FD0425" w:rsidRDefault="00AF26FC" w:rsidP="00AF26FC">
      <w:pPr>
        <w:pStyle w:val="PL"/>
      </w:pPr>
    </w:p>
    <w:p w14:paraId="20CC3DCD" w14:textId="77777777" w:rsidR="00AF26FC" w:rsidRPr="00FD0425" w:rsidRDefault="00AF26FC" w:rsidP="00AF26FC">
      <w:pPr>
        <w:pStyle w:val="PL"/>
      </w:pPr>
      <w:r w:rsidRPr="00FD0425">
        <w:t>EndpointIPAddressAndPort ::=SEQUENCE {</w:t>
      </w:r>
    </w:p>
    <w:p w14:paraId="566BB4B8" w14:textId="77777777" w:rsidR="00AF26FC" w:rsidRPr="00FD0425" w:rsidRDefault="00AF26FC" w:rsidP="00AF26FC">
      <w:pPr>
        <w:pStyle w:val="PL"/>
      </w:pPr>
      <w:r w:rsidRPr="00FD0425">
        <w:tab/>
        <w:t xml:space="preserve">endpointIPAddress </w:t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TransportLayerAddress,</w:t>
      </w:r>
    </w:p>
    <w:p w14:paraId="7D00C91D" w14:textId="77777777" w:rsidR="00AF26FC" w:rsidRPr="00FD0425" w:rsidRDefault="00AF26FC" w:rsidP="00AF26FC">
      <w:pPr>
        <w:pStyle w:val="PL"/>
      </w:pPr>
      <w:r w:rsidRPr="00FD0425">
        <w:tab/>
        <w:t>portNumber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PortNumber,</w:t>
      </w:r>
    </w:p>
    <w:p w14:paraId="2230484F" w14:textId="77777777" w:rsidR="00AF26FC" w:rsidRPr="00FD0425" w:rsidRDefault="00AF26FC" w:rsidP="00AF26FC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EndpointIPAddressAndPort-ExtIEs} } OPTIONAL</w:t>
      </w:r>
    </w:p>
    <w:p w14:paraId="3152D265" w14:textId="77777777" w:rsidR="00AF26FC" w:rsidRPr="00FD0425" w:rsidRDefault="00AF26FC" w:rsidP="00AF26FC">
      <w:pPr>
        <w:pStyle w:val="PL"/>
      </w:pPr>
      <w:r w:rsidRPr="00FD0425">
        <w:t>}</w:t>
      </w:r>
    </w:p>
    <w:p w14:paraId="515E4269" w14:textId="77777777" w:rsidR="00AF26FC" w:rsidRPr="00FD0425" w:rsidRDefault="00AF26FC" w:rsidP="00AF26FC">
      <w:pPr>
        <w:pStyle w:val="PL"/>
      </w:pPr>
    </w:p>
    <w:p w14:paraId="28268831" w14:textId="77777777" w:rsidR="00AF26FC" w:rsidRPr="00FD0425" w:rsidRDefault="00AF26FC" w:rsidP="00AF26FC">
      <w:pPr>
        <w:pStyle w:val="PL"/>
      </w:pPr>
      <w:r w:rsidRPr="00FD0425">
        <w:t>EndpointIPAddressAndPort-ExtIEs XNAP-PROTOCOL-EXTENSION ::= {</w:t>
      </w:r>
    </w:p>
    <w:p w14:paraId="694395AB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60D1A11A" w14:textId="77777777" w:rsidR="00AF26FC" w:rsidRPr="00FD0425" w:rsidRDefault="00AF26FC" w:rsidP="00AF26FC">
      <w:pPr>
        <w:pStyle w:val="PL"/>
      </w:pPr>
      <w:r w:rsidRPr="00FD0425">
        <w:t>}</w:t>
      </w:r>
    </w:p>
    <w:p w14:paraId="651E566F" w14:textId="77777777" w:rsidR="00AF26FC" w:rsidRPr="00FD0425" w:rsidRDefault="00AF26FC" w:rsidP="00AF26FC">
      <w:pPr>
        <w:pStyle w:val="PL"/>
      </w:pPr>
    </w:p>
    <w:p w14:paraId="57E6C10E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EventType</w:t>
      </w:r>
      <w:proofErr w:type="spellEnd"/>
      <w:r w:rsidRPr="00FD0425">
        <w:rPr>
          <w:noProof w:val="0"/>
          <w:snapToGrid w:val="0"/>
        </w:rPr>
        <w:t xml:space="preserve"> ::= ENUMERATED {</w:t>
      </w:r>
    </w:p>
    <w:p w14:paraId="4A892308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  <w:lang w:eastAsia="ja-JP"/>
        </w:rPr>
        <w:t>report-upon-change-of-serving-</w:t>
      </w:r>
      <w:r w:rsidRPr="00FD0425">
        <w:rPr>
          <w:rFonts w:cs="Arial"/>
          <w:lang w:eastAsia="zh-CN"/>
        </w:rPr>
        <w:t>cell</w:t>
      </w:r>
      <w:r w:rsidRPr="00FD0425">
        <w:rPr>
          <w:noProof w:val="0"/>
          <w:snapToGrid w:val="0"/>
        </w:rPr>
        <w:t>,</w:t>
      </w:r>
    </w:p>
    <w:p w14:paraId="0A11C7CC" w14:textId="77777777" w:rsidR="00AF26FC" w:rsidRPr="00FD0425" w:rsidRDefault="00AF26FC" w:rsidP="00AF26FC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rFonts w:cs="Arial"/>
          <w:lang w:eastAsia="ja-JP"/>
        </w:rPr>
        <w:t>report-UE-moving-</w:t>
      </w:r>
      <w:r w:rsidRPr="00FD0425" w:rsidDel="00292E19">
        <w:rPr>
          <w:rFonts w:cs="Arial"/>
          <w:lang w:eastAsia="ja-JP"/>
        </w:rPr>
        <w:t>presence</w:t>
      </w:r>
      <w:r w:rsidRPr="00FD0425">
        <w:rPr>
          <w:rFonts w:cs="Arial"/>
          <w:lang w:eastAsia="ja-JP"/>
        </w:rPr>
        <w:t>-into-or-out-of-the-A</w:t>
      </w:r>
      <w:r w:rsidRPr="00FD0425" w:rsidDel="00292E19">
        <w:rPr>
          <w:rFonts w:cs="Arial"/>
          <w:lang w:eastAsia="ja-JP"/>
        </w:rPr>
        <w:t>rea</w:t>
      </w:r>
      <w:r w:rsidRPr="00FD0425">
        <w:rPr>
          <w:rFonts w:cs="Arial"/>
          <w:lang w:eastAsia="ja-JP"/>
        </w:rPr>
        <w:t>-o</w:t>
      </w:r>
      <w:r w:rsidRPr="00FD0425" w:rsidDel="00292E19">
        <w:rPr>
          <w:rFonts w:cs="Arial"/>
          <w:lang w:eastAsia="ja-JP"/>
        </w:rPr>
        <w:t>f</w:t>
      </w:r>
      <w:r w:rsidRPr="00FD0425">
        <w:rPr>
          <w:rFonts w:cs="Arial"/>
          <w:lang w:eastAsia="ja-JP"/>
        </w:rPr>
        <w:t>-I</w:t>
      </w:r>
      <w:r w:rsidRPr="00FD0425" w:rsidDel="00292E19">
        <w:rPr>
          <w:rFonts w:cs="Arial"/>
          <w:lang w:eastAsia="ja-JP"/>
        </w:rPr>
        <w:t>nterest</w:t>
      </w:r>
      <w:r w:rsidRPr="00FD0425">
        <w:rPr>
          <w:rFonts w:cs="Arial"/>
          <w:lang w:eastAsia="ja-JP"/>
        </w:rPr>
        <w:t>,</w:t>
      </w:r>
    </w:p>
    <w:p w14:paraId="672A8113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64A696EF" w14:textId="77777777" w:rsidR="00AF26FC" w:rsidRPr="00FD0425" w:rsidRDefault="00AF26FC" w:rsidP="00AF26FC">
      <w:pPr>
        <w:pStyle w:val="PL"/>
      </w:pPr>
      <w:r w:rsidRPr="00FD0425">
        <w:t>}</w:t>
      </w:r>
    </w:p>
    <w:p w14:paraId="65F93147" w14:textId="77777777" w:rsidR="00AF26FC" w:rsidRPr="00FD0425" w:rsidRDefault="00AF26FC" w:rsidP="00AF26FC">
      <w:pPr>
        <w:pStyle w:val="PL"/>
      </w:pPr>
    </w:p>
    <w:p w14:paraId="23E4648F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ExpectedActivityPeriod</w:t>
      </w:r>
      <w:proofErr w:type="spellEnd"/>
      <w:r w:rsidRPr="00FD0425">
        <w:rPr>
          <w:noProof w:val="0"/>
          <w:snapToGrid w:val="0"/>
        </w:rPr>
        <w:t xml:space="preserve"> ::= INTEGER (1..30|40|50|60|80|100|120|150|180|181, ...)</w:t>
      </w:r>
    </w:p>
    <w:p w14:paraId="0BF28DC8" w14:textId="77777777" w:rsidR="00AF26FC" w:rsidRPr="00FD0425" w:rsidRDefault="00AF26FC" w:rsidP="00AF26FC">
      <w:pPr>
        <w:pStyle w:val="PL"/>
        <w:rPr>
          <w:noProof w:val="0"/>
          <w:snapToGrid w:val="0"/>
        </w:rPr>
      </w:pPr>
    </w:p>
    <w:p w14:paraId="7335DE3C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ExpectedHOInterval</w:t>
      </w:r>
      <w:proofErr w:type="spellEnd"/>
      <w:r w:rsidRPr="00FD0425">
        <w:rPr>
          <w:noProof w:val="0"/>
          <w:snapToGrid w:val="0"/>
        </w:rPr>
        <w:t xml:space="preserve"> ::= ENUMERATED {</w:t>
      </w:r>
    </w:p>
    <w:p w14:paraId="749BA6EB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sec15, sec30, sec60, sec90, sec120, sec180, long-time,</w:t>
      </w:r>
    </w:p>
    <w:p w14:paraId="125F80C8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4DC326C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E875B29" w14:textId="77777777" w:rsidR="00AF26FC" w:rsidRPr="00FD0425" w:rsidRDefault="00AF26FC" w:rsidP="00AF26FC">
      <w:pPr>
        <w:pStyle w:val="PL"/>
        <w:rPr>
          <w:noProof w:val="0"/>
          <w:snapToGrid w:val="0"/>
        </w:rPr>
      </w:pPr>
    </w:p>
    <w:p w14:paraId="69C10C88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ExpectedIdlePeriod</w:t>
      </w:r>
      <w:proofErr w:type="spellEnd"/>
      <w:r w:rsidRPr="00FD0425">
        <w:rPr>
          <w:noProof w:val="0"/>
          <w:snapToGrid w:val="0"/>
        </w:rPr>
        <w:t xml:space="preserve"> ::= INTEGER (1..30|40|50|60|80|100|120|150|180|181, ...)</w:t>
      </w:r>
    </w:p>
    <w:p w14:paraId="2E0AB90A" w14:textId="77777777" w:rsidR="00AF26FC" w:rsidRPr="00FD0425" w:rsidRDefault="00AF26FC" w:rsidP="00AF26FC">
      <w:pPr>
        <w:pStyle w:val="PL"/>
        <w:rPr>
          <w:noProof w:val="0"/>
          <w:snapToGrid w:val="0"/>
        </w:rPr>
      </w:pPr>
    </w:p>
    <w:p w14:paraId="6C69833B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ExpectedUEActivityBehaviour</w:t>
      </w:r>
      <w:proofErr w:type="spellEnd"/>
      <w:r w:rsidRPr="00FD0425">
        <w:rPr>
          <w:noProof w:val="0"/>
          <w:snapToGrid w:val="0"/>
        </w:rPr>
        <w:t xml:space="preserve"> ::= SEQUENCE {</w:t>
      </w:r>
    </w:p>
    <w:p w14:paraId="26DC5D08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expectedActivityPeriod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ExpectedActivityPeriod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6EE9B347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expectedIdlePeriod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ExpectedIdlePeriod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168F8D8D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sourceOfUEActivityBehaviourInformation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SourceOfUEActivityBehaviourInformation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1C361D49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noProof w:val="0"/>
          <w:snapToGrid w:val="0"/>
        </w:rPr>
        <w:t>ExpectedUEActivityBehaviour-ExtIEs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630E42CC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5257EAD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A798245" w14:textId="77777777" w:rsidR="00AF26FC" w:rsidRPr="00FD0425" w:rsidRDefault="00AF26FC" w:rsidP="00AF26FC">
      <w:pPr>
        <w:pStyle w:val="PL"/>
        <w:rPr>
          <w:noProof w:val="0"/>
          <w:snapToGrid w:val="0"/>
        </w:rPr>
      </w:pPr>
    </w:p>
    <w:p w14:paraId="22877F96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ExpectedUEActivityBehaviour-ExtIEs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43367456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B19CEBA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81C73FC" w14:textId="77777777" w:rsidR="00AF26FC" w:rsidRPr="00FD0425" w:rsidRDefault="00AF26FC" w:rsidP="00AF26FC">
      <w:pPr>
        <w:pStyle w:val="PL"/>
      </w:pPr>
    </w:p>
    <w:p w14:paraId="069A7027" w14:textId="77777777" w:rsidR="00AF26FC" w:rsidRPr="00FD0425" w:rsidRDefault="00AF26FC" w:rsidP="00AF26FC">
      <w:pPr>
        <w:pStyle w:val="PL"/>
      </w:pPr>
      <w:r w:rsidRPr="00FD0425">
        <w:t>ExpectedUEBehaviour</w:t>
      </w:r>
      <w:r w:rsidRPr="00FD0425">
        <w:tab/>
        <w:t>::= SEQUENCE {</w:t>
      </w:r>
    </w:p>
    <w:p w14:paraId="6DCD4754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expectedUEActivityBehaviour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ExpectedUEActivityBehaviour</w:t>
      </w:r>
      <w:proofErr w:type="spellEnd"/>
      <w:r w:rsidRPr="00FD0425">
        <w:rPr>
          <w:noProof w:val="0"/>
          <w:snapToGrid w:val="0"/>
        </w:rPr>
        <w:t xml:space="preserve"> 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7736666F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expectedHOInterval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ExpectedHOInterval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 xml:space="preserve"> 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7D04B984" w14:textId="77777777" w:rsidR="00AF26FC" w:rsidRPr="00FD0425" w:rsidRDefault="00AF26FC" w:rsidP="00AF26FC">
      <w:pPr>
        <w:pStyle w:val="PL"/>
        <w:tabs>
          <w:tab w:val="left" w:pos="1757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</w:rPr>
        <w:t>expectedUEMobility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ExpectedUEMobility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OPTIONAL,</w:t>
      </w:r>
    </w:p>
    <w:p w14:paraId="394DED45" w14:textId="77777777" w:rsidR="00AF26FC" w:rsidRPr="00FD0425" w:rsidRDefault="00AF26FC" w:rsidP="00AF26FC">
      <w:pPr>
        <w:pStyle w:val="PL"/>
        <w:tabs>
          <w:tab w:val="left" w:pos="1757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</w:rPr>
        <w:t>expectedUEMovingTrajectory</w:t>
      </w:r>
      <w:r w:rsidRPr="00FD0425">
        <w:rPr>
          <w:rFonts w:cs="Arial"/>
        </w:rPr>
        <w:tab/>
      </w:r>
      <w:r w:rsidRPr="00FD0425">
        <w:rPr>
          <w:rFonts w:cs="Arial"/>
        </w:rPr>
        <w:tab/>
        <w:t>ExpectedUEMovingTrajectory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OPTIONAL,</w:t>
      </w:r>
    </w:p>
    <w:p w14:paraId="7D9454B1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noProof w:val="0"/>
          <w:snapToGrid w:val="0"/>
        </w:rPr>
        <w:t>ExpectedUEBehaviour-ExtIEs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3E820855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D866C70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8FACA12" w14:textId="77777777" w:rsidR="00AF26FC" w:rsidRPr="00FD0425" w:rsidRDefault="00AF26FC" w:rsidP="00AF26FC">
      <w:pPr>
        <w:pStyle w:val="PL"/>
        <w:rPr>
          <w:noProof w:val="0"/>
          <w:snapToGrid w:val="0"/>
        </w:rPr>
      </w:pPr>
    </w:p>
    <w:p w14:paraId="5826F605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ExpectedUEBehaviour-ExtIEs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69B903B7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9D084E1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>}</w:t>
      </w:r>
    </w:p>
    <w:p w14:paraId="4F86A02D" w14:textId="77777777" w:rsidR="00AF26FC" w:rsidRPr="00FD0425" w:rsidRDefault="00AF26FC" w:rsidP="00AF26FC">
      <w:pPr>
        <w:pStyle w:val="PL"/>
        <w:ind w:left="800" w:hanging="400"/>
        <w:rPr>
          <w:noProof w:val="0"/>
          <w:snapToGrid w:val="0"/>
        </w:rPr>
      </w:pPr>
    </w:p>
    <w:p w14:paraId="7ABBC2AC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ExpectedUEMobility</w:t>
      </w:r>
      <w:proofErr w:type="spellEnd"/>
      <w:r w:rsidRPr="00FD0425">
        <w:rPr>
          <w:noProof w:val="0"/>
          <w:snapToGrid w:val="0"/>
        </w:rPr>
        <w:t xml:space="preserve"> ::= ENUMERATED {</w:t>
      </w:r>
    </w:p>
    <w:p w14:paraId="10284902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stationary,</w:t>
      </w:r>
    </w:p>
    <w:p w14:paraId="74858367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mobile,</w:t>
      </w:r>
    </w:p>
    <w:p w14:paraId="410EF0AB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5339979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793B07D" w14:textId="77777777" w:rsidR="00AF26FC" w:rsidRPr="00FD0425" w:rsidRDefault="00AF26FC" w:rsidP="00AF26FC">
      <w:pPr>
        <w:pStyle w:val="PL"/>
        <w:rPr>
          <w:noProof w:val="0"/>
          <w:snapToGrid w:val="0"/>
        </w:rPr>
      </w:pPr>
    </w:p>
    <w:p w14:paraId="57E69D3A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rFonts w:cs="Arial"/>
        </w:rPr>
        <w:t>ExpectedUEMovingTrajectory</w:t>
      </w:r>
      <w:r w:rsidRPr="00FD0425">
        <w:rPr>
          <w:noProof w:val="0"/>
          <w:snapToGrid w:val="0"/>
        </w:rPr>
        <w:t xml:space="preserve"> ::= SEQUENCE (SIZE(1..maxnoofCellsUEMovingTrajectory)) OF </w:t>
      </w:r>
      <w:proofErr w:type="spellStart"/>
      <w:r w:rsidRPr="00FD0425">
        <w:rPr>
          <w:noProof w:val="0"/>
          <w:snapToGrid w:val="0"/>
        </w:rPr>
        <w:t>ExpectedUEMovingTrajectoryItem</w:t>
      </w:r>
      <w:proofErr w:type="spellEnd"/>
    </w:p>
    <w:p w14:paraId="452A908A" w14:textId="77777777" w:rsidR="00AF26FC" w:rsidRPr="00FD0425" w:rsidRDefault="00AF26FC" w:rsidP="00AF26FC">
      <w:pPr>
        <w:pStyle w:val="PL"/>
        <w:rPr>
          <w:noProof w:val="0"/>
          <w:snapToGrid w:val="0"/>
        </w:rPr>
      </w:pPr>
    </w:p>
    <w:p w14:paraId="0CF7C924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ExpectedUEMovingTrajectoryItem</w:t>
      </w:r>
      <w:proofErr w:type="spellEnd"/>
      <w:r w:rsidRPr="00FD0425">
        <w:rPr>
          <w:noProof w:val="0"/>
          <w:snapToGrid w:val="0"/>
        </w:rPr>
        <w:t xml:space="preserve"> ::= SEQUENCE {</w:t>
      </w:r>
    </w:p>
    <w:p w14:paraId="18EC16BD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nGRAN</w:t>
      </w:r>
      <w:proofErr w:type="spellEnd"/>
      <w:r w:rsidRPr="00FD0425">
        <w:rPr>
          <w:noProof w:val="0"/>
          <w:snapToGrid w:val="0"/>
        </w:rPr>
        <w:t>-CGI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GlobalNG-RANCell-ID</w:t>
      </w:r>
      <w:r w:rsidRPr="00FD0425">
        <w:rPr>
          <w:noProof w:val="0"/>
          <w:snapToGrid w:val="0"/>
        </w:rPr>
        <w:t>,</w:t>
      </w:r>
    </w:p>
    <w:p w14:paraId="34310E07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timeStayedInCell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(0..4095)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58F3F351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noProof w:val="0"/>
          <w:snapToGrid w:val="0"/>
        </w:rPr>
        <w:t>ExpectedUEMovingTrajectoryItem-ExtIEs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21CA3CED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690030C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DD1D0FB" w14:textId="77777777" w:rsidR="00AF26FC" w:rsidRPr="00FD0425" w:rsidRDefault="00AF26FC" w:rsidP="00AF26FC">
      <w:pPr>
        <w:pStyle w:val="PL"/>
        <w:rPr>
          <w:noProof w:val="0"/>
          <w:snapToGrid w:val="0"/>
        </w:rPr>
      </w:pPr>
    </w:p>
    <w:p w14:paraId="354AFD0F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ExpectedUEMovingTrajectoryItem-ExtIEs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18DAF40E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2D17B21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96D63C0" w14:textId="77777777" w:rsidR="00AF26FC" w:rsidRPr="00FD0425" w:rsidRDefault="00AF26FC" w:rsidP="00AF26FC">
      <w:pPr>
        <w:pStyle w:val="PL"/>
        <w:rPr>
          <w:noProof w:val="0"/>
          <w:snapToGrid w:val="0"/>
        </w:rPr>
      </w:pPr>
    </w:p>
    <w:p w14:paraId="54989085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SourceOfUEActivityBehaviourInformation</w:t>
      </w:r>
      <w:proofErr w:type="spellEnd"/>
      <w:r w:rsidRPr="00FD0425">
        <w:rPr>
          <w:noProof w:val="0"/>
          <w:snapToGrid w:val="0"/>
        </w:rPr>
        <w:t xml:space="preserve"> ::= ENUMERATED {</w:t>
      </w:r>
    </w:p>
    <w:p w14:paraId="7BED1B00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subscription-information,</w:t>
      </w:r>
    </w:p>
    <w:p w14:paraId="5231C34A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statistics,</w:t>
      </w:r>
    </w:p>
    <w:p w14:paraId="5A1DC420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2F9DC16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67D1761" w14:textId="77777777" w:rsidR="00AF26FC" w:rsidRDefault="00AF26FC" w:rsidP="00AF26FC">
      <w:pPr>
        <w:pStyle w:val="PL"/>
      </w:pPr>
    </w:p>
    <w:p w14:paraId="07F6A07C" w14:textId="77777777" w:rsidR="00AF26FC" w:rsidRDefault="00AF26FC" w:rsidP="00AF26FC">
      <w:pPr>
        <w:pStyle w:val="PL"/>
      </w:pPr>
      <w:r>
        <w:t>ExtendedRATRestrictionInformation ::= SEQUENCE {</w:t>
      </w:r>
    </w:p>
    <w:p w14:paraId="1B776A06" w14:textId="77777777" w:rsidR="00AF26FC" w:rsidRDefault="00AF26FC" w:rsidP="00AF26FC">
      <w:pPr>
        <w:pStyle w:val="PL"/>
      </w:pPr>
      <w:r>
        <w:tab/>
        <w:t>primaryRATRestriction</w:t>
      </w:r>
      <w:r>
        <w:tab/>
      </w:r>
      <w:r>
        <w:tab/>
        <w:t>BIT STRING (SIZE(8, ...)),</w:t>
      </w:r>
    </w:p>
    <w:p w14:paraId="4F2B2BC4" w14:textId="77777777" w:rsidR="00AF26FC" w:rsidRDefault="00AF26FC" w:rsidP="00AF26FC">
      <w:pPr>
        <w:pStyle w:val="PL"/>
      </w:pPr>
      <w:r>
        <w:tab/>
        <w:t>secondaryRATRestriction</w:t>
      </w:r>
      <w:r>
        <w:tab/>
      </w:r>
      <w:r>
        <w:tab/>
        <w:t>BIT STRING (SIZE(8, ...)),</w:t>
      </w:r>
    </w:p>
    <w:p w14:paraId="463AD1E6" w14:textId="77777777" w:rsidR="00AF26FC" w:rsidRDefault="00AF26FC" w:rsidP="00AF26FC">
      <w:pPr>
        <w:pStyle w:val="PL"/>
      </w:pPr>
      <w:r>
        <w:tab/>
        <w:t>iE-Extensions</w:t>
      </w:r>
      <w:r>
        <w:tab/>
      </w:r>
      <w:r>
        <w:tab/>
        <w:t>ProtocolExtensionContainer { {ExtendedRATRestrictionInformation-ExtIEs} }</w:t>
      </w:r>
      <w:r>
        <w:tab/>
        <w:t>OPTIONAL,</w:t>
      </w:r>
    </w:p>
    <w:p w14:paraId="59933A45" w14:textId="77777777" w:rsidR="00AF26FC" w:rsidRDefault="00AF26FC" w:rsidP="00AF26FC">
      <w:pPr>
        <w:pStyle w:val="PL"/>
      </w:pPr>
      <w:r>
        <w:tab/>
        <w:t>...</w:t>
      </w:r>
    </w:p>
    <w:p w14:paraId="002F617B" w14:textId="77777777" w:rsidR="00AF26FC" w:rsidRDefault="00AF26FC" w:rsidP="00AF26FC">
      <w:pPr>
        <w:pStyle w:val="PL"/>
      </w:pPr>
      <w:r>
        <w:t>}</w:t>
      </w:r>
    </w:p>
    <w:p w14:paraId="34BB5B30" w14:textId="77777777" w:rsidR="00AF26FC" w:rsidRDefault="00AF26FC" w:rsidP="00AF26FC">
      <w:pPr>
        <w:pStyle w:val="PL"/>
      </w:pPr>
    </w:p>
    <w:p w14:paraId="12A6206D" w14:textId="77777777" w:rsidR="00AF26FC" w:rsidRDefault="00AF26FC" w:rsidP="00AF26FC">
      <w:pPr>
        <w:pStyle w:val="PL"/>
      </w:pPr>
      <w:r>
        <w:t>ExtendedRATRestrictionInformation-ExtIEs XNAP-PROTOCOL-EXTENSION ::= {</w:t>
      </w:r>
    </w:p>
    <w:p w14:paraId="0A36AB40" w14:textId="77777777" w:rsidR="00AF26FC" w:rsidRDefault="00AF26FC" w:rsidP="00AF26FC">
      <w:pPr>
        <w:pStyle w:val="PL"/>
      </w:pPr>
      <w:r>
        <w:tab/>
        <w:t>...</w:t>
      </w:r>
    </w:p>
    <w:p w14:paraId="6E546BD2" w14:textId="77777777" w:rsidR="00AF26FC" w:rsidRDefault="00AF26FC" w:rsidP="00AF26FC">
      <w:pPr>
        <w:pStyle w:val="PL"/>
      </w:pPr>
      <w:r>
        <w:t>}</w:t>
      </w:r>
    </w:p>
    <w:p w14:paraId="37B9529F" w14:textId="77777777" w:rsidR="00AF26FC" w:rsidRPr="00FD0425" w:rsidRDefault="00AF26FC" w:rsidP="00AF26FC">
      <w:pPr>
        <w:pStyle w:val="PL"/>
      </w:pPr>
    </w:p>
    <w:p w14:paraId="5BA37700" w14:textId="77777777" w:rsidR="00AF26FC" w:rsidRPr="00FD0425" w:rsidRDefault="00AF26FC" w:rsidP="00AF26FC">
      <w:pPr>
        <w:pStyle w:val="PL"/>
      </w:pPr>
      <w:r w:rsidRPr="00FD0425">
        <w:t>ExtTLAs ::= SEQUENCE (SIZE(1..maxnoofExtTLAs)) OF ExtTLA-Item</w:t>
      </w:r>
    </w:p>
    <w:p w14:paraId="291921A7" w14:textId="77777777" w:rsidR="00AF26FC" w:rsidRPr="00FD0425" w:rsidRDefault="00AF26FC" w:rsidP="00AF26FC">
      <w:pPr>
        <w:pStyle w:val="PL"/>
      </w:pPr>
    </w:p>
    <w:p w14:paraId="442CD7AA" w14:textId="77777777" w:rsidR="00AF26FC" w:rsidRPr="00FD0425" w:rsidRDefault="00AF26FC" w:rsidP="00AF26FC">
      <w:pPr>
        <w:pStyle w:val="PL"/>
      </w:pPr>
      <w:r w:rsidRPr="00FD0425">
        <w:t>ExtTLA-Item ::= SEQUENCE {</w:t>
      </w:r>
    </w:p>
    <w:p w14:paraId="075A5FFD" w14:textId="77777777" w:rsidR="00AF26FC" w:rsidRPr="00FD0425" w:rsidRDefault="00AF26FC" w:rsidP="00AF26FC">
      <w:pPr>
        <w:pStyle w:val="PL"/>
      </w:pPr>
      <w:r w:rsidRPr="00FD0425">
        <w:tab/>
        <w:t>iPsecTLA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</w:t>
      </w:r>
      <w:r w:rsidRPr="00FD0425">
        <w:tab/>
      </w:r>
      <w:r w:rsidRPr="00FD0425">
        <w:tab/>
        <w:t>OPTIONAL,</w:t>
      </w:r>
    </w:p>
    <w:p w14:paraId="31212E79" w14:textId="77777777" w:rsidR="00AF26FC" w:rsidRPr="00FD0425" w:rsidRDefault="00AF26FC" w:rsidP="00AF26FC">
      <w:pPr>
        <w:pStyle w:val="PL"/>
      </w:pPr>
      <w:r w:rsidRPr="00FD0425">
        <w:tab/>
        <w:t>gTPTransportLayerAddresses</w:t>
      </w:r>
      <w:r w:rsidRPr="00FD0425">
        <w:tab/>
      </w:r>
      <w:r w:rsidRPr="00FD0425">
        <w:tab/>
      </w:r>
      <w:r w:rsidRPr="00FD0425">
        <w:tab/>
        <w:t>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100AF52" w14:textId="77777777" w:rsidR="00AF26FC" w:rsidRPr="00FD0425" w:rsidRDefault="00AF26FC" w:rsidP="00AF26FC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{ExtTLA-Item-ExtIEs} } OPTIONAL,</w:t>
      </w:r>
    </w:p>
    <w:p w14:paraId="7252D50C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6EC41BA7" w14:textId="77777777" w:rsidR="00AF26FC" w:rsidRPr="00FD0425" w:rsidRDefault="00AF26FC" w:rsidP="00AF26FC">
      <w:pPr>
        <w:pStyle w:val="PL"/>
      </w:pPr>
      <w:r w:rsidRPr="00FD0425">
        <w:t>}</w:t>
      </w:r>
    </w:p>
    <w:p w14:paraId="7465BDE4" w14:textId="77777777" w:rsidR="00AF26FC" w:rsidRPr="00FD0425" w:rsidRDefault="00AF26FC" w:rsidP="00AF26FC">
      <w:pPr>
        <w:pStyle w:val="PL"/>
      </w:pPr>
    </w:p>
    <w:p w14:paraId="7E32C724" w14:textId="77777777" w:rsidR="00AF26FC" w:rsidRPr="00FD0425" w:rsidRDefault="00AF26FC" w:rsidP="00AF26FC">
      <w:pPr>
        <w:pStyle w:val="PL"/>
      </w:pPr>
      <w:r w:rsidRPr="00FD0425">
        <w:t>ExtTLA-Item-ExtIEs XNAP-PROTOCOL-EXTENSION ::= {</w:t>
      </w:r>
    </w:p>
    <w:p w14:paraId="7D0E9EE5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34F2A9E8" w14:textId="77777777" w:rsidR="00AF26FC" w:rsidRPr="00FD0425" w:rsidRDefault="00AF26FC" w:rsidP="00AF26FC">
      <w:pPr>
        <w:pStyle w:val="PL"/>
      </w:pPr>
      <w:r w:rsidRPr="00FD0425">
        <w:t>}</w:t>
      </w:r>
    </w:p>
    <w:p w14:paraId="5C6D06B7" w14:textId="77777777" w:rsidR="00AF26FC" w:rsidRPr="00FD0425" w:rsidRDefault="00AF26FC" w:rsidP="00AF26FC">
      <w:pPr>
        <w:pStyle w:val="PL"/>
      </w:pPr>
    </w:p>
    <w:p w14:paraId="5DA787B9" w14:textId="77777777" w:rsidR="00AF26FC" w:rsidRPr="00FD0425" w:rsidRDefault="00AF26FC" w:rsidP="00AF26FC">
      <w:pPr>
        <w:pStyle w:val="PL"/>
      </w:pPr>
    </w:p>
    <w:p w14:paraId="7F0EBDF6" w14:textId="77777777" w:rsidR="00AF26FC" w:rsidRPr="00FD0425" w:rsidRDefault="00AF26FC" w:rsidP="00AF26FC">
      <w:pPr>
        <w:pStyle w:val="PL"/>
      </w:pPr>
      <w:r w:rsidRPr="00FD0425">
        <w:t>GTPTLAs</w:t>
      </w:r>
      <w:r w:rsidRPr="00FD0425">
        <w:tab/>
        <w:t>::= SEQUENCE (SIZE(1.. maxnoofGTPTLAs)) OF</w:t>
      </w:r>
      <w:r w:rsidRPr="00FD0425">
        <w:tab/>
        <w:t>GTPTLA-Item</w:t>
      </w:r>
    </w:p>
    <w:p w14:paraId="739A8CF0" w14:textId="77777777" w:rsidR="00AF26FC" w:rsidRPr="00FD0425" w:rsidRDefault="00AF26FC" w:rsidP="00AF26FC">
      <w:pPr>
        <w:pStyle w:val="PL"/>
      </w:pPr>
    </w:p>
    <w:p w14:paraId="0B1DB5B9" w14:textId="77777777" w:rsidR="00AF26FC" w:rsidRPr="00FD0425" w:rsidRDefault="00AF26FC" w:rsidP="00AF26FC">
      <w:pPr>
        <w:pStyle w:val="PL"/>
      </w:pPr>
    </w:p>
    <w:p w14:paraId="0DD1284B" w14:textId="77777777" w:rsidR="00AF26FC" w:rsidRPr="00FD0425" w:rsidRDefault="00AF26FC" w:rsidP="00AF26FC">
      <w:pPr>
        <w:pStyle w:val="PL"/>
      </w:pPr>
      <w:r w:rsidRPr="00FD0425">
        <w:t>GTPTLA-Item</w:t>
      </w:r>
      <w:r w:rsidRPr="00FD0425">
        <w:tab/>
        <w:t>::= SEQUENCE {</w:t>
      </w:r>
    </w:p>
    <w:p w14:paraId="2C036D8F" w14:textId="77777777" w:rsidR="00AF26FC" w:rsidRPr="00FD0425" w:rsidRDefault="00AF26FC" w:rsidP="00AF26FC">
      <w:pPr>
        <w:pStyle w:val="PL"/>
      </w:pPr>
      <w:r w:rsidRPr="00FD0425">
        <w:tab/>
        <w:t>gTPTransportLayerAddresses</w:t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TransportLayerAddress,</w:t>
      </w:r>
    </w:p>
    <w:p w14:paraId="1A8ED627" w14:textId="77777777" w:rsidR="00AF26FC" w:rsidRPr="00FD0425" w:rsidRDefault="00AF26FC" w:rsidP="00AF26FC">
      <w:pPr>
        <w:pStyle w:val="PL"/>
      </w:pPr>
      <w:r w:rsidRPr="00FD0425">
        <w:tab/>
        <w:t>iE-Extensions</w:t>
      </w:r>
      <w:r w:rsidRPr="00FD0425">
        <w:tab/>
        <w:t>ProtocolExtensionContainer { { GTPTLA-Item-ExtIEs } }         OPTIONAL,</w:t>
      </w:r>
    </w:p>
    <w:p w14:paraId="74BA496B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299F7101" w14:textId="77777777" w:rsidR="00AF26FC" w:rsidRPr="00FD0425" w:rsidRDefault="00AF26FC" w:rsidP="00AF26FC">
      <w:pPr>
        <w:pStyle w:val="PL"/>
      </w:pPr>
      <w:r w:rsidRPr="00FD0425">
        <w:t>}</w:t>
      </w:r>
    </w:p>
    <w:p w14:paraId="64BEF2D3" w14:textId="77777777" w:rsidR="00AF26FC" w:rsidRPr="00FD0425" w:rsidRDefault="00AF26FC" w:rsidP="00AF26FC">
      <w:pPr>
        <w:pStyle w:val="PL"/>
      </w:pPr>
    </w:p>
    <w:p w14:paraId="0C768317" w14:textId="77777777" w:rsidR="00AF26FC" w:rsidRPr="00FD0425" w:rsidRDefault="00AF26FC" w:rsidP="00AF26FC">
      <w:pPr>
        <w:pStyle w:val="PL"/>
      </w:pPr>
      <w:r w:rsidRPr="00FD0425">
        <w:t>GTPTLA-Item-ExtIEs XNAP-PROTOCOL-EXTENSION ::= {</w:t>
      </w:r>
    </w:p>
    <w:p w14:paraId="398FB530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5926D63E" w14:textId="77777777" w:rsidR="00AF26FC" w:rsidRPr="00FD0425" w:rsidRDefault="00AF26FC" w:rsidP="00AF26FC">
      <w:pPr>
        <w:pStyle w:val="PL"/>
      </w:pPr>
      <w:r w:rsidRPr="00FD0425">
        <w:t>}</w:t>
      </w:r>
    </w:p>
    <w:p w14:paraId="41F5E044" w14:textId="77777777" w:rsidR="00AF26FC" w:rsidRPr="00FD0425" w:rsidRDefault="00AF26FC" w:rsidP="00AF26FC">
      <w:pPr>
        <w:pStyle w:val="PL"/>
      </w:pPr>
    </w:p>
    <w:p w14:paraId="10A95F15" w14:textId="77777777" w:rsidR="00AF26FC" w:rsidRPr="00FD0425" w:rsidRDefault="00AF26FC" w:rsidP="00AF26FC">
      <w:pPr>
        <w:pStyle w:val="PL"/>
        <w:outlineLvl w:val="3"/>
      </w:pPr>
      <w:r w:rsidRPr="00FD0425">
        <w:t>-- F</w:t>
      </w:r>
    </w:p>
    <w:p w14:paraId="4CB15BF4" w14:textId="77777777" w:rsidR="00AF26FC" w:rsidRDefault="00AF26FC" w:rsidP="00AF26FC">
      <w:pPr>
        <w:pStyle w:val="PL"/>
      </w:pPr>
    </w:p>
    <w:p w14:paraId="44CA5220" w14:textId="5EBF8FE1" w:rsidR="005247B1" w:rsidRPr="00300B5A" w:rsidRDefault="005247B1" w:rsidP="005247B1">
      <w:pPr>
        <w:pStyle w:val="PL"/>
        <w:rPr>
          <w:ins w:id="3247" w:author="Nokia" w:date="2020-04-09T21:39:00Z"/>
          <w:noProof w:val="0"/>
          <w:snapToGrid w:val="0"/>
        </w:rPr>
      </w:pPr>
      <w:ins w:id="3248" w:author="Nokia" w:date="2020-04-09T21:39:00Z">
        <w:r>
          <w:rPr>
            <w:noProof w:val="0"/>
            <w:snapToGrid w:val="0"/>
          </w:rPr>
          <w:t>F1</w:t>
        </w:r>
        <w:r w:rsidRPr="00300B5A">
          <w:rPr>
            <w:noProof w:val="0"/>
            <w:snapToGrid w:val="0"/>
          </w:rPr>
          <w:t>TNLCapacityIndicator ::= SEQUENCE {</w:t>
        </w:r>
      </w:ins>
    </w:p>
    <w:p w14:paraId="20BD7011" w14:textId="1170DBD2" w:rsidR="005247B1" w:rsidRPr="00300B5A" w:rsidRDefault="005247B1" w:rsidP="005247B1">
      <w:pPr>
        <w:pStyle w:val="PL"/>
        <w:rPr>
          <w:ins w:id="3249" w:author="Nokia" w:date="2020-04-09T21:39:00Z"/>
          <w:noProof w:val="0"/>
          <w:snapToGrid w:val="0"/>
        </w:rPr>
      </w:pPr>
      <w:ins w:id="3250" w:author="Nokia" w:date="2020-04-09T21:39:00Z">
        <w:r w:rsidRPr="00300B5A">
          <w:rPr>
            <w:noProof w:val="0"/>
            <w:snapToGrid w:val="0"/>
          </w:rPr>
          <w:tab/>
          <w:t>dL</w:t>
        </w:r>
        <w:r>
          <w:rPr>
            <w:noProof w:val="0"/>
            <w:snapToGrid w:val="0"/>
          </w:rPr>
          <w:t>F1</w:t>
        </w:r>
        <w:r w:rsidRPr="00300B5A">
          <w:rPr>
            <w:noProof w:val="0"/>
            <w:snapToGrid w:val="0"/>
          </w:rPr>
          <w:t>TNLOfferedCapacity</w:t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300B5A">
          <w:rPr>
            <w:noProof w:val="0"/>
            <w:snapToGrid w:val="0"/>
          </w:rPr>
          <w:t>OfferedCapacity</w:t>
        </w:r>
        <w:proofErr w:type="spellEnd"/>
        <w:r w:rsidRPr="00300B5A">
          <w:rPr>
            <w:noProof w:val="0"/>
            <w:snapToGrid w:val="0"/>
          </w:rPr>
          <w:t>,</w:t>
        </w:r>
      </w:ins>
    </w:p>
    <w:p w14:paraId="1E80F8DF" w14:textId="6ECE254B" w:rsidR="005247B1" w:rsidRPr="00300B5A" w:rsidRDefault="005247B1" w:rsidP="005247B1">
      <w:pPr>
        <w:pStyle w:val="PL"/>
        <w:ind w:firstLine="384"/>
        <w:rPr>
          <w:ins w:id="3251" w:author="Nokia" w:date="2020-04-09T21:39:00Z"/>
          <w:noProof w:val="0"/>
          <w:snapToGrid w:val="0"/>
        </w:rPr>
      </w:pPr>
      <w:ins w:id="3252" w:author="Nokia" w:date="2020-04-09T21:39:00Z">
        <w:r w:rsidRPr="00300B5A">
          <w:rPr>
            <w:noProof w:val="0"/>
            <w:snapToGrid w:val="0"/>
          </w:rPr>
          <w:t>dL</w:t>
        </w:r>
        <w:r>
          <w:rPr>
            <w:noProof w:val="0"/>
            <w:snapToGrid w:val="0"/>
          </w:rPr>
          <w:t>F1</w:t>
        </w:r>
        <w:r w:rsidRPr="00300B5A">
          <w:rPr>
            <w:noProof w:val="0"/>
            <w:snapToGrid w:val="0"/>
          </w:rPr>
          <w:t>TNL</w:t>
        </w:r>
        <w:r w:rsidRPr="00300B5A">
          <w:rPr>
            <w:lang w:eastAsia="ja-JP"/>
          </w:rPr>
          <w:t>AvailableCapacity</w:t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00B5A">
          <w:rPr>
            <w:lang w:eastAsia="ja-JP"/>
          </w:rPr>
          <w:t>AvailableCapacity</w:t>
        </w:r>
        <w:r w:rsidRPr="00300B5A">
          <w:rPr>
            <w:noProof w:val="0"/>
            <w:snapToGrid w:val="0"/>
          </w:rPr>
          <w:t>,</w:t>
        </w:r>
      </w:ins>
    </w:p>
    <w:p w14:paraId="54D83B6F" w14:textId="694FACB4" w:rsidR="005247B1" w:rsidRPr="00300B5A" w:rsidRDefault="005247B1" w:rsidP="005247B1">
      <w:pPr>
        <w:pStyle w:val="PL"/>
        <w:ind w:firstLine="384"/>
        <w:rPr>
          <w:ins w:id="3253" w:author="Nokia" w:date="2020-04-09T21:39:00Z"/>
          <w:noProof w:val="0"/>
          <w:snapToGrid w:val="0"/>
        </w:rPr>
      </w:pPr>
      <w:ins w:id="3254" w:author="Nokia" w:date="2020-04-09T21:39:00Z">
        <w:r w:rsidRPr="00300B5A">
          <w:rPr>
            <w:noProof w:val="0"/>
            <w:snapToGrid w:val="0"/>
          </w:rPr>
          <w:t>uL</w:t>
        </w:r>
        <w:r>
          <w:rPr>
            <w:noProof w:val="0"/>
            <w:snapToGrid w:val="0"/>
          </w:rPr>
          <w:t>F1</w:t>
        </w:r>
        <w:r w:rsidRPr="00300B5A">
          <w:rPr>
            <w:noProof w:val="0"/>
            <w:snapToGrid w:val="0"/>
          </w:rPr>
          <w:t>TNLOfferedCapacity</w:t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300B5A">
          <w:rPr>
            <w:noProof w:val="0"/>
            <w:snapToGrid w:val="0"/>
          </w:rPr>
          <w:t>OfferedCapacity</w:t>
        </w:r>
        <w:proofErr w:type="spellEnd"/>
        <w:r w:rsidRPr="00300B5A">
          <w:rPr>
            <w:noProof w:val="0"/>
            <w:snapToGrid w:val="0"/>
          </w:rPr>
          <w:t>,</w:t>
        </w:r>
      </w:ins>
    </w:p>
    <w:p w14:paraId="066CE28D" w14:textId="7579A528" w:rsidR="005247B1" w:rsidRPr="00300B5A" w:rsidRDefault="005247B1" w:rsidP="005247B1">
      <w:pPr>
        <w:pStyle w:val="PL"/>
        <w:tabs>
          <w:tab w:val="left" w:pos="4004"/>
          <w:tab w:val="left" w:pos="4040"/>
        </w:tabs>
        <w:rPr>
          <w:ins w:id="3255" w:author="Nokia" w:date="2020-04-09T21:39:00Z"/>
          <w:noProof w:val="0"/>
          <w:snapToGrid w:val="0"/>
        </w:rPr>
      </w:pPr>
      <w:ins w:id="3256" w:author="Nokia" w:date="2020-04-09T21:39:00Z">
        <w:r w:rsidRPr="00300B5A">
          <w:rPr>
            <w:noProof w:val="0"/>
            <w:snapToGrid w:val="0"/>
          </w:rPr>
          <w:tab/>
          <w:t>uL</w:t>
        </w:r>
        <w:r>
          <w:rPr>
            <w:noProof w:val="0"/>
            <w:snapToGrid w:val="0"/>
          </w:rPr>
          <w:t>F1</w:t>
        </w:r>
        <w:r w:rsidRPr="00300B5A">
          <w:rPr>
            <w:noProof w:val="0"/>
            <w:snapToGrid w:val="0"/>
          </w:rPr>
          <w:t>TNL</w:t>
        </w:r>
        <w:r w:rsidRPr="00300B5A">
          <w:rPr>
            <w:lang w:eastAsia="ja-JP"/>
          </w:rPr>
          <w:t>AvailableCapacity</w:t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00B5A">
          <w:rPr>
            <w:lang w:eastAsia="ja-JP"/>
          </w:rPr>
          <w:t>AvailableCapacity</w:t>
        </w:r>
        <w:r w:rsidRPr="00300B5A">
          <w:rPr>
            <w:noProof w:val="0"/>
            <w:snapToGrid w:val="0"/>
          </w:rPr>
          <w:t>,</w:t>
        </w:r>
      </w:ins>
    </w:p>
    <w:p w14:paraId="1A3BEACE" w14:textId="096667ED" w:rsidR="005247B1" w:rsidRPr="00300B5A" w:rsidRDefault="005247B1" w:rsidP="005247B1">
      <w:pPr>
        <w:pStyle w:val="PL"/>
        <w:rPr>
          <w:ins w:id="3257" w:author="Nokia" w:date="2020-04-09T21:39:00Z"/>
          <w:noProof w:val="0"/>
          <w:snapToGrid w:val="0"/>
        </w:rPr>
      </w:pPr>
      <w:ins w:id="3258" w:author="Nokia" w:date="2020-04-09T21:39:00Z">
        <w:r w:rsidRPr="00300B5A">
          <w:rPr>
            <w:noProof w:val="0"/>
            <w:snapToGrid w:val="0"/>
          </w:rPr>
          <w:tab/>
        </w:r>
        <w:proofErr w:type="spellStart"/>
        <w:r w:rsidRPr="00300B5A">
          <w:rPr>
            <w:noProof w:val="0"/>
            <w:snapToGrid w:val="0"/>
          </w:rPr>
          <w:t>iE</w:t>
        </w:r>
        <w:proofErr w:type="spellEnd"/>
        <w:r w:rsidRPr="00300B5A">
          <w:rPr>
            <w:noProof w:val="0"/>
            <w:snapToGrid w:val="0"/>
          </w:rPr>
          <w:t>-Extensions</w:t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300B5A">
          <w:rPr>
            <w:noProof w:val="0"/>
            <w:snapToGrid w:val="0"/>
          </w:rPr>
          <w:t>ProtocolExtensionContainer</w:t>
        </w:r>
        <w:proofErr w:type="spellEnd"/>
        <w:r w:rsidRPr="00300B5A">
          <w:rPr>
            <w:noProof w:val="0"/>
            <w:snapToGrid w:val="0"/>
          </w:rPr>
          <w:t xml:space="preserve"> { { </w:t>
        </w:r>
        <w:r>
          <w:rPr>
            <w:noProof w:val="0"/>
            <w:snapToGrid w:val="0"/>
          </w:rPr>
          <w:t>F1</w:t>
        </w:r>
        <w:r w:rsidRPr="00300B5A">
          <w:rPr>
            <w:noProof w:val="0"/>
            <w:snapToGrid w:val="0"/>
          </w:rPr>
          <w:t>TNLCapacityIndicator-ExtIEs} } OPTIONAL,</w:t>
        </w:r>
      </w:ins>
    </w:p>
    <w:p w14:paraId="07ABA16E" w14:textId="77777777" w:rsidR="005247B1" w:rsidRPr="00300B5A" w:rsidRDefault="005247B1" w:rsidP="005247B1">
      <w:pPr>
        <w:pStyle w:val="PL"/>
        <w:rPr>
          <w:ins w:id="3259" w:author="Nokia" w:date="2020-04-09T21:39:00Z"/>
          <w:noProof w:val="0"/>
          <w:snapToGrid w:val="0"/>
        </w:rPr>
      </w:pPr>
      <w:ins w:id="3260" w:author="Nokia" w:date="2020-04-09T21:39:00Z">
        <w:r w:rsidRPr="00300B5A">
          <w:rPr>
            <w:noProof w:val="0"/>
            <w:snapToGrid w:val="0"/>
          </w:rPr>
          <w:lastRenderedPageBreak/>
          <w:tab/>
          <w:t>...</w:t>
        </w:r>
      </w:ins>
    </w:p>
    <w:p w14:paraId="5E5C9C1A" w14:textId="77777777" w:rsidR="005247B1" w:rsidRPr="00300B5A" w:rsidRDefault="005247B1" w:rsidP="005247B1">
      <w:pPr>
        <w:pStyle w:val="PL"/>
        <w:rPr>
          <w:ins w:id="3261" w:author="Nokia" w:date="2020-04-09T21:39:00Z"/>
          <w:noProof w:val="0"/>
          <w:snapToGrid w:val="0"/>
        </w:rPr>
      </w:pPr>
      <w:ins w:id="3262" w:author="Nokia" w:date="2020-04-09T21:39:00Z">
        <w:r w:rsidRPr="00300B5A">
          <w:rPr>
            <w:noProof w:val="0"/>
            <w:snapToGrid w:val="0"/>
          </w:rPr>
          <w:t>}</w:t>
        </w:r>
      </w:ins>
    </w:p>
    <w:p w14:paraId="21DD728E" w14:textId="77777777" w:rsidR="005247B1" w:rsidRPr="00300B5A" w:rsidRDefault="005247B1" w:rsidP="005247B1">
      <w:pPr>
        <w:pStyle w:val="PL"/>
        <w:rPr>
          <w:ins w:id="3263" w:author="Nokia" w:date="2020-04-09T21:39:00Z"/>
          <w:noProof w:val="0"/>
          <w:snapToGrid w:val="0"/>
        </w:rPr>
      </w:pPr>
    </w:p>
    <w:p w14:paraId="478074A6" w14:textId="06E2A10D" w:rsidR="005247B1" w:rsidRPr="00300B5A" w:rsidRDefault="005247B1" w:rsidP="005247B1">
      <w:pPr>
        <w:pStyle w:val="PL"/>
        <w:rPr>
          <w:ins w:id="3264" w:author="Nokia" w:date="2020-04-09T21:39:00Z"/>
          <w:noProof w:val="0"/>
          <w:snapToGrid w:val="0"/>
        </w:rPr>
      </w:pPr>
      <w:ins w:id="3265" w:author="Nokia" w:date="2020-04-09T21:39:00Z">
        <w:r>
          <w:rPr>
            <w:noProof w:val="0"/>
            <w:snapToGrid w:val="0"/>
          </w:rPr>
          <w:t>F1</w:t>
        </w:r>
        <w:r w:rsidRPr="00300B5A">
          <w:rPr>
            <w:noProof w:val="0"/>
            <w:snapToGrid w:val="0"/>
          </w:rPr>
          <w:t>TNLCapacityIndicator-ExtIEs XNAP-PROTOCOL-EXTENSION ::= {</w:t>
        </w:r>
      </w:ins>
    </w:p>
    <w:p w14:paraId="2607CD96" w14:textId="77777777" w:rsidR="005247B1" w:rsidRPr="00300B5A" w:rsidRDefault="005247B1" w:rsidP="005247B1">
      <w:pPr>
        <w:pStyle w:val="PL"/>
        <w:rPr>
          <w:ins w:id="3266" w:author="Nokia" w:date="2020-04-09T21:39:00Z"/>
          <w:noProof w:val="0"/>
          <w:snapToGrid w:val="0"/>
        </w:rPr>
      </w:pPr>
      <w:ins w:id="3267" w:author="Nokia" w:date="2020-04-09T21:39:00Z">
        <w:r w:rsidRPr="00300B5A">
          <w:rPr>
            <w:noProof w:val="0"/>
            <w:snapToGrid w:val="0"/>
          </w:rPr>
          <w:tab/>
          <w:t>...</w:t>
        </w:r>
      </w:ins>
    </w:p>
    <w:p w14:paraId="1466BFB2" w14:textId="77777777" w:rsidR="005247B1" w:rsidRDefault="005247B1" w:rsidP="005247B1">
      <w:pPr>
        <w:pStyle w:val="PL"/>
        <w:rPr>
          <w:ins w:id="3268" w:author="Nokia" w:date="2020-04-09T21:39:00Z"/>
          <w:noProof w:val="0"/>
          <w:snapToGrid w:val="0"/>
        </w:rPr>
      </w:pPr>
      <w:ins w:id="3269" w:author="Nokia" w:date="2020-04-09T21:39:00Z">
        <w:r w:rsidRPr="00300B5A">
          <w:rPr>
            <w:noProof w:val="0"/>
            <w:snapToGrid w:val="0"/>
          </w:rPr>
          <w:t>}</w:t>
        </w:r>
      </w:ins>
    </w:p>
    <w:p w14:paraId="3BA606F0" w14:textId="77777777" w:rsidR="005247B1" w:rsidRDefault="005247B1" w:rsidP="00AF26FC">
      <w:pPr>
        <w:pStyle w:val="PL"/>
        <w:rPr>
          <w:ins w:id="3270" w:author="Nokia" w:date="2020-04-09T21:39:00Z"/>
        </w:rPr>
      </w:pPr>
    </w:p>
    <w:p w14:paraId="4B2189BD" w14:textId="6D67A15B" w:rsidR="00AF26FC" w:rsidRDefault="00AF26FC" w:rsidP="00AF26FC">
      <w:pPr>
        <w:pStyle w:val="PL"/>
      </w:pPr>
      <w:r>
        <w:t>FiveGCMobilityRestrictionListContainer ::= OCTET STRING</w:t>
      </w:r>
    </w:p>
    <w:p w14:paraId="60ADF94A" w14:textId="77777777" w:rsidR="00AF26FC" w:rsidRDefault="00AF26FC" w:rsidP="00AF26FC">
      <w:pPr>
        <w:pStyle w:val="PL"/>
      </w:pPr>
      <w:r>
        <w:t>-- This octets of the OCTET STRING contain the Mobility Restriction List IE as specified in TS 38.413 [5]. --</w:t>
      </w:r>
    </w:p>
    <w:p w14:paraId="0D417FBA" w14:textId="77777777" w:rsidR="00AF26FC" w:rsidRPr="00FD0425" w:rsidRDefault="00AF26FC" w:rsidP="00AF26FC">
      <w:pPr>
        <w:pStyle w:val="PL"/>
      </w:pPr>
    </w:p>
    <w:p w14:paraId="24CDAF01" w14:textId="77777777" w:rsidR="00AF26FC" w:rsidRPr="00FD0425" w:rsidRDefault="00AF26FC" w:rsidP="00AF26FC">
      <w:pPr>
        <w:pStyle w:val="PL"/>
      </w:pPr>
      <w:r w:rsidRPr="00FD0425">
        <w:t>FiveQI ::= INTEGER (0..255, ...)</w:t>
      </w:r>
    </w:p>
    <w:p w14:paraId="01BF8831" w14:textId="77777777" w:rsidR="00AF26FC" w:rsidRPr="00FD0425" w:rsidRDefault="00AF26FC" w:rsidP="00AF26FC">
      <w:pPr>
        <w:pStyle w:val="PL"/>
      </w:pPr>
    </w:p>
    <w:p w14:paraId="2BD87693" w14:textId="77777777" w:rsidR="00AF26FC" w:rsidRPr="00FD0425" w:rsidRDefault="00AF26FC" w:rsidP="00AF26FC">
      <w:pPr>
        <w:pStyle w:val="PL"/>
        <w:outlineLvl w:val="3"/>
      </w:pPr>
      <w:r w:rsidRPr="00FD0425">
        <w:t>-- G</w:t>
      </w:r>
    </w:p>
    <w:p w14:paraId="2A49B6C7" w14:textId="77777777" w:rsidR="00AF26FC" w:rsidRPr="00FD0425" w:rsidRDefault="00AF26FC" w:rsidP="00AF26FC">
      <w:pPr>
        <w:pStyle w:val="PL"/>
      </w:pPr>
    </w:p>
    <w:p w14:paraId="68F5C4CF" w14:textId="77777777" w:rsidR="00AF26FC" w:rsidRPr="00FD0425" w:rsidRDefault="00AF26FC" w:rsidP="00AF26FC">
      <w:pPr>
        <w:pStyle w:val="PL"/>
      </w:pPr>
    </w:p>
    <w:p w14:paraId="378C3535" w14:textId="77777777" w:rsidR="00AF26FC" w:rsidRPr="00FD0425" w:rsidRDefault="00AF26FC" w:rsidP="00AF26FC">
      <w:pPr>
        <w:pStyle w:val="PL"/>
      </w:pPr>
      <w:bookmarkStart w:id="3271" w:name="_Hlk513547189"/>
      <w:r w:rsidRPr="00FD0425">
        <w:t>GBRQoSFlowInfo</w:t>
      </w:r>
      <w:bookmarkEnd w:id="3271"/>
      <w:r w:rsidRPr="00FD0425">
        <w:t xml:space="preserve"> ::= SEQUENCE {</w:t>
      </w:r>
    </w:p>
    <w:p w14:paraId="18E1FD56" w14:textId="77777777" w:rsidR="00AF26FC" w:rsidRPr="00FD0425" w:rsidRDefault="00AF26FC" w:rsidP="00AF26FC">
      <w:pPr>
        <w:pStyle w:val="PL"/>
      </w:pPr>
      <w:r w:rsidRPr="00FD0425">
        <w:tab/>
        <w:t>maxFlowBitRateDL</w:t>
      </w:r>
      <w:r w:rsidRPr="00FD0425">
        <w:tab/>
      </w:r>
      <w:r w:rsidRPr="00FD0425">
        <w:tab/>
      </w:r>
      <w:r w:rsidRPr="00FD0425">
        <w:tab/>
        <w:t>BitRate,</w:t>
      </w:r>
    </w:p>
    <w:p w14:paraId="30C07FDE" w14:textId="77777777" w:rsidR="00AF26FC" w:rsidRPr="00FD0425" w:rsidRDefault="00AF26FC" w:rsidP="00AF26FC">
      <w:pPr>
        <w:pStyle w:val="PL"/>
      </w:pPr>
      <w:r w:rsidRPr="00FD0425">
        <w:tab/>
        <w:t>maxFlowBitRateUL</w:t>
      </w:r>
      <w:r w:rsidRPr="00FD0425">
        <w:tab/>
      </w:r>
      <w:r w:rsidRPr="00FD0425">
        <w:tab/>
      </w:r>
      <w:r w:rsidRPr="00FD0425">
        <w:tab/>
        <w:t>BitRate,</w:t>
      </w:r>
    </w:p>
    <w:p w14:paraId="63F64741" w14:textId="77777777" w:rsidR="00AF26FC" w:rsidRPr="00FD0425" w:rsidRDefault="00AF26FC" w:rsidP="00AF26FC">
      <w:pPr>
        <w:pStyle w:val="PL"/>
      </w:pPr>
      <w:r w:rsidRPr="00FD0425">
        <w:tab/>
        <w:t>guaranteedFlowBitRateDL</w:t>
      </w:r>
      <w:r w:rsidRPr="00FD0425">
        <w:tab/>
      </w:r>
      <w:r w:rsidRPr="00FD0425">
        <w:tab/>
        <w:t>BitRate,</w:t>
      </w:r>
    </w:p>
    <w:p w14:paraId="7A18801F" w14:textId="77777777" w:rsidR="00AF26FC" w:rsidRPr="00FD0425" w:rsidRDefault="00AF26FC" w:rsidP="00AF26FC">
      <w:pPr>
        <w:pStyle w:val="PL"/>
      </w:pPr>
      <w:r w:rsidRPr="00FD0425">
        <w:tab/>
        <w:t>guaranteedFlowBitRateUL</w:t>
      </w:r>
      <w:r w:rsidRPr="00FD0425">
        <w:tab/>
      </w:r>
      <w:r w:rsidRPr="00FD0425">
        <w:tab/>
        <w:t>BitRate,</w:t>
      </w:r>
    </w:p>
    <w:p w14:paraId="18F81A9A" w14:textId="77777777" w:rsidR="00AF26FC" w:rsidRPr="00FD0425" w:rsidRDefault="00AF26FC" w:rsidP="00AF26FC">
      <w:pPr>
        <w:pStyle w:val="PL"/>
      </w:pPr>
      <w:r w:rsidRPr="00FD0425">
        <w:tab/>
        <w:t>notificationControl</w:t>
      </w:r>
      <w:r w:rsidRPr="00FD0425">
        <w:tab/>
      </w:r>
      <w:r w:rsidRPr="00FD0425">
        <w:tab/>
      </w:r>
      <w:r w:rsidRPr="00FD0425">
        <w:tab/>
        <w:t>ENUMERATED {notification-requested, ...}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1214ACF" w14:textId="77777777" w:rsidR="00AF26FC" w:rsidRPr="00FD0425" w:rsidRDefault="00AF26FC" w:rsidP="00AF26FC">
      <w:pPr>
        <w:pStyle w:val="PL"/>
      </w:pPr>
      <w:r w:rsidRPr="00FD0425">
        <w:tab/>
        <w:t>maxPacketLossRateDL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PacketLossRate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53F97E6" w14:textId="77777777" w:rsidR="00AF26FC" w:rsidRPr="00FD0425" w:rsidRDefault="00AF26FC" w:rsidP="00AF26FC">
      <w:pPr>
        <w:pStyle w:val="PL"/>
      </w:pPr>
      <w:r w:rsidRPr="00FD0425">
        <w:tab/>
        <w:t>maxPacketLossRateUL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PacketLossRate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3B3554F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t>GBRQoSFlowInfo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31DC755E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18F5D6E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4002D57" w14:textId="77777777" w:rsidR="00AF26FC" w:rsidRPr="00FD0425" w:rsidRDefault="00AF26FC" w:rsidP="00AF26FC">
      <w:pPr>
        <w:pStyle w:val="PL"/>
        <w:rPr>
          <w:noProof w:val="0"/>
          <w:snapToGrid w:val="0"/>
        </w:rPr>
      </w:pPr>
    </w:p>
    <w:p w14:paraId="35D81722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t>GBRQoSFlowInfo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3DFC337E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F502ED6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22174DA" w14:textId="77777777" w:rsidR="00AF26FC" w:rsidRPr="00FD0425" w:rsidRDefault="00AF26FC" w:rsidP="00AF26FC">
      <w:pPr>
        <w:pStyle w:val="PL"/>
      </w:pPr>
    </w:p>
    <w:p w14:paraId="288C9003" w14:textId="77777777" w:rsidR="00AF26FC" w:rsidRPr="00FD0425" w:rsidRDefault="00AF26FC" w:rsidP="00AF26FC">
      <w:pPr>
        <w:pStyle w:val="PL"/>
      </w:pPr>
      <w:bookmarkStart w:id="3272" w:name="_Hlk513550868"/>
      <w:r w:rsidRPr="00FD0425">
        <w:t>GlobalgNB-ID</w:t>
      </w:r>
      <w:bookmarkEnd w:id="3272"/>
      <w:r w:rsidRPr="00FD0425">
        <w:tab/>
        <w:t>::= SEQUENCE {</w:t>
      </w:r>
    </w:p>
    <w:p w14:paraId="337D7B23" w14:textId="77777777" w:rsidR="00AF26FC" w:rsidRPr="00FD0425" w:rsidRDefault="00AF26FC" w:rsidP="00AF26FC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  <w:t>PLMN-Identity,</w:t>
      </w:r>
    </w:p>
    <w:p w14:paraId="6FE9C275" w14:textId="77777777" w:rsidR="00AF26FC" w:rsidRPr="00FD0425" w:rsidRDefault="00AF26FC" w:rsidP="00AF26FC">
      <w:pPr>
        <w:pStyle w:val="PL"/>
      </w:pPr>
      <w:r w:rsidRPr="00FD0425">
        <w:tab/>
        <w:t>gnb-id</w:t>
      </w:r>
      <w:r w:rsidRPr="00FD0425">
        <w:tab/>
      </w:r>
      <w:r w:rsidRPr="00FD0425">
        <w:tab/>
      </w:r>
      <w:r w:rsidRPr="00FD0425">
        <w:tab/>
        <w:t>GNB-ID-Choice,</w:t>
      </w:r>
    </w:p>
    <w:p w14:paraId="75D5ED0D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t>GlobalgNB</w:t>
      </w:r>
      <w:proofErr w:type="spellEnd"/>
      <w:r w:rsidRPr="00FD0425">
        <w:t>-ID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 OPTIONAL,</w:t>
      </w:r>
    </w:p>
    <w:p w14:paraId="2AF3F0F4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B6F8366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010DA30" w14:textId="77777777" w:rsidR="00AF26FC" w:rsidRPr="00FD0425" w:rsidRDefault="00AF26FC" w:rsidP="00AF26FC">
      <w:pPr>
        <w:pStyle w:val="PL"/>
        <w:rPr>
          <w:noProof w:val="0"/>
          <w:snapToGrid w:val="0"/>
        </w:rPr>
      </w:pPr>
    </w:p>
    <w:p w14:paraId="118F4047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t>GlobalgNB-ID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3FA1994B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582A03F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F4A6E18" w14:textId="77777777" w:rsidR="00AF26FC" w:rsidRPr="00FD0425" w:rsidRDefault="00AF26FC" w:rsidP="00AF26FC">
      <w:pPr>
        <w:pStyle w:val="PL"/>
      </w:pPr>
    </w:p>
    <w:p w14:paraId="156E8D6D" w14:textId="77777777" w:rsidR="00AF26FC" w:rsidRPr="00FD0425" w:rsidRDefault="00AF26FC" w:rsidP="00AF26FC">
      <w:pPr>
        <w:pStyle w:val="PL"/>
      </w:pPr>
    </w:p>
    <w:p w14:paraId="4D344811" w14:textId="77777777" w:rsidR="00AF26FC" w:rsidRPr="00FD0425" w:rsidRDefault="00AF26FC" w:rsidP="00AF26FC">
      <w:pPr>
        <w:pStyle w:val="PL"/>
      </w:pPr>
      <w:r w:rsidRPr="00FD0425">
        <w:t>GNB-ID-Choice ::= CHOICE {</w:t>
      </w:r>
    </w:p>
    <w:p w14:paraId="69BD9A3A" w14:textId="77777777" w:rsidR="00AF26FC" w:rsidRPr="00FD0425" w:rsidRDefault="00AF26FC" w:rsidP="00AF26FC">
      <w:pPr>
        <w:pStyle w:val="PL"/>
      </w:pPr>
      <w:r w:rsidRPr="00FD0425">
        <w:tab/>
        <w:t>gnb-ID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(SIZE(22..32)),</w:t>
      </w:r>
    </w:p>
    <w:p w14:paraId="29D28C0C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GNB-ID-Choice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</w:t>
      </w:r>
    </w:p>
    <w:p w14:paraId="0D536E32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4B732BA" w14:textId="77777777" w:rsidR="00AF26FC" w:rsidRPr="00FD0425" w:rsidRDefault="00AF26FC" w:rsidP="00AF26FC">
      <w:pPr>
        <w:pStyle w:val="PL"/>
        <w:rPr>
          <w:noProof w:val="0"/>
          <w:snapToGrid w:val="0"/>
        </w:rPr>
      </w:pPr>
    </w:p>
    <w:p w14:paraId="1321FD1D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t>GNB-ID-Choice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XNAP-PROTOCOL-IES ::= {</w:t>
      </w:r>
    </w:p>
    <w:p w14:paraId="19F7F876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9037FD0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64B2A32" w14:textId="77777777" w:rsidR="00AF26FC" w:rsidRPr="00FD0425" w:rsidRDefault="00AF26FC" w:rsidP="00AF26FC">
      <w:pPr>
        <w:pStyle w:val="PL"/>
      </w:pPr>
    </w:p>
    <w:p w14:paraId="3C9EC5FD" w14:textId="77777777" w:rsidR="00AF26FC" w:rsidRDefault="00AF26FC" w:rsidP="00AF26FC">
      <w:pPr>
        <w:pStyle w:val="PL"/>
        <w:rPr>
          <w:ins w:id="3273" w:author="Author"/>
        </w:rPr>
      </w:pPr>
    </w:p>
    <w:p w14:paraId="321E3E46" w14:textId="77777777" w:rsidR="00AF26FC" w:rsidRPr="00300B5A" w:rsidRDefault="00AF26FC" w:rsidP="00AF26FC">
      <w:pPr>
        <w:pStyle w:val="PL"/>
        <w:rPr>
          <w:ins w:id="3274" w:author="Author"/>
          <w:noProof w:val="0"/>
          <w:snapToGrid w:val="0"/>
        </w:rPr>
      </w:pPr>
      <w:ins w:id="3275" w:author="Author">
        <w:r w:rsidRPr="00300B5A">
          <w:t>GNB-</w:t>
        </w:r>
        <w:proofErr w:type="spellStart"/>
        <w:r w:rsidRPr="00300B5A">
          <w:rPr>
            <w:noProof w:val="0"/>
            <w:snapToGrid w:val="0"/>
          </w:rPr>
          <w:t>RadioResourceStatus</w:t>
        </w:r>
        <w:proofErr w:type="spellEnd"/>
        <w:r w:rsidRPr="00300B5A">
          <w:rPr>
            <w:noProof w:val="0"/>
            <w:snapToGrid w:val="0"/>
          </w:rPr>
          <w:tab/>
          <w:t>::= SEQUENCE {</w:t>
        </w:r>
      </w:ins>
    </w:p>
    <w:p w14:paraId="4D47C238" w14:textId="77777777" w:rsidR="00AF26FC" w:rsidRPr="00300B5A" w:rsidRDefault="00AF26FC" w:rsidP="00AF26FC">
      <w:pPr>
        <w:pStyle w:val="PL"/>
        <w:tabs>
          <w:tab w:val="left" w:pos="4436"/>
        </w:tabs>
        <w:rPr>
          <w:ins w:id="3276" w:author="Author"/>
          <w:noProof w:val="0"/>
          <w:lang w:eastAsia="zh-CN"/>
        </w:rPr>
      </w:pPr>
      <w:ins w:id="3277" w:author="Author">
        <w:r w:rsidRPr="00300B5A">
          <w:rPr>
            <w:noProof w:val="0"/>
            <w:snapToGrid w:val="0"/>
          </w:rPr>
          <w:tab/>
        </w:r>
        <w:proofErr w:type="spellStart"/>
        <w:r w:rsidRPr="00300B5A">
          <w:rPr>
            <w:noProof w:val="0"/>
          </w:rPr>
          <w:t>ssbAreaRadioResourceStatus</w:t>
        </w:r>
        <w:proofErr w:type="spellEnd"/>
        <w:r w:rsidRPr="00300B5A">
          <w:rPr>
            <w:noProof w:val="0"/>
          </w:rPr>
          <w:t>-List</w:t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proofErr w:type="spellStart"/>
        <w:r w:rsidRPr="00300B5A">
          <w:rPr>
            <w:noProof w:val="0"/>
          </w:rPr>
          <w:t>SSBAreaRadioResourceStatus</w:t>
        </w:r>
        <w:proofErr w:type="spellEnd"/>
        <w:r w:rsidRPr="00300B5A">
          <w:rPr>
            <w:noProof w:val="0"/>
          </w:rPr>
          <w:t>-List,</w:t>
        </w:r>
      </w:ins>
    </w:p>
    <w:p w14:paraId="54F2C06D" w14:textId="77777777" w:rsidR="00AF26FC" w:rsidRPr="00300B5A" w:rsidRDefault="00AF26FC" w:rsidP="00AF26FC">
      <w:pPr>
        <w:pStyle w:val="PL"/>
        <w:tabs>
          <w:tab w:val="left" w:pos="4472"/>
          <w:tab w:val="left" w:pos="5828"/>
        </w:tabs>
        <w:rPr>
          <w:ins w:id="3278" w:author="Author"/>
          <w:noProof w:val="0"/>
          <w:snapToGrid w:val="0"/>
        </w:rPr>
      </w:pPr>
      <w:ins w:id="3279" w:author="Author">
        <w:r w:rsidRPr="00300B5A">
          <w:rPr>
            <w:noProof w:val="0"/>
            <w:snapToGrid w:val="0"/>
          </w:rPr>
          <w:tab/>
        </w:r>
        <w:proofErr w:type="spellStart"/>
        <w:r w:rsidRPr="00300B5A">
          <w:rPr>
            <w:noProof w:val="0"/>
            <w:snapToGrid w:val="0"/>
          </w:rPr>
          <w:t>iE</w:t>
        </w:r>
        <w:proofErr w:type="spellEnd"/>
        <w:r w:rsidRPr="00300B5A">
          <w:rPr>
            <w:noProof w:val="0"/>
            <w:snapToGrid w:val="0"/>
          </w:rPr>
          <w:t>-Extensions</w:t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proofErr w:type="spellStart"/>
        <w:r w:rsidRPr="00300B5A">
          <w:rPr>
            <w:noProof w:val="0"/>
            <w:snapToGrid w:val="0"/>
          </w:rPr>
          <w:t>ProtocolExtensionContainer</w:t>
        </w:r>
        <w:proofErr w:type="spellEnd"/>
        <w:r w:rsidRPr="00300B5A">
          <w:rPr>
            <w:noProof w:val="0"/>
            <w:snapToGrid w:val="0"/>
          </w:rPr>
          <w:t xml:space="preserve"> { {</w:t>
        </w:r>
        <w:r w:rsidRPr="00300B5A">
          <w:t xml:space="preserve"> GNB-</w:t>
        </w:r>
        <w:proofErr w:type="spellStart"/>
        <w:r w:rsidRPr="00300B5A">
          <w:rPr>
            <w:noProof w:val="0"/>
            <w:snapToGrid w:val="0"/>
          </w:rPr>
          <w:t>RadioResourceStatus</w:t>
        </w:r>
        <w:proofErr w:type="spellEnd"/>
        <w:r w:rsidRPr="00300B5A">
          <w:rPr>
            <w:noProof w:val="0"/>
            <w:snapToGrid w:val="0"/>
          </w:rPr>
          <w:t>-</w:t>
        </w:r>
        <w:proofErr w:type="spellStart"/>
        <w:r w:rsidRPr="00300B5A">
          <w:rPr>
            <w:noProof w:val="0"/>
            <w:snapToGrid w:val="0"/>
          </w:rPr>
          <w:t>ExtIEs</w:t>
        </w:r>
        <w:proofErr w:type="spellEnd"/>
        <w:r w:rsidRPr="00300B5A">
          <w:rPr>
            <w:noProof w:val="0"/>
            <w:snapToGrid w:val="0"/>
          </w:rPr>
          <w:t>} } OPTIONAL,</w:t>
        </w:r>
      </w:ins>
    </w:p>
    <w:p w14:paraId="7FCCE684" w14:textId="77777777" w:rsidR="00AF26FC" w:rsidRPr="00300B5A" w:rsidRDefault="00AF26FC" w:rsidP="00AF26FC">
      <w:pPr>
        <w:pStyle w:val="PL"/>
        <w:rPr>
          <w:ins w:id="3280" w:author="Author"/>
          <w:noProof w:val="0"/>
          <w:snapToGrid w:val="0"/>
        </w:rPr>
      </w:pPr>
      <w:ins w:id="3281" w:author="Author">
        <w:r w:rsidRPr="00300B5A">
          <w:rPr>
            <w:noProof w:val="0"/>
            <w:snapToGrid w:val="0"/>
          </w:rPr>
          <w:tab/>
          <w:t>...</w:t>
        </w:r>
      </w:ins>
    </w:p>
    <w:p w14:paraId="72B45CBF" w14:textId="77777777" w:rsidR="00AF26FC" w:rsidRPr="00300B5A" w:rsidRDefault="00AF26FC" w:rsidP="00AF26FC">
      <w:pPr>
        <w:pStyle w:val="PL"/>
        <w:rPr>
          <w:ins w:id="3282" w:author="Author"/>
          <w:noProof w:val="0"/>
          <w:snapToGrid w:val="0"/>
        </w:rPr>
      </w:pPr>
      <w:ins w:id="3283" w:author="Author">
        <w:r w:rsidRPr="00300B5A">
          <w:rPr>
            <w:noProof w:val="0"/>
            <w:snapToGrid w:val="0"/>
          </w:rPr>
          <w:t>}</w:t>
        </w:r>
      </w:ins>
    </w:p>
    <w:p w14:paraId="0C5702E7" w14:textId="77777777" w:rsidR="00AF26FC" w:rsidRPr="00300B5A" w:rsidRDefault="00AF26FC" w:rsidP="00AF26FC">
      <w:pPr>
        <w:pStyle w:val="PL"/>
        <w:rPr>
          <w:ins w:id="3284" w:author="Author"/>
          <w:noProof w:val="0"/>
          <w:snapToGrid w:val="0"/>
        </w:rPr>
      </w:pPr>
    </w:p>
    <w:p w14:paraId="0117009C" w14:textId="77777777" w:rsidR="00AF26FC" w:rsidRPr="00300B5A" w:rsidRDefault="00AF26FC" w:rsidP="00AF26FC">
      <w:pPr>
        <w:pStyle w:val="PL"/>
        <w:rPr>
          <w:ins w:id="3285" w:author="Author"/>
          <w:noProof w:val="0"/>
          <w:snapToGrid w:val="0"/>
        </w:rPr>
      </w:pPr>
      <w:ins w:id="3286" w:author="Author">
        <w:r w:rsidRPr="00300B5A">
          <w:t>GNB-</w:t>
        </w:r>
        <w:proofErr w:type="spellStart"/>
        <w:r w:rsidRPr="00300B5A">
          <w:rPr>
            <w:noProof w:val="0"/>
            <w:snapToGrid w:val="0"/>
          </w:rPr>
          <w:t>RadioResourceStatus</w:t>
        </w:r>
        <w:r w:rsidRPr="00300B5A">
          <w:rPr>
            <w:noProof w:val="0"/>
          </w:rPr>
          <w:t>-</w:t>
        </w:r>
        <w:r w:rsidRPr="00300B5A">
          <w:rPr>
            <w:noProof w:val="0"/>
            <w:snapToGrid w:val="0"/>
          </w:rPr>
          <w:t>ExtIEs</w:t>
        </w:r>
        <w:proofErr w:type="spellEnd"/>
        <w:r w:rsidRPr="00300B5A">
          <w:rPr>
            <w:noProof w:val="0"/>
            <w:snapToGrid w:val="0"/>
          </w:rPr>
          <w:t xml:space="preserve"> XNAP-PROTOCOL-EXTENSION ::= {</w:t>
        </w:r>
      </w:ins>
    </w:p>
    <w:p w14:paraId="6A7F05FC" w14:textId="77777777" w:rsidR="00AF26FC" w:rsidRPr="00300B5A" w:rsidRDefault="00AF26FC" w:rsidP="00AF26FC">
      <w:pPr>
        <w:pStyle w:val="PL"/>
        <w:rPr>
          <w:ins w:id="3287" w:author="Author"/>
          <w:noProof w:val="0"/>
          <w:snapToGrid w:val="0"/>
        </w:rPr>
      </w:pPr>
      <w:ins w:id="3288" w:author="Author">
        <w:r w:rsidRPr="00300B5A">
          <w:rPr>
            <w:noProof w:val="0"/>
            <w:snapToGrid w:val="0"/>
          </w:rPr>
          <w:tab/>
          <w:t>...</w:t>
        </w:r>
      </w:ins>
    </w:p>
    <w:p w14:paraId="26157FEC" w14:textId="77777777" w:rsidR="00AF26FC" w:rsidRDefault="00AF26FC" w:rsidP="00AF26FC">
      <w:pPr>
        <w:pStyle w:val="PL"/>
        <w:rPr>
          <w:ins w:id="3289" w:author="Author"/>
          <w:noProof w:val="0"/>
          <w:snapToGrid w:val="0"/>
        </w:rPr>
      </w:pPr>
      <w:ins w:id="3290" w:author="Author">
        <w:r w:rsidRPr="00300B5A">
          <w:rPr>
            <w:noProof w:val="0"/>
            <w:snapToGrid w:val="0"/>
          </w:rPr>
          <w:t>}</w:t>
        </w:r>
      </w:ins>
    </w:p>
    <w:p w14:paraId="21D94AD7" w14:textId="77777777" w:rsidR="00AF26FC" w:rsidRPr="00FD0425" w:rsidRDefault="00AF26FC" w:rsidP="00AF26FC">
      <w:pPr>
        <w:pStyle w:val="PL"/>
      </w:pPr>
    </w:p>
    <w:p w14:paraId="2818E63C" w14:textId="77777777" w:rsidR="00AF26FC" w:rsidRPr="00FD0425" w:rsidRDefault="00AF26FC" w:rsidP="00AF26FC">
      <w:pPr>
        <w:pStyle w:val="PL"/>
      </w:pPr>
      <w:bookmarkStart w:id="3291" w:name="_Hlk513553924"/>
      <w:r w:rsidRPr="00FD0425">
        <w:t>GlobalngeNB-ID</w:t>
      </w:r>
      <w:bookmarkEnd w:id="3291"/>
      <w:r w:rsidRPr="00FD0425">
        <w:tab/>
        <w:t>::= SEQUENCE {</w:t>
      </w:r>
    </w:p>
    <w:p w14:paraId="5E455440" w14:textId="77777777" w:rsidR="00AF26FC" w:rsidRPr="00FD0425" w:rsidRDefault="00AF26FC" w:rsidP="00AF26FC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  <w:t>PLMN-Identity,</w:t>
      </w:r>
    </w:p>
    <w:p w14:paraId="24BE0DE4" w14:textId="77777777" w:rsidR="00AF26FC" w:rsidRPr="00FD0425" w:rsidRDefault="00AF26FC" w:rsidP="00AF26FC">
      <w:pPr>
        <w:pStyle w:val="PL"/>
      </w:pPr>
      <w:r w:rsidRPr="00FD0425">
        <w:tab/>
        <w:t>enb-id</w:t>
      </w:r>
      <w:r w:rsidRPr="00FD0425">
        <w:tab/>
      </w:r>
      <w:r w:rsidRPr="00FD0425">
        <w:tab/>
      </w:r>
      <w:r w:rsidRPr="00FD0425">
        <w:tab/>
        <w:t>ENB-ID-Choice,</w:t>
      </w:r>
    </w:p>
    <w:p w14:paraId="2A27BA39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t>GlobaleNB</w:t>
      </w:r>
      <w:proofErr w:type="spellEnd"/>
      <w:r w:rsidRPr="00FD0425">
        <w:t>-ID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 OPTIONAL,</w:t>
      </w:r>
    </w:p>
    <w:p w14:paraId="511FE0BE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EFDB02A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55C1E9C" w14:textId="77777777" w:rsidR="00AF26FC" w:rsidRPr="00FD0425" w:rsidRDefault="00AF26FC" w:rsidP="00AF26FC">
      <w:pPr>
        <w:pStyle w:val="PL"/>
        <w:rPr>
          <w:noProof w:val="0"/>
          <w:snapToGrid w:val="0"/>
        </w:rPr>
      </w:pPr>
    </w:p>
    <w:p w14:paraId="6A0F4154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t>GlobaleNB-ID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664A1AB1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3EED6B6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CAFD8DD" w14:textId="77777777" w:rsidR="00AF26FC" w:rsidRPr="00FD0425" w:rsidRDefault="00AF26FC" w:rsidP="00AF26FC">
      <w:pPr>
        <w:pStyle w:val="PL"/>
      </w:pPr>
    </w:p>
    <w:p w14:paraId="411F5A78" w14:textId="77777777" w:rsidR="00AF26FC" w:rsidRPr="00FD0425" w:rsidRDefault="00AF26FC" w:rsidP="00AF26FC">
      <w:pPr>
        <w:pStyle w:val="PL"/>
      </w:pPr>
    </w:p>
    <w:p w14:paraId="6ADE92AB" w14:textId="77777777" w:rsidR="00AF26FC" w:rsidRPr="00FD0425" w:rsidRDefault="00AF26FC" w:rsidP="00AF26FC">
      <w:pPr>
        <w:pStyle w:val="PL"/>
      </w:pPr>
      <w:r w:rsidRPr="00FD0425">
        <w:t>ENB-ID-Choice ::= CHOICE {</w:t>
      </w:r>
    </w:p>
    <w:p w14:paraId="77ADAB98" w14:textId="77777777" w:rsidR="00AF26FC" w:rsidRPr="00FD0425" w:rsidRDefault="00AF26FC" w:rsidP="00AF26FC">
      <w:pPr>
        <w:pStyle w:val="PL"/>
      </w:pPr>
      <w:r w:rsidRPr="00FD0425">
        <w:lastRenderedPageBreak/>
        <w:tab/>
        <w:t>enb-ID-macro</w:t>
      </w:r>
      <w:r w:rsidRPr="00FD0425">
        <w:tab/>
      </w:r>
      <w:r w:rsidRPr="00FD0425">
        <w:tab/>
      </w:r>
      <w:r w:rsidRPr="00FD0425">
        <w:tab/>
        <w:t>BIT STRING (SIZE(20)),</w:t>
      </w:r>
    </w:p>
    <w:p w14:paraId="5C9CE1A0" w14:textId="77777777" w:rsidR="00AF26FC" w:rsidRPr="00FD0425" w:rsidRDefault="00AF26FC" w:rsidP="00AF26FC">
      <w:pPr>
        <w:pStyle w:val="PL"/>
      </w:pPr>
      <w:r w:rsidRPr="00FD0425">
        <w:tab/>
        <w:t>enb-ID-shortmacro</w:t>
      </w:r>
      <w:r w:rsidRPr="00FD0425">
        <w:tab/>
      </w:r>
      <w:r w:rsidRPr="00FD0425">
        <w:tab/>
        <w:t>BIT STRING (SIZE(18)),</w:t>
      </w:r>
    </w:p>
    <w:p w14:paraId="09889743" w14:textId="77777777" w:rsidR="00AF26FC" w:rsidRPr="00FD0425" w:rsidRDefault="00AF26FC" w:rsidP="00AF26FC">
      <w:pPr>
        <w:pStyle w:val="PL"/>
      </w:pPr>
      <w:r w:rsidRPr="00FD0425">
        <w:tab/>
        <w:t>enb-ID-longmacro</w:t>
      </w:r>
      <w:r w:rsidRPr="00FD0425">
        <w:tab/>
      </w:r>
      <w:r w:rsidRPr="00FD0425">
        <w:tab/>
        <w:t>BIT STRING (SIZE(21)),</w:t>
      </w:r>
    </w:p>
    <w:p w14:paraId="581F9A8A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ENB-ID-Choice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</w:t>
      </w:r>
    </w:p>
    <w:p w14:paraId="4F78789F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BB85975" w14:textId="77777777" w:rsidR="00AF26FC" w:rsidRPr="00FD0425" w:rsidRDefault="00AF26FC" w:rsidP="00AF26FC">
      <w:pPr>
        <w:pStyle w:val="PL"/>
        <w:rPr>
          <w:noProof w:val="0"/>
          <w:snapToGrid w:val="0"/>
        </w:rPr>
      </w:pPr>
    </w:p>
    <w:p w14:paraId="4A4CB458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t>ENB-ID-Choice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XNAP-PROTOCOL-IES ::= {</w:t>
      </w:r>
    </w:p>
    <w:p w14:paraId="7BAF81CF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713ED58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2850848" w14:textId="77777777" w:rsidR="00AF26FC" w:rsidRPr="00FD0425" w:rsidRDefault="00AF26FC" w:rsidP="00AF26FC">
      <w:pPr>
        <w:pStyle w:val="PL"/>
      </w:pPr>
    </w:p>
    <w:p w14:paraId="749B9EA6" w14:textId="77777777" w:rsidR="00AF26FC" w:rsidRPr="00FD0425" w:rsidRDefault="00AF26FC" w:rsidP="00AF26FC">
      <w:pPr>
        <w:pStyle w:val="PL"/>
      </w:pPr>
    </w:p>
    <w:p w14:paraId="1122471C" w14:textId="77777777" w:rsidR="00AF26FC" w:rsidRPr="00FD0425" w:rsidRDefault="00AF26FC" w:rsidP="00AF26FC">
      <w:pPr>
        <w:pStyle w:val="PL"/>
      </w:pPr>
      <w:bookmarkStart w:id="3292" w:name="_Hlk513554437"/>
      <w:r w:rsidRPr="00FD0425">
        <w:t>GlobalNG-RANCell-ID</w:t>
      </w:r>
      <w:r w:rsidRPr="00FD0425">
        <w:tab/>
        <w:t>::= SEQUENCE {</w:t>
      </w:r>
    </w:p>
    <w:p w14:paraId="6B0EB9F0" w14:textId="77777777" w:rsidR="00AF26FC" w:rsidRPr="00FD0425" w:rsidRDefault="00AF26FC" w:rsidP="00AF26FC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2F0011F1" w14:textId="77777777" w:rsidR="00AF26FC" w:rsidRPr="00FD0425" w:rsidRDefault="00AF26FC" w:rsidP="00AF26FC">
      <w:pPr>
        <w:pStyle w:val="PL"/>
      </w:pPr>
      <w:r w:rsidRPr="00FD0425">
        <w:tab/>
        <w:t>ng-RAN-Cell-id</w:t>
      </w:r>
      <w:r w:rsidRPr="00FD0425">
        <w:tab/>
      </w:r>
      <w:r w:rsidRPr="00FD0425">
        <w:tab/>
      </w:r>
      <w:r w:rsidRPr="00FD0425">
        <w:tab/>
        <w:t>NG-RAN-Cell-Identity,</w:t>
      </w:r>
    </w:p>
    <w:p w14:paraId="30BD17CE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t>GlobalNG</w:t>
      </w:r>
      <w:proofErr w:type="spellEnd"/>
      <w:r w:rsidRPr="00FD0425">
        <w:t>-RANCell-ID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 OPTIONAL,</w:t>
      </w:r>
    </w:p>
    <w:p w14:paraId="6146F7BA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A9A75C1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2A46F7E" w14:textId="77777777" w:rsidR="00AF26FC" w:rsidRPr="00FD0425" w:rsidRDefault="00AF26FC" w:rsidP="00AF26FC">
      <w:pPr>
        <w:pStyle w:val="PL"/>
        <w:rPr>
          <w:noProof w:val="0"/>
          <w:snapToGrid w:val="0"/>
        </w:rPr>
      </w:pPr>
    </w:p>
    <w:p w14:paraId="4955EA59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t>GlobalNG-RANCell-ID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000C2D4E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E32BC0F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B658A88" w14:textId="77777777" w:rsidR="00AF26FC" w:rsidRPr="00FD0425" w:rsidRDefault="00AF26FC" w:rsidP="00AF26FC">
      <w:pPr>
        <w:pStyle w:val="PL"/>
      </w:pPr>
    </w:p>
    <w:p w14:paraId="71804710" w14:textId="77777777" w:rsidR="00AF26FC" w:rsidRPr="00FD0425" w:rsidRDefault="00AF26FC" w:rsidP="00AF26FC">
      <w:pPr>
        <w:pStyle w:val="PL"/>
      </w:pPr>
    </w:p>
    <w:p w14:paraId="613331D6" w14:textId="77777777" w:rsidR="00AF26FC" w:rsidRPr="00FD0425" w:rsidRDefault="00AF26FC" w:rsidP="00AF26FC">
      <w:pPr>
        <w:pStyle w:val="PL"/>
      </w:pPr>
      <w:r w:rsidRPr="00FD0425">
        <w:t>GlobalNG-RANNode-ID</w:t>
      </w:r>
      <w:bookmarkEnd w:id="3292"/>
      <w:r w:rsidRPr="00FD0425">
        <w:t xml:space="preserve"> ::= CHOICE {</w:t>
      </w:r>
    </w:p>
    <w:p w14:paraId="040BD6DB" w14:textId="77777777" w:rsidR="00AF26FC" w:rsidRPr="00FD0425" w:rsidRDefault="00AF26FC" w:rsidP="00AF26FC">
      <w:pPr>
        <w:pStyle w:val="PL"/>
      </w:pPr>
      <w:r w:rsidRPr="00FD0425">
        <w:tab/>
        <w:t>gNB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GlobalgNB-ID,</w:t>
      </w:r>
    </w:p>
    <w:p w14:paraId="553E498D" w14:textId="77777777" w:rsidR="00AF26FC" w:rsidRPr="00FD0425" w:rsidRDefault="00AF26FC" w:rsidP="00AF26FC">
      <w:pPr>
        <w:pStyle w:val="PL"/>
      </w:pPr>
      <w:r w:rsidRPr="00FD0425">
        <w:tab/>
        <w:t>ng-eNB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bookmarkStart w:id="3293" w:name="_Hlk515433696"/>
      <w:r w:rsidRPr="00FD0425">
        <w:t>GlobalngeNB-ID</w:t>
      </w:r>
      <w:bookmarkEnd w:id="3293"/>
      <w:r w:rsidRPr="00FD0425">
        <w:t>,</w:t>
      </w:r>
    </w:p>
    <w:p w14:paraId="519896B0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proofErr w:type="spellStart"/>
      <w:r w:rsidRPr="00FD0425">
        <w:t>GlobalNG</w:t>
      </w:r>
      <w:proofErr w:type="spellEnd"/>
      <w:r w:rsidRPr="00FD0425">
        <w:t>-RANNode-ID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</w:t>
      </w:r>
    </w:p>
    <w:p w14:paraId="65D9D06D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01DD46A" w14:textId="77777777" w:rsidR="00AF26FC" w:rsidRPr="00FD0425" w:rsidRDefault="00AF26FC" w:rsidP="00AF26FC">
      <w:pPr>
        <w:pStyle w:val="PL"/>
        <w:rPr>
          <w:noProof w:val="0"/>
          <w:snapToGrid w:val="0"/>
        </w:rPr>
      </w:pPr>
    </w:p>
    <w:p w14:paraId="436AD926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t>GlobalNG-RANNode-ID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XNAP-PROTOCOL-IES ::= {</w:t>
      </w:r>
    </w:p>
    <w:p w14:paraId="75195D58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91EF14D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31C0C62" w14:textId="77777777" w:rsidR="00AF26FC" w:rsidRPr="00FD0425" w:rsidRDefault="00AF26FC" w:rsidP="00AF26FC">
      <w:pPr>
        <w:pStyle w:val="PL"/>
      </w:pPr>
    </w:p>
    <w:p w14:paraId="4613FDA4" w14:textId="77777777" w:rsidR="00AF26FC" w:rsidRPr="00FD0425" w:rsidRDefault="00AF26FC" w:rsidP="00AF26FC">
      <w:pPr>
        <w:pStyle w:val="PL"/>
      </w:pPr>
    </w:p>
    <w:p w14:paraId="07F667F4" w14:textId="77777777" w:rsidR="00AF26FC" w:rsidRPr="00FD0425" w:rsidRDefault="00AF26FC" w:rsidP="00AF26FC">
      <w:pPr>
        <w:pStyle w:val="PL"/>
      </w:pPr>
      <w:r w:rsidRPr="00FD0425">
        <w:t>GTP-TEID</w:t>
      </w:r>
      <w:r w:rsidRPr="00FD0425">
        <w:tab/>
        <w:t>::= OCTET STRING (SIZE(4))</w:t>
      </w:r>
    </w:p>
    <w:p w14:paraId="12FEBA49" w14:textId="77777777" w:rsidR="00AF26FC" w:rsidRPr="00FD0425" w:rsidRDefault="00AF26FC" w:rsidP="00AF26FC">
      <w:pPr>
        <w:pStyle w:val="PL"/>
      </w:pPr>
    </w:p>
    <w:p w14:paraId="513D304D" w14:textId="77777777" w:rsidR="00AF26FC" w:rsidRPr="00FD0425" w:rsidRDefault="00AF26FC" w:rsidP="00AF26FC">
      <w:pPr>
        <w:pStyle w:val="PL"/>
      </w:pPr>
    </w:p>
    <w:p w14:paraId="3372D323" w14:textId="77777777" w:rsidR="00AF26FC" w:rsidRPr="00FD0425" w:rsidRDefault="00AF26FC" w:rsidP="00AF26FC">
      <w:pPr>
        <w:pStyle w:val="PL"/>
      </w:pPr>
      <w:r w:rsidRPr="00FD0425">
        <w:t>GTPtunnelTransportLayerInformation ::= SEQUENCE {</w:t>
      </w:r>
    </w:p>
    <w:p w14:paraId="571AC566" w14:textId="77777777" w:rsidR="00AF26FC" w:rsidRPr="00FD0425" w:rsidRDefault="00AF26FC" w:rsidP="00AF26FC">
      <w:pPr>
        <w:pStyle w:val="PL"/>
      </w:pPr>
      <w:r w:rsidRPr="00FD0425">
        <w:tab/>
        <w:t>tnl-address</w:t>
      </w:r>
      <w:r w:rsidRPr="00FD0425">
        <w:tab/>
      </w:r>
      <w:r w:rsidRPr="00FD0425">
        <w:tab/>
      </w:r>
      <w:r w:rsidRPr="00FD0425">
        <w:tab/>
        <w:t>TransportLayerAddress,</w:t>
      </w:r>
    </w:p>
    <w:p w14:paraId="3913B22C" w14:textId="77777777" w:rsidR="00AF26FC" w:rsidRPr="00FD0425" w:rsidRDefault="00AF26FC" w:rsidP="00AF26FC">
      <w:pPr>
        <w:pStyle w:val="PL"/>
      </w:pPr>
      <w:r w:rsidRPr="00FD0425">
        <w:tab/>
        <w:t>gtp-teid</w:t>
      </w:r>
      <w:r w:rsidRPr="00FD0425">
        <w:tab/>
      </w:r>
      <w:r w:rsidRPr="00FD0425">
        <w:tab/>
      </w:r>
      <w:r w:rsidRPr="00FD0425">
        <w:tab/>
        <w:t>GTP-TEID,</w:t>
      </w:r>
    </w:p>
    <w:p w14:paraId="43A70CD6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t>GTPtunnelTransportLayerInformation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 OPTIONAL,</w:t>
      </w:r>
    </w:p>
    <w:p w14:paraId="7AA45930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DFE726A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577F63D" w14:textId="77777777" w:rsidR="00AF26FC" w:rsidRPr="00FD0425" w:rsidRDefault="00AF26FC" w:rsidP="00AF26FC">
      <w:pPr>
        <w:pStyle w:val="PL"/>
        <w:rPr>
          <w:noProof w:val="0"/>
          <w:snapToGrid w:val="0"/>
        </w:rPr>
      </w:pPr>
    </w:p>
    <w:p w14:paraId="162E8909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t>GTPtunnelTransportLayerInformation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124BCFF3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175612B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F1D5177" w14:textId="77777777" w:rsidR="00AF26FC" w:rsidRPr="00FD0425" w:rsidRDefault="00AF26FC" w:rsidP="00AF26FC">
      <w:pPr>
        <w:pStyle w:val="PL"/>
      </w:pPr>
    </w:p>
    <w:p w14:paraId="72CB0776" w14:textId="77777777" w:rsidR="00AF26FC" w:rsidRPr="00FD0425" w:rsidRDefault="00AF26FC" w:rsidP="00AF26FC">
      <w:pPr>
        <w:pStyle w:val="PL"/>
      </w:pPr>
    </w:p>
    <w:p w14:paraId="71EA3F46" w14:textId="77777777" w:rsidR="00AF26FC" w:rsidRPr="00FD0425" w:rsidRDefault="00AF26FC" w:rsidP="00AF26FC">
      <w:pPr>
        <w:pStyle w:val="PL"/>
      </w:pPr>
      <w:r w:rsidRPr="00FD0425">
        <w:t>GUAMI ::= SEQUENCE {</w:t>
      </w:r>
    </w:p>
    <w:p w14:paraId="428A5D56" w14:textId="77777777" w:rsidR="00AF26FC" w:rsidRPr="00FD0425" w:rsidRDefault="00AF26FC" w:rsidP="00AF26FC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512B7E4A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amf</w:t>
      </w:r>
      <w:proofErr w:type="spellEnd"/>
      <w:r w:rsidRPr="00FD0425">
        <w:rPr>
          <w:noProof w:val="0"/>
          <w:snapToGrid w:val="0"/>
        </w:rPr>
        <w:t>-region-id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(8)),</w:t>
      </w:r>
    </w:p>
    <w:p w14:paraId="0C98B2C1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amf</w:t>
      </w:r>
      <w:proofErr w:type="spellEnd"/>
      <w:r w:rsidRPr="00FD0425">
        <w:rPr>
          <w:noProof w:val="0"/>
          <w:snapToGrid w:val="0"/>
        </w:rPr>
        <w:t>-set-id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(10)),</w:t>
      </w:r>
    </w:p>
    <w:p w14:paraId="590E4FBB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amf</w:t>
      </w:r>
      <w:proofErr w:type="spellEnd"/>
      <w:r w:rsidRPr="00FD0425">
        <w:rPr>
          <w:noProof w:val="0"/>
          <w:snapToGrid w:val="0"/>
        </w:rPr>
        <w:t>-pointer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(6)),</w:t>
      </w:r>
    </w:p>
    <w:p w14:paraId="1515ACED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{GUAMI-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 OPTIONAL,</w:t>
      </w:r>
    </w:p>
    <w:p w14:paraId="7B97BA77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6D9542E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A7F2062" w14:textId="77777777" w:rsidR="00AF26FC" w:rsidRPr="00FD0425" w:rsidRDefault="00AF26FC" w:rsidP="00AF26FC">
      <w:pPr>
        <w:pStyle w:val="PL"/>
        <w:rPr>
          <w:noProof w:val="0"/>
          <w:snapToGrid w:val="0"/>
        </w:rPr>
      </w:pPr>
    </w:p>
    <w:p w14:paraId="5A0A27DE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GUAMI-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52A84870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CEFD3E5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7A0BE8D" w14:textId="77777777" w:rsidR="00AF26FC" w:rsidRPr="00FD0425" w:rsidRDefault="00AF26FC" w:rsidP="00AF26FC">
      <w:pPr>
        <w:pStyle w:val="PL"/>
      </w:pPr>
    </w:p>
    <w:p w14:paraId="2CBAF034" w14:textId="77777777" w:rsidR="00AF26FC" w:rsidRPr="00FD0425" w:rsidRDefault="00AF26FC" w:rsidP="00AF26FC">
      <w:pPr>
        <w:pStyle w:val="PL"/>
        <w:outlineLvl w:val="3"/>
      </w:pPr>
      <w:r w:rsidRPr="00FD0425">
        <w:t>-- H</w:t>
      </w:r>
    </w:p>
    <w:p w14:paraId="1A9DD196" w14:textId="77777777" w:rsidR="00AF26FC" w:rsidRPr="00FD0425" w:rsidRDefault="00AF26FC" w:rsidP="00AF26FC">
      <w:pPr>
        <w:pStyle w:val="PL"/>
      </w:pPr>
    </w:p>
    <w:p w14:paraId="337E210A" w14:textId="77777777" w:rsidR="00AF26FC" w:rsidRDefault="00AF26FC" w:rsidP="00AF26FC">
      <w:pPr>
        <w:pStyle w:val="PL"/>
        <w:rPr>
          <w:ins w:id="3294" w:author="Author"/>
        </w:rPr>
      </w:pPr>
    </w:p>
    <w:p w14:paraId="08C6434B" w14:textId="77777777" w:rsidR="00AF26FC" w:rsidRPr="00FF1BAF" w:rsidRDefault="00AF26FC" w:rsidP="00AF26FC">
      <w:pPr>
        <w:pStyle w:val="PL"/>
        <w:rPr>
          <w:ins w:id="3295" w:author="Author"/>
          <w:noProof w:val="0"/>
        </w:rPr>
      </w:pPr>
      <w:proofErr w:type="spellStart"/>
      <w:ins w:id="3296" w:author="Author">
        <w:r w:rsidRPr="00FF1BAF">
          <w:rPr>
            <w:noProof w:val="0"/>
            <w:snapToGrid w:val="0"/>
          </w:rPr>
          <w:t>HandoverReportType</w:t>
        </w:r>
        <w:proofErr w:type="spellEnd"/>
        <w:r w:rsidRPr="00FF1BAF">
          <w:rPr>
            <w:noProof w:val="0"/>
            <w:snapToGrid w:val="0"/>
          </w:rPr>
          <w:t xml:space="preserve"> ::= </w:t>
        </w:r>
        <w:r w:rsidRPr="00FF1BAF">
          <w:rPr>
            <w:noProof w:val="0"/>
          </w:rPr>
          <w:t>ENUMERATED {</w:t>
        </w:r>
      </w:ins>
    </w:p>
    <w:p w14:paraId="391052BD" w14:textId="77777777" w:rsidR="00AF26FC" w:rsidRPr="00FF1BAF" w:rsidRDefault="00AF26FC" w:rsidP="00AF26FC">
      <w:pPr>
        <w:pStyle w:val="PL"/>
        <w:rPr>
          <w:ins w:id="3297" w:author="Author"/>
          <w:noProof w:val="0"/>
        </w:rPr>
      </w:pPr>
      <w:ins w:id="3298" w:author="Author">
        <w:r w:rsidRPr="00FF1BAF">
          <w:rPr>
            <w:noProof w:val="0"/>
          </w:rPr>
          <w:tab/>
        </w:r>
        <w:proofErr w:type="spellStart"/>
        <w:r>
          <w:rPr>
            <w:noProof w:val="0"/>
          </w:rPr>
          <w:t>ho</w:t>
        </w:r>
        <w:r w:rsidRPr="00FF1BAF">
          <w:rPr>
            <w:noProof w:val="0"/>
          </w:rPr>
          <w:t>TooEarly</w:t>
        </w:r>
        <w:proofErr w:type="spellEnd"/>
        <w:r w:rsidRPr="00FF1BAF">
          <w:rPr>
            <w:noProof w:val="0"/>
          </w:rPr>
          <w:t>,</w:t>
        </w:r>
      </w:ins>
    </w:p>
    <w:p w14:paraId="4242E2DE" w14:textId="77777777" w:rsidR="00AF26FC" w:rsidRDefault="00AF26FC" w:rsidP="00AF26FC">
      <w:pPr>
        <w:pStyle w:val="PL"/>
        <w:rPr>
          <w:ins w:id="3299" w:author="Author"/>
          <w:noProof w:val="0"/>
        </w:rPr>
      </w:pPr>
      <w:ins w:id="3300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ho</w:t>
        </w:r>
        <w:r w:rsidRPr="00FF1BAF">
          <w:rPr>
            <w:noProof w:val="0"/>
          </w:rPr>
          <w:t>ToWrongCell</w:t>
        </w:r>
        <w:proofErr w:type="spellEnd"/>
        <w:r w:rsidRPr="00FF1BAF">
          <w:rPr>
            <w:noProof w:val="0"/>
          </w:rPr>
          <w:t>,</w:t>
        </w:r>
      </w:ins>
    </w:p>
    <w:p w14:paraId="1B06400F" w14:textId="77777777" w:rsidR="00AF26FC" w:rsidRPr="00FF1BAF" w:rsidRDefault="00AF26FC" w:rsidP="00AF26FC">
      <w:pPr>
        <w:pStyle w:val="PL"/>
        <w:rPr>
          <w:ins w:id="3301" w:author="Author"/>
          <w:noProof w:val="0"/>
        </w:rPr>
      </w:pPr>
      <w:ins w:id="3302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intersystempingpong</w:t>
        </w:r>
        <w:proofErr w:type="spellEnd"/>
        <w:r w:rsidRPr="00FF1BAF">
          <w:rPr>
            <w:noProof w:val="0"/>
          </w:rPr>
          <w:t>,</w:t>
        </w:r>
      </w:ins>
    </w:p>
    <w:p w14:paraId="59D43805" w14:textId="77777777" w:rsidR="00AF26FC" w:rsidRPr="00FF1BAF" w:rsidRDefault="00AF26FC" w:rsidP="00AF26FC">
      <w:pPr>
        <w:pStyle w:val="PL"/>
        <w:rPr>
          <w:ins w:id="3303" w:author="Author"/>
          <w:noProof w:val="0"/>
        </w:rPr>
      </w:pPr>
      <w:ins w:id="3304" w:author="Author">
        <w:r w:rsidRPr="00FF1BAF">
          <w:rPr>
            <w:noProof w:val="0"/>
          </w:rPr>
          <w:tab/>
          <w:t>...</w:t>
        </w:r>
      </w:ins>
    </w:p>
    <w:p w14:paraId="3D75F6FA" w14:textId="77777777" w:rsidR="00AF26FC" w:rsidRPr="00FF1BAF" w:rsidRDefault="00AF26FC" w:rsidP="00AF26FC">
      <w:pPr>
        <w:pStyle w:val="PL"/>
        <w:rPr>
          <w:ins w:id="3305" w:author="Author"/>
          <w:noProof w:val="0"/>
          <w:snapToGrid w:val="0"/>
        </w:rPr>
      </w:pPr>
      <w:ins w:id="3306" w:author="Author">
        <w:r w:rsidRPr="00FF1BAF">
          <w:rPr>
            <w:noProof w:val="0"/>
          </w:rPr>
          <w:t>}</w:t>
        </w:r>
      </w:ins>
    </w:p>
    <w:p w14:paraId="7190A285" w14:textId="77777777" w:rsidR="00AF26FC" w:rsidRDefault="00AF26FC" w:rsidP="00AF26FC">
      <w:pPr>
        <w:pStyle w:val="PL"/>
        <w:rPr>
          <w:ins w:id="3307" w:author="Author"/>
        </w:rPr>
      </w:pPr>
    </w:p>
    <w:p w14:paraId="54B7B004" w14:textId="225ADB7E" w:rsidR="00AF26FC" w:rsidDel="00175545" w:rsidRDefault="00AF26FC" w:rsidP="00AF26FC">
      <w:pPr>
        <w:pStyle w:val="PL"/>
        <w:rPr>
          <w:ins w:id="3308" w:author="Author"/>
          <w:del w:id="3309" w:author="Nokia" w:date="2020-04-09T22:11:00Z"/>
          <w:lang w:eastAsia="zh-CN"/>
        </w:rPr>
      </w:pPr>
      <w:ins w:id="3310" w:author="Author">
        <w:del w:id="3311" w:author="Nokia" w:date="2020-04-09T22:11:00Z">
          <w:r w:rsidDel="00175545">
            <w:rPr>
              <w:lang w:eastAsia="ja-JP"/>
            </w:rPr>
            <w:delText xml:space="preserve">HardwareLoadIndicator </w:delText>
          </w:r>
          <w:r w:rsidRPr="00FF1BAF" w:rsidDel="00175545">
            <w:rPr>
              <w:noProof w:val="0"/>
              <w:snapToGrid w:val="0"/>
            </w:rPr>
            <w:delText>::=</w:delText>
          </w:r>
          <w:r w:rsidRPr="00515147" w:rsidDel="00175545">
            <w:delText xml:space="preserve"> </w:delText>
          </w:r>
          <w:r w:rsidDel="00175545">
            <w:delText>FFS</w:delText>
          </w:r>
        </w:del>
      </w:ins>
    </w:p>
    <w:p w14:paraId="25E87248" w14:textId="77777777" w:rsidR="00AF26FC" w:rsidRDefault="00AF26FC" w:rsidP="00AF26FC">
      <w:pPr>
        <w:pStyle w:val="PL"/>
        <w:rPr>
          <w:ins w:id="3312" w:author="Author"/>
        </w:rPr>
      </w:pPr>
    </w:p>
    <w:p w14:paraId="6174EC0D" w14:textId="77777777" w:rsidR="00AF26FC" w:rsidRPr="00FD0425" w:rsidRDefault="00AF26FC" w:rsidP="00AF26FC">
      <w:pPr>
        <w:pStyle w:val="PL"/>
      </w:pPr>
    </w:p>
    <w:p w14:paraId="5D909BE4" w14:textId="77777777" w:rsidR="00AF26FC" w:rsidRPr="00FD0425" w:rsidRDefault="00AF26FC" w:rsidP="00AF26FC">
      <w:pPr>
        <w:pStyle w:val="PL"/>
        <w:outlineLvl w:val="3"/>
      </w:pPr>
      <w:r w:rsidRPr="00FD0425">
        <w:t>-- I</w:t>
      </w:r>
    </w:p>
    <w:p w14:paraId="0FB96C9F" w14:textId="77777777" w:rsidR="00AF26FC" w:rsidRDefault="00AF26FC" w:rsidP="00AF26FC">
      <w:pPr>
        <w:pStyle w:val="PL"/>
        <w:rPr>
          <w:ins w:id="3313" w:author="Author"/>
        </w:rPr>
      </w:pPr>
    </w:p>
    <w:p w14:paraId="5788CDBA" w14:textId="77777777" w:rsidR="00AF26FC" w:rsidRDefault="00AF26FC" w:rsidP="00AF26FC">
      <w:pPr>
        <w:pStyle w:val="PL"/>
        <w:rPr>
          <w:ins w:id="3314" w:author="Author"/>
          <w:snapToGrid w:val="0"/>
        </w:rPr>
      </w:pPr>
      <w:ins w:id="3315" w:author="Author">
        <w:r>
          <w:rPr>
            <w:snapToGrid w:val="0"/>
          </w:rPr>
          <w:lastRenderedPageBreak/>
          <w:t>InitiatingCondition-FailureIndication ::= CHOICE {</w:t>
        </w:r>
      </w:ins>
    </w:p>
    <w:p w14:paraId="36493ABA" w14:textId="77777777" w:rsidR="00AF26FC" w:rsidRDefault="00AF26FC" w:rsidP="00AF26FC">
      <w:pPr>
        <w:pStyle w:val="PL"/>
        <w:rPr>
          <w:ins w:id="3316" w:author="Author"/>
          <w:snapToGrid w:val="0"/>
        </w:rPr>
      </w:pPr>
      <w:ins w:id="3317" w:author="Author">
        <w:r>
          <w:rPr>
            <w:snapToGrid w:val="0"/>
          </w:rPr>
          <w:tab/>
          <w:t>rRCReestab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RRCReestab-initiated</w:t>
        </w:r>
        <w:r>
          <w:t>,</w:t>
        </w:r>
      </w:ins>
    </w:p>
    <w:p w14:paraId="325EC976" w14:textId="77777777" w:rsidR="00AF26FC" w:rsidRDefault="00AF26FC" w:rsidP="00AF26FC">
      <w:pPr>
        <w:pStyle w:val="PL"/>
        <w:tabs>
          <w:tab w:val="left" w:pos="3028"/>
          <w:tab w:val="left" w:pos="3404"/>
        </w:tabs>
        <w:rPr>
          <w:ins w:id="3318" w:author="Author"/>
          <w:snapToGrid w:val="0"/>
        </w:rPr>
      </w:pPr>
      <w:ins w:id="3319" w:author="Author">
        <w:r>
          <w:rPr>
            <w:snapToGrid w:val="0"/>
          </w:rPr>
          <w:tab/>
          <w:t>rRCSetup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RRCSetup-initiated</w:t>
        </w:r>
        <w:r>
          <w:t>,</w:t>
        </w:r>
      </w:ins>
    </w:p>
    <w:p w14:paraId="7963902D" w14:textId="77777777" w:rsidR="00AF26FC" w:rsidRDefault="00AF26FC" w:rsidP="00AF26FC">
      <w:pPr>
        <w:pStyle w:val="PL"/>
        <w:tabs>
          <w:tab w:val="left" w:pos="3376"/>
        </w:tabs>
        <w:rPr>
          <w:ins w:id="3320" w:author="Author"/>
          <w:snapToGrid w:val="0"/>
        </w:rPr>
      </w:pPr>
      <w:ins w:id="3321" w:author="Author">
        <w:r>
          <w:rPr>
            <w:snapToGrid w:val="0"/>
          </w:rPr>
          <w:tab/>
          <w:t>choice-extension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>ProtocolIE-Single-Container</w:t>
        </w:r>
        <w:r>
          <w:rPr>
            <w:snapToGrid w:val="0"/>
          </w:rPr>
          <w:t xml:space="preserve"> { {InitiatingCondition-FailureIndication-ExtIEs} }</w:t>
        </w:r>
      </w:ins>
    </w:p>
    <w:p w14:paraId="7B9F0628" w14:textId="77777777" w:rsidR="00AF26FC" w:rsidRDefault="00AF26FC" w:rsidP="00AF26FC">
      <w:pPr>
        <w:pStyle w:val="PL"/>
        <w:rPr>
          <w:ins w:id="3322" w:author="Author"/>
          <w:snapToGrid w:val="0"/>
        </w:rPr>
      </w:pPr>
      <w:ins w:id="3323" w:author="Author">
        <w:r>
          <w:rPr>
            <w:snapToGrid w:val="0"/>
          </w:rPr>
          <w:t>}</w:t>
        </w:r>
      </w:ins>
    </w:p>
    <w:p w14:paraId="1EBC1775" w14:textId="77777777" w:rsidR="00AF26FC" w:rsidRDefault="00AF26FC" w:rsidP="00AF26FC">
      <w:pPr>
        <w:pStyle w:val="PL"/>
        <w:rPr>
          <w:ins w:id="3324" w:author="Author"/>
          <w:snapToGrid w:val="0"/>
        </w:rPr>
      </w:pPr>
    </w:p>
    <w:p w14:paraId="30DC9EC6" w14:textId="77777777" w:rsidR="00AF26FC" w:rsidRDefault="00AF26FC" w:rsidP="00AF26FC">
      <w:pPr>
        <w:pStyle w:val="PL"/>
        <w:rPr>
          <w:ins w:id="3325" w:author="Author"/>
          <w:snapToGrid w:val="0"/>
        </w:rPr>
      </w:pPr>
      <w:ins w:id="3326" w:author="Author">
        <w:r>
          <w:rPr>
            <w:snapToGrid w:val="0"/>
          </w:rPr>
          <w:t>InitiatingCondition-FailureIndication-ExtIEs XNAP-PROTOCOL-IES ::= {</w:t>
        </w:r>
      </w:ins>
    </w:p>
    <w:p w14:paraId="1AC3DF68" w14:textId="77777777" w:rsidR="00AF26FC" w:rsidRDefault="00AF26FC" w:rsidP="00AF26FC">
      <w:pPr>
        <w:pStyle w:val="PL"/>
        <w:rPr>
          <w:ins w:id="3327" w:author="Author"/>
          <w:snapToGrid w:val="0"/>
        </w:rPr>
      </w:pPr>
      <w:ins w:id="3328" w:author="Author">
        <w:r>
          <w:rPr>
            <w:snapToGrid w:val="0"/>
          </w:rPr>
          <w:tab/>
          <w:t>...</w:t>
        </w:r>
      </w:ins>
    </w:p>
    <w:p w14:paraId="675E6B93" w14:textId="77777777" w:rsidR="00AF26FC" w:rsidRDefault="00AF26FC" w:rsidP="00AF26FC">
      <w:pPr>
        <w:pStyle w:val="PL"/>
        <w:rPr>
          <w:ins w:id="3329" w:author="Author"/>
          <w:snapToGrid w:val="0"/>
        </w:rPr>
      </w:pPr>
      <w:ins w:id="3330" w:author="Author">
        <w:r>
          <w:rPr>
            <w:snapToGrid w:val="0"/>
          </w:rPr>
          <w:t>}</w:t>
        </w:r>
      </w:ins>
    </w:p>
    <w:p w14:paraId="2C51DB97" w14:textId="77777777" w:rsidR="00AF26FC" w:rsidRPr="00FD0425" w:rsidRDefault="00AF26FC" w:rsidP="00AF26FC">
      <w:pPr>
        <w:pStyle w:val="PL"/>
      </w:pPr>
    </w:p>
    <w:p w14:paraId="5B620CFD" w14:textId="77777777" w:rsidR="00AF26FC" w:rsidRPr="00FD0425" w:rsidRDefault="00AF26FC" w:rsidP="00AF26FC">
      <w:pPr>
        <w:pStyle w:val="PL"/>
      </w:pPr>
      <w:r w:rsidRPr="00FD0425">
        <w:t>IntendedTDD-DL-ULConfiguration-NR ::= SEQUENCE {</w:t>
      </w:r>
    </w:p>
    <w:p w14:paraId="5B993DA5" w14:textId="77777777" w:rsidR="00AF26FC" w:rsidRPr="00FD0425" w:rsidRDefault="00AF26FC" w:rsidP="00AF26FC">
      <w:pPr>
        <w:pStyle w:val="PL"/>
      </w:pPr>
      <w:r w:rsidRPr="00FD0425">
        <w:tab/>
        <w:t>nrscs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NRSCS,</w:t>
      </w:r>
    </w:p>
    <w:p w14:paraId="20DEC6D3" w14:textId="77777777" w:rsidR="00AF26FC" w:rsidRPr="00FD0425" w:rsidRDefault="00AF26FC" w:rsidP="00AF26FC">
      <w:pPr>
        <w:pStyle w:val="PL"/>
      </w:pPr>
      <w:r w:rsidRPr="00FD0425">
        <w:tab/>
        <w:t>nrCyclicPrefix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NRCyclicPrefix,</w:t>
      </w:r>
    </w:p>
    <w:p w14:paraId="1D7E4500" w14:textId="77777777" w:rsidR="00AF26FC" w:rsidRPr="00FD0425" w:rsidRDefault="00AF26FC" w:rsidP="00AF26FC">
      <w:pPr>
        <w:pStyle w:val="PL"/>
      </w:pPr>
      <w:r w:rsidRPr="00FD0425">
        <w:tab/>
        <w:t>nrDL-ULTransmissionPeriodicity</w:t>
      </w:r>
      <w:r w:rsidRPr="00FD0425">
        <w:tab/>
        <w:t>NRDL-ULTransmissionPeriodicity,</w:t>
      </w:r>
    </w:p>
    <w:p w14:paraId="1029DB42" w14:textId="77777777" w:rsidR="00AF26FC" w:rsidRPr="00FD0425" w:rsidRDefault="00AF26FC" w:rsidP="00AF26FC">
      <w:pPr>
        <w:pStyle w:val="PL"/>
      </w:pPr>
      <w:r w:rsidRPr="00FD0425">
        <w:tab/>
        <w:t>slotConfiguration-List</w:t>
      </w:r>
      <w:r w:rsidRPr="00FD0425">
        <w:tab/>
      </w:r>
      <w:r w:rsidRPr="00FD0425">
        <w:tab/>
      </w:r>
      <w:r w:rsidRPr="00FD0425">
        <w:tab/>
        <w:t>SlotConfiguration-List,</w:t>
      </w:r>
    </w:p>
    <w:p w14:paraId="30CD26AE" w14:textId="77777777" w:rsidR="00AF26FC" w:rsidRPr="00FD0425" w:rsidRDefault="00AF26FC" w:rsidP="00AF26FC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{IntendedTDD-DL-ULConfiguration-NR-ExtIEs} }</w:t>
      </w:r>
      <w:r w:rsidRPr="00FD0425">
        <w:tab/>
        <w:t>OPTIONAL,</w:t>
      </w:r>
    </w:p>
    <w:p w14:paraId="4951A16D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5BAA9F9F" w14:textId="77777777" w:rsidR="00AF26FC" w:rsidRPr="00FD0425" w:rsidRDefault="00AF26FC" w:rsidP="00AF26FC">
      <w:pPr>
        <w:pStyle w:val="PL"/>
      </w:pPr>
      <w:r w:rsidRPr="00FD0425">
        <w:t>}</w:t>
      </w:r>
    </w:p>
    <w:p w14:paraId="3BBA8C7A" w14:textId="77777777" w:rsidR="00AF26FC" w:rsidRPr="00FD0425" w:rsidRDefault="00AF26FC" w:rsidP="00AF26FC">
      <w:pPr>
        <w:pStyle w:val="PL"/>
      </w:pPr>
    </w:p>
    <w:p w14:paraId="7EABE581" w14:textId="77777777" w:rsidR="00AF26FC" w:rsidRPr="00FD0425" w:rsidRDefault="00AF26FC" w:rsidP="00AF26FC">
      <w:pPr>
        <w:pStyle w:val="PL"/>
      </w:pPr>
      <w:r w:rsidRPr="00FD0425">
        <w:t>IntendedTDD-DL-ULConfiguration-NR-ExtIEs XNAP-PROTOCOL-EXTENSION ::= {</w:t>
      </w:r>
    </w:p>
    <w:p w14:paraId="2390871E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7A9C4A1C" w14:textId="77777777" w:rsidR="00AF26FC" w:rsidRPr="00FD0425" w:rsidRDefault="00AF26FC" w:rsidP="00AF26FC">
      <w:pPr>
        <w:pStyle w:val="PL"/>
      </w:pPr>
      <w:r w:rsidRPr="00FD0425">
        <w:t>}</w:t>
      </w:r>
    </w:p>
    <w:p w14:paraId="58D4078F" w14:textId="77777777" w:rsidR="00AF26FC" w:rsidRPr="00FD0425" w:rsidRDefault="00AF26FC" w:rsidP="00AF26FC">
      <w:pPr>
        <w:pStyle w:val="PL"/>
      </w:pPr>
    </w:p>
    <w:p w14:paraId="5932EEA9" w14:textId="77777777" w:rsidR="00AF26FC" w:rsidRPr="00FD0425" w:rsidRDefault="00AF26FC" w:rsidP="00AF26FC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 xml:space="preserve"> ::= </w:t>
      </w:r>
      <w:r w:rsidRPr="00FD0425">
        <w:rPr>
          <w:noProof w:val="0"/>
        </w:rPr>
        <w:t>INTEGER (0..255, ...)</w:t>
      </w:r>
    </w:p>
    <w:p w14:paraId="11FAB0F3" w14:textId="77777777" w:rsidR="00AF26FC" w:rsidRPr="00FD0425" w:rsidRDefault="00AF26FC" w:rsidP="00AF26FC">
      <w:pPr>
        <w:pStyle w:val="PL"/>
      </w:pPr>
    </w:p>
    <w:p w14:paraId="59630ECD" w14:textId="77777777" w:rsidR="00AF26FC" w:rsidRPr="00FD0425" w:rsidRDefault="00AF26FC" w:rsidP="00AF26FC">
      <w:pPr>
        <w:pStyle w:val="PL"/>
      </w:pPr>
      <w:r w:rsidRPr="00FD0425">
        <w:t>I-RNTI ::= CHOICE {</w:t>
      </w:r>
    </w:p>
    <w:p w14:paraId="483BB4F9" w14:textId="77777777" w:rsidR="00AF26FC" w:rsidRPr="00FD0425" w:rsidRDefault="00AF26FC" w:rsidP="00AF26FC">
      <w:pPr>
        <w:pStyle w:val="PL"/>
      </w:pPr>
      <w:r w:rsidRPr="00FD0425">
        <w:tab/>
        <w:t>i-RNTI-full</w:t>
      </w:r>
      <w:r w:rsidRPr="00FD0425">
        <w:tab/>
      </w:r>
      <w:r w:rsidRPr="00FD0425">
        <w:tab/>
      </w:r>
      <w:r w:rsidRPr="00FD0425">
        <w:tab/>
        <w:t xml:space="preserve">BIT STRING (SIZE(40)), </w:t>
      </w:r>
    </w:p>
    <w:p w14:paraId="359AA0E1" w14:textId="77777777" w:rsidR="00AF26FC" w:rsidRPr="00FD0425" w:rsidRDefault="00AF26FC" w:rsidP="00AF26FC">
      <w:pPr>
        <w:pStyle w:val="PL"/>
      </w:pPr>
      <w:r w:rsidRPr="00FD0425">
        <w:tab/>
        <w:t>i-RNTI-short</w:t>
      </w:r>
      <w:r w:rsidRPr="00FD0425">
        <w:tab/>
      </w:r>
      <w:r w:rsidRPr="00FD0425">
        <w:tab/>
        <w:t>BIT STRING (SIZE(24)),</w:t>
      </w:r>
    </w:p>
    <w:p w14:paraId="081AAB36" w14:textId="77777777" w:rsidR="00AF26FC" w:rsidRPr="00FD0425" w:rsidRDefault="00AF26FC" w:rsidP="00AF26FC">
      <w:pPr>
        <w:pStyle w:val="PL"/>
      </w:pPr>
      <w:r w:rsidRPr="00FD0425">
        <w:tab/>
        <w:t>choice-extension</w:t>
      </w:r>
      <w:r w:rsidRPr="00FD0425">
        <w:tab/>
      </w:r>
      <w:r w:rsidRPr="00FD0425">
        <w:rPr>
          <w:snapToGrid w:val="0"/>
          <w:lang w:eastAsia="zh-CN"/>
        </w:rPr>
        <w:t>ProtocolIE-Single-Container</w:t>
      </w:r>
      <w:r w:rsidRPr="00FD0425">
        <w:rPr>
          <w:noProof w:val="0"/>
          <w:snapToGrid w:val="0"/>
          <w:lang w:eastAsia="zh-CN"/>
        </w:rPr>
        <w:t xml:space="preserve"> { {I-RNT</w:t>
      </w:r>
      <w:r w:rsidRPr="00FD0425">
        <w:t>I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0226F76F" w14:textId="77777777" w:rsidR="00AF26FC" w:rsidRPr="00FD0425" w:rsidRDefault="00AF26FC" w:rsidP="00AF26FC">
      <w:pPr>
        <w:pStyle w:val="PL"/>
      </w:pPr>
      <w:r w:rsidRPr="00FD0425">
        <w:t>}</w:t>
      </w:r>
    </w:p>
    <w:p w14:paraId="2BEF155F" w14:textId="77777777" w:rsidR="00AF26FC" w:rsidRPr="00FD0425" w:rsidRDefault="00AF26FC" w:rsidP="00AF26FC">
      <w:pPr>
        <w:pStyle w:val="PL"/>
      </w:pPr>
    </w:p>
    <w:p w14:paraId="0E13B243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I-RNT</w:t>
      </w:r>
      <w:r w:rsidRPr="00FD0425">
        <w:t>I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24AA692B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8914C45" w14:textId="77777777" w:rsidR="00AF26FC" w:rsidRPr="00FD0425" w:rsidRDefault="00AF26FC" w:rsidP="00AF26FC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927CF01" w14:textId="77777777" w:rsidR="00AF26FC" w:rsidRPr="00FD0425" w:rsidRDefault="00AF26FC" w:rsidP="00AF26FC">
      <w:pPr>
        <w:pStyle w:val="PL"/>
      </w:pPr>
    </w:p>
    <w:p w14:paraId="473D2E55" w14:textId="77777777" w:rsidR="00AF26FC" w:rsidRPr="00FD0425" w:rsidRDefault="00AF26FC" w:rsidP="00AF26FC">
      <w:pPr>
        <w:pStyle w:val="PL"/>
      </w:pPr>
    </w:p>
    <w:p w14:paraId="11274BF9" w14:textId="77777777" w:rsidR="00AF26FC" w:rsidRPr="00FD0425" w:rsidRDefault="00AF26FC" w:rsidP="00AF26FC">
      <w:pPr>
        <w:pStyle w:val="PL"/>
        <w:outlineLvl w:val="3"/>
      </w:pPr>
      <w:r w:rsidRPr="00FD0425">
        <w:t>-- J</w:t>
      </w:r>
    </w:p>
    <w:p w14:paraId="2B9A41CF" w14:textId="77777777" w:rsidR="00AF26FC" w:rsidRPr="00FD0425" w:rsidRDefault="00AF26FC" w:rsidP="00AF26FC">
      <w:pPr>
        <w:pStyle w:val="PL"/>
      </w:pPr>
    </w:p>
    <w:p w14:paraId="57DB7E6F" w14:textId="77777777" w:rsidR="00AF26FC" w:rsidRPr="00FD0425" w:rsidRDefault="00AF26FC" w:rsidP="00AF26FC">
      <w:pPr>
        <w:pStyle w:val="PL"/>
      </w:pPr>
    </w:p>
    <w:p w14:paraId="1A8E592B" w14:textId="77777777" w:rsidR="00AF26FC" w:rsidRPr="00FD0425" w:rsidRDefault="00AF26FC" w:rsidP="00AF26FC">
      <w:pPr>
        <w:pStyle w:val="PL"/>
        <w:outlineLvl w:val="3"/>
      </w:pPr>
      <w:r w:rsidRPr="00FD0425">
        <w:t>-- K</w:t>
      </w:r>
    </w:p>
    <w:p w14:paraId="61FF8F3A" w14:textId="77777777" w:rsidR="00AF26FC" w:rsidRPr="00FD0425" w:rsidRDefault="00AF26FC" w:rsidP="00AF26FC">
      <w:pPr>
        <w:pStyle w:val="PL"/>
      </w:pPr>
    </w:p>
    <w:p w14:paraId="24267E49" w14:textId="77777777" w:rsidR="00AF26FC" w:rsidRPr="00FD0425" w:rsidRDefault="00AF26FC" w:rsidP="00AF26FC">
      <w:pPr>
        <w:pStyle w:val="PL"/>
      </w:pPr>
    </w:p>
    <w:p w14:paraId="73C784AB" w14:textId="77777777" w:rsidR="00AF26FC" w:rsidRPr="00FD0425" w:rsidRDefault="00AF26FC" w:rsidP="00AF26FC">
      <w:pPr>
        <w:pStyle w:val="PL"/>
        <w:outlineLvl w:val="3"/>
      </w:pPr>
      <w:r w:rsidRPr="00FD0425">
        <w:t>-- L</w:t>
      </w:r>
    </w:p>
    <w:p w14:paraId="48397F45" w14:textId="77777777" w:rsidR="00AF26FC" w:rsidRPr="00FD0425" w:rsidRDefault="00AF26FC" w:rsidP="00AF26FC">
      <w:pPr>
        <w:pStyle w:val="PL"/>
      </w:pPr>
    </w:p>
    <w:p w14:paraId="60D44A50" w14:textId="77777777" w:rsidR="00AF26FC" w:rsidRPr="00FD0425" w:rsidRDefault="00AF26FC" w:rsidP="00AF26FC">
      <w:pPr>
        <w:pStyle w:val="PL"/>
        <w:rPr>
          <w:snapToGrid w:val="0"/>
        </w:rPr>
      </w:pPr>
    </w:p>
    <w:p w14:paraId="4B33CD82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LastVisitedCell</w:t>
      </w:r>
      <w:proofErr w:type="spellEnd"/>
      <w:r w:rsidRPr="00FD0425">
        <w:rPr>
          <w:noProof w:val="0"/>
          <w:snapToGrid w:val="0"/>
        </w:rPr>
        <w:t>-Item ::= CHOICE {</w:t>
      </w:r>
    </w:p>
    <w:p w14:paraId="1D5FC407" w14:textId="77777777" w:rsidR="00AF26FC" w:rsidRPr="00FD0425" w:rsidRDefault="00AF26FC" w:rsidP="00AF26FC">
      <w:pPr>
        <w:pStyle w:val="PL"/>
        <w:spacing w:line="0" w:lineRule="atLeast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</w:rPr>
        <w:t>nG</w:t>
      </w:r>
      <w:proofErr w:type="spellEnd"/>
      <w:r w:rsidRPr="00FD0425">
        <w:rPr>
          <w:noProof w:val="0"/>
        </w:rPr>
        <w:t>-RAN-Cell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</w:rPr>
        <w:t>LastVisitedNGRANCell</w:t>
      </w:r>
      <w:r w:rsidRPr="00FD0425">
        <w:rPr>
          <w:noProof w:val="0"/>
          <w:snapToGrid w:val="0"/>
        </w:rPr>
        <w:t>Information</w:t>
      </w:r>
      <w:proofErr w:type="spellEnd"/>
      <w:r w:rsidRPr="00FD0425">
        <w:rPr>
          <w:noProof w:val="0"/>
          <w:snapToGrid w:val="0"/>
        </w:rPr>
        <w:t>,</w:t>
      </w:r>
    </w:p>
    <w:p w14:paraId="7DF0052D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e-UTRAN-Cell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LastVisitedEUTRANCellInformation</w:t>
      </w:r>
      <w:proofErr w:type="spellEnd"/>
      <w:r w:rsidRPr="00FD0425">
        <w:rPr>
          <w:noProof w:val="0"/>
          <w:snapToGrid w:val="0"/>
        </w:rPr>
        <w:t>,</w:t>
      </w:r>
    </w:p>
    <w:p w14:paraId="7C0377DF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uTRAN</w:t>
      </w:r>
      <w:proofErr w:type="spellEnd"/>
      <w:r w:rsidRPr="00FD0425">
        <w:rPr>
          <w:noProof w:val="0"/>
          <w:snapToGrid w:val="0"/>
        </w:rPr>
        <w:t>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LastVisitedUTRANCellInformation</w:t>
      </w:r>
      <w:proofErr w:type="spellEnd"/>
      <w:r w:rsidRPr="00FD0425">
        <w:rPr>
          <w:noProof w:val="0"/>
          <w:snapToGrid w:val="0"/>
        </w:rPr>
        <w:t>,</w:t>
      </w:r>
    </w:p>
    <w:p w14:paraId="2C1A8ED7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gERAN</w:t>
      </w:r>
      <w:proofErr w:type="spellEnd"/>
      <w:r w:rsidRPr="00FD0425">
        <w:rPr>
          <w:noProof w:val="0"/>
          <w:snapToGrid w:val="0"/>
        </w:rPr>
        <w:t>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LastVisitedGERANCellInformation</w:t>
      </w:r>
      <w:proofErr w:type="spellEnd"/>
      <w:r w:rsidRPr="00FD0425">
        <w:rPr>
          <w:noProof w:val="0"/>
          <w:snapToGrid w:val="0"/>
        </w:rPr>
        <w:t>,</w:t>
      </w:r>
    </w:p>
    <w:p w14:paraId="11E68614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ProtocolIE-Single-Container { {</w:t>
      </w:r>
      <w:r w:rsidRPr="00FD0425">
        <w:rPr>
          <w:noProof w:val="0"/>
          <w:snapToGrid w:val="0"/>
        </w:rPr>
        <w:t xml:space="preserve"> </w:t>
      </w:r>
      <w:proofErr w:type="spellStart"/>
      <w:r w:rsidRPr="00FD0425">
        <w:rPr>
          <w:noProof w:val="0"/>
          <w:snapToGrid w:val="0"/>
        </w:rPr>
        <w:t>LastVisitedCell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>} }</w:t>
      </w:r>
    </w:p>
    <w:p w14:paraId="53B27B0A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1271D4E" w14:textId="77777777" w:rsidR="00AF26FC" w:rsidRPr="00FD0425" w:rsidRDefault="00AF26FC" w:rsidP="00AF26FC">
      <w:pPr>
        <w:pStyle w:val="PL"/>
        <w:rPr>
          <w:noProof w:val="0"/>
          <w:snapToGrid w:val="0"/>
        </w:rPr>
      </w:pPr>
    </w:p>
    <w:p w14:paraId="549BF7AD" w14:textId="77777777" w:rsidR="00AF26FC" w:rsidRPr="00FD0425" w:rsidRDefault="00AF26FC" w:rsidP="00AF26FC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LastVisitedCell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XNAP-PROTOCOL-IES ::= {</w:t>
      </w:r>
    </w:p>
    <w:p w14:paraId="7E79867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72911C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9C955B" w14:textId="77777777" w:rsidR="00AF26FC" w:rsidRPr="00FD0425" w:rsidRDefault="00AF26FC" w:rsidP="00AF26FC">
      <w:pPr>
        <w:pStyle w:val="PL"/>
      </w:pPr>
    </w:p>
    <w:p w14:paraId="1B1A7A29" w14:textId="77777777" w:rsidR="00AF26FC" w:rsidRPr="00FD0425" w:rsidRDefault="00AF26FC" w:rsidP="00AF26FC">
      <w:pPr>
        <w:pStyle w:val="PL"/>
        <w:spacing w:line="0" w:lineRule="atLeast"/>
        <w:rPr>
          <w:noProof w:val="0"/>
        </w:rPr>
      </w:pPr>
      <w:proofErr w:type="spellStart"/>
      <w:r w:rsidRPr="00FD0425">
        <w:rPr>
          <w:noProof w:val="0"/>
        </w:rPr>
        <w:t>LastVisitedEUTRANCell</w:t>
      </w:r>
      <w:r w:rsidRPr="00FD0425">
        <w:rPr>
          <w:noProof w:val="0"/>
          <w:snapToGrid w:val="0"/>
        </w:rPr>
        <w:t>Information</w:t>
      </w:r>
      <w:proofErr w:type="spellEnd"/>
      <w:r w:rsidRPr="00FD0425">
        <w:rPr>
          <w:noProof w:val="0"/>
          <w:snapToGrid w:val="0"/>
        </w:rPr>
        <w:t xml:space="preserve"> ::= OCTET STRING</w:t>
      </w:r>
    </w:p>
    <w:p w14:paraId="61CD2FEA" w14:textId="77777777" w:rsidR="00AF26FC" w:rsidRPr="00FD0425" w:rsidRDefault="00AF26FC" w:rsidP="00AF26FC">
      <w:pPr>
        <w:pStyle w:val="PL"/>
      </w:pPr>
    </w:p>
    <w:p w14:paraId="17B4069E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LastVisitedGERANCellInformation</w:t>
      </w:r>
      <w:proofErr w:type="spellEnd"/>
      <w:r w:rsidRPr="00FD0425">
        <w:rPr>
          <w:noProof w:val="0"/>
          <w:snapToGrid w:val="0"/>
        </w:rPr>
        <w:tab/>
        <w:t>::= OCTET STRING</w:t>
      </w:r>
    </w:p>
    <w:p w14:paraId="706E905F" w14:textId="77777777" w:rsidR="00AF26FC" w:rsidRPr="00FD0425" w:rsidRDefault="00AF26FC" w:rsidP="00AF26FC">
      <w:pPr>
        <w:pStyle w:val="PL"/>
        <w:rPr>
          <w:noProof w:val="0"/>
        </w:rPr>
      </w:pPr>
    </w:p>
    <w:p w14:paraId="5CA57675" w14:textId="77777777" w:rsidR="00AF26FC" w:rsidRPr="00FD0425" w:rsidRDefault="00AF26FC" w:rsidP="00AF26FC">
      <w:pPr>
        <w:pStyle w:val="PL"/>
        <w:rPr>
          <w:snapToGrid w:val="0"/>
        </w:rPr>
      </w:pPr>
      <w:proofErr w:type="spellStart"/>
      <w:r w:rsidRPr="00FD0425">
        <w:rPr>
          <w:noProof w:val="0"/>
        </w:rPr>
        <w:t>LastVisitedNGRANCell</w:t>
      </w:r>
      <w:r w:rsidRPr="00FD0425">
        <w:rPr>
          <w:noProof w:val="0"/>
          <w:snapToGrid w:val="0"/>
        </w:rPr>
        <w:t>Information</w:t>
      </w:r>
      <w:proofErr w:type="spellEnd"/>
      <w:r w:rsidRPr="00FD0425">
        <w:rPr>
          <w:noProof w:val="0"/>
          <w:snapToGrid w:val="0"/>
        </w:rPr>
        <w:tab/>
        <w:t>::= OCTET STRING</w:t>
      </w:r>
    </w:p>
    <w:p w14:paraId="52BE60B6" w14:textId="77777777" w:rsidR="00AF26FC" w:rsidRPr="00FD0425" w:rsidRDefault="00AF26FC" w:rsidP="00AF26FC">
      <w:pPr>
        <w:pStyle w:val="PL"/>
        <w:spacing w:line="0" w:lineRule="atLeast"/>
        <w:rPr>
          <w:noProof w:val="0"/>
        </w:rPr>
      </w:pPr>
    </w:p>
    <w:p w14:paraId="6C9109C5" w14:textId="77777777" w:rsidR="00AF26FC" w:rsidRPr="00FD0425" w:rsidRDefault="00AF26FC" w:rsidP="00AF26F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D0425">
        <w:rPr>
          <w:noProof w:val="0"/>
        </w:rPr>
        <w:t>LastVisitedUTRANCell</w:t>
      </w:r>
      <w:r w:rsidRPr="00FD0425">
        <w:rPr>
          <w:noProof w:val="0"/>
          <w:snapToGrid w:val="0"/>
        </w:rPr>
        <w:t>Information</w:t>
      </w:r>
      <w:proofErr w:type="spellEnd"/>
      <w:r w:rsidRPr="00FD0425">
        <w:rPr>
          <w:noProof w:val="0"/>
          <w:snapToGrid w:val="0"/>
        </w:rPr>
        <w:tab/>
        <w:t>::= OCTET STRING</w:t>
      </w:r>
    </w:p>
    <w:p w14:paraId="1330BABD" w14:textId="77777777" w:rsidR="00AF26FC" w:rsidRPr="00FD0425" w:rsidRDefault="00AF26FC" w:rsidP="00AF26FC">
      <w:pPr>
        <w:pStyle w:val="PL"/>
        <w:spacing w:line="0" w:lineRule="atLeast"/>
        <w:rPr>
          <w:noProof w:val="0"/>
          <w:snapToGrid w:val="0"/>
        </w:rPr>
      </w:pPr>
    </w:p>
    <w:p w14:paraId="4F7894FD" w14:textId="77777777" w:rsidR="00AF26FC" w:rsidRPr="00FD0425" w:rsidRDefault="00AF26FC" w:rsidP="00AF26FC">
      <w:pPr>
        <w:pStyle w:val="PL"/>
        <w:spacing w:line="0" w:lineRule="atLeast"/>
        <w:rPr>
          <w:noProof w:val="0"/>
          <w:snapToGrid w:val="0"/>
        </w:rPr>
      </w:pPr>
    </w:p>
    <w:p w14:paraId="5FF88DD1" w14:textId="77777777" w:rsidR="00AF26FC" w:rsidRPr="00FD0425" w:rsidRDefault="00AF26FC" w:rsidP="00AF26FC">
      <w:pPr>
        <w:pStyle w:val="PL"/>
        <w:spacing w:line="0" w:lineRule="atLeast"/>
        <w:rPr>
          <w:noProof w:val="0"/>
          <w:snapToGrid w:val="0"/>
        </w:rPr>
      </w:pPr>
      <w:r w:rsidRPr="00FD0425">
        <w:rPr>
          <w:noProof w:val="0"/>
          <w:snapToGrid w:val="0"/>
        </w:rPr>
        <w:t>LCID ::= INTEGER (1..32, ...)</w:t>
      </w:r>
    </w:p>
    <w:p w14:paraId="5D6577F2" w14:textId="77777777" w:rsidR="00AF26FC" w:rsidRPr="00FD0425" w:rsidRDefault="00AF26FC" w:rsidP="00AF26FC">
      <w:pPr>
        <w:pStyle w:val="PL"/>
        <w:spacing w:line="0" w:lineRule="atLeast"/>
        <w:rPr>
          <w:noProof w:val="0"/>
          <w:snapToGrid w:val="0"/>
        </w:rPr>
      </w:pPr>
    </w:p>
    <w:p w14:paraId="18B763C5" w14:textId="77777777" w:rsidR="00AF26FC" w:rsidRPr="00FD0425" w:rsidRDefault="00AF26FC" w:rsidP="00AF26FC">
      <w:pPr>
        <w:pStyle w:val="PL"/>
        <w:spacing w:line="0" w:lineRule="atLeast"/>
        <w:rPr>
          <w:noProof w:val="0"/>
          <w:snapToGrid w:val="0"/>
        </w:rPr>
      </w:pPr>
    </w:p>
    <w:p w14:paraId="4E7B42C6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69BD8756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ListOfCells</w:t>
      </w:r>
      <w:r w:rsidRPr="00FD0425">
        <w:rPr>
          <w:noProof w:val="0"/>
          <w:snapToGrid w:val="0"/>
          <w:lang w:eastAsia="zh-CN"/>
        </w:rPr>
        <w:t xml:space="preserve"> ::= SEQUENCE (SIZE(1..maxnoofCellsinAoI)) OF </w:t>
      </w:r>
      <w:proofErr w:type="spellStart"/>
      <w:r w:rsidRPr="00FD0425">
        <w:rPr>
          <w:noProof w:val="0"/>
          <w:snapToGrid w:val="0"/>
          <w:lang w:eastAsia="zh-CN"/>
        </w:rPr>
        <w:t>CellsinAoI</w:t>
      </w:r>
      <w:proofErr w:type="spellEnd"/>
      <w:r w:rsidRPr="00FD0425">
        <w:rPr>
          <w:noProof w:val="0"/>
          <w:snapToGrid w:val="0"/>
          <w:lang w:eastAsia="zh-CN"/>
        </w:rPr>
        <w:t>-Item</w:t>
      </w:r>
    </w:p>
    <w:p w14:paraId="26FDCD2E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71B51681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CellsinAoI</w:t>
      </w:r>
      <w:proofErr w:type="spellEnd"/>
      <w:r w:rsidRPr="00FD0425">
        <w:rPr>
          <w:noProof w:val="0"/>
          <w:snapToGrid w:val="0"/>
          <w:lang w:eastAsia="zh-CN"/>
        </w:rPr>
        <w:t>-Item ::= SEQUENCE {</w:t>
      </w:r>
    </w:p>
    <w:p w14:paraId="4B2D46ED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pLMN</w:t>
      </w:r>
      <w:proofErr w:type="spellEnd"/>
      <w:r w:rsidRPr="00FD0425">
        <w:rPr>
          <w:noProof w:val="0"/>
          <w:snapToGrid w:val="0"/>
          <w:lang w:eastAsia="zh-CN"/>
        </w:rPr>
        <w:t>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2306D9E0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ng-ran-cell-id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rStyle w:val="PLChar"/>
        </w:rPr>
        <w:t>NG-RAN-Cell-Identity</w:t>
      </w:r>
      <w:r w:rsidRPr="00FD0425">
        <w:rPr>
          <w:noProof w:val="0"/>
          <w:snapToGrid w:val="0"/>
          <w:lang w:eastAsia="zh-CN"/>
        </w:rPr>
        <w:t>,</w:t>
      </w:r>
    </w:p>
    <w:p w14:paraId="58E12FCE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CellsinAoI</w:t>
      </w:r>
      <w:proofErr w:type="spellEnd"/>
      <w:r w:rsidRPr="00FD0425">
        <w:rPr>
          <w:noProof w:val="0"/>
          <w:snapToGrid w:val="0"/>
          <w:lang w:eastAsia="zh-CN"/>
        </w:rPr>
        <w:t>-Item-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51F3CBF9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...</w:t>
      </w:r>
    </w:p>
    <w:p w14:paraId="10E4FD01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BCAD845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6FD79ECA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CellsinAoI</w:t>
      </w:r>
      <w:proofErr w:type="spellEnd"/>
      <w:r w:rsidRPr="00FD0425">
        <w:rPr>
          <w:noProof w:val="0"/>
          <w:snapToGrid w:val="0"/>
          <w:lang w:eastAsia="zh-CN"/>
        </w:rPr>
        <w:t>-Item-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DF38F6A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3D19BDE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B555CA1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74CF632D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531CBB9E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ListOfRANNodesinAoI</w:t>
      </w:r>
      <w:proofErr w:type="spellEnd"/>
      <w:r w:rsidRPr="00FD0425">
        <w:rPr>
          <w:noProof w:val="0"/>
          <w:snapToGrid w:val="0"/>
          <w:lang w:eastAsia="zh-CN"/>
        </w:rPr>
        <w:t xml:space="preserve"> ::= SEQUENCE (SIZE(1..</w:t>
      </w:r>
      <w:r w:rsidRPr="00FD0425">
        <w:t xml:space="preserve"> maxnoofRANNodesinAoI</w:t>
      </w:r>
      <w:r w:rsidRPr="00FD0425">
        <w:rPr>
          <w:noProof w:val="0"/>
          <w:snapToGrid w:val="0"/>
          <w:lang w:eastAsia="zh-CN"/>
        </w:rPr>
        <w:t xml:space="preserve">)) OF </w:t>
      </w:r>
      <w:proofErr w:type="spellStart"/>
      <w:r w:rsidRPr="00FD0425">
        <w:rPr>
          <w:noProof w:val="0"/>
          <w:snapToGrid w:val="0"/>
          <w:lang w:eastAsia="zh-CN"/>
        </w:rPr>
        <w:t>GlobalNG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RANNodesinAoI</w:t>
      </w:r>
      <w:proofErr w:type="spellEnd"/>
      <w:r w:rsidRPr="00FD0425">
        <w:rPr>
          <w:noProof w:val="0"/>
          <w:snapToGrid w:val="0"/>
          <w:lang w:eastAsia="zh-CN"/>
        </w:rPr>
        <w:t>-Item</w:t>
      </w:r>
    </w:p>
    <w:p w14:paraId="1056896C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62E2B2B9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GlobalNG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RANNodesinAoI</w:t>
      </w:r>
      <w:proofErr w:type="spellEnd"/>
      <w:r w:rsidRPr="00FD0425">
        <w:rPr>
          <w:noProof w:val="0"/>
          <w:snapToGrid w:val="0"/>
          <w:lang w:eastAsia="zh-CN"/>
        </w:rPr>
        <w:t>-Item ::= SEQUENCE {</w:t>
      </w:r>
    </w:p>
    <w:p w14:paraId="2DEF4FC8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global-NG-RAN-Node-ID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GlobalNG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RANNode</w:t>
      </w:r>
      <w:proofErr w:type="spellEnd"/>
      <w:r w:rsidRPr="00FD0425">
        <w:rPr>
          <w:noProof w:val="0"/>
          <w:snapToGrid w:val="0"/>
          <w:lang w:eastAsia="zh-CN"/>
        </w:rPr>
        <w:t>-ID,</w:t>
      </w:r>
    </w:p>
    <w:p w14:paraId="50D466B3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GlobalNG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RANNodesinAoI</w:t>
      </w:r>
      <w:proofErr w:type="spellEnd"/>
      <w:r w:rsidRPr="00FD0425">
        <w:rPr>
          <w:noProof w:val="0"/>
          <w:snapToGrid w:val="0"/>
          <w:lang w:eastAsia="zh-CN"/>
        </w:rPr>
        <w:t>-Item-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7F74BFF5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CF51F87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2C74BE5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52B75F77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GlobalNG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RANNodesinAoI</w:t>
      </w:r>
      <w:proofErr w:type="spellEnd"/>
      <w:r w:rsidRPr="00FD0425">
        <w:rPr>
          <w:noProof w:val="0"/>
          <w:snapToGrid w:val="0"/>
          <w:lang w:eastAsia="zh-CN"/>
        </w:rPr>
        <w:t>-Item-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5FD638D0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84E6293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28612B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52247833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5C24249A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ListOfTAIsinAoI</w:t>
      </w:r>
      <w:proofErr w:type="spellEnd"/>
      <w:r w:rsidRPr="00FD0425">
        <w:rPr>
          <w:noProof w:val="0"/>
          <w:snapToGrid w:val="0"/>
          <w:lang w:eastAsia="zh-CN"/>
        </w:rPr>
        <w:t xml:space="preserve"> ::= SEQUENCE (SIZE(1..maxnoofTAIsinAoI)) OF </w:t>
      </w:r>
      <w:proofErr w:type="spellStart"/>
      <w:r w:rsidRPr="00FD0425">
        <w:rPr>
          <w:noProof w:val="0"/>
          <w:snapToGrid w:val="0"/>
          <w:lang w:eastAsia="zh-CN"/>
        </w:rPr>
        <w:t>TAIsinAoI</w:t>
      </w:r>
      <w:proofErr w:type="spellEnd"/>
      <w:r w:rsidRPr="00FD0425">
        <w:rPr>
          <w:noProof w:val="0"/>
          <w:snapToGrid w:val="0"/>
          <w:lang w:eastAsia="zh-CN"/>
        </w:rPr>
        <w:t>-Item</w:t>
      </w:r>
    </w:p>
    <w:p w14:paraId="719D0D3F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311219E8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TAIsinAoI</w:t>
      </w:r>
      <w:proofErr w:type="spellEnd"/>
      <w:r w:rsidRPr="00FD0425">
        <w:rPr>
          <w:noProof w:val="0"/>
          <w:snapToGrid w:val="0"/>
          <w:lang w:eastAsia="zh-CN"/>
        </w:rPr>
        <w:t>-Item ::= SEQUENCE {</w:t>
      </w:r>
    </w:p>
    <w:p w14:paraId="1E78A20A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pLMN</w:t>
      </w:r>
      <w:proofErr w:type="spellEnd"/>
      <w:r w:rsidRPr="00FD0425">
        <w:rPr>
          <w:noProof w:val="0"/>
          <w:snapToGrid w:val="0"/>
          <w:lang w:eastAsia="zh-CN"/>
        </w:rPr>
        <w:t>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14ED1B6C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6741C424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TAIsinAoI</w:t>
      </w:r>
      <w:proofErr w:type="spellEnd"/>
      <w:r w:rsidRPr="00FD0425">
        <w:rPr>
          <w:noProof w:val="0"/>
          <w:snapToGrid w:val="0"/>
          <w:lang w:eastAsia="zh-CN"/>
        </w:rPr>
        <w:t>-Item-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610E84F9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51033E1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9A2F609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5BC5930E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TAIsinAoI</w:t>
      </w:r>
      <w:proofErr w:type="spellEnd"/>
      <w:r w:rsidRPr="00FD0425">
        <w:rPr>
          <w:noProof w:val="0"/>
          <w:snapToGrid w:val="0"/>
          <w:lang w:eastAsia="zh-CN"/>
        </w:rPr>
        <w:t>-Item-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45A76D7B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31FE904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A3B166B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07D7EA28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LocationInformationSNReporting</w:t>
      </w:r>
      <w:proofErr w:type="spellEnd"/>
      <w:r w:rsidRPr="00FD0425">
        <w:rPr>
          <w:noProof w:val="0"/>
          <w:snapToGrid w:val="0"/>
          <w:lang w:eastAsia="zh-CN"/>
        </w:rPr>
        <w:t xml:space="preserve"> ::= ENUMERATED {</w:t>
      </w:r>
    </w:p>
    <w:p w14:paraId="013EA780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pSCell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5BAC77FF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28448B5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7E6093E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3EFD5FED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bookmarkStart w:id="3331" w:name="_Hlk515439494"/>
      <w:proofErr w:type="spellStart"/>
      <w:r w:rsidRPr="00FD0425">
        <w:rPr>
          <w:noProof w:val="0"/>
          <w:snapToGrid w:val="0"/>
        </w:rPr>
        <w:t>LocationReportingInformation</w:t>
      </w:r>
      <w:bookmarkEnd w:id="3331"/>
      <w:proofErr w:type="spellEnd"/>
      <w:r w:rsidRPr="00FD0425">
        <w:rPr>
          <w:noProof w:val="0"/>
          <w:snapToGrid w:val="0"/>
        </w:rPr>
        <w:t xml:space="preserve"> ::= SEQUENCE {</w:t>
      </w:r>
    </w:p>
    <w:p w14:paraId="1955CDC2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eventType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EventType</w:t>
      </w:r>
      <w:proofErr w:type="spellEnd"/>
      <w:r w:rsidRPr="00FD0425">
        <w:rPr>
          <w:noProof w:val="0"/>
          <w:snapToGrid w:val="0"/>
        </w:rPr>
        <w:t>,</w:t>
      </w:r>
    </w:p>
    <w:p w14:paraId="0BC349F8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reportArea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ReportArea</w:t>
      </w:r>
      <w:proofErr w:type="spellEnd"/>
      <w:r w:rsidRPr="00FD0425">
        <w:rPr>
          <w:noProof w:val="0"/>
          <w:snapToGrid w:val="0"/>
        </w:rPr>
        <w:t>,</w:t>
      </w:r>
    </w:p>
    <w:p w14:paraId="5DF9754D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areaOfInterest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AreaOfInterestInformation</w:t>
      </w:r>
      <w:r w:rsidRPr="00FD0425">
        <w:tab/>
      </w:r>
      <w:r w:rsidRPr="00FD0425">
        <w:tab/>
      </w:r>
      <w:r w:rsidRPr="00FD0425">
        <w:tab/>
        <w:t>OPTIONAL,</w:t>
      </w:r>
    </w:p>
    <w:p w14:paraId="4615EC61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noProof w:val="0"/>
          <w:snapToGrid w:val="0"/>
        </w:rPr>
        <w:t>LocationReportingInformation-ExtIEs</w:t>
      </w:r>
      <w:proofErr w:type="spellEnd"/>
      <w:r w:rsidRPr="00FD0425">
        <w:rPr>
          <w:noProof w:val="0"/>
          <w:snapToGrid w:val="0"/>
        </w:rPr>
        <w:t>} } OPTIONAL,</w:t>
      </w:r>
    </w:p>
    <w:p w14:paraId="521A242C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FEA8B25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3E8D824" w14:textId="77777777" w:rsidR="00AF26FC" w:rsidRPr="00FD0425" w:rsidRDefault="00AF26FC" w:rsidP="00AF26FC">
      <w:pPr>
        <w:pStyle w:val="PL"/>
        <w:rPr>
          <w:noProof w:val="0"/>
          <w:snapToGrid w:val="0"/>
        </w:rPr>
      </w:pPr>
    </w:p>
    <w:p w14:paraId="46B8C4C7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LocationReportingInformation-ExtIEs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3961EF1E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D1F3028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0875BB4" w14:textId="77777777" w:rsidR="00AF26FC" w:rsidRPr="00FD0425" w:rsidRDefault="00AF26FC" w:rsidP="00AF26FC">
      <w:pPr>
        <w:pStyle w:val="PL"/>
        <w:rPr>
          <w:snapToGrid w:val="0"/>
        </w:rPr>
      </w:pPr>
    </w:p>
    <w:p w14:paraId="53D5D4E4" w14:textId="77777777" w:rsidR="00AF26FC" w:rsidRPr="00FD0425" w:rsidRDefault="00AF26FC" w:rsidP="00AF26FC">
      <w:pPr>
        <w:pStyle w:val="PL"/>
      </w:pPr>
    </w:p>
    <w:p w14:paraId="4D551A20" w14:textId="77777777" w:rsidR="00AF26FC" w:rsidRPr="00FD0425" w:rsidRDefault="00AF26FC" w:rsidP="00AF26FC">
      <w:pPr>
        <w:pStyle w:val="PL"/>
        <w:rPr>
          <w:bCs/>
          <w:iCs/>
          <w:lang w:eastAsia="ja-JP"/>
        </w:rPr>
      </w:pPr>
      <w:r w:rsidRPr="00FD0425">
        <w:rPr>
          <w:bCs/>
          <w:iCs/>
          <w:lang w:eastAsia="ja-JP"/>
        </w:rPr>
        <w:t>LowerLayerPresenceStatusChange ::= ENUMERATED {</w:t>
      </w:r>
    </w:p>
    <w:p w14:paraId="54D81BA9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release-lower-layers,</w:t>
      </w:r>
    </w:p>
    <w:p w14:paraId="01A9FAAA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rPr>
          <w:lang w:eastAsia="ja-JP"/>
        </w:rPr>
        <w:tab/>
        <w:t>re-establish-lower-layers,</w:t>
      </w:r>
    </w:p>
    <w:p w14:paraId="7101FE2F" w14:textId="77777777" w:rsidR="00AF26FC" w:rsidRPr="00FD0425" w:rsidRDefault="00AF26FC" w:rsidP="00AF26FC">
      <w:pPr>
        <w:pStyle w:val="PL"/>
      </w:pPr>
      <w:r w:rsidRPr="00FD0425">
        <w:tab/>
        <w:t>...,</w:t>
      </w:r>
    </w:p>
    <w:p w14:paraId="74813447" w14:textId="77777777" w:rsidR="00AF26FC" w:rsidRPr="00FD0425" w:rsidRDefault="00AF26FC" w:rsidP="00AF26FC">
      <w:pPr>
        <w:pStyle w:val="PL"/>
      </w:pPr>
      <w:r w:rsidRPr="00FD0425">
        <w:tab/>
        <w:t xml:space="preserve">suspend-lower-layers, </w:t>
      </w:r>
    </w:p>
    <w:p w14:paraId="1BBF800E" w14:textId="77777777" w:rsidR="00AF26FC" w:rsidRPr="00FD0425" w:rsidRDefault="00AF26FC" w:rsidP="00AF26FC">
      <w:pPr>
        <w:pStyle w:val="PL"/>
      </w:pPr>
      <w:r w:rsidRPr="00FD0425">
        <w:tab/>
        <w:t>resume-lower-layers</w:t>
      </w:r>
    </w:p>
    <w:p w14:paraId="1CA06118" w14:textId="77777777" w:rsidR="00AF26FC" w:rsidRPr="00FD0425" w:rsidRDefault="00AF26FC" w:rsidP="00AF26FC">
      <w:pPr>
        <w:pStyle w:val="PL"/>
      </w:pPr>
      <w:r w:rsidRPr="00FD0425">
        <w:t>}</w:t>
      </w:r>
    </w:p>
    <w:p w14:paraId="4FB99E8C" w14:textId="77777777" w:rsidR="00AF26FC" w:rsidRPr="00FD0425" w:rsidRDefault="00AF26FC" w:rsidP="00AF26FC">
      <w:pPr>
        <w:pStyle w:val="PL"/>
      </w:pPr>
    </w:p>
    <w:p w14:paraId="1F044FFB" w14:textId="77777777" w:rsidR="00AF26FC" w:rsidRPr="00FD0425" w:rsidRDefault="00AF26FC" w:rsidP="00AF26FC">
      <w:pPr>
        <w:pStyle w:val="PL"/>
      </w:pPr>
    </w:p>
    <w:p w14:paraId="037D11FA" w14:textId="77777777" w:rsidR="00AF26FC" w:rsidRPr="00FD0425" w:rsidRDefault="00AF26FC" w:rsidP="00AF26FC">
      <w:pPr>
        <w:pStyle w:val="PL"/>
        <w:outlineLvl w:val="3"/>
      </w:pPr>
      <w:r w:rsidRPr="00FD0425">
        <w:t>-- M</w:t>
      </w:r>
    </w:p>
    <w:p w14:paraId="7027435D" w14:textId="77777777" w:rsidR="00AF26FC" w:rsidRPr="00FD0425" w:rsidRDefault="00AF26FC" w:rsidP="00AF26FC">
      <w:pPr>
        <w:pStyle w:val="PL"/>
      </w:pPr>
    </w:p>
    <w:p w14:paraId="2D5032AF" w14:textId="77777777" w:rsidR="00AF26FC" w:rsidRPr="00FD0425" w:rsidRDefault="00AF26FC" w:rsidP="00AF26FC">
      <w:pPr>
        <w:pStyle w:val="PL"/>
      </w:pPr>
    </w:p>
    <w:p w14:paraId="78B52CA0" w14:textId="77777777" w:rsidR="00AF26FC" w:rsidRPr="00FD0425" w:rsidRDefault="00AF26FC" w:rsidP="00AF26FC">
      <w:pPr>
        <w:pStyle w:val="PL"/>
      </w:pPr>
      <w:r w:rsidRPr="00FD0425">
        <w:t>MAC-I ::= BIT STRING (SIZE(16))</w:t>
      </w:r>
    </w:p>
    <w:p w14:paraId="597DFA26" w14:textId="77777777" w:rsidR="00AF26FC" w:rsidRPr="00FD0425" w:rsidRDefault="00AF26FC" w:rsidP="00AF26FC">
      <w:pPr>
        <w:pStyle w:val="PL"/>
      </w:pPr>
    </w:p>
    <w:p w14:paraId="50F25FBE" w14:textId="77777777" w:rsidR="00AF26FC" w:rsidRPr="00FD0425" w:rsidRDefault="00AF26FC" w:rsidP="00AF26FC">
      <w:pPr>
        <w:pStyle w:val="PL"/>
      </w:pPr>
    </w:p>
    <w:p w14:paraId="7D4FD0FD" w14:textId="77777777" w:rsidR="00AF26FC" w:rsidRPr="00FD0425" w:rsidRDefault="00AF26FC" w:rsidP="00AF26FC">
      <w:pPr>
        <w:pStyle w:val="PL"/>
      </w:pPr>
      <w:bookmarkStart w:id="3332" w:name="_Hlk513539650"/>
      <w:r w:rsidRPr="00FD0425">
        <w:t>MaskedIMEISV</w:t>
      </w:r>
      <w:bookmarkEnd w:id="3332"/>
      <w:r w:rsidRPr="00FD0425">
        <w:tab/>
        <w:t>::= BIT STRING (SIZE(64))</w:t>
      </w:r>
    </w:p>
    <w:p w14:paraId="7A11795C" w14:textId="77777777" w:rsidR="00AF26FC" w:rsidRPr="00FD0425" w:rsidRDefault="00AF26FC" w:rsidP="00AF26FC">
      <w:pPr>
        <w:pStyle w:val="PL"/>
      </w:pPr>
    </w:p>
    <w:p w14:paraId="0B69BD94" w14:textId="77777777" w:rsidR="00AF26FC" w:rsidRPr="00FD0425" w:rsidRDefault="00AF26FC" w:rsidP="00AF26FC">
      <w:pPr>
        <w:pStyle w:val="PL"/>
      </w:pPr>
    </w:p>
    <w:p w14:paraId="729A93AE" w14:textId="77777777" w:rsidR="00AF26FC" w:rsidRPr="00FD0425" w:rsidRDefault="00AF26FC" w:rsidP="00AF26FC">
      <w:pPr>
        <w:pStyle w:val="PL"/>
      </w:pPr>
      <w:r w:rsidRPr="00FD0425">
        <w:rPr>
          <w:rStyle w:val="PLChar"/>
        </w:rPr>
        <w:t>MaximumDataBurstVolume ::= INTEGER (0..4095, ..., 4096.. 2000000)</w:t>
      </w:r>
    </w:p>
    <w:p w14:paraId="2F206DE7" w14:textId="77777777" w:rsidR="00AF26FC" w:rsidRPr="00FD0425" w:rsidRDefault="00AF26FC" w:rsidP="00AF26FC">
      <w:pPr>
        <w:pStyle w:val="PL"/>
      </w:pPr>
    </w:p>
    <w:p w14:paraId="0A24FBC8" w14:textId="77777777" w:rsidR="00AF26FC" w:rsidRPr="00FD0425" w:rsidRDefault="00AF26FC" w:rsidP="00AF26FC">
      <w:pPr>
        <w:pStyle w:val="PL"/>
      </w:pPr>
    </w:p>
    <w:p w14:paraId="47DBD85C" w14:textId="77777777" w:rsidR="00AF26FC" w:rsidRPr="00FD0425" w:rsidRDefault="00AF26FC" w:rsidP="00AF26FC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MaximumIPdatarate ::= SEQUENCE {</w:t>
      </w:r>
    </w:p>
    <w:p w14:paraId="58081DCF" w14:textId="77777777" w:rsidR="00AF26FC" w:rsidRPr="00FD0425" w:rsidRDefault="00AF26FC" w:rsidP="00AF26FC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maxIPrate</w:t>
      </w:r>
      <w:r w:rsidRPr="00FD0425">
        <w:rPr>
          <w:rFonts w:eastAsia="Malgun Gothic" w:cs="Courier New"/>
          <w:snapToGrid w:val="0"/>
          <w:szCs w:val="16"/>
        </w:rPr>
        <w:t>-UL</w:t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  <w:t>MaxIPrate,</w:t>
      </w:r>
    </w:p>
    <w:p w14:paraId="4A6C669D" w14:textId="77777777" w:rsidR="00AF26FC" w:rsidRPr="00FD0425" w:rsidRDefault="00AF26FC" w:rsidP="00AF26FC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iE-Extensions</w:t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  <w:t>ProtocolExtensionContainer { {MaximumIPdatarate-ExtIEs} }</w:t>
      </w:r>
      <w:r w:rsidRPr="00FD0425">
        <w:rPr>
          <w:rFonts w:eastAsia="Malgun Gothic"/>
          <w:snapToGrid w:val="0"/>
        </w:rPr>
        <w:tab/>
        <w:t>OPTIONAL,</w:t>
      </w:r>
    </w:p>
    <w:p w14:paraId="3BA97BC3" w14:textId="77777777" w:rsidR="00AF26FC" w:rsidRPr="00FD0425" w:rsidRDefault="00AF26FC" w:rsidP="00AF26FC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lastRenderedPageBreak/>
        <w:tab/>
        <w:t>...</w:t>
      </w:r>
    </w:p>
    <w:p w14:paraId="6FFDC2CD" w14:textId="77777777" w:rsidR="00AF26FC" w:rsidRPr="00FD0425" w:rsidRDefault="00AF26FC" w:rsidP="00AF26FC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75271FF1" w14:textId="77777777" w:rsidR="00AF26FC" w:rsidRPr="00FD0425" w:rsidRDefault="00AF26FC" w:rsidP="00AF26FC">
      <w:pPr>
        <w:pStyle w:val="PL"/>
        <w:rPr>
          <w:rFonts w:eastAsia="Malgun Gothic"/>
          <w:snapToGrid w:val="0"/>
        </w:rPr>
      </w:pPr>
    </w:p>
    <w:p w14:paraId="790148EC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MaximumIPdatarate-ExtIEs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415786FC" w14:textId="77777777" w:rsidR="00AF26FC" w:rsidRPr="00FD0425" w:rsidRDefault="00AF26FC" w:rsidP="00AF26FC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{ ID id-MaxIPrate-DL</w:t>
      </w:r>
      <w:r w:rsidRPr="00FD0425">
        <w:rPr>
          <w:rFonts w:eastAsia="Malgun Gothic"/>
          <w:snapToGrid w:val="0"/>
        </w:rPr>
        <w:tab/>
        <w:t>CRITICALITY ignore</w:t>
      </w:r>
      <w:r w:rsidRPr="00FD0425">
        <w:rPr>
          <w:rFonts w:eastAsia="Malgun Gothic"/>
          <w:snapToGrid w:val="0"/>
        </w:rPr>
        <w:tab/>
        <w:t>EXTENSION MaxIPrate</w:t>
      </w:r>
      <w:r w:rsidRPr="00FD0425">
        <w:rPr>
          <w:rFonts w:eastAsia="Malgun Gothic"/>
          <w:snapToGrid w:val="0"/>
        </w:rPr>
        <w:tab/>
        <w:t>PRESENCE optional},</w:t>
      </w:r>
    </w:p>
    <w:p w14:paraId="55E2581F" w14:textId="77777777" w:rsidR="00AF26FC" w:rsidRPr="00FD0425" w:rsidRDefault="00AF26FC" w:rsidP="00AF26FC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675B90A6" w14:textId="77777777" w:rsidR="00AF26FC" w:rsidRPr="00FD0425" w:rsidRDefault="00AF26FC" w:rsidP="00AF26FC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3EC92604" w14:textId="77777777" w:rsidR="00AF26FC" w:rsidRPr="00FD0425" w:rsidRDefault="00AF26FC" w:rsidP="00AF26FC">
      <w:pPr>
        <w:pStyle w:val="PL"/>
        <w:rPr>
          <w:rFonts w:eastAsia="Malgun Gothic"/>
          <w:snapToGrid w:val="0"/>
        </w:rPr>
      </w:pPr>
    </w:p>
    <w:p w14:paraId="45C44F01" w14:textId="77777777" w:rsidR="00AF26FC" w:rsidRPr="00FD0425" w:rsidRDefault="00AF26FC" w:rsidP="00AF26FC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MaxIPrate ::= ENUMERATED {</w:t>
      </w:r>
    </w:p>
    <w:p w14:paraId="1717B441" w14:textId="77777777" w:rsidR="00AF26FC" w:rsidRPr="00FD0425" w:rsidRDefault="00AF26FC" w:rsidP="00AF26FC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bitrate64kbs,</w:t>
      </w:r>
    </w:p>
    <w:p w14:paraId="036AE1C2" w14:textId="77777777" w:rsidR="00AF26FC" w:rsidRPr="00FD0425" w:rsidRDefault="00AF26FC" w:rsidP="00AF26FC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max-UErate,</w:t>
      </w:r>
    </w:p>
    <w:p w14:paraId="36636F2C" w14:textId="77777777" w:rsidR="00AF26FC" w:rsidRPr="00FD0425" w:rsidRDefault="00AF26FC" w:rsidP="00AF26FC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1FACBE75" w14:textId="77777777" w:rsidR="00AF26FC" w:rsidRPr="00FD0425" w:rsidRDefault="00AF26FC" w:rsidP="00AF26FC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41134F51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1CD6B4D7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73E44A7C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rFonts w:cs="Arial"/>
          <w:bCs/>
          <w:lang w:eastAsia="ja-JP"/>
        </w:rPr>
        <w:t>MBSFNControlRegionLength ::= INTEGER (0..3)</w:t>
      </w:r>
    </w:p>
    <w:p w14:paraId="180A6199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614EE972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2B5EA377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  <w:lang w:eastAsia="zh-CN"/>
        </w:rPr>
        <w:t>MBSFNSubframeAllocation</w:t>
      </w:r>
      <w:proofErr w:type="spellEnd"/>
      <w:r w:rsidRPr="00FD0425">
        <w:rPr>
          <w:noProof w:val="0"/>
          <w:snapToGrid w:val="0"/>
          <w:lang w:eastAsia="zh-CN"/>
        </w:rPr>
        <w:t xml:space="preserve">-E-UTRA ::= </w:t>
      </w:r>
      <w:r w:rsidRPr="00FD0425">
        <w:rPr>
          <w:noProof w:val="0"/>
          <w:snapToGrid w:val="0"/>
        </w:rPr>
        <w:t>CHOICE {</w:t>
      </w:r>
    </w:p>
    <w:p w14:paraId="68B1D908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oneframe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BIT STRING (SIZE(6)),</w:t>
      </w:r>
    </w:p>
    <w:p w14:paraId="09DFE8B8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fourframes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(SIZE(24)),</w:t>
      </w:r>
    </w:p>
    <w:p w14:paraId="6DEF820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MBSFNSubframeAllocation</w:t>
      </w:r>
      <w:proofErr w:type="spellEnd"/>
      <w:r w:rsidRPr="00FD0425">
        <w:rPr>
          <w:noProof w:val="0"/>
          <w:snapToGrid w:val="0"/>
          <w:lang w:eastAsia="zh-CN"/>
        </w:rPr>
        <w:t>-E-UTRA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>} }</w:t>
      </w:r>
    </w:p>
    <w:p w14:paraId="185C46A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70FFF57" w14:textId="77777777" w:rsidR="00AF26FC" w:rsidRPr="00FD0425" w:rsidRDefault="00AF26FC" w:rsidP="00AF26FC">
      <w:pPr>
        <w:pStyle w:val="PL"/>
        <w:rPr>
          <w:snapToGrid w:val="0"/>
        </w:rPr>
      </w:pPr>
    </w:p>
    <w:p w14:paraId="2BC371B1" w14:textId="77777777" w:rsidR="00AF26FC" w:rsidRPr="00FD0425" w:rsidRDefault="00AF26FC" w:rsidP="00AF26FC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  <w:lang w:eastAsia="zh-CN"/>
        </w:rPr>
        <w:t>MBSFNSubframeAllocation</w:t>
      </w:r>
      <w:proofErr w:type="spellEnd"/>
      <w:r w:rsidRPr="00FD0425">
        <w:rPr>
          <w:noProof w:val="0"/>
          <w:snapToGrid w:val="0"/>
          <w:lang w:eastAsia="zh-CN"/>
        </w:rPr>
        <w:t>-E-UTRA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XNAP-PROTOCOL-IES ::= {</w:t>
      </w:r>
    </w:p>
    <w:p w14:paraId="03ED58E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378B2A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86B23AA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1143E68F" w14:textId="77777777" w:rsidR="00AF26FC" w:rsidRPr="00FD0425" w:rsidRDefault="00AF26FC" w:rsidP="00AF26FC">
      <w:pPr>
        <w:pStyle w:val="PL"/>
      </w:pPr>
    </w:p>
    <w:p w14:paraId="74F0BF7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MBSFNSubframeInfo-E-UTRA ::= SEQUENCE (SIZE(1..maxnoofMBSFNEUTRA)) OF MBSFNSubframeInfo-E-UTRA-Item</w:t>
      </w:r>
    </w:p>
    <w:p w14:paraId="52EDDE98" w14:textId="77777777" w:rsidR="00AF26FC" w:rsidRPr="00FD0425" w:rsidRDefault="00AF26FC" w:rsidP="00AF26FC">
      <w:pPr>
        <w:pStyle w:val="PL"/>
        <w:rPr>
          <w:snapToGrid w:val="0"/>
        </w:rPr>
      </w:pPr>
    </w:p>
    <w:p w14:paraId="0A814710" w14:textId="77777777" w:rsidR="00AF26FC" w:rsidRPr="00FD0425" w:rsidRDefault="00AF26FC" w:rsidP="00AF26FC">
      <w:pPr>
        <w:pStyle w:val="PL"/>
        <w:rPr>
          <w:snapToGrid w:val="0"/>
        </w:rPr>
      </w:pPr>
    </w:p>
    <w:p w14:paraId="1C8FDC2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MBSFNSubframeInfo-E-UTRA-Item ::= SEQUENCE {</w:t>
      </w:r>
    </w:p>
    <w:p w14:paraId="55FC6AA6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radioframeAllocationPeriod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ENUMERATED{</w:t>
      </w:r>
      <w:r w:rsidRPr="00FD0425">
        <w:t>n1,n2,n4,n8,n16,n32</w:t>
      </w:r>
      <w:r w:rsidRPr="00FD0425">
        <w:rPr>
          <w:noProof w:val="0"/>
          <w:snapToGrid w:val="0"/>
        </w:rPr>
        <w:t>,...},</w:t>
      </w:r>
    </w:p>
    <w:p w14:paraId="4F9456E4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radioframeAllocationOffset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INTEGER (</w:t>
      </w:r>
      <w:r w:rsidRPr="00FD0425">
        <w:rPr>
          <w:noProof w:val="0"/>
          <w:snapToGrid w:val="0"/>
          <w:lang w:eastAsia="zh-CN"/>
        </w:rPr>
        <w:t>0</w:t>
      </w:r>
      <w:r w:rsidRPr="00FD0425">
        <w:rPr>
          <w:noProof w:val="0"/>
          <w:snapToGrid w:val="0"/>
        </w:rPr>
        <w:t>..</w:t>
      </w:r>
      <w:r w:rsidRPr="00FD0425">
        <w:rPr>
          <w:noProof w:val="0"/>
          <w:snapToGrid w:val="0"/>
          <w:lang w:eastAsia="zh-CN"/>
        </w:rPr>
        <w:t>7,</w:t>
      </w:r>
      <w:r w:rsidRPr="00FD0425">
        <w:rPr>
          <w:noProof w:val="0"/>
          <w:snapToGrid w:val="0"/>
        </w:rPr>
        <w:t xml:space="preserve"> ...),</w:t>
      </w:r>
    </w:p>
    <w:p w14:paraId="08D65AF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subframeAllocation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MBSFN</w:t>
      </w:r>
      <w:proofErr w:type="spellStart"/>
      <w:r w:rsidRPr="00FD0425">
        <w:rPr>
          <w:noProof w:val="0"/>
          <w:snapToGrid w:val="0"/>
          <w:lang w:eastAsia="zh-CN"/>
        </w:rPr>
        <w:t>SubframeAllocation</w:t>
      </w:r>
      <w:proofErr w:type="spellEnd"/>
      <w:r w:rsidRPr="00FD0425">
        <w:rPr>
          <w:noProof w:val="0"/>
          <w:snapToGrid w:val="0"/>
          <w:lang w:eastAsia="zh-CN"/>
        </w:rPr>
        <w:t>-E-UTRA,</w:t>
      </w:r>
    </w:p>
    <w:p w14:paraId="226BC1E5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snapToGrid w:val="0"/>
        </w:rPr>
        <w:t>MBSFNSubframeInfo</w:t>
      </w:r>
      <w:proofErr w:type="spellEnd"/>
      <w:r w:rsidRPr="00FD0425">
        <w:rPr>
          <w:snapToGrid w:val="0"/>
        </w:rPr>
        <w:t>-E-UTRA-Item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 OPTIONAL,</w:t>
      </w:r>
    </w:p>
    <w:p w14:paraId="1AFA28B7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9F8A2A4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2841CDC" w14:textId="77777777" w:rsidR="00AF26FC" w:rsidRPr="00FD0425" w:rsidRDefault="00AF26FC" w:rsidP="00AF26FC">
      <w:pPr>
        <w:pStyle w:val="PL"/>
        <w:rPr>
          <w:noProof w:val="0"/>
          <w:snapToGrid w:val="0"/>
        </w:rPr>
      </w:pPr>
    </w:p>
    <w:p w14:paraId="4153EF00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MBSFNSubframeInfo-E-UTRA-Item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4C04ACFD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A6D4584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D10D076" w14:textId="77777777" w:rsidR="00AF26FC" w:rsidRPr="00FD0425" w:rsidRDefault="00AF26FC" w:rsidP="00AF26FC">
      <w:pPr>
        <w:pStyle w:val="PL"/>
      </w:pPr>
    </w:p>
    <w:p w14:paraId="091A3435" w14:textId="77777777" w:rsidR="00AF26FC" w:rsidRDefault="00AF26FC" w:rsidP="00AF26FC">
      <w:pPr>
        <w:pStyle w:val="PL"/>
        <w:rPr>
          <w:ins w:id="3333" w:author="Author"/>
        </w:rPr>
      </w:pPr>
    </w:p>
    <w:p w14:paraId="4D519A1D" w14:textId="77777777" w:rsidR="00AF26FC" w:rsidRPr="00F35F02" w:rsidRDefault="00AF26FC" w:rsidP="00AF26FC">
      <w:pPr>
        <w:pStyle w:val="PL"/>
        <w:rPr>
          <w:ins w:id="3334" w:author="Author"/>
          <w:noProof w:val="0"/>
          <w:snapToGrid w:val="0"/>
        </w:rPr>
      </w:pPr>
      <w:ins w:id="3335" w:author="Author">
        <w:r w:rsidRPr="00F35F02">
          <w:rPr>
            <w:noProof w:val="0"/>
            <w:snapToGrid w:val="0"/>
          </w:rPr>
          <w:t xml:space="preserve">Measurement-ID </w:t>
        </w:r>
        <w:r w:rsidRPr="00F35F02">
          <w:rPr>
            <w:snapToGrid w:val="0"/>
          </w:rPr>
          <w:tab/>
        </w:r>
        <w:r w:rsidRPr="00F35F02">
          <w:t xml:space="preserve"> ::= </w:t>
        </w:r>
        <w:r w:rsidRPr="00F35F02">
          <w:rPr>
            <w:lang w:eastAsia="ja-JP"/>
          </w:rPr>
          <w:t>INTEGER (1..4095,...)</w:t>
        </w:r>
      </w:ins>
    </w:p>
    <w:p w14:paraId="4E92219A" w14:textId="77777777" w:rsidR="00AF26FC" w:rsidRPr="00F35F02" w:rsidRDefault="00AF26FC" w:rsidP="00AF26FC">
      <w:pPr>
        <w:pStyle w:val="PL"/>
        <w:rPr>
          <w:ins w:id="3336" w:author="Author"/>
        </w:rPr>
      </w:pPr>
    </w:p>
    <w:p w14:paraId="571FED55" w14:textId="77777777" w:rsidR="00AF26FC" w:rsidRPr="00F35F02" w:rsidRDefault="00AF26FC" w:rsidP="00AF26FC">
      <w:pPr>
        <w:pStyle w:val="PL"/>
        <w:rPr>
          <w:ins w:id="3337" w:author="Author"/>
        </w:rPr>
      </w:pPr>
    </w:p>
    <w:p w14:paraId="7EE0AE4A" w14:textId="77777777" w:rsidR="00AF26FC" w:rsidRDefault="00AF26FC" w:rsidP="00AF26FC">
      <w:pPr>
        <w:pStyle w:val="PL"/>
        <w:rPr>
          <w:ins w:id="3338" w:author="Author"/>
        </w:rPr>
      </w:pPr>
      <w:ins w:id="3339" w:author="Author">
        <w:r w:rsidRPr="00F35F02">
          <w:rPr>
            <w:rFonts w:eastAsia="Batang"/>
          </w:rPr>
          <w:t>Mobility</w:t>
        </w:r>
        <w:r w:rsidRPr="00F35F02">
          <w:rPr>
            <w:snapToGrid w:val="0"/>
          </w:rPr>
          <w:t>Information</w:t>
        </w:r>
        <w:r w:rsidRPr="00F35F02">
          <w:rPr>
            <w:snapToGrid w:val="0"/>
          </w:rPr>
          <w:tab/>
        </w:r>
        <w:r w:rsidRPr="00F35F02">
          <w:t xml:space="preserve"> ::= BIT STRING (SIZE(32))</w:t>
        </w:r>
      </w:ins>
    </w:p>
    <w:p w14:paraId="0C8B59FA" w14:textId="77777777" w:rsidR="00AF26FC" w:rsidRDefault="00AF26FC" w:rsidP="00AF26FC">
      <w:pPr>
        <w:pStyle w:val="PL"/>
        <w:rPr>
          <w:ins w:id="3340" w:author="Author"/>
        </w:rPr>
      </w:pPr>
    </w:p>
    <w:p w14:paraId="5907807E" w14:textId="77777777" w:rsidR="00AF26FC" w:rsidRPr="00A735B2" w:rsidRDefault="00AF26FC" w:rsidP="00AF26FC">
      <w:pPr>
        <w:pStyle w:val="PL"/>
        <w:rPr>
          <w:ins w:id="3341" w:author="Author"/>
          <w:snapToGrid w:val="0"/>
        </w:rPr>
      </w:pPr>
      <w:ins w:id="3342" w:author="Author">
        <w:r w:rsidRPr="00A735B2">
          <w:rPr>
            <w:snapToGrid w:val="0"/>
          </w:rPr>
          <w:t>MobilityParametersModificationRange ::= SEQUENCE {</w:t>
        </w:r>
      </w:ins>
    </w:p>
    <w:p w14:paraId="0FD95637" w14:textId="77777777" w:rsidR="00AF26FC" w:rsidRPr="00A735B2" w:rsidRDefault="00AF26FC" w:rsidP="00AF26FC">
      <w:pPr>
        <w:pStyle w:val="PL"/>
        <w:rPr>
          <w:ins w:id="3343" w:author="Author"/>
          <w:snapToGrid w:val="0"/>
        </w:rPr>
      </w:pPr>
      <w:ins w:id="3344" w:author="Author">
        <w:r w:rsidRPr="00A735B2">
          <w:rPr>
            <w:snapToGrid w:val="0"/>
          </w:rPr>
          <w:tab/>
          <w:t>handoverTriggerChangeLowerLimit</w:t>
        </w:r>
        <w:r w:rsidRPr="00A735B2">
          <w:rPr>
            <w:snapToGrid w:val="0"/>
          </w:rPr>
          <w:tab/>
        </w:r>
        <w:r w:rsidRPr="00A735B2">
          <w:rPr>
            <w:snapToGrid w:val="0"/>
          </w:rPr>
          <w:tab/>
          <w:t>INTEGER (-20..20),</w:t>
        </w:r>
      </w:ins>
    </w:p>
    <w:p w14:paraId="1FCD39CC" w14:textId="77777777" w:rsidR="00AF26FC" w:rsidRPr="00A735B2" w:rsidRDefault="00AF26FC" w:rsidP="00AF26FC">
      <w:pPr>
        <w:pStyle w:val="PL"/>
        <w:rPr>
          <w:ins w:id="3345" w:author="Author"/>
          <w:snapToGrid w:val="0"/>
        </w:rPr>
      </w:pPr>
      <w:ins w:id="3346" w:author="Author">
        <w:r w:rsidRPr="00A735B2">
          <w:rPr>
            <w:snapToGrid w:val="0"/>
          </w:rPr>
          <w:tab/>
          <w:t>handoverTriggerChangeUpperLimit</w:t>
        </w:r>
        <w:r w:rsidRPr="00A735B2">
          <w:rPr>
            <w:snapToGrid w:val="0"/>
          </w:rPr>
          <w:tab/>
        </w:r>
        <w:r w:rsidRPr="00A735B2">
          <w:rPr>
            <w:snapToGrid w:val="0"/>
          </w:rPr>
          <w:tab/>
          <w:t>INTEGER (-20..20),</w:t>
        </w:r>
      </w:ins>
    </w:p>
    <w:p w14:paraId="1F2F1B55" w14:textId="77777777" w:rsidR="00AF26FC" w:rsidRPr="00A735B2" w:rsidRDefault="00AF26FC" w:rsidP="00AF26FC">
      <w:pPr>
        <w:pStyle w:val="PL"/>
        <w:rPr>
          <w:ins w:id="3347" w:author="Author"/>
          <w:snapToGrid w:val="0"/>
        </w:rPr>
      </w:pPr>
      <w:ins w:id="3348" w:author="Author">
        <w:r w:rsidRPr="00A735B2">
          <w:rPr>
            <w:snapToGrid w:val="0"/>
          </w:rPr>
          <w:tab/>
          <w:t>...</w:t>
        </w:r>
      </w:ins>
    </w:p>
    <w:p w14:paraId="6D3845A5" w14:textId="77777777" w:rsidR="00AF26FC" w:rsidRPr="00A735B2" w:rsidRDefault="00AF26FC" w:rsidP="00AF26FC">
      <w:pPr>
        <w:pStyle w:val="PL"/>
        <w:rPr>
          <w:ins w:id="3349" w:author="Author"/>
          <w:snapToGrid w:val="0"/>
        </w:rPr>
      </w:pPr>
      <w:ins w:id="3350" w:author="Author">
        <w:r w:rsidRPr="00A735B2">
          <w:rPr>
            <w:snapToGrid w:val="0"/>
          </w:rPr>
          <w:t>}</w:t>
        </w:r>
      </w:ins>
    </w:p>
    <w:p w14:paraId="22D4CCDF" w14:textId="77777777" w:rsidR="00AF26FC" w:rsidRPr="00A735B2" w:rsidRDefault="00AF26FC" w:rsidP="00AF26FC">
      <w:pPr>
        <w:pStyle w:val="PL"/>
        <w:rPr>
          <w:ins w:id="3351" w:author="Author"/>
          <w:snapToGrid w:val="0"/>
        </w:rPr>
      </w:pPr>
    </w:p>
    <w:p w14:paraId="58C4394A" w14:textId="77777777" w:rsidR="00AF26FC" w:rsidRPr="00A735B2" w:rsidRDefault="00AF26FC" w:rsidP="00AF26FC">
      <w:pPr>
        <w:pStyle w:val="PL"/>
        <w:rPr>
          <w:ins w:id="3352" w:author="Author"/>
          <w:snapToGrid w:val="0"/>
        </w:rPr>
      </w:pPr>
      <w:ins w:id="3353" w:author="Author">
        <w:r w:rsidRPr="00A735B2">
          <w:rPr>
            <w:snapToGrid w:val="0"/>
          </w:rPr>
          <w:t>MobilityParametersInformation ::= SEQUENCE {</w:t>
        </w:r>
      </w:ins>
    </w:p>
    <w:p w14:paraId="7AD6A126" w14:textId="77777777" w:rsidR="00AF26FC" w:rsidRPr="00A735B2" w:rsidRDefault="00AF26FC" w:rsidP="00AF26FC">
      <w:pPr>
        <w:pStyle w:val="PL"/>
        <w:rPr>
          <w:ins w:id="3354" w:author="Author"/>
          <w:snapToGrid w:val="0"/>
        </w:rPr>
      </w:pPr>
      <w:ins w:id="3355" w:author="Author">
        <w:r w:rsidRPr="00A735B2">
          <w:rPr>
            <w:snapToGrid w:val="0"/>
          </w:rPr>
          <w:tab/>
          <w:t>handoverTriggerChange</w:t>
        </w:r>
        <w:r w:rsidRPr="00A735B2">
          <w:rPr>
            <w:snapToGrid w:val="0"/>
          </w:rPr>
          <w:tab/>
        </w:r>
        <w:r w:rsidRPr="00A735B2">
          <w:rPr>
            <w:snapToGrid w:val="0"/>
          </w:rPr>
          <w:tab/>
        </w:r>
        <w:r w:rsidRPr="00A735B2">
          <w:rPr>
            <w:snapToGrid w:val="0"/>
          </w:rPr>
          <w:tab/>
          <w:t>INTEGER (-20..20),</w:t>
        </w:r>
      </w:ins>
    </w:p>
    <w:p w14:paraId="16F123C5" w14:textId="77777777" w:rsidR="00AF26FC" w:rsidRPr="00A735B2" w:rsidRDefault="00AF26FC" w:rsidP="00AF26FC">
      <w:pPr>
        <w:pStyle w:val="PL"/>
        <w:rPr>
          <w:ins w:id="3356" w:author="Author"/>
          <w:snapToGrid w:val="0"/>
        </w:rPr>
      </w:pPr>
      <w:ins w:id="3357" w:author="Author">
        <w:r w:rsidRPr="00A735B2">
          <w:rPr>
            <w:snapToGrid w:val="0"/>
          </w:rPr>
          <w:tab/>
          <w:t>...</w:t>
        </w:r>
      </w:ins>
    </w:p>
    <w:p w14:paraId="3BF604DF" w14:textId="77777777" w:rsidR="00AF26FC" w:rsidRPr="00A735B2" w:rsidRDefault="00AF26FC" w:rsidP="00AF26FC">
      <w:pPr>
        <w:pStyle w:val="PL"/>
        <w:rPr>
          <w:ins w:id="3358" w:author="Author"/>
          <w:snapToGrid w:val="0"/>
        </w:rPr>
      </w:pPr>
      <w:ins w:id="3359" w:author="Author">
        <w:r w:rsidRPr="00A735B2">
          <w:rPr>
            <w:snapToGrid w:val="0"/>
          </w:rPr>
          <w:t>}</w:t>
        </w:r>
      </w:ins>
    </w:p>
    <w:p w14:paraId="6825C3B7" w14:textId="77777777" w:rsidR="00AF26FC" w:rsidRDefault="00AF26FC" w:rsidP="00AF26FC">
      <w:pPr>
        <w:pStyle w:val="PL"/>
        <w:rPr>
          <w:ins w:id="3360" w:author="Author"/>
        </w:rPr>
      </w:pPr>
    </w:p>
    <w:p w14:paraId="0BD2221E" w14:textId="77777777" w:rsidR="00AF26FC" w:rsidRPr="00FD0425" w:rsidRDefault="00AF26FC" w:rsidP="00AF26FC">
      <w:pPr>
        <w:pStyle w:val="PL"/>
      </w:pPr>
    </w:p>
    <w:p w14:paraId="17739C30" w14:textId="77777777" w:rsidR="00AF26FC" w:rsidRPr="00FD0425" w:rsidRDefault="00AF26FC" w:rsidP="00AF26FC">
      <w:pPr>
        <w:pStyle w:val="PL"/>
      </w:pPr>
      <w:r w:rsidRPr="00FD0425">
        <w:t>MobilityRestrictionList ::= SEQUENCE {</w:t>
      </w:r>
    </w:p>
    <w:p w14:paraId="493B9542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serving-PLMN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0DD9EB2F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equivalent-PLMNs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SEQUENCE (SIZE(1..maxnoofEPLMNs)) OF 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7C201441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rat-Restrictions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RAT-</w:t>
      </w:r>
      <w:proofErr w:type="spellStart"/>
      <w:r w:rsidRPr="00FD0425">
        <w:rPr>
          <w:noProof w:val="0"/>
          <w:snapToGrid w:val="0"/>
        </w:rPr>
        <w:t>RestrictionsList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75B60BEE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forbiddenAreaInformation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ForbiddenAreaList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63F48F49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serviceAreaInformation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ServiceAreaList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829DE07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t>MobilityRestrictionList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9378BB5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2F77E70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BBA66CF" w14:textId="77777777" w:rsidR="00AF26FC" w:rsidRPr="00FD0425" w:rsidRDefault="00AF26FC" w:rsidP="00AF26FC">
      <w:pPr>
        <w:pStyle w:val="PL"/>
        <w:rPr>
          <w:noProof w:val="0"/>
          <w:snapToGrid w:val="0"/>
        </w:rPr>
      </w:pPr>
    </w:p>
    <w:p w14:paraId="0906B7B1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lastRenderedPageBreak/>
        <w:t>MobilityRestrictionList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  <w:r w:rsidRPr="00FD0425">
        <w:t xml:space="preserve"> </w:t>
      </w:r>
    </w:p>
    <w:p w14:paraId="61C1C66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{ ID id-</w:t>
      </w:r>
      <w:proofErr w:type="spellStart"/>
      <w:r w:rsidRPr="00FD0425">
        <w:rPr>
          <w:noProof w:val="0"/>
          <w:snapToGrid w:val="0"/>
        </w:rPr>
        <w:t>LastE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UTRANPLMNIdentity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CRITICALITY ignore</w:t>
      </w:r>
      <w:r w:rsidRPr="00FD0425">
        <w:rPr>
          <w:noProof w:val="0"/>
          <w:snapToGrid w:val="0"/>
        </w:rPr>
        <w:tab/>
        <w:t>EXTENSION PLMN</w:t>
      </w:r>
      <w:r w:rsidRPr="00FD0425">
        <w:rPr>
          <w:snapToGrid w:val="0"/>
        </w:rPr>
        <w:t>-</w:t>
      </w:r>
      <w:r w:rsidRPr="00FD0425">
        <w:rPr>
          <w:noProof w:val="0"/>
          <w:snapToGrid w:val="0"/>
        </w:rPr>
        <w:t>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PRESENCE optional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}</w:t>
      </w:r>
      <w:r w:rsidRPr="00FD0425">
        <w:rPr>
          <w:snapToGrid w:val="0"/>
        </w:rPr>
        <w:t>|</w:t>
      </w:r>
    </w:p>
    <w:p w14:paraId="61E4899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{ ID 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}|</w:t>
      </w:r>
    </w:p>
    <w:p w14:paraId="177E9C6E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{ ID 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</w:t>
      </w:r>
      <w:r w:rsidRPr="00FD0425">
        <w:rPr>
          <w:noProof w:val="0"/>
          <w:snapToGrid w:val="0"/>
        </w:rPr>
        <w:t>,</w:t>
      </w:r>
    </w:p>
    <w:p w14:paraId="6F43DB22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93AA9E1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A93E065" w14:textId="77777777" w:rsidR="00AF26FC" w:rsidRPr="00FD0425" w:rsidRDefault="00AF26FC" w:rsidP="00AF26FC">
      <w:pPr>
        <w:pStyle w:val="PL"/>
        <w:rPr>
          <w:snapToGrid w:val="0"/>
        </w:rPr>
      </w:pPr>
    </w:p>
    <w:p w14:paraId="161483B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CNTypeRestrictionsForEquivalent ::= SEQUENCE (SIZE(1..maxnoofEPLMNs)) OF CNTypeRestrictionsForEquivalentItem</w:t>
      </w:r>
    </w:p>
    <w:p w14:paraId="2C0DFB98" w14:textId="77777777" w:rsidR="00AF26FC" w:rsidRPr="00FD0425" w:rsidRDefault="00AF26FC" w:rsidP="00AF26FC">
      <w:pPr>
        <w:pStyle w:val="PL"/>
        <w:rPr>
          <w:snapToGrid w:val="0"/>
        </w:rPr>
      </w:pPr>
    </w:p>
    <w:p w14:paraId="2F79B03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CNTypeRestrictionsForEquivalentItem ::= SEQUENCE {</w:t>
      </w:r>
    </w:p>
    <w:p w14:paraId="6A69F81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plmn-Identity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14:paraId="7E5F301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cn-Type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{epc-forbidden, fiveGC-forbidden, ...},</w:t>
      </w:r>
    </w:p>
    <w:p w14:paraId="24C5DDB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{CNTypeRestrictionsForEquivalentItem-ExtIEs}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5D7A83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D5C638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62F1F4" w14:textId="77777777" w:rsidR="00AF26FC" w:rsidRPr="00FD0425" w:rsidRDefault="00AF26FC" w:rsidP="00AF26FC">
      <w:pPr>
        <w:pStyle w:val="PL"/>
        <w:rPr>
          <w:snapToGrid w:val="0"/>
        </w:rPr>
      </w:pPr>
    </w:p>
    <w:p w14:paraId="2AE91B8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CNTypeRestrictionsForEquivalentItem-ExtIEs XNAP-PROTOCOL-EXTENSION ::={</w:t>
      </w:r>
    </w:p>
    <w:p w14:paraId="4BD19D2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386A0D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ED5DA89" w14:textId="77777777" w:rsidR="00AF26FC" w:rsidRPr="00FD0425" w:rsidRDefault="00AF26FC" w:rsidP="00AF26FC">
      <w:pPr>
        <w:pStyle w:val="PL"/>
        <w:rPr>
          <w:snapToGrid w:val="0"/>
        </w:rPr>
      </w:pPr>
    </w:p>
    <w:p w14:paraId="0D2D7F9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CNTypeRestrictionsForServing ::= ENUMERATED {</w:t>
      </w:r>
    </w:p>
    <w:p w14:paraId="25851BE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epc-forbidden,</w:t>
      </w:r>
    </w:p>
    <w:p w14:paraId="7E8B2D8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5F578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ACF59D" w14:textId="77777777" w:rsidR="00AF26FC" w:rsidRPr="00FD0425" w:rsidRDefault="00AF26FC" w:rsidP="00AF26FC">
      <w:pPr>
        <w:pStyle w:val="PL"/>
        <w:rPr>
          <w:snapToGrid w:val="0"/>
        </w:rPr>
      </w:pPr>
    </w:p>
    <w:p w14:paraId="76574446" w14:textId="77777777" w:rsidR="00AF26FC" w:rsidRPr="00FD0425" w:rsidRDefault="00AF26FC" w:rsidP="00AF26FC">
      <w:pPr>
        <w:pStyle w:val="PL"/>
      </w:pPr>
      <w:r w:rsidRPr="00FD0425">
        <w:rPr>
          <w:noProof w:val="0"/>
          <w:snapToGrid w:val="0"/>
        </w:rPr>
        <w:t>RAT-</w:t>
      </w:r>
      <w:proofErr w:type="spellStart"/>
      <w:r w:rsidRPr="00FD0425">
        <w:rPr>
          <w:noProof w:val="0"/>
          <w:snapToGrid w:val="0"/>
        </w:rPr>
        <w:t>RestrictionsList</w:t>
      </w:r>
      <w:proofErr w:type="spellEnd"/>
      <w:r w:rsidRPr="00FD0425">
        <w:rPr>
          <w:noProof w:val="0"/>
          <w:snapToGrid w:val="0"/>
        </w:rPr>
        <w:t xml:space="preserve"> ::= SEQUENCE (SIZE(1..maxnoofPLMNs)) OF RAT-</w:t>
      </w:r>
      <w:proofErr w:type="spellStart"/>
      <w:r w:rsidRPr="00FD0425">
        <w:rPr>
          <w:noProof w:val="0"/>
          <w:snapToGrid w:val="0"/>
        </w:rPr>
        <w:t>RestrictionsItem</w:t>
      </w:r>
      <w:proofErr w:type="spellEnd"/>
    </w:p>
    <w:p w14:paraId="0CE33322" w14:textId="77777777" w:rsidR="00AF26FC" w:rsidRPr="00FD0425" w:rsidRDefault="00AF26FC" w:rsidP="00AF26FC">
      <w:pPr>
        <w:pStyle w:val="PL"/>
      </w:pPr>
    </w:p>
    <w:p w14:paraId="032D6304" w14:textId="77777777" w:rsidR="00AF26FC" w:rsidRPr="00FD0425" w:rsidRDefault="00AF26FC" w:rsidP="00AF26FC">
      <w:pPr>
        <w:pStyle w:val="PL"/>
      </w:pPr>
    </w:p>
    <w:p w14:paraId="7F3C44C0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RAT-</w:t>
      </w:r>
      <w:proofErr w:type="spellStart"/>
      <w:r w:rsidRPr="00FD0425">
        <w:rPr>
          <w:noProof w:val="0"/>
          <w:snapToGrid w:val="0"/>
        </w:rPr>
        <w:t>RestrictionsItem</w:t>
      </w:r>
      <w:proofErr w:type="spellEnd"/>
      <w:r w:rsidRPr="00FD0425">
        <w:rPr>
          <w:noProof w:val="0"/>
          <w:snapToGrid w:val="0"/>
        </w:rPr>
        <w:t xml:space="preserve"> ::= SEQUENCE {</w:t>
      </w:r>
    </w:p>
    <w:p w14:paraId="462671B6" w14:textId="77777777" w:rsidR="00AF26FC" w:rsidRPr="00FD0425" w:rsidRDefault="00AF26FC" w:rsidP="00AF26FC">
      <w:pPr>
        <w:pStyle w:val="PL"/>
      </w:pPr>
      <w:r w:rsidRPr="00FD0425">
        <w:tab/>
        <w:t>plmn-Identity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4BE53C8A" w14:textId="77777777" w:rsidR="00AF26FC" w:rsidRPr="00FD0425" w:rsidRDefault="00AF26FC" w:rsidP="00AF26FC">
      <w:pPr>
        <w:pStyle w:val="PL"/>
      </w:pPr>
      <w:r w:rsidRPr="00FD0425">
        <w:tab/>
        <w:t>rat-RestrictionInformation</w:t>
      </w:r>
      <w:r w:rsidRPr="00FD0425">
        <w:tab/>
      </w:r>
      <w:r w:rsidRPr="00FD0425">
        <w:tab/>
        <w:t>RAT-RestrictionInformation,</w:t>
      </w:r>
    </w:p>
    <w:p w14:paraId="345069C7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{RAT-</w:t>
      </w:r>
      <w:proofErr w:type="spellStart"/>
      <w:r w:rsidRPr="00FD0425">
        <w:rPr>
          <w:noProof w:val="0"/>
          <w:snapToGrid w:val="0"/>
        </w:rPr>
        <w:t>RestrictionsItem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 OPTIONAL,</w:t>
      </w:r>
    </w:p>
    <w:p w14:paraId="0BF6C380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4B6AE90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F539278" w14:textId="77777777" w:rsidR="00AF26FC" w:rsidRPr="00FD0425" w:rsidRDefault="00AF26FC" w:rsidP="00AF26FC">
      <w:pPr>
        <w:pStyle w:val="PL"/>
        <w:rPr>
          <w:noProof w:val="0"/>
          <w:snapToGrid w:val="0"/>
        </w:rPr>
      </w:pPr>
    </w:p>
    <w:p w14:paraId="0426DC5D" w14:textId="77777777" w:rsidR="00AF26FC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RAT-</w:t>
      </w:r>
      <w:proofErr w:type="spellStart"/>
      <w:r w:rsidRPr="00FD0425">
        <w:rPr>
          <w:noProof w:val="0"/>
          <w:snapToGrid w:val="0"/>
        </w:rPr>
        <w:t>RestrictionsItem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61E09C4C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26C0D">
        <w:rPr>
          <w:noProof w:val="0"/>
          <w:snapToGrid w:val="0"/>
        </w:rPr>
        <w:tab/>
        <w:t>{ ID id-</w:t>
      </w:r>
      <w:proofErr w:type="spellStart"/>
      <w:r w:rsidRPr="00F26C0D">
        <w:rPr>
          <w:noProof w:val="0"/>
          <w:snapToGrid w:val="0"/>
        </w:rPr>
        <w:t>ExtendedRATRestrictionInformation</w:t>
      </w:r>
      <w:proofErr w:type="spellEnd"/>
      <w:r w:rsidRPr="00F26C0D">
        <w:rPr>
          <w:noProof w:val="0"/>
          <w:snapToGrid w:val="0"/>
        </w:rPr>
        <w:tab/>
        <w:t>CRITICALITY ignore</w:t>
      </w:r>
      <w:r w:rsidRPr="00F26C0D">
        <w:rPr>
          <w:noProof w:val="0"/>
          <w:snapToGrid w:val="0"/>
        </w:rPr>
        <w:tab/>
        <w:t xml:space="preserve">EXTENSION </w:t>
      </w:r>
      <w:proofErr w:type="spellStart"/>
      <w:r w:rsidRPr="00F26C0D">
        <w:rPr>
          <w:noProof w:val="0"/>
          <w:snapToGrid w:val="0"/>
        </w:rPr>
        <w:t>ExtendedRATRestrictionInformation</w:t>
      </w:r>
      <w:proofErr w:type="spellEnd"/>
      <w:r w:rsidRPr="00F26C0D">
        <w:rPr>
          <w:noProof w:val="0"/>
          <w:snapToGrid w:val="0"/>
        </w:rPr>
        <w:tab/>
      </w:r>
      <w:r w:rsidRPr="00F26C0D">
        <w:rPr>
          <w:noProof w:val="0"/>
          <w:snapToGrid w:val="0"/>
        </w:rPr>
        <w:tab/>
        <w:t>PRESENCE optional},</w:t>
      </w:r>
    </w:p>
    <w:p w14:paraId="00D8F883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EC27875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593E331" w14:textId="77777777" w:rsidR="00AF26FC" w:rsidRPr="00FD0425" w:rsidRDefault="00AF26FC" w:rsidP="00AF26FC">
      <w:pPr>
        <w:pStyle w:val="PL"/>
      </w:pPr>
    </w:p>
    <w:p w14:paraId="357FA71B" w14:textId="77777777" w:rsidR="00AF26FC" w:rsidRPr="00FD0425" w:rsidRDefault="00AF26FC" w:rsidP="00AF26FC">
      <w:pPr>
        <w:pStyle w:val="PL"/>
      </w:pPr>
    </w:p>
    <w:p w14:paraId="7D3A7FE6" w14:textId="77777777" w:rsidR="00AF26FC" w:rsidRPr="00FD0425" w:rsidRDefault="00AF26FC" w:rsidP="00AF26FC">
      <w:pPr>
        <w:pStyle w:val="PL"/>
      </w:pPr>
      <w:r w:rsidRPr="00FD0425">
        <w:t>RAT-</w:t>
      </w:r>
      <w:r w:rsidRPr="00FD0425">
        <w:rPr>
          <w:snapToGrid w:val="0"/>
        </w:rPr>
        <w:t>RestrictionInformation</w:t>
      </w:r>
      <w:r w:rsidRPr="00FD0425">
        <w:t xml:space="preserve"> ::= BIT STRING </w:t>
      </w:r>
      <w:r w:rsidRPr="00FD0425">
        <w:rPr>
          <w:lang w:eastAsia="ja-JP"/>
        </w:rPr>
        <w:t>{e-UTRA (0),nR (1)} (SIZE(8, ...))</w:t>
      </w:r>
    </w:p>
    <w:p w14:paraId="48498ED8" w14:textId="77777777" w:rsidR="00AF26FC" w:rsidRPr="00FD0425" w:rsidRDefault="00AF26FC" w:rsidP="00AF26FC">
      <w:pPr>
        <w:pStyle w:val="PL"/>
      </w:pPr>
    </w:p>
    <w:p w14:paraId="48F9CAB6" w14:textId="77777777" w:rsidR="00AF26FC" w:rsidRPr="00FD0425" w:rsidRDefault="00AF26FC" w:rsidP="00AF26FC">
      <w:pPr>
        <w:pStyle w:val="PL"/>
      </w:pPr>
    </w:p>
    <w:p w14:paraId="31E28494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ForbiddenAreaList</w:t>
      </w:r>
      <w:proofErr w:type="spellEnd"/>
      <w:r w:rsidRPr="00FD0425">
        <w:rPr>
          <w:noProof w:val="0"/>
          <w:snapToGrid w:val="0"/>
        </w:rPr>
        <w:t xml:space="preserve"> ::= SEQUENCE (SIZE(1..maxnoofPLMNs)) OF </w:t>
      </w:r>
      <w:proofErr w:type="spellStart"/>
      <w:r w:rsidRPr="00FD0425">
        <w:rPr>
          <w:noProof w:val="0"/>
          <w:snapToGrid w:val="0"/>
        </w:rPr>
        <w:t>ForbiddenAreaItem</w:t>
      </w:r>
      <w:proofErr w:type="spellEnd"/>
    </w:p>
    <w:p w14:paraId="5A050126" w14:textId="77777777" w:rsidR="00AF26FC" w:rsidRPr="00FD0425" w:rsidRDefault="00AF26FC" w:rsidP="00AF26FC">
      <w:pPr>
        <w:pStyle w:val="PL"/>
      </w:pPr>
    </w:p>
    <w:p w14:paraId="0D09F16A" w14:textId="77777777" w:rsidR="00AF26FC" w:rsidRPr="00FD0425" w:rsidRDefault="00AF26FC" w:rsidP="00AF26FC">
      <w:pPr>
        <w:pStyle w:val="PL"/>
      </w:pPr>
    </w:p>
    <w:p w14:paraId="517F247B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ForbiddenAreaItem</w:t>
      </w:r>
      <w:proofErr w:type="spellEnd"/>
      <w:r w:rsidRPr="00FD0425">
        <w:rPr>
          <w:noProof w:val="0"/>
          <w:snapToGrid w:val="0"/>
        </w:rPr>
        <w:t xml:space="preserve"> ::= SEQUENCE {</w:t>
      </w:r>
    </w:p>
    <w:p w14:paraId="15A76CA3" w14:textId="77777777" w:rsidR="00AF26FC" w:rsidRPr="00FD0425" w:rsidRDefault="00AF26FC" w:rsidP="00AF26FC">
      <w:pPr>
        <w:pStyle w:val="PL"/>
      </w:pPr>
      <w:r w:rsidRPr="00FD0425">
        <w:tab/>
        <w:t>plmn-Identity</w:t>
      </w:r>
      <w:r w:rsidRPr="00FD0425">
        <w:tab/>
      </w:r>
      <w:r w:rsidRPr="00FD0425">
        <w:tab/>
        <w:t>PLMN-Identity,</w:t>
      </w:r>
    </w:p>
    <w:p w14:paraId="52FF568C" w14:textId="77777777" w:rsidR="00AF26FC" w:rsidRPr="00FD0425" w:rsidRDefault="00AF26FC" w:rsidP="00AF26FC">
      <w:pPr>
        <w:pStyle w:val="PL"/>
      </w:pPr>
      <w:r w:rsidRPr="00FD0425">
        <w:tab/>
        <w:t>forbidden-TACs</w:t>
      </w:r>
      <w:r w:rsidRPr="00FD0425">
        <w:tab/>
      </w:r>
      <w:r w:rsidRPr="00FD0425">
        <w:tab/>
        <w:t>SEQUENCE (SIZE(1..maxnoofForbiddenTACs)) OF TAC,</w:t>
      </w:r>
    </w:p>
    <w:p w14:paraId="28A80E94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noProof w:val="0"/>
          <w:snapToGrid w:val="0"/>
        </w:rPr>
        <w:t>ForbiddenAreaItem-ExtIEs</w:t>
      </w:r>
      <w:proofErr w:type="spellEnd"/>
      <w:r w:rsidRPr="00FD0425">
        <w:rPr>
          <w:noProof w:val="0"/>
          <w:snapToGrid w:val="0"/>
        </w:rPr>
        <w:t>} } OPTIONAL,</w:t>
      </w:r>
    </w:p>
    <w:p w14:paraId="524415D0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905A26F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83535F3" w14:textId="77777777" w:rsidR="00AF26FC" w:rsidRPr="00FD0425" w:rsidRDefault="00AF26FC" w:rsidP="00AF26FC">
      <w:pPr>
        <w:pStyle w:val="PL"/>
        <w:rPr>
          <w:noProof w:val="0"/>
          <w:snapToGrid w:val="0"/>
        </w:rPr>
      </w:pPr>
    </w:p>
    <w:p w14:paraId="7C635289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ForbiddenAreaItem-ExtIEs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096258DE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CF8034F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1A3AC30" w14:textId="77777777" w:rsidR="00AF26FC" w:rsidRPr="00FD0425" w:rsidRDefault="00AF26FC" w:rsidP="00AF26FC">
      <w:pPr>
        <w:pStyle w:val="PL"/>
      </w:pPr>
    </w:p>
    <w:p w14:paraId="2F119A03" w14:textId="77777777" w:rsidR="00AF26FC" w:rsidRPr="00FD0425" w:rsidRDefault="00AF26FC" w:rsidP="00AF26FC">
      <w:pPr>
        <w:pStyle w:val="PL"/>
      </w:pPr>
    </w:p>
    <w:p w14:paraId="514E2035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ServiceAreaList</w:t>
      </w:r>
      <w:proofErr w:type="spellEnd"/>
      <w:r w:rsidRPr="00FD0425">
        <w:rPr>
          <w:noProof w:val="0"/>
          <w:snapToGrid w:val="0"/>
        </w:rPr>
        <w:t xml:space="preserve"> ::= SEQUENCE (SIZE(1..maxnoofPLMNs)) OF </w:t>
      </w:r>
      <w:proofErr w:type="spellStart"/>
      <w:r w:rsidRPr="00FD0425">
        <w:rPr>
          <w:noProof w:val="0"/>
          <w:snapToGrid w:val="0"/>
        </w:rPr>
        <w:t>ServiceAreaItem</w:t>
      </w:r>
      <w:proofErr w:type="spellEnd"/>
    </w:p>
    <w:p w14:paraId="3D367728" w14:textId="77777777" w:rsidR="00AF26FC" w:rsidRPr="00FD0425" w:rsidRDefault="00AF26FC" w:rsidP="00AF26FC">
      <w:pPr>
        <w:pStyle w:val="PL"/>
      </w:pPr>
    </w:p>
    <w:p w14:paraId="6D861491" w14:textId="77777777" w:rsidR="00AF26FC" w:rsidRPr="00FD0425" w:rsidRDefault="00AF26FC" w:rsidP="00AF26FC">
      <w:pPr>
        <w:pStyle w:val="PL"/>
      </w:pPr>
    </w:p>
    <w:p w14:paraId="4BCFF31D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ServiceAreaItem</w:t>
      </w:r>
      <w:proofErr w:type="spellEnd"/>
      <w:r w:rsidRPr="00FD0425">
        <w:rPr>
          <w:noProof w:val="0"/>
          <w:snapToGrid w:val="0"/>
        </w:rPr>
        <w:t xml:space="preserve"> ::= SEQUENCE {</w:t>
      </w:r>
    </w:p>
    <w:p w14:paraId="03AE83DE" w14:textId="77777777" w:rsidR="00AF26FC" w:rsidRPr="00FD0425" w:rsidRDefault="00AF26FC" w:rsidP="00AF26FC">
      <w:pPr>
        <w:pStyle w:val="PL"/>
      </w:pPr>
      <w:r w:rsidRPr="00FD0425">
        <w:tab/>
        <w:t>plmn-Identity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59059771" w14:textId="77777777" w:rsidR="00AF26FC" w:rsidRPr="00FD0425" w:rsidRDefault="00AF26FC" w:rsidP="00AF26FC">
      <w:pPr>
        <w:pStyle w:val="PL"/>
      </w:pPr>
      <w:r w:rsidRPr="00FD0425">
        <w:tab/>
        <w:t>allowed-TACs-ServiceArea</w:t>
      </w:r>
      <w:r w:rsidRPr="00FD0425">
        <w:tab/>
      </w:r>
      <w:r w:rsidRPr="00FD0425">
        <w:tab/>
      </w:r>
      <w:r w:rsidRPr="00FD0425">
        <w:tab/>
        <w:t>SEQUENCE (SIZE(1..maxnoofAllowedAreas)) OF TAC</w:t>
      </w:r>
      <w:r w:rsidRPr="00FD0425">
        <w:tab/>
      </w:r>
      <w:r w:rsidRPr="00FD0425">
        <w:tab/>
        <w:t>OPTIONAL,</w:t>
      </w:r>
    </w:p>
    <w:p w14:paraId="468FA1F1" w14:textId="77777777" w:rsidR="00AF26FC" w:rsidRPr="00FD0425" w:rsidRDefault="00AF26FC" w:rsidP="00AF26FC">
      <w:pPr>
        <w:pStyle w:val="PL"/>
      </w:pPr>
      <w:r w:rsidRPr="00FD0425">
        <w:tab/>
        <w:t>not-allowed-TACs-ServiceArea</w:t>
      </w:r>
      <w:r w:rsidRPr="00FD0425">
        <w:tab/>
      </w:r>
      <w:r w:rsidRPr="00FD0425">
        <w:tab/>
        <w:t>SEQUENCE (SIZE(1..maxnoofAllowedAreas)) OF TAC</w:t>
      </w:r>
      <w:r w:rsidRPr="00FD0425">
        <w:tab/>
      </w:r>
      <w:r w:rsidRPr="00FD0425">
        <w:tab/>
        <w:t>OPTIONAL,</w:t>
      </w:r>
    </w:p>
    <w:p w14:paraId="0F4476DE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noProof w:val="0"/>
          <w:snapToGrid w:val="0"/>
        </w:rPr>
        <w:t>ServiceAreaItem-ExtIEs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5090CDBB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E3169C8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8B3F83F" w14:textId="77777777" w:rsidR="00AF26FC" w:rsidRPr="00FD0425" w:rsidRDefault="00AF26FC" w:rsidP="00AF26FC">
      <w:pPr>
        <w:pStyle w:val="PL"/>
        <w:rPr>
          <w:noProof w:val="0"/>
          <w:snapToGrid w:val="0"/>
        </w:rPr>
      </w:pPr>
    </w:p>
    <w:p w14:paraId="1B475385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ServiceAreaItem-ExtIEs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1A5BC57F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DB46B1C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D7DE013" w14:textId="77777777" w:rsidR="00AF26FC" w:rsidRPr="00FD0425" w:rsidRDefault="00AF26FC" w:rsidP="00AF26FC">
      <w:pPr>
        <w:pStyle w:val="PL"/>
      </w:pPr>
    </w:p>
    <w:p w14:paraId="0109F6A6" w14:textId="77777777" w:rsidR="00AF26FC" w:rsidRPr="00FD0425" w:rsidRDefault="00AF26FC" w:rsidP="00AF26FC">
      <w:pPr>
        <w:pStyle w:val="PL"/>
      </w:pPr>
      <w:r w:rsidRPr="00FD0425">
        <w:t>MR-DC-ResourceCoordinationInfo ::= SEQUENCE {</w:t>
      </w:r>
    </w:p>
    <w:p w14:paraId="7647E531" w14:textId="77777777" w:rsidR="00AF26FC" w:rsidRPr="00FD0425" w:rsidRDefault="00AF26FC" w:rsidP="00AF26FC">
      <w:pPr>
        <w:pStyle w:val="PL"/>
      </w:pPr>
      <w:r w:rsidRPr="00FD0425">
        <w:tab/>
      </w:r>
      <w:r w:rsidRPr="00FD0425">
        <w:tab/>
        <w:t>ng-RAN-Node-ResourceCoordinationInfo</w:t>
      </w:r>
      <w:r w:rsidRPr="00FD0425">
        <w:tab/>
      </w:r>
      <w:r w:rsidRPr="00FD0425">
        <w:tab/>
      </w:r>
      <w:r w:rsidRPr="00FD0425">
        <w:tab/>
        <w:t>NG-RAN-Node-ResourceCoordinationInfo,</w:t>
      </w:r>
    </w:p>
    <w:p w14:paraId="3F306D0E" w14:textId="77777777" w:rsidR="00AF26FC" w:rsidRPr="00FD0425" w:rsidRDefault="00AF26FC" w:rsidP="00AF26FC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{MR-DC-ResourceCoordinationInfo-ExtIEs}}</w:t>
      </w:r>
      <w:r w:rsidRPr="00FD0425">
        <w:tab/>
        <w:t>OPTIONAL,</w:t>
      </w:r>
    </w:p>
    <w:p w14:paraId="3FD498D0" w14:textId="77777777" w:rsidR="00AF26FC" w:rsidRPr="00FD0425" w:rsidRDefault="00AF26FC" w:rsidP="00AF26FC">
      <w:pPr>
        <w:pStyle w:val="PL"/>
      </w:pPr>
      <w:r w:rsidRPr="00FD0425">
        <w:tab/>
      </w:r>
      <w:r w:rsidRPr="00FD0425">
        <w:tab/>
        <w:t>...</w:t>
      </w:r>
    </w:p>
    <w:p w14:paraId="59F73E86" w14:textId="77777777" w:rsidR="00AF26FC" w:rsidRPr="00FD0425" w:rsidRDefault="00AF26FC" w:rsidP="00AF26FC">
      <w:pPr>
        <w:pStyle w:val="PL"/>
      </w:pPr>
      <w:r w:rsidRPr="00FD0425">
        <w:t xml:space="preserve">} </w:t>
      </w:r>
    </w:p>
    <w:p w14:paraId="7D268826" w14:textId="77777777" w:rsidR="00AF26FC" w:rsidRPr="00FD0425" w:rsidRDefault="00AF26FC" w:rsidP="00AF26FC">
      <w:pPr>
        <w:pStyle w:val="PL"/>
      </w:pPr>
    </w:p>
    <w:p w14:paraId="4A42021B" w14:textId="77777777" w:rsidR="00AF26FC" w:rsidRPr="00FD0425" w:rsidRDefault="00AF26FC" w:rsidP="00AF26FC">
      <w:pPr>
        <w:pStyle w:val="PL"/>
      </w:pPr>
      <w:r w:rsidRPr="00FD0425">
        <w:t>MR-DC-ResourceCoordinationInfo-ExtIEs XNAP-PROTOCOL-EXTENSION ::= {</w:t>
      </w:r>
    </w:p>
    <w:p w14:paraId="615799A7" w14:textId="77777777" w:rsidR="00AF26FC" w:rsidRPr="00FD0425" w:rsidRDefault="00AF26FC" w:rsidP="00AF26FC">
      <w:pPr>
        <w:pStyle w:val="PL"/>
      </w:pPr>
      <w:r w:rsidRPr="00FD0425">
        <w:t>...</w:t>
      </w:r>
    </w:p>
    <w:p w14:paraId="78AE7F52" w14:textId="77777777" w:rsidR="00AF26FC" w:rsidRPr="00FD0425" w:rsidRDefault="00AF26FC" w:rsidP="00AF26FC">
      <w:pPr>
        <w:pStyle w:val="PL"/>
      </w:pPr>
      <w:r w:rsidRPr="00FD0425">
        <w:t>}</w:t>
      </w:r>
    </w:p>
    <w:p w14:paraId="59575CF5" w14:textId="77777777" w:rsidR="00AF26FC" w:rsidRPr="00FD0425" w:rsidRDefault="00AF26FC" w:rsidP="00AF26FC">
      <w:pPr>
        <w:pStyle w:val="PL"/>
      </w:pPr>
    </w:p>
    <w:p w14:paraId="0795F9B3" w14:textId="77777777" w:rsidR="00AF26FC" w:rsidRPr="00FD0425" w:rsidRDefault="00AF26FC" w:rsidP="00AF26FC">
      <w:pPr>
        <w:pStyle w:val="PL"/>
      </w:pPr>
      <w:r w:rsidRPr="00FD0425">
        <w:t>NG-RAN-Node-ResourceCoordinationInfo ::= CHOICE {</w:t>
      </w:r>
    </w:p>
    <w:p w14:paraId="1F990193" w14:textId="77777777" w:rsidR="00AF26FC" w:rsidRPr="00FD0425" w:rsidRDefault="00AF26FC" w:rsidP="00AF26FC">
      <w:pPr>
        <w:pStyle w:val="PL"/>
      </w:pPr>
      <w:r w:rsidRPr="00FD0425">
        <w:tab/>
      </w:r>
      <w:r w:rsidRPr="00FD0425">
        <w:tab/>
        <w:t>eutra-resource-coordination-info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E-UTRA-ResourceCoordinationInfo,</w:t>
      </w:r>
    </w:p>
    <w:p w14:paraId="4BDE2B0F" w14:textId="77777777" w:rsidR="00AF26FC" w:rsidRPr="00FD0425" w:rsidRDefault="00AF26FC" w:rsidP="00AF26FC">
      <w:pPr>
        <w:pStyle w:val="PL"/>
      </w:pPr>
      <w:r w:rsidRPr="00FD0425">
        <w:tab/>
      </w:r>
      <w:r w:rsidRPr="00FD0425">
        <w:tab/>
        <w:t>nr-resource-coordination-info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NR-ResourceCoordinationInfo</w:t>
      </w:r>
    </w:p>
    <w:p w14:paraId="2526C34E" w14:textId="77777777" w:rsidR="00AF26FC" w:rsidRPr="00FD0425" w:rsidRDefault="00AF26FC" w:rsidP="00AF26FC">
      <w:pPr>
        <w:pStyle w:val="PL"/>
      </w:pPr>
      <w:r w:rsidRPr="00FD0425">
        <w:t>}</w:t>
      </w:r>
    </w:p>
    <w:p w14:paraId="5B1F4D8B" w14:textId="77777777" w:rsidR="00AF26FC" w:rsidRPr="00FD0425" w:rsidRDefault="00AF26FC" w:rsidP="00AF26FC">
      <w:pPr>
        <w:pStyle w:val="PL"/>
      </w:pPr>
    </w:p>
    <w:p w14:paraId="5AEEAEE7" w14:textId="77777777" w:rsidR="00AF26FC" w:rsidRPr="00FD0425" w:rsidRDefault="00AF26FC" w:rsidP="00AF26FC">
      <w:pPr>
        <w:pStyle w:val="PL"/>
      </w:pPr>
      <w:r w:rsidRPr="00FD0425">
        <w:t>E-UTRA-ResourceCoordinationInfo ::= SEQUENCE {</w:t>
      </w:r>
    </w:p>
    <w:p w14:paraId="11B8B2DB" w14:textId="77777777" w:rsidR="00AF26FC" w:rsidRPr="00FD0425" w:rsidRDefault="00AF26FC" w:rsidP="00AF26FC">
      <w:pPr>
        <w:pStyle w:val="PL"/>
      </w:pPr>
      <w:r w:rsidRPr="00FD0425">
        <w:tab/>
      </w:r>
      <w:r w:rsidRPr="00FD0425">
        <w:tab/>
        <w:t>e-utra-cell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E-UTRA-CGI,</w:t>
      </w:r>
    </w:p>
    <w:p w14:paraId="75B2345A" w14:textId="77777777" w:rsidR="00AF26FC" w:rsidRPr="00FD0425" w:rsidRDefault="00AF26FC" w:rsidP="00AF26FC">
      <w:pPr>
        <w:pStyle w:val="PL"/>
      </w:pPr>
      <w:r w:rsidRPr="00FD0425">
        <w:tab/>
      </w:r>
      <w:r w:rsidRPr="00FD0425">
        <w:tab/>
        <w:t>ul-coordination-info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(6..4400)),</w:t>
      </w:r>
    </w:p>
    <w:p w14:paraId="508F54C2" w14:textId="77777777" w:rsidR="00AF26FC" w:rsidRPr="00FD0425" w:rsidRDefault="00AF26FC" w:rsidP="00AF26FC">
      <w:pPr>
        <w:pStyle w:val="PL"/>
      </w:pPr>
      <w:r w:rsidRPr="00FD0425">
        <w:tab/>
      </w:r>
      <w:r w:rsidRPr="00FD0425">
        <w:tab/>
        <w:t>dl-coordination-info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</w:t>
      </w:r>
      <w:r w:rsidRPr="00FD0425">
        <w:tab/>
        <w:t>OPTIONAL,</w:t>
      </w:r>
    </w:p>
    <w:p w14:paraId="25B37E41" w14:textId="77777777" w:rsidR="00AF26FC" w:rsidRPr="00FD0425" w:rsidRDefault="00AF26FC" w:rsidP="00AF26FC">
      <w:pPr>
        <w:pStyle w:val="PL"/>
      </w:pPr>
      <w:r w:rsidRPr="00FD0425">
        <w:tab/>
      </w:r>
      <w:r w:rsidRPr="00FD0425">
        <w:tab/>
        <w:t>nr-cell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</w:t>
      </w:r>
      <w:r w:rsidRPr="00FD0425">
        <w:tab/>
        <w:t>OPTIONAL,</w:t>
      </w:r>
    </w:p>
    <w:p w14:paraId="71FF4D0A" w14:textId="77777777" w:rsidR="00AF26FC" w:rsidRPr="00FD0425" w:rsidRDefault="00AF26FC" w:rsidP="00AF26FC">
      <w:pPr>
        <w:pStyle w:val="PL"/>
      </w:pPr>
      <w:r w:rsidRPr="00FD0425">
        <w:tab/>
      </w:r>
      <w:r w:rsidRPr="00FD0425">
        <w:tab/>
        <w:t>e-utra-coordination-assistance-info</w:t>
      </w:r>
      <w:r w:rsidRPr="00FD0425">
        <w:tab/>
      </w:r>
      <w:r w:rsidRPr="00FD0425">
        <w:tab/>
      </w:r>
      <w:r w:rsidRPr="00FD0425">
        <w:tab/>
      </w:r>
      <w:r w:rsidRPr="00FD0425">
        <w:tab/>
        <w:t>E-UTRA-CoordinationAssistanceInfo</w:t>
      </w:r>
      <w:r w:rsidRPr="00FD0425">
        <w:tab/>
        <w:t>OPTIONAL,</w:t>
      </w:r>
    </w:p>
    <w:p w14:paraId="6A3B7922" w14:textId="77777777" w:rsidR="00AF26FC" w:rsidRPr="00FD0425" w:rsidRDefault="00AF26FC" w:rsidP="00AF26FC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  <w:t xml:space="preserve">ProtocolExtensionContainer { {E-UTRA-ResourceCoordinationInfo-ExtIEs} } </w:t>
      </w:r>
      <w:r w:rsidRPr="00FD0425">
        <w:tab/>
        <w:t>OPTIONAL,</w:t>
      </w:r>
    </w:p>
    <w:p w14:paraId="06A2FAFA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3582F255" w14:textId="77777777" w:rsidR="00AF26FC" w:rsidRPr="00FD0425" w:rsidRDefault="00AF26FC" w:rsidP="00AF26FC">
      <w:pPr>
        <w:pStyle w:val="PL"/>
      </w:pPr>
      <w:r w:rsidRPr="00FD0425">
        <w:t>}</w:t>
      </w:r>
    </w:p>
    <w:p w14:paraId="7B97727A" w14:textId="77777777" w:rsidR="00AF26FC" w:rsidRPr="00FD0425" w:rsidRDefault="00AF26FC" w:rsidP="00AF26FC">
      <w:pPr>
        <w:pStyle w:val="PL"/>
      </w:pPr>
    </w:p>
    <w:p w14:paraId="7C0FBD16" w14:textId="77777777" w:rsidR="00AF26FC" w:rsidRPr="00FD0425" w:rsidRDefault="00AF26FC" w:rsidP="00AF26FC">
      <w:pPr>
        <w:pStyle w:val="PL"/>
      </w:pPr>
      <w:r w:rsidRPr="00FD0425">
        <w:t>E-UTRA-ResourceCoordinationInfo-ExtIEs XNAP-PROTOCOL-EXTENSION ::= {</w:t>
      </w:r>
    </w:p>
    <w:p w14:paraId="02D5DE1F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61B6F8BE" w14:textId="77777777" w:rsidR="00AF26FC" w:rsidRPr="00FD0425" w:rsidRDefault="00AF26FC" w:rsidP="00AF26FC">
      <w:pPr>
        <w:pStyle w:val="PL"/>
      </w:pPr>
      <w:r w:rsidRPr="00FD0425">
        <w:t>}</w:t>
      </w:r>
    </w:p>
    <w:p w14:paraId="437174AE" w14:textId="77777777" w:rsidR="00AF26FC" w:rsidRPr="00FD0425" w:rsidRDefault="00AF26FC" w:rsidP="00AF26FC">
      <w:pPr>
        <w:pStyle w:val="PL"/>
      </w:pPr>
    </w:p>
    <w:p w14:paraId="72961804" w14:textId="77777777" w:rsidR="00AF26FC" w:rsidRPr="00FD0425" w:rsidRDefault="00AF26FC" w:rsidP="00AF26FC">
      <w:pPr>
        <w:pStyle w:val="PL"/>
      </w:pPr>
      <w:r w:rsidRPr="00FD0425">
        <w:t>E-UTRA-CoordinationAssistanceInfo ::= ENUMERATED {coordination-not-required, ...}</w:t>
      </w:r>
    </w:p>
    <w:p w14:paraId="0324455F" w14:textId="77777777" w:rsidR="00AF26FC" w:rsidRPr="00FD0425" w:rsidRDefault="00AF26FC" w:rsidP="00AF26FC">
      <w:pPr>
        <w:pStyle w:val="PL"/>
      </w:pPr>
    </w:p>
    <w:p w14:paraId="218600FD" w14:textId="77777777" w:rsidR="00AF26FC" w:rsidRPr="00FD0425" w:rsidRDefault="00AF26FC" w:rsidP="00AF26FC">
      <w:pPr>
        <w:pStyle w:val="PL"/>
      </w:pPr>
      <w:r w:rsidRPr="00FD0425">
        <w:t>NR-ResourceCoordinationInfo ::= SEQUENCE {</w:t>
      </w:r>
    </w:p>
    <w:p w14:paraId="2CE0BB96" w14:textId="77777777" w:rsidR="00AF26FC" w:rsidRPr="00FD0425" w:rsidRDefault="00AF26FC" w:rsidP="00AF26FC">
      <w:pPr>
        <w:pStyle w:val="PL"/>
      </w:pPr>
      <w:r w:rsidRPr="00FD0425">
        <w:tab/>
      </w:r>
      <w:r w:rsidRPr="00FD0425">
        <w:tab/>
        <w:t>nr-cell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NR-CGI,</w:t>
      </w:r>
    </w:p>
    <w:p w14:paraId="44893385" w14:textId="77777777" w:rsidR="00AF26FC" w:rsidRPr="00FD0425" w:rsidRDefault="00AF26FC" w:rsidP="00AF26FC">
      <w:pPr>
        <w:pStyle w:val="PL"/>
      </w:pPr>
      <w:r w:rsidRPr="00FD0425">
        <w:tab/>
      </w:r>
      <w:r w:rsidRPr="00FD0425">
        <w:tab/>
        <w:t>ul-coordination-info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(6..4400)),</w:t>
      </w:r>
    </w:p>
    <w:p w14:paraId="5E8A60D6" w14:textId="77777777" w:rsidR="00AF26FC" w:rsidRPr="00FD0425" w:rsidRDefault="00AF26FC" w:rsidP="00AF26FC">
      <w:pPr>
        <w:pStyle w:val="PL"/>
      </w:pPr>
      <w:r w:rsidRPr="00FD0425">
        <w:tab/>
      </w:r>
      <w:r w:rsidRPr="00FD0425">
        <w:tab/>
        <w:t>dl-coordination-info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</w:t>
      </w:r>
      <w:r w:rsidRPr="00FD0425">
        <w:tab/>
        <w:t>OPTIONAL,</w:t>
      </w:r>
    </w:p>
    <w:p w14:paraId="7DB1E4AE" w14:textId="77777777" w:rsidR="00AF26FC" w:rsidRPr="00FD0425" w:rsidRDefault="00AF26FC" w:rsidP="00AF26FC">
      <w:pPr>
        <w:pStyle w:val="PL"/>
      </w:pPr>
      <w:r w:rsidRPr="00FD0425">
        <w:tab/>
      </w:r>
      <w:r w:rsidRPr="00FD0425">
        <w:tab/>
        <w:t>e-utra-cell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E-UTRA-CGI</w:t>
      </w:r>
      <w:r w:rsidRPr="00FD0425">
        <w:tab/>
        <w:t>OPTIONAL,</w:t>
      </w:r>
    </w:p>
    <w:p w14:paraId="2C9ED97A" w14:textId="77777777" w:rsidR="00AF26FC" w:rsidRPr="00FD0425" w:rsidRDefault="00AF26FC" w:rsidP="00AF26FC">
      <w:pPr>
        <w:pStyle w:val="PL"/>
      </w:pPr>
      <w:r w:rsidRPr="00FD0425">
        <w:tab/>
      </w:r>
      <w:r w:rsidRPr="00FD0425">
        <w:tab/>
        <w:t>nr-coordination-assistance-info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NR-CoordinationAssistanceInfo</w:t>
      </w:r>
      <w:r w:rsidRPr="00FD0425">
        <w:tab/>
      </w:r>
      <w:r w:rsidRPr="00FD0425">
        <w:tab/>
        <w:t>OPTIONAL,</w:t>
      </w:r>
    </w:p>
    <w:p w14:paraId="6509F74F" w14:textId="77777777" w:rsidR="00AF26FC" w:rsidRPr="00FD0425" w:rsidRDefault="00AF26FC" w:rsidP="00AF26FC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  <w:t xml:space="preserve">ProtocolExtensionContainer { {NR-ResourceCoordinationInfo-ExtIEs} } </w:t>
      </w:r>
      <w:r w:rsidRPr="00FD0425">
        <w:tab/>
        <w:t>OPTIONAL,</w:t>
      </w:r>
    </w:p>
    <w:p w14:paraId="4A61714F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1744B4D9" w14:textId="77777777" w:rsidR="00AF26FC" w:rsidRPr="00FD0425" w:rsidRDefault="00AF26FC" w:rsidP="00AF26FC">
      <w:pPr>
        <w:pStyle w:val="PL"/>
      </w:pPr>
      <w:r w:rsidRPr="00FD0425">
        <w:t>}</w:t>
      </w:r>
    </w:p>
    <w:p w14:paraId="41DAB7CF" w14:textId="77777777" w:rsidR="00AF26FC" w:rsidRPr="00FD0425" w:rsidRDefault="00AF26FC" w:rsidP="00AF26FC">
      <w:pPr>
        <w:pStyle w:val="PL"/>
      </w:pPr>
    </w:p>
    <w:p w14:paraId="7ECA44E8" w14:textId="77777777" w:rsidR="00AF26FC" w:rsidRPr="00FD0425" w:rsidRDefault="00AF26FC" w:rsidP="00AF26FC">
      <w:pPr>
        <w:pStyle w:val="PL"/>
      </w:pPr>
      <w:r w:rsidRPr="00FD0425">
        <w:t>NR-ResourceCoordinationInfo-ExtIEs XNAP-PROTOCOL-EXTENSION ::= {</w:t>
      </w:r>
    </w:p>
    <w:p w14:paraId="30C267C7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2D13FB8F" w14:textId="77777777" w:rsidR="00AF26FC" w:rsidRPr="00FD0425" w:rsidRDefault="00AF26FC" w:rsidP="00AF26FC">
      <w:pPr>
        <w:pStyle w:val="PL"/>
      </w:pPr>
      <w:r w:rsidRPr="00FD0425">
        <w:t>}</w:t>
      </w:r>
    </w:p>
    <w:p w14:paraId="72A6749D" w14:textId="77777777" w:rsidR="00AF26FC" w:rsidRPr="00FD0425" w:rsidRDefault="00AF26FC" w:rsidP="00AF26FC">
      <w:pPr>
        <w:pStyle w:val="PL"/>
      </w:pPr>
    </w:p>
    <w:p w14:paraId="76D498CD" w14:textId="77777777" w:rsidR="00AF26FC" w:rsidRPr="00FD0425" w:rsidRDefault="00AF26FC" w:rsidP="00AF26FC">
      <w:pPr>
        <w:pStyle w:val="PL"/>
      </w:pPr>
    </w:p>
    <w:p w14:paraId="54F6F4B8" w14:textId="77777777" w:rsidR="00AF26FC" w:rsidRPr="00FD0425" w:rsidRDefault="00AF26FC" w:rsidP="00AF26FC">
      <w:pPr>
        <w:pStyle w:val="PL"/>
      </w:pPr>
      <w:r w:rsidRPr="00FD0425">
        <w:t>NR-CoordinationAssistanceInfo ::= ENUMERATED {coordination-not-required, ...}</w:t>
      </w:r>
    </w:p>
    <w:p w14:paraId="2117279D" w14:textId="77777777" w:rsidR="00AF26FC" w:rsidRPr="00FD0425" w:rsidRDefault="00AF26FC" w:rsidP="00AF26FC">
      <w:pPr>
        <w:pStyle w:val="PL"/>
      </w:pPr>
    </w:p>
    <w:p w14:paraId="105773AD" w14:textId="77777777" w:rsidR="00AF26FC" w:rsidRPr="00FD0425" w:rsidRDefault="00AF26FC" w:rsidP="00AF26FC">
      <w:pPr>
        <w:pStyle w:val="PL"/>
      </w:pPr>
      <w:r w:rsidRPr="00FD0425">
        <w:t>MessageOversizeNotification ::= SEQUENCE {</w:t>
      </w:r>
    </w:p>
    <w:p w14:paraId="05FD6BD3" w14:textId="77777777" w:rsidR="00AF26FC" w:rsidRDefault="00AF26FC" w:rsidP="00AF26FC">
      <w:pPr>
        <w:pStyle w:val="PL"/>
      </w:pP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MaximumCellListSize,</w:t>
      </w:r>
    </w:p>
    <w:p w14:paraId="661E2510" w14:textId="77777777" w:rsidR="00AF26FC" w:rsidRPr="00FD0425" w:rsidRDefault="00AF26FC" w:rsidP="00AF26FC">
      <w:pPr>
        <w:pStyle w:val="PL"/>
      </w:pPr>
      <w:r>
        <w:tab/>
      </w:r>
      <w:r w:rsidRPr="00FE5E2A">
        <w:t>iE-Extension</w:t>
      </w:r>
      <w:r>
        <w:tab/>
      </w:r>
      <w:r>
        <w:tab/>
      </w:r>
      <w:r>
        <w:tab/>
      </w:r>
      <w:r>
        <w:tab/>
      </w:r>
      <w:r w:rsidRPr="00FE5E2A">
        <w:t>ProtocolExtensionContainer { {MessageOversizeNotification-ExtIEs}}</w:t>
      </w:r>
      <w:r>
        <w:tab/>
      </w:r>
      <w:r w:rsidRPr="00FE5E2A">
        <w:t>OPTIONAL,</w:t>
      </w:r>
    </w:p>
    <w:p w14:paraId="2D80C57C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4024E463" w14:textId="77777777" w:rsidR="00AF26FC" w:rsidRPr="00FD0425" w:rsidRDefault="00AF26FC" w:rsidP="00AF26FC">
      <w:pPr>
        <w:pStyle w:val="PL"/>
      </w:pPr>
      <w:r w:rsidRPr="00FD0425">
        <w:t>}</w:t>
      </w:r>
    </w:p>
    <w:p w14:paraId="625A8899" w14:textId="77777777" w:rsidR="00AF26FC" w:rsidRPr="00FD0425" w:rsidRDefault="00AF26FC" w:rsidP="00AF26FC">
      <w:pPr>
        <w:pStyle w:val="PL"/>
      </w:pPr>
    </w:p>
    <w:p w14:paraId="46373F3B" w14:textId="77777777" w:rsidR="00AF26FC" w:rsidRPr="00FD0425" w:rsidRDefault="00AF26FC" w:rsidP="00AF26FC">
      <w:pPr>
        <w:pStyle w:val="PL"/>
      </w:pPr>
      <w:r w:rsidRPr="00FD0425">
        <w:t>MessageOversizeNotification-ExtIEs X</w:t>
      </w:r>
      <w:r>
        <w:t>N</w:t>
      </w:r>
      <w:r w:rsidRPr="00FD0425">
        <w:t>AP-PROTOCOL-EXTENSION ::= {</w:t>
      </w:r>
    </w:p>
    <w:p w14:paraId="5081989E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16C8CB9A" w14:textId="77777777" w:rsidR="00AF26FC" w:rsidRPr="00FD0425" w:rsidRDefault="00AF26FC" w:rsidP="00AF26FC">
      <w:pPr>
        <w:pStyle w:val="PL"/>
      </w:pPr>
      <w:r w:rsidRPr="00FD0425">
        <w:t>}</w:t>
      </w:r>
    </w:p>
    <w:p w14:paraId="3037A37F" w14:textId="77777777" w:rsidR="00AF26FC" w:rsidRPr="00FD0425" w:rsidRDefault="00AF26FC" w:rsidP="00AF26FC">
      <w:pPr>
        <w:pStyle w:val="PL"/>
      </w:pPr>
    </w:p>
    <w:p w14:paraId="6187FCBA" w14:textId="77777777" w:rsidR="00AF26FC" w:rsidRPr="00FD0425" w:rsidRDefault="00AF26FC" w:rsidP="00AF26FC">
      <w:pPr>
        <w:pStyle w:val="PL"/>
      </w:pPr>
      <w:r w:rsidRPr="00FD0425">
        <w:t>MaximumCellListSize ::= INTEGER(1..16384, ...)</w:t>
      </w:r>
    </w:p>
    <w:p w14:paraId="38F75140" w14:textId="77777777" w:rsidR="00AF26FC" w:rsidRPr="00FD0425" w:rsidRDefault="00AF26FC" w:rsidP="00AF26FC">
      <w:pPr>
        <w:pStyle w:val="PL"/>
      </w:pPr>
    </w:p>
    <w:p w14:paraId="02F4CA63" w14:textId="77777777" w:rsidR="00AF26FC" w:rsidRPr="00FD0425" w:rsidRDefault="00AF26FC" w:rsidP="00AF26FC">
      <w:pPr>
        <w:pStyle w:val="PL"/>
        <w:outlineLvl w:val="3"/>
      </w:pPr>
      <w:r w:rsidRPr="00FD0425">
        <w:t>-- N</w:t>
      </w:r>
    </w:p>
    <w:p w14:paraId="0404EC0B" w14:textId="77777777" w:rsidR="00AF26FC" w:rsidRPr="00FD0425" w:rsidRDefault="00AF26FC" w:rsidP="00AF26FC">
      <w:pPr>
        <w:pStyle w:val="PL"/>
      </w:pPr>
    </w:p>
    <w:p w14:paraId="4BE01EB1" w14:textId="77777777" w:rsidR="00AF26FC" w:rsidRPr="00FD0425" w:rsidRDefault="00AF26FC" w:rsidP="00AF26FC">
      <w:pPr>
        <w:pStyle w:val="PL"/>
      </w:pPr>
      <w:r w:rsidRPr="00FD0425">
        <w:t>NE-DC-TDM-Pattern ::= SEQUENCE {</w:t>
      </w:r>
    </w:p>
    <w:p w14:paraId="70063BB6" w14:textId="77777777" w:rsidR="00AF26FC" w:rsidRPr="00FD0425" w:rsidRDefault="00AF26FC" w:rsidP="00AF26FC">
      <w:pPr>
        <w:pStyle w:val="PL"/>
      </w:pPr>
      <w:r w:rsidRPr="00FD0425">
        <w:tab/>
      </w:r>
      <w:r w:rsidRPr="00FD0425">
        <w:tab/>
        <w:t>subframeAssignment</w:t>
      </w:r>
      <w:r w:rsidRPr="00FD0425">
        <w:tab/>
      </w:r>
      <w:r w:rsidRPr="00FD0425">
        <w:tab/>
      </w:r>
      <w:r w:rsidRPr="00FD0425">
        <w:tab/>
        <w:t>ENUMERATED {sa0,sa1,sa2,sa3,sa4,sa5,sa6},</w:t>
      </w:r>
    </w:p>
    <w:p w14:paraId="3A2DBAB7" w14:textId="77777777" w:rsidR="00AF26FC" w:rsidRPr="00FD0425" w:rsidRDefault="00AF26FC" w:rsidP="00AF26FC">
      <w:pPr>
        <w:pStyle w:val="PL"/>
      </w:pPr>
      <w:r w:rsidRPr="00FD0425">
        <w:tab/>
      </w:r>
      <w:r w:rsidRPr="00FD0425">
        <w:tab/>
        <w:t>harqOffset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(0..9),</w:t>
      </w:r>
    </w:p>
    <w:p w14:paraId="0760D33A" w14:textId="77777777" w:rsidR="00AF26FC" w:rsidRPr="00FD0425" w:rsidRDefault="00AF26FC" w:rsidP="00AF26FC">
      <w:pPr>
        <w:pStyle w:val="PL"/>
      </w:pPr>
      <w:r w:rsidRPr="00FD0425">
        <w:lastRenderedPageBreak/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{NE-DC-TDM-Pattern-ExtIEs}}</w:t>
      </w:r>
      <w:r w:rsidRPr="00FD0425">
        <w:tab/>
        <w:t>OPTIONAL,</w:t>
      </w:r>
    </w:p>
    <w:p w14:paraId="28941C42" w14:textId="77777777" w:rsidR="00AF26FC" w:rsidRPr="00FD0425" w:rsidRDefault="00AF26FC" w:rsidP="00AF26FC">
      <w:pPr>
        <w:pStyle w:val="PL"/>
      </w:pPr>
      <w:r w:rsidRPr="00FD0425">
        <w:tab/>
      </w:r>
      <w:r w:rsidRPr="00FD0425">
        <w:tab/>
        <w:t>...</w:t>
      </w:r>
    </w:p>
    <w:p w14:paraId="550CCEB1" w14:textId="77777777" w:rsidR="00AF26FC" w:rsidRPr="00FD0425" w:rsidRDefault="00AF26FC" w:rsidP="00AF26FC">
      <w:pPr>
        <w:pStyle w:val="PL"/>
      </w:pPr>
      <w:r w:rsidRPr="00FD0425">
        <w:t>}</w:t>
      </w:r>
    </w:p>
    <w:p w14:paraId="67623769" w14:textId="77777777" w:rsidR="00AF26FC" w:rsidRPr="00FD0425" w:rsidRDefault="00AF26FC" w:rsidP="00AF26FC">
      <w:pPr>
        <w:pStyle w:val="PL"/>
      </w:pPr>
    </w:p>
    <w:p w14:paraId="3DF4B28D" w14:textId="77777777" w:rsidR="00AF26FC" w:rsidRPr="00FD0425" w:rsidRDefault="00AF26FC" w:rsidP="00AF26FC">
      <w:pPr>
        <w:pStyle w:val="PL"/>
      </w:pPr>
      <w:r w:rsidRPr="00FD0425">
        <w:t>NE-DC-TDM-Pattern-ExtIEs XNAP-PROTOCOL-EXTENSION ::= {</w:t>
      </w:r>
    </w:p>
    <w:p w14:paraId="6F72AB47" w14:textId="77777777" w:rsidR="00AF26FC" w:rsidRPr="00FD0425" w:rsidRDefault="00AF26FC" w:rsidP="00AF26FC">
      <w:pPr>
        <w:pStyle w:val="PL"/>
      </w:pPr>
      <w:r w:rsidRPr="00FD0425">
        <w:t>...</w:t>
      </w:r>
    </w:p>
    <w:p w14:paraId="1D21BDC1" w14:textId="77777777" w:rsidR="00AF26FC" w:rsidRPr="00FD0425" w:rsidRDefault="00AF26FC" w:rsidP="00AF26FC">
      <w:pPr>
        <w:pStyle w:val="PL"/>
      </w:pPr>
      <w:r w:rsidRPr="00FD0425">
        <w:t>}</w:t>
      </w:r>
    </w:p>
    <w:p w14:paraId="32794B70" w14:textId="77777777" w:rsidR="00AF26FC" w:rsidRPr="00FD0425" w:rsidRDefault="00AF26FC" w:rsidP="00AF26FC">
      <w:pPr>
        <w:pStyle w:val="PL"/>
      </w:pPr>
    </w:p>
    <w:p w14:paraId="724FD59C" w14:textId="77777777" w:rsidR="00AF26FC" w:rsidRPr="00FD0425" w:rsidRDefault="00AF26FC" w:rsidP="00AF26FC">
      <w:pPr>
        <w:pStyle w:val="PL"/>
      </w:pPr>
      <w:bookmarkStart w:id="3361" w:name="_Hlk515377169"/>
      <w:r w:rsidRPr="00FD0425">
        <w:t>NeighbourInformation-E-UTRA</w:t>
      </w:r>
      <w:bookmarkEnd w:id="3361"/>
      <w:r w:rsidRPr="00FD0425">
        <w:t xml:space="preserve"> ::= SEQUENCE (SIZE(1..maxnoofNeighbours)) OF NeighbourInformation-E-UTRA-Item</w:t>
      </w:r>
    </w:p>
    <w:p w14:paraId="7BC2BE46" w14:textId="77777777" w:rsidR="00AF26FC" w:rsidRPr="00FD0425" w:rsidRDefault="00AF26FC" w:rsidP="00AF26FC">
      <w:pPr>
        <w:pStyle w:val="PL"/>
      </w:pPr>
    </w:p>
    <w:p w14:paraId="790A8654" w14:textId="77777777" w:rsidR="00AF26FC" w:rsidRPr="00FD0425" w:rsidRDefault="00AF26FC" w:rsidP="00AF26FC">
      <w:pPr>
        <w:pStyle w:val="PL"/>
      </w:pPr>
      <w:r w:rsidRPr="00FD0425">
        <w:t>NeighbourInformation-E-UTRA-Item ::= SEQUENCE {</w:t>
      </w:r>
    </w:p>
    <w:p w14:paraId="23D02AF2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e-</w:t>
      </w:r>
      <w:proofErr w:type="spellStart"/>
      <w:r w:rsidRPr="00FD0425">
        <w:rPr>
          <w:noProof w:val="0"/>
          <w:snapToGrid w:val="0"/>
        </w:rPr>
        <w:t>utra</w:t>
      </w:r>
      <w:proofErr w:type="spellEnd"/>
      <w:r w:rsidRPr="00FD0425">
        <w:rPr>
          <w:noProof w:val="0"/>
          <w:snapToGrid w:val="0"/>
        </w:rPr>
        <w:t>-PCI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E-UTRAPCI,</w:t>
      </w:r>
    </w:p>
    <w:p w14:paraId="040C4515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e-</w:t>
      </w:r>
      <w:proofErr w:type="spellStart"/>
      <w:r w:rsidRPr="00FD0425">
        <w:rPr>
          <w:noProof w:val="0"/>
          <w:snapToGrid w:val="0"/>
        </w:rPr>
        <w:t>utra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cgi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E-UTRA-CGI,</w:t>
      </w:r>
    </w:p>
    <w:p w14:paraId="65C2EED3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earfcn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bookmarkStart w:id="3362" w:name="_Hlk515377005"/>
      <w:r w:rsidRPr="00FD0425">
        <w:rPr>
          <w:noProof w:val="0"/>
          <w:snapToGrid w:val="0"/>
        </w:rPr>
        <w:t>E-UTRAARFCN</w:t>
      </w:r>
      <w:bookmarkEnd w:id="3362"/>
      <w:r w:rsidRPr="00FD0425">
        <w:rPr>
          <w:noProof w:val="0"/>
          <w:snapToGrid w:val="0"/>
        </w:rPr>
        <w:t>,</w:t>
      </w:r>
    </w:p>
    <w:p w14:paraId="0250F756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TAC</w:t>
      </w:r>
      <w:proofErr w:type="spellEnd"/>
      <w:r w:rsidRPr="00FD0425">
        <w:rPr>
          <w:noProof w:val="0"/>
          <w:snapToGrid w:val="0"/>
        </w:rPr>
        <w:t>,</w:t>
      </w:r>
    </w:p>
    <w:p w14:paraId="772D5A2F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ranac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21E9A2E8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t>NeighbourInformation</w:t>
      </w:r>
      <w:proofErr w:type="spellEnd"/>
      <w:r w:rsidRPr="00FD0425">
        <w:t>-E-UTRA-Item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} } </w:t>
      </w:r>
      <w:r w:rsidRPr="00FD0425">
        <w:rPr>
          <w:noProof w:val="0"/>
          <w:snapToGrid w:val="0"/>
        </w:rPr>
        <w:tab/>
        <w:t>OPTIONAL,</w:t>
      </w:r>
    </w:p>
    <w:p w14:paraId="1B1B62FE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4B17368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6A51B0C" w14:textId="77777777" w:rsidR="00AF26FC" w:rsidRPr="00FD0425" w:rsidRDefault="00AF26FC" w:rsidP="00AF26FC">
      <w:pPr>
        <w:pStyle w:val="PL"/>
        <w:rPr>
          <w:noProof w:val="0"/>
          <w:snapToGrid w:val="0"/>
        </w:rPr>
      </w:pPr>
    </w:p>
    <w:p w14:paraId="270B7307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t>NeighbourInformation-E-UTRA-Item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7D489AF2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56D3A16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A5A47B8" w14:textId="77777777" w:rsidR="00AF26FC" w:rsidRPr="00FD0425" w:rsidRDefault="00AF26FC" w:rsidP="00AF26FC">
      <w:pPr>
        <w:pStyle w:val="PL"/>
      </w:pPr>
    </w:p>
    <w:p w14:paraId="647E1CA2" w14:textId="77777777" w:rsidR="00AF26FC" w:rsidRPr="00FD0425" w:rsidRDefault="00AF26FC" w:rsidP="00AF26FC">
      <w:pPr>
        <w:pStyle w:val="PL"/>
      </w:pPr>
    </w:p>
    <w:p w14:paraId="551D54EF" w14:textId="77777777" w:rsidR="00AF26FC" w:rsidRPr="00FD0425" w:rsidRDefault="00AF26FC" w:rsidP="00AF26FC">
      <w:pPr>
        <w:pStyle w:val="PL"/>
      </w:pPr>
      <w:bookmarkStart w:id="3363" w:name="_Hlk515377583"/>
      <w:r w:rsidRPr="00FD0425">
        <w:t xml:space="preserve">NeighbourInformation-NR </w:t>
      </w:r>
      <w:bookmarkEnd w:id="3363"/>
      <w:r w:rsidRPr="00FD0425">
        <w:t>::= SEQUENCE (SIZE(1..maxnoofNeighbours)) OF NeighbourInformation-NR-Item</w:t>
      </w:r>
    </w:p>
    <w:p w14:paraId="615025BF" w14:textId="77777777" w:rsidR="00AF26FC" w:rsidRPr="00FD0425" w:rsidRDefault="00AF26FC" w:rsidP="00AF26FC">
      <w:pPr>
        <w:pStyle w:val="PL"/>
      </w:pPr>
    </w:p>
    <w:p w14:paraId="5AC4F0D1" w14:textId="77777777" w:rsidR="00AF26FC" w:rsidRPr="00FD0425" w:rsidRDefault="00AF26FC" w:rsidP="00AF26FC">
      <w:pPr>
        <w:pStyle w:val="PL"/>
      </w:pPr>
      <w:r w:rsidRPr="00FD0425">
        <w:t>NeighbourInformation-NR-Item ::= SEQUENCE {</w:t>
      </w:r>
    </w:p>
    <w:p w14:paraId="5057795C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nr-PCI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46D7ACCB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</w:t>
      </w:r>
      <w:proofErr w:type="spellStart"/>
      <w:r w:rsidRPr="00FD0425">
        <w:rPr>
          <w:noProof w:val="0"/>
          <w:snapToGrid w:val="0"/>
          <w:lang w:eastAsia="zh-CN"/>
        </w:rPr>
        <w:t>cgi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NR-CGI</w:t>
      </w:r>
      <w:r w:rsidRPr="00FD0425">
        <w:rPr>
          <w:noProof w:val="0"/>
          <w:snapToGrid w:val="0"/>
          <w:lang w:eastAsia="zh-CN"/>
        </w:rPr>
        <w:t>,</w:t>
      </w:r>
    </w:p>
    <w:p w14:paraId="5B0CB093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TAC</w:t>
      </w:r>
      <w:proofErr w:type="spellEnd"/>
      <w:r w:rsidRPr="00FD0425">
        <w:rPr>
          <w:noProof w:val="0"/>
          <w:snapToGrid w:val="0"/>
        </w:rPr>
        <w:t>,</w:t>
      </w:r>
    </w:p>
    <w:p w14:paraId="10DEE686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ranac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523E6477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nr-mode-info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ModeInfo</w:t>
      </w:r>
      <w:proofErr w:type="spellEnd"/>
      <w:r w:rsidRPr="00FD0425">
        <w:rPr>
          <w:noProof w:val="0"/>
          <w:snapToGrid w:val="0"/>
        </w:rPr>
        <w:t>,</w:t>
      </w:r>
    </w:p>
    <w:p w14:paraId="3EA1158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connectivitySupport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</w:p>
    <w:p w14:paraId="44C2BB6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bookmarkStart w:id="3364" w:name="OLE_LINK26"/>
      <w:r w:rsidRPr="00FD0425">
        <w:rPr>
          <w:snapToGrid w:val="0"/>
          <w:lang w:eastAsia="zh-CN"/>
        </w:rPr>
        <w:t>measurementTimingConfiguration</w:t>
      </w:r>
      <w:bookmarkEnd w:id="3364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OCTET STRING,</w:t>
      </w:r>
    </w:p>
    <w:p w14:paraId="7D9C011B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t>NeighbourInformation</w:t>
      </w:r>
      <w:proofErr w:type="spellEnd"/>
      <w:r w:rsidRPr="00FD0425">
        <w:t>-NR-Item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} } </w:t>
      </w:r>
      <w:r w:rsidRPr="00FD0425">
        <w:rPr>
          <w:noProof w:val="0"/>
          <w:snapToGrid w:val="0"/>
        </w:rPr>
        <w:tab/>
        <w:t>OPTIONAL,</w:t>
      </w:r>
    </w:p>
    <w:p w14:paraId="64E36CD5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3D30352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1330F65" w14:textId="77777777" w:rsidR="00AF26FC" w:rsidRPr="00FD0425" w:rsidRDefault="00AF26FC" w:rsidP="00AF26FC">
      <w:pPr>
        <w:pStyle w:val="PL"/>
        <w:rPr>
          <w:noProof w:val="0"/>
          <w:snapToGrid w:val="0"/>
        </w:rPr>
      </w:pPr>
    </w:p>
    <w:p w14:paraId="2EE26EC8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t>NeighbourInformation-NR-Item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3FC0C75F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1AD63BF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3D8873A" w14:textId="77777777" w:rsidR="00AF26FC" w:rsidRPr="00FD0425" w:rsidRDefault="00AF26FC" w:rsidP="00AF26FC">
      <w:pPr>
        <w:pStyle w:val="PL"/>
      </w:pPr>
    </w:p>
    <w:p w14:paraId="34C8AB0A" w14:textId="77777777" w:rsidR="00AF26FC" w:rsidRPr="00FD0425" w:rsidRDefault="00AF26FC" w:rsidP="00AF26FC">
      <w:pPr>
        <w:pStyle w:val="PL"/>
      </w:pPr>
    </w:p>
    <w:p w14:paraId="115678DA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ModeInfo</w:t>
      </w:r>
      <w:proofErr w:type="spellEnd"/>
      <w:r w:rsidRPr="00FD0425">
        <w:rPr>
          <w:noProof w:val="0"/>
          <w:snapToGrid w:val="0"/>
        </w:rPr>
        <w:t xml:space="preserve"> ::= CHOICE {</w:t>
      </w:r>
    </w:p>
    <w:p w14:paraId="3D66EAFC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fdd</w:t>
      </w:r>
      <w:proofErr w:type="spellEnd"/>
      <w:r w:rsidRPr="00FD0425">
        <w:rPr>
          <w:noProof w:val="0"/>
          <w:snapToGrid w:val="0"/>
        </w:rPr>
        <w:t>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ModeFDDInfo</w:t>
      </w:r>
      <w:proofErr w:type="spellEnd"/>
      <w:r w:rsidRPr="00FD0425">
        <w:rPr>
          <w:noProof w:val="0"/>
          <w:snapToGrid w:val="0"/>
        </w:rPr>
        <w:t>,</w:t>
      </w:r>
    </w:p>
    <w:p w14:paraId="30518A55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tdd</w:t>
      </w:r>
      <w:proofErr w:type="spellEnd"/>
      <w:r w:rsidRPr="00FD0425">
        <w:rPr>
          <w:noProof w:val="0"/>
          <w:snapToGrid w:val="0"/>
        </w:rPr>
        <w:t>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ModeTDDInfo</w:t>
      </w:r>
      <w:proofErr w:type="spellEnd"/>
      <w:r w:rsidRPr="00FD0425">
        <w:rPr>
          <w:noProof w:val="0"/>
          <w:snapToGrid w:val="0"/>
        </w:rPr>
        <w:t>,</w:t>
      </w:r>
    </w:p>
    <w:p w14:paraId="4334AEFA" w14:textId="77777777" w:rsidR="00AF26FC" w:rsidRPr="00FD0425" w:rsidRDefault="00AF26FC" w:rsidP="00AF26FC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ModeInfo</w:t>
      </w:r>
      <w:proofErr w:type="spellEnd"/>
      <w:r w:rsidRPr="00FD0425">
        <w:t>-</w:t>
      </w:r>
      <w:proofErr w:type="spellStart"/>
      <w:r w:rsidRPr="00FD0425">
        <w:t>Ext</w:t>
      </w:r>
      <w:r w:rsidRPr="00FD0425">
        <w:rPr>
          <w:noProof w:val="0"/>
          <w:snapToGrid w:val="0"/>
          <w:lang w:eastAsia="zh-CN"/>
        </w:rPr>
        <w:t>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57298D54" w14:textId="77777777" w:rsidR="00AF26FC" w:rsidRPr="00FD0425" w:rsidRDefault="00AF26FC" w:rsidP="00AF26FC">
      <w:pPr>
        <w:pStyle w:val="PL"/>
      </w:pPr>
      <w:r w:rsidRPr="00FD0425">
        <w:t>}</w:t>
      </w:r>
    </w:p>
    <w:p w14:paraId="701FA78E" w14:textId="77777777" w:rsidR="00AF26FC" w:rsidRPr="00FD0425" w:rsidRDefault="00AF26FC" w:rsidP="00AF26FC">
      <w:pPr>
        <w:pStyle w:val="PL"/>
      </w:pPr>
    </w:p>
    <w:p w14:paraId="096BDCD7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ModeInfo</w:t>
      </w:r>
      <w:proofErr w:type="spellEnd"/>
      <w:r w:rsidRPr="00FD0425">
        <w:t>-</w:t>
      </w:r>
      <w:proofErr w:type="spellStart"/>
      <w:r w:rsidRPr="00FD0425">
        <w:t>Ext</w:t>
      </w:r>
      <w:r w:rsidRPr="00FD0425">
        <w:rPr>
          <w:noProof w:val="0"/>
          <w:snapToGrid w:val="0"/>
          <w:lang w:eastAsia="zh-CN"/>
        </w:rPr>
        <w:t>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0A03C71A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DF9DD40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5A9D1EC" w14:textId="77777777" w:rsidR="00AF26FC" w:rsidRPr="00FD0425" w:rsidRDefault="00AF26FC" w:rsidP="00AF26FC">
      <w:pPr>
        <w:pStyle w:val="PL"/>
      </w:pPr>
    </w:p>
    <w:p w14:paraId="5EE6ECE6" w14:textId="77777777" w:rsidR="00AF26FC" w:rsidRPr="00FD0425" w:rsidRDefault="00AF26FC" w:rsidP="00AF26FC">
      <w:pPr>
        <w:pStyle w:val="PL"/>
      </w:pPr>
    </w:p>
    <w:p w14:paraId="5C1B2D29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ModeFDDInfo</w:t>
      </w:r>
      <w:proofErr w:type="spellEnd"/>
      <w:r w:rsidRPr="00FD0425">
        <w:rPr>
          <w:noProof w:val="0"/>
          <w:snapToGrid w:val="0"/>
        </w:rPr>
        <w:t xml:space="preserve"> ::= SEQUENCE {</w:t>
      </w:r>
    </w:p>
    <w:p w14:paraId="19A07688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ul-NR-</w:t>
      </w:r>
      <w:proofErr w:type="spellStart"/>
      <w:r w:rsidRPr="00FD0425">
        <w:rPr>
          <w:noProof w:val="0"/>
          <w:snapToGrid w:val="0"/>
        </w:rPr>
        <w:t>FreqInfo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3BF003D1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dl-NR-</w:t>
      </w:r>
      <w:proofErr w:type="spellStart"/>
      <w:r w:rsidRPr="00FD0425">
        <w:rPr>
          <w:noProof w:val="0"/>
          <w:snapToGrid w:val="0"/>
        </w:rPr>
        <w:t>FequInfo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01CF3C8D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tab/>
        <w:t>ie-Extensions</w:t>
      </w:r>
      <w:r w:rsidRPr="00FD0425">
        <w:tab/>
      </w:r>
      <w:r w:rsidRPr="00FD0425">
        <w:tab/>
        <w:t>ProtocolExtensionContainer { {</w:t>
      </w: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ModeFDDInfo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 OPTIONAL,</w:t>
      </w:r>
    </w:p>
    <w:p w14:paraId="0652959D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294257D8" w14:textId="77777777" w:rsidR="00AF26FC" w:rsidRPr="00FD0425" w:rsidRDefault="00AF26FC" w:rsidP="00AF26FC">
      <w:pPr>
        <w:pStyle w:val="PL"/>
      </w:pPr>
      <w:r w:rsidRPr="00FD0425">
        <w:t>}</w:t>
      </w:r>
    </w:p>
    <w:p w14:paraId="7130BF97" w14:textId="77777777" w:rsidR="00AF26FC" w:rsidRPr="00FD0425" w:rsidRDefault="00AF26FC" w:rsidP="00AF26FC">
      <w:pPr>
        <w:pStyle w:val="PL"/>
      </w:pPr>
    </w:p>
    <w:p w14:paraId="7632F568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ModeFDDInfo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1BFD8E72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694E6209" w14:textId="77777777" w:rsidR="00AF26FC" w:rsidRPr="00FD0425" w:rsidRDefault="00AF26FC" w:rsidP="00AF26FC">
      <w:pPr>
        <w:pStyle w:val="PL"/>
      </w:pPr>
      <w:r w:rsidRPr="00FD0425">
        <w:t>}</w:t>
      </w:r>
    </w:p>
    <w:p w14:paraId="7F13DD11" w14:textId="77777777" w:rsidR="00AF26FC" w:rsidRPr="00FD0425" w:rsidRDefault="00AF26FC" w:rsidP="00AF26FC">
      <w:pPr>
        <w:pStyle w:val="PL"/>
      </w:pPr>
    </w:p>
    <w:p w14:paraId="3814C14C" w14:textId="77777777" w:rsidR="00AF26FC" w:rsidRPr="00FD0425" w:rsidRDefault="00AF26FC" w:rsidP="00AF26FC">
      <w:pPr>
        <w:pStyle w:val="PL"/>
      </w:pPr>
    </w:p>
    <w:p w14:paraId="0F485EA6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bookmarkStart w:id="3365" w:name="_Hlk513536763"/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ModeTDDInfo</w:t>
      </w:r>
      <w:proofErr w:type="spellEnd"/>
      <w:r w:rsidRPr="00FD0425">
        <w:rPr>
          <w:noProof w:val="0"/>
          <w:snapToGrid w:val="0"/>
        </w:rPr>
        <w:t xml:space="preserve"> ::= SEQUENCE {</w:t>
      </w:r>
    </w:p>
    <w:p w14:paraId="6663B834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nr-</w:t>
      </w:r>
      <w:proofErr w:type="spellStart"/>
      <w:r w:rsidRPr="00FD0425">
        <w:rPr>
          <w:noProof w:val="0"/>
          <w:snapToGrid w:val="0"/>
        </w:rPr>
        <w:t>FreqInfo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1A9EA20C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lastRenderedPageBreak/>
        <w:tab/>
        <w:t>ie-Extensions</w:t>
      </w:r>
      <w:r w:rsidRPr="00FD0425">
        <w:tab/>
      </w:r>
      <w:r w:rsidRPr="00FD0425">
        <w:tab/>
        <w:t>ProtocolExtensionContainer { {</w:t>
      </w: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ModeTDDInfo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 OPTIONAL,</w:t>
      </w:r>
    </w:p>
    <w:p w14:paraId="52BB6333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79D9883F" w14:textId="77777777" w:rsidR="00AF26FC" w:rsidRPr="00FD0425" w:rsidRDefault="00AF26FC" w:rsidP="00AF26FC">
      <w:pPr>
        <w:pStyle w:val="PL"/>
      </w:pPr>
      <w:r w:rsidRPr="00FD0425">
        <w:t>}</w:t>
      </w:r>
    </w:p>
    <w:p w14:paraId="294CC83B" w14:textId="77777777" w:rsidR="00AF26FC" w:rsidRPr="00FD0425" w:rsidRDefault="00AF26FC" w:rsidP="00AF26FC">
      <w:pPr>
        <w:pStyle w:val="PL"/>
      </w:pPr>
    </w:p>
    <w:p w14:paraId="01AA5648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ModeTDDInfo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7EBCA945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26B6C736" w14:textId="77777777" w:rsidR="00AF26FC" w:rsidRPr="00FD0425" w:rsidRDefault="00AF26FC" w:rsidP="00AF26FC">
      <w:pPr>
        <w:pStyle w:val="PL"/>
      </w:pPr>
      <w:r w:rsidRPr="00FD0425">
        <w:t>}</w:t>
      </w:r>
    </w:p>
    <w:p w14:paraId="4D052D78" w14:textId="77777777" w:rsidR="00AF26FC" w:rsidRPr="00FD0425" w:rsidRDefault="00AF26FC" w:rsidP="00AF26FC">
      <w:pPr>
        <w:pStyle w:val="PL"/>
      </w:pPr>
    </w:p>
    <w:p w14:paraId="5AAE400A" w14:textId="77777777" w:rsidR="00AF26FC" w:rsidRPr="00FD0425" w:rsidRDefault="00AF26FC" w:rsidP="00AF26FC">
      <w:pPr>
        <w:pStyle w:val="PL"/>
      </w:pPr>
    </w:p>
    <w:p w14:paraId="69DBAB9A" w14:textId="77777777" w:rsidR="00AF26FC" w:rsidRPr="00FD0425" w:rsidRDefault="00AF26FC" w:rsidP="00AF26FC">
      <w:pPr>
        <w:pStyle w:val="PL"/>
      </w:pPr>
      <w:r w:rsidRPr="00FD0425">
        <w:t>NG-RAN-Cell-Identity</w:t>
      </w:r>
      <w:bookmarkEnd w:id="3365"/>
      <w:r w:rsidRPr="00FD0425">
        <w:t xml:space="preserve"> ::= CHOICE {</w:t>
      </w:r>
    </w:p>
    <w:p w14:paraId="2B532955" w14:textId="77777777" w:rsidR="00AF26FC" w:rsidRPr="00FD0425" w:rsidRDefault="00AF26FC" w:rsidP="00AF26FC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NR-Cell-Identity,</w:t>
      </w:r>
    </w:p>
    <w:p w14:paraId="30657B6B" w14:textId="77777777" w:rsidR="00AF26FC" w:rsidRPr="00FD0425" w:rsidRDefault="00AF26FC" w:rsidP="00AF26FC">
      <w:pPr>
        <w:pStyle w:val="PL"/>
      </w:pPr>
      <w:r w:rsidRPr="00FD0425">
        <w:tab/>
        <w:t>e-utra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E-UTRA-Cell-Identity,</w:t>
      </w:r>
    </w:p>
    <w:p w14:paraId="403C9409" w14:textId="77777777" w:rsidR="00AF26FC" w:rsidRPr="00FD0425" w:rsidRDefault="00AF26FC" w:rsidP="00AF26FC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NG-RAN-Cell-Identity-</w:t>
      </w:r>
      <w:proofErr w:type="spellStart"/>
      <w:r w:rsidRPr="00FD0425">
        <w:t>Ext</w:t>
      </w:r>
      <w:r w:rsidRPr="00FD0425">
        <w:rPr>
          <w:noProof w:val="0"/>
          <w:snapToGrid w:val="0"/>
          <w:lang w:eastAsia="zh-CN"/>
        </w:rPr>
        <w:t>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6F07E0C7" w14:textId="77777777" w:rsidR="00AF26FC" w:rsidRPr="00FD0425" w:rsidRDefault="00AF26FC" w:rsidP="00AF26FC">
      <w:pPr>
        <w:pStyle w:val="PL"/>
      </w:pPr>
      <w:r w:rsidRPr="00FD0425">
        <w:t>}</w:t>
      </w:r>
    </w:p>
    <w:p w14:paraId="1C472563" w14:textId="77777777" w:rsidR="00AF26FC" w:rsidRPr="00FD0425" w:rsidRDefault="00AF26FC" w:rsidP="00AF26FC">
      <w:pPr>
        <w:pStyle w:val="PL"/>
      </w:pPr>
    </w:p>
    <w:p w14:paraId="7071FA70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t xml:space="preserve">NG-RAN-Cell-Identity-ExtIEs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5FA192B9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4869CBF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B38278C" w14:textId="77777777" w:rsidR="00AF26FC" w:rsidRPr="00FD0425" w:rsidRDefault="00AF26FC" w:rsidP="00AF26FC">
      <w:pPr>
        <w:pStyle w:val="PL"/>
      </w:pPr>
    </w:p>
    <w:p w14:paraId="44520FBC" w14:textId="77777777" w:rsidR="00AF26FC" w:rsidRPr="00FD0425" w:rsidRDefault="00AF26FC" w:rsidP="00AF26FC">
      <w:pPr>
        <w:pStyle w:val="PL"/>
      </w:pPr>
    </w:p>
    <w:p w14:paraId="1B326C07" w14:textId="77777777" w:rsidR="00AF26FC" w:rsidRPr="00FD0425" w:rsidRDefault="00AF26FC" w:rsidP="00AF26FC">
      <w:pPr>
        <w:pStyle w:val="PL"/>
      </w:pPr>
      <w:r w:rsidRPr="00FD0425">
        <w:t>NG-RAN-CellPCI ::= CHOICE {</w:t>
      </w:r>
    </w:p>
    <w:p w14:paraId="7866FC04" w14:textId="77777777" w:rsidR="00AF26FC" w:rsidRPr="00FD0425" w:rsidRDefault="00AF26FC" w:rsidP="00AF26FC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NRPCI,</w:t>
      </w:r>
    </w:p>
    <w:p w14:paraId="21DF1D7E" w14:textId="77777777" w:rsidR="00AF26FC" w:rsidRPr="00FD0425" w:rsidRDefault="00AF26FC" w:rsidP="00AF26FC">
      <w:pPr>
        <w:pStyle w:val="PL"/>
      </w:pPr>
      <w:r w:rsidRPr="00FD0425">
        <w:tab/>
        <w:t>e-utra</w:t>
      </w:r>
      <w:r w:rsidRPr="00FD0425">
        <w:tab/>
      </w:r>
      <w:r w:rsidRPr="00FD0425">
        <w:tab/>
      </w:r>
      <w:r w:rsidRPr="00FD0425">
        <w:tab/>
      </w:r>
      <w:r w:rsidRPr="00FD0425">
        <w:tab/>
        <w:t>E-UTRAPCI,</w:t>
      </w:r>
    </w:p>
    <w:p w14:paraId="077B1DF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NG-RAN-CellPCI</w:t>
      </w:r>
      <w:r w:rsidRPr="00FD0425">
        <w:rPr>
          <w:snapToGrid w:val="0"/>
        </w:rPr>
        <w:t>-ExtIEs} }</w:t>
      </w:r>
    </w:p>
    <w:p w14:paraId="1938CF7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37AE590" w14:textId="77777777" w:rsidR="00AF26FC" w:rsidRPr="00FD0425" w:rsidRDefault="00AF26FC" w:rsidP="00AF26FC">
      <w:pPr>
        <w:pStyle w:val="PL"/>
        <w:rPr>
          <w:snapToGrid w:val="0"/>
        </w:rPr>
      </w:pPr>
    </w:p>
    <w:p w14:paraId="0CC5920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t>NG-RAN-CellPCI</w:t>
      </w:r>
      <w:r w:rsidRPr="00FD0425">
        <w:rPr>
          <w:snapToGrid w:val="0"/>
        </w:rPr>
        <w:t>-ExtIEs XNAP-PROTOCOL-IES ::= {</w:t>
      </w:r>
    </w:p>
    <w:p w14:paraId="1280637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274EAA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59FBE1" w14:textId="77777777" w:rsidR="00AF26FC" w:rsidRPr="00FD0425" w:rsidRDefault="00AF26FC" w:rsidP="00AF26FC">
      <w:pPr>
        <w:pStyle w:val="PL"/>
      </w:pPr>
    </w:p>
    <w:p w14:paraId="2920B4F7" w14:textId="77777777" w:rsidR="00AF26FC" w:rsidRDefault="00AF26FC" w:rsidP="00AF26FC">
      <w:pPr>
        <w:pStyle w:val="PL"/>
        <w:rPr>
          <w:ins w:id="3366" w:author="Author"/>
        </w:rPr>
      </w:pPr>
    </w:p>
    <w:p w14:paraId="66CB337B" w14:textId="77777777" w:rsidR="00AF26FC" w:rsidRPr="00300B5A" w:rsidRDefault="00AF26FC" w:rsidP="00AF26FC">
      <w:pPr>
        <w:pStyle w:val="PL"/>
        <w:rPr>
          <w:ins w:id="3367" w:author="Author"/>
        </w:rPr>
      </w:pPr>
      <w:ins w:id="3368" w:author="Author">
        <w:r w:rsidRPr="00300B5A">
          <w:t>NG-RAN-CGI ::= CHOICE {</w:t>
        </w:r>
      </w:ins>
    </w:p>
    <w:p w14:paraId="1C82E807" w14:textId="77777777" w:rsidR="00AF26FC" w:rsidRPr="00300B5A" w:rsidRDefault="00AF26FC" w:rsidP="00AF26FC">
      <w:pPr>
        <w:pStyle w:val="PL"/>
        <w:rPr>
          <w:ins w:id="3369" w:author="Author"/>
        </w:rPr>
      </w:pPr>
      <w:ins w:id="3370" w:author="Author">
        <w:r w:rsidRPr="00300B5A">
          <w:tab/>
          <w:t>nr</w:t>
        </w:r>
        <w:r w:rsidRPr="00300B5A">
          <w:tab/>
        </w:r>
        <w:r w:rsidRPr="00300B5A">
          <w:tab/>
        </w:r>
        <w:r w:rsidRPr="00300B5A">
          <w:tab/>
        </w:r>
        <w:r w:rsidRPr="00300B5A">
          <w:tab/>
        </w:r>
        <w:r w:rsidRPr="00300B5A">
          <w:tab/>
        </w:r>
        <w:r w:rsidRPr="00300B5A">
          <w:tab/>
        </w:r>
        <w:r w:rsidRPr="00300B5A">
          <w:tab/>
          <w:t>NR-CGI,</w:t>
        </w:r>
      </w:ins>
    </w:p>
    <w:p w14:paraId="650C0F0F" w14:textId="77777777" w:rsidR="00AF26FC" w:rsidRPr="00300B5A" w:rsidRDefault="00AF26FC" w:rsidP="00AF26FC">
      <w:pPr>
        <w:pStyle w:val="PL"/>
        <w:rPr>
          <w:ins w:id="3371" w:author="Author"/>
        </w:rPr>
      </w:pPr>
      <w:ins w:id="3372" w:author="Author">
        <w:r w:rsidRPr="00300B5A">
          <w:tab/>
          <w:t>e-utra</w:t>
        </w:r>
        <w:r w:rsidRPr="00300B5A">
          <w:tab/>
        </w:r>
        <w:r w:rsidRPr="00300B5A">
          <w:tab/>
        </w:r>
        <w:r w:rsidRPr="00300B5A">
          <w:tab/>
        </w:r>
        <w:r w:rsidRPr="00300B5A">
          <w:tab/>
        </w:r>
        <w:r w:rsidRPr="00300B5A">
          <w:tab/>
        </w:r>
        <w:r w:rsidRPr="00300B5A">
          <w:tab/>
          <w:t>E-UTRA-CGI,</w:t>
        </w:r>
      </w:ins>
    </w:p>
    <w:p w14:paraId="1AAAAD56" w14:textId="77777777" w:rsidR="00AF26FC" w:rsidRPr="00300B5A" w:rsidRDefault="00AF26FC" w:rsidP="00AF26FC">
      <w:pPr>
        <w:pStyle w:val="PL"/>
        <w:rPr>
          <w:ins w:id="3373" w:author="Author"/>
        </w:rPr>
      </w:pPr>
      <w:ins w:id="3374" w:author="Author">
        <w:r w:rsidRPr="00300B5A">
          <w:tab/>
          <w:t>choice-extension</w:t>
        </w:r>
        <w:r w:rsidRPr="00300B5A">
          <w:tab/>
        </w:r>
        <w:r w:rsidRPr="00300B5A">
          <w:tab/>
        </w:r>
        <w:r w:rsidRPr="00300B5A">
          <w:tab/>
        </w:r>
        <w:r w:rsidRPr="00300B5A">
          <w:tab/>
          <w:t>ProtocolIE-Single-Container</w:t>
        </w:r>
        <w:r w:rsidRPr="00300B5A">
          <w:rPr>
            <w:noProof w:val="0"/>
            <w:snapToGrid w:val="0"/>
            <w:lang w:eastAsia="zh-CN"/>
          </w:rPr>
          <w:t xml:space="preserve"> { {NG-RAN-CGI-</w:t>
        </w:r>
        <w:proofErr w:type="spellStart"/>
        <w:r w:rsidRPr="00300B5A">
          <w:rPr>
            <w:noProof w:val="0"/>
            <w:snapToGrid w:val="0"/>
            <w:lang w:eastAsia="zh-CN"/>
          </w:rPr>
          <w:t>ExtIEs</w:t>
        </w:r>
        <w:proofErr w:type="spellEnd"/>
        <w:r w:rsidRPr="00300B5A">
          <w:rPr>
            <w:noProof w:val="0"/>
            <w:snapToGrid w:val="0"/>
            <w:lang w:eastAsia="zh-CN"/>
          </w:rPr>
          <w:t>} }</w:t>
        </w:r>
      </w:ins>
    </w:p>
    <w:p w14:paraId="20C86B86" w14:textId="77777777" w:rsidR="00AF26FC" w:rsidRPr="00D343D7" w:rsidRDefault="00AF26FC" w:rsidP="00AF26FC">
      <w:pPr>
        <w:pStyle w:val="PL"/>
        <w:rPr>
          <w:ins w:id="3375" w:author="Author"/>
        </w:rPr>
      </w:pPr>
      <w:ins w:id="3376" w:author="Author">
        <w:r w:rsidRPr="00300B5A">
          <w:rPr>
            <w:noProof w:val="0"/>
            <w:snapToGrid w:val="0"/>
            <w:lang w:eastAsia="zh-CN"/>
          </w:rPr>
          <w:t>}</w:t>
        </w:r>
      </w:ins>
    </w:p>
    <w:p w14:paraId="43D1BEC2" w14:textId="77777777" w:rsidR="00AF26FC" w:rsidRPr="00300B5A" w:rsidRDefault="00AF26FC" w:rsidP="00AF26FC">
      <w:pPr>
        <w:pStyle w:val="PL"/>
        <w:rPr>
          <w:ins w:id="3377" w:author="Author"/>
        </w:rPr>
      </w:pPr>
    </w:p>
    <w:p w14:paraId="608FF277" w14:textId="77777777" w:rsidR="00AF26FC" w:rsidRPr="00300B5A" w:rsidRDefault="00AF26FC" w:rsidP="00AF26FC">
      <w:pPr>
        <w:pStyle w:val="PL"/>
        <w:rPr>
          <w:ins w:id="3378" w:author="Author"/>
        </w:rPr>
      </w:pPr>
    </w:p>
    <w:p w14:paraId="0D559ED8" w14:textId="77777777" w:rsidR="00AF26FC" w:rsidRPr="00300B5A" w:rsidRDefault="00AF26FC" w:rsidP="00AF26FC">
      <w:pPr>
        <w:pStyle w:val="PL"/>
        <w:rPr>
          <w:ins w:id="3379" w:author="Author"/>
          <w:noProof w:val="0"/>
          <w:snapToGrid w:val="0"/>
          <w:lang w:eastAsia="zh-CN"/>
        </w:rPr>
      </w:pPr>
      <w:ins w:id="3380" w:author="Author">
        <w:r w:rsidRPr="00300B5A">
          <w:rPr>
            <w:noProof w:val="0"/>
            <w:snapToGrid w:val="0"/>
            <w:lang w:eastAsia="zh-CN"/>
          </w:rPr>
          <w:t>NG-RAN-CGI-</w:t>
        </w:r>
        <w:proofErr w:type="spellStart"/>
        <w:r w:rsidRPr="00300B5A">
          <w:rPr>
            <w:noProof w:val="0"/>
            <w:snapToGrid w:val="0"/>
            <w:lang w:eastAsia="zh-CN"/>
          </w:rPr>
          <w:t>ExtIEs</w:t>
        </w:r>
        <w:proofErr w:type="spellEnd"/>
        <w:r w:rsidRPr="00300B5A">
          <w:rPr>
            <w:noProof w:val="0"/>
            <w:snapToGrid w:val="0"/>
            <w:lang w:eastAsia="zh-CN"/>
          </w:rPr>
          <w:t xml:space="preserve"> XNAP-PROTOCOL-IES ::= {</w:t>
        </w:r>
      </w:ins>
    </w:p>
    <w:p w14:paraId="28BB6F41" w14:textId="77777777" w:rsidR="00AF26FC" w:rsidRPr="00300B5A" w:rsidRDefault="00AF26FC" w:rsidP="00AF26FC">
      <w:pPr>
        <w:pStyle w:val="PL"/>
        <w:rPr>
          <w:ins w:id="3381" w:author="Author"/>
          <w:noProof w:val="0"/>
          <w:snapToGrid w:val="0"/>
          <w:lang w:eastAsia="zh-CN"/>
        </w:rPr>
      </w:pPr>
      <w:ins w:id="3382" w:author="Author">
        <w:r w:rsidRPr="00300B5A">
          <w:rPr>
            <w:noProof w:val="0"/>
            <w:snapToGrid w:val="0"/>
            <w:lang w:eastAsia="zh-CN"/>
          </w:rPr>
          <w:tab/>
          <w:t>...</w:t>
        </w:r>
      </w:ins>
    </w:p>
    <w:p w14:paraId="39A7DF97" w14:textId="77777777" w:rsidR="00AF26FC" w:rsidRPr="00D343D7" w:rsidRDefault="00AF26FC" w:rsidP="00AF26FC">
      <w:pPr>
        <w:pStyle w:val="PL"/>
        <w:rPr>
          <w:ins w:id="3383" w:author="Author"/>
        </w:rPr>
      </w:pPr>
      <w:ins w:id="3384" w:author="Author">
        <w:r w:rsidRPr="00300B5A">
          <w:rPr>
            <w:noProof w:val="0"/>
            <w:snapToGrid w:val="0"/>
            <w:lang w:eastAsia="zh-CN"/>
          </w:rPr>
          <w:t>}</w:t>
        </w:r>
      </w:ins>
    </w:p>
    <w:p w14:paraId="78396890" w14:textId="77777777" w:rsidR="00AF26FC" w:rsidRPr="00300B5A" w:rsidRDefault="00AF26FC" w:rsidP="00AF26FC">
      <w:pPr>
        <w:pStyle w:val="PL"/>
        <w:rPr>
          <w:ins w:id="3385" w:author="Author"/>
        </w:rPr>
      </w:pPr>
    </w:p>
    <w:p w14:paraId="4D6D4BCE" w14:textId="77777777" w:rsidR="00AF26FC" w:rsidRPr="00FD0425" w:rsidRDefault="00AF26FC" w:rsidP="00AF26FC">
      <w:pPr>
        <w:pStyle w:val="PL"/>
      </w:pPr>
    </w:p>
    <w:p w14:paraId="75020276" w14:textId="77777777" w:rsidR="00AF26FC" w:rsidRPr="00FD0425" w:rsidRDefault="00AF26FC" w:rsidP="00AF26FC">
      <w:pPr>
        <w:pStyle w:val="PL"/>
      </w:pPr>
      <w:bookmarkStart w:id="3386" w:name="_Hlk513550371"/>
      <w:r w:rsidRPr="00FD0425">
        <w:rPr>
          <w:rFonts w:eastAsia="Batang"/>
        </w:rPr>
        <w:t xml:space="preserve">NG-RANnodeUEXnAPID </w:t>
      </w:r>
      <w:bookmarkEnd w:id="3386"/>
      <w:r w:rsidRPr="00FD0425">
        <w:rPr>
          <w:rFonts w:eastAsia="Batang"/>
        </w:rPr>
        <w:t>::= INTEGER (0..</w:t>
      </w:r>
      <w:r w:rsidRPr="00FD0425">
        <w:t xml:space="preserve"> </w:t>
      </w:r>
      <w:r w:rsidRPr="00FD0425">
        <w:rPr>
          <w:rFonts w:eastAsia="Batang"/>
        </w:rPr>
        <w:t>4294967295)</w:t>
      </w:r>
    </w:p>
    <w:p w14:paraId="692566E5" w14:textId="77777777" w:rsidR="00AF26FC" w:rsidRPr="00FD0425" w:rsidRDefault="00AF26FC" w:rsidP="00AF26FC">
      <w:pPr>
        <w:pStyle w:val="PL"/>
      </w:pPr>
    </w:p>
    <w:p w14:paraId="5AE94D1C" w14:textId="77777777" w:rsidR="00AF26FC" w:rsidRDefault="00AF26FC" w:rsidP="00AF26FC">
      <w:pPr>
        <w:pStyle w:val="PL"/>
        <w:rPr>
          <w:ins w:id="3387" w:author="Author"/>
        </w:rPr>
      </w:pPr>
    </w:p>
    <w:p w14:paraId="434016EB" w14:textId="77777777" w:rsidR="00AF26FC" w:rsidRPr="00300B5A" w:rsidRDefault="00AF26FC" w:rsidP="00AF26FC">
      <w:pPr>
        <w:pStyle w:val="PL"/>
        <w:rPr>
          <w:ins w:id="3388" w:author="Author"/>
          <w:rFonts w:eastAsia="DengXian"/>
          <w:lang w:eastAsia="zh-CN"/>
        </w:rPr>
      </w:pPr>
      <w:ins w:id="3389" w:author="Author">
        <w:r w:rsidRPr="00300B5A">
          <w:rPr>
            <w:lang w:eastAsia="ja-JP"/>
          </w:rPr>
          <w:t>NumberofActiveUEs</w:t>
        </w:r>
        <w:r w:rsidRPr="00300B5A">
          <w:rPr>
            <w:rFonts w:eastAsia="DengXian" w:cs="Courier New"/>
            <w:snapToGrid w:val="0"/>
            <w:lang w:eastAsia="zh-CN"/>
          </w:rPr>
          <w:t xml:space="preserve">::= INTEGER </w:t>
        </w:r>
        <w:r w:rsidRPr="00300B5A">
          <w:rPr>
            <w:lang w:eastAsia="ja-JP"/>
          </w:rPr>
          <w:t>(1..65536,...)</w:t>
        </w:r>
      </w:ins>
    </w:p>
    <w:p w14:paraId="0CBC16DB" w14:textId="77777777" w:rsidR="00AF26FC" w:rsidRPr="00300B5A" w:rsidRDefault="00AF26FC" w:rsidP="00AF26FC">
      <w:pPr>
        <w:pStyle w:val="PL"/>
        <w:rPr>
          <w:ins w:id="3390" w:author="Author"/>
        </w:rPr>
      </w:pPr>
    </w:p>
    <w:p w14:paraId="26C58F1A" w14:textId="77777777" w:rsidR="00AF26FC" w:rsidRPr="00300B5A" w:rsidRDefault="00AF26FC" w:rsidP="00AF26FC">
      <w:pPr>
        <w:pStyle w:val="PL"/>
        <w:rPr>
          <w:ins w:id="3391" w:author="Author"/>
        </w:rPr>
      </w:pPr>
    </w:p>
    <w:p w14:paraId="040F8D20" w14:textId="77777777" w:rsidR="00AF26FC" w:rsidRDefault="00AF26FC" w:rsidP="00AF26FC">
      <w:pPr>
        <w:pStyle w:val="PL"/>
        <w:rPr>
          <w:ins w:id="3392" w:author="Author"/>
          <w:rFonts w:eastAsia="DengXian"/>
          <w:lang w:eastAsia="zh-CN"/>
        </w:rPr>
      </w:pPr>
      <w:ins w:id="3393" w:author="Author">
        <w:r w:rsidRPr="00300B5A">
          <w:rPr>
            <w:lang w:eastAsia="ja-JP"/>
          </w:rPr>
          <w:t xml:space="preserve">NoofRRCConnections </w:t>
        </w:r>
        <w:r w:rsidRPr="00300B5A">
          <w:rPr>
            <w:rFonts w:eastAsia="DengXian" w:cs="Courier New"/>
            <w:snapToGrid w:val="0"/>
            <w:lang w:eastAsia="zh-CN"/>
          </w:rPr>
          <w:t xml:space="preserve">::= INTEGER </w:t>
        </w:r>
        <w:r w:rsidRPr="00300B5A">
          <w:rPr>
            <w:lang w:eastAsia="ja-JP"/>
          </w:rPr>
          <w:t>(1..65536,...)</w:t>
        </w:r>
      </w:ins>
    </w:p>
    <w:p w14:paraId="63A5AC56" w14:textId="77777777" w:rsidR="00AF26FC" w:rsidRDefault="00AF26FC" w:rsidP="00AF26FC">
      <w:pPr>
        <w:pStyle w:val="PL"/>
        <w:rPr>
          <w:ins w:id="3394" w:author="Author"/>
        </w:rPr>
      </w:pPr>
    </w:p>
    <w:p w14:paraId="65D1436B" w14:textId="77777777" w:rsidR="00AF26FC" w:rsidRPr="00FD0425" w:rsidRDefault="00AF26FC" w:rsidP="00AF26FC">
      <w:pPr>
        <w:pStyle w:val="PL"/>
      </w:pPr>
    </w:p>
    <w:p w14:paraId="28145A75" w14:textId="77777777" w:rsidR="00AF26FC" w:rsidRPr="00FD0425" w:rsidRDefault="00AF26FC" w:rsidP="00AF26FC">
      <w:pPr>
        <w:pStyle w:val="PL"/>
        <w:rPr>
          <w:rStyle w:val="PLChar"/>
        </w:rPr>
      </w:pPr>
      <w:bookmarkStart w:id="3395" w:name="_Hlk515425589"/>
      <w:r w:rsidRPr="00FD0425">
        <w:rPr>
          <w:rStyle w:val="PLChar"/>
        </w:rPr>
        <w:t>N</w:t>
      </w:r>
      <w:bookmarkStart w:id="3396" w:name="_Hlk513546616"/>
      <w:r w:rsidRPr="00FD0425">
        <w:rPr>
          <w:rStyle w:val="PLChar"/>
        </w:rPr>
        <w:t>onDynamic5QIDescriptor</w:t>
      </w:r>
      <w:bookmarkEnd w:id="3395"/>
      <w:bookmarkEnd w:id="3396"/>
      <w:r w:rsidRPr="00FD0425">
        <w:rPr>
          <w:rStyle w:val="PLChar"/>
        </w:rPr>
        <w:t xml:space="preserve"> ::= SEQUENCE {</w:t>
      </w:r>
    </w:p>
    <w:p w14:paraId="2FDEF446" w14:textId="77777777" w:rsidR="00AF26FC" w:rsidRPr="00FD0425" w:rsidRDefault="00AF26FC" w:rsidP="00AF26FC">
      <w:pPr>
        <w:pStyle w:val="PL"/>
        <w:rPr>
          <w:rStyle w:val="PLChar"/>
        </w:rPr>
      </w:pPr>
      <w:r w:rsidRPr="00FD0425">
        <w:rPr>
          <w:rStyle w:val="PLChar"/>
        </w:rPr>
        <w:tab/>
        <w:t>fiveQI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FiveQI,</w:t>
      </w:r>
    </w:p>
    <w:p w14:paraId="174DFCFF" w14:textId="77777777" w:rsidR="00AF26FC" w:rsidRPr="00FD0425" w:rsidRDefault="00AF26FC" w:rsidP="00AF26FC">
      <w:pPr>
        <w:pStyle w:val="PL"/>
        <w:rPr>
          <w:rStyle w:val="PLChar"/>
        </w:rPr>
      </w:pP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25EF74C4" w14:textId="77777777" w:rsidR="00AF26FC" w:rsidRPr="00FD0425" w:rsidRDefault="00AF26FC" w:rsidP="00AF26FC">
      <w:pPr>
        <w:pStyle w:val="PL"/>
        <w:rPr>
          <w:rStyle w:val="PLChar"/>
        </w:rPr>
      </w:pP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6E5F4A88" w14:textId="77777777" w:rsidR="00AF26FC" w:rsidRPr="00FD0425" w:rsidRDefault="00AF26FC" w:rsidP="00AF26FC">
      <w:pPr>
        <w:pStyle w:val="PL"/>
      </w:pPr>
      <w:r w:rsidRPr="00FD0425">
        <w:tab/>
        <w:t>maximumDataBurstVolume</w:t>
      </w:r>
      <w:r w:rsidRPr="00FD0425">
        <w:tab/>
      </w:r>
      <w:r w:rsidRPr="00FD0425">
        <w:tab/>
        <w:t xml:space="preserve">MaximumDataBurstVolume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</w:t>
      </w:r>
      <w:r w:rsidRPr="00FD0425">
        <w:rPr>
          <w:rStyle w:val="PLChar"/>
        </w:rPr>
        <w:t>PTIONAL,</w:t>
      </w:r>
    </w:p>
    <w:p w14:paraId="58BB409C" w14:textId="77777777" w:rsidR="00AF26FC" w:rsidRPr="00FD0425" w:rsidRDefault="00AF26FC" w:rsidP="00AF26FC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{Non</w:t>
      </w:r>
      <w:r w:rsidRPr="00FD0425">
        <w:rPr>
          <w:rStyle w:val="PLChar"/>
        </w:rPr>
        <w:t>Dynamic5QIDescriptor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 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2AA8E98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042D229B" w14:textId="77777777" w:rsidR="00AF26FC" w:rsidRPr="00FD0425" w:rsidRDefault="00AF26FC" w:rsidP="00AF26FC">
      <w:pPr>
        <w:pStyle w:val="PL"/>
      </w:pPr>
      <w:r w:rsidRPr="00FD0425">
        <w:t>}</w:t>
      </w:r>
    </w:p>
    <w:p w14:paraId="52954F6D" w14:textId="77777777" w:rsidR="00AF26FC" w:rsidRPr="00FD0425" w:rsidRDefault="00AF26FC" w:rsidP="00AF26FC">
      <w:pPr>
        <w:pStyle w:val="PL"/>
      </w:pPr>
    </w:p>
    <w:p w14:paraId="4514EE80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rStyle w:val="PLChar"/>
        </w:rPr>
        <w:t>NonDynamic5QIDescriptor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F0E7F8A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A3F9F34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5CB986E" w14:textId="77777777" w:rsidR="00AF26FC" w:rsidRPr="00FD0425" w:rsidRDefault="00AF26FC" w:rsidP="00AF26FC">
      <w:pPr>
        <w:pStyle w:val="PL"/>
      </w:pPr>
    </w:p>
    <w:p w14:paraId="1EA3AE9F" w14:textId="77777777" w:rsidR="00AF26FC" w:rsidRPr="00FD0425" w:rsidRDefault="00AF26FC" w:rsidP="00AF26FC">
      <w:pPr>
        <w:pStyle w:val="PL"/>
      </w:pPr>
    </w:p>
    <w:p w14:paraId="086ECA94" w14:textId="77777777" w:rsidR="00AF26FC" w:rsidRPr="00FD0425" w:rsidRDefault="00AF26FC" w:rsidP="00AF26FC">
      <w:pPr>
        <w:pStyle w:val="PL"/>
      </w:pPr>
      <w:r w:rsidRPr="00FD0425">
        <w:t>NRARFCN</w:t>
      </w:r>
      <w:r w:rsidRPr="00FD0425">
        <w:tab/>
        <w:t>::= INTEGER (0.. maxNRARFCN)</w:t>
      </w:r>
    </w:p>
    <w:p w14:paraId="1D5E47D0" w14:textId="77777777" w:rsidR="00AF26FC" w:rsidRPr="00FD0425" w:rsidRDefault="00AF26FC" w:rsidP="00AF26FC">
      <w:pPr>
        <w:pStyle w:val="PL"/>
      </w:pPr>
    </w:p>
    <w:p w14:paraId="44F5CB4E" w14:textId="77777777" w:rsidR="00AF26FC" w:rsidRDefault="00AF26FC" w:rsidP="00AF26FC">
      <w:pPr>
        <w:pStyle w:val="PL"/>
        <w:rPr>
          <w:ins w:id="3397" w:author="Author"/>
        </w:rPr>
      </w:pPr>
    </w:p>
    <w:p w14:paraId="248559E3" w14:textId="77777777" w:rsidR="00AF26FC" w:rsidRPr="00300B5A" w:rsidRDefault="00AF26FC" w:rsidP="00AF26FC">
      <w:pPr>
        <w:pStyle w:val="PL"/>
        <w:rPr>
          <w:ins w:id="3398" w:author="Author"/>
          <w:noProof w:val="0"/>
          <w:snapToGrid w:val="0"/>
        </w:rPr>
      </w:pPr>
      <w:ins w:id="3399" w:author="Author">
        <w:r w:rsidRPr="00300B5A">
          <w:t>NG-eNB-</w:t>
        </w:r>
        <w:proofErr w:type="spellStart"/>
        <w:r w:rsidRPr="00300B5A">
          <w:rPr>
            <w:noProof w:val="0"/>
            <w:snapToGrid w:val="0"/>
          </w:rPr>
          <w:t>RadioResourceStatus</w:t>
        </w:r>
        <w:proofErr w:type="spellEnd"/>
        <w:r w:rsidRPr="00300B5A">
          <w:rPr>
            <w:noProof w:val="0"/>
            <w:snapToGrid w:val="0"/>
          </w:rPr>
          <w:tab/>
          <w:t>::= SEQUENCE {</w:t>
        </w:r>
      </w:ins>
    </w:p>
    <w:p w14:paraId="2AD6182E" w14:textId="77777777" w:rsidR="00AF26FC" w:rsidRPr="00300B5A" w:rsidRDefault="00AF26FC" w:rsidP="00AF26FC">
      <w:pPr>
        <w:pStyle w:val="PL"/>
        <w:tabs>
          <w:tab w:val="left" w:pos="4688"/>
        </w:tabs>
        <w:rPr>
          <w:ins w:id="3400" w:author="Author"/>
          <w:noProof w:val="0"/>
        </w:rPr>
      </w:pPr>
      <w:ins w:id="3401" w:author="Author">
        <w:r w:rsidRPr="00300B5A">
          <w:rPr>
            <w:noProof w:val="0"/>
            <w:snapToGrid w:val="0"/>
          </w:rPr>
          <w:tab/>
        </w:r>
        <w:r w:rsidRPr="00300B5A">
          <w:rPr>
            <w:noProof w:val="0"/>
          </w:rPr>
          <w:t>dL-GBR-PRB-usage</w:t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proofErr w:type="spellStart"/>
        <w:r w:rsidRPr="00300B5A">
          <w:rPr>
            <w:noProof w:val="0"/>
          </w:rPr>
          <w:t>DL-GBR-PRB-usage</w:t>
        </w:r>
        <w:proofErr w:type="spellEnd"/>
        <w:r w:rsidRPr="00300B5A">
          <w:rPr>
            <w:noProof w:val="0"/>
          </w:rPr>
          <w:t>,</w:t>
        </w:r>
      </w:ins>
    </w:p>
    <w:p w14:paraId="726A77D2" w14:textId="77777777" w:rsidR="00AF26FC" w:rsidRPr="00300B5A" w:rsidRDefault="00AF26FC" w:rsidP="00AF26FC">
      <w:pPr>
        <w:pStyle w:val="PL"/>
        <w:rPr>
          <w:ins w:id="3402" w:author="Author"/>
          <w:noProof w:val="0"/>
        </w:rPr>
      </w:pPr>
      <w:ins w:id="3403" w:author="Author">
        <w:r w:rsidRPr="00300B5A">
          <w:rPr>
            <w:noProof w:val="0"/>
          </w:rPr>
          <w:tab/>
        </w:r>
        <w:proofErr w:type="spellStart"/>
        <w:r w:rsidRPr="00300B5A">
          <w:rPr>
            <w:noProof w:val="0"/>
          </w:rPr>
          <w:t>uL</w:t>
        </w:r>
        <w:proofErr w:type="spellEnd"/>
        <w:r w:rsidRPr="00300B5A">
          <w:rPr>
            <w:noProof w:val="0"/>
          </w:rPr>
          <w:t>-GBR-PRB-usage</w:t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  <w:t>UL-GBR-PRB-usage,</w:t>
        </w:r>
      </w:ins>
    </w:p>
    <w:p w14:paraId="7983AEB1" w14:textId="77777777" w:rsidR="00AF26FC" w:rsidRPr="00300B5A" w:rsidRDefault="00AF26FC" w:rsidP="00AF26FC">
      <w:pPr>
        <w:pStyle w:val="PL"/>
        <w:rPr>
          <w:ins w:id="3404" w:author="Author"/>
          <w:noProof w:val="0"/>
        </w:rPr>
      </w:pPr>
      <w:ins w:id="3405" w:author="Author">
        <w:r w:rsidRPr="00300B5A">
          <w:rPr>
            <w:noProof w:val="0"/>
          </w:rPr>
          <w:tab/>
          <w:t>dL-non-GBR-PRB-usage</w:t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proofErr w:type="spellStart"/>
        <w:r w:rsidRPr="00300B5A">
          <w:rPr>
            <w:noProof w:val="0"/>
          </w:rPr>
          <w:t>DL-non-GBR-PRB-usage</w:t>
        </w:r>
        <w:proofErr w:type="spellEnd"/>
        <w:r w:rsidRPr="00300B5A">
          <w:rPr>
            <w:noProof w:val="0"/>
          </w:rPr>
          <w:t>,</w:t>
        </w:r>
      </w:ins>
    </w:p>
    <w:p w14:paraId="4BD1C2CC" w14:textId="77777777" w:rsidR="00AF26FC" w:rsidRPr="00300B5A" w:rsidRDefault="00AF26FC" w:rsidP="00AF26FC">
      <w:pPr>
        <w:pStyle w:val="PL"/>
        <w:rPr>
          <w:ins w:id="3406" w:author="Author"/>
          <w:noProof w:val="0"/>
        </w:rPr>
      </w:pPr>
      <w:ins w:id="3407" w:author="Author">
        <w:r w:rsidRPr="00300B5A">
          <w:rPr>
            <w:noProof w:val="0"/>
          </w:rPr>
          <w:lastRenderedPageBreak/>
          <w:tab/>
        </w:r>
        <w:proofErr w:type="spellStart"/>
        <w:r w:rsidRPr="00300B5A">
          <w:rPr>
            <w:noProof w:val="0"/>
          </w:rPr>
          <w:t>uL</w:t>
        </w:r>
        <w:proofErr w:type="spellEnd"/>
        <w:r w:rsidRPr="00300B5A">
          <w:rPr>
            <w:noProof w:val="0"/>
          </w:rPr>
          <w:t>-non-GBR-PRB-usage</w:t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  <w:t>UL-non-GBR-PRB-usage,</w:t>
        </w:r>
      </w:ins>
    </w:p>
    <w:p w14:paraId="492AE7BF" w14:textId="77777777" w:rsidR="00AF26FC" w:rsidRPr="00300B5A" w:rsidRDefault="00AF26FC" w:rsidP="00AF26FC">
      <w:pPr>
        <w:pStyle w:val="PL"/>
        <w:rPr>
          <w:ins w:id="3408" w:author="Author"/>
          <w:noProof w:val="0"/>
        </w:rPr>
      </w:pPr>
      <w:ins w:id="3409" w:author="Author">
        <w:r w:rsidRPr="00300B5A">
          <w:rPr>
            <w:noProof w:val="0"/>
          </w:rPr>
          <w:tab/>
          <w:t>dL-</w:t>
        </w:r>
        <w:r w:rsidRPr="00300B5A">
          <w:rPr>
            <w:bCs/>
            <w:noProof w:val="0"/>
          </w:rPr>
          <w:t>Total-PRB-usage</w:t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proofErr w:type="spellStart"/>
        <w:r w:rsidRPr="00300B5A">
          <w:rPr>
            <w:noProof w:val="0"/>
          </w:rPr>
          <w:t>DL-</w:t>
        </w:r>
        <w:r w:rsidRPr="00300B5A">
          <w:rPr>
            <w:bCs/>
            <w:noProof w:val="0"/>
          </w:rPr>
          <w:t>Total-PRB-usage</w:t>
        </w:r>
        <w:proofErr w:type="spellEnd"/>
        <w:r w:rsidRPr="00300B5A">
          <w:rPr>
            <w:noProof w:val="0"/>
          </w:rPr>
          <w:t>,</w:t>
        </w:r>
      </w:ins>
    </w:p>
    <w:p w14:paraId="0E0969D9" w14:textId="77777777" w:rsidR="00AF26FC" w:rsidRPr="00300B5A" w:rsidRDefault="00AF26FC" w:rsidP="00AF26FC">
      <w:pPr>
        <w:pStyle w:val="PL"/>
        <w:rPr>
          <w:ins w:id="3410" w:author="Author"/>
          <w:noProof w:val="0"/>
          <w:snapToGrid w:val="0"/>
        </w:rPr>
      </w:pPr>
      <w:ins w:id="3411" w:author="Author">
        <w:r w:rsidRPr="00300B5A">
          <w:rPr>
            <w:noProof w:val="0"/>
          </w:rPr>
          <w:tab/>
        </w:r>
        <w:proofErr w:type="spellStart"/>
        <w:r w:rsidRPr="00300B5A">
          <w:rPr>
            <w:noProof w:val="0"/>
          </w:rPr>
          <w:t>uL</w:t>
        </w:r>
        <w:proofErr w:type="spellEnd"/>
        <w:r w:rsidRPr="00300B5A">
          <w:rPr>
            <w:noProof w:val="0"/>
          </w:rPr>
          <w:t>-</w:t>
        </w:r>
        <w:r w:rsidRPr="00300B5A">
          <w:rPr>
            <w:bCs/>
            <w:noProof w:val="0"/>
          </w:rPr>
          <w:t>Total-PRB-usage</w:t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  <w:t>UL-</w:t>
        </w:r>
        <w:r w:rsidRPr="00300B5A">
          <w:rPr>
            <w:bCs/>
            <w:noProof w:val="0"/>
          </w:rPr>
          <w:t>Total-PRB-usage</w:t>
        </w:r>
        <w:r w:rsidRPr="00300B5A">
          <w:rPr>
            <w:noProof w:val="0"/>
          </w:rPr>
          <w:t>,</w:t>
        </w:r>
      </w:ins>
    </w:p>
    <w:p w14:paraId="1A2E6D0C" w14:textId="77777777" w:rsidR="00AF26FC" w:rsidRPr="00300B5A" w:rsidRDefault="00AF26FC" w:rsidP="00AF26FC">
      <w:pPr>
        <w:pStyle w:val="PL"/>
        <w:rPr>
          <w:ins w:id="3412" w:author="Author"/>
          <w:noProof w:val="0"/>
          <w:snapToGrid w:val="0"/>
        </w:rPr>
      </w:pPr>
      <w:ins w:id="3413" w:author="Author">
        <w:r w:rsidRPr="00300B5A">
          <w:rPr>
            <w:noProof w:val="0"/>
            <w:snapToGrid w:val="0"/>
          </w:rPr>
          <w:tab/>
        </w:r>
        <w:proofErr w:type="spellStart"/>
        <w:r w:rsidRPr="00300B5A">
          <w:rPr>
            <w:noProof w:val="0"/>
            <w:snapToGrid w:val="0"/>
          </w:rPr>
          <w:t>iE</w:t>
        </w:r>
        <w:proofErr w:type="spellEnd"/>
        <w:r w:rsidRPr="00300B5A">
          <w:rPr>
            <w:noProof w:val="0"/>
            <w:snapToGrid w:val="0"/>
          </w:rPr>
          <w:t>-Extensions</w:t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proofErr w:type="spellStart"/>
        <w:r w:rsidRPr="00300B5A">
          <w:rPr>
            <w:noProof w:val="0"/>
            <w:snapToGrid w:val="0"/>
          </w:rPr>
          <w:t>ProtocolExtensionContainer</w:t>
        </w:r>
        <w:proofErr w:type="spellEnd"/>
        <w:r w:rsidRPr="00300B5A">
          <w:rPr>
            <w:noProof w:val="0"/>
            <w:snapToGrid w:val="0"/>
          </w:rPr>
          <w:t xml:space="preserve"> { {</w:t>
        </w:r>
        <w:r w:rsidRPr="00300B5A">
          <w:t xml:space="preserve"> NG-eNB-</w:t>
        </w:r>
        <w:proofErr w:type="spellStart"/>
        <w:r w:rsidRPr="00300B5A">
          <w:rPr>
            <w:noProof w:val="0"/>
            <w:snapToGrid w:val="0"/>
          </w:rPr>
          <w:t>RadioResourceStatus</w:t>
        </w:r>
        <w:proofErr w:type="spellEnd"/>
        <w:r w:rsidRPr="00300B5A">
          <w:rPr>
            <w:noProof w:val="0"/>
          </w:rPr>
          <w:t>-</w:t>
        </w:r>
        <w:proofErr w:type="spellStart"/>
        <w:r w:rsidRPr="00300B5A">
          <w:rPr>
            <w:noProof w:val="0"/>
            <w:snapToGrid w:val="0"/>
          </w:rPr>
          <w:t>ExtIEs</w:t>
        </w:r>
        <w:proofErr w:type="spellEnd"/>
        <w:r w:rsidRPr="00300B5A">
          <w:rPr>
            <w:noProof w:val="0"/>
            <w:snapToGrid w:val="0"/>
          </w:rPr>
          <w:t>} } OPTIONAL,</w:t>
        </w:r>
      </w:ins>
    </w:p>
    <w:p w14:paraId="021A1637" w14:textId="77777777" w:rsidR="00AF26FC" w:rsidRPr="00300B5A" w:rsidRDefault="00AF26FC" w:rsidP="00AF26FC">
      <w:pPr>
        <w:pStyle w:val="PL"/>
        <w:rPr>
          <w:ins w:id="3414" w:author="Author"/>
          <w:noProof w:val="0"/>
          <w:snapToGrid w:val="0"/>
        </w:rPr>
      </w:pPr>
      <w:ins w:id="3415" w:author="Author">
        <w:r w:rsidRPr="00300B5A">
          <w:rPr>
            <w:noProof w:val="0"/>
            <w:snapToGrid w:val="0"/>
          </w:rPr>
          <w:tab/>
          <w:t>...</w:t>
        </w:r>
      </w:ins>
    </w:p>
    <w:p w14:paraId="3DD2FFF1" w14:textId="77777777" w:rsidR="00AF26FC" w:rsidRPr="00300B5A" w:rsidRDefault="00AF26FC" w:rsidP="00AF26FC">
      <w:pPr>
        <w:pStyle w:val="PL"/>
        <w:rPr>
          <w:ins w:id="3416" w:author="Author"/>
          <w:noProof w:val="0"/>
          <w:snapToGrid w:val="0"/>
        </w:rPr>
      </w:pPr>
      <w:ins w:id="3417" w:author="Author">
        <w:r w:rsidRPr="00300B5A">
          <w:rPr>
            <w:noProof w:val="0"/>
            <w:snapToGrid w:val="0"/>
          </w:rPr>
          <w:t>}</w:t>
        </w:r>
      </w:ins>
    </w:p>
    <w:p w14:paraId="62B190B9" w14:textId="77777777" w:rsidR="00AF26FC" w:rsidRPr="00300B5A" w:rsidRDefault="00AF26FC" w:rsidP="00AF26FC">
      <w:pPr>
        <w:pStyle w:val="PL"/>
        <w:rPr>
          <w:ins w:id="3418" w:author="Author"/>
          <w:noProof w:val="0"/>
          <w:snapToGrid w:val="0"/>
        </w:rPr>
      </w:pPr>
    </w:p>
    <w:p w14:paraId="510A07AF" w14:textId="77777777" w:rsidR="00AF26FC" w:rsidRPr="00300B5A" w:rsidRDefault="00AF26FC" w:rsidP="00AF26FC">
      <w:pPr>
        <w:pStyle w:val="PL"/>
        <w:rPr>
          <w:ins w:id="3419" w:author="Author"/>
          <w:noProof w:val="0"/>
          <w:snapToGrid w:val="0"/>
        </w:rPr>
      </w:pPr>
      <w:ins w:id="3420" w:author="Author">
        <w:r w:rsidRPr="00300B5A">
          <w:t>NG-eNB-</w:t>
        </w:r>
        <w:proofErr w:type="spellStart"/>
        <w:r w:rsidRPr="00300B5A">
          <w:rPr>
            <w:noProof w:val="0"/>
            <w:snapToGrid w:val="0"/>
          </w:rPr>
          <w:t>RadioResourceStatus</w:t>
        </w:r>
        <w:r w:rsidRPr="00300B5A">
          <w:rPr>
            <w:noProof w:val="0"/>
          </w:rPr>
          <w:t>-</w:t>
        </w:r>
        <w:r w:rsidRPr="00300B5A">
          <w:rPr>
            <w:noProof w:val="0"/>
            <w:snapToGrid w:val="0"/>
          </w:rPr>
          <w:t>ExtIEs</w:t>
        </w:r>
        <w:proofErr w:type="spellEnd"/>
        <w:r w:rsidRPr="00300B5A">
          <w:rPr>
            <w:noProof w:val="0"/>
            <w:snapToGrid w:val="0"/>
          </w:rPr>
          <w:t xml:space="preserve"> XNAP-PROTOCOL-EXTENSION ::= {</w:t>
        </w:r>
      </w:ins>
    </w:p>
    <w:p w14:paraId="08D5B5CB" w14:textId="77777777" w:rsidR="00AF26FC" w:rsidRPr="00300B5A" w:rsidRDefault="00AF26FC" w:rsidP="00AF26FC">
      <w:pPr>
        <w:pStyle w:val="PL"/>
        <w:rPr>
          <w:ins w:id="3421" w:author="Author"/>
          <w:noProof w:val="0"/>
          <w:snapToGrid w:val="0"/>
        </w:rPr>
      </w:pPr>
      <w:ins w:id="3422" w:author="Author">
        <w:r w:rsidRPr="00300B5A">
          <w:rPr>
            <w:noProof w:val="0"/>
            <w:snapToGrid w:val="0"/>
          </w:rPr>
          <w:tab/>
          <w:t>...</w:t>
        </w:r>
      </w:ins>
    </w:p>
    <w:p w14:paraId="09ABF1D5" w14:textId="77777777" w:rsidR="00AF26FC" w:rsidRPr="00300B5A" w:rsidRDefault="00AF26FC" w:rsidP="00AF26FC">
      <w:pPr>
        <w:pStyle w:val="PL"/>
        <w:rPr>
          <w:ins w:id="3423" w:author="Author"/>
          <w:noProof w:val="0"/>
          <w:snapToGrid w:val="0"/>
        </w:rPr>
      </w:pPr>
      <w:ins w:id="3424" w:author="Author">
        <w:r w:rsidRPr="00300B5A">
          <w:rPr>
            <w:noProof w:val="0"/>
            <w:snapToGrid w:val="0"/>
          </w:rPr>
          <w:t>}</w:t>
        </w:r>
      </w:ins>
    </w:p>
    <w:p w14:paraId="24693DFD" w14:textId="77777777" w:rsidR="00AF26FC" w:rsidRPr="00300B5A" w:rsidRDefault="00AF26FC" w:rsidP="00AF26FC">
      <w:pPr>
        <w:pStyle w:val="PL"/>
        <w:rPr>
          <w:ins w:id="3425" w:author="Author"/>
        </w:rPr>
      </w:pPr>
    </w:p>
    <w:p w14:paraId="747BE2EE" w14:textId="77777777" w:rsidR="00AF26FC" w:rsidRPr="00300B5A" w:rsidRDefault="00AF26FC" w:rsidP="00AF26FC">
      <w:pPr>
        <w:pStyle w:val="PL"/>
        <w:rPr>
          <w:ins w:id="3426" w:author="Author"/>
        </w:rPr>
      </w:pPr>
    </w:p>
    <w:p w14:paraId="4FBDC45D" w14:textId="77777777" w:rsidR="00AF26FC" w:rsidRPr="00300B5A" w:rsidRDefault="00AF26FC" w:rsidP="00AF26FC">
      <w:pPr>
        <w:pStyle w:val="PL"/>
        <w:rPr>
          <w:ins w:id="3427" w:author="Author"/>
          <w:noProof w:val="0"/>
          <w:snapToGrid w:val="0"/>
        </w:rPr>
      </w:pPr>
      <w:proofErr w:type="spellStart"/>
      <w:ins w:id="3428" w:author="Author">
        <w:r w:rsidRPr="00300B5A">
          <w:rPr>
            <w:noProof w:val="0"/>
            <w:snapToGrid w:val="0"/>
          </w:rPr>
          <w:t>NGTNLCapacityIndicator</w:t>
        </w:r>
        <w:proofErr w:type="spellEnd"/>
        <w:r w:rsidRPr="00300B5A">
          <w:rPr>
            <w:noProof w:val="0"/>
            <w:snapToGrid w:val="0"/>
          </w:rPr>
          <w:t xml:space="preserve"> ::= SEQUENCE {</w:t>
        </w:r>
      </w:ins>
    </w:p>
    <w:p w14:paraId="3E230006" w14:textId="77777777" w:rsidR="00AF26FC" w:rsidRPr="00300B5A" w:rsidRDefault="00AF26FC" w:rsidP="00AF26FC">
      <w:pPr>
        <w:pStyle w:val="PL"/>
        <w:rPr>
          <w:ins w:id="3429" w:author="Author"/>
          <w:noProof w:val="0"/>
          <w:snapToGrid w:val="0"/>
        </w:rPr>
      </w:pPr>
      <w:ins w:id="3430" w:author="Author">
        <w:r w:rsidRPr="00300B5A">
          <w:rPr>
            <w:noProof w:val="0"/>
            <w:snapToGrid w:val="0"/>
          </w:rPr>
          <w:tab/>
        </w:r>
        <w:proofErr w:type="spellStart"/>
        <w:r w:rsidRPr="00300B5A">
          <w:rPr>
            <w:noProof w:val="0"/>
            <w:snapToGrid w:val="0"/>
          </w:rPr>
          <w:t>dLNGTNLOfferedCapacity</w:t>
        </w:r>
        <w:proofErr w:type="spellEnd"/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300B5A">
          <w:rPr>
            <w:noProof w:val="0"/>
            <w:snapToGrid w:val="0"/>
          </w:rPr>
          <w:t>OfferedCapacity</w:t>
        </w:r>
        <w:proofErr w:type="spellEnd"/>
        <w:r w:rsidRPr="00300B5A">
          <w:rPr>
            <w:noProof w:val="0"/>
            <w:snapToGrid w:val="0"/>
          </w:rPr>
          <w:t>,</w:t>
        </w:r>
      </w:ins>
    </w:p>
    <w:p w14:paraId="5FC4B0A8" w14:textId="77777777" w:rsidR="00AF26FC" w:rsidRPr="00300B5A" w:rsidRDefault="00AF26FC" w:rsidP="00AF26FC">
      <w:pPr>
        <w:pStyle w:val="PL"/>
        <w:ind w:firstLine="384"/>
        <w:rPr>
          <w:ins w:id="3431" w:author="Author"/>
          <w:noProof w:val="0"/>
          <w:snapToGrid w:val="0"/>
        </w:rPr>
      </w:pPr>
      <w:proofErr w:type="spellStart"/>
      <w:ins w:id="3432" w:author="Author">
        <w:r w:rsidRPr="00300B5A">
          <w:rPr>
            <w:noProof w:val="0"/>
            <w:snapToGrid w:val="0"/>
          </w:rPr>
          <w:t>dLNGTNL</w:t>
        </w:r>
        <w:r w:rsidRPr="00300B5A">
          <w:rPr>
            <w:lang w:eastAsia="ja-JP"/>
          </w:rPr>
          <w:t>AvailableCapacity</w:t>
        </w:r>
        <w:proofErr w:type="spellEnd"/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00B5A">
          <w:rPr>
            <w:lang w:eastAsia="ja-JP"/>
          </w:rPr>
          <w:t>AvailableCapacity</w:t>
        </w:r>
        <w:r w:rsidRPr="00300B5A">
          <w:rPr>
            <w:noProof w:val="0"/>
            <w:snapToGrid w:val="0"/>
          </w:rPr>
          <w:t>,</w:t>
        </w:r>
      </w:ins>
    </w:p>
    <w:p w14:paraId="17BA0C01" w14:textId="77777777" w:rsidR="00AF26FC" w:rsidRPr="00300B5A" w:rsidRDefault="00AF26FC" w:rsidP="00AF26FC">
      <w:pPr>
        <w:pStyle w:val="PL"/>
        <w:ind w:firstLine="384"/>
        <w:rPr>
          <w:ins w:id="3433" w:author="Author"/>
          <w:noProof w:val="0"/>
          <w:snapToGrid w:val="0"/>
        </w:rPr>
      </w:pPr>
      <w:proofErr w:type="spellStart"/>
      <w:ins w:id="3434" w:author="Author">
        <w:r w:rsidRPr="00300B5A">
          <w:rPr>
            <w:noProof w:val="0"/>
            <w:snapToGrid w:val="0"/>
          </w:rPr>
          <w:t>uLNGTNLOfferedCapacity</w:t>
        </w:r>
        <w:proofErr w:type="spellEnd"/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300B5A">
          <w:rPr>
            <w:noProof w:val="0"/>
            <w:snapToGrid w:val="0"/>
          </w:rPr>
          <w:t>OfferedCapacity</w:t>
        </w:r>
        <w:proofErr w:type="spellEnd"/>
        <w:r w:rsidRPr="00300B5A">
          <w:rPr>
            <w:noProof w:val="0"/>
            <w:snapToGrid w:val="0"/>
          </w:rPr>
          <w:t>,</w:t>
        </w:r>
      </w:ins>
    </w:p>
    <w:p w14:paraId="576B3636" w14:textId="77777777" w:rsidR="00AF26FC" w:rsidRPr="00300B5A" w:rsidRDefault="00AF26FC" w:rsidP="00AF26FC">
      <w:pPr>
        <w:pStyle w:val="PL"/>
        <w:tabs>
          <w:tab w:val="left" w:pos="4004"/>
          <w:tab w:val="left" w:pos="4040"/>
        </w:tabs>
        <w:rPr>
          <w:ins w:id="3435" w:author="Author"/>
          <w:noProof w:val="0"/>
          <w:snapToGrid w:val="0"/>
        </w:rPr>
      </w:pPr>
      <w:ins w:id="3436" w:author="Author">
        <w:r w:rsidRPr="00300B5A">
          <w:rPr>
            <w:noProof w:val="0"/>
            <w:snapToGrid w:val="0"/>
          </w:rPr>
          <w:tab/>
        </w:r>
        <w:proofErr w:type="spellStart"/>
        <w:r w:rsidRPr="00300B5A">
          <w:rPr>
            <w:noProof w:val="0"/>
            <w:snapToGrid w:val="0"/>
          </w:rPr>
          <w:t>uLNGTNL</w:t>
        </w:r>
        <w:r w:rsidRPr="00300B5A">
          <w:rPr>
            <w:lang w:eastAsia="ja-JP"/>
          </w:rPr>
          <w:t>AvailableCapacity</w:t>
        </w:r>
        <w:proofErr w:type="spellEnd"/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00B5A">
          <w:rPr>
            <w:lang w:eastAsia="ja-JP"/>
          </w:rPr>
          <w:t>AvailableCapacity</w:t>
        </w:r>
        <w:r w:rsidRPr="00300B5A">
          <w:rPr>
            <w:noProof w:val="0"/>
            <w:snapToGrid w:val="0"/>
          </w:rPr>
          <w:t>,</w:t>
        </w:r>
      </w:ins>
    </w:p>
    <w:p w14:paraId="470BAA21" w14:textId="77777777" w:rsidR="00AF26FC" w:rsidRPr="00300B5A" w:rsidRDefault="00AF26FC" w:rsidP="00AF26FC">
      <w:pPr>
        <w:pStyle w:val="PL"/>
        <w:rPr>
          <w:ins w:id="3437" w:author="Author"/>
          <w:noProof w:val="0"/>
          <w:snapToGrid w:val="0"/>
        </w:rPr>
      </w:pPr>
      <w:ins w:id="3438" w:author="Author">
        <w:r w:rsidRPr="00300B5A">
          <w:rPr>
            <w:noProof w:val="0"/>
            <w:snapToGrid w:val="0"/>
          </w:rPr>
          <w:tab/>
        </w:r>
        <w:proofErr w:type="spellStart"/>
        <w:r w:rsidRPr="00300B5A">
          <w:rPr>
            <w:noProof w:val="0"/>
            <w:snapToGrid w:val="0"/>
          </w:rPr>
          <w:t>iE</w:t>
        </w:r>
        <w:proofErr w:type="spellEnd"/>
        <w:r w:rsidRPr="00300B5A">
          <w:rPr>
            <w:noProof w:val="0"/>
            <w:snapToGrid w:val="0"/>
          </w:rPr>
          <w:t>-Extensions</w:t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300B5A">
          <w:rPr>
            <w:noProof w:val="0"/>
            <w:snapToGrid w:val="0"/>
          </w:rPr>
          <w:t>ProtocolExtensionContainer</w:t>
        </w:r>
        <w:proofErr w:type="spellEnd"/>
        <w:r w:rsidRPr="00300B5A">
          <w:rPr>
            <w:noProof w:val="0"/>
            <w:snapToGrid w:val="0"/>
          </w:rPr>
          <w:t xml:space="preserve"> { { </w:t>
        </w:r>
        <w:proofErr w:type="spellStart"/>
        <w:r w:rsidRPr="00300B5A">
          <w:rPr>
            <w:noProof w:val="0"/>
            <w:snapToGrid w:val="0"/>
          </w:rPr>
          <w:t>NGTNLCapacityIndicator-ExtIEs</w:t>
        </w:r>
        <w:proofErr w:type="spellEnd"/>
        <w:r w:rsidRPr="00300B5A">
          <w:rPr>
            <w:noProof w:val="0"/>
            <w:snapToGrid w:val="0"/>
          </w:rPr>
          <w:t>} } OPTIONAL,</w:t>
        </w:r>
      </w:ins>
    </w:p>
    <w:p w14:paraId="258A9F23" w14:textId="77777777" w:rsidR="00AF26FC" w:rsidRPr="00300B5A" w:rsidRDefault="00AF26FC" w:rsidP="00AF26FC">
      <w:pPr>
        <w:pStyle w:val="PL"/>
        <w:rPr>
          <w:ins w:id="3439" w:author="Author"/>
          <w:noProof w:val="0"/>
          <w:snapToGrid w:val="0"/>
        </w:rPr>
      </w:pPr>
      <w:ins w:id="3440" w:author="Author">
        <w:r w:rsidRPr="00300B5A">
          <w:rPr>
            <w:noProof w:val="0"/>
            <w:snapToGrid w:val="0"/>
          </w:rPr>
          <w:tab/>
          <w:t>...</w:t>
        </w:r>
      </w:ins>
    </w:p>
    <w:p w14:paraId="5207D1D0" w14:textId="77777777" w:rsidR="00AF26FC" w:rsidRPr="00300B5A" w:rsidRDefault="00AF26FC" w:rsidP="00AF26FC">
      <w:pPr>
        <w:pStyle w:val="PL"/>
        <w:rPr>
          <w:ins w:id="3441" w:author="Author"/>
          <w:noProof w:val="0"/>
          <w:snapToGrid w:val="0"/>
        </w:rPr>
      </w:pPr>
      <w:ins w:id="3442" w:author="Author">
        <w:r w:rsidRPr="00300B5A">
          <w:rPr>
            <w:noProof w:val="0"/>
            <w:snapToGrid w:val="0"/>
          </w:rPr>
          <w:t>}</w:t>
        </w:r>
      </w:ins>
    </w:p>
    <w:p w14:paraId="1108F913" w14:textId="77777777" w:rsidR="00AF26FC" w:rsidRPr="00300B5A" w:rsidRDefault="00AF26FC" w:rsidP="00AF26FC">
      <w:pPr>
        <w:pStyle w:val="PL"/>
        <w:rPr>
          <w:ins w:id="3443" w:author="Author"/>
          <w:noProof w:val="0"/>
          <w:snapToGrid w:val="0"/>
        </w:rPr>
      </w:pPr>
    </w:p>
    <w:p w14:paraId="2047FF95" w14:textId="77777777" w:rsidR="00AF26FC" w:rsidRPr="00300B5A" w:rsidRDefault="00AF26FC" w:rsidP="00AF26FC">
      <w:pPr>
        <w:pStyle w:val="PL"/>
        <w:rPr>
          <w:ins w:id="3444" w:author="Author"/>
          <w:noProof w:val="0"/>
          <w:snapToGrid w:val="0"/>
        </w:rPr>
      </w:pPr>
      <w:proofErr w:type="spellStart"/>
      <w:ins w:id="3445" w:author="Author">
        <w:r w:rsidRPr="00300B5A">
          <w:rPr>
            <w:noProof w:val="0"/>
            <w:snapToGrid w:val="0"/>
          </w:rPr>
          <w:t>NGTNLCapacityIndicator-ExtIEs</w:t>
        </w:r>
        <w:proofErr w:type="spellEnd"/>
        <w:r w:rsidRPr="00300B5A">
          <w:rPr>
            <w:noProof w:val="0"/>
            <w:snapToGrid w:val="0"/>
          </w:rPr>
          <w:t xml:space="preserve"> XNAP-PROTOCOL-EXTENSION ::= {</w:t>
        </w:r>
      </w:ins>
    </w:p>
    <w:p w14:paraId="0524BB05" w14:textId="77777777" w:rsidR="00AF26FC" w:rsidRPr="00300B5A" w:rsidRDefault="00AF26FC" w:rsidP="00AF26FC">
      <w:pPr>
        <w:pStyle w:val="PL"/>
        <w:rPr>
          <w:ins w:id="3446" w:author="Author"/>
          <w:noProof w:val="0"/>
          <w:snapToGrid w:val="0"/>
        </w:rPr>
      </w:pPr>
      <w:ins w:id="3447" w:author="Author">
        <w:r w:rsidRPr="00300B5A">
          <w:rPr>
            <w:noProof w:val="0"/>
            <w:snapToGrid w:val="0"/>
          </w:rPr>
          <w:tab/>
          <w:t>...</w:t>
        </w:r>
      </w:ins>
    </w:p>
    <w:p w14:paraId="6D2751A8" w14:textId="77777777" w:rsidR="00AF26FC" w:rsidRDefault="00AF26FC" w:rsidP="00AF26FC">
      <w:pPr>
        <w:pStyle w:val="PL"/>
        <w:rPr>
          <w:ins w:id="3448" w:author="Author"/>
          <w:noProof w:val="0"/>
          <w:snapToGrid w:val="0"/>
        </w:rPr>
      </w:pPr>
      <w:ins w:id="3449" w:author="Author">
        <w:r w:rsidRPr="00300B5A">
          <w:rPr>
            <w:noProof w:val="0"/>
            <w:snapToGrid w:val="0"/>
          </w:rPr>
          <w:t>}</w:t>
        </w:r>
      </w:ins>
    </w:p>
    <w:p w14:paraId="187485A2" w14:textId="77777777" w:rsidR="00AF26FC" w:rsidRDefault="00AF26FC" w:rsidP="00AF26FC">
      <w:pPr>
        <w:pStyle w:val="PL"/>
        <w:rPr>
          <w:ins w:id="3450" w:author="Author"/>
        </w:rPr>
      </w:pPr>
    </w:p>
    <w:p w14:paraId="49374508" w14:textId="77777777" w:rsidR="00AF26FC" w:rsidRPr="00FD0425" w:rsidRDefault="00AF26FC" w:rsidP="00AF26FC">
      <w:pPr>
        <w:pStyle w:val="PL"/>
      </w:pPr>
    </w:p>
    <w:p w14:paraId="6860320C" w14:textId="77777777" w:rsidR="00AF26FC" w:rsidRPr="00FD0425" w:rsidRDefault="00AF26FC" w:rsidP="00AF26FC">
      <w:pPr>
        <w:pStyle w:val="PL"/>
      </w:pPr>
      <w:r w:rsidRPr="00FD0425">
        <w:t>NR-Cell-Identity</w:t>
      </w:r>
      <w:r w:rsidRPr="00FD0425">
        <w:tab/>
      </w:r>
      <w:r w:rsidRPr="00FD0425">
        <w:tab/>
        <w:t>::= BIT STRING (SIZE (36))</w:t>
      </w:r>
    </w:p>
    <w:p w14:paraId="4D6CF703" w14:textId="77777777" w:rsidR="00AF26FC" w:rsidRPr="00FD0425" w:rsidRDefault="00AF26FC" w:rsidP="00AF26FC">
      <w:pPr>
        <w:pStyle w:val="PL"/>
      </w:pPr>
    </w:p>
    <w:p w14:paraId="684D0335" w14:textId="77777777" w:rsidR="00AF26FC" w:rsidRPr="00FD0425" w:rsidRDefault="00AF26FC" w:rsidP="00AF26FC">
      <w:pPr>
        <w:pStyle w:val="PL"/>
      </w:pPr>
    </w:p>
    <w:p w14:paraId="6D80EF47" w14:textId="77777777" w:rsidR="00AF26FC" w:rsidRPr="00FD0425" w:rsidRDefault="00AF26FC" w:rsidP="00AF26FC">
      <w:pPr>
        <w:pStyle w:val="PL"/>
      </w:pPr>
      <w:r w:rsidRPr="00FD0425">
        <w:t>NG-RAN-Cell-Identity-ListinRANPagingArea ::= SEQUENCE (SIZE (1..maxnoofCellsinRNA)) OF NG-RAN-Cell-Identity</w:t>
      </w:r>
    </w:p>
    <w:p w14:paraId="06686DA2" w14:textId="77777777" w:rsidR="00AF26FC" w:rsidRPr="00FD0425" w:rsidRDefault="00AF26FC" w:rsidP="00AF26FC">
      <w:pPr>
        <w:pStyle w:val="PL"/>
      </w:pPr>
      <w:bookmarkStart w:id="3451" w:name="_Hlk513540941"/>
    </w:p>
    <w:p w14:paraId="6F42969F" w14:textId="77777777" w:rsidR="00AF26FC" w:rsidRPr="00FD0425" w:rsidRDefault="00AF26FC" w:rsidP="00AF26FC">
      <w:pPr>
        <w:pStyle w:val="PL"/>
      </w:pPr>
    </w:p>
    <w:p w14:paraId="6899497F" w14:textId="77777777" w:rsidR="00AF26FC" w:rsidRPr="00FD0425" w:rsidRDefault="00AF26FC" w:rsidP="00AF26FC">
      <w:pPr>
        <w:pStyle w:val="PL"/>
      </w:pPr>
      <w:r w:rsidRPr="00FD0425">
        <w:t>NR-CGI</w:t>
      </w:r>
      <w:bookmarkEnd w:id="3451"/>
      <w:r w:rsidRPr="00FD0425">
        <w:t xml:space="preserve"> ::= SEQUENCE {</w:t>
      </w:r>
    </w:p>
    <w:p w14:paraId="5BA5712A" w14:textId="77777777" w:rsidR="00AF26FC" w:rsidRPr="00FD0425" w:rsidRDefault="00AF26FC" w:rsidP="00AF26FC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PLMN-I</w:t>
      </w:r>
      <w:r w:rsidRPr="00FD0425">
        <w:rPr>
          <w:noProof w:val="0"/>
        </w:rPr>
        <w:t>dentity,</w:t>
      </w:r>
    </w:p>
    <w:p w14:paraId="74F344E7" w14:textId="77777777" w:rsidR="00AF26FC" w:rsidRPr="00FD0425" w:rsidRDefault="00AF26FC" w:rsidP="00AF26FC">
      <w:pPr>
        <w:pStyle w:val="PL"/>
      </w:pPr>
      <w:r w:rsidRPr="00FD0425">
        <w:tab/>
        <w:t>nr-CI</w:t>
      </w:r>
      <w:r w:rsidRPr="00FD0425">
        <w:tab/>
      </w:r>
      <w:r w:rsidRPr="00FD0425">
        <w:tab/>
      </w:r>
      <w:r w:rsidRPr="00FD0425">
        <w:tab/>
      </w:r>
      <w:r w:rsidRPr="00FD0425">
        <w:tab/>
        <w:t>NR-Cell-Identity,</w:t>
      </w:r>
    </w:p>
    <w:p w14:paraId="33A73A4B" w14:textId="77777777" w:rsidR="00AF26FC" w:rsidRPr="00FD0425" w:rsidRDefault="00AF26FC" w:rsidP="00AF26FC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NR-CGI-</w:t>
      </w:r>
      <w:proofErr w:type="spellStart"/>
      <w:r w:rsidRPr="00FD0425">
        <w:t>Ext</w:t>
      </w:r>
      <w:r w:rsidRPr="00FD0425">
        <w:rPr>
          <w:noProof w:val="0"/>
          <w:snapToGrid w:val="0"/>
          <w:lang w:eastAsia="zh-CN"/>
        </w:rPr>
        <w:t>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1742A23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508140DA" w14:textId="77777777" w:rsidR="00AF26FC" w:rsidRPr="00FD0425" w:rsidRDefault="00AF26FC" w:rsidP="00AF26FC">
      <w:pPr>
        <w:pStyle w:val="PL"/>
      </w:pPr>
      <w:r w:rsidRPr="00FD0425">
        <w:t>}</w:t>
      </w:r>
    </w:p>
    <w:p w14:paraId="09A1D79F" w14:textId="77777777" w:rsidR="00AF26FC" w:rsidRPr="00FD0425" w:rsidRDefault="00AF26FC" w:rsidP="00AF26FC">
      <w:pPr>
        <w:pStyle w:val="PL"/>
      </w:pPr>
    </w:p>
    <w:p w14:paraId="20D99BDF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t xml:space="preserve">NR-CGI-ExtIEs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73D7AD3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C9DCF0F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D1D6D8E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6D00CB35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NRCyclicPrefix</w:t>
      </w:r>
      <w:proofErr w:type="spellEnd"/>
      <w:r w:rsidRPr="00FD0425">
        <w:rPr>
          <w:noProof w:val="0"/>
          <w:snapToGrid w:val="0"/>
          <w:lang w:eastAsia="zh-CN"/>
        </w:rPr>
        <w:t xml:space="preserve"> ::= ENUMERATED {</w:t>
      </w:r>
      <w:r>
        <w:rPr>
          <w:noProof w:val="0"/>
          <w:snapToGrid w:val="0"/>
          <w:lang w:eastAsia="zh-CN"/>
        </w:rPr>
        <w:t>n</w:t>
      </w:r>
      <w:r w:rsidRPr="00FD0425">
        <w:rPr>
          <w:noProof w:val="0"/>
          <w:snapToGrid w:val="0"/>
          <w:lang w:eastAsia="zh-CN"/>
        </w:rPr>
        <w:t xml:space="preserve">ormal, </w:t>
      </w:r>
      <w:r>
        <w:rPr>
          <w:noProof w:val="0"/>
          <w:snapToGrid w:val="0"/>
          <w:lang w:eastAsia="zh-CN"/>
        </w:rPr>
        <w:t>e</w:t>
      </w:r>
      <w:r w:rsidRPr="00FD0425">
        <w:rPr>
          <w:noProof w:val="0"/>
          <w:snapToGrid w:val="0"/>
          <w:lang w:eastAsia="zh-CN"/>
        </w:rPr>
        <w:t>xtended, ...}</w:t>
      </w:r>
    </w:p>
    <w:p w14:paraId="52809C60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2AFBECE9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NRDL-</w:t>
      </w:r>
      <w:proofErr w:type="spellStart"/>
      <w:r w:rsidRPr="00FD0425">
        <w:rPr>
          <w:noProof w:val="0"/>
          <w:snapToGrid w:val="0"/>
          <w:lang w:eastAsia="zh-CN"/>
        </w:rPr>
        <w:t>ULTransmissionPeriodicity</w:t>
      </w:r>
      <w:proofErr w:type="spellEnd"/>
      <w:r w:rsidRPr="00FD0425">
        <w:rPr>
          <w:noProof w:val="0"/>
          <w:snapToGrid w:val="0"/>
          <w:lang w:eastAsia="zh-CN"/>
        </w:rPr>
        <w:t xml:space="preserve"> ::= ENUMERATED {ms0p5, ms0p625, ms1, ms1p25, ms2, ms2p5, ms3, ms4, ms5, ms10, ms20, ms40, ms60, ms80, ms100, ms120, ms140, ms160, ...}</w:t>
      </w:r>
    </w:p>
    <w:p w14:paraId="1DBC7EEA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635D896F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NRFrequencyBand</w:t>
      </w:r>
      <w:proofErr w:type="spellEnd"/>
      <w:r w:rsidRPr="00FD0425">
        <w:rPr>
          <w:noProof w:val="0"/>
          <w:snapToGrid w:val="0"/>
          <w:lang w:eastAsia="zh-CN"/>
        </w:rPr>
        <w:t xml:space="preserve"> ::= INTEGER (1..1024, ...)</w:t>
      </w:r>
    </w:p>
    <w:p w14:paraId="166E4A88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202E09C4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21396D2F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NRFrequencyBand</w:t>
      </w:r>
      <w:proofErr w:type="spellEnd"/>
      <w:r w:rsidRPr="00FD0425">
        <w:rPr>
          <w:noProof w:val="0"/>
          <w:snapToGrid w:val="0"/>
          <w:lang w:eastAsia="zh-CN"/>
        </w:rPr>
        <w:t xml:space="preserve">-List ::= SEQUENCE (SIZE(1..maxnoofNRCellBands)) OF </w:t>
      </w:r>
      <w:proofErr w:type="spellStart"/>
      <w:r w:rsidRPr="00FD0425">
        <w:rPr>
          <w:noProof w:val="0"/>
          <w:snapToGrid w:val="0"/>
          <w:lang w:eastAsia="zh-CN"/>
        </w:rPr>
        <w:t>NRFrequencyBandItem</w:t>
      </w:r>
      <w:proofErr w:type="spellEnd"/>
    </w:p>
    <w:p w14:paraId="331E7AC4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3358911D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NRFrequencyBandItem</w:t>
      </w:r>
      <w:proofErr w:type="spellEnd"/>
      <w:r w:rsidRPr="00FD0425">
        <w:rPr>
          <w:noProof w:val="0"/>
          <w:snapToGrid w:val="0"/>
          <w:lang w:eastAsia="zh-CN"/>
        </w:rPr>
        <w:t xml:space="preserve"> ::= SEQUENCE {</w:t>
      </w:r>
    </w:p>
    <w:p w14:paraId="67C3CC31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nr-frequency-band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NRFrequencyBand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5D7D58A7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supported-SUL-Band-List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SupportedSULBandList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2CBEEB3E" w14:textId="77777777" w:rsidR="00AF26FC" w:rsidRPr="00FD0425" w:rsidRDefault="00AF26FC" w:rsidP="00AF26FC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NRFrequencyBandItem</w:t>
      </w:r>
      <w:r w:rsidRPr="00FD0425">
        <w:t>-ExtIEs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3536491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2145ED9D" w14:textId="77777777" w:rsidR="00AF26FC" w:rsidRPr="00FD0425" w:rsidRDefault="00AF26FC" w:rsidP="00AF26FC">
      <w:pPr>
        <w:pStyle w:val="PL"/>
      </w:pPr>
      <w:r w:rsidRPr="00FD0425">
        <w:t>}</w:t>
      </w:r>
    </w:p>
    <w:p w14:paraId="12B958D5" w14:textId="77777777" w:rsidR="00AF26FC" w:rsidRPr="00FD0425" w:rsidRDefault="00AF26FC" w:rsidP="00AF26FC">
      <w:pPr>
        <w:pStyle w:val="PL"/>
      </w:pPr>
    </w:p>
    <w:p w14:paraId="6B91B114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NRFrequencyBandItem</w:t>
      </w:r>
      <w:r w:rsidRPr="00FD0425">
        <w:t>-ExtIEs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F4333F7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02D738E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AB6ECD8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66A907A3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7D96EB00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21C269B2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bookmarkStart w:id="3452" w:name="_Hlk515377712"/>
      <w:proofErr w:type="spellStart"/>
      <w:r w:rsidRPr="00FD0425">
        <w:rPr>
          <w:noProof w:val="0"/>
          <w:snapToGrid w:val="0"/>
          <w:lang w:eastAsia="zh-CN"/>
        </w:rPr>
        <w:t>NRFrequencyInfo</w:t>
      </w:r>
      <w:bookmarkEnd w:id="3452"/>
      <w:proofErr w:type="spellEnd"/>
      <w:r w:rsidRPr="00FD0425">
        <w:rPr>
          <w:noProof w:val="0"/>
          <w:snapToGrid w:val="0"/>
          <w:lang w:eastAsia="zh-CN"/>
        </w:rPr>
        <w:t xml:space="preserve"> ::= SEQUENCE {</w:t>
      </w:r>
    </w:p>
    <w:p w14:paraId="3A5D8D88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nrARFCN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NRARFCN,</w:t>
      </w:r>
    </w:p>
    <w:p w14:paraId="320B7944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sul</w:t>
      </w:r>
      <w:proofErr w:type="spellEnd"/>
      <w:r w:rsidRPr="00FD0425">
        <w:rPr>
          <w:noProof w:val="0"/>
          <w:snapToGrid w:val="0"/>
          <w:lang w:eastAsia="zh-CN"/>
        </w:rPr>
        <w:t>-information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SUL-Information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7D37FDE4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frequencyBand</w:t>
      </w:r>
      <w:proofErr w:type="spellEnd"/>
      <w:r w:rsidRPr="00FD0425">
        <w:rPr>
          <w:noProof w:val="0"/>
          <w:snapToGrid w:val="0"/>
          <w:lang w:eastAsia="zh-CN"/>
        </w:rPr>
        <w:t>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NRFrequencyBand</w:t>
      </w:r>
      <w:proofErr w:type="spellEnd"/>
      <w:r w:rsidRPr="00FD0425">
        <w:rPr>
          <w:noProof w:val="0"/>
          <w:snapToGrid w:val="0"/>
          <w:lang w:eastAsia="zh-CN"/>
        </w:rPr>
        <w:t>-List,</w:t>
      </w:r>
    </w:p>
    <w:p w14:paraId="68140C03" w14:textId="77777777" w:rsidR="00AF26FC" w:rsidRPr="00FD0425" w:rsidRDefault="00AF26FC" w:rsidP="00AF26FC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NRFrequencyInfo-ExtIEs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41DB66A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62EBECDA" w14:textId="77777777" w:rsidR="00AF26FC" w:rsidRPr="00FD0425" w:rsidRDefault="00AF26FC" w:rsidP="00AF26FC">
      <w:pPr>
        <w:pStyle w:val="PL"/>
      </w:pPr>
      <w:r w:rsidRPr="00FD0425">
        <w:t>}</w:t>
      </w:r>
    </w:p>
    <w:p w14:paraId="0FEA5A10" w14:textId="77777777" w:rsidR="00AF26FC" w:rsidRPr="00FD0425" w:rsidRDefault="00AF26FC" w:rsidP="00AF26FC">
      <w:pPr>
        <w:pStyle w:val="PL"/>
      </w:pPr>
    </w:p>
    <w:p w14:paraId="2C8DDCBF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t xml:space="preserve">NRFrequencyInfo-ExtIEs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95A696C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C8B2C7F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237034B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1386112A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194D4597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NRModeInfo</w:t>
      </w:r>
      <w:proofErr w:type="spellEnd"/>
      <w:r w:rsidRPr="00FD0425">
        <w:rPr>
          <w:noProof w:val="0"/>
          <w:snapToGrid w:val="0"/>
          <w:lang w:eastAsia="zh-CN"/>
        </w:rPr>
        <w:t xml:space="preserve"> ::= CHOICE {</w:t>
      </w:r>
    </w:p>
    <w:p w14:paraId="4473675B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fdd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NRModeInfoFDD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1A50DC10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tdd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NRModeInfoTDD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2B1708A9" w14:textId="77777777" w:rsidR="00AF26FC" w:rsidRPr="00FD0425" w:rsidRDefault="00AF26FC" w:rsidP="00AF26FC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NRModeInfo-ExtIEs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2DB413BD" w14:textId="77777777" w:rsidR="00AF26FC" w:rsidRPr="00FD0425" w:rsidRDefault="00AF26FC" w:rsidP="00AF26FC">
      <w:pPr>
        <w:pStyle w:val="PL"/>
      </w:pPr>
      <w:r w:rsidRPr="00FD0425">
        <w:t>}</w:t>
      </w:r>
    </w:p>
    <w:p w14:paraId="7065F30D" w14:textId="77777777" w:rsidR="00AF26FC" w:rsidRPr="00FD0425" w:rsidRDefault="00AF26FC" w:rsidP="00AF26FC">
      <w:pPr>
        <w:pStyle w:val="PL"/>
      </w:pPr>
    </w:p>
    <w:p w14:paraId="122A3F2C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t xml:space="preserve">NRModeInfo-ExtIEs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79C641CA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5D6D52C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DBCDD50" w14:textId="77777777" w:rsidR="00AF26FC" w:rsidRPr="00FD0425" w:rsidRDefault="00AF26FC" w:rsidP="00AF26FC">
      <w:pPr>
        <w:pStyle w:val="PL"/>
      </w:pPr>
    </w:p>
    <w:p w14:paraId="31832838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NRModeInfoFDD</w:t>
      </w:r>
      <w:proofErr w:type="spellEnd"/>
      <w:r w:rsidRPr="00FD0425">
        <w:rPr>
          <w:noProof w:val="0"/>
          <w:snapToGrid w:val="0"/>
          <w:lang w:eastAsia="zh-CN"/>
        </w:rPr>
        <w:t xml:space="preserve"> ::= SEQUENCE {</w:t>
      </w:r>
    </w:p>
    <w:p w14:paraId="0FAAC43D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ulNRFrequencyInfo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NRFrequencyInfo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25370E1C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dlNRFrequencyInfo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NRFrequencyInfo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4C25199E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ulNRTransmissonBandwidth</w:t>
      </w:r>
      <w:proofErr w:type="spellEnd"/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NRTransmissionBandwidth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4654AD3F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dlNRTransmissonBandwidth</w:t>
      </w:r>
      <w:proofErr w:type="spellEnd"/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NRTransmissionBandwidth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3987247A" w14:textId="77777777" w:rsidR="00AF26FC" w:rsidRPr="00FD0425" w:rsidRDefault="00AF26FC" w:rsidP="00AF26FC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NRModeInfoFDD-ExtIEs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08F26F4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5ED60ED1" w14:textId="77777777" w:rsidR="00AF26FC" w:rsidRPr="00FD0425" w:rsidRDefault="00AF26FC" w:rsidP="00AF26FC">
      <w:pPr>
        <w:pStyle w:val="PL"/>
      </w:pPr>
      <w:r w:rsidRPr="00FD0425">
        <w:t>}</w:t>
      </w:r>
    </w:p>
    <w:p w14:paraId="55036042" w14:textId="77777777" w:rsidR="00AF26FC" w:rsidRPr="00FD0425" w:rsidRDefault="00AF26FC" w:rsidP="00AF26FC">
      <w:pPr>
        <w:pStyle w:val="PL"/>
      </w:pPr>
    </w:p>
    <w:p w14:paraId="7D90B93C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t xml:space="preserve">NRModeInfoFDD-ExtIEs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41F3D44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D7E26F5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BA942E5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07782662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27653341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NRModeInfoTDD</w:t>
      </w:r>
      <w:proofErr w:type="spellEnd"/>
      <w:r w:rsidRPr="00FD0425">
        <w:rPr>
          <w:noProof w:val="0"/>
          <w:snapToGrid w:val="0"/>
          <w:lang w:eastAsia="zh-CN"/>
        </w:rPr>
        <w:t xml:space="preserve"> ::= SEQUENCE {</w:t>
      </w:r>
    </w:p>
    <w:p w14:paraId="706BFA2F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nrFrequencyInfo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NRFrequencyInfo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7969D867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nrTransmissonBandwidth</w:t>
      </w:r>
      <w:proofErr w:type="spellEnd"/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NRTransmissionBandwidth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6C9FE705" w14:textId="77777777" w:rsidR="00AF26FC" w:rsidRPr="00FD0425" w:rsidRDefault="00AF26FC" w:rsidP="00AF26FC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NRModeInfoTDD-ExtIEs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D6E918B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25D25C89" w14:textId="77777777" w:rsidR="00AF26FC" w:rsidRPr="00FD0425" w:rsidRDefault="00AF26FC" w:rsidP="00AF26FC">
      <w:pPr>
        <w:pStyle w:val="PL"/>
      </w:pPr>
      <w:r w:rsidRPr="00FD0425">
        <w:t>}</w:t>
      </w:r>
    </w:p>
    <w:p w14:paraId="1234C1D9" w14:textId="77777777" w:rsidR="00AF26FC" w:rsidRPr="00FD0425" w:rsidRDefault="00AF26FC" w:rsidP="00AF26FC">
      <w:pPr>
        <w:pStyle w:val="PL"/>
      </w:pPr>
    </w:p>
    <w:p w14:paraId="0CFD5FA7" w14:textId="77777777" w:rsidR="00AF26FC" w:rsidRPr="007C47D0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t xml:space="preserve">NRModeInfoTDD-ExtIEs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F4B3786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7C47D0">
        <w:rPr>
          <w:noProof w:val="0"/>
          <w:snapToGrid w:val="0"/>
          <w:lang w:eastAsia="zh-CN"/>
        </w:rPr>
        <w:tab/>
        <w:t>{ID id-</w:t>
      </w:r>
      <w:proofErr w:type="spellStart"/>
      <w:r w:rsidRPr="007C47D0">
        <w:rPr>
          <w:noProof w:val="0"/>
          <w:snapToGrid w:val="0"/>
          <w:lang w:eastAsia="zh-CN"/>
        </w:rPr>
        <w:t>IntendedTDD</w:t>
      </w:r>
      <w:proofErr w:type="spellEnd"/>
      <w:r w:rsidRPr="007C47D0">
        <w:rPr>
          <w:noProof w:val="0"/>
          <w:snapToGrid w:val="0"/>
          <w:lang w:eastAsia="zh-CN"/>
        </w:rPr>
        <w:t>-DL-</w:t>
      </w:r>
      <w:proofErr w:type="spellStart"/>
      <w:r w:rsidRPr="007C47D0">
        <w:rPr>
          <w:noProof w:val="0"/>
          <w:snapToGrid w:val="0"/>
          <w:lang w:eastAsia="zh-CN"/>
        </w:rPr>
        <w:t>ULConfiguration</w:t>
      </w:r>
      <w:proofErr w:type="spellEnd"/>
      <w:r w:rsidRPr="007C47D0">
        <w:rPr>
          <w:noProof w:val="0"/>
          <w:snapToGrid w:val="0"/>
          <w:lang w:eastAsia="zh-CN"/>
        </w:rPr>
        <w:t>-NR</w:t>
      </w:r>
      <w:r w:rsidRPr="007C47D0">
        <w:rPr>
          <w:noProof w:val="0"/>
          <w:snapToGrid w:val="0"/>
          <w:lang w:eastAsia="zh-CN"/>
        </w:rPr>
        <w:tab/>
        <w:t>CRITICALITY ignore</w:t>
      </w:r>
      <w:r w:rsidRPr="007C47D0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7C47D0">
        <w:rPr>
          <w:noProof w:val="0"/>
          <w:snapToGrid w:val="0"/>
          <w:lang w:eastAsia="zh-CN"/>
        </w:rPr>
        <w:t>IntendedTDD</w:t>
      </w:r>
      <w:proofErr w:type="spellEnd"/>
      <w:r w:rsidRPr="007C47D0">
        <w:rPr>
          <w:noProof w:val="0"/>
          <w:snapToGrid w:val="0"/>
          <w:lang w:eastAsia="zh-CN"/>
        </w:rPr>
        <w:t>-DL-</w:t>
      </w:r>
      <w:proofErr w:type="spellStart"/>
      <w:r w:rsidRPr="007C47D0">
        <w:rPr>
          <w:noProof w:val="0"/>
          <w:snapToGrid w:val="0"/>
          <w:lang w:eastAsia="zh-CN"/>
        </w:rPr>
        <w:t>ULConfiguration</w:t>
      </w:r>
      <w:proofErr w:type="spellEnd"/>
      <w:r w:rsidRPr="007C47D0">
        <w:rPr>
          <w:noProof w:val="0"/>
          <w:snapToGrid w:val="0"/>
          <w:lang w:eastAsia="zh-CN"/>
        </w:rPr>
        <w:t>-NR</w:t>
      </w:r>
      <w:r w:rsidRPr="007C47D0">
        <w:rPr>
          <w:noProof w:val="0"/>
          <w:snapToGrid w:val="0"/>
          <w:lang w:eastAsia="zh-CN"/>
        </w:rPr>
        <w:tab/>
        <w:t>PRESENCE optional },</w:t>
      </w:r>
    </w:p>
    <w:p w14:paraId="339DEFD0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D05DA33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490B5FC" w14:textId="77777777" w:rsidR="00AF26FC" w:rsidRPr="00FD0425" w:rsidRDefault="00AF26FC" w:rsidP="00AF26FC">
      <w:pPr>
        <w:pStyle w:val="PL"/>
      </w:pPr>
    </w:p>
    <w:p w14:paraId="6EA26E1E" w14:textId="77777777" w:rsidR="00AF26FC" w:rsidRPr="00FD0425" w:rsidRDefault="00AF26FC" w:rsidP="00AF26FC">
      <w:pPr>
        <w:pStyle w:val="PL"/>
      </w:pPr>
    </w:p>
    <w:p w14:paraId="6867728D" w14:textId="77777777" w:rsidR="00AF26FC" w:rsidRPr="00FD0425" w:rsidRDefault="00AF26FC" w:rsidP="00AF26FC">
      <w:pPr>
        <w:pStyle w:val="PL"/>
      </w:pPr>
      <w:r w:rsidRPr="00FD0425"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63A27C96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6B927FE0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NRPCI ::= INTEGER (0..1007, ...)</w:t>
      </w:r>
    </w:p>
    <w:p w14:paraId="6E40981A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3F1814A8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NRSCS ::= ENUMERATED { scs15, scs30, scs60, scs120, ...}</w:t>
      </w:r>
    </w:p>
    <w:p w14:paraId="19DD4A93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59829F33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03225168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bookmarkStart w:id="3453" w:name="_Hlk513548571"/>
      <w:proofErr w:type="spellStart"/>
      <w:r w:rsidRPr="00FD0425">
        <w:rPr>
          <w:noProof w:val="0"/>
          <w:snapToGrid w:val="0"/>
          <w:lang w:eastAsia="zh-CN"/>
        </w:rPr>
        <w:t>NRTransmissionBandwidth</w:t>
      </w:r>
      <w:bookmarkEnd w:id="3453"/>
      <w:proofErr w:type="spellEnd"/>
      <w:r w:rsidRPr="00FD0425">
        <w:rPr>
          <w:noProof w:val="0"/>
          <w:snapToGrid w:val="0"/>
          <w:lang w:eastAsia="zh-CN"/>
        </w:rPr>
        <w:tab/>
        <w:t xml:space="preserve">::= </w:t>
      </w:r>
      <w:r w:rsidRPr="00FD0425">
        <w:rPr>
          <w:rFonts w:eastAsia="DengXian"/>
          <w:snapToGrid w:val="0"/>
          <w:lang w:eastAsia="zh-CN"/>
        </w:rPr>
        <w:t>SEQUENCE {</w:t>
      </w:r>
    </w:p>
    <w:p w14:paraId="5699A925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nRSCS</w:t>
      </w:r>
      <w:r w:rsidRPr="00FD0425">
        <w:rPr>
          <w:rFonts w:eastAsia="DengXian"/>
          <w:snapToGrid w:val="0"/>
          <w:lang w:eastAsia="zh-CN"/>
        </w:rPr>
        <w:tab/>
        <w:t>NRSCS,</w:t>
      </w:r>
    </w:p>
    <w:p w14:paraId="5FFACA48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nRNRB</w:t>
      </w:r>
      <w:r w:rsidRPr="00FD0425">
        <w:rPr>
          <w:rFonts w:eastAsia="DengXian"/>
          <w:snapToGrid w:val="0"/>
          <w:lang w:eastAsia="zh-CN"/>
        </w:rPr>
        <w:tab/>
        <w:t>NRNRB,</w:t>
      </w:r>
    </w:p>
    <w:p w14:paraId="332F14D5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iE-Extensions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ProtocolExtensionContainer { {</w:t>
      </w:r>
      <w:proofErr w:type="spellStart"/>
      <w:r w:rsidRPr="00FD0425">
        <w:rPr>
          <w:noProof w:val="0"/>
          <w:snapToGrid w:val="0"/>
          <w:lang w:eastAsia="zh-CN"/>
        </w:rPr>
        <w:t>NRTransmissionBandwidth</w:t>
      </w:r>
      <w:r w:rsidRPr="00FD0425">
        <w:rPr>
          <w:rFonts w:eastAsia="DengXian"/>
          <w:snapToGrid w:val="0"/>
          <w:lang w:eastAsia="zh-CN"/>
        </w:rPr>
        <w:t>-ExtIEs</w:t>
      </w:r>
      <w:proofErr w:type="spellEnd"/>
      <w:r w:rsidRPr="00FD0425">
        <w:rPr>
          <w:rFonts w:eastAsia="DengXian"/>
          <w:snapToGrid w:val="0"/>
          <w:lang w:eastAsia="zh-CN"/>
        </w:rPr>
        <w:t>} } OPTIONAL,</w:t>
      </w:r>
    </w:p>
    <w:p w14:paraId="303EFFB4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...</w:t>
      </w:r>
    </w:p>
    <w:p w14:paraId="7BE46B70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04FA99BB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</w:p>
    <w:p w14:paraId="1CE86018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NRTransmissionBandwidth</w:t>
      </w:r>
      <w:r w:rsidRPr="00FD0425">
        <w:rPr>
          <w:rFonts w:eastAsia="DengXian"/>
          <w:snapToGrid w:val="0"/>
          <w:lang w:eastAsia="zh-CN"/>
        </w:rPr>
        <w:t>-ExtIEs</w:t>
      </w:r>
      <w:proofErr w:type="spellEnd"/>
      <w:r w:rsidRPr="00FD0425">
        <w:rPr>
          <w:snapToGrid w:val="0"/>
          <w:lang w:eastAsia="zh-CN"/>
        </w:rPr>
        <w:t xml:space="preserve"> XNAP-PROTOCOL-EXTENSION ::= {</w:t>
      </w:r>
    </w:p>
    <w:p w14:paraId="19BB454C" w14:textId="77777777" w:rsidR="00AF26FC" w:rsidRPr="00FD0425" w:rsidRDefault="00AF26FC" w:rsidP="00AF26F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...</w:t>
      </w:r>
    </w:p>
    <w:p w14:paraId="405E4083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7ADDBB80" w14:textId="77777777" w:rsidR="00AF26FC" w:rsidRPr="00FD0425" w:rsidRDefault="00AF26FC" w:rsidP="00AF26FC">
      <w:pPr>
        <w:pStyle w:val="PL"/>
      </w:pPr>
    </w:p>
    <w:p w14:paraId="276F1C81" w14:textId="77777777" w:rsidR="00AF26FC" w:rsidRPr="00FD0425" w:rsidRDefault="00AF26FC" w:rsidP="00AF26FC">
      <w:pPr>
        <w:pStyle w:val="PL"/>
      </w:pPr>
    </w:p>
    <w:p w14:paraId="6CA55634" w14:textId="77777777" w:rsidR="00AF26FC" w:rsidRPr="00FD0425" w:rsidRDefault="00AF26FC" w:rsidP="00AF26FC">
      <w:pPr>
        <w:pStyle w:val="PL"/>
      </w:pPr>
      <w:bookmarkStart w:id="3454" w:name="_Hlk515385418"/>
      <w:r w:rsidRPr="00FD0425">
        <w:t>NumberOfAntennaPorts-E-UTRA</w:t>
      </w:r>
      <w:bookmarkEnd w:id="3454"/>
      <w:r w:rsidRPr="00FD0425">
        <w:t xml:space="preserve"> ::= ENUMERATED {an1, an2, an4, ...}</w:t>
      </w:r>
    </w:p>
    <w:p w14:paraId="1DE904D3" w14:textId="77777777" w:rsidR="00AF26FC" w:rsidRPr="00FD0425" w:rsidRDefault="00AF26FC" w:rsidP="00AF26FC">
      <w:pPr>
        <w:pStyle w:val="PL"/>
      </w:pPr>
    </w:p>
    <w:p w14:paraId="0F6AD6EA" w14:textId="77777777" w:rsidR="00AF26FC" w:rsidRPr="00FD0425" w:rsidRDefault="00AF26FC" w:rsidP="00AF26FC">
      <w:pPr>
        <w:pStyle w:val="PL"/>
      </w:pPr>
      <w:r w:rsidRPr="00FD0425">
        <w:t xml:space="preserve">NG-RANTraceID </w:t>
      </w:r>
      <w:r w:rsidRPr="00FD0425">
        <w:tab/>
      </w:r>
      <w:r w:rsidRPr="00FD0425">
        <w:tab/>
      </w:r>
      <w:r w:rsidRPr="00FD0425">
        <w:tab/>
      </w:r>
      <w:r w:rsidRPr="00FD0425">
        <w:tab/>
        <w:t>::=OCTET STRING (SIZE (8))</w:t>
      </w:r>
    </w:p>
    <w:p w14:paraId="10C394B2" w14:textId="77777777" w:rsidR="00AF26FC" w:rsidRPr="00FD0425" w:rsidRDefault="00AF26FC" w:rsidP="00AF26FC">
      <w:pPr>
        <w:pStyle w:val="PL"/>
      </w:pPr>
    </w:p>
    <w:p w14:paraId="3A2C214B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>NonGBRResources-Offered</w:t>
      </w:r>
      <w:r w:rsidRPr="00FD0425">
        <w:t xml:space="preserve"> ::= ENUMERATED {true, ...}</w:t>
      </w:r>
    </w:p>
    <w:p w14:paraId="4A060FAA" w14:textId="77777777" w:rsidR="00AF26FC" w:rsidRPr="00FD0425" w:rsidRDefault="00AF26FC" w:rsidP="00AF26FC">
      <w:pPr>
        <w:pStyle w:val="PL"/>
      </w:pPr>
    </w:p>
    <w:p w14:paraId="6593C94B" w14:textId="77777777" w:rsidR="00AF26FC" w:rsidRPr="00FD0425" w:rsidRDefault="00AF26FC" w:rsidP="00AF26FC">
      <w:pPr>
        <w:pStyle w:val="PL"/>
        <w:outlineLvl w:val="3"/>
      </w:pPr>
      <w:r w:rsidRPr="00FD0425">
        <w:t>-- O</w:t>
      </w:r>
    </w:p>
    <w:p w14:paraId="719E2898" w14:textId="77777777" w:rsidR="00AF26FC" w:rsidRDefault="00AF26FC" w:rsidP="00AF26FC">
      <w:pPr>
        <w:pStyle w:val="PL"/>
        <w:rPr>
          <w:ins w:id="3455" w:author="Author"/>
        </w:rPr>
      </w:pPr>
    </w:p>
    <w:p w14:paraId="5B885411" w14:textId="77777777" w:rsidR="00AF26FC" w:rsidRPr="00FD0425" w:rsidRDefault="00AF26FC" w:rsidP="00AF26FC">
      <w:pPr>
        <w:pStyle w:val="PL"/>
      </w:pPr>
    </w:p>
    <w:p w14:paraId="180DEBF7" w14:textId="77777777" w:rsidR="00AF26FC" w:rsidRDefault="00AF26FC" w:rsidP="00AF26FC">
      <w:pPr>
        <w:pStyle w:val="PL"/>
        <w:rPr>
          <w:ins w:id="3456" w:author="Author"/>
          <w:rFonts w:eastAsia="DengXian"/>
          <w:lang w:eastAsia="zh-CN"/>
        </w:rPr>
      </w:pPr>
      <w:proofErr w:type="spellStart"/>
      <w:ins w:id="3457" w:author="Author">
        <w:r>
          <w:rPr>
            <w:noProof w:val="0"/>
            <w:snapToGrid w:val="0"/>
          </w:rPr>
          <w:t>OfferedCapacity</w:t>
        </w:r>
        <w:proofErr w:type="spellEnd"/>
        <w:r>
          <w:rPr>
            <w:rFonts w:eastAsia="DengXian" w:cs="Courier New"/>
            <w:snapToGrid w:val="0"/>
            <w:lang w:eastAsia="zh-CN"/>
          </w:rPr>
          <w:t> ::= INTEGER (</w:t>
        </w:r>
        <w:r>
          <w:rPr>
            <w:lang w:eastAsia="ja-JP"/>
          </w:rPr>
          <w:t>1..</w:t>
        </w:r>
        <w:r>
          <w:rPr>
            <w:szCs w:val="18"/>
            <w:lang w:eastAsia="ja-JP"/>
          </w:rPr>
          <w:t xml:space="preserve"> 16777216</w:t>
        </w:r>
        <w:r>
          <w:rPr>
            <w:lang w:eastAsia="ja-JP"/>
          </w:rPr>
          <w:t>,...</w:t>
        </w:r>
        <w:r>
          <w:rPr>
            <w:rFonts w:eastAsia="DengXian"/>
            <w:lang w:eastAsia="zh-CN"/>
          </w:rPr>
          <w:t>)</w:t>
        </w:r>
      </w:ins>
    </w:p>
    <w:p w14:paraId="692229C3" w14:textId="77777777" w:rsidR="00AF26FC" w:rsidRDefault="00AF26FC" w:rsidP="00AF26FC">
      <w:pPr>
        <w:pStyle w:val="PL"/>
        <w:rPr>
          <w:ins w:id="3458" w:author="Author"/>
        </w:rPr>
      </w:pPr>
    </w:p>
    <w:p w14:paraId="5EA8FF2C" w14:textId="77777777" w:rsidR="00AF26FC" w:rsidRPr="00FD0425" w:rsidRDefault="00AF26FC" w:rsidP="00AF26FC">
      <w:pPr>
        <w:pStyle w:val="PL"/>
      </w:pPr>
    </w:p>
    <w:p w14:paraId="145212F4" w14:textId="77777777" w:rsidR="00AF26FC" w:rsidRPr="00FD0425" w:rsidRDefault="00AF26FC" w:rsidP="00AF26FC">
      <w:pPr>
        <w:pStyle w:val="PL"/>
        <w:outlineLvl w:val="3"/>
      </w:pPr>
      <w:r w:rsidRPr="00FD0425">
        <w:lastRenderedPageBreak/>
        <w:t>-- P</w:t>
      </w:r>
    </w:p>
    <w:p w14:paraId="2BADD78F" w14:textId="77777777" w:rsidR="00AF26FC" w:rsidRPr="00FD0425" w:rsidRDefault="00AF26FC" w:rsidP="00AF26FC">
      <w:pPr>
        <w:pStyle w:val="PL"/>
      </w:pPr>
    </w:p>
    <w:p w14:paraId="47335646" w14:textId="77777777" w:rsidR="00AF26FC" w:rsidRPr="00FD0425" w:rsidRDefault="00AF26FC" w:rsidP="00AF26FC">
      <w:pPr>
        <w:pStyle w:val="PL"/>
      </w:pPr>
    </w:p>
    <w:p w14:paraId="1781A6A8" w14:textId="77777777" w:rsidR="00AF26FC" w:rsidRPr="00FD0425" w:rsidRDefault="00AF26FC" w:rsidP="00AF26FC">
      <w:pPr>
        <w:pStyle w:val="PL"/>
        <w:rPr>
          <w:rStyle w:val="PLChar"/>
        </w:rPr>
      </w:pPr>
      <w:r w:rsidRPr="00FD0425">
        <w:rPr>
          <w:rStyle w:val="PLChar"/>
        </w:rPr>
        <w:t>PacketDelayBudget ::= INTEGER (0..1023, ...)</w:t>
      </w:r>
    </w:p>
    <w:p w14:paraId="63E32BBC" w14:textId="77777777" w:rsidR="00AF26FC" w:rsidRPr="00FD0425" w:rsidRDefault="00AF26FC" w:rsidP="00AF26FC">
      <w:pPr>
        <w:pStyle w:val="PL"/>
        <w:rPr>
          <w:rStyle w:val="PLChar"/>
        </w:rPr>
      </w:pPr>
    </w:p>
    <w:p w14:paraId="1D11A7B0" w14:textId="77777777" w:rsidR="00AF26FC" w:rsidRPr="00FD0425" w:rsidRDefault="00AF26FC" w:rsidP="00AF26FC">
      <w:pPr>
        <w:pStyle w:val="PL"/>
        <w:rPr>
          <w:rStyle w:val="PLChar"/>
        </w:rPr>
      </w:pPr>
    </w:p>
    <w:p w14:paraId="495ABCF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t>PacketErrorRate</w:t>
      </w:r>
      <w:bookmarkStart w:id="3459" w:name="_Hlk515425527"/>
      <w:r w:rsidRPr="00FD0425">
        <w:t xml:space="preserve"> ::= </w:t>
      </w:r>
      <w:r w:rsidRPr="00FD0425">
        <w:rPr>
          <w:snapToGrid w:val="0"/>
        </w:rPr>
        <w:t>SEQUENCE {</w:t>
      </w:r>
    </w:p>
    <w:p w14:paraId="39111CA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pER-Scalar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PER-Scalar,</w:t>
      </w:r>
    </w:p>
    <w:p w14:paraId="6084742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pER-Exponent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PER-Exponent,</w:t>
      </w:r>
    </w:p>
    <w:p w14:paraId="5469CFD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</w:t>
      </w:r>
      <w:r w:rsidRPr="00FD0425">
        <w:t>ner { {PacketErrorRate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7A566D3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0A91DE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ED7DBD" w14:textId="77777777" w:rsidR="00AF26FC" w:rsidRPr="00FD0425" w:rsidRDefault="00AF26FC" w:rsidP="00AF26FC">
      <w:pPr>
        <w:pStyle w:val="PL"/>
        <w:rPr>
          <w:snapToGrid w:val="0"/>
        </w:rPr>
      </w:pPr>
    </w:p>
    <w:p w14:paraId="7BFD8C6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PacketErrorRate-ExtIEs XNAP-PROTOCOL-EXTENSION ::= {</w:t>
      </w:r>
    </w:p>
    <w:p w14:paraId="490150D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28661A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85E1E71" w14:textId="77777777" w:rsidR="00AF26FC" w:rsidRPr="00FD0425" w:rsidRDefault="00AF26FC" w:rsidP="00AF26FC">
      <w:pPr>
        <w:pStyle w:val="PL"/>
        <w:rPr>
          <w:snapToGrid w:val="0"/>
        </w:rPr>
      </w:pPr>
    </w:p>
    <w:p w14:paraId="1DC27A7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PER-Scalar ::= INTEGER (0..9</w:t>
      </w:r>
      <w:r w:rsidRPr="00FD0425">
        <w:t>, ...</w:t>
      </w:r>
      <w:r w:rsidRPr="00FD0425">
        <w:rPr>
          <w:snapToGrid w:val="0"/>
        </w:rPr>
        <w:t>)</w:t>
      </w:r>
    </w:p>
    <w:p w14:paraId="48E00D07" w14:textId="77777777" w:rsidR="00AF26FC" w:rsidRPr="00FD0425" w:rsidRDefault="00AF26FC" w:rsidP="00AF26FC">
      <w:pPr>
        <w:pStyle w:val="PL"/>
        <w:rPr>
          <w:snapToGrid w:val="0"/>
        </w:rPr>
      </w:pPr>
    </w:p>
    <w:p w14:paraId="5660A66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PER-Exponent ::= INTEGER (0..9</w:t>
      </w:r>
      <w:r w:rsidRPr="00FD0425">
        <w:t>, ...</w:t>
      </w:r>
      <w:r w:rsidRPr="00FD0425">
        <w:rPr>
          <w:snapToGrid w:val="0"/>
        </w:rPr>
        <w:t>)</w:t>
      </w:r>
      <w:bookmarkEnd w:id="3459"/>
    </w:p>
    <w:p w14:paraId="54DD781E" w14:textId="77777777" w:rsidR="00AF26FC" w:rsidRPr="00FD0425" w:rsidRDefault="00AF26FC" w:rsidP="00AF26FC">
      <w:pPr>
        <w:pStyle w:val="PL"/>
      </w:pPr>
    </w:p>
    <w:p w14:paraId="4F55EC8A" w14:textId="77777777" w:rsidR="00AF26FC" w:rsidRPr="00FD0425" w:rsidRDefault="00AF26FC" w:rsidP="00AF26FC">
      <w:pPr>
        <w:pStyle w:val="PL"/>
      </w:pPr>
    </w:p>
    <w:p w14:paraId="2E605B93" w14:textId="77777777" w:rsidR="00AF26FC" w:rsidRPr="00FD0425" w:rsidRDefault="00AF26FC" w:rsidP="00AF26FC">
      <w:pPr>
        <w:pStyle w:val="PL"/>
      </w:pPr>
      <w:r w:rsidRPr="00FD0425">
        <w:rPr>
          <w:rStyle w:val="PLChar"/>
        </w:rPr>
        <w:t>PacketLossRate ::= INTEGER (0..1000, ...)</w:t>
      </w:r>
    </w:p>
    <w:p w14:paraId="41A5F064" w14:textId="77777777" w:rsidR="00AF26FC" w:rsidRPr="00FD0425" w:rsidRDefault="00AF26FC" w:rsidP="00AF26FC">
      <w:pPr>
        <w:pStyle w:val="PL"/>
      </w:pPr>
    </w:p>
    <w:p w14:paraId="16040BF1" w14:textId="77777777" w:rsidR="00AF26FC" w:rsidRPr="00FD0425" w:rsidRDefault="00AF26FC" w:rsidP="00AF26FC">
      <w:pPr>
        <w:pStyle w:val="PL"/>
      </w:pPr>
    </w:p>
    <w:p w14:paraId="344AC756" w14:textId="77777777" w:rsidR="00AF26FC" w:rsidRPr="00FD0425" w:rsidRDefault="00AF26FC" w:rsidP="00AF26FC">
      <w:pPr>
        <w:pStyle w:val="PL"/>
        <w:rPr>
          <w:noProof w:val="0"/>
        </w:rPr>
      </w:pPr>
      <w:r w:rsidRPr="00FD0425">
        <w:t>PagingDRX</w:t>
      </w:r>
      <w:r w:rsidRPr="00FD0425">
        <w:tab/>
        <w:t xml:space="preserve">::= </w:t>
      </w:r>
      <w:r w:rsidRPr="00FD0425">
        <w:rPr>
          <w:noProof w:val="0"/>
        </w:rPr>
        <w:t>ENUMERATED {</w:t>
      </w:r>
    </w:p>
    <w:p w14:paraId="33CDFD38" w14:textId="77777777" w:rsidR="00AF26FC" w:rsidRPr="00FD0425" w:rsidRDefault="00AF26FC" w:rsidP="00AF26FC">
      <w:pPr>
        <w:pStyle w:val="PL"/>
        <w:rPr>
          <w:noProof w:val="0"/>
        </w:rPr>
      </w:pPr>
      <w:r w:rsidRPr="00FD0425">
        <w:rPr>
          <w:noProof w:val="0"/>
        </w:rPr>
        <w:tab/>
        <w:t>v32,</w:t>
      </w:r>
    </w:p>
    <w:p w14:paraId="0078120F" w14:textId="77777777" w:rsidR="00AF26FC" w:rsidRPr="00FD0425" w:rsidRDefault="00AF26FC" w:rsidP="00AF26FC">
      <w:pPr>
        <w:pStyle w:val="PL"/>
        <w:rPr>
          <w:noProof w:val="0"/>
        </w:rPr>
      </w:pPr>
      <w:r w:rsidRPr="00FD0425">
        <w:rPr>
          <w:noProof w:val="0"/>
        </w:rPr>
        <w:tab/>
        <w:t>v64,</w:t>
      </w:r>
    </w:p>
    <w:p w14:paraId="19596C38" w14:textId="77777777" w:rsidR="00AF26FC" w:rsidRPr="00FD0425" w:rsidRDefault="00AF26FC" w:rsidP="00AF26FC">
      <w:pPr>
        <w:pStyle w:val="PL"/>
        <w:rPr>
          <w:noProof w:val="0"/>
        </w:rPr>
      </w:pPr>
      <w:r w:rsidRPr="00FD0425">
        <w:rPr>
          <w:noProof w:val="0"/>
        </w:rPr>
        <w:tab/>
        <w:t>v128,</w:t>
      </w:r>
    </w:p>
    <w:p w14:paraId="16995E9D" w14:textId="77777777" w:rsidR="00AF26FC" w:rsidRPr="00FD0425" w:rsidRDefault="00AF26FC" w:rsidP="00AF26FC">
      <w:pPr>
        <w:pStyle w:val="PL"/>
        <w:rPr>
          <w:noProof w:val="0"/>
        </w:rPr>
      </w:pPr>
      <w:r w:rsidRPr="00FD0425">
        <w:rPr>
          <w:noProof w:val="0"/>
        </w:rPr>
        <w:tab/>
        <w:t>v256,</w:t>
      </w:r>
    </w:p>
    <w:p w14:paraId="14CF69D8" w14:textId="77777777" w:rsidR="00AF26FC" w:rsidRPr="00FD0425" w:rsidRDefault="00AF26FC" w:rsidP="00AF26FC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</w:p>
    <w:p w14:paraId="741C3328" w14:textId="77777777" w:rsidR="00AF26FC" w:rsidRPr="00FD0425" w:rsidRDefault="00AF26FC" w:rsidP="00AF26FC">
      <w:pPr>
        <w:pStyle w:val="PL"/>
        <w:tabs>
          <w:tab w:val="left" w:pos="310"/>
        </w:tabs>
        <w:rPr>
          <w:noProof w:val="0"/>
          <w:snapToGrid w:val="0"/>
        </w:rPr>
      </w:pPr>
      <w:r w:rsidRPr="00FD0425">
        <w:rPr>
          <w:noProof w:val="0"/>
        </w:rPr>
        <w:tab/>
        <w:t>}</w:t>
      </w:r>
    </w:p>
    <w:p w14:paraId="78E38A1D" w14:textId="77777777" w:rsidR="00AF26FC" w:rsidRPr="00FD0425" w:rsidRDefault="00AF26FC" w:rsidP="00AF26FC">
      <w:pPr>
        <w:pStyle w:val="PL"/>
      </w:pPr>
    </w:p>
    <w:p w14:paraId="4C367771" w14:textId="77777777" w:rsidR="00AF26FC" w:rsidRPr="00FD0425" w:rsidRDefault="00AF26FC" w:rsidP="00AF26FC">
      <w:pPr>
        <w:pStyle w:val="PL"/>
      </w:pPr>
    </w:p>
    <w:p w14:paraId="6090FC18" w14:textId="77777777" w:rsidR="00AF26FC" w:rsidRPr="00FD0425" w:rsidRDefault="00AF26FC" w:rsidP="00AF26FC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PagingPriority</w:t>
      </w:r>
      <w:proofErr w:type="spellEnd"/>
      <w:r w:rsidRPr="00FD0425">
        <w:rPr>
          <w:noProof w:val="0"/>
          <w:snapToGrid w:val="0"/>
        </w:rPr>
        <w:t xml:space="preserve"> </w:t>
      </w:r>
      <w:r w:rsidRPr="00FD0425">
        <w:rPr>
          <w:noProof w:val="0"/>
        </w:rPr>
        <w:t>::= ENUMERATED {</w:t>
      </w:r>
    </w:p>
    <w:p w14:paraId="352420F3" w14:textId="77777777" w:rsidR="00AF26FC" w:rsidRPr="00FD0425" w:rsidRDefault="00AF26FC" w:rsidP="00AF26FC">
      <w:pPr>
        <w:pStyle w:val="PL"/>
        <w:rPr>
          <w:noProof w:val="0"/>
        </w:rPr>
      </w:pPr>
      <w:r w:rsidRPr="00FD0425">
        <w:rPr>
          <w:noProof w:val="0"/>
        </w:rPr>
        <w:tab/>
        <w:t>priolevel1,</w:t>
      </w:r>
    </w:p>
    <w:p w14:paraId="4610EA43" w14:textId="77777777" w:rsidR="00AF26FC" w:rsidRPr="00FD0425" w:rsidRDefault="00AF26FC" w:rsidP="00AF26FC">
      <w:pPr>
        <w:pStyle w:val="PL"/>
        <w:rPr>
          <w:noProof w:val="0"/>
        </w:rPr>
      </w:pPr>
      <w:r w:rsidRPr="00FD0425">
        <w:rPr>
          <w:noProof w:val="0"/>
        </w:rPr>
        <w:tab/>
        <w:t>priolevel2,</w:t>
      </w:r>
    </w:p>
    <w:p w14:paraId="11F7D9F8" w14:textId="77777777" w:rsidR="00AF26FC" w:rsidRPr="00FD0425" w:rsidRDefault="00AF26FC" w:rsidP="00AF26FC">
      <w:pPr>
        <w:pStyle w:val="PL"/>
        <w:rPr>
          <w:noProof w:val="0"/>
        </w:rPr>
      </w:pPr>
      <w:r w:rsidRPr="00FD0425">
        <w:rPr>
          <w:noProof w:val="0"/>
        </w:rPr>
        <w:tab/>
        <w:t>priolevel3,</w:t>
      </w:r>
    </w:p>
    <w:p w14:paraId="6C71B976" w14:textId="77777777" w:rsidR="00AF26FC" w:rsidRPr="00FD0425" w:rsidRDefault="00AF26FC" w:rsidP="00AF26FC">
      <w:pPr>
        <w:pStyle w:val="PL"/>
        <w:rPr>
          <w:noProof w:val="0"/>
        </w:rPr>
      </w:pPr>
      <w:r w:rsidRPr="00FD0425">
        <w:rPr>
          <w:noProof w:val="0"/>
        </w:rPr>
        <w:tab/>
        <w:t>priolevel4,</w:t>
      </w:r>
    </w:p>
    <w:p w14:paraId="61E4D0D0" w14:textId="77777777" w:rsidR="00AF26FC" w:rsidRPr="00FD0425" w:rsidRDefault="00AF26FC" w:rsidP="00AF26FC">
      <w:pPr>
        <w:pStyle w:val="PL"/>
        <w:rPr>
          <w:noProof w:val="0"/>
        </w:rPr>
      </w:pPr>
      <w:r w:rsidRPr="00FD0425">
        <w:rPr>
          <w:noProof w:val="0"/>
        </w:rPr>
        <w:tab/>
        <w:t>priolevel5,</w:t>
      </w:r>
    </w:p>
    <w:p w14:paraId="222B999A" w14:textId="77777777" w:rsidR="00AF26FC" w:rsidRPr="00FD0425" w:rsidRDefault="00AF26FC" w:rsidP="00AF26FC">
      <w:pPr>
        <w:pStyle w:val="PL"/>
        <w:rPr>
          <w:noProof w:val="0"/>
        </w:rPr>
      </w:pPr>
      <w:r w:rsidRPr="00FD0425">
        <w:rPr>
          <w:noProof w:val="0"/>
        </w:rPr>
        <w:tab/>
        <w:t>priolevel6,</w:t>
      </w:r>
    </w:p>
    <w:p w14:paraId="7DB05AD8" w14:textId="77777777" w:rsidR="00AF26FC" w:rsidRPr="00FD0425" w:rsidRDefault="00AF26FC" w:rsidP="00AF26FC">
      <w:pPr>
        <w:pStyle w:val="PL"/>
        <w:rPr>
          <w:noProof w:val="0"/>
        </w:rPr>
      </w:pPr>
      <w:r w:rsidRPr="00FD0425">
        <w:rPr>
          <w:noProof w:val="0"/>
        </w:rPr>
        <w:tab/>
        <w:t>priolevel7,</w:t>
      </w:r>
    </w:p>
    <w:p w14:paraId="719A0F9F" w14:textId="77777777" w:rsidR="00AF26FC" w:rsidRPr="00FD0425" w:rsidRDefault="00AF26FC" w:rsidP="00AF26FC">
      <w:pPr>
        <w:pStyle w:val="PL"/>
        <w:rPr>
          <w:noProof w:val="0"/>
        </w:rPr>
      </w:pPr>
      <w:r w:rsidRPr="00FD0425">
        <w:rPr>
          <w:noProof w:val="0"/>
        </w:rPr>
        <w:tab/>
        <w:t>priolevel8,</w:t>
      </w:r>
    </w:p>
    <w:p w14:paraId="3E562A0B" w14:textId="77777777" w:rsidR="00AF26FC" w:rsidRPr="00FD0425" w:rsidRDefault="00AF26FC" w:rsidP="00AF26FC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</w:p>
    <w:p w14:paraId="0A97B567" w14:textId="77777777" w:rsidR="00AF26FC" w:rsidRPr="00FD0425" w:rsidRDefault="00AF26FC" w:rsidP="00AF26FC">
      <w:pPr>
        <w:pStyle w:val="PL"/>
        <w:rPr>
          <w:noProof w:val="0"/>
        </w:rPr>
      </w:pPr>
      <w:r w:rsidRPr="00FD0425">
        <w:rPr>
          <w:noProof w:val="0"/>
        </w:rPr>
        <w:t>}</w:t>
      </w:r>
    </w:p>
    <w:p w14:paraId="7916D5E1" w14:textId="77777777" w:rsidR="00AF26FC" w:rsidRPr="00FD0425" w:rsidRDefault="00AF26FC" w:rsidP="00AF26FC">
      <w:pPr>
        <w:pStyle w:val="PL"/>
      </w:pPr>
    </w:p>
    <w:p w14:paraId="7C18120B" w14:textId="77777777" w:rsidR="00AF26FC" w:rsidRDefault="00AF26FC" w:rsidP="00AF26FC">
      <w:pPr>
        <w:pStyle w:val="PL"/>
      </w:pPr>
      <w:r w:rsidRPr="006B233E">
        <w:t>PartialListIndicator ::= ENUMERATED {partial, ...}</w:t>
      </w:r>
    </w:p>
    <w:p w14:paraId="42793332" w14:textId="77777777" w:rsidR="00AF26FC" w:rsidRPr="00FD0425" w:rsidRDefault="00AF26FC" w:rsidP="00AF26FC">
      <w:pPr>
        <w:pStyle w:val="PL"/>
      </w:pPr>
    </w:p>
    <w:p w14:paraId="3EADE11A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t>PDCPChangeIndication ::= CHOICE {</w:t>
      </w:r>
    </w:p>
    <w:p w14:paraId="2FA1776A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from-S-NG-RAN-node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ENUMERATED {s-ng-ran-node-key-update-required, </w:t>
      </w:r>
      <w:proofErr w:type="spellStart"/>
      <w:r w:rsidRPr="00FD0425">
        <w:rPr>
          <w:noProof w:val="0"/>
          <w:snapToGrid w:val="0"/>
          <w:lang w:eastAsia="zh-CN"/>
        </w:rPr>
        <w:t>pdcp</w:t>
      </w:r>
      <w:proofErr w:type="spellEnd"/>
      <w:r w:rsidRPr="00FD0425">
        <w:rPr>
          <w:noProof w:val="0"/>
          <w:snapToGrid w:val="0"/>
          <w:lang w:eastAsia="zh-CN"/>
        </w:rPr>
        <w:t>-data-recovery-required, ...},</w:t>
      </w:r>
    </w:p>
    <w:p w14:paraId="606EF699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from-M-NG-RAN-node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</w:t>
      </w:r>
      <w:proofErr w:type="spellStart"/>
      <w:r w:rsidRPr="00FD0425">
        <w:rPr>
          <w:noProof w:val="0"/>
          <w:snapToGrid w:val="0"/>
          <w:lang w:eastAsia="zh-CN"/>
        </w:rPr>
        <w:t>pdcp</w:t>
      </w:r>
      <w:proofErr w:type="spellEnd"/>
      <w:r w:rsidRPr="00FD0425">
        <w:rPr>
          <w:noProof w:val="0"/>
          <w:snapToGrid w:val="0"/>
          <w:lang w:eastAsia="zh-CN"/>
        </w:rPr>
        <w:t>-data-recovery-required, ...},</w:t>
      </w:r>
    </w:p>
    <w:p w14:paraId="1BF7244D" w14:textId="77777777" w:rsidR="00AF26FC" w:rsidRPr="00FD0425" w:rsidRDefault="00AF26FC" w:rsidP="00AF26FC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PDCPChangeIndication-ExtIEs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733853D8" w14:textId="77777777" w:rsidR="00AF26FC" w:rsidRPr="00FD0425" w:rsidRDefault="00AF26FC" w:rsidP="00AF26FC">
      <w:pPr>
        <w:pStyle w:val="PL"/>
      </w:pPr>
      <w:r w:rsidRPr="00FD0425">
        <w:t>}</w:t>
      </w:r>
    </w:p>
    <w:p w14:paraId="52F5764F" w14:textId="77777777" w:rsidR="00AF26FC" w:rsidRPr="00FD0425" w:rsidRDefault="00AF26FC" w:rsidP="00AF26FC">
      <w:pPr>
        <w:pStyle w:val="PL"/>
      </w:pPr>
    </w:p>
    <w:p w14:paraId="2DC8A3D2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t xml:space="preserve">PDCPChangeIndication-ExtIEs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05417114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A9BD22D" w14:textId="77777777" w:rsidR="00AF26FC" w:rsidRPr="00FD0425" w:rsidRDefault="00AF26FC" w:rsidP="00AF26F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06DACDE3" w14:textId="77777777" w:rsidR="00AF26FC" w:rsidRPr="00FD0425" w:rsidRDefault="00AF26FC" w:rsidP="00AF26FC">
      <w:pPr>
        <w:pStyle w:val="PL"/>
      </w:pPr>
    </w:p>
    <w:p w14:paraId="13192029" w14:textId="77777777" w:rsidR="00AF26FC" w:rsidRPr="00FD0425" w:rsidRDefault="00AF26FC" w:rsidP="00AF26FC">
      <w:pPr>
        <w:pStyle w:val="PL"/>
      </w:pPr>
    </w:p>
    <w:p w14:paraId="45F37C31" w14:textId="77777777" w:rsidR="00AF26FC" w:rsidRPr="00FD0425" w:rsidRDefault="00AF26FC" w:rsidP="00AF26FC">
      <w:pPr>
        <w:pStyle w:val="PL"/>
        <w:rPr>
          <w:bCs/>
          <w:iCs/>
          <w:lang w:eastAsia="ja-JP"/>
        </w:rPr>
      </w:pPr>
      <w:r w:rsidRPr="00FD0425">
        <w:rPr>
          <w:snapToGrid w:val="0"/>
        </w:rPr>
        <w:t>PDCPDuplicationConfiguration</w:t>
      </w:r>
      <w:r w:rsidRPr="00FD0425">
        <w:rPr>
          <w:bCs/>
          <w:iCs/>
          <w:lang w:eastAsia="ja-JP"/>
        </w:rPr>
        <w:t xml:space="preserve"> ::= ENUMERATED {</w:t>
      </w:r>
    </w:p>
    <w:p w14:paraId="28F03F97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configured,</w:t>
      </w:r>
    </w:p>
    <w:p w14:paraId="23C44AE4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rPr>
          <w:lang w:eastAsia="ja-JP"/>
        </w:rPr>
        <w:tab/>
        <w:t>de-configured,</w:t>
      </w:r>
    </w:p>
    <w:p w14:paraId="3C79C7CC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26F2B514" w14:textId="77777777" w:rsidR="00AF26FC" w:rsidRPr="00FD0425" w:rsidRDefault="00AF26FC" w:rsidP="00AF26FC">
      <w:pPr>
        <w:pStyle w:val="PL"/>
      </w:pPr>
      <w:r w:rsidRPr="00FD0425">
        <w:t>}</w:t>
      </w:r>
    </w:p>
    <w:p w14:paraId="48197D2F" w14:textId="77777777" w:rsidR="00AF26FC" w:rsidRPr="00FD0425" w:rsidRDefault="00AF26FC" w:rsidP="00AF26FC">
      <w:pPr>
        <w:pStyle w:val="PL"/>
      </w:pPr>
    </w:p>
    <w:p w14:paraId="14E44167" w14:textId="77777777" w:rsidR="00AF26FC" w:rsidRPr="00FD0425" w:rsidRDefault="00AF26FC" w:rsidP="00AF26FC">
      <w:pPr>
        <w:pStyle w:val="PL"/>
      </w:pPr>
    </w:p>
    <w:p w14:paraId="13ADD148" w14:textId="77777777" w:rsidR="00AF26FC" w:rsidRPr="00FD0425" w:rsidRDefault="00AF26FC" w:rsidP="00AF26FC">
      <w:pPr>
        <w:pStyle w:val="PL"/>
      </w:pPr>
      <w:r w:rsidRPr="00FD0425">
        <w:t>PDCPSNLength ::= SEQUENCE {</w:t>
      </w:r>
    </w:p>
    <w:p w14:paraId="0E4267DD" w14:textId="77777777" w:rsidR="00AF26FC" w:rsidRPr="00FD0425" w:rsidRDefault="00AF26FC" w:rsidP="00AF26FC">
      <w:pPr>
        <w:pStyle w:val="PL"/>
      </w:pPr>
      <w:r w:rsidRPr="00FD0425">
        <w:rPr>
          <w:lang w:eastAsia="zh-CN"/>
        </w:rPr>
        <w:tab/>
        <w:t>ulPDCPSNLength</w:t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t>ENUMERATED {v12bits, v18bits, ...},</w:t>
      </w:r>
    </w:p>
    <w:p w14:paraId="24973F4F" w14:textId="77777777" w:rsidR="00AF26FC" w:rsidRPr="00FD0425" w:rsidRDefault="00AF26FC" w:rsidP="00AF26FC">
      <w:pPr>
        <w:pStyle w:val="PL"/>
      </w:pPr>
      <w:r w:rsidRPr="00FD0425">
        <w:rPr>
          <w:lang w:eastAsia="zh-CN"/>
        </w:rPr>
        <w:tab/>
        <w:t>dlPDCPSNLength</w:t>
      </w:r>
      <w:r w:rsidRPr="00FD0425">
        <w:tab/>
      </w:r>
      <w:r w:rsidRPr="00FD0425">
        <w:tab/>
      </w:r>
      <w:r w:rsidRPr="00FD0425">
        <w:tab/>
        <w:t>ENUMERATED {v12bits, v18bits, ...},</w:t>
      </w:r>
    </w:p>
    <w:p w14:paraId="5964921D" w14:textId="77777777" w:rsidR="00AF26FC" w:rsidRPr="00FD0425" w:rsidRDefault="00AF26FC" w:rsidP="00AF26FC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</w:t>
      </w:r>
      <w:r w:rsidRPr="00FD0425">
        <w:t>tainer { {PDCPSNLength-ExtIEs} }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OPTIONAL</w:t>
      </w:r>
      <w:r w:rsidRPr="00FD0425">
        <w:t>,</w:t>
      </w:r>
    </w:p>
    <w:p w14:paraId="02464944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5D756A4D" w14:textId="77777777" w:rsidR="00AF26FC" w:rsidRPr="00FD0425" w:rsidRDefault="00AF26FC" w:rsidP="00AF26FC">
      <w:pPr>
        <w:pStyle w:val="PL"/>
      </w:pPr>
      <w:r w:rsidRPr="00FD0425">
        <w:t>}</w:t>
      </w:r>
    </w:p>
    <w:p w14:paraId="7C7BF971" w14:textId="77777777" w:rsidR="00AF26FC" w:rsidRPr="00FD0425" w:rsidRDefault="00AF26FC" w:rsidP="00AF26FC">
      <w:pPr>
        <w:pStyle w:val="PL"/>
      </w:pPr>
    </w:p>
    <w:p w14:paraId="3B1D635B" w14:textId="77777777" w:rsidR="00AF26FC" w:rsidRPr="00FD0425" w:rsidRDefault="00AF26FC" w:rsidP="00AF26FC">
      <w:pPr>
        <w:pStyle w:val="PL"/>
        <w:rPr>
          <w:snapToGrid w:val="0"/>
          <w:lang w:eastAsia="zh-CN"/>
        </w:rPr>
      </w:pPr>
      <w:r w:rsidRPr="00FD0425">
        <w:t>PDCPSNLength-ExtIEs</w:t>
      </w:r>
      <w:r w:rsidRPr="00FD0425">
        <w:rPr>
          <w:snapToGrid w:val="0"/>
          <w:lang w:eastAsia="zh-CN"/>
        </w:rPr>
        <w:t xml:space="preserve"> XNAP-PROTOCOL-EXTENSION ::= {</w:t>
      </w:r>
    </w:p>
    <w:p w14:paraId="717964E9" w14:textId="77777777" w:rsidR="00AF26FC" w:rsidRPr="00FD0425" w:rsidRDefault="00AF26FC" w:rsidP="00AF26F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59212A17" w14:textId="77777777" w:rsidR="00AF26FC" w:rsidRPr="00FD0425" w:rsidRDefault="00AF26FC" w:rsidP="00AF26F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858A07A" w14:textId="77777777" w:rsidR="00AF26FC" w:rsidRPr="00FD0425" w:rsidRDefault="00AF26FC" w:rsidP="00AF26FC">
      <w:pPr>
        <w:pStyle w:val="PL"/>
      </w:pPr>
    </w:p>
    <w:p w14:paraId="2B114648" w14:textId="77777777" w:rsidR="00AF26FC" w:rsidRPr="00FD0425" w:rsidRDefault="00AF26FC" w:rsidP="00AF26FC">
      <w:pPr>
        <w:pStyle w:val="PL"/>
      </w:pPr>
    </w:p>
    <w:p w14:paraId="50C20974" w14:textId="77777777" w:rsidR="00AF26FC" w:rsidRPr="00FD0425" w:rsidRDefault="00AF26FC" w:rsidP="00AF26FC">
      <w:pPr>
        <w:pStyle w:val="PL"/>
      </w:pPr>
    </w:p>
    <w:p w14:paraId="3EF1840D" w14:textId="77777777" w:rsidR="00AF26FC" w:rsidRPr="00FD0425" w:rsidRDefault="00AF26FC" w:rsidP="00AF26FC">
      <w:pPr>
        <w:pStyle w:val="PL"/>
        <w:rPr>
          <w:snapToGrid w:val="0"/>
        </w:rPr>
      </w:pPr>
      <w:bookmarkStart w:id="3460" w:name="_Hlk513990763"/>
      <w:r w:rsidRPr="00FD0425">
        <w:rPr>
          <w:snapToGrid w:val="0"/>
        </w:rPr>
        <w:t>PDUSessionAggregateMaximumBitRate ::= SEQUENCE {</w:t>
      </w:r>
    </w:p>
    <w:p w14:paraId="5263C98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downlink-session-AMBR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BitRate,</w:t>
      </w:r>
    </w:p>
    <w:p w14:paraId="5938167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uplink-session-AMBR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BitRate,</w:t>
      </w:r>
    </w:p>
    <w:p w14:paraId="57C2B0D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{PDUSessionAggregateMaximumBitRate-ExtIEs} }</w:t>
      </w:r>
      <w:r w:rsidRPr="00FD0425">
        <w:rPr>
          <w:snapToGrid w:val="0"/>
        </w:rPr>
        <w:tab/>
        <w:t>OPTIONAL,</w:t>
      </w:r>
    </w:p>
    <w:p w14:paraId="630616B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BA3688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EE5717" w14:textId="77777777" w:rsidR="00AF26FC" w:rsidRPr="00FD0425" w:rsidRDefault="00AF26FC" w:rsidP="00AF26FC">
      <w:pPr>
        <w:pStyle w:val="PL"/>
        <w:rPr>
          <w:snapToGrid w:val="0"/>
        </w:rPr>
      </w:pPr>
    </w:p>
    <w:p w14:paraId="408FE8F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PDUSessionAggregateMaximumBitRate-ExtIEs XNAP-PROTOCOL-EXTENSION ::= {</w:t>
      </w:r>
    </w:p>
    <w:p w14:paraId="6BEA37B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368EA8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F95485" w14:textId="77777777" w:rsidR="00AF26FC" w:rsidRPr="00FD0425" w:rsidRDefault="00AF26FC" w:rsidP="00AF26FC">
      <w:pPr>
        <w:pStyle w:val="PL"/>
        <w:rPr>
          <w:snapToGrid w:val="0"/>
        </w:rPr>
      </w:pPr>
    </w:p>
    <w:p w14:paraId="0A2C3D40" w14:textId="77777777" w:rsidR="00AF26FC" w:rsidRPr="00FD0425" w:rsidRDefault="00AF26FC" w:rsidP="00AF26FC">
      <w:pPr>
        <w:pStyle w:val="PL"/>
        <w:rPr>
          <w:snapToGrid w:val="0"/>
        </w:rPr>
      </w:pPr>
    </w:p>
    <w:p w14:paraId="5E3665F0" w14:textId="77777777" w:rsidR="00AF26FC" w:rsidRPr="00FD0425" w:rsidRDefault="00AF26FC" w:rsidP="00AF26FC">
      <w:pPr>
        <w:pStyle w:val="PL"/>
      </w:pPr>
      <w:r w:rsidRPr="00FD0425">
        <w:t>PDUSession-List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  <w:r w:rsidRPr="00FD0425">
        <w:rPr>
          <w:snapToGrid w:val="0"/>
        </w:rPr>
        <w:t>PDUSession</w:t>
      </w:r>
      <w:r w:rsidRPr="00FD0425">
        <w:t>-ID</w:t>
      </w:r>
    </w:p>
    <w:p w14:paraId="67F19009" w14:textId="77777777" w:rsidR="00AF26FC" w:rsidRPr="00FD0425" w:rsidRDefault="00AF26FC" w:rsidP="00AF26FC">
      <w:pPr>
        <w:pStyle w:val="PL"/>
      </w:pPr>
    </w:p>
    <w:p w14:paraId="392FA008" w14:textId="77777777" w:rsidR="00AF26FC" w:rsidRPr="00FD0425" w:rsidRDefault="00AF26FC" w:rsidP="00AF26FC">
      <w:pPr>
        <w:pStyle w:val="PL"/>
      </w:pPr>
    </w:p>
    <w:p w14:paraId="731B28EC" w14:textId="77777777" w:rsidR="00AF26FC" w:rsidRPr="00FD0425" w:rsidRDefault="00AF26FC" w:rsidP="00AF26FC">
      <w:pPr>
        <w:pStyle w:val="PL"/>
      </w:pPr>
      <w:r w:rsidRPr="00FD0425">
        <w:t>PDUSession-List-withCause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t>-List-withCause-Item</w:t>
      </w:r>
    </w:p>
    <w:p w14:paraId="73FDD3A7" w14:textId="77777777" w:rsidR="00AF26FC" w:rsidRPr="00FD0425" w:rsidRDefault="00AF26FC" w:rsidP="00AF26FC">
      <w:pPr>
        <w:pStyle w:val="PL"/>
        <w:rPr>
          <w:noProof w:val="0"/>
          <w:snapToGrid w:val="0"/>
        </w:rPr>
      </w:pPr>
    </w:p>
    <w:p w14:paraId="6BAD997D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t>-List-withCause-Item ::= SEQUENCE {</w:t>
      </w:r>
    </w:p>
    <w:p w14:paraId="7DE638E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42311A7" w14:textId="77777777" w:rsidR="00AF26FC" w:rsidRPr="00FD0425" w:rsidRDefault="00AF26FC" w:rsidP="00AF26FC">
      <w:pPr>
        <w:pStyle w:val="PL"/>
      </w:pPr>
      <w:r w:rsidRPr="00FD0425">
        <w:tab/>
        <w:t>cause</w:t>
      </w:r>
      <w:r w:rsidRPr="00FD0425">
        <w:tab/>
      </w:r>
      <w:r w:rsidRPr="00FD0425">
        <w:tab/>
      </w:r>
      <w:r w:rsidRPr="00FD0425">
        <w:tab/>
      </w:r>
      <w:r w:rsidRPr="00FD0425">
        <w:tab/>
        <w:t>Cause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068EBA4" w14:textId="77777777" w:rsidR="00AF26FC" w:rsidRPr="00FD0425" w:rsidRDefault="00AF26FC" w:rsidP="00AF26FC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t>-List-withCause-Item-ExtIEs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424C05A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70F42B5D" w14:textId="77777777" w:rsidR="00AF26FC" w:rsidRPr="00FD0425" w:rsidRDefault="00AF26FC" w:rsidP="00AF26FC">
      <w:pPr>
        <w:pStyle w:val="PL"/>
      </w:pPr>
      <w:r w:rsidRPr="00FD0425">
        <w:t>}</w:t>
      </w:r>
    </w:p>
    <w:p w14:paraId="6230737D" w14:textId="77777777" w:rsidR="00AF26FC" w:rsidRPr="00FD0425" w:rsidRDefault="00AF26FC" w:rsidP="00AF26FC">
      <w:pPr>
        <w:pStyle w:val="PL"/>
      </w:pPr>
    </w:p>
    <w:p w14:paraId="77CB610B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t xml:space="preserve">-List-withCause-Item-ExtIEs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056CCA5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CF5B447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911D591" w14:textId="77777777" w:rsidR="00AF26FC" w:rsidRPr="00FD0425" w:rsidRDefault="00AF26FC" w:rsidP="00AF26FC">
      <w:pPr>
        <w:pStyle w:val="PL"/>
      </w:pPr>
    </w:p>
    <w:p w14:paraId="6C3B0A58" w14:textId="77777777" w:rsidR="00AF26FC" w:rsidRPr="00FD0425" w:rsidRDefault="00AF26FC" w:rsidP="00AF26FC">
      <w:pPr>
        <w:pStyle w:val="PL"/>
        <w:rPr>
          <w:snapToGrid w:val="0"/>
        </w:rPr>
      </w:pPr>
    </w:p>
    <w:p w14:paraId="3008B6AC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t>PDUSession-List-withDataForwardingFromTarget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</w:p>
    <w:p w14:paraId="5954C31E" w14:textId="77777777" w:rsidR="00AF26FC" w:rsidRPr="00FD0425" w:rsidRDefault="00AF26FC" w:rsidP="00AF26FC">
      <w:pPr>
        <w:pStyle w:val="PL"/>
      </w:pP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PDUSession-List-withDataForwardingFromTarget-Item</w:t>
      </w:r>
    </w:p>
    <w:p w14:paraId="23CE3F8D" w14:textId="77777777" w:rsidR="00AF26FC" w:rsidRPr="00FD0425" w:rsidRDefault="00AF26FC" w:rsidP="00AF26FC">
      <w:pPr>
        <w:pStyle w:val="PL"/>
        <w:rPr>
          <w:noProof w:val="0"/>
          <w:snapToGrid w:val="0"/>
        </w:rPr>
      </w:pPr>
    </w:p>
    <w:p w14:paraId="3A68BC0B" w14:textId="77777777" w:rsidR="00AF26FC" w:rsidRPr="00FD0425" w:rsidRDefault="00AF26FC" w:rsidP="00AF26FC">
      <w:pPr>
        <w:pStyle w:val="PL"/>
      </w:pPr>
      <w:r w:rsidRPr="00FD0425">
        <w:t>PDUSession-List-withDataForwardingFromTarget-Item ::= SEQUENCE {</w:t>
      </w:r>
    </w:p>
    <w:p w14:paraId="5F02D83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B2CED14" w14:textId="77777777" w:rsidR="00AF26FC" w:rsidRPr="00FD0425" w:rsidRDefault="00AF26FC" w:rsidP="00AF26FC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</w:rPr>
        <w:t>DataForwardingInfoFromTargetNGRANnode</w:t>
      </w:r>
      <w:proofErr w:type="spellEnd"/>
      <w:r w:rsidRPr="00FD0425">
        <w:t>,</w:t>
      </w:r>
    </w:p>
    <w:p w14:paraId="558FD5DB" w14:textId="77777777" w:rsidR="00AF26FC" w:rsidRPr="00FD0425" w:rsidRDefault="00AF26FC" w:rsidP="00AF26FC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PDUSession</w:t>
      </w:r>
      <w:proofErr w:type="spellEnd"/>
      <w:r w:rsidRPr="00FD0425">
        <w:t>-List-withDataForwardingFromTarget-Item-ExtIEs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A0C183D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0D0AA24C" w14:textId="77777777" w:rsidR="00AF26FC" w:rsidRPr="00FD0425" w:rsidRDefault="00AF26FC" w:rsidP="00AF26FC">
      <w:pPr>
        <w:pStyle w:val="PL"/>
      </w:pPr>
      <w:r w:rsidRPr="00FD0425">
        <w:t>}</w:t>
      </w:r>
    </w:p>
    <w:p w14:paraId="6C00F1AF" w14:textId="77777777" w:rsidR="00AF26FC" w:rsidRPr="00FD0425" w:rsidRDefault="00AF26FC" w:rsidP="00AF26FC">
      <w:pPr>
        <w:pStyle w:val="PL"/>
      </w:pPr>
    </w:p>
    <w:p w14:paraId="7B44A9A0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PDUSession-List-withDataForwardingFromTarget-Item-ExtIEs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42C646D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id-DRB-IDs-</w:t>
      </w:r>
      <w:proofErr w:type="spellStart"/>
      <w:r w:rsidRPr="00FD0425">
        <w:rPr>
          <w:noProof w:val="0"/>
          <w:snapToGrid w:val="0"/>
          <w:lang w:eastAsia="zh-CN"/>
        </w:rPr>
        <w:t>takenintouse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DRB-List</w:t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06156279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D6F6A42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64C6FEC" w14:textId="77777777" w:rsidR="00AF26FC" w:rsidRPr="00FD0425" w:rsidRDefault="00AF26FC" w:rsidP="00AF26FC">
      <w:pPr>
        <w:pStyle w:val="PL"/>
      </w:pPr>
    </w:p>
    <w:p w14:paraId="2D6E73A6" w14:textId="77777777" w:rsidR="00AF26FC" w:rsidRPr="00FD0425" w:rsidRDefault="00AF26FC" w:rsidP="00AF26FC">
      <w:pPr>
        <w:pStyle w:val="PL"/>
        <w:rPr>
          <w:snapToGrid w:val="0"/>
        </w:rPr>
      </w:pPr>
    </w:p>
    <w:p w14:paraId="015762A7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t>PDUSession-List-withDataForwardingRequest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</w:p>
    <w:p w14:paraId="10704EC1" w14:textId="77777777" w:rsidR="00AF26FC" w:rsidRPr="00FD0425" w:rsidRDefault="00AF26FC" w:rsidP="00AF26FC">
      <w:pPr>
        <w:pStyle w:val="PL"/>
      </w:pP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PDUSession-List-withDataForwardingRequest-Item</w:t>
      </w:r>
    </w:p>
    <w:p w14:paraId="3F89EA6D" w14:textId="77777777" w:rsidR="00AF26FC" w:rsidRPr="00FD0425" w:rsidRDefault="00AF26FC" w:rsidP="00AF26FC">
      <w:pPr>
        <w:pStyle w:val="PL"/>
        <w:rPr>
          <w:noProof w:val="0"/>
          <w:snapToGrid w:val="0"/>
        </w:rPr>
      </w:pPr>
    </w:p>
    <w:p w14:paraId="28F3324D" w14:textId="77777777" w:rsidR="00AF26FC" w:rsidRPr="00FD0425" w:rsidRDefault="00AF26FC" w:rsidP="00AF26FC">
      <w:pPr>
        <w:pStyle w:val="PL"/>
      </w:pPr>
      <w:r w:rsidRPr="00FD0425">
        <w:t>PDUSession-List-withDataForwardingRequest-Item ::= SEQUENCE {</w:t>
      </w:r>
    </w:p>
    <w:p w14:paraId="14DD75E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F013F7E" w14:textId="77777777" w:rsidR="00AF26FC" w:rsidRPr="00FD0425" w:rsidRDefault="00AF26FC" w:rsidP="00AF26FC">
      <w:pPr>
        <w:pStyle w:val="PL"/>
      </w:pPr>
      <w:r w:rsidRPr="00FD0425">
        <w:tab/>
        <w:t>dataforwardingInfofromSource</w:t>
      </w:r>
      <w:r w:rsidRPr="00FD0425">
        <w:tab/>
      </w:r>
      <w:r w:rsidRPr="00FD0425">
        <w:tab/>
      </w:r>
      <w:r w:rsidRPr="00FD0425">
        <w:tab/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DED8211" w14:textId="77777777" w:rsidR="00AF26FC" w:rsidRPr="00FD0425" w:rsidRDefault="00AF26FC" w:rsidP="00AF26FC">
      <w:pPr>
        <w:pStyle w:val="PL"/>
      </w:pPr>
      <w:r w:rsidRPr="00FD0425">
        <w:tab/>
        <w:t>dRBtoBeReleasedList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DRBToQoSFlowMapping-List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BA38FFB" w14:textId="77777777" w:rsidR="00AF26FC" w:rsidRPr="00FD0425" w:rsidRDefault="00AF26FC" w:rsidP="00AF26FC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PDUSession</w:t>
      </w:r>
      <w:proofErr w:type="spellEnd"/>
      <w:r w:rsidRPr="00FD0425">
        <w:t>-List-withDataForwardingRequest-Item-ExtIEs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CD766CD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5E8F9F69" w14:textId="77777777" w:rsidR="00AF26FC" w:rsidRPr="00FD0425" w:rsidRDefault="00AF26FC" w:rsidP="00AF26FC">
      <w:pPr>
        <w:pStyle w:val="PL"/>
      </w:pPr>
      <w:r w:rsidRPr="00FD0425">
        <w:t>}</w:t>
      </w:r>
    </w:p>
    <w:p w14:paraId="46E37049" w14:textId="77777777" w:rsidR="00AF26FC" w:rsidRPr="00FD0425" w:rsidRDefault="00AF26FC" w:rsidP="00AF26FC">
      <w:pPr>
        <w:pStyle w:val="PL"/>
      </w:pPr>
    </w:p>
    <w:p w14:paraId="1E578500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PDUSession-List-withDataForwardingRequest-Item-ExtIEs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E961ABB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F8C4794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3A2FC31" w14:textId="77777777" w:rsidR="00AF26FC" w:rsidRPr="00FD0425" w:rsidRDefault="00AF26FC" w:rsidP="00AF26FC">
      <w:pPr>
        <w:pStyle w:val="PL"/>
      </w:pPr>
    </w:p>
    <w:p w14:paraId="5EB1AE5A" w14:textId="77777777" w:rsidR="00AF26FC" w:rsidRPr="00FD0425" w:rsidRDefault="00AF26FC" w:rsidP="00AF26FC">
      <w:pPr>
        <w:pStyle w:val="PL"/>
        <w:rPr>
          <w:snapToGrid w:val="0"/>
        </w:rPr>
      </w:pPr>
    </w:p>
    <w:bookmarkEnd w:id="3460"/>
    <w:p w14:paraId="617AA8A1" w14:textId="77777777" w:rsidR="00AF26FC" w:rsidRPr="00FD0425" w:rsidRDefault="00AF26FC" w:rsidP="00AF26FC">
      <w:pPr>
        <w:pStyle w:val="PL"/>
        <w:rPr>
          <w:snapToGrid w:val="0"/>
        </w:rPr>
      </w:pPr>
    </w:p>
    <w:p w14:paraId="39A424F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92A2670" w14:textId="77777777" w:rsidR="00AF26FC" w:rsidRPr="00FD0425" w:rsidRDefault="00AF26FC" w:rsidP="00AF26FC">
      <w:pPr>
        <w:pStyle w:val="PL"/>
      </w:pPr>
      <w:r w:rsidRPr="00FD0425">
        <w:t>--</w:t>
      </w:r>
    </w:p>
    <w:p w14:paraId="11117E51" w14:textId="77777777" w:rsidR="00AF26FC" w:rsidRPr="00FD0425" w:rsidRDefault="00AF26FC" w:rsidP="00AF26FC">
      <w:pPr>
        <w:pStyle w:val="PL"/>
        <w:outlineLvl w:val="4"/>
      </w:pPr>
      <w:r w:rsidRPr="00FD0425">
        <w:t>-- PDU Session related message level IEs BEGIN</w:t>
      </w:r>
    </w:p>
    <w:p w14:paraId="6727A4EB" w14:textId="77777777" w:rsidR="00AF26FC" w:rsidRPr="00FD0425" w:rsidRDefault="00AF26FC" w:rsidP="00AF26FC">
      <w:pPr>
        <w:pStyle w:val="PL"/>
      </w:pPr>
      <w:r w:rsidRPr="00FD0425">
        <w:t>--</w:t>
      </w:r>
    </w:p>
    <w:p w14:paraId="76EEADC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D8C8B8C" w14:textId="77777777" w:rsidR="00AF26FC" w:rsidRPr="00FD0425" w:rsidRDefault="00AF26FC" w:rsidP="00AF26FC">
      <w:pPr>
        <w:pStyle w:val="PL"/>
        <w:rPr>
          <w:snapToGrid w:val="0"/>
        </w:rPr>
      </w:pPr>
    </w:p>
    <w:p w14:paraId="53D249CF" w14:textId="77777777" w:rsidR="00AF26FC" w:rsidRPr="00FD0425" w:rsidRDefault="00AF26FC" w:rsidP="00AF26FC">
      <w:pPr>
        <w:pStyle w:val="PL"/>
        <w:rPr>
          <w:snapToGrid w:val="0"/>
        </w:rPr>
      </w:pPr>
    </w:p>
    <w:p w14:paraId="45665CC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301D1DA" w14:textId="77777777" w:rsidR="00AF26FC" w:rsidRPr="00FD0425" w:rsidRDefault="00AF26FC" w:rsidP="00AF26FC">
      <w:pPr>
        <w:pStyle w:val="PL"/>
      </w:pPr>
      <w:r w:rsidRPr="00FD0425">
        <w:t>--</w:t>
      </w:r>
    </w:p>
    <w:p w14:paraId="77DC5B54" w14:textId="77777777" w:rsidR="00AF26FC" w:rsidRPr="00FD0425" w:rsidRDefault="00AF26FC" w:rsidP="00AF26FC">
      <w:pPr>
        <w:pStyle w:val="PL"/>
        <w:outlineLvl w:val="5"/>
      </w:pPr>
      <w:r w:rsidRPr="00FD0425">
        <w:t>-- PDU Session Resources Admitted List</w:t>
      </w:r>
    </w:p>
    <w:p w14:paraId="5BA89C21" w14:textId="77777777" w:rsidR="00AF26FC" w:rsidRPr="00FD0425" w:rsidRDefault="00AF26FC" w:rsidP="00AF26FC">
      <w:pPr>
        <w:pStyle w:val="PL"/>
      </w:pPr>
      <w:r w:rsidRPr="00FD0425">
        <w:t>--</w:t>
      </w:r>
    </w:p>
    <w:p w14:paraId="6E7A7D1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C1D08A2" w14:textId="77777777" w:rsidR="00AF26FC" w:rsidRPr="00FD0425" w:rsidRDefault="00AF26FC" w:rsidP="00AF26FC">
      <w:pPr>
        <w:pStyle w:val="PL"/>
        <w:rPr>
          <w:snapToGrid w:val="0"/>
        </w:rPr>
      </w:pPr>
    </w:p>
    <w:p w14:paraId="30E11AAD" w14:textId="77777777" w:rsidR="00AF26FC" w:rsidRPr="00FD0425" w:rsidRDefault="00AF26FC" w:rsidP="00AF26FC">
      <w:pPr>
        <w:pStyle w:val="PL"/>
        <w:rPr>
          <w:snapToGrid w:val="0"/>
        </w:rPr>
      </w:pPr>
    </w:p>
    <w:p w14:paraId="46C9210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PDUSessionResourcesAdmitted-List ::= SEQUENCE (SIZE(1..</w:t>
      </w:r>
      <w:r w:rsidRPr="00FD0425">
        <w:rPr>
          <w:szCs w:val="16"/>
        </w:rPr>
        <w:t>maxnoofPDUSessions</w:t>
      </w:r>
      <w:r w:rsidRPr="00FD0425">
        <w:rPr>
          <w:snapToGrid w:val="0"/>
        </w:rPr>
        <w:t>)) OF PDUSessionResourcesAdmitted</w:t>
      </w:r>
      <w:r w:rsidRPr="00FD0425">
        <w:t>-Item</w:t>
      </w:r>
    </w:p>
    <w:p w14:paraId="2D04327A" w14:textId="77777777" w:rsidR="00AF26FC" w:rsidRPr="00FD0425" w:rsidRDefault="00AF26FC" w:rsidP="00AF26FC">
      <w:pPr>
        <w:pStyle w:val="PL"/>
        <w:rPr>
          <w:snapToGrid w:val="0"/>
        </w:rPr>
      </w:pPr>
    </w:p>
    <w:p w14:paraId="1511499D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PDUSessionResourcesAdmitted</w:t>
      </w:r>
      <w:r w:rsidRPr="00FD0425">
        <w:rPr>
          <w:noProof w:val="0"/>
        </w:rPr>
        <w:t>-Item</w:t>
      </w:r>
      <w:r w:rsidRPr="00FD0425">
        <w:rPr>
          <w:noProof w:val="0"/>
          <w:snapToGrid w:val="0"/>
        </w:rPr>
        <w:t xml:space="preserve"> ::= SEQUENCE {</w:t>
      </w:r>
    </w:p>
    <w:p w14:paraId="5341D6F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1FE08DC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pduSessionResourceAdmittedInfo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PDUSessionResourceAdmittedInfo,</w:t>
      </w:r>
    </w:p>
    <w:p w14:paraId="04AC198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{PDUSessionResourcesAdmitted</w:t>
      </w:r>
      <w:r w:rsidRPr="00FD0425">
        <w:t>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595B60A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96B02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F04300" w14:textId="77777777" w:rsidR="00AF26FC" w:rsidRPr="00FD0425" w:rsidRDefault="00AF26FC" w:rsidP="00AF26FC">
      <w:pPr>
        <w:pStyle w:val="PL"/>
        <w:rPr>
          <w:snapToGrid w:val="0"/>
        </w:rPr>
      </w:pPr>
    </w:p>
    <w:p w14:paraId="18471C6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PDUSessionResourcesAdmitted</w:t>
      </w:r>
      <w:r w:rsidRPr="00FD0425">
        <w:t>-Item</w:t>
      </w:r>
      <w:r w:rsidRPr="00FD0425">
        <w:rPr>
          <w:snapToGrid w:val="0"/>
        </w:rPr>
        <w:t>-ExtIEs XNAP-PROTOCOL-EXTENSION ::= {</w:t>
      </w:r>
    </w:p>
    <w:p w14:paraId="7B18BD1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F1AB48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8CA072" w14:textId="77777777" w:rsidR="00AF26FC" w:rsidRPr="00FD0425" w:rsidRDefault="00AF26FC" w:rsidP="00AF26FC">
      <w:pPr>
        <w:pStyle w:val="PL"/>
        <w:rPr>
          <w:snapToGrid w:val="0"/>
        </w:rPr>
      </w:pPr>
    </w:p>
    <w:p w14:paraId="33F40391" w14:textId="77777777" w:rsidR="00AF26FC" w:rsidRPr="00FD0425" w:rsidRDefault="00AF26FC" w:rsidP="00AF26FC">
      <w:pPr>
        <w:pStyle w:val="PL"/>
        <w:rPr>
          <w:snapToGrid w:val="0"/>
        </w:rPr>
      </w:pPr>
    </w:p>
    <w:p w14:paraId="3339967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PDUSessionResourceAdmittedInfo ::= SEQUENCE {</w:t>
      </w:r>
    </w:p>
    <w:p w14:paraId="434DFCF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dL-NG-U-TNL-Information-Unchanged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ENUMERATED {true, ...}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1EE703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qosFlowsAdmitted-List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QoSFlowsAdmitted-List,</w:t>
      </w:r>
    </w:p>
    <w:p w14:paraId="5354AC3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qosFlowsNotAdmitted-List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25F0AC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dataForwardingInfoFromTarget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DataForwardingInfoFromTargetNGRANnode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32D3D8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{PDUSessionResourceAdmittedInfo-ExtIEs} }</w:t>
      </w:r>
      <w:r w:rsidRPr="00FD0425">
        <w:rPr>
          <w:snapToGrid w:val="0"/>
        </w:rPr>
        <w:tab/>
        <w:t>OPTIONAL,</w:t>
      </w:r>
    </w:p>
    <w:p w14:paraId="399D1CC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B670BB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B392F25" w14:textId="77777777" w:rsidR="00AF26FC" w:rsidRPr="00FD0425" w:rsidRDefault="00AF26FC" w:rsidP="00AF26FC">
      <w:pPr>
        <w:pStyle w:val="PL"/>
        <w:rPr>
          <w:snapToGrid w:val="0"/>
        </w:rPr>
      </w:pPr>
    </w:p>
    <w:p w14:paraId="7BD252B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PDUSessionResourceAdmittedInfo-ExtIEs XNAP-PROTOCOL-EXTENSION ::= {</w:t>
      </w:r>
    </w:p>
    <w:p w14:paraId="4EBD149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{ ID id-SecondarydataForwardingInfoFromTarget-List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SecondarydataForwardingInfoFromTarget-List</w:t>
      </w:r>
      <w:r w:rsidRPr="00FD0425">
        <w:rPr>
          <w:snapToGrid w:val="0"/>
        </w:rPr>
        <w:tab/>
        <w:t>PRESENCE optional},</w:t>
      </w:r>
    </w:p>
    <w:p w14:paraId="46CCEA4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E43BF4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0E6781" w14:textId="77777777" w:rsidR="00AF26FC" w:rsidRPr="00FD0425" w:rsidRDefault="00AF26FC" w:rsidP="00AF26FC">
      <w:pPr>
        <w:pStyle w:val="PL"/>
        <w:rPr>
          <w:snapToGrid w:val="0"/>
        </w:rPr>
      </w:pPr>
    </w:p>
    <w:p w14:paraId="6BA58FBC" w14:textId="77777777" w:rsidR="00AF26FC" w:rsidRPr="00FD0425" w:rsidRDefault="00AF26FC" w:rsidP="00AF26FC">
      <w:pPr>
        <w:pStyle w:val="PL"/>
        <w:rPr>
          <w:snapToGrid w:val="0"/>
        </w:rPr>
      </w:pPr>
    </w:p>
    <w:p w14:paraId="49881143" w14:textId="77777777" w:rsidR="00AF26FC" w:rsidRPr="00FD0425" w:rsidRDefault="00AF26FC" w:rsidP="00AF26FC">
      <w:pPr>
        <w:pStyle w:val="PL"/>
        <w:rPr>
          <w:snapToGrid w:val="0"/>
        </w:rPr>
      </w:pPr>
      <w:bookmarkStart w:id="3461" w:name="_Hlk513990804"/>
      <w:r w:rsidRPr="00FD0425">
        <w:rPr>
          <w:snapToGrid w:val="0"/>
        </w:rPr>
        <w:t>-- **************************************************************</w:t>
      </w:r>
    </w:p>
    <w:p w14:paraId="040B1BD3" w14:textId="77777777" w:rsidR="00AF26FC" w:rsidRPr="00FD0425" w:rsidRDefault="00AF26FC" w:rsidP="00AF26FC">
      <w:pPr>
        <w:pStyle w:val="PL"/>
      </w:pPr>
      <w:r w:rsidRPr="00FD0425">
        <w:t>--</w:t>
      </w:r>
    </w:p>
    <w:p w14:paraId="39371105" w14:textId="77777777" w:rsidR="00AF26FC" w:rsidRPr="00FD0425" w:rsidRDefault="00AF26FC" w:rsidP="00AF26FC">
      <w:pPr>
        <w:pStyle w:val="PL"/>
        <w:outlineLvl w:val="5"/>
      </w:pPr>
      <w:r w:rsidRPr="00FD0425">
        <w:t>-- PDU Session Resources Not Admitted List</w:t>
      </w:r>
    </w:p>
    <w:p w14:paraId="1094BC78" w14:textId="77777777" w:rsidR="00AF26FC" w:rsidRPr="00FD0425" w:rsidRDefault="00AF26FC" w:rsidP="00AF26FC">
      <w:pPr>
        <w:pStyle w:val="PL"/>
      </w:pPr>
      <w:r w:rsidRPr="00FD0425">
        <w:t>--</w:t>
      </w:r>
    </w:p>
    <w:p w14:paraId="350EFE4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B3E4DA7" w14:textId="77777777" w:rsidR="00AF26FC" w:rsidRPr="00FD0425" w:rsidRDefault="00AF26FC" w:rsidP="00AF26FC">
      <w:pPr>
        <w:pStyle w:val="PL"/>
        <w:rPr>
          <w:snapToGrid w:val="0"/>
        </w:rPr>
      </w:pPr>
    </w:p>
    <w:p w14:paraId="4035C14E" w14:textId="77777777" w:rsidR="00AF26FC" w:rsidRPr="00FD0425" w:rsidRDefault="00AF26FC" w:rsidP="00AF26FC">
      <w:pPr>
        <w:pStyle w:val="PL"/>
        <w:rPr>
          <w:snapToGrid w:val="0"/>
        </w:rPr>
      </w:pPr>
    </w:p>
    <w:p w14:paraId="6945ABA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PDUSessionResourcesNotAdmitted-List</w:t>
      </w:r>
      <w:bookmarkEnd w:id="3461"/>
      <w:r w:rsidRPr="00FD0425">
        <w:rPr>
          <w:snapToGrid w:val="0"/>
        </w:rPr>
        <w:t xml:space="preserve"> </w:t>
      </w:r>
      <w:r w:rsidRPr="00FD0425">
        <w:t xml:space="preserve">::= SEQUENCE (SIZE (1..maxnoofPDUSessions)) OF </w:t>
      </w:r>
      <w:r w:rsidRPr="00FD0425">
        <w:rPr>
          <w:snapToGrid w:val="0"/>
        </w:rPr>
        <w:t>PDUSessionResourcesNotAdmitted</w:t>
      </w:r>
      <w:r w:rsidRPr="00FD0425">
        <w:t>-Item</w:t>
      </w:r>
    </w:p>
    <w:p w14:paraId="30D7B343" w14:textId="77777777" w:rsidR="00AF26FC" w:rsidRPr="00FD0425" w:rsidRDefault="00AF26FC" w:rsidP="00AF26FC">
      <w:pPr>
        <w:pStyle w:val="PL"/>
        <w:rPr>
          <w:snapToGrid w:val="0"/>
        </w:rPr>
      </w:pPr>
    </w:p>
    <w:p w14:paraId="5E04D9A5" w14:textId="77777777" w:rsidR="00AF26FC" w:rsidRPr="00FD0425" w:rsidRDefault="00AF26FC" w:rsidP="00AF26FC">
      <w:pPr>
        <w:pStyle w:val="PL"/>
        <w:rPr>
          <w:noProof w:val="0"/>
        </w:rPr>
      </w:pP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</w:rPr>
        <w:t xml:space="preserve"> ::= SEQUENCE {</w:t>
      </w:r>
    </w:p>
    <w:p w14:paraId="7B1E73A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5A475F93" w14:textId="77777777" w:rsidR="00AF26FC" w:rsidRPr="00FD0425" w:rsidRDefault="00AF26FC" w:rsidP="00AF26FC">
      <w:pPr>
        <w:pStyle w:val="PL"/>
        <w:rPr>
          <w:noProof w:val="0"/>
        </w:rPr>
      </w:pP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Cause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7F2A741F" w14:textId="77777777" w:rsidR="00AF26FC" w:rsidRPr="00FD0425" w:rsidRDefault="00AF26FC" w:rsidP="00AF26FC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PDUSessionResourcesNotAdmitted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AB5D4C8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4CB0B886" w14:textId="77777777" w:rsidR="00AF26FC" w:rsidRPr="00FD0425" w:rsidRDefault="00AF26FC" w:rsidP="00AF26FC">
      <w:pPr>
        <w:pStyle w:val="PL"/>
      </w:pPr>
      <w:r w:rsidRPr="00FD0425">
        <w:t>}</w:t>
      </w:r>
    </w:p>
    <w:p w14:paraId="32A3CB8A" w14:textId="77777777" w:rsidR="00AF26FC" w:rsidRPr="00FD0425" w:rsidRDefault="00AF26FC" w:rsidP="00AF26FC">
      <w:pPr>
        <w:pStyle w:val="PL"/>
      </w:pPr>
    </w:p>
    <w:p w14:paraId="50C44553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4A452FA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F1001C8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4214201" w14:textId="77777777" w:rsidR="00AF26FC" w:rsidRPr="00FD0425" w:rsidRDefault="00AF26FC" w:rsidP="00AF26FC">
      <w:pPr>
        <w:pStyle w:val="PL"/>
        <w:rPr>
          <w:snapToGrid w:val="0"/>
        </w:rPr>
      </w:pPr>
    </w:p>
    <w:p w14:paraId="2AEDED04" w14:textId="77777777" w:rsidR="00AF26FC" w:rsidRPr="00FD0425" w:rsidRDefault="00AF26FC" w:rsidP="00AF26FC">
      <w:pPr>
        <w:pStyle w:val="PL"/>
      </w:pPr>
    </w:p>
    <w:p w14:paraId="04AA8554" w14:textId="77777777" w:rsidR="00AF26FC" w:rsidRPr="00FD0425" w:rsidRDefault="00AF26FC" w:rsidP="00AF26FC">
      <w:pPr>
        <w:pStyle w:val="PL"/>
        <w:rPr>
          <w:snapToGrid w:val="0"/>
        </w:rPr>
      </w:pPr>
      <w:bookmarkStart w:id="3462" w:name="_Hlk513990739"/>
      <w:r w:rsidRPr="00FD0425">
        <w:rPr>
          <w:snapToGrid w:val="0"/>
        </w:rPr>
        <w:t>-- **************************************************************</w:t>
      </w:r>
    </w:p>
    <w:p w14:paraId="1CC996F3" w14:textId="77777777" w:rsidR="00AF26FC" w:rsidRPr="00FD0425" w:rsidRDefault="00AF26FC" w:rsidP="00AF26FC">
      <w:pPr>
        <w:pStyle w:val="PL"/>
      </w:pPr>
      <w:r w:rsidRPr="00FD0425">
        <w:t>--</w:t>
      </w:r>
    </w:p>
    <w:p w14:paraId="7CB09AED" w14:textId="77777777" w:rsidR="00AF26FC" w:rsidRPr="00FD0425" w:rsidRDefault="00AF26FC" w:rsidP="00AF26FC">
      <w:pPr>
        <w:pStyle w:val="PL"/>
        <w:outlineLvl w:val="5"/>
      </w:pPr>
      <w:r w:rsidRPr="00FD0425">
        <w:t>-- PDU Session Resources To Be Setup List</w:t>
      </w:r>
    </w:p>
    <w:p w14:paraId="1E346E36" w14:textId="77777777" w:rsidR="00AF26FC" w:rsidRPr="00FD0425" w:rsidRDefault="00AF26FC" w:rsidP="00AF26FC">
      <w:pPr>
        <w:pStyle w:val="PL"/>
      </w:pPr>
      <w:r w:rsidRPr="00FD0425">
        <w:t>--</w:t>
      </w:r>
    </w:p>
    <w:p w14:paraId="5C74C7A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71D7C04" w14:textId="77777777" w:rsidR="00AF26FC" w:rsidRPr="00FD0425" w:rsidRDefault="00AF26FC" w:rsidP="00AF26FC">
      <w:pPr>
        <w:pStyle w:val="PL"/>
        <w:rPr>
          <w:snapToGrid w:val="0"/>
        </w:rPr>
      </w:pPr>
    </w:p>
    <w:p w14:paraId="112B4719" w14:textId="77777777" w:rsidR="00AF26FC" w:rsidRPr="00FD0425" w:rsidRDefault="00AF26FC" w:rsidP="00AF26FC">
      <w:pPr>
        <w:pStyle w:val="PL"/>
        <w:rPr>
          <w:snapToGrid w:val="0"/>
        </w:rPr>
      </w:pPr>
    </w:p>
    <w:p w14:paraId="445352E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PDUSessionResourcesToBeSetup-List</w:t>
      </w:r>
      <w:bookmarkEnd w:id="3462"/>
      <w:r w:rsidRPr="00FD0425">
        <w:rPr>
          <w:snapToGrid w:val="0"/>
        </w:rPr>
        <w:t xml:space="preserve"> ::= SEQUENCE (SIZE(1..</w:t>
      </w:r>
      <w:r w:rsidRPr="00FD0425">
        <w:rPr>
          <w:szCs w:val="16"/>
        </w:rPr>
        <w:t>maxnoofPDUSessions</w:t>
      </w:r>
      <w:r w:rsidRPr="00FD0425">
        <w:rPr>
          <w:snapToGrid w:val="0"/>
        </w:rPr>
        <w:t>)) OF PDUSessionResourcesToBeSetup</w:t>
      </w:r>
      <w:r w:rsidRPr="00FD0425">
        <w:t>-Item</w:t>
      </w:r>
    </w:p>
    <w:p w14:paraId="4BA0A3C3" w14:textId="77777777" w:rsidR="00AF26FC" w:rsidRPr="00FD0425" w:rsidRDefault="00AF26FC" w:rsidP="00AF26FC">
      <w:pPr>
        <w:pStyle w:val="PL"/>
        <w:rPr>
          <w:snapToGrid w:val="0"/>
        </w:rPr>
      </w:pPr>
    </w:p>
    <w:p w14:paraId="6CB757FD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snapToGrid w:val="0"/>
        </w:rPr>
        <w:lastRenderedPageBreak/>
        <w:t>PDUSessionResourcesToBeSetup</w:t>
      </w:r>
      <w:r w:rsidRPr="00FD0425">
        <w:rPr>
          <w:noProof w:val="0"/>
        </w:rPr>
        <w:t>-Item</w:t>
      </w:r>
      <w:r w:rsidRPr="00FD0425">
        <w:rPr>
          <w:noProof w:val="0"/>
          <w:snapToGrid w:val="0"/>
        </w:rPr>
        <w:t xml:space="preserve"> ::= SEQUENCE {</w:t>
      </w:r>
    </w:p>
    <w:p w14:paraId="50B7712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287DDDA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tab/>
        <w:t>S-NSSAI,</w:t>
      </w:r>
    </w:p>
    <w:p w14:paraId="7FAE529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pduSessionAMBR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</w:t>
      </w:r>
      <w:r w:rsidRPr="00FD0425">
        <w:t>,</w:t>
      </w:r>
    </w:p>
    <w:p w14:paraId="5DA3911F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</w:rPr>
        <w:t>uL</w:t>
      </w:r>
      <w:proofErr w:type="spellEnd"/>
      <w:r w:rsidRPr="00FD0425">
        <w:rPr>
          <w:noProof w:val="0"/>
        </w:rPr>
        <w:t>-NG-U-</w:t>
      </w:r>
      <w:proofErr w:type="spellStart"/>
      <w:r w:rsidRPr="00FD0425">
        <w:rPr>
          <w:noProof w:val="0"/>
        </w:rPr>
        <w:t>TNLatUPF</w:t>
      </w:r>
      <w:proofErr w:type="spellEnd"/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67032E7F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 xml:space="preserve">source-DL-NG-U-TNL-Information  </w:t>
      </w:r>
      <w:bookmarkStart w:id="3463" w:name="_Hlk525922913"/>
      <w:r w:rsidRPr="00FD0425">
        <w:t>UPTransportLayerInformation</w:t>
      </w:r>
      <w:bookmarkEnd w:id="3463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01BAEFC" w14:textId="77777777" w:rsidR="00AF26FC" w:rsidRPr="00FD0425" w:rsidRDefault="00AF26FC" w:rsidP="00AF26FC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securityIndication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1149BCA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4EA96E99" w14:textId="77777777" w:rsidR="00AF26FC" w:rsidRPr="00FD0425" w:rsidRDefault="00AF26FC" w:rsidP="00AF26FC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504C01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QoSFlowsToBeSetup-List,</w:t>
      </w:r>
    </w:p>
    <w:p w14:paraId="324B254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7E0E6B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{PDUSessionResourcesToBeSetup</w:t>
      </w:r>
      <w:r w:rsidRPr="00FD0425">
        <w:t>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5A00960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387B12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7A40A9E" w14:textId="77777777" w:rsidR="00AF26FC" w:rsidRPr="00FD0425" w:rsidRDefault="00AF26FC" w:rsidP="00AF26FC">
      <w:pPr>
        <w:pStyle w:val="PL"/>
        <w:rPr>
          <w:snapToGrid w:val="0"/>
        </w:rPr>
      </w:pPr>
    </w:p>
    <w:p w14:paraId="1B384D5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PDUSessionResourcesToBeSetup</w:t>
      </w:r>
      <w:r w:rsidRPr="00FD0425">
        <w:t>-Item</w:t>
      </w:r>
      <w:r w:rsidRPr="00FD0425">
        <w:rPr>
          <w:snapToGrid w:val="0"/>
        </w:rPr>
        <w:t>-ExtIEs XNAP-PROTOCOL-EXTENSION ::= {</w:t>
      </w:r>
    </w:p>
    <w:p w14:paraId="59FC5C7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{ ID id-Additional-UL-NG-U-TNLatUPF-List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EXTENSION Additional-UL-NG-U-TNLatUPF-List </w:t>
      </w:r>
      <w:r w:rsidRPr="00FD0425">
        <w:rPr>
          <w:snapToGrid w:val="0"/>
        </w:rPr>
        <w:tab/>
        <w:t>PRESENCE optional}|</w:t>
      </w:r>
    </w:p>
    <w:p w14:paraId="4175561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4D73B38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ABB045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3A2E762" w14:textId="77777777" w:rsidR="00AF26FC" w:rsidRPr="00FD0425" w:rsidRDefault="00AF26FC" w:rsidP="00AF26FC">
      <w:pPr>
        <w:pStyle w:val="PL"/>
      </w:pPr>
    </w:p>
    <w:p w14:paraId="3B9369A7" w14:textId="77777777" w:rsidR="00AF26FC" w:rsidRPr="00FD0425" w:rsidRDefault="00AF26FC" w:rsidP="00AF26FC">
      <w:pPr>
        <w:pStyle w:val="PL"/>
      </w:pPr>
    </w:p>
    <w:p w14:paraId="2148F759" w14:textId="77777777" w:rsidR="00AF26FC" w:rsidRPr="00FD0425" w:rsidRDefault="00AF26FC" w:rsidP="00AF26FC">
      <w:pPr>
        <w:pStyle w:val="PL"/>
        <w:rPr>
          <w:snapToGrid w:val="0"/>
        </w:rPr>
      </w:pPr>
      <w:bookmarkStart w:id="3464" w:name="_Hlk515434045"/>
      <w:r w:rsidRPr="00FD0425">
        <w:rPr>
          <w:snapToGrid w:val="0"/>
        </w:rPr>
        <w:t>-- **************************************************************</w:t>
      </w:r>
    </w:p>
    <w:p w14:paraId="0745D658" w14:textId="77777777" w:rsidR="00AF26FC" w:rsidRPr="00FD0425" w:rsidRDefault="00AF26FC" w:rsidP="00AF26FC">
      <w:pPr>
        <w:pStyle w:val="PL"/>
      </w:pPr>
      <w:r w:rsidRPr="00FD0425">
        <w:t>--</w:t>
      </w:r>
    </w:p>
    <w:p w14:paraId="1D3CAC9C" w14:textId="77777777" w:rsidR="00AF26FC" w:rsidRPr="00FD0425" w:rsidRDefault="00AF26FC" w:rsidP="00AF26FC">
      <w:pPr>
        <w:pStyle w:val="PL"/>
        <w:outlineLvl w:val="5"/>
      </w:pPr>
      <w:r w:rsidRPr="00FD0425">
        <w:t>-- PDU Session Resource Setup Info - SN terminated</w:t>
      </w:r>
    </w:p>
    <w:p w14:paraId="3BB6B0D1" w14:textId="77777777" w:rsidR="00AF26FC" w:rsidRPr="00FD0425" w:rsidRDefault="00AF26FC" w:rsidP="00AF26FC">
      <w:pPr>
        <w:pStyle w:val="PL"/>
      </w:pPr>
      <w:r w:rsidRPr="00FD0425">
        <w:t>--</w:t>
      </w:r>
    </w:p>
    <w:p w14:paraId="6AAA1B1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ADE210B" w14:textId="77777777" w:rsidR="00AF26FC" w:rsidRPr="00FD0425" w:rsidRDefault="00AF26FC" w:rsidP="00AF26FC">
      <w:pPr>
        <w:pStyle w:val="PL"/>
        <w:rPr>
          <w:snapToGrid w:val="0"/>
        </w:rPr>
      </w:pPr>
    </w:p>
    <w:p w14:paraId="56A654BF" w14:textId="77777777" w:rsidR="00AF26FC" w:rsidRPr="00FD0425" w:rsidRDefault="00AF26FC" w:rsidP="00AF26FC">
      <w:pPr>
        <w:pStyle w:val="PL"/>
        <w:rPr>
          <w:snapToGrid w:val="0"/>
        </w:rPr>
      </w:pPr>
    </w:p>
    <w:p w14:paraId="460E149A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PDUSessionResourceSetupInfo-SNterminated</w:t>
      </w:r>
      <w:r w:rsidRPr="00FD0425">
        <w:rPr>
          <w:noProof w:val="0"/>
          <w:snapToGrid w:val="0"/>
        </w:rPr>
        <w:t xml:space="preserve"> ::= SEQUENCE {</w:t>
      </w:r>
    </w:p>
    <w:p w14:paraId="25394365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</w:rPr>
        <w:t>uL</w:t>
      </w:r>
      <w:proofErr w:type="spellEnd"/>
      <w:r w:rsidRPr="00FD0425">
        <w:rPr>
          <w:noProof w:val="0"/>
        </w:rPr>
        <w:t>-NG-U-</w:t>
      </w:r>
      <w:proofErr w:type="spellStart"/>
      <w:r w:rsidRPr="00FD0425">
        <w:rPr>
          <w:noProof w:val="0"/>
        </w:rPr>
        <w:t>TNLatUPF</w:t>
      </w:r>
      <w:proofErr w:type="spellEnd"/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20DB3F4D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16183D00" w14:textId="77777777" w:rsidR="00AF26FC" w:rsidRPr="00FD0425" w:rsidRDefault="00AF26FC" w:rsidP="00AF26FC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AE8DC2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QoSFlowsToBeSetup-List-Setup-SNterminated,</w:t>
      </w:r>
    </w:p>
    <w:p w14:paraId="1253868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95C131A" w14:textId="77777777" w:rsidR="00AF26FC" w:rsidRPr="00FD0425" w:rsidRDefault="00AF26FC" w:rsidP="00AF26FC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securityIndication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C55992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{PDUSessionResourceSetupInfo-SNterminated-ExtIEs} }</w:t>
      </w:r>
      <w:r w:rsidRPr="00FD0425">
        <w:rPr>
          <w:snapToGrid w:val="0"/>
        </w:rPr>
        <w:tab/>
        <w:t>OPTIONAL,</w:t>
      </w:r>
    </w:p>
    <w:p w14:paraId="0AE206D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C2C9E5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C2AF8A" w14:textId="77777777" w:rsidR="00AF26FC" w:rsidRPr="00FD0425" w:rsidRDefault="00AF26FC" w:rsidP="00AF26FC">
      <w:pPr>
        <w:pStyle w:val="PL"/>
        <w:rPr>
          <w:snapToGrid w:val="0"/>
        </w:rPr>
      </w:pPr>
    </w:p>
    <w:p w14:paraId="25D535B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PDUSessionResourceSetupInfo-SNterminated-ExtIEs XNAP-PROTOCOL-EXTENSION ::= {</w:t>
      </w:r>
    </w:p>
    <w:p w14:paraId="7F7AC5F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24093A5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1110230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31B997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44DAEAE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1D72921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F5C0F1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BCCEAA" w14:textId="77777777" w:rsidR="00AF26FC" w:rsidRPr="00FD0425" w:rsidRDefault="00AF26FC" w:rsidP="00AF26FC">
      <w:pPr>
        <w:pStyle w:val="PL"/>
      </w:pPr>
    </w:p>
    <w:p w14:paraId="7B50FE4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QoSFlowsToBeSetup-List-Setup-SNterminated ::= SEQUENCE (SIZE(1..maxnoofQoSFlows)) OF QoSFlowsToBeSetup-List-Setup-SNterminated-Item</w:t>
      </w:r>
    </w:p>
    <w:p w14:paraId="6D382F00" w14:textId="77777777" w:rsidR="00AF26FC" w:rsidRPr="00FD0425" w:rsidRDefault="00AF26FC" w:rsidP="00AF26FC">
      <w:pPr>
        <w:pStyle w:val="PL"/>
      </w:pPr>
    </w:p>
    <w:p w14:paraId="1F701634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>QoSFlowsToBeSetup-List-Setup-SNterminated-Item ::= SEQUENCE {</w:t>
      </w:r>
    </w:p>
    <w:p w14:paraId="2A107E77" w14:textId="77777777" w:rsidR="00AF26FC" w:rsidRPr="00FD0425" w:rsidRDefault="00AF26FC" w:rsidP="00AF26FC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qfi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55D07033" w14:textId="77777777" w:rsidR="00AF26FC" w:rsidRPr="00FD0425" w:rsidRDefault="00AF26FC" w:rsidP="00AF26FC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qosFlowLevelQoSParameters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rPr>
          <w:noProof w:val="0"/>
        </w:rPr>
        <w:t>,</w:t>
      </w:r>
    </w:p>
    <w:p w14:paraId="386D2D9E" w14:textId="77777777" w:rsidR="00AF26FC" w:rsidRPr="00FD0425" w:rsidRDefault="00AF26FC" w:rsidP="00AF26FC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offeredGBRQoSFlowInfo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4F7BDF1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{QoSFlowsToBeSetup-List-Setup-SNterminated-Item-ExtIEs} }</w:t>
      </w:r>
      <w:r w:rsidRPr="00FD0425">
        <w:rPr>
          <w:snapToGrid w:val="0"/>
        </w:rPr>
        <w:tab/>
        <w:t>OPTIONAL,</w:t>
      </w:r>
    </w:p>
    <w:p w14:paraId="5E2B37C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B07716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79691C0" w14:textId="77777777" w:rsidR="00AF26FC" w:rsidRPr="00FD0425" w:rsidRDefault="00AF26FC" w:rsidP="00AF26FC">
      <w:pPr>
        <w:pStyle w:val="PL"/>
        <w:rPr>
          <w:snapToGrid w:val="0"/>
        </w:rPr>
      </w:pPr>
    </w:p>
    <w:p w14:paraId="56624CF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QoSFlowsToBeSetup-List-Setup-SNterminated-Item-ExtIEs XNAP-PROTOCOL-EXTENSION ::= {</w:t>
      </w:r>
    </w:p>
    <w:p w14:paraId="142F6DE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A973BE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E14391" w14:textId="77777777" w:rsidR="00AF26FC" w:rsidRPr="00FD0425" w:rsidRDefault="00AF26FC" w:rsidP="00AF26FC">
      <w:pPr>
        <w:pStyle w:val="PL"/>
      </w:pPr>
    </w:p>
    <w:p w14:paraId="5AE9CBE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63FEF33" w14:textId="77777777" w:rsidR="00AF26FC" w:rsidRPr="00FD0425" w:rsidRDefault="00AF26FC" w:rsidP="00AF26FC">
      <w:pPr>
        <w:pStyle w:val="PL"/>
      </w:pPr>
      <w:r w:rsidRPr="00FD0425">
        <w:t>--</w:t>
      </w:r>
    </w:p>
    <w:p w14:paraId="6DC85DA7" w14:textId="77777777" w:rsidR="00AF26FC" w:rsidRPr="00FD0425" w:rsidRDefault="00AF26FC" w:rsidP="00AF26FC">
      <w:pPr>
        <w:pStyle w:val="PL"/>
        <w:outlineLvl w:val="5"/>
      </w:pPr>
      <w:r w:rsidRPr="00FD0425">
        <w:t>-- PDU Session Resource Setup Response Info - SN terminated</w:t>
      </w:r>
    </w:p>
    <w:p w14:paraId="3ABDBF9D" w14:textId="77777777" w:rsidR="00AF26FC" w:rsidRPr="00FD0425" w:rsidRDefault="00AF26FC" w:rsidP="00AF26FC">
      <w:pPr>
        <w:pStyle w:val="PL"/>
      </w:pPr>
      <w:r w:rsidRPr="00FD0425">
        <w:t>--</w:t>
      </w:r>
    </w:p>
    <w:p w14:paraId="1C6CABE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00B636F" w14:textId="77777777" w:rsidR="00AF26FC" w:rsidRPr="00FD0425" w:rsidRDefault="00AF26FC" w:rsidP="00AF26FC">
      <w:pPr>
        <w:pStyle w:val="PL"/>
        <w:rPr>
          <w:snapToGrid w:val="0"/>
        </w:rPr>
      </w:pPr>
    </w:p>
    <w:p w14:paraId="1FF25ABD" w14:textId="77777777" w:rsidR="00AF26FC" w:rsidRPr="00FD0425" w:rsidRDefault="00AF26FC" w:rsidP="00AF26FC">
      <w:pPr>
        <w:pStyle w:val="PL"/>
        <w:rPr>
          <w:snapToGrid w:val="0"/>
        </w:rPr>
      </w:pPr>
    </w:p>
    <w:p w14:paraId="2F8FCE17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PDUSessionResourceSetupResponseInfo-SNterminated</w:t>
      </w:r>
      <w:r w:rsidRPr="00FD0425">
        <w:rPr>
          <w:noProof w:val="0"/>
          <w:snapToGrid w:val="0"/>
        </w:rPr>
        <w:t xml:space="preserve"> ::= SEQUENCE {</w:t>
      </w:r>
    </w:p>
    <w:p w14:paraId="3AE2227F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</w:t>
      </w:r>
      <w:proofErr w:type="spellStart"/>
      <w:r w:rsidRPr="00FD0425">
        <w:rPr>
          <w:noProof w:val="0"/>
        </w:rPr>
        <w:t>TNLatNG</w:t>
      </w:r>
      <w:proofErr w:type="spellEnd"/>
      <w:r w:rsidRPr="00FD0425">
        <w:rPr>
          <w:noProof w:val="0"/>
        </w:rPr>
        <w:t>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1052295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DRBsToBeSetupList-SetupResponse-SNterminated </w:t>
      </w:r>
      <w:r w:rsidRPr="00FD0425">
        <w:rPr>
          <w:snapToGrid w:val="0"/>
        </w:rPr>
        <w:tab/>
        <w:t>OPTIONAL,</w:t>
      </w:r>
    </w:p>
    <w:p w14:paraId="3B07F7B2" w14:textId="77777777" w:rsidR="00AF26FC" w:rsidRPr="00FD0425" w:rsidRDefault="00AF26FC" w:rsidP="00AF26FC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</w:rPr>
        <w:t>DataForwardingInfoFromTargetNGRANnode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3BB63763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ab/>
        <w:t>qosFlowsNotAdmittedList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877B4FE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securityResult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SecurityResult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036760E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{PDUSessionResourceSetupResponseInfo-SNterminated-ExtIEs} } </w:t>
      </w:r>
      <w:r w:rsidRPr="00FD0425">
        <w:rPr>
          <w:snapToGrid w:val="0"/>
        </w:rPr>
        <w:tab/>
        <w:t>OPTIONAL,</w:t>
      </w:r>
    </w:p>
    <w:p w14:paraId="2FFDFFB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E491D3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5F20D10" w14:textId="77777777" w:rsidR="00AF26FC" w:rsidRPr="00FD0425" w:rsidRDefault="00AF26FC" w:rsidP="00AF26FC">
      <w:pPr>
        <w:pStyle w:val="PL"/>
        <w:rPr>
          <w:snapToGrid w:val="0"/>
        </w:rPr>
      </w:pPr>
    </w:p>
    <w:p w14:paraId="01EBE8F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PDUSessionResourceSetupResponseInfo-SNterminated-ExtIEs XNAP-PROTOCOL-EXTENSION ::= {</w:t>
      </w:r>
    </w:p>
    <w:p w14:paraId="52562B5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ECA9FD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632B7C" w14:textId="77777777" w:rsidR="00AF26FC" w:rsidRPr="00FD0425" w:rsidRDefault="00AF26FC" w:rsidP="00AF26FC">
      <w:pPr>
        <w:pStyle w:val="PL"/>
      </w:pPr>
    </w:p>
    <w:p w14:paraId="4D88243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 ::= SEQUENCE (SIZE(1..maxnoofDRBs)) OF DRBsToBeSetupList-SetupResponse-SNterminated-Item</w:t>
      </w:r>
    </w:p>
    <w:p w14:paraId="7AE22898" w14:textId="77777777" w:rsidR="00AF26FC" w:rsidRPr="00FD0425" w:rsidRDefault="00AF26FC" w:rsidP="00AF26FC">
      <w:pPr>
        <w:pStyle w:val="PL"/>
      </w:pPr>
    </w:p>
    <w:p w14:paraId="513C4E8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DRBsToBeSetupList-SetupResponse-SNterminated-Item ::= SEQUENCE {</w:t>
      </w:r>
    </w:p>
    <w:p w14:paraId="119D3589" w14:textId="77777777" w:rsidR="00AF26FC" w:rsidRPr="00FD0425" w:rsidRDefault="00AF26FC" w:rsidP="00AF26FC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571B8DDA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571DD02A" w14:textId="77777777" w:rsidR="00AF26FC" w:rsidRPr="00FD0425" w:rsidRDefault="00AF26FC" w:rsidP="00AF26FC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2DC7D1A5" w14:textId="77777777" w:rsidR="00AF26FC" w:rsidRPr="00FD0425" w:rsidRDefault="00AF26FC" w:rsidP="00AF26FC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pDCP-SNLength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5C2807B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rLC</w:t>
      </w:r>
      <w:proofErr w:type="spellEnd"/>
      <w:r w:rsidRPr="00FD0425">
        <w:rPr>
          <w:noProof w:val="0"/>
          <w:snapToGrid w:val="0"/>
        </w:rPr>
        <w:t>-Mode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RLCMode</w:t>
      </w:r>
      <w:proofErr w:type="spellEnd"/>
      <w:r w:rsidRPr="00FD0425">
        <w:rPr>
          <w:noProof w:val="0"/>
          <w:snapToGrid w:val="0"/>
        </w:rPr>
        <w:t>,</w:t>
      </w:r>
    </w:p>
    <w:p w14:paraId="71C7CAD8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8BDAA58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F3CBEC5" w14:textId="77777777" w:rsidR="00AF26FC" w:rsidRPr="00FD0425" w:rsidRDefault="00AF26FC" w:rsidP="00AF26FC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duplicationActivation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86F6C60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qoSFlowsMappedtoDRB-SetupResponse-SNterminated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QoSFlowsMappedtoDRB-SetupResponse-SNterminated</w:t>
      </w:r>
      <w:proofErr w:type="spellEnd"/>
      <w:r w:rsidRPr="00FD0425">
        <w:rPr>
          <w:noProof w:val="0"/>
          <w:snapToGrid w:val="0"/>
        </w:rPr>
        <w:t>,</w:t>
      </w:r>
    </w:p>
    <w:p w14:paraId="059D6C6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{DRBsToBeSetupList-SetupResponse-SNterminated-Item-ExtIEs} } </w:t>
      </w:r>
      <w:r w:rsidRPr="00FD0425">
        <w:rPr>
          <w:snapToGrid w:val="0"/>
        </w:rPr>
        <w:tab/>
        <w:t>OPTIONAL,</w:t>
      </w:r>
    </w:p>
    <w:p w14:paraId="03556B5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F04997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812DEC" w14:textId="77777777" w:rsidR="00AF26FC" w:rsidRPr="00FD0425" w:rsidRDefault="00AF26FC" w:rsidP="00AF26FC">
      <w:pPr>
        <w:pStyle w:val="PL"/>
        <w:rPr>
          <w:snapToGrid w:val="0"/>
        </w:rPr>
      </w:pPr>
    </w:p>
    <w:p w14:paraId="6CCB9BA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DRBsToBeSetupList-SetupResponse-SNterminated-Item-ExtIEs XNAP-PROTOCOL-EXTENSION ::= {</w:t>
      </w:r>
    </w:p>
    <w:p w14:paraId="5A1F960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8CAAF0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AA8E3D" w14:textId="77777777" w:rsidR="00AF26FC" w:rsidRPr="00FD0425" w:rsidRDefault="00AF26FC" w:rsidP="00AF26FC">
      <w:pPr>
        <w:pStyle w:val="PL"/>
      </w:pPr>
    </w:p>
    <w:p w14:paraId="441FB86A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QoSFlowsMappedtoDRB-SetupResponse-SNterminated</w:t>
      </w:r>
      <w:proofErr w:type="spellEnd"/>
      <w:r w:rsidRPr="00FD0425">
        <w:rPr>
          <w:noProof w:val="0"/>
          <w:snapToGrid w:val="0"/>
        </w:rPr>
        <w:t xml:space="preserve"> ::= SEQUENCE (SIZE(1..maxnoofQoSFlows)) OF</w:t>
      </w:r>
    </w:p>
    <w:p w14:paraId="0FF296D3" w14:textId="77777777" w:rsidR="00AF26FC" w:rsidRPr="00FD0425" w:rsidRDefault="00AF26FC" w:rsidP="00AF26FC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SetupResponse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</w:p>
    <w:p w14:paraId="6890C7BC" w14:textId="77777777" w:rsidR="00AF26FC" w:rsidRPr="00FD0425" w:rsidRDefault="00AF26FC" w:rsidP="00AF26FC">
      <w:pPr>
        <w:pStyle w:val="PL"/>
      </w:pPr>
    </w:p>
    <w:p w14:paraId="154B6226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SetupResponse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 ::= SEQUENCE {</w:t>
      </w:r>
    </w:p>
    <w:p w14:paraId="08010009" w14:textId="77777777" w:rsidR="00AF26FC" w:rsidRPr="00FD0425" w:rsidRDefault="00AF26FC" w:rsidP="00AF26FC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296AFD89" w14:textId="77777777" w:rsidR="00AF26FC" w:rsidRPr="00FD0425" w:rsidRDefault="00AF26FC" w:rsidP="00AF26FC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88D4751" w14:textId="77777777" w:rsidR="00AF26FC" w:rsidRPr="00FD0425" w:rsidRDefault="00AF26FC" w:rsidP="00AF26FC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2EF59A0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SetupResponse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} } </w:t>
      </w:r>
      <w:r w:rsidRPr="00FD0425">
        <w:rPr>
          <w:snapToGrid w:val="0"/>
        </w:rPr>
        <w:tab/>
        <w:t>OPTIONAL,</w:t>
      </w:r>
    </w:p>
    <w:p w14:paraId="1F231A2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0AFC7B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28DF7D3" w14:textId="77777777" w:rsidR="00AF26FC" w:rsidRPr="00FD0425" w:rsidRDefault="00AF26FC" w:rsidP="00AF26FC">
      <w:pPr>
        <w:pStyle w:val="PL"/>
        <w:rPr>
          <w:snapToGrid w:val="0"/>
        </w:rPr>
      </w:pPr>
    </w:p>
    <w:p w14:paraId="6B69178A" w14:textId="77777777" w:rsidR="00AF26FC" w:rsidRPr="00FD0425" w:rsidRDefault="00AF26FC" w:rsidP="00AF26FC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SetupResponse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39B90AA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DBB7A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A21B14D" w14:textId="77777777" w:rsidR="00AF26FC" w:rsidRPr="00FD0425" w:rsidRDefault="00AF26FC" w:rsidP="00AF26FC">
      <w:pPr>
        <w:pStyle w:val="PL"/>
        <w:rPr>
          <w:snapToGrid w:val="0"/>
        </w:rPr>
      </w:pPr>
    </w:p>
    <w:p w14:paraId="699BA7D1" w14:textId="77777777" w:rsidR="00AF26FC" w:rsidRPr="00FD0425" w:rsidRDefault="00AF26FC" w:rsidP="00AF26FC">
      <w:pPr>
        <w:pStyle w:val="PL"/>
        <w:rPr>
          <w:snapToGrid w:val="0"/>
        </w:rPr>
      </w:pPr>
    </w:p>
    <w:p w14:paraId="1381FCC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CCA4D4E" w14:textId="77777777" w:rsidR="00AF26FC" w:rsidRPr="00FD0425" w:rsidRDefault="00AF26FC" w:rsidP="00AF26FC">
      <w:pPr>
        <w:pStyle w:val="PL"/>
      </w:pPr>
      <w:r w:rsidRPr="00FD0425">
        <w:t>--</w:t>
      </w:r>
    </w:p>
    <w:p w14:paraId="78049754" w14:textId="77777777" w:rsidR="00AF26FC" w:rsidRPr="00FD0425" w:rsidRDefault="00AF26FC" w:rsidP="00AF26FC">
      <w:pPr>
        <w:pStyle w:val="PL"/>
        <w:outlineLvl w:val="5"/>
      </w:pPr>
      <w:r w:rsidRPr="00FD0425">
        <w:t>-- PDU Session Resource Setup Info - MN terminated</w:t>
      </w:r>
    </w:p>
    <w:p w14:paraId="632E643B" w14:textId="77777777" w:rsidR="00AF26FC" w:rsidRPr="00FD0425" w:rsidRDefault="00AF26FC" w:rsidP="00AF26FC">
      <w:pPr>
        <w:pStyle w:val="PL"/>
      </w:pPr>
      <w:r w:rsidRPr="00FD0425">
        <w:t>--</w:t>
      </w:r>
    </w:p>
    <w:p w14:paraId="05C808E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660919E4" w14:textId="77777777" w:rsidR="00AF26FC" w:rsidRPr="00FD0425" w:rsidRDefault="00AF26FC" w:rsidP="00AF26FC">
      <w:pPr>
        <w:pStyle w:val="PL"/>
        <w:rPr>
          <w:snapToGrid w:val="0"/>
        </w:rPr>
      </w:pPr>
    </w:p>
    <w:p w14:paraId="06333997" w14:textId="77777777" w:rsidR="00AF26FC" w:rsidRPr="00FD0425" w:rsidRDefault="00AF26FC" w:rsidP="00AF26FC">
      <w:pPr>
        <w:pStyle w:val="PL"/>
        <w:rPr>
          <w:snapToGrid w:val="0"/>
        </w:rPr>
      </w:pPr>
    </w:p>
    <w:p w14:paraId="76350FB2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PDUSessionResourceSetupInfo-MNterminated</w:t>
      </w:r>
      <w:r w:rsidRPr="00FD0425">
        <w:rPr>
          <w:noProof w:val="0"/>
          <w:snapToGrid w:val="0"/>
        </w:rPr>
        <w:t xml:space="preserve"> ::= SEQUENCE {</w:t>
      </w:r>
    </w:p>
    <w:p w14:paraId="6CA8288E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0A28CA6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DRBsToBeSetupList-Setup-MNterminated,</w:t>
      </w:r>
    </w:p>
    <w:p w14:paraId="59E9537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{PDUSessionResourceSetupInfo-MNterminated-ExtIEs} } </w:t>
      </w:r>
      <w:r w:rsidRPr="00FD0425">
        <w:rPr>
          <w:snapToGrid w:val="0"/>
        </w:rPr>
        <w:tab/>
        <w:t>OPTIONAL,</w:t>
      </w:r>
    </w:p>
    <w:p w14:paraId="6732EC3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79CF5D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B8FF63F" w14:textId="77777777" w:rsidR="00AF26FC" w:rsidRPr="00FD0425" w:rsidRDefault="00AF26FC" w:rsidP="00AF26FC">
      <w:pPr>
        <w:pStyle w:val="PL"/>
        <w:rPr>
          <w:snapToGrid w:val="0"/>
        </w:rPr>
      </w:pPr>
    </w:p>
    <w:p w14:paraId="6CE6B11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PDUSessionResourceSetupInfo-MNterminated-ExtIEs XNAP-PROTOCOL-EXTENSION ::= {</w:t>
      </w:r>
    </w:p>
    <w:p w14:paraId="6925AAC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514ACD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36ADAF" w14:textId="77777777" w:rsidR="00AF26FC" w:rsidRPr="00FD0425" w:rsidRDefault="00AF26FC" w:rsidP="00AF26FC">
      <w:pPr>
        <w:pStyle w:val="PL"/>
      </w:pPr>
    </w:p>
    <w:p w14:paraId="7DB1F1A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 ::= SEQUENCE (SIZE(1..maxnoofDRBs)) OF DRBsToBeSetupList-Setup-MNterminated-Item</w:t>
      </w:r>
    </w:p>
    <w:p w14:paraId="2E90A721" w14:textId="77777777" w:rsidR="00AF26FC" w:rsidRPr="00FD0425" w:rsidRDefault="00AF26FC" w:rsidP="00AF26FC">
      <w:pPr>
        <w:pStyle w:val="PL"/>
      </w:pPr>
    </w:p>
    <w:p w14:paraId="7E68627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 ::= SEQUENCE {</w:t>
      </w:r>
    </w:p>
    <w:p w14:paraId="059597DE" w14:textId="77777777" w:rsidR="00AF26FC" w:rsidRPr="00FD0425" w:rsidRDefault="00AF26FC" w:rsidP="00AF26FC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56EFDB37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4AB9B654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rLC</w:t>
      </w:r>
      <w:proofErr w:type="spellEnd"/>
      <w:r w:rsidRPr="00FD0425">
        <w:rPr>
          <w:noProof w:val="0"/>
          <w:snapToGrid w:val="0"/>
        </w:rPr>
        <w:t>-Mode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RLCMode</w:t>
      </w:r>
      <w:proofErr w:type="spellEnd"/>
      <w:r w:rsidRPr="00FD0425">
        <w:rPr>
          <w:noProof w:val="0"/>
          <w:snapToGrid w:val="0"/>
        </w:rPr>
        <w:t>,</w:t>
      </w:r>
    </w:p>
    <w:p w14:paraId="51949D3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D5F3120" w14:textId="77777777" w:rsidR="00AF26FC" w:rsidRPr="00FD0425" w:rsidRDefault="00AF26FC" w:rsidP="00AF26FC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57EC67AC" w14:textId="77777777" w:rsidR="00AF26FC" w:rsidRPr="00FD0425" w:rsidRDefault="00AF26FC" w:rsidP="00AF26FC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pDCP-SNLength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3522387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129B70E" w14:textId="77777777" w:rsidR="00AF26FC" w:rsidRPr="00FD0425" w:rsidRDefault="00AF26FC" w:rsidP="00AF26FC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duplicationActivation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86052BA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>,</w:t>
      </w:r>
    </w:p>
    <w:p w14:paraId="02527DB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{DRBsToBeSetupList-Setup-MNterminated-Item-ExtIEs} } </w:t>
      </w:r>
      <w:r w:rsidRPr="00FD0425">
        <w:rPr>
          <w:snapToGrid w:val="0"/>
        </w:rPr>
        <w:tab/>
        <w:t>OPTIONAL,</w:t>
      </w:r>
    </w:p>
    <w:p w14:paraId="31ADAEA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F11CFA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571C3F" w14:textId="77777777" w:rsidR="00AF26FC" w:rsidRPr="00FD0425" w:rsidRDefault="00AF26FC" w:rsidP="00AF26FC">
      <w:pPr>
        <w:pStyle w:val="PL"/>
        <w:rPr>
          <w:snapToGrid w:val="0"/>
        </w:rPr>
      </w:pPr>
    </w:p>
    <w:p w14:paraId="3DE35EC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DRBsToBeSetupList-Setup-MNterminated-Item-ExtIEs XNAP-PROTOCOL-EXTENSION ::= {</w:t>
      </w:r>
    </w:p>
    <w:p w14:paraId="56B6B8A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D5B9E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4499C59" w14:textId="77777777" w:rsidR="00AF26FC" w:rsidRPr="00FD0425" w:rsidRDefault="00AF26FC" w:rsidP="00AF26FC">
      <w:pPr>
        <w:pStyle w:val="PL"/>
      </w:pPr>
    </w:p>
    <w:p w14:paraId="06FFDC79" w14:textId="77777777" w:rsidR="00AF26FC" w:rsidRPr="00FD0425" w:rsidRDefault="00AF26FC" w:rsidP="00AF26FC">
      <w:pPr>
        <w:pStyle w:val="PL"/>
      </w:pP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 xml:space="preserve"> ::= SEQUENCE (SIZE(1..maxnoofQoSFlows)) OF </w:t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>-Item</w:t>
      </w:r>
    </w:p>
    <w:p w14:paraId="20B9D524" w14:textId="77777777" w:rsidR="00AF26FC" w:rsidRPr="00FD0425" w:rsidRDefault="00AF26FC" w:rsidP="00AF26FC">
      <w:pPr>
        <w:pStyle w:val="PL"/>
      </w:pPr>
    </w:p>
    <w:p w14:paraId="14328EFD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>-Item ::= SEQUENCE {</w:t>
      </w:r>
    </w:p>
    <w:p w14:paraId="72A42945" w14:textId="77777777" w:rsidR="00AF26FC" w:rsidRPr="00FD0425" w:rsidRDefault="00AF26FC" w:rsidP="00AF26FC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1ED02019" w14:textId="77777777" w:rsidR="00AF26FC" w:rsidRPr="00FD0425" w:rsidRDefault="00AF26FC" w:rsidP="00AF26FC">
      <w:pPr>
        <w:pStyle w:val="PL"/>
      </w:pPr>
      <w:r w:rsidRPr="00FD0425">
        <w:tab/>
        <w:t>qoSFlowLevelQoSParameters</w:t>
      </w:r>
      <w:r w:rsidRPr="00FD0425">
        <w:tab/>
      </w:r>
      <w:r w:rsidRPr="00FD0425">
        <w:tab/>
        <w:t>QoSFlowLevelQoSParameters,</w:t>
      </w:r>
    </w:p>
    <w:p w14:paraId="316C2571" w14:textId="77777777" w:rsidR="00AF26FC" w:rsidRPr="00FD0425" w:rsidRDefault="00AF26FC" w:rsidP="00AF26FC">
      <w:pPr>
        <w:pStyle w:val="PL"/>
      </w:pPr>
      <w:r w:rsidRPr="00FD0425">
        <w:rPr>
          <w:lang w:eastAsia="zh-CN"/>
        </w:rPr>
        <w:tab/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1CE5290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} } </w:t>
      </w:r>
      <w:r w:rsidRPr="00FD0425">
        <w:rPr>
          <w:snapToGrid w:val="0"/>
        </w:rPr>
        <w:tab/>
        <w:t>OPTIONAL,</w:t>
      </w:r>
    </w:p>
    <w:p w14:paraId="1E63EE9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AC5437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BAFF6D" w14:textId="77777777" w:rsidR="00AF26FC" w:rsidRPr="00FD0425" w:rsidRDefault="00AF26FC" w:rsidP="00AF26FC">
      <w:pPr>
        <w:pStyle w:val="PL"/>
        <w:rPr>
          <w:snapToGrid w:val="0"/>
        </w:rPr>
      </w:pPr>
    </w:p>
    <w:p w14:paraId="2CE603E4" w14:textId="77777777" w:rsidR="00AF26FC" w:rsidRPr="00FD0425" w:rsidRDefault="00AF26FC" w:rsidP="00AF26FC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0F300F1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1BF568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670781" w14:textId="77777777" w:rsidR="00AF26FC" w:rsidRPr="00FD0425" w:rsidRDefault="00AF26FC" w:rsidP="00AF26FC">
      <w:pPr>
        <w:pStyle w:val="PL"/>
        <w:rPr>
          <w:snapToGrid w:val="0"/>
        </w:rPr>
      </w:pPr>
    </w:p>
    <w:p w14:paraId="5F97BBE0" w14:textId="77777777" w:rsidR="00AF26FC" w:rsidRPr="00FD0425" w:rsidRDefault="00AF26FC" w:rsidP="00AF26FC">
      <w:pPr>
        <w:pStyle w:val="PL"/>
        <w:rPr>
          <w:snapToGrid w:val="0"/>
        </w:rPr>
      </w:pPr>
    </w:p>
    <w:p w14:paraId="5B0F5C5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7553E07" w14:textId="77777777" w:rsidR="00AF26FC" w:rsidRPr="00FD0425" w:rsidRDefault="00AF26FC" w:rsidP="00AF26FC">
      <w:pPr>
        <w:pStyle w:val="PL"/>
      </w:pPr>
      <w:r w:rsidRPr="00FD0425">
        <w:t>--</w:t>
      </w:r>
    </w:p>
    <w:p w14:paraId="1C399200" w14:textId="77777777" w:rsidR="00AF26FC" w:rsidRPr="00FD0425" w:rsidRDefault="00AF26FC" w:rsidP="00AF26FC">
      <w:pPr>
        <w:pStyle w:val="PL"/>
        <w:outlineLvl w:val="5"/>
      </w:pPr>
      <w:r w:rsidRPr="00FD0425">
        <w:t>-- PDU Session Resource Setup Response Info - MN terminated</w:t>
      </w:r>
    </w:p>
    <w:p w14:paraId="67A2BC6D" w14:textId="77777777" w:rsidR="00AF26FC" w:rsidRPr="00FD0425" w:rsidRDefault="00AF26FC" w:rsidP="00AF26FC">
      <w:pPr>
        <w:pStyle w:val="PL"/>
      </w:pPr>
      <w:r w:rsidRPr="00FD0425">
        <w:t>--</w:t>
      </w:r>
    </w:p>
    <w:p w14:paraId="692384C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2AA9932" w14:textId="77777777" w:rsidR="00AF26FC" w:rsidRPr="00FD0425" w:rsidRDefault="00AF26FC" w:rsidP="00AF26FC">
      <w:pPr>
        <w:pStyle w:val="PL"/>
        <w:rPr>
          <w:snapToGrid w:val="0"/>
        </w:rPr>
      </w:pPr>
    </w:p>
    <w:p w14:paraId="35C3DC25" w14:textId="77777777" w:rsidR="00AF26FC" w:rsidRPr="00FD0425" w:rsidRDefault="00AF26FC" w:rsidP="00AF26FC">
      <w:pPr>
        <w:pStyle w:val="PL"/>
        <w:rPr>
          <w:snapToGrid w:val="0"/>
        </w:rPr>
      </w:pPr>
    </w:p>
    <w:p w14:paraId="35E14E22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PDUSessionResourceSetupResponseInfo-MNterminated</w:t>
      </w:r>
      <w:r w:rsidRPr="00FD0425">
        <w:rPr>
          <w:noProof w:val="0"/>
          <w:snapToGrid w:val="0"/>
        </w:rPr>
        <w:t xml:space="preserve"> ::= SEQUENCE {</w:t>
      </w:r>
    </w:p>
    <w:p w14:paraId="1F7F4E4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DRBsAdmittedList-SetupResponse-MNterminated,</w:t>
      </w:r>
    </w:p>
    <w:p w14:paraId="71EA26F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{PDUSessionResourceSetupResponseInfo-MNterminated-ExtIEs} } </w:t>
      </w:r>
      <w:r w:rsidRPr="00FD0425">
        <w:rPr>
          <w:snapToGrid w:val="0"/>
        </w:rPr>
        <w:tab/>
        <w:t>OPTIONAL,</w:t>
      </w:r>
    </w:p>
    <w:p w14:paraId="3EE6E97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B984D2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D3DA55" w14:textId="77777777" w:rsidR="00AF26FC" w:rsidRPr="00FD0425" w:rsidRDefault="00AF26FC" w:rsidP="00AF26FC">
      <w:pPr>
        <w:pStyle w:val="PL"/>
        <w:rPr>
          <w:snapToGrid w:val="0"/>
        </w:rPr>
      </w:pPr>
    </w:p>
    <w:p w14:paraId="466BC59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PDUSessionResourceSetupResponseInfo-MNterminated-ExtIEs XNAP-PROTOCOL-EXTENSION ::= {</w:t>
      </w:r>
    </w:p>
    <w:p w14:paraId="2F8751F3" w14:textId="77777777" w:rsidR="00AF26FC" w:rsidRPr="00FD0425" w:rsidRDefault="00AF26FC" w:rsidP="00AF26FC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hint="eastAsia"/>
          <w:snapToGrid w:val="0"/>
          <w:lang w:eastAsia="zh-CN"/>
        </w:rPr>
        <w:t>{</w:t>
      </w:r>
      <w:r w:rsidRPr="00FD0425">
        <w:t>ID id-</w:t>
      </w:r>
      <w:r w:rsidRPr="00FD0425">
        <w:rPr>
          <w:rFonts w:hint="eastAsia"/>
          <w:snapToGrid w:val="0"/>
          <w:lang w:eastAsia="zh-CN"/>
        </w:rPr>
        <w:t>D</w:t>
      </w:r>
      <w:r w:rsidRPr="00FD0425">
        <w:rPr>
          <w:snapToGrid w:val="0"/>
        </w:rPr>
        <w:t>RBsNotAdmittedSetupModifyList</w:t>
      </w:r>
      <w:r w:rsidRPr="00FD0425">
        <w:tab/>
        <w:t>CRITICALITY ignore</w:t>
      </w:r>
      <w:r w:rsidRPr="00FD0425">
        <w:tab/>
        <w:t>EXTENSION DRB-List-withCause</w:t>
      </w:r>
      <w:r w:rsidRPr="00FD0425">
        <w:tab/>
      </w:r>
      <w:r w:rsidRPr="00FD0425">
        <w:tab/>
        <w:t>PRESENCE optional</w:t>
      </w:r>
      <w:r w:rsidRPr="00FD0425">
        <w:rPr>
          <w:rFonts w:hint="eastAsia"/>
          <w:snapToGrid w:val="0"/>
          <w:lang w:eastAsia="zh-CN"/>
        </w:rPr>
        <w:t>},</w:t>
      </w:r>
    </w:p>
    <w:p w14:paraId="755F9DE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03ABEA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8B1DF92" w14:textId="77777777" w:rsidR="00AF26FC" w:rsidRPr="00FD0425" w:rsidRDefault="00AF26FC" w:rsidP="00AF26FC">
      <w:pPr>
        <w:pStyle w:val="PL"/>
      </w:pPr>
    </w:p>
    <w:p w14:paraId="7ADAAD1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DRBsAdmittedList-SetupResponse-MNterminated ::= SEQUENCE (SIZE(1..maxnoofDRBs)) OF DRBsAdmittedList-SetupResponse-MNterminated-Item</w:t>
      </w:r>
    </w:p>
    <w:p w14:paraId="322F4F61" w14:textId="77777777" w:rsidR="00AF26FC" w:rsidRPr="00FD0425" w:rsidRDefault="00AF26FC" w:rsidP="00AF26FC">
      <w:pPr>
        <w:pStyle w:val="PL"/>
      </w:pPr>
    </w:p>
    <w:p w14:paraId="5C05182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 ::= SEQUENCE {</w:t>
      </w:r>
    </w:p>
    <w:p w14:paraId="4A7D4B51" w14:textId="77777777" w:rsidR="00AF26FC" w:rsidRPr="00FD0425" w:rsidRDefault="00AF26FC" w:rsidP="00AF26FC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43BF3B84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1A5B0FAC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4EF5C" w14:textId="77777777" w:rsidR="00AF26FC" w:rsidRPr="00FD0425" w:rsidRDefault="00AF26FC" w:rsidP="00AF26FC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lCID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B0F66E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{DRBsAdmittedList-SetupResponse-MNterminated-Item-ExtIEs} } </w:t>
      </w:r>
      <w:r w:rsidRPr="00FD0425">
        <w:rPr>
          <w:snapToGrid w:val="0"/>
        </w:rPr>
        <w:tab/>
        <w:t>OPTIONAL,</w:t>
      </w:r>
    </w:p>
    <w:p w14:paraId="28EB748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BE212E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FBA957" w14:textId="77777777" w:rsidR="00AF26FC" w:rsidRPr="00FD0425" w:rsidRDefault="00AF26FC" w:rsidP="00AF26FC">
      <w:pPr>
        <w:pStyle w:val="PL"/>
        <w:rPr>
          <w:snapToGrid w:val="0"/>
        </w:rPr>
      </w:pPr>
    </w:p>
    <w:p w14:paraId="039C59D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DRBsAdmittedList-SetupResponse-MNterminated-Item-ExtIEs XNAP-PROTOCOL-EXTENSION ::= {</w:t>
      </w:r>
    </w:p>
    <w:p w14:paraId="202EF11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3E38F0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F264DF" w14:textId="77777777" w:rsidR="00AF26FC" w:rsidRPr="00FD0425" w:rsidRDefault="00AF26FC" w:rsidP="00AF26FC">
      <w:pPr>
        <w:pStyle w:val="PL"/>
      </w:pPr>
    </w:p>
    <w:p w14:paraId="6D147F5F" w14:textId="77777777" w:rsidR="00AF26FC" w:rsidRPr="00FD0425" w:rsidRDefault="00AF26FC" w:rsidP="00AF26FC">
      <w:pPr>
        <w:pStyle w:val="PL"/>
        <w:rPr>
          <w:snapToGrid w:val="0"/>
        </w:rPr>
      </w:pPr>
    </w:p>
    <w:p w14:paraId="466760D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6FADF5E" w14:textId="77777777" w:rsidR="00AF26FC" w:rsidRPr="00FD0425" w:rsidRDefault="00AF26FC" w:rsidP="00AF26FC">
      <w:pPr>
        <w:pStyle w:val="PL"/>
      </w:pPr>
      <w:r w:rsidRPr="00FD0425">
        <w:t>--</w:t>
      </w:r>
    </w:p>
    <w:p w14:paraId="6157C2A8" w14:textId="77777777" w:rsidR="00AF26FC" w:rsidRPr="00FD0425" w:rsidRDefault="00AF26FC" w:rsidP="00AF26FC">
      <w:pPr>
        <w:pStyle w:val="PL"/>
        <w:outlineLvl w:val="5"/>
      </w:pPr>
      <w:r w:rsidRPr="00FD0425">
        <w:t>-- PDU Session Resource Modification Info - SN terminated</w:t>
      </w:r>
    </w:p>
    <w:p w14:paraId="7ED398FE" w14:textId="77777777" w:rsidR="00AF26FC" w:rsidRPr="00FD0425" w:rsidRDefault="00AF26FC" w:rsidP="00AF26FC">
      <w:pPr>
        <w:pStyle w:val="PL"/>
      </w:pPr>
      <w:r w:rsidRPr="00FD0425">
        <w:t>--</w:t>
      </w:r>
    </w:p>
    <w:p w14:paraId="16A1530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5FB8FC2" w14:textId="77777777" w:rsidR="00AF26FC" w:rsidRPr="00FD0425" w:rsidRDefault="00AF26FC" w:rsidP="00AF26FC">
      <w:pPr>
        <w:pStyle w:val="PL"/>
        <w:rPr>
          <w:snapToGrid w:val="0"/>
        </w:rPr>
      </w:pPr>
    </w:p>
    <w:p w14:paraId="5EC6D93F" w14:textId="77777777" w:rsidR="00AF26FC" w:rsidRPr="00FD0425" w:rsidRDefault="00AF26FC" w:rsidP="00AF26FC">
      <w:pPr>
        <w:pStyle w:val="PL"/>
        <w:rPr>
          <w:snapToGrid w:val="0"/>
        </w:rPr>
      </w:pPr>
    </w:p>
    <w:p w14:paraId="0D892294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PDUSessionResourceModificationInfo-SNterminated</w:t>
      </w:r>
      <w:r w:rsidRPr="00FD0425">
        <w:rPr>
          <w:noProof w:val="0"/>
          <w:snapToGrid w:val="0"/>
        </w:rPr>
        <w:t xml:space="preserve"> ::= SEQUENCE {</w:t>
      </w:r>
    </w:p>
    <w:p w14:paraId="61002F53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</w:rPr>
        <w:t>uL</w:t>
      </w:r>
      <w:proofErr w:type="spellEnd"/>
      <w:r w:rsidRPr="00FD0425">
        <w:rPr>
          <w:noProof w:val="0"/>
        </w:rPr>
        <w:t>-NG-U-</w:t>
      </w:r>
      <w:proofErr w:type="spellStart"/>
      <w:r w:rsidRPr="00FD0425">
        <w:rPr>
          <w:noProof w:val="0"/>
        </w:rPr>
        <w:t>TNLatUPF</w:t>
      </w:r>
      <w:proofErr w:type="spellEnd"/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5F247FC2" w14:textId="77777777" w:rsidR="00AF26FC" w:rsidRPr="00FD0425" w:rsidRDefault="00AF26FC" w:rsidP="00AF26FC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64611F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QoSFlowsToBeSetup-List-Setup-SNterminated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92B039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2234DAA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qosFlowsToBeModified-List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QoSFlowsToBeSetup-List-Modified-SNterminated</w:t>
      </w:r>
      <w:r w:rsidRPr="00FD0425">
        <w:rPr>
          <w:snapToGrid w:val="0"/>
        </w:rPr>
        <w:tab/>
        <w:t>OPTIONAL,</w:t>
      </w:r>
    </w:p>
    <w:p w14:paraId="60B4C74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24DD8B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DRBsToBeModified-List-Modified-SNterminated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F80C4B8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A079C9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{PDUSessionResourceModificationInfo-SNterminated-ExtIEs} } </w:t>
      </w:r>
      <w:r w:rsidRPr="00FD0425">
        <w:rPr>
          <w:snapToGrid w:val="0"/>
        </w:rPr>
        <w:tab/>
        <w:t>OPTIONAL,</w:t>
      </w:r>
    </w:p>
    <w:p w14:paraId="310E125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3E3294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B3DBDE" w14:textId="77777777" w:rsidR="00AF26FC" w:rsidRPr="00FD0425" w:rsidRDefault="00AF26FC" w:rsidP="00AF26FC">
      <w:pPr>
        <w:pStyle w:val="PL"/>
        <w:rPr>
          <w:snapToGrid w:val="0"/>
        </w:rPr>
      </w:pPr>
    </w:p>
    <w:p w14:paraId="5B06A14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PDUSessionResourceModificationInfo-SNterminated-ExtIEs XNAP-PROTOCOL-EXTENSION ::= {</w:t>
      </w:r>
    </w:p>
    <w:p w14:paraId="2865DB2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6695A0D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154835F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0E4C1B9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8CBC3F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2A3046" w14:textId="77777777" w:rsidR="00AF26FC" w:rsidRPr="00FD0425" w:rsidRDefault="00AF26FC" w:rsidP="00AF26FC">
      <w:pPr>
        <w:pStyle w:val="PL"/>
      </w:pPr>
    </w:p>
    <w:p w14:paraId="598AE13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QoSFlowsToBeSetup-List-Modified-SNterminated ::= SEQUENCE (SIZE(1..maxnoofQoSFlows)) OF QoSFlowsToBeSetup-List-Modified-SNterminated-Item</w:t>
      </w:r>
    </w:p>
    <w:p w14:paraId="3FEE06FE" w14:textId="77777777" w:rsidR="00AF26FC" w:rsidRPr="00FD0425" w:rsidRDefault="00AF26FC" w:rsidP="00AF26FC">
      <w:pPr>
        <w:pStyle w:val="PL"/>
      </w:pPr>
    </w:p>
    <w:p w14:paraId="298F1139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>QoSFlowsToBeSetup-List-Modified-SNterminated-Item ::= SEQUENCE {</w:t>
      </w:r>
    </w:p>
    <w:p w14:paraId="70946E1A" w14:textId="77777777" w:rsidR="00AF26FC" w:rsidRPr="00FD0425" w:rsidRDefault="00AF26FC" w:rsidP="00AF26FC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qfi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0950D6B5" w14:textId="77777777" w:rsidR="00AF26FC" w:rsidRPr="00FD0425" w:rsidRDefault="00AF26FC" w:rsidP="00AF26FC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qosFlowLevelQoSParameters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</w:rPr>
        <w:t>,</w:t>
      </w:r>
    </w:p>
    <w:p w14:paraId="7D498995" w14:textId="77777777" w:rsidR="00AF26FC" w:rsidRPr="00FD0425" w:rsidRDefault="00AF26FC" w:rsidP="00AF26FC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offeredGBRQoSFlowInfo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0930234D" w14:textId="77777777" w:rsidR="00AF26FC" w:rsidRPr="00FD0425" w:rsidRDefault="00AF26FC" w:rsidP="00AF26FC">
      <w:pPr>
        <w:pStyle w:val="PL"/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6C6F25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{QoSFlowsToBeSetup-List-Modified-SNterminated-Item-ExtIEs} } </w:t>
      </w:r>
      <w:r w:rsidRPr="00FD0425">
        <w:rPr>
          <w:snapToGrid w:val="0"/>
        </w:rPr>
        <w:tab/>
        <w:t>OPTIONAL,</w:t>
      </w:r>
    </w:p>
    <w:p w14:paraId="694C351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B9CCD3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7A142B" w14:textId="77777777" w:rsidR="00AF26FC" w:rsidRPr="00FD0425" w:rsidRDefault="00AF26FC" w:rsidP="00AF26FC">
      <w:pPr>
        <w:pStyle w:val="PL"/>
        <w:rPr>
          <w:snapToGrid w:val="0"/>
        </w:rPr>
      </w:pPr>
    </w:p>
    <w:p w14:paraId="1B64974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QoSFlowsToBeSetup-List-Modified-SNterminated-Item-ExtIEs XNAP-PROTOCOL-EXTENSION ::= {</w:t>
      </w:r>
    </w:p>
    <w:p w14:paraId="7D0B661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58532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7ACE12" w14:textId="77777777" w:rsidR="00AF26FC" w:rsidRPr="00FD0425" w:rsidRDefault="00AF26FC" w:rsidP="00AF26FC">
      <w:pPr>
        <w:pStyle w:val="PL"/>
      </w:pPr>
    </w:p>
    <w:p w14:paraId="5E40464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 ::= SEQUENCE (SIZE(1..maxnoofDRBs)) OF DRBsToBeModified-List-Modified-SNterminated-Item</w:t>
      </w:r>
    </w:p>
    <w:p w14:paraId="62D50568" w14:textId="77777777" w:rsidR="00AF26FC" w:rsidRPr="00FD0425" w:rsidRDefault="00AF26FC" w:rsidP="00AF26FC">
      <w:pPr>
        <w:pStyle w:val="PL"/>
      </w:pPr>
    </w:p>
    <w:p w14:paraId="213D4B0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DRBsToBeModified-List-Modified-SNterminated-Item ::= SEQUENCE {</w:t>
      </w:r>
    </w:p>
    <w:p w14:paraId="47747375" w14:textId="77777777" w:rsidR="00AF26FC" w:rsidRPr="00FD0425" w:rsidRDefault="00AF26FC" w:rsidP="00AF26FC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597E2B84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mN</w:t>
      </w:r>
      <w:proofErr w:type="spellEnd"/>
      <w:r w:rsidRPr="00FD0425">
        <w:rPr>
          <w:noProof w:val="0"/>
          <w:snapToGrid w:val="0"/>
        </w:rPr>
        <w:t>-DL-</w:t>
      </w:r>
      <w:r w:rsidRPr="00FD0425">
        <w:rPr>
          <w:rFonts w:hint="eastAsia"/>
          <w:snapToGrid w:val="0"/>
          <w:lang w:val="en-US" w:eastAsia="zh-CN"/>
        </w:rPr>
        <w:t>SCG</w:t>
      </w:r>
      <w:r w:rsidRPr="00FD0425">
        <w:rPr>
          <w:noProof w:val="0"/>
          <w:snapToGrid w:val="0"/>
        </w:rPr>
        <w:t>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585842E4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secondary-MN-DL-</w:t>
      </w:r>
      <w:r w:rsidRPr="00FD0425">
        <w:rPr>
          <w:rFonts w:hint="eastAsia"/>
          <w:snapToGrid w:val="0"/>
          <w:lang w:val="en-US" w:eastAsia="zh-CN"/>
        </w:rPr>
        <w:t>SCG</w:t>
      </w:r>
      <w:r w:rsidRPr="00FD0425">
        <w:rPr>
          <w:noProof w:val="0"/>
          <w:snapToGrid w:val="0"/>
        </w:rPr>
        <w:t>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4D0AF9CC" w14:textId="77777777" w:rsidR="00AF26FC" w:rsidRPr="00FD0425" w:rsidRDefault="00AF26FC" w:rsidP="00AF26FC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lCID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  <w:t>OPTIONAL,</w:t>
      </w:r>
    </w:p>
    <w:p w14:paraId="391DE03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rlc-status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RLC-Status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A2EDD3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{DRBsToBeModified-List-Modified-SNterminated-Item-ExtIEs} } </w:t>
      </w:r>
      <w:r w:rsidRPr="00FD0425">
        <w:rPr>
          <w:snapToGrid w:val="0"/>
        </w:rPr>
        <w:tab/>
        <w:t>OPTIONAL,</w:t>
      </w:r>
    </w:p>
    <w:p w14:paraId="02EA6FC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CE565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64D25065" w14:textId="77777777" w:rsidR="00AF26FC" w:rsidRPr="00FD0425" w:rsidRDefault="00AF26FC" w:rsidP="00AF26FC">
      <w:pPr>
        <w:pStyle w:val="PL"/>
        <w:rPr>
          <w:snapToGrid w:val="0"/>
        </w:rPr>
      </w:pPr>
    </w:p>
    <w:p w14:paraId="736323E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DRBsToBeModified-List-Modified-SNterminated-Item-ExtIEs XNAP-PROTOCOL-EXTENSION ::= {</w:t>
      </w:r>
    </w:p>
    <w:p w14:paraId="3D6566B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22D9B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063943" w14:textId="77777777" w:rsidR="00AF26FC" w:rsidRPr="00FD0425" w:rsidRDefault="00AF26FC" w:rsidP="00AF26FC">
      <w:pPr>
        <w:pStyle w:val="PL"/>
      </w:pPr>
    </w:p>
    <w:p w14:paraId="33CF90C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CF259DE" w14:textId="77777777" w:rsidR="00AF26FC" w:rsidRPr="00FD0425" w:rsidRDefault="00AF26FC" w:rsidP="00AF26FC">
      <w:pPr>
        <w:pStyle w:val="PL"/>
      </w:pPr>
      <w:r w:rsidRPr="00FD0425">
        <w:t>--</w:t>
      </w:r>
    </w:p>
    <w:p w14:paraId="386E743D" w14:textId="77777777" w:rsidR="00AF26FC" w:rsidRPr="00FD0425" w:rsidRDefault="00AF26FC" w:rsidP="00AF26FC">
      <w:pPr>
        <w:pStyle w:val="PL"/>
        <w:outlineLvl w:val="5"/>
      </w:pPr>
      <w:r w:rsidRPr="00FD0425">
        <w:t>-- PDU Session Resource Modification Response Info - SN terminated</w:t>
      </w:r>
    </w:p>
    <w:p w14:paraId="006E12CB" w14:textId="77777777" w:rsidR="00AF26FC" w:rsidRPr="00FD0425" w:rsidRDefault="00AF26FC" w:rsidP="00AF26FC">
      <w:pPr>
        <w:pStyle w:val="PL"/>
      </w:pPr>
      <w:r w:rsidRPr="00FD0425">
        <w:t>--</w:t>
      </w:r>
    </w:p>
    <w:p w14:paraId="19D3A5E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7914711" w14:textId="77777777" w:rsidR="00AF26FC" w:rsidRPr="00FD0425" w:rsidRDefault="00AF26FC" w:rsidP="00AF26FC">
      <w:pPr>
        <w:pStyle w:val="PL"/>
        <w:rPr>
          <w:snapToGrid w:val="0"/>
        </w:rPr>
      </w:pPr>
    </w:p>
    <w:p w14:paraId="4B6057F1" w14:textId="77777777" w:rsidR="00AF26FC" w:rsidRPr="00FD0425" w:rsidRDefault="00AF26FC" w:rsidP="00AF26FC">
      <w:pPr>
        <w:pStyle w:val="PL"/>
        <w:rPr>
          <w:snapToGrid w:val="0"/>
        </w:rPr>
      </w:pPr>
    </w:p>
    <w:p w14:paraId="4A1A84FA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PDUSessionResourceModificationResponseInfo-SNterminated</w:t>
      </w:r>
      <w:r w:rsidRPr="00FD0425">
        <w:rPr>
          <w:noProof w:val="0"/>
          <w:snapToGrid w:val="0"/>
        </w:rPr>
        <w:t xml:space="preserve"> ::= SEQUENCE {</w:t>
      </w:r>
    </w:p>
    <w:p w14:paraId="766C4F25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</w:t>
      </w:r>
      <w:proofErr w:type="spellStart"/>
      <w:r w:rsidRPr="00FD0425">
        <w:rPr>
          <w:noProof w:val="0"/>
        </w:rPr>
        <w:t>TNLatNG</w:t>
      </w:r>
      <w:proofErr w:type="spellEnd"/>
      <w:r w:rsidRPr="00FD0425">
        <w:rPr>
          <w:noProof w:val="0"/>
        </w:rPr>
        <w:t>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42546F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DRBsToBeSetupList-SetupResponse-SNterminated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5202369" w14:textId="77777777" w:rsidR="00AF26FC" w:rsidRPr="00FD0425" w:rsidRDefault="00AF26FC" w:rsidP="00AF26FC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</w:rPr>
        <w:t>DataForwardingInfoFromTargetNGRANnode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0CFB370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DRBsToBeModifiedList-ModificationResponse-SNterminated</w:t>
      </w:r>
      <w:r w:rsidRPr="00FD0425">
        <w:rPr>
          <w:snapToGrid w:val="0"/>
        </w:rPr>
        <w:tab/>
        <w:t>OPTIONAL,</w:t>
      </w:r>
    </w:p>
    <w:p w14:paraId="1C7AF71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466D8C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896D11C" w14:textId="77777777" w:rsidR="00AF26FC" w:rsidRPr="00FD0425" w:rsidRDefault="00AF26FC" w:rsidP="00AF26FC">
      <w:pPr>
        <w:pStyle w:val="PL"/>
      </w:pPr>
      <w:r w:rsidRPr="00FD0425">
        <w:tab/>
        <w:t>qosFlowsNotAdmittedTBAdded</w:t>
      </w:r>
      <w:r w:rsidRPr="00FD0425">
        <w:tab/>
      </w:r>
      <w:r w:rsidRPr="00FD0425">
        <w:tab/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CE10D50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ab/>
        <w:t>qosFlowsReleased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0C8B6B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{PDUSessionResourceModificationResponseInfo-SNterminated-ExtIEs} } </w:t>
      </w:r>
      <w:r w:rsidRPr="00FD0425">
        <w:rPr>
          <w:snapToGrid w:val="0"/>
        </w:rPr>
        <w:tab/>
        <w:t>OPTIONAL,</w:t>
      </w:r>
    </w:p>
    <w:p w14:paraId="0F165FA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61377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49A3608" w14:textId="77777777" w:rsidR="00AF26FC" w:rsidRPr="00FD0425" w:rsidRDefault="00AF26FC" w:rsidP="00AF26FC">
      <w:pPr>
        <w:pStyle w:val="PL"/>
        <w:rPr>
          <w:snapToGrid w:val="0"/>
        </w:rPr>
      </w:pPr>
    </w:p>
    <w:p w14:paraId="5B17D4A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PDUSessionResourceModificationResponseInfo-SNterminated-ExtIEs XNAP-PROTOCOL-EXTENSION ::= {</w:t>
      </w:r>
    </w:p>
    <w:p w14:paraId="3C450AE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optional},</w:t>
      </w:r>
    </w:p>
    <w:p w14:paraId="3FC0987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A5BE7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388754F" w14:textId="77777777" w:rsidR="00AF26FC" w:rsidRPr="00FD0425" w:rsidRDefault="00AF26FC" w:rsidP="00AF26FC">
      <w:pPr>
        <w:pStyle w:val="PL"/>
      </w:pPr>
    </w:p>
    <w:p w14:paraId="4509134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 xml:space="preserve">DRBsToBeModifiedList-ModificationResponse-SNterminated ::= SEQUENCE (SIZE(1..maxnoofDRBs)) OF </w:t>
      </w:r>
    </w:p>
    <w:p w14:paraId="0835010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DRBsToBeModifiedList-ModificationResponse-SNterminated-Item</w:t>
      </w:r>
    </w:p>
    <w:p w14:paraId="74763865" w14:textId="77777777" w:rsidR="00AF26FC" w:rsidRPr="00FD0425" w:rsidRDefault="00AF26FC" w:rsidP="00AF26FC">
      <w:pPr>
        <w:pStyle w:val="PL"/>
      </w:pPr>
    </w:p>
    <w:p w14:paraId="765E716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 ::= SEQUENCE {</w:t>
      </w:r>
    </w:p>
    <w:p w14:paraId="2030654A" w14:textId="77777777" w:rsidR="00AF26FC" w:rsidRPr="00FD0425" w:rsidRDefault="00AF26FC" w:rsidP="00AF26FC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7BAA93A2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59EEA031" w14:textId="77777777" w:rsidR="00AF26FC" w:rsidRPr="00FD0425" w:rsidRDefault="00AF26FC" w:rsidP="00AF26FC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8458D6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qoSFlowsMappedtoDRB-SetupResponse-SNterminated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QoSFlowsMappedtoDRB-SetupResponse-SNterminated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1A50C5D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{DRBsToBeModifiedList-ModificationResponse-SNterminated-Item-ExtIEs} } </w:t>
      </w:r>
      <w:r w:rsidRPr="00FD0425">
        <w:rPr>
          <w:snapToGrid w:val="0"/>
        </w:rPr>
        <w:tab/>
        <w:t>OPTIONAL,</w:t>
      </w:r>
    </w:p>
    <w:p w14:paraId="27C2702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55074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04B502" w14:textId="77777777" w:rsidR="00AF26FC" w:rsidRPr="00FD0425" w:rsidRDefault="00AF26FC" w:rsidP="00AF26FC">
      <w:pPr>
        <w:pStyle w:val="PL"/>
        <w:rPr>
          <w:snapToGrid w:val="0"/>
        </w:rPr>
      </w:pPr>
    </w:p>
    <w:p w14:paraId="15A110D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DRBsToBeModifiedList-ModificationResponse-SNterminated-Item-ExtIEs XNAP-PROTOCOL-EXTENSION ::= {</w:t>
      </w:r>
    </w:p>
    <w:p w14:paraId="5F10503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FE3143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58B7CF1" w14:textId="77777777" w:rsidR="00AF26FC" w:rsidRPr="00FD0425" w:rsidRDefault="00AF26FC" w:rsidP="00AF26FC">
      <w:pPr>
        <w:pStyle w:val="PL"/>
        <w:rPr>
          <w:snapToGrid w:val="0"/>
        </w:rPr>
      </w:pPr>
    </w:p>
    <w:p w14:paraId="2344DFCD" w14:textId="77777777" w:rsidR="00AF26FC" w:rsidRPr="00FD0425" w:rsidRDefault="00AF26FC" w:rsidP="00AF26FC">
      <w:pPr>
        <w:pStyle w:val="PL"/>
        <w:rPr>
          <w:snapToGrid w:val="0"/>
        </w:rPr>
      </w:pPr>
    </w:p>
    <w:p w14:paraId="244A826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97A9053" w14:textId="77777777" w:rsidR="00AF26FC" w:rsidRPr="00FD0425" w:rsidRDefault="00AF26FC" w:rsidP="00AF26FC">
      <w:pPr>
        <w:pStyle w:val="PL"/>
      </w:pPr>
      <w:r w:rsidRPr="00FD0425">
        <w:t>--</w:t>
      </w:r>
    </w:p>
    <w:p w14:paraId="4DFF9C3D" w14:textId="77777777" w:rsidR="00AF26FC" w:rsidRPr="00FD0425" w:rsidRDefault="00AF26FC" w:rsidP="00AF26FC">
      <w:pPr>
        <w:pStyle w:val="PL"/>
        <w:outlineLvl w:val="5"/>
      </w:pPr>
      <w:r w:rsidRPr="00FD0425">
        <w:t>-- PDU Session Resource Modification Info - MN terminated</w:t>
      </w:r>
    </w:p>
    <w:p w14:paraId="6219B310" w14:textId="77777777" w:rsidR="00AF26FC" w:rsidRPr="00FD0425" w:rsidRDefault="00AF26FC" w:rsidP="00AF26FC">
      <w:pPr>
        <w:pStyle w:val="PL"/>
      </w:pPr>
      <w:r w:rsidRPr="00FD0425">
        <w:t>--</w:t>
      </w:r>
    </w:p>
    <w:p w14:paraId="0EF7640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3C513A5" w14:textId="77777777" w:rsidR="00AF26FC" w:rsidRPr="00FD0425" w:rsidRDefault="00AF26FC" w:rsidP="00AF26FC">
      <w:pPr>
        <w:pStyle w:val="PL"/>
        <w:rPr>
          <w:snapToGrid w:val="0"/>
        </w:rPr>
      </w:pPr>
    </w:p>
    <w:p w14:paraId="7A8F7622" w14:textId="77777777" w:rsidR="00AF26FC" w:rsidRPr="00FD0425" w:rsidRDefault="00AF26FC" w:rsidP="00AF26FC">
      <w:pPr>
        <w:pStyle w:val="PL"/>
        <w:rPr>
          <w:snapToGrid w:val="0"/>
        </w:rPr>
      </w:pPr>
    </w:p>
    <w:p w14:paraId="6CB3E458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PDUSessionResourceModificationInfo-MNterminated</w:t>
      </w:r>
      <w:r w:rsidRPr="00FD0425">
        <w:rPr>
          <w:noProof w:val="0"/>
          <w:snapToGrid w:val="0"/>
        </w:rPr>
        <w:t xml:space="preserve"> ::= SEQUENCE {</w:t>
      </w:r>
    </w:p>
    <w:p w14:paraId="4C4BF6AF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1943750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BECBAF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3CDB5D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5C64C6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{PDUSessionResourceModificationInfo-MNterminated-ExtIEs} } </w:t>
      </w:r>
      <w:r w:rsidRPr="00FD0425">
        <w:rPr>
          <w:snapToGrid w:val="0"/>
        </w:rPr>
        <w:tab/>
        <w:t>OPTIONAL,</w:t>
      </w:r>
    </w:p>
    <w:p w14:paraId="736DEDF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B4E57A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7854329" w14:textId="77777777" w:rsidR="00AF26FC" w:rsidRPr="00FD0425" w:rsidRDefault="00AF26FC" w:rsidP="00AF26FC">
      <w:pPr>
        <w:pStyle w:val="PL"/>
        <w:rPr>
          <w:snapToGrid w:val="0"/>
        </w:rPr>
      </w:pPr>
    </w:p>
    <w:p w14:paraId="7E6E5D2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PDUSessionResourceModificationInfo-MNterminated-ExtIEs XNAP-PROTOCOL-EXTENSION ::= {</w:t>
      </w:r>
    </w:p>
    <w:p w14:paraId="6AF8722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409CB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C9AC4B" w14:textId="77777777" w:rsidR="00AF26FC" w:rsidRPr="00FD0425" w:rsidRDefault="00AF26FC" w:rsidP="00AF26FC">
      <w:pPr>
        <w:pStyle w:val="PL"/>
      </w:pPr>
    </w:p>
    <w:p w14:paraId="70E3847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 ::= SEQUENCE (SIZE(1..maxnoofDRBs)) OF</w:t>
      </w:r>
    </w:p>
    <w:p w14:paraId="635DFDE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DRBsToBeModifiedList-Modification-MNterminated-Item</w:t>
      </w:r>
    </w:p>
    <w:p w14:paraId="27E19E8B" w14:textId="77777777" w:rsidR="00AF26FC" w:rsidRPr="00FD0425" w:rsidRDefault="00AF26FC" w:rsidP="00AF26FC">
      <w:pPr>
        <w:pStyle w:val="PL"/>
      </w:pPr>
    </w:p>
    <w:p w14:paraId="158C135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 ::= SEQUENCE {</w:t>
      </w:r>
    </w:p>
    <w:p w14:paraId="39CF9A99" w14:textId="77777777" w:rsidR="00AF26FC" w:rsidRPr="00FD0425" w:rsidRDefault="00AF26FC" w:rsidP="00AF26FC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6C6AA1D1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51CEBEA5" w14:textId="77777777" w:rsidR="00AF26FC" w:rsidRPr="00FD0425" w:rsidRDefault="00AF26FC" w:rsidP="00AF26FC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3749331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A3F6AB6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DED8C8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pdcpDuplicationConfiguration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PDCPDuplicationConfiguration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D34EAA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21B4A81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ab/>
        <w:t>OPTIONAL,</w:t>
      </w:r>
    </w:p>
    <w:p w14:paraId="1C06337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{DRBsToBeModifiedList-Modification-MNterminated-Item-ExtIEs} } </w:t>
      </w:r>
      <w:r w:rsidRPr="00FD0425">
        <w:rPr>
          <w:snapToGrid w:val="0"/>
        </w:rPr>
        <w:tab/>
        <w:t>OPTIONAL,</w:t>
      </w:r>
    </w:p>
    <w:p w14:paraId="34F15F2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ADB5B5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4BF717" w14:textId="77777777" w:rsidR="00AF26FC" w:rsidRPr="00FD0425" w:rsidRDefault="00AF26FC" w:rsidP="00AF26FC">
      <w:pPr>
        <w:pStyle w:val="PL"/>
        <w:rPr>
          <w:snapToGrid w:val="0"/>
        </w:rPr>
      </w:pPr>
    </w:p>
    <w:p w14:paraId="4953091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DRBsToBeModifiedList-Modification-MNterminated-Item-ExtIEs XNAP-PROTOCOL-EXTENSION ::= {</w:t>
      </w:r>
    </w:p>
    <w:p w14:paraId="118FB79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183746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B1544A6" w14:textId="77777777" w:rsidR="00AF26FC" w:rsidRPr="00FD0425" w:rsidRDefault="00AF26FC" w:rsidP="00AF26FC">
      <w:pPr>
        <w:pStyle w:val="PL"/>
      </w:pPr>
    </w:p>
    <w:p w14:paraId="39F754BE" w14:textId="77777777" w:rsidR="00AF26FC" w:rsidRPr="00FD0425" w:rsidRDefault="00AF26FC" w:rsidP="00AF26FC">
      <w:pPr>
        <w:pStyle w:val="PL"/>
        <w:rPr>
          <w:snapToGrid w:val="0"/>
        </w:rPr>
      </w:pPr>
    </w:p>
    <w:p w14:paraId="607ADEF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4C81FFD" w14:textId="77777777" w:rsidR="00AF26FC" w:rsidRPr="00FD0425" w:rsidRDefault="00AF26FC" w:rsidP="00AF26FC">
      <w:pPr>
        <w:pStyle w:val="PL"/>
      </w:pPr>
      <w:r w:rsidRPr="00FD0425">
        <w:t>--</w:t>
      </w:r>
    </w:p>
    <w:p w14:paraId="6C801595" w14:textId="77777777" w:rsidR="00AF26FC" w:rsidRPr="00FD0425" w:rsidRDefault="00AF26FC" w:rsidP="00AF26FC">
      <w:pPr>
        <w:pStyle w:val="PL"/>
        <w:outlineLvl w:val="5"/>
      </w:pPr>
      <w:r w:rsidRPr="00FD0425">
        <w:t>-- PDU Session Resource Modification Response Info - MN terminated</w:t>
      </w:r>
    </w:p>
    <w:p w14:paraId="08C8EBD2" w14:textId="77777777" w:rsidR="00AF26FC" w:rsidRPr="00FD0425" w:rsidRDefault="00AF26FC" w:rsidP="00AF26FC">
      <w:pPr>
        <w:pStyle w:val="PL"/>
      </w:pPr>
      <w:r w:rsidRPr="00FD0425">
        <w:t>--</w:t>
      </w:r>
    </w:p>
    <w:p w14:paraId="1F0B7FF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7396580" w14:textId="77777777" w:rsidR="00AF26FC" w:rsidRPr="00FD0425" w:rsidRDefault="00AF26FC" w:rsidP="00AF26FC">
      <w:pPr>
        <w:pStyle w:val="PL"/>
        <w:rPr>
          <w:snapToGrid w:val="0"/>
        </w:rPr>
      </w:pPr>
    </w:p>
    <w:p w14:paraId="0FF7A483" w14:textId="77777777" w:rsidR="00AF26FC" w:rsidRPr="00FD0425" w:rsidRDefault="00AF26FC" w:rsidP="00AF26FC">
      <w:pPr>
        <w:pStyle w:val="PL"/>
        <w:rPr>
          <w:snapToGrid w:val="0"/>
        </w:rPr>
      </w:pPr>
    </w:p>
    <w:p w14:paraId="2A6EF43B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PDUSessionResourceModificationResponseInfo-MNterminated</w:t>
      </w:r>
      <w:r w:rsidRPr="00FD0425">
        <w:rPr>
          <w:noProof w:val="0"/>
          <w:snapToGrid w:val="0"/>
        </w:rPr>
        <w:t xml:space="preserve"> ::= SEQUENCE {</w:t>
      </w:r>
    </w:p>
    <w:p w14:paraId="7D9C4F9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DRBsAdmittedList-ModificationResponse-MNterminated,</w:t>
      </w:r>
    </w:p>
    <w:p w14:paraId="70A5B9E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dRBsReleasedList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0DABF4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dRBsNotAdmittedSetupModifyList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2E9866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{PDUSessionResourceModificationResponseInfo-MNterminated-ExtIEs} } </w:t>
      </w:r>
      <w:r w:rsidRPr="00FD0425">
        <w:rPr>
          <w:snapToGrid w:val="0"/>
        </w:rPr>
        <w:tab/>
        <w:t>OPTIONAL,</w:t>
      </w:r>
    </w:p>
    <w:p w14:paraId="53D4DA7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7CD7C3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23464A" w14:textId="77777777" w:rsidR="00AF26FC" w:rsidRPr="00FD0425" w:rsidRDefault="00AF26FC" w:rsidP="00AF26FC">
      <w:pPr>
        <w:pStyle w:val="PL"/>
        <w:rPr>
          <w:snapToGrid w:val="0"/>
        </w:rPr>
      </w:pPr>
    </w:p>
    <w:p w14:paraId="114C457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PDUSessionResourceModificationResponseInfo-MNterminated-ExtIEs XNAP-PROTOCOL-EXTENSION ::= {</w:t>
      </w:r>
    </w:p>
    <w:p w14:paraId="3611FC7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B0F1BF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B108E2" w14:textId="77777777" w:rsidR="00AF26FC" w:rsidRPr="00FD0425" w:rsidRDefault="00AF26FC" w:rsidP="00AF26FC">
      <w:pPr>
        <w:pStyle w:val="PL"/>
      </w:pPr>
    </w:p>
    <w:p w14:paraId="4BAE8F7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 ::= SEQUENCE (SIZE(1..maxnoofDRBs)) OF DRBsAdmittedList-ModificationResponse-MNterminated-Item</w:t>
      </w:r>
    </w:p>
    <w:p w14:paraId="02C24EAE" w14:textId="77777777" w:rsidR="00AF26FC" w:rsidRPr="00FD0425" w:rsidRDefault="00AF26FC" w:rsidP="00AF26FC">
      <w:pPr>
        <w:pStyle w:val="PL"/>
      </w:pPr>
    </w:p>
    <w:p w14:paraId="73510E2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 ::= SEQUENCE {</w:t>
      </w:r>
    </w:p>
    <w:p w14:paraId="0798B6B4" w14:textId="77777777" w:rsidR="00AF26FC" w:rsidRPr="00FD0425" w:rsidRDefault="00AF26FC" w:rsidP="00AF26FC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08A5DB5B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5DDCDBDE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CEBBB1F" w14:textId="77777777" w:rsidR="00AF26FC" w:rsidRPr="00FD0425" w:rsidRDefault="00AF26FC" w:rsidP="00AF26FC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lCID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A768E8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{DRBsAdmittedList-ModificationResponse-MNterminated-Item-ExtIEs} } </w:t>
      </w:r>
      <w:r w:rsidRPr="00FD0425">
        <w:rPr>
          <w:snapToGrid w:val="0"/>
        </w:rPr>
        <w:tab/>
        <w:t>OPTIONAL,</w:t>
      </w:r>
    </w:p>
    <w:p w14:paraId="3147551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8994C0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0639C7" w14:textId="77777777" w:rsidR="00AF26FC" w:rsidRPr="00FD0425" w:rsidRDefault="00AF26FC" w:rsidP="00AF26FC">
      <w:pPr>
        <w:pStyle w:val="PL"/>
        <w:rPr>
          <w:snapToGrid w:val="0"/>
        </w:rPr>
      </w:pPr>
    </w:p>
    <w:p w14:paraId="25E3589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DRBsAdmittedList-ModificationResponse-MNterminated-Item-ExtIEs XNAP-PROTOCOL-EXTENSION ::= {</w:t>
      </w:r>
    </w:p>
    <w:p w14:paraId="1DCA75C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B14C30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8AFA26" w14:textId="77777777" w:rsidR="00AF26FC" w:rsidRPr="00FD0425" w:rsidRDefault="00AF26FC" w:rsidP="00AF26FC">
      <w:pPr>
        <w:pStyle w:val="PL"/>
      </w:pPr>
    </w:p>
    <w:p w14:paraId="7CAB6189" w14:textId="77777777" w:rsidR="00AF26FC" w:rsidRPr="00FD0425" w:rsidRDefault="00AF26FC" w:rsidP="00AF26FC">
      <w:pPr>
        <w:pStyle w:val="PL"/>
        <w:rPr>
          <w:snapToGrid w:val="0"/>
        </w:rPr>
      </w:pPr>
    </w:p>
    <w:p w14:paraId="55C9CDE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EC66E4" w14:textId="77777777" w:rsidR="00AF26FC" w:rsidRPr="00FD0425" w:rsidRDefault="00AF26FC" w:rsidP="00AF26FC">
      <w:pPr>
        <w:pStyle w:val="PL"/>
      </w:pPr>
      <w:r w:rsidRPr="00FD0425">
        <w:t>--</w:t>
      </w:r>
    </w:p>
    <w:p w14:paraId="3D34021C" w14:textId="77777777" w:rsidR="00AF26FC" w:rsidRPr="00FD0425" w:rsidRDefault="00AF26FC" w:rsidP="00AF26FC">
      <w:pPr>
        <w:pStyle w:val="PL"/>
        <w:outlineLvl w:val="5"/>
      </w:pPr>
      <w:r w:rsidRPr="00FD0425">
        <w:t>-- PDU Session Resource Change Required Info - SN terminated</w:t>
      </w:r>
    </w:p>
    <w:p w14:paraId="0F41B861" w14:textId="77777777" w:rsidR="00AF26FC" w:rsidRPr="00FD0425" w:rsidRDefault="00AF26FC" w:rsidP="00AF26FC">
      <w:pPr>
        <w:pStyle w:val="PL"/>
      </w:pPr>
      <w:r w:rsidRPr="00FD0425">
        <w:t>--</w:t>
      </w:r>
    </w:p>
    <w:p w14:paraId="674B0A4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4D6F421" w14:textId="77777777" w:rsidR="00AF26FC" w:rsidRPr="00FD0425" w:rsidRDefault="00AF26FC" w:rsidP="00AF26FC">
      <w:pPr>
        <w:pStyle w:val="PL"/>
        <w:rPr>
          <w:snapToGrid w:val="0"/>
        </w:rPr>
      </w:pPr>
    </w:p>
    <w:p w14:paraId="05606CC2" w14:textId="77777777" w:rsidR="00AF26FC" w:rsidRPr="00FD0425" w:rsidRDefault="00AF26FC" w:rsidP="00AF26FC">
      <w:pPr>
        <w:pStyle w:val="PL"/>
        <w:rPr>
          <w:snapToGrid w:val="0"/>
        </w:rPr>
      </w:pPr>
    </w:p>
    <w:p w14:paraId="5F390EFD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PDUSessionResourceChangeRequiredInfo-SNterminated</w:t>
      </w:r>
      <w:r w:rsidRPr="00FD0425">
        <w:rPr>
          <w:noProof w:val="0"/>
          <w:snapToGrid w:val="0"/>
        </w:rPr>
        <w:t xml:space="preserve"> ::= SEQUENCE {</w:t>
      </w:r>
    </w:p>
    <w:p w14:paraId="2B00E8D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CF0326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{PDUSessionResourceChangeRequiredInfo-SNterminated-ExtIEs} } </w:t>
      </w:r>
      <w:r w:rsidRPr="00FD0425">
        <w:rPr>
          <w:snapToGrid w:val="0"/>
        </w:rPr>
        <w:tab/>
        <w:t>OPTIONAL,</w:t>
      </w:r>
    </w:p>
    <w:p w14:paraId="05CB68A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7A751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FEB6D9D" w14:textId="77777777" w:rsidR="00AF26FC" w:rsidRPr="00FD0425" w:rsidRDefault="00AF26FC" w:rsidP="00AF26FC">
      <w:pPr>
        <w:pStyle w:val="PL"/>
        <w:rPr>
          <w:snapToGrid w:val="0"/>
        </w:rPr>
      </w:pPr>
    </w:p>
    <w:p w14:paraId="65D913F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PDUSessionResourceChangeRequiredInfo-SNterminated-ExtIEs XNAP-PROTOCOL-EXTENSION ::= {</w:t>
      </w:r>
    </w:p>
    <w:p w14:paraId="53DF2B0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830FB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FE238A" w14:textId="77777777" w:rsidR="00AF26FC" w:rsidRPr="00FD0425" w:rsidRDefault="00AF26FC" w:rsidP="00AF26FC">
      <w:pPr>
        <w:pStyle w:val="PL"/>
      </w:pPr>
    </w:p>
    <w:p w14:paraId="41A632FC" w14:textId="77777777" w:rsidR="00AF26FC" w:rsidRPr="00FD0425" w:rsidRDefault="00AF26FC" w:rsidP="00AF26FC">
      <w:pPr>
        <w:pStyle w:val="PL"/>
      </w:pPr>
    </w:p>
    <w:p w14:paraId="1FFEBCD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A9EA4E0" w14:textId="77777777" w:rsidR="00AF26FC" w:rsidRPr="00FD0425" w:rsidRDefault="00AF26FC" w:rsidP="00AF26FC">
      <w:pPr>
        <w:pStyle w:val="PL"/>
      </w:pPr>
      <w:r w:rsidRPr="00FD0425">
        <w:t>--</w:t>
      </w:r>
    </w:p>
    <w:p w14:paraId="0327DE06" w14:textId="77777777" w:rsidR="00AF26FC" w:rsidRPr="00FD0425" w:rsidRDefault="00AF26FC" w:rsidP="00AF26FC">
      <w:pPr>
        <w:pStyle w:val="PL"/>
        <w:outlineLvl w:val="5"/>
      </w:pPr>
      <w:r w:rsidRPr="00FD0425">
        <w:t>-- PDU Session Resource Change Confirm Info - SN terminated</w:t>
      </w:r>
    </w:p>
    <w:p w14:paraId="2B7D4BF2" w14:textId="77777777" w:rsidR="00AF26FC" w:rsidRPr="00FD0425" w:rsidRDefault="00AF26FC" w:rsidP="00AF26FC">
      <w:pPr>
        <w:pStyle w:val="PL"/>
      </w:pPr>
      <w:r w:rsidRPr="00FD0425">
        <w:t>--</w:t>
      </w:r>
    </w:p>
    <w:p w14:paraId="00D74C8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E9E7CDA" w14:textId="77777777" w:rsidR="00AF26FC" w:rsidRPr="00FD0425" w:rsidRDefault="00AF26FC" w:rsidP="00AF26FC">
      <w:pPr>
        <w:pStyle w:val="PL"/>
        <w:rPr>
          <w:snapToGrid w:val="0"/>
        </w:rPr>
      </w:pPr>
    </w:p>
    <w:p w14:paraId="01289370" w14:textId="77777777" w:rsidR="00AF26FC" w:rsidRPr="00FD0425" w:rsidRDefault="00AF26FC" w:rsidP="00AF26FC">
      <w:pPr>
        <w:pStyle w:val="PL"/>
        <w:rPr>
          <w:snapToGrid w:val="0"/>
        </w:rPr>
      </w:pPr>
    </w:p>
    <w:p w14:paraId="0CACDF45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PDUSessionResourceChangeConfirmInfo-SNterminated</w:t>
      </w:r>
      <w:r w:rsidRPr="00FD0425">
        <w:rPr>
          <w:noProof w:val="0"/>
          <w:snapToGrid w:val="0"/>
        </w:rPr>
        <w:t xml:space="preserve"> ::= SEQUENCE {</w:t>
      </w:r>
    </w:p>
    <w:p w14:paraId="5EFE1AA7" w14:textId="77777777" w:rsidR="00AF26FC" w:rsidRPr="00FD0425" w:rsidRDefault="00AF26FC" w:rsidP="00AF26FC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</w:rPr>
        <w:t>DataForwardingInfoFromTargetNGRANnode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551740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{PDUSessionResourceChangeConfirmInfo-SNterminated-ExtIEs} } </w:t>
      </w:r>
      <w:r w:rsidRPr="00FD0425">
        <w:rPr>
          <w:snapToGrid w:val="0"/>
        </w:rPr>
        <w:tab/>
        <w:t>OPTIONAL,</w:t>
      </w:r>
    </w:p>
    <w:p w14:paraId="30DD6D1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ADD8F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D68CFD2" w14:textId="77777777" w:rsidR="00AF26FC" w:rsidRPr="00FD0425" w:rsidRDefault="00AF26FC" w:rsidP="00AF26FC">
      <w:pPr>
        <w:pStyle w:val="PL"/>
        <w:rPr>
          <w:snapToGrid w:val="0"/>
        </w:rPr>
      </w:pPr>
    </w:p>
    <w:p w14:paraId="18F99A8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PDUSessionResourceChangeConfirmInfo-SNterminated-ExtIEs XNAP-PROTOCOL-EXTENSION ::= {</w:t>
      </w:r>
    </w:p>
    <w:p w14:paraId="3AAB2FA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optional},</w:t>
      </w:r>
    </w:p>
    <w:p w14:paraId="5450BD8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883373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CEAE12D" w14:textId="77777777" w:rsidR="00AF26FC" w:rsidRPr="00FD0425" w:rsidRDefault="00AF26FC" w:rsidP="00AF26FC">
      <w:pPr>
        <w:pStyle w:val="PL"/>
      </w:pPr>
    </w:p>
    <w:p w14:paraId="79CD2FCB" w14:textId="77777777" w:rsidR="00AF26FC" w:rsidRPr="00FD0425" w:rsidRDefault="00AF26FC" w:rsidP="00AF26FC">
      <w:pPr>
        <w:pStyle w:val="PL"/>
      </w:pPr>
    </w:p>
    <w:p w14:paraId="4FAF84A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B807833" w14:textId="77777777" w:rsidR="00AF26FC" w:rsidRPr="00FD0425" w:rsidRDefault="00AF26FC" w:rsidP="00AF26FC">
      <w:pPr>
        <w:pStyle w:val="PL"/>
      </w:pPr>
      <w:r w:rsidRPr="00FD0425">
        <w:t>--</w:t>
      </w:r>
    </w:p>
    <w:p w14:paraId="2A8FF03B" w14:textId="77777777" w:rsidR="00AF26FC" w:rsidRPr="00FD0425" w:rsidRDefault="00AF26FC" w:rsidP="00AF26FC">
      <w:pPr>
        <w:pStyle w:val="PL"/>
        <w:outlineLvl w:val="5"/>
      </w:pPr>
      <w:r w:rsidRPr="00FD0425">
        <w:t>-- PDU Session Resource Change Required Info - MN terminated</w:t>
      </w:r>
    </w:p>
    <w:p w14:paraId="6EFFC7A5" w14:textId="77777777" w:rsidR="00AF26FC" w:rsidRPr="00FD0425" w:rsidRDefault="00AF26FC" w:rsidP="00AF26FC">
      <w:pPr>
        <w:pStyle w:val="PL"/>
      </w:pPr>
      <w:r w:rsidRPr="00FD0425">
        <w:t>--</w:t>
      </w:r>
    </w:p>
    <w:p w14:paraId="659AF85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535A43B" w14:textId="77777777" w:rsidR="00AF26FC" w:rsidRPr="00FD0425" w:rsidRDefault="00AF26FC" w:rsidP="00AF26FC">
      <w:pPr>
        <w:pStyle w:val="PL"/>
        <w:rPr>
          <w:snapToGrid w:val="0"/>
        </w:rPr>
      </w:pPr>
    </w:p>
    <w:p w14:paraId="75EA2C9E" w14:textId="77777777" w:rsidR="00AF26FC" w:rsidRPr="00FD0425" w:rsidRDefault="00AF26FC" w:rsidP="00AF26FC">
      <w:pPr>
        <w:pStyle w:val="PL"/>
        <w:rPr>
          <w:snapToGrid w:val="0"/>
        </w:rPr>
      </w:pPr>
    </w:p>
    <w:p w14:paraId="33BEAAA7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PDUSessionResourceChangeRequiredInfo-MNterminated</w:t>
      </w:r>
      <w:r w:rsidRPr="00FD0425">
        <w:rPr>
          <w:noProof w:val="0"/>
          <w:snapToGrid w:val="0"/>
        </w:rPr>
        <w:t xml:space="preserve"> ::= SEQUENCE {</w:t>
      </w:r>
    </w:p>
    <w:p w14:paraId="34A588E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{PDUSessionResourceChangeRequiredInfo-MNterminated-ExtIEs} } </w:t>
      </w:r>
      <w:r w:rsidRPr="00FD0425">
        <w:rPr>
          <w:snapToGrid w:val="0"/>
        </w:rPr>
        <w:tab/>
        <w:t>OPTIONAL,</w:t>
      </w:r>
    </w:p>
    <w:p w14:paraId="4D81132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BC7A85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91D2CB" w14:textId="77777777" w:rsidR="00AF26FC" w:rsidRPr="00FD0425" w:rsidRDefault="00AF26FC" w:rsidP="00AF26FC">
      <w:pPr>
        <w:pStyle w:val="PL"/>
        <w:rPr>
          <w:snapToGrid w:val="0"/>
        </w:rPr>
      </w:pPr>
    </w:p>
    <w:p w14:paraId="265090C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PDUSessionResourceChangeRequiredInfo-MNterminated-ExtIEs XNAP-PROTOCOL-EXTENSION ::= {</w:t>
      </w:r>
    </w:p>
    <w:p w14:paraId="7BCF3D1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67A5E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B543CDA" w14:textId="77777777" w:rsidR="00AF26FC" w:rsidRPr="00FD0425" w:rsidRDefault="00AF26FC" w:rsidP="00AF26FC">
      <w:pPr>
        <w:pStyle w:val="PL"/>
      </w:pPr>
    </w:p>
    <w:p w14:paraId="09AF37F0" w14:textId="77777777" w:rsidR="00AF26FC" w:rsidRPr="00FD0425" w:rsidRDefault="00AF26FC" w:rsidP="00AF26FC">
      <w:pPr>
        <w:pStyle w:val="PL"/>
      </w:pPr>
    </w:p>
    <w:p w14:paraId="2201A34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3E14092" w14:textId="77777777" w:rsidR="00AF26FC" w:rsidRPr="00FD0425" w:rsidRDefault="00AF26FC" w:rsidP="00AF26FC">
      <w:pPr>
        <w:pStyle w:val="PL"/>
      </w:pPr>
      <w:r w:rsidRPr="00FD0425">
        <w:t>--</w:t>
      </w:r>
    </w:p>
    <w:p w14:paraId="6376E4D9" w14:textId="77777777" w:rsidR="00AF26FC" w:rsidRPr="00FD0425" w:rsidRDefault="00AF26FC" w:rsidP="00AF26FC">
      <w:pPr>
        <w:pStyle w:val="PL"/>
        <w:outlineLvl w:val="5"/>
      </w:pPr>
      <w:r w:rsidRPr="00FD0425">
        <w:t>-- PDU Session Resource Change Confirm Info - MN terminated</w:t>
      </w:r>
    </w:p>
    <w:p w14:paraId="6336416E" w14:textId="77777777" w:rsidR="00AF26FC" w:rsidRPr="00FD0425" w:rsidRDefault="00AF26FC" w:rsidP="00AF26FC">
      <w:pPr>
        <w:pStyle w:val="PL"/>
      </w:pPr>
      <w:r w:rsidRPr="00FD0425">
        <w:t>--</w:t>
      </w:r>
    </w:p>
    <w:p w14:paraId="337908A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54ECE62" w14:textId="77777777" w:rsidR="00AF26FC" w:rsidRPr="00FD0425" w:rsidRDefault="00AF26FC" w:rsidP="00AF26FC">
      <w:pPr>
        <w:pStyle w:val="PL"/>
        <w:rPr>
          <w:snapToGrid w:val="0"/>
        </w:rPr>
      </w:pPr>
    </w:p>
    <w:p w14:paraId="7B5050E7" w14:textId="77777777" w:rsidR="00AF26FC" w:rsidRPr="00FD0425" w:rsidRDefault="00AF26FC" w:rsidP="00AF26FC">
      <w:pPr>
        <w:pStyle w:val="PL"/>
        <w:rPr>
          <w:snapToGrid w:val="0"/>
        </w:rPr>
      </w:pPr>
    </w:p>
    <w:p w14:paraId="533C9CD0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PDUSessionResourceChangeConfirmInfo-MNterminated</w:t>
      </w:r>
      <w:r w:rsidRPr="00FD0425">
        <w:rPr>
          <w:noProof w:val="0"/>
          <w:snapToGrid w:val="0"/>
        </w:rPr>
        <w:t xml:space="preserve"> ::= SEQUENCE {</w:t>
      </w:r>
    </w:p>
    <w:p w14:paraId="5758AAC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{PDUSessionResourceChangeConfirmInfo-MNterminated-ExtIEs} } </w:t>
      </w:r>
      <w:r w:rsidRPr="00FD0425">
        <w:rPr>
          <w:snapToGrid w:val="0"/>
        </w:rPr>
        <w:tab/>
        <w:t>OPTIONAL,</w:t>
      </w:r>
    </w:p>
    <w:p w14:paraId="7F9D997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157B5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2A98D8" w14:textId="77777777" w:rsidR="00AF26FC" w:rsidRPr="00FD0425" w:rsidRDefault="00AF26FC" w:rsidP="00AF26FC">
      <w:pPr>
        <w:pStyle w:val="PL"/>
        <w:rPr>
          <w:snapToGrid w:val="0"/>
        </w:rPr>
      </w:pPr>
    </w:p>
    <w:p w14:paraId="60366C2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PDUSessionResourceChangeConfirmInfo-MNterminated-ExtIEs XNAP-PROTOCOL-EXTENSION ::= {</w:t>
      </w:r>
    </w:p>
    <w:p w14:paraId="22E13F7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64D4DE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B2E9FE" w14:textId="77777777" w:rsidR="00AF26FC" w:rsidRPr="00FD0425" w:rsidRDefault="00AF26FC" w:rsidP="00AF26FC">
      <w:pPr>
        <w:pStyle w:val="PL"/>
      </w:pPr>
    </w:p>
    <w:p w14:paraId="40C782E6" w14:textId="77777777" w:rsidR="00AF26FC" w:rsidRPr="00FD0425" w:rsidRDefault="00AF26FC" w:rsidP="00AF26FC">
      <w:pPr>
        <w:pStyle w:val="PL"/>
      </w:pPr>
    </w:p>
    <w:p w14:paraId="40F5924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7F9E778" w14:textId="77777777" w:rsidR="00AF26FC" w:rsidRPr="00FD0425" w:rsidRDefault="00AF26FC" w:rsidP="00AF26FC">
      <w:pPr>
        <w:pStyle w:val="PL"/>
      </w:pPr>
      <w:r w:rsidRPr="00FD0425">
        <w:lastRenderedPageBreak/>
        <w:t>--</w:t>
      </w:r>
    </w:p>
    <w:p w14:paraId="39319E1E" w14:textId="77777777" w:rsidR="00AF26FC" w:rsidRPr="00FD0425" w:rsidRDefault="00AF26FC" w:rsidP="00AF26FC">
      <w:pPr>
        <w:pStyle w:val="PL"/>
        <w:outlineLvl w:val="5"/>
      </w:pPr>
      <w:r w:rsidRPr="00FD0425">
        <w:t>-- PDU Session Resource Modification Required Info - SN terminated</w:t>
      </w:r>
    </w:p>
    <w:p w14:paraId="3F8BAF3A" w14:textId="77777777" w:rsidR="00AF26FC" w:rsidRPr="00FD0425" w:rsidRDefault="00AF26FC" w:rsidP="00AF26FC">
      <w:pPr>
        <w:pStyle w:val="PL"/>
      </w:pPr>
      <w:r w:rsidRPr="00FD0425">
        <w:t>--</w:t>
      </w:r>
    </w:p>
    <w:p w14:paraId="6CCE251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B7238E7" w14:textId="77777777" w:rsidR="00AF26FC" w:rsidRPr="00FD0425" w:rsidRDefault="00AF26FC" w:rsidP="00AF26FC">
      <w:pPr>
        <w:pStyle w:val="PL"/>
        <w:rPr>
          <w:snapToGrid w:val="0"/>
        </w:rPr>
      </w:pPr>
    </w:p>
    <w:p w14:paraId="27FDC378" w14:textId="77777777" w:rsidR="00AF26FC" w:rsidRPr="00FD0425" w:rsidRDefault="00AF26FC" w:rsidP="00AF26FC">
      <w:pPr>
        <w:pStyle w:val="PL"/>
        <w:rPr>
          <w:snapToGrid w:val="0"/>
        </w:rPr>
      </w:pPr>
    </w:p>
    <w:p w14:paraId="4D40AC5B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PDUSessionResourceModRqdInfo-SNterminated</w:t>
      </w:r>
      <w:r w:rsidRPr="00FD0425">
        <w:rPr>
          <w:noProof w:val="0"/>
          <w:snapToGrid w:val="0"/>
        </w:rPr>
        <w:t xml:space="preserve"> ::= SEQUENCE {</w:t>
      </w:r>
    </w:p>
    <w:p w14:paraId="45211020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</w:t>
      </w:r>
      <w:proofErr w:type="spellStart"/>
      <w:r w:rsidRPr="00FD0425">
        <w:rPr>
          <w:noProof w:val="0"/>
        </w:rPr>
        <w:t>TNLatNG</w:t>
      </w:r>
      <w:proofErr w:type="spellEnd"/>
      <w:r w:rsidRPr="00FD0425">
        <w:rPr>
          <w:noProof w:val="0"/>
        </w:rPr>
        <w:t>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074792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F58019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5E40E6F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drbsToBeSetupList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AE8D8D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1D44EE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8E4E69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{PDUSessionResourceModRqdInfo-SNterminated-ExtIEs} } </w:t>
      </w:r>
      <w:r w:rsidRPr="00FD0425">
        <w:rPr>
          <w:snapToGrid w:val="0"/>
        </w:rPr>
        <w:tab/>
        <w:t>OPTIONAL,</w:t>
      </w:r>
    </w:p>
    <w:p w14:paraId="606EF86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C3DA26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8C085D" w14:textId="77777777" w:rsidR="00AF26FC" w:rsidRPr="00FD0425" w:rsidRDefault="00AF26FC" w:rsidP="00AF26FC">
      <w:pPr>
        <w:pStyle w:val="PL"/>
        <w:rPr>
          <w:snapToGrid w:val="0"/>
        </w:rPr>
      </w:pPr>
    </w:p>
    <w:p w14:paraId="2E297B1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PDUSessionResourceModRqdInfo-SNterminated-ExtIEs XNAP-PROTOCOL-EXTENSION ::= {</w:t>
      </w:r>
    </w:p>
    <w:p w14:paraId="086376F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AD7031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9EA01C" w14:textId="77777777" w:rsidR="00AF26FC" w:rsidRPr="00FD0425" w:rsidRDefault="00AF26FC" w:rsidP="00AF26FC">
      <w:pPr>
        <w:pStyle w:val="PL"/>
      </w:pPr>
    </w:p>
    <w:p w14:paraId="41713DB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 ::= SEQUENCE (SIZE(1..maxnoofDRBs)) OF DRBsToBeSetup-List-ModRqd-SNterminated-Item</w:t>
      </w:r>
    </w:p>
    <w:p w14:paraId="3058A23E" w14:textId="77777777" w:rsidR="00AF26FC" w:rsidRPr="00FD0425" w:rsidRDefault="00AF26FC" w:rsidP="00AF26FC">
      <w:pPr>
        <w:pStyle w:val="PL"/>
      </w:pPr>
    </w:p>
    <w:p w14:paraId="5354F06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 ::= SEQUENCE {</w:t>
      </w:r>
    </w:p>
    <w:p w14:paraId="7C985F82" w14:textId="77777777" w:rsidR="00AF26FC" w:rsidRPr="00FD0425" w:rsidRDefault="00AF26FC" w:rsidP="00AF26FC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7C94FD3A" w14:textId="77777777" w:rsidR="00AF26FC" w:rsidRPr="00FD0425" w:rsidRDefault="00AF26FC" w:rsidP="00AF26FC">
      <w:pPr>
        <w:pStyle w:val="PL"/>
        <w:rPr>
          <w:lang w:eastAsia="zh-CN"/>
        </w:rPr>
      </w:pPr>
      <w:r w:rsidRPr="00FD0425">
        <w:rPr>
          <w:rFonts w:hint="eastAsia"/>
          <w:lang w:eastAsia="zh-CN"/>
        </w:rPr>
        <w:tab/>
      </w:r>
      <w:r w:rsidRPr="00FD0425">
        <w:rPr>
          <w:snapToGrid w:val="0"/>
        </w:rPr>
        <w:t>pDCP-SNLength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AC395C6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-UL-PDCP-</w:t>
      </w:r>
      <w:proofErr w:type="spellStart"/>
      <w:r w:rsidRPr="00FD0425">
        <w:rPr>
          <w:noProof w:val="0"/>
          <w:snapToGrid w:val="0"/>
        </w:rPr>
        <w:t>UPTNLinfo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3C55C8F0" w14:textId="77777777" w:rsidR="00AF26FC" w:rsidRPr="00FD0425" w:rsidRDefault="00AF26FC" w:rsidP="00AF26FC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420A6A5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49E6C9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CB7ABCC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D46A8FE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qoSFlowsMappedtoDRB-ModRqd-SNterminated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QoSFlowsSetupMappedtoDRB-ModRqd-SNterminated</w:t>
      </w:r>
      <w:proofErr w:type="spellEnd"/>
      <w:r w:rsidRPr="00FD0425">
        <w:rPr>
          <w:noProof w:val="0"/>
          <w:snapToGrid w:val="0"/>
        </w:rPr>
        <w:t>,</w:t>
      </w:r>
    </w:p>
    <w:p w14:paraId="7ACE0A16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tab/>
        <w:t>rLC-Mode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RLCMode,</w:t>
      </w:r>
    </w:p>
    <w:p w14:paraId="4D65EAD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{DRBsToBeSetup-List-ModRqd-SNterminated-Item-ExtIEs} } </w:t>
      </w:r>
      <w:r w:rsidRPr="00FD0425">
        <w:rPr>
          <w:snapToGrid w:val="0"/>
        </w:rPr>
        <w:tab/>
        <w:t>OPTIONAL,</w:t>
      </w:r>
    </w:p>
    <w:p w14:paraId="59EE6BC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AAA9EC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9AAD3B" w14:textId="77777777" w:rsidR="00AF26FC" w:rsidRPr="00FD0425" w:rsidRDefault="00AF26FC" w:rsidP="00AF26FC">
      <w:pPr>
        <w:pStyle w:val="PL"/>
        <w:rPr>
          <w:snapToGrid w:val="0"/>
        </w:rPr>
      </w:pPr>
    </w:p>
    <w:p w14:paraId="3EF4A85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DRBsToBeSetup-List-ModRqd-SNterminated-Item-ExtIEs XNAP-PROTOCOL-EXTENSION ::= {</w:t>
      </w:r>
    </w:p>
    <w:p w14:paraId="4AEA1D3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270A9F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7364048" w14:textId="77777777" w:rsidR="00AF26FC" w:rsidRPr="00FD0425" w:rsidRDefault="00AF26FC" w:rsidP="00AF26FC">
      <w:pPr>
        <w:pStyle w:val="PL"/>
        <w:rPr>
          <w:snapToGrid w:val="0"/>
        </w:rPr>
      </w:pPr>
    </w:p>
    <w:p w14:paraId="474CB6D0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QoSFlowsSetupMappedtoDRB-ModRqd-SNterminated</w:t>
      </w:r>
      <w:proofErr w:type="spellEnd"/>
      <w:r w:rsidRPr="00FD0425">
        <w:rPr>
          <w:noProof w:val="0"/>
          <w:snapToGrid w:val="0"/>
        </w:rPr>
        <w:t xml:space="preserve"> ::= SEQUENCE (SIZE(1..maxnoofQoSFlows)) OF</w:t>
      </w:r>
    </w:p>
    <w:p w14:paraId="650E2D4A" w14:textId="77777777" w:rsidR="00AF26FC" w:rsidRPr="00FD0425" w:rsidRDefault="00AF26FC" w:rsidP="00AF26FC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QoSFlowsSetupMappedtoDRB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</w:p>
    <w:p w14:paraId="6BEC6704" w14:textId="77777777" w:rsidR="00AF26FC" w:rsidRPr="00FD0425" w:rsidRDefault="00AF26FC" w:rsidP="00AF26FC">
      <w:pPr>
        <w:pStyle w:val="PL"/>
      </w:pPr>
    </w:p>
    <w:p w14:paraId="6738FD4F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QoSFlowsSetupMappedtoDRB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 ::= SEQUENCE {</w:t>
      </w:r>
    </w:p>
    <w:p w14:paraId="105ABF75" w14:textId="77777777" w:rsidR="00AF26FC" w:rsidRPr="00FD0425" w:rsidRDefault="00AF26FC" w:rsidP="00AF26FC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046F935F" w14:textId="77777777" w:rsidR="00AF26FC" w:rsidRPr="00FD0425" w:rsidRDefault="00AF26FC" w:rsidP="00AF26FC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77548E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 w:rsidRPr="00FD0425">
        <w:rPr>
          <w:noProof w:val="0"/>
          <w:snapToGrid w:val="0"/>
        </w:rPr>
        <w:t>QoSFlowsSetupMappedtoDRB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} } </w:t>
      </w:r>
      <w:r w:rsidRPr="00FD0425">
        <w:rPr>
          <w:snapToGrid w:val="0"/>
        </w:rPr>
        <w:tab/>
        <w:t>OPTIONAL,</w:t>
      </w:r>
    </w:p>
    <w:p w14:paraId="797A91E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3BDF1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9E9B080" w14:textId="77777777" w:rsidR="00AF26FC" w:rsidRPr="00FD0425" w:rsidRDefault="00AF26FC" w:rsidP="00AF26FC">
      <w:pPr>
        <w:pStyle w:val="PL"/>
        <w:rPr>
          <w:snapToGrid w:val="0"/>
        </w:rPr>
      </w:pPr>
    </w:p>
    <w:p w14:paraId="6524D4D2" w14:textId="77777777" w:rsidR="00AF26FC" w:rsidRPr="00FD0425" w:rsidRDefault="00AF26FC" w:rsidP="00AF26FC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QoSFlowsSetupMappedtoDRB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5105709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BCB40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528D30" w14:textId="77777777" w:rsidR="00AF26FC" w:rsidRPr="00FD0425" w:rsidRDefault="00AF26FC" w:rsidP="00AF26FC">
      <w:pPr>
        <w:pStyle w:val="PL"/>
        <w:rPr>
          <w:snapToGrid w:val="0"/>
        </w:rPr>
      </w:pPr>
    </w:p>
    <w:p w14:paraId="2BFF49D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 ::= SEQUENCE (SIZE(1..maxnoofDRBs)) OF DRBsToBeModified-List-ModRqd-SNterminated-Item</w:t>
      </w:r>
    </w:p>
    <w:p w14:paraId="7BBFDFE4" w14:textId="77777777" w:rsidR="00AF26FC" w:rsidRPr="00FD0425" w:rsidRDefault="00AF26FC" w:rsidP="00AF26FC">
      <w:pPr>
        <w:pStyle w:val="PL"/>
      </w:pPr>
    </w:p>
    <w:p w14:paraId="0AFD2F8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 ::= SEQUENCE {</w:t>
      </w:r>
    </w:p>
    <w:p w14:paraId="2E153811" w14:textId="77777777" w:rsidR="00AF26FC" w:rsidRPr="00FD0425" w:rsidRDefault="00AF26FC" w:rsidP="00AF26FC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7F14BED6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59EA0FB3" w14:textId="77777777" w:rsidR="00AF26FC" w:rsidRPr="00FD0425" w:rsidRDefault="00AF26FC" w:rsidP="00AF26FC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3693EE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79E63C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266B6E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pdcpDuplicationConfiguration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PDCPDuplicationConfiguration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983FEF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7D8CF94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qoSFlowsMappedtoDRB-ModRqd-SNterminated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QoSFlowsModifiedMappedtoDRB-ModRqd-SNterminated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43A01AA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{DRBsToBeModified-List-ModRqd-SNterminated-Item-ExtIEs} } </w:t>
      </w:r>
      <w:r w:rsidRPr="00FD0425">
        <w:rPr>
          <w:snapToGrid w:val="0"/>
        </w:rPr>
        <w:tab/>
        <w:t>OPTIONAL,</w:t>
      </w:r>
    </w:p>
    <w:p w14:paraId="702C951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95FCA2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ADB0252" w14:textId="77777777" w:rsidR="00AF26FC" w:rsidRPr="00FD0425" w:rsidRDefault="00AF26FC" w:rsidP="00AF26FC">
      <w:pPr>
        <w:pStyle w:val="PL"/>
        <w:rPr>
          <w:snapToGrid w:val="0"/>
        </w:rPr>
      </w:pPr>
    </w:p>
    <w:p w14:paraId="6EF500F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DRBsToBeModified-List-ModRqd-SNterminated-Item-ExtIEs XNAP-PROTOCOL-EXTENSION ::= {</w:t>
      </w:r>
    </w:p>
    <w:p w14:paraId="4833FE3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AB89A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8CB8137" w14:textId="77777777" w:rsidR="00AF26FC" w:rsidRPr="00FD0425" w:rsidRDefault="00AF26FC" w:rsidP="00AF26FC">
      <w:pPr>
        <w:pStyle w:val="PL"/>
        <w:rPr>
          <w:snapToGrid w:val="0"/>
        </w:rPr>
      </w:pPr>
    </w:p>
    <w:p w14:paraId="0228D667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QoSFlowsModifiedMappedtoDRB-ModRqd-SNterminated</w:t>
      </w:r>
      <w:proofErr w:type="spellEnd"/>
      <w:r w:rsidRPr="00FD0425">
        <w:rPr>
          <w:noProof w:val="0"/>
          <w:snapToGrid w:val="0"/>
        </w:rPr>
        <w:t xml:space="preserve"> ::= SEQUENCE (SIZE(1..maxnoofQoSFlows)) OF</w:t>
      </w:r>
    </w:p>
    <w:p w14:paraId="73B5E277" w14:textId="77777777" w:rsidR="00AF26FC" w:rsidRPr="00FD0425" w:rsidRDefault="00AF26FC" w:rsidP="00AF26FC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QoSFlowsModifiedMappedtoDRB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</w:p>
    <w:p w14:paraId="23BDE027" w14:textId="77777777" w:rsidR="00AF26FC" w:rsidRPr="00FD0425" w:rsidRDefault="00AF26FC" w:rsidP="00AF26FC">
      <w:pPr>
        <w:pStyle w:val="PL"/>
      </w:pPr>
    </w:p>
    <w:p w14:paraId="464CF862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QoSFlowsModifiedMappedtoDRB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 ::= SEQUENCE {</w:t>
      </w:r>
    </w:p>
    <w:p w14:paraId="11E194A2" w14:textId="77777777" w:rsidR="00AF26FC" w:rsidRPr="00FD0425" w:rsidRDefault="00AF26FC" w:rsidP="00AF26FC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160FB3D7" w14:textId="77777777" w:rsidR="00AF26FC" w:rsidRPr="00FD0425" w:rsidRDefault="00AF26FC" w:rsidP="00AF26FC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373004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 w:rsidRPr="00FD0425">
        <w:rPr>
          <w:noProof w:val="0"/>
          <w:snapToGrid w:val="0"/>
        </w:rPr>
        <w:t>QoSFlowsModifiedMappedtoDRB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} } </w:t>
      </w:r>
      <w:r w:rsidRPr="00FD0425">
        <w:rPr>
          <w:snapToGrid w:val="0"/>
        </w:rPr>
        <w:tab/>
        <w:t>OPTIONAL,</w:t>
      </w:r>
    </w:p>
    <w:p w14:paraId="1DDF182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2ADB6E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D4F957D" w14:textId="77777777" w:rsidR="00AF26FC" w:rsidRPr="00FD0425" w:rsidRDefault="00AF26FC" w:rsidP="00AF26FC">
      <w:pPr>
        <w:pStyle w:val="PL"/>
        <w:rPr>
          <w:snapToGrid w:val="0"/>
        </w:rPr>
      </w:pPr>
    </w:p>
    <w:p w14:paraId="6126ABC2" w14:textId="77777777" w:rsidR="00AF26FC" w:rsidRPr="00FD0425" w:rsidRDefault="00AF26FC" w:rsidP="00AF26FC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QoSFlowsModifiedMappedtoDRB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2398190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04FC6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354EE76" w14:textId="77777777" w:rsidR="00AF26FC" w:rsidRPr="00FD0425" w:rsidRDefault="00AF26FC" w:rsidP="00AF26FC">
      <w:pPr>
        <w:pStyle w:val="PL"/>
        <w:rPr>
          <w:snapToGrid w:val="0"/>
        </w:rPr>
      </w:pPr>
    </w:p>
    <w:p w14:paraId="4C4D114A" w14:textId="77777777" w:rsidR="00AF26FC" w:rsidRPr="00FD0425" w:rsidRDefault="00AF26FC" w:rsidP="00AF26FC">
      <w:pPr>
        <w:pStyle w:val="PL"/>
      </w:pPr>
    </w:p>
    <w:p w14:paraId="439D175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C95BEDE" w14:textId="77777777" w:rsidR="00AF26FC" w:rsidRPr="00FD0425" w:rsidRDefault="00AF26FC" w:rsidP="00AF26FC">
      <w:pPr>
        <w:pStyle w:val="PL"/>
      </w:pPr>
      <w:r w:rsidRPr="00FD0425">
        <w:t>--</w:t>
      </w:r>
    </w:p>
    <w:p w14:paraId="17C84F6D" w14:textId="77777777" w:rsidR="00AF26FC" w:rsidRPr="00FD0425" w:rsidRDefault="00AF26FC" w:rsidP="00AF26FC">
      <w:pPr>
        <w:pStyle w:val="PL"/>
        <w:outlineLvl w:val="5"/>
      </w:pPr>
      <w:r w:rsidRPr="00FD0425">
        <w:t>-- PDU Session Resource Modification Confirm Info - SN terminated</w:t>
      </w:r>
    </w:p>
    <w:p w14:paraId="7A9BB6FA" w14:textId="77777777" w:rsidR="00AF26FC" w:rsidRPr="00FD0425" w:rsidRDefault="00AF26FC" w:rsidP="00AF26FC">
      <w:pPr>
        <w:pStyle w:val="PL"/>
      </w:pPr>
      <w:r w:rsidRPr="00FD0425">
        <w:t>--</w:t>
      </w:r>
    </w:p>
    <w:p w14:paraId="42C77F5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A6E1E60" w14:textId="77777777" w:rsidR="00AF26FC" w:rsidRPr="00FD0425" w:rsidRDefault="00AF26FC" w:rsidP="00AF26FC">
      <w:pPr>
        <w:pStyle w:val="PL"/>
        <w:rPr>
          <w:snapToGrid w:val="0"/>
        </w:rPr>
      </w:pPr>
    </w:p>
    <w:p w14:paraId="6D9031EC" w14:textId="77777777" w:rsidR="00AF26FC" w:rsidRPr="00FD0425" w:rsidRDefault="00AF26FC" w:rsidP="00AF26FC">
      <w:pPr>
        <w:pStyle w:val="PL"/>
        <w:rPr>
          <w:snapToGrid w:val="0"/>
        </w:rPr>
      </w:pPr>
    </w:p>
    <w:p w14:paraId="4FD81E0C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PDUSessionResourceModConfirmInfo-SNterminated</w:t>
      </w:r>
      <w:r w:rsidRPr="00FD0425">
        <w:rPr>
          <w:noProof w:val="0"/>
          <w:snapToGrid w:val="0"/>
        </w:rPr>
        <w:t xml:space="preserve"> ::= SEQUENCE {</w:t>
      </w:r>
    </w:p>
    <w:p w14:paraId="3105A12E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</w:rPr>
        <w:t>uL</w:t>
      </w:r>
      <w:proofErr w:type="spellEnd"/>
      <w:r w:rsidRPr="00FD0425">
        <w:rPr>
          <w:noProof w:val="0"/>
        </w:rPr>
        <w:t>-NG-U-</w:t>
      </w:r>
      <w:proofErr w:type="spellStart"/>
      <w:r w:rsidRPr="00FD0425">
        <w:rPr>
          <w:noProof w:val="0"/>
        </w:rPr>
        <w:t>TNLatUPF</w:t>
      </w:r>
      <w:proofErr w:type="spellEnd"/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40052DF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DRBsAdmittedList-ModConfirm-SNterminated,</w:t>
      </w:r>
    </w:p>
    <w:p w14:paraId="21C2194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dRBsNotAdmittedSetupModifyList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E51895F" w14:textId="77777777" w:rsidR="00AF26FC" w:rsidRPr="00FD0425" w:rsidRDefault="00AF26FC" w:rsidP="00AF26FC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</w:rPr>
        <w:t>DataForwardingInfoFromTargetNGRANnode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90FD8A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{PDUSessionResourceModConfirmInfo-SNterminated-ExtIEs} } </w:t>
      </w:r>
      <w:r w:rsidRPr="00FD0425">
        <w:rPr>
          <w:snapToGrid w:val="0"/>
        </w:rPr>
        <w:tab/>
        <w:t>OPTIONAL,</w:t>
      </w:r>
    </w:p>
    <w:p w14:paraId="3FF7620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78547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34D8D0E" w14:textId="77777777" w:rsidR="00AF26FC" w:rsidRPr="00FD0425" w:rsidRDefault="00AF26FC" w:rsidP="00AF26FC">
      <w:pPr>
        <w:pStyle w:val="PL"/>
        <w:rPr>
          <w:snapToGrid w:val="0"/>
        </w:rPr>
      </w:pPr>
    </w:p>
    <w:p w14:paraId="01294FE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PDUSessionResourceModConfirmInfo-SNterminated-ExtIEs XNAP-PROTOCOL-EXTENSION ::= {</w:t>
      </w:r>
    </w:p>
    <w:p w14:paraId="28EAB6C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optional},</w:t>
      </w:r>
    </w:p>
    <w:p w14:paraId="4F726E5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40015F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56E3B1" w14:textId="77777777" w:rsidR="00AF26FC" w:rsidRPr="00FD0425" w:rsidRDefault="00AF26FC" w:rsidP="00AF26FC">
      <w:pPr>
        <w:pStyle w:val="PL"/>
      </w:pPr>
    </w:p>
    <w:p w14:paraId="1A69E40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 xml:space="preserve">DRBsAdmittedList-ModConfirm-SNterminated ::= SEQUENCE (SIZE(1..maxnoofDRBs)) OF </w:t>
      </w:r>
    </w:p>
    <w:p w14:paraId="6B5DBB8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DRBsAdmittedList-ModConfirm-SNterminated-Item</w:t>
      </w:r>
    </w:p>
    <w:p w14:paraId="05EF3156" w14:textId="77777777" w:rsidR="00AF26FC" w:rsidRPr="00FD0425" w:rsidRDefault="00AF26FC" w:rsidP="00AF26FC">
      <w:pPr>
        <w:pStyle w:val="PL"/>
      </w:pPr>
    </w:p>
    <w:p w14:paraId="4444724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DRBsAdmittedList-ModConfirm-SNterminated-Item ::= SEQUENCE {</w:t>
      </w:r>
    </w:p>
    <w:p w14:paraId="10E0026E" w14:textId="77777777" w:rsidR="00AF26FC" w:rsidRPr="00FD0425" w:rsidRDefault="00AF26FC" w:rsidP="00AF26FC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7CC9EF21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mN</w:t>
      </w:r>
      <w:proofErr w:type="spellEnd"/>
      <w:r w:rsidRPr="00FD0425">
        <w:rPr>
          <w:noProof w:val="0"/>
          <w:snapToGrid w:val="0"/>
        </w:rPr>
        <w:t>-DL-CG-UP-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</w:t>
      </w:r>
      <w:r w:rsidRPr="00FD0425">
        <w:rPr>
          <w:snapToGrid w:val="0"/>
        </w:rPr>
        <w:t>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69E7B58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secondary-MN-DL-CG-UP-TNLInfo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92BF5A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lCID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LCID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67BD9F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{DRBsAdmittedList-ModConfirm-SNterminated-Item-ExtIEs} } </w:t>
      </w:r>
      <w:r w:rsidRPr="00FD0425">
        <w:rPr>
          <w:snapToGrid w:val="0"/>
        </w:rPr>
        <w:tab/>
        <w:t>OPTIONAL,</w:t>
      </w:r>
    </w:p>
    <w:p w14:paraId="7864B71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D18EB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5D6297" w14:textId="77777777" w:rsidR="00AF26FC" w:rsidRPr="00FD0425" w:rsidRDefault="00AF26FC" w:rsidP="00AF26FC">
      <w:pPr>
        <w:pStyle w:val="PL"/>
        <w:rPr>
          <w:snapToGrid w:val="0"/>
        </w:rPr>
      </w:pPr>
    </w:p>
    <w:p w14:paraId="6D9C1FB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DRBsAdmittedList-ModConfirm-SNterminated-Item-ExtIEs XNAP-PROTOCOL-EXTENSION ::= {</w:t>
      </w:r>
    </w:p>
    <w:p w14:paraId="19794F5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DE504A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EFA0C1" w14:textId="77777777" w:rsidR="00AF26FC" w:rsidRPr="00FD0425" w:rsidRDefault="00AF26FC" w:rsidP="00AF26FC">
      <w:pPr>
        <w:pStyle w:val="PL"/>
        <w:rPr>
          <w:snapToGrid w:val="0"/>
        </w:rPr>
      </w:pPr>
    </w:p>
    <w:p w14:paraId="44F6E727" w14:textId="77777777" w:rsidR="00AF26FC" w:rsidRPr="00FD0425" w:rsidRDefault="00AF26FC" w:rsidP="00AF26FC">
      <w:pPr>
        <w:pStyle w:val="PL"/>
        <w:rPr>
          <w:snapToGrid w:val="0"/>
        </w:rPr>
      </w:pPr>
    </w:p>
    <w:p w14:paraId="4F0E913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CE6DBB3" w14:textId="77777777" w:rsidR="00AF26FC" w:rsidRPr="00FD0425" w:rsidRDefault="00AF26FC" w:rsidP="00AF26FC">
      <w:pPr>
        <w:pStyle w:val="PL"/>
      </w:pPr>
      <w:r w:rsidRPr="00FD0425">
        <w:t>--</w:t>
      </w:r>
    </w:p>
    <w:p w14:paraId="3F875C9C" w14:textId="77777777" w:rsidR="00AF26FC" w:rsidRPr="00FD0425" w:rsidRDefault="00AF26FC" w:rsidP="00AF26FC">
      <w:pPr>
        <w:pStyle w:val="PL"/>
        <w:outlineLvl w:val="5"/>
      </w:pPr>
      <w:r w:rsidRPr="00FD0425">
        <w:t>-- PDU Session Resource Modification Required Info - MN terminated</w:t>
      </w:r>
    </w:p>
    <w:p w14:paraId="46F8ACCE" w14:textId="77777777" w:rsidR="00AF26FC" w:rsidRPr="00FD0425" w:rsidRDefault="00AF26FC" w:rsidP="00AF26FC">
      <w:pPr>
        <w:pStyle w:val="PL"/>
      </w:pPr>
      <w:r w:rsidRPr="00FD0425">
        <w:t>--</w:t>
      </w:r>
    </w:p>
    <w:p w14:paraId="4D0A366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BD5BF8C" w14:textId="77777777" w:rsidR="00AF26FC" w:rsidRPr="00FD0425" w:rsidRDefault="00AF26FC" w:rsidP="00AF26FC">
      <w:pPr>
        <w:pStyle w:val="PL"/>
        <w:rPr>
          <w:snapToGrid w:val="0"/>
        </w:rPr>
      </w:pPr>
    </w:p>
    <w:p w14:paraId="72222530" w14:textId="77777777" w:rsidR="00AF26FC" w:rsidRPr="00FD0425" w:rsidRDefault="00AF26FC" w:rsidP="00AF26FC">
      <w:pPr>
        <w:pStyle w:val="PL"/>
        <w:rPr>
          <w:snapToGrid w:val="0"/>
        </w:rPr>
      </w:pPr>
    </w:p>
    <w:p w14:paraId="22F99FA5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PDUSessionResourceModRqdInfo-MNterminated</w:t>
      </w:r>
      <w:r w:rsidRPr="00FD0425">
        <w:rPr>
          <w:noProof w:val="0"/>
          <w:snapToGrid w:val="0"/>
        </w:rPr>
        <w:t xml:space="preserve"> ::= SEQUENCE {</w:t>
      </w:r>
    </w:p>
    <w:p w14:paraId="5D6E447F" w14:textId="77777777" w:rsidR="00AF26FC" w:rsidRPr="00FD0425" w:rsidRDefault="00AF26FC" w:rsidP="00AF26FC">
      <w:pPr>
        <w:pStyle w:val="PL"/>
        <w:tabs>
          <w:tab w:val="left" w:pos="7513"/>
        </w:tabs>
        <w:rPr>
          <w:lang w:eastAsia="zh-CN"/>
        </w:rPr>
      </w:pPr>
      <w:r w:rsidRPr="00FD0425">
        <w:rPr>
          <w:lang w:eastAsia="zh-CN"/>
        </w:rPr>
        <w:tab/>
      </w:r>
      <w:r w:rsidRPr="00FD0425">
        <w:rPr>
          <w:snapToGrid w:val="0"/>
        </w:rPr>
        <w:t>dRBsToBe</w:t>
      </w:r>
      <w:r w:rsidRPr="00FD0425">
        <w:rPr>
          <w:snapToGrid w:val="0"/>
          <w:lang w:eastAsia="zh-CN"/>
        </w:rPr>
        <w:t>Modified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t>OPTIONAL,</w:t>
      </w:r>
    </w:p>
    <w:p w14:paraId="6A46A7E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3A36A9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{PDUSessionResourceModRqdInfo-MNterminated-ExtIEs} } </w:t>
      </w:r>
      <w:r w:rsidRPr="00FD0425">
        <w:rPr>
          <w:snapToGrid w:val="0"/>
        </w:rPr>
        <w:tab/>
        <w:t>OPTIONAL,</w:t>
      </w:r>
    </w:p>
    <w:p w14:paraId="1F3CBC0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0659F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B566FE" w14:textId="77777777" w:rsidR="00AF26FC" w:rsidRPr="00FD0425" w:rsidRDefault="00AF26FC" w:rsidP="00AF26FC">
      <w:pPr>
        <w:pStyle w:val="PL"/>
        <w:rPr>
          <w:snapToGrid w:val="0"/>
        </w:rPr>
      </w:pPr>
    </w:p>
    <w:p w14:paraId="183CDC3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PDUSessionResourceModRqdInfo-MNterminated-ExtIEs XNAP-PROTOCOL-EXTENSION ::= {</w:t>
      </w:r>
    </w:p>
    <w:p w14:paraId="71D9F25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131E55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3730D1" w14:textId="77777777" w:rsidR="00AF26FC" w:rsidRPr="00FD0425" w:rsidRDefault="00AF26FC" w:rsidP="00AF26FC">
      <w:pPr>
        <w:pStyle w:val="PL"/>
        <w:rPr>
          <w:snapToGrid w:val="0"/>
        </w:rPr>
      </w:pPr>
    </w:p>
    <w:p w14:paraId="1A5873FB" w14:textId="77777777" w:rsidR="00AF26FC" w:rsidRPr="00FD0425" w:rsidRDefault="00AF26FC" w:rsidP="00AF26FC">
      <w:pPr>
        <w:pStyle w:val="PL"/>
        <w:rPr>
          <w:snapToGrid w:val="0"/>
        </w:rPr>
      </w:pPr>
    </w:p>
    <w:p w14:paraId="4E66248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 ::= SEQUENCE (SIZE(1..maxnoofDRBs)) OF 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</w:t>
      </w:r>
    </w:p>
    <w:p w14:paraId="3F9500D3" w14:textId="77777777" w:rsidR="00AF26FC" w:rsidRPr="00FD0425" w:rsidRDefault="00AF26FC" w:rsidP="00AF26FC">
      <w:pPr>
        <w:pStyle w:val="PL"/>
      </w:pPr>
    </w:p>
    <w:p w14:paraId="524D830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 ::= SEQUENCE {</w:t>
      </w:r>
    </w:p>
    <w:p w14:paraId="02A99937" w14:textId="77777777" w:rsidR="00AF26FC" w:rsidRPr="00FD0425" w:rsidRDefault="00AF26FC" w:rsidP="00AF26FC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F678063" w14:textId="77777777" w:rsidR="00AF26FC" w:rsidRPr="00FD0425" w:rsidRDefault="00AF26FC" w:rsidP="00AF26FC">
      <w:pPr>
        <w:pStyle w:val="PL"/>
        <w:tabs>
          <w:tab w:val="left" w:pos="6835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00B532A8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42651599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lCID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LCID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OPTIONAL</w:t>
      </w:r>
      <w:r w:rsidRPr="00FD0425">
        <w:rPr>
          <w:noProof w:val="0"/>
          <w:snapToGrid w:val="0"/>
        </w:rPr>
        <w:t>,</w:t>
      </w:r>
    </w:p>
    <w:p w14:paraId="3AFA5BC3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rlc</w:t>
      </w:r>
      <w:proofErr w:type="spellEnd"/>
      <w:r w:rsidRPr="00FD0425">
        <w:rPr>
          <w:noProof w:val="0"/>
          <w:snapToGrid w:val="0"/>
        </w:rPr>
        <w:t>-status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RLC-Status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19F0A3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Nterminated-Item-ExtIEs} } OPTIONAL,</w:t>
      </w:r>
    </w:p>
    <w:p w14:paraId="3D582A5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A5DFCB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B4C489" w14:textId="77777777" w:rsidR="00AF26FC" w:rsidRPr="00FD0425" w:rsidRDefault="00AF26FC" w:rsidP="00AF26FC">
      <w:pPr>
        <w:pStyle w:val="PL"/>
        <w:rPr>
          <w:snapToGrid w:val="0"/>
        </w:rPr>
      </w:pPr>
    </w:p>
    <w:p w14:paraId="6BE47D5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 XNAP-PROTOCOL-EXTENSION ::= {</w:t>
      </w:r>
    </w:p>
    <w:p w14:paraId="37A8FD4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0842D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F9DE1D" w14:textId="77777777" w:rsidR="00AF26FC" w:rsidRPr="00FD0425" w:rsidRDefault="00AF26FC" w:rsidP="00AF26FC">
      <w:pPr>
        <w:pStyle w:val="PL"/>
      </w:pPr>
    </w:p>
    <w:p w14:paraId="18CB09D4" w14:textId="77777777" w:rsidR="00AF26FC" w:rsidRPr="00FD0425" w:rsidRDefault="00AF26FC" w:rsidP="00AF26FC">
      <w:pPr>
        <w:pStyle w:val="PL"/>
        <w:rPr>
          <w:snapToGrid w:val="0"/>
        </w:rPr>
      </w:pPr>
    </w:p>
    <w:p w14:paraId="4044D74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C032FF5" w14:textId="77777777" w:rsidR="00AF26FC" w:rsidRPr="00FD0425" w:rsidRDefault="00AF26FC" w:rsidP="00AF26FC">
      <w:pPr>
        <w:pStyle w:val="PL"/>
      </w:pPr>
      <w:r w:rsidRPr="00FD0425">
        <w:t>--</w:t>
      </w:r>
    </w:p>
    <w:p w14:paraId="1153A532" w14:textId="77777777" w:rsidR="00AF26FC" w:rsidRPr="00FD0425" w:rsidRDefault="00AF26FC" w:rsidP="00AF26FC">
      <w:pPr>
        <w:pStyle w:val="PL"/>
        <w:outlineLvl w:val="5"/>
      </w:pPr>
      <w:r w:rsidRPr="00FD0425">
        <w:t>-- PDU Session Resource Modification Confirm Info - MN terminated</w:t>
      </w:r>
    </w:p>
    <w:p w14:paraId="50F524D0" w14:textId="77777777" w:rsidR="00AF26FC" w:rsidRPr="00FD0425" w:rsidRDefault="00AF26FC" w:rsidP="00AF26FC">
      <w:pPr>
        <w:pStyle w:val="PL"/>
      </w:pPr>
      <w:r w:rsidRPr="00FD0425">
        <w:t>--</w:t>
      </w:r>
    </w:p>
    <w:p w14:paraId="67921B7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B35D277" w14:textId="77777777" w:rsidR="00AF26FC" w:rsidRPr="00FD0425" w:rsidRDefault="00AF26FC" w:rsidP="00AF26FC">
      <w:pPr>
        <w:pStyle w:val="PL"/>
        <w:rPr>
          <w:snapToGrid w:val="0"/>
        </w:rPr>
      </w:pPr>
    </w:p>
    <w:p w14:paraId="0AD81EB0" w14:textId="77777777" w:rsidR="00AF26FC" w:rsidRPr="00FD0425" w:rsidRDefault="00AF26FC" w:rsidP="00AF26FC">
      <w:pPr>
        <w:pStyle w:val="PL"/>
        <w:rPr>
          <w:snapToGrid w:val="0"/>
        </w:rPr>
      </w:pPr>
    </w:p>
    <w:p w14:paraId="201DF85E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PDUSessionResourceModConfirmInfo-MNterminated</w:t>
      </w:r>
      <w:r w:rsidRPr="00FD0425">
        <w:rPr>
          <w:noProof w:val="0"/>
          <w:snapToGrid w:val="0"/>
        </w:rPr>
        <w:t xml:space="preserve"> ::= SEQUENCE {</w:t>
      </w:r>
    </w:p>
    <w:p w14:paraId="38CDEAF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{PDUSessionResourceModConfirmInfo-MNterminated-ExtIEs} } </w:t>
      </w:r>
      <w:r w:rsidRPr="00FD0425">
        <w:rPr>
          <w:snapToGrid w:val="0"/>
        </w:rPr>
        <w:tab/>
        <w:t>OPTIONAL,</w:t>
      </w:r>
    </w:p>
    <w:p w14:paraId="4EBCD8A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CF87D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D9ACD12" w14:textId="77777777" w:rsidR="00AF26FC" w:rsidRPr="00FD0425" w:rsidRDefault="00AF26FC" w:rsidP="00AF26FC">
      <w:pPr>
        <w:pStyle w:val="PL"/>
        <w:rPr>
          <w:snapToGrid w:val="0"/>
        </w:rPr>
      </w:pPr>
    </w:p>
    <w:p w14:paraId="16BA0B7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PDUSessionResourceModConfirmInfo-MNterminated-ExtIEs XNAP-PROTOCOL-EXTENSION ::= {</w:t>
      </w:r>
    </w:p>
    <w:p w14:paraId="7A56016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081E42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21B7F12" w14:textId="77777777" w:rsidR="00AF26FC" w:rsidRPr="00FD0425" w:rsidRDefault="00AF26FC" w:rsidP="00AF26FC">
      <w:pPr>
        <w:pStyle w:val="PL"/>
      </w:pPr>
    </w:p>
    <w:p w14:paraId="13E69E86" w14:textId="77777777" w:rsidR="00AF26FC" w:rsidRPr="00FD0425" w:rsidRDefault="00AF26FC" w:rsidP="00AF26FC">
      <w:pPr>
        <w:pStyle w:val="PL"/>
        <w:rPr>
          <w:snapToGrid w:val="0"/>
        </w:rPr>
      </w:pPr>
    </w:p>
    <w:p w14:paraId="115C2B0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7EACBA3" w14:textId="77777777" w:rsidR="00AF26FC" w:rsidRPr="00FD0425" w:rsidRDefault="00AF26FC" w:rsidP="00AF26FC">
      <w:pPr>
        <w:pStyle w:val="PL"/>
      </w:pPr>
      <w:r w:rsidRPr="00FD0425">
        <w:t>--</w:t>
      </w:r>
    </w:p>
    <w:p w14:paraId="2592F2E0" w14:textId="77777777" w:rsidR="00AF26FC" w:rsidRPr="00FD0425" w:rsidRDefault="00AF26FC" w:rsidP="00AF26FC">
      <w:pPr>
        <w:pStyle w:val="PL"/>
      </w:pPr>
      <w:r w:rsidRPr="00FD0425">
        <w:t>-- PDU Session Resource Setup Complete Info - SN terminated</w:t>
      </w:r>
    </w:p>
    <w:p w14:paraId="117C39DE" w14:textId="77777777" w:rsidR="00AF26FC" w:rsidRPr="00FD0425" w:rsidRDefault="00AF26FC" w:rsidP="00AF26FC">
      <w:pPr>
        <w:pStyle w:val="PL"/>
      </w:pPr>
      <w:r w:rsidRPr="00FD0425">
        <w:t>--</w:t>
      </w:r>
    </w:p>
    <w:p w14:paraId="65C4BFD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80115F7" w14:textId="77777777" w:rsidR="00AF26FC" w:rsidRPr="00FD0425" w:rsidRDefault="00AF26FC" w:rsidP="00AF26FC">
      <w:pPr>
        <w:pStyle w:val="PL"/>
        <w:rPr>
          <w:snapToGrid w:val="0"/>
        </w:rPr>
      </w:pPr>
    </w:p>
    <w:p w14:paraId="6CB483AA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snapToGrid w:val="0"/>
        </w:rPr>
        <w:t xml:space="preserve">PDUSessionResourceBearerSetupCompleteInfo-SNterminated ::= </w:t>
      </w:r>
      <w:r w:rsidRPr="00FD0425">
        <w:rPr>
          <w:noProof w:val="0"/>
          <w:snapToGrid w:val="0"/>
        </w:rPr>
        <w:t>SEQUENCE {</w:t>
      </w:r>
    </w:p>
    <w:p w14:paraId="642BEFEA" w14:textId="77777777" w:rsidR="00AF26FC" w:rsidRPr="00FD0425" w:rsidRDefault="00AF26FC" w:rsidP="00AF26FC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dRBsToBeSetupList</w:t>
      </w:r>
      <w:proofErr w:type="spellEnd"/>
      <w:r w:rsidRPr="00FD0425">
        <w:rPr>
          <w:noProof w:val="0"/>
        </w:rPr>
        <w:t xml:space="preserve"> 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 xml:space="preserve">SEQUENCE (SIZE(1..maxnoofDRBs)) OF </w:t>
      </w:r>
      <w:proofErr w:type="spellStart"/>
      <w:r w:rsidRPr="00FD0425">
        <w:rPr>
          <w:noProof w:val="0"/>
        </w:rPr>
        <w:t>DRBsToBeSetupList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BearerSetupComplete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SNterminated</w:t>
      </w:r>
      <w:proofErr w:type="spellEnd"/>
      <w:r w:rsidRPr="00FD0425">
        <w:rPr>
          <w:noProof w:val="0"/>
        </w:rPr>
        <w:t>-Item,</w:t>
      </w:r>
    </w:p>
    <w:p w14:paraId="049FD83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{PDUSessionResourceBearerSetupCompleteInfo-SNterminated-ExtIEs} } </w:t>
      </w:r>
      <w:r w:rsidRPr="00FD0425">
        <w:rPr>
          <w:snapToGrid w:val="0"/>
        </w:rPr>
        <w:tab/>
        <w:t>OPTIONAL,</w:t>
      </w:r>
    </w:p>
    <w:p w14:paraId="0336D1F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226AC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866C036" w14:textId="77777777" w:rsidR="00AF26FC" w:rsidRPr="00FD0425" w:rsidRDefault="00AF26FC" w:rsidP="00AF26FC">
      <w:pPr>
        <w:pStyle w:val="PL"/>
        <w:rPr>
          <w:snapToGrid w:val="0"/>
        </w:rPr>
      </w:pPr>
    </w:p>
    <w:p w14:paraId="48E8D4B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PDUSessionResourceBearerSetupCompleteInfo-SNterminated-ExtIEs XNAP-PROTOCOL-EXTENSION ::= {</w:t>
      </w:r>
    </w:p>
    <w:p w14:paraId="27368A4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263153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32AA63" w14:textId="77777777" w:rsidR="00AF26FC" w:rsidRPr="00FD0425" w:rsidRDefault="00AF26FC" w:rsidP="00AF26FC">
      <w:pPr>
        <w:pStyle w:val="PL"/>
        <w:rPr>
          <w:snapToGrid w:val="0"/>
        </w:rPr>
      </w:pPr>
    </w:p>
    <w:p w14:paraId="58BF8117" w14:textId="77777777" w:rsidR="00AF26FC" w:rsidRPr="00FD0425" w:rsidRDefault="00AF26FC" w:rsidP="00AF26FC">
      <w:pPr>
        <w:pStyle w:val="PL"/>
        <w:rPr>
          <w:noProof w:val="0"/>
        </w:rPr>
      </w:pPr>
      <w:proofErr w:type="spellStart"/>
      <w:r w:rsidRPr="00FD0425">
        <w:rPr>
          <w:noProof w:val="0"/>
        </w:rPr>
        <w:lastRenderedPageBreak/>
        <w:t>DRBsToBeSetupList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BearerSetupComplete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SNterminated</w:t>
      </w:r>
      <w:proofErr w:type="spellEnd"/>
      <w:r w:rsidRPr="00FD0425">
        <w:rPr>
          <w:noProof w:val="0"/>
        </w:rPr>
        <w:t>-Item ::= SEQUENCE {</w:t>
      </w:r>
    </w:p>
    <w:p w14:paraId="45C82320" w14:textId="77777777" w:rsidR="00AF26FC" w:rsidRPr="00FD0425" w:rsidRDefault="00AF26FC" w:rsidP="00AF26FC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29F85F50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mN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Xn</w:t>
      </w:r>
      <w:proofErr w:type="spellEnd"/>
      <w:r w:rsidRPr="00FD0425">
        <w:rPr>
          <w:noProof w:val="0"/>
          <w:snapToGrid w:val="0"/>
        </w:rPr>
        <w:t>-U-</w:t>
      </w:r>
      <w:proofErr w:type="spellStart"/>
      <w:r w:rsidRPr="00FD0425">
        <w:rPr>
          <w:noProof w:val="0"/>
          <w:snapToGrid w:val="0"/>
        </w:rPr>
        <w:t>TNLInfoatM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386D4DF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 w:rsidRPr="00FD0425">
        <w:rPr>
          <w:noProof w:val="0"/>
        </w:rPr>
        <w:t>DRBsToBeSetupList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BearerSetupComplete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SNterminated</w:t>
      </w:r>
      <w:proofErr w:type="spellEnd"/>
      <w:r w:rsidRPr="00FD0425">
        <w:rPr>
          <w:noProof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} } </w:t>
      </w:r>
      <w:r w:rsidRPr="00FD0425">
        <w:rPr>
          <w:snapToGrid w:val="0"/>
        </w:rPr>
        <w:tab/>
        <w:t>OPTIONAL,</w:t>
      </w:r>
    </w:p>
    <w:p w14:paraId="5455B92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7ACE9A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8BA4DF" w14:textId="77777777" w:rsidR="00AF26FC" w:rsidRPr="00FD0425" w:rsidRDefault="00AF26FC" w:rsidP="00AF26FC">
      <w:pPr>
        <w:pStyle w:val="PL"/>
        <w:rPr>
          <w:snapToGrid w:val="0"/>
        </w:rPr>
      </w:pPr>
    </w:p>
    <w:p w14:paraId="6B40E1B1" w14:textId="77777777" w:rsidR="00AF26FC" w:rsidRPr="00FD0425" w:rsidRDefault="00AF26FC" w:rsidP="00AF26FC">
      <w:pPr>
        <w:pStyle w:val="PL"/>
        <w:rPr>
          <w:snapToGrid w:val="0"/>
        </w:rPr>
      </w:pPr>
      <w:proofErr w:type="spellStart"/>
      <w:r w:rsidRPr="00FD0425">
        <w:rPr>
          <w:noProof w:val="0"/>
        </w:rPr>
        <w:t>DRBsToBeSetupList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BearerSetupComplete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SNterminated</w:t>
      </w:r>
      <w:proofErr w:type="spellEnd"/>
      <w:r w:rsidRPr="00FD0425">
        <w:rPr>
          <w:noProof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331F259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{ID id-Secondary-MN-Xn-U-TNLInfoatM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UPTransportLayerInformation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4CF2912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B6BFC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E85437" w14:textId="77777777" w:rsidR="00AF26FC" w:rsidRPr="00FD0425" w:rsidRDefault="00AF26FC" w:rsidP="00AF26FC">
      <w:pPr>
        <w:pStyle w:val="PL"/>
        <w:rPr>
          <w:snapToGrid w:val="0"/>
        </w:rPr>
      </w:pPr>
    </w:p>
    <w:p w14:paraId="64F3A5C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22BE7C2" w14:textId="77777777" w:rsidR="00AF26FC" w:rsidRPr="00FD0425" w:rsidRDefault="00AF26FC" w:rsidP="00AF26FC">
      <w:pPr>
        <w:pStyle w:val="PL"/>
      </w:pPr>
      <w:r w:rsidRPr="00FD0425">
        <w:t>--</w:t>
      </w:r>
    </w:p>
    <w:p w14:paraId="1966F238" w14:textId="77777777" w:rsidR="00AF26FC" w:rsidRPr="00FD0425" w:rsidRDefault="00AF26FC" w:rsidP="00AF26FC">
      <w:pPr>
        <w:pStyle w:val="PL"/>
        <w:outlineLvl w:val="4"/>
      </w:pPr>
      <w:r w:rsidRPr="00FD0425">
        <w:t>-- PDU Session related message level IEs END</w:t>
      </w:r>
    </w:p>
    <w:p w14:paraId="1D6701D2" w14:textId="77777777" w:rsidR="00AF26FC" w:rsidRPr="00FD0425" w:rsidRDefault="00AF26FC" w:rsidP="00AF26FC">
      <w:pPr>
        <w:pStyle w:val="PL"/>
      </w:pPr>
      <w:r w:rsidRPr="00FD0425">
        <w:t>--</w:t>
      </w:r>
    </w:p>
    <w:p w14:paraId="13BDA6F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DBB04C1" w14:textId="77777777" w:rsidR="00AF26FC" w:rsidRPr="00FD0425" w:rsidRDefault="00AF26FC" w:rsidP="00AF26FC">
      <w:pPr>
        <w:pStyle w:val="PL"/>
        <w:rPr>
          <w:snapToGrid w:val="0"/>
        </w:rPr>
      </w:pPr>
    </w:p>
    <w:p w14:paraId="3AB254B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PDUSessionResourceSecondaryRATUsageList ::= SEQUENCE (SIZE(1..maxnoofPDUSessions)) OF PDUSessionResourceSecondaryRATUsageItem</w:t>
      </w:r>
    </w:p>
    <w:p w14:paraId="66684924" w14:textId="77777777" w:rsidR="00AF26FC" w:rsidRPr="00FD0425" w:rsidRDefault="00AF26FC" w:rsidP="00AF26FC">
      <w:pPr>
        <w:pStyle w:val="PL"/>
        <w:rPr>
          <w:snapToGrid w:val="0"/>
        </w:rPr>
      </w:pPr>
    </w:p>
    <w:p w14:paraId="49CADC6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PDUSessionResourceSecondaryRATUsageItem ::= SEQUENCE {</w:t>
      </w:r>
    </w:p>
    <w:p w14:paraId="0676D5C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PDUSession-ID,</w:t>
      </w:r>
    </w:p>
    <w:p w14:paraId="17F321A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secondaryRATUsageInformation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SecondaryRATUsageInformation,</w:t>
      </w:r>
    </w:p>
    <w:p w14:paraId="655E197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{PDUSessionResourceSecondaryRATUsageItem-ExtIEs} }</w:t>
      </w:r>
      <w:r w:rsidRPr="00FD0425">
        <w:rPr>
          <w:snapToGrid w:val="0"/>
        </w:rPr>
        <w:tab/>
        <w:t>OPTIONAL,</w:t>
      </w:r>
    </w:p>
    <w:p w14:paraId="6604E83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54D5FF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678CB3" w14:textId="77777777" w:rsidR="00AF26FC" w:rsidRPr="00FD0425" w:rsidRDefault="00AF26FC" w:rsidP="00AF26FC">
      <w:pPr>
        <w:pStyle w:val="PL"/>
        <w:rPr>
          <w:snapToGrid w:val="0"/>
        </w:rPr>
      </w:pPr>
    </w:p>
    <w:p w14:paraId="738DA68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PDUSessionResourceSecondaryRATUsageItem-ExtIEs XNAP-PROTOCOL-EXTENSION ::= {</w:t>
      </w:r>
    </w:p>
    <w:p w14:paraId="1C3ACB1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68EB60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EA27F8" w14:textId="77777777" w:rsidR="00AF26FC" w:rsidRPr="00FD0425" w:rsidRDefault="00AF26FC" w:rsidP="00AF26FC">
      <w:pPr>
        <w:pStyle w:val="PL"/>
        <w:rPr>
          <w:snapToGrid w:val="0"/>
        </w:rPr>
      </w:pPr>
    </w:p>
    <w:p w14:paraId="610C57D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PDUSessionUsageReport ::= SEQUENCE {</w:t>
      </w:r>
    </w:p>
    <w:p w14:paraId="3192D1F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rATType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{nr, eutra, ...</w:t>
      </w:r>
      <w:r w:rsidRPr="00F26C0D">
        <w:rPr>
          <w:snapToGrid w:val="0"/>
        </w:rPr>
        <w:t>, nr-unlicensed, e-utra-unlicensed</w:t>
      </w:r>
      <w:r w:rsidRPr="00FD0425">
        <w:rPr>
          <w:snapToGrid w:val="0"/>
        </w:rPr>
        <w:t>},</w:t>
      </w:r>
    </w:p>
    <w:p w14:paraId="688D91B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pDUSessionTimedReportList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VolumeTimedReportList,</w:t>
      </w:r>
    </w:p>
    <w:p w14:paraId="1A1B56D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{PDUSessionUsageReport-ExtIEs} } OPTIONAL,</w:t>
      </w:r>
    </w:p>
    <w:p w14:paraId="25E0707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...</w:t>
      </w:r>
    </w:p>
    <w:p w14:paraId="2E48768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F8E4D4" w14:textId="77777777" w:rsidR="00AF26FC" w:rsidRPr="00FD0425" w:rsidRDefault="00AF26FC" w:rsidP="00AF26FC">
      <w:pPr>
        <w:pStyle w:val="PL"/>
        <w:rPr>
          <w:snapToGrid w:val="0"/>
        </w:rPr>
      </w:pPr>
    </w:p>
    <w:p w14:paraId="636F582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PDUSessionUsageReport-ExtIEs XNAP-PROTOCOL-EXTENSION ::= {</w:t>
      </w:r>
    </w:p>
    <w:p w14:paraId="4196BB4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E9B28B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7709B2" w14:textId="77777777" w:rsidR="00AF26FC" w:rsidRPr="00FD0425" w:rsidRDefault="00AF26FC" w:rsidP="00AF26FC">
      <w:pPr>
        <w:pStyle w:val="PL"/>
        <w:rPr>
          <w:snapToGrid w:val="0"/>
        </w:rPr>
      </w:pPr>
    </w:p>
    <w:p w14:paraId="3EBBB121" w14:textId="77777777" w:rsidR="00AF26FC" w:rsidRPr="00FD0425" w:rsidRDefault="00AF26FC" w:rsidP="00AF26FC">
      <w:pPr>
        <w:pStyle w:val="PL"/>
      </w:pPr>
      <w:r w:rsidRPr="00FD0425">
        <w:t>PDUSessionType</w:t>
      </w:r>
      <w:bookmarkEnd w:id="3464"/>
      <w:r w:rsidRPr="00FD0425">
        <w:t xml:space="preserve"> ::= ENUMERATED {ipv4, ipv6, ipv4v6, ethernet, unstructured, ...}</w:t>
      </w:r>
    </w:p>
    <w:p w14:paraId="4187130F" w14:textId="77777777" w:rsidR="00AF26FC" w:rsidRPr="00FD0425" w:rsidRDefault="00AF26FC" w:rsidP="00AF26FC">
      <w:pPr>
        <w:pStyle w:val="PL"/>
      </w:pPr>
    </w:p>
    <w:p w14:paraId="75F2F8A5" w14:textId="77777777" w:rsidR="00AF26FC" w:rsidRPr="00FD0425" w:rsidRDefault="00AF26FC" w:rsidP="00AF26FC">
      <w:pPr>
        <w:pStyle w:val="PL"/>
      </w:pPr>
      <w:bookmarkStart w:id="3465" w:name="_Hlk513550486"/>
      <w:r w:rsidRPr="00FD0425">
        <w:t>PDUSession-ID</w:t>
      </w:r>
      <w:bookmarkEnd w:id="3465"/>
      <w:r w:rsidRPr="00FD0425">
        <w:tab/>
        <w:t>::= INTEGER (0..255)</w:t>
      </w:r>
    </w:p>
    <w:p w14:paraId="0539B5C0" w14:textId="77777777" w:rsidR="00AF26FC" w:rsidRPr="00FD0425" w:rsidRDefault="00AF26FC" w:rsidP="00AF26FC">
      <w:pPr>
        <w:pStyle w:val="PL"/>
      </w:pPr>
    </w:p>
    <w:p w14:paraId="11FE3822" w14:textId="77777777" w:rsidR="00AF26FC" w:rsidRPr="00FD0425" w:rsidRDefault="00AF26FC" w:rsidP="00AF26FC">
      <w:pPr>
        <w:pStyle w:val="PL"/>
      </w:pPr>
      <w:r w:rsidRPr="00FD0425">
        <w:t>PDUSessionNetworkInstance</w:t>
      </w:r>
      <w:r w:rsidRPr="00FD0425">
        <w:tab/>
        <w:t>::= INTEGER (1..256, ...)</w:t>
      </w:r>
    </w:p>
    <w:p w14:paraId="60BC185D" w14:textId="77777777" w:rsidR="00AF26FC" w:rsidRPr="00FD0425" w:rsidRDefault="00AF26FC" w:rsidP="00AF26FC">
      <w:pPr>
        <w:pStyle w:val="PL"/>
      </w:pPr>
    </w:p>
    <w:p w14:paraId="2AFF817A" w14:textId="77777777" w:rsidR="00AF26FC" w:rsidRPr="00FD0425" w:rsidRDefault="00AF26FC" w:rsidP="00AF26FC">
      <w:pPr>
        <w:pStyle w:val="PL"/>
      </w:pPr>
      <w:r w:rsidRPr="00FD0425">
        <w:t>PDUSessionCommonNetworkInstance</w:t>
      </w:r>
      <w:r w:rsidRPr="00FD0425">
        <w:tab/>
        <w:t>::= OCTET STRING</w:t>
      </w:r>
    </w:p>
    <w:p w14:paraId="2716E90F" w14:textId="77777777" w:rsidR="00AF26FC" w:rsidRPr="00FD0425" w:rsidRDefault="00AF26FC" w:rsidP="00AF26FC">
      <w:pPr>
        <w:pStyle w:val="PL"/>
      </w:pPr>
    </w:p>
    <w:p w14:paraId="34F79FB8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PLMN-I</w:t>
      </w:r>
      <w:r w:rsidRPr="00FD0425">
        <w:rPr>
          <w:noProof w:val="0"/>
        </w:rPr>
        <w:t>dentity</w:t>
      </w:r>
      <w:r w:rsidRPr="00FD0425">
        <w:rPr>
          <w:noProof w:val="0"/>
          <w:snapToGrid w:val="0"/>
        </w:rPr>
        <w:t xml:space="preserve"> ::= OCTET STRING (SIZE(3))</w:t>
      </w:r>
    </w:p>
    <w:p w14:paraId="1AB72352" w14:textId="77777777" w:rsidR="00AF26FC" w:rsidRPr="00FD0425" w:rsidRDefault="00AF26FC" w:rsidP="00AF26FC">
      <w:pPr>
        <w:pStyle w:val="PL"/>
      </w:pPr>
    </w:p>
    <w:p w14:paraId="7ED2D395" w14:textId="77777777" w:rsidR="00AF26FC" w:rsidRPr="00FD0425" w:rsidRDefault="00AF26FC" w:rsidP="00AF26FC">
      <w:pPr>
        <w:pStyle w:val="PL"/>
      </w:pPr>
      <w:r w:rsidRPr="00FD0425">
        <w:t>PortNumber ::= BIT STRING (SIZE (16))</w:t>
      </w:r>
    </w:p>
    <w:p w14:paraId="790BF050" w14:textId="77777777" w:rsidR="00AF26FC" w:rsidRPr="00FD0425" w:rsidRDefault="00AF26FC" w:rsidP="00AF26FC">
      <w:pPr>
        <w:pStyle w:val="PL"/>
      </w:pPr>
    </w:p>
    <w:p w14:paraId="5A0F308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PriorityLevelQoS ::= INTEGER (1..127</w:t>
      </w:r>
      <w:r w:rsidRPr="00FD0425">
        <w:t>, ...</w:t>
      </w:r>
      <w:r w:rsidRPr="00FD0425">
        <w:rPr>
          <w:snapToGrid w:val="0"/>
        </w:rPr>
        <w:t>)</w:t>
      </w:r>
    </w:p>
    <w:p w14:paraId="13C6D5C3" w14:textId="77777777" w:rsidR="00AF26FC" w:rsidRPr="00FD0425" w:rsidRDefault="00AF26FC" w:rsidP="00AF26FC">
      <w:pPr>
        <w:pStyle w:val="PL"/>
      </w:pPr>
    </w:p>
    <w:p w14:paraId="4E035E53" w14:textId="77777777" w:rsidR="00AF26FC" w:rsidRPr="00FD0425" w:rsidRDefault="00AF26FC" w:rsidP="00AF26FC">
      <w:pPr>
        <w:pStyle w:val="PL"/>
      </w:pPr>
    </w:p>
    <w:p w14:paraId="724670BD" w14:textId="77777777" w:rsidR="00AF26FC" w:rsidRPr="00FD0425" w:rsidRDefault="00AF26FC" w:rsidP="00AF26FC">
      <w:pPr>
        <w:pStyle w:val="PL"/>
      </w:pPr>
      <w:r w:rsidRPr="00FD0425">
        <w:t>ProtectedE-UTRAResourceIndication ::= SEQUENCE {</w:t>
      </w:r>
    </w:p>
    <w:p w14:paraId="135FF3A8" w14:textId="77777777" w:rsidR="00AF26FC" w:rsidRPr="00FD0425" w:rsidRDefault="00AF26FC" w:rsidP="00AF26FC">
      <w:pPr>
        <w:pStyle w:val="PL"/>
      </w:pPr>
      <w:r w:rsidRPr="00FD0425">
        <w:tab/>
        <w:t>activationSFN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ActivationSFN,</w:t>
      </w:r>
    </w:p>
    <w:p w14:paraId="63132435" w14:textId="77777777" w:rsidR="00AF26FC" w:rsidRPr="00FD0425" w:rsidRDefault="00AF26FC" w:rsidP="00AF26FC">
      <w:pPr>
        <w:pStyle w:val="PL"/>
      </w:pPr>
      <w:r w:rsidRPr="00FD0425">
        <w:tab/>
        <w:t>protectedResourceList</w:t>
      </w:r>
      <w:r w:rsidRPr="00FD0425">
        <w:tab/>
      </w:r>
      <w:r w:rsidRPr="00FD0425">
        <w:tab/>
      </w:r>
      <w:r w:rsidRPr="00FD0425">
        <w:tab/>
        <w:t>ProtectedE-UTRAResourceList,</w:t>
      </w:r>
    </w:p>
    <w:p w14:paraId="7060FD96" w14:textId="77777777" w:rsidR="00AF26FC" w:rsidRPr="00FD0425" w:rsidRDefault="00AF26FC" w:rsidP="00AF26FC">
      <w:pPr>
        <w:pStyle w:val="PL"/>
      </w:pPr>
      <w:r w:rsidRPr="00FD0425">
        <w:tab/>
        <w:t>mbsfnControlRegionLength</w:t>
      </w:r>
      <w:r w:rsidRPr="00FD0425">
        <w:tab/>
      </w:r>
      <w:r w:rsidRPr="00FD0425">
        <w:tab/>
      </w:r>
      <w:r w:rsidRPr="00FD0425">
        <w:rPr>
          <w:rFonts w:cs="Arial"/>
          <w:bCs/>
          <w:lang w:eastAsia="ja-JP"/>
        </w:rPr>
        <w:t>MBSFNControlRegionLength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3ED58C1" w14:textId="77777777" w:rsidR="00AF26FC" w:rsidRPr="00FD0425" w:rsidRDefault="00AF26FC" w:rsidP="00AF26FC">
      <w:pPr>
        <w:pStyle w:val="PL"/>
      </w:pPr>
      <w:r w:rsidRPr="00FD0425">
        <w:tab/>
        <w:t>pDCCHRegionLength</w:t>
      </w:r>
      <w:r w:rsidRPr="00FD0425">
        <w:tab/>
      </w:r>
      <w:r w:rsidRPr="00FD0425">
        <w:tab/>
      </w:r>
      <w:r w:rsidRPr="00FD0425">
        <w:tab/>
      </w:r>
      <w:r w:rsidRPr="00FD0425">
        <w:tab/>
        <w:t>INTEGER (1..3),</w:t>
      </w:r>
    </w:p>
    <w:p w14:paraId="5372C84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ProtectedE-UTRAResourceIndication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757AB97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29EA5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310CD6C" w14:textId="77777777" w:rsidR="00AF26FC" w:rsidRPr="00FD0425" w:rsidRDefault="00AF26FC" w:rsidP="00AF26FC">
      <w:pPr>
        <w:pStyle w:val="PL"/>
        <w:rPr>
          <w:snapToGrid w:val="0"/>
        </w:rPr>
      </w:pPr>
    </w:p>
    <w:p w14:paraId="16A587B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t>ProtectedE-UTRAResourceIndication</w:t>
      </w:r>
      <w:r w:rsidRPr="00FD0425">
        <w:rPr>
          <w:snapToGrid w:val="0"/>
        </w:rPr>
        <w:t>-ExtIEs XNAP-PROTOCOL-EXTENSION ::= {</w:t>
      </w:r>
    </w:p>
    <w:p w14:paraId="6753894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C5A1C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DB882F" w14:textId="77777777" w:rsidR="00AF26FC" w:rsidRPr="00FD0425" w:rsidRDefault="00AF26FC" w:rsidP="00AF26FC">
      <w:pPr>
        <w:pStyle w:val="PL"/>
      </w:pPr>
    </w:p>
    <w:p w14:paraId="330464D1" w14:textId="77777777" w:rsidR="00AF26FC" w:rsidRPr="00FD0425" w:rsidRDefault="00AF26FC" w:rsidP="00AF26FC">
      <w:pPr>
        <w:pStyle w:val="PL"/>
      </w:pPr>
      <w:r w:rsidRPr="00FD0425">
        <w:lastRenderedPageBreak/>
        <w:t>ProtectedE-UTRAResourceList ::= SEQUENCE (SIZE (1..</w:t>
      </w:r>
      <w:r w:rsidRPr="00FD0425">
        <w:rPr>
          <w:rFonts w:cs="Arial"/>
          <w:lang w:eastAsia="zh-CN"/>
        </w:rPr>
        <w:t xml:space="preserve"> maxnoofProtectedResourcePatterns)</w:t>
      </w:r>
      <w:r w:rsidRPr="00FD0425">
        <w:t>) OF ProtectedE-UTRAResource-Item</w:t>
      </w:r>
    </w:p>
    <w:p w14:paraId="4A9C756D" w14:textId="77777777" w:rsidR="00AF26FC" w:rsidRPr="00FD0425" w:rsidRDefault="00AF26FC" w:rsidP="00AF26FC">
      <w:pPr>
        <w:pStyle w:val="PL"/>
      </w:pPr>
    </w:p>
    <w:p w14:paraId="6F51A5B8" w14:textId="77777777" w:rsidR="00AF26FC" w:rsidRPr="00FD0425" w:rsidRDefault="00AF26FC" w:rsidP="00AF26FC">
      <w:pPr>
        <w:pStyle w:val="PL"/>
      </w:pPr>
      <w:r w:rsidRPr="00FD0425">
        <w:t>ProtectedE-UTRAResource-Item ::= SEQUENCE {</w:t>
      </w:r>
    </w:p>
    <w:p w14:paraId="2A4F7CDB" w14:textId="77777777" w:rsidR="00AF26FC" w:rsidRPr="00FD0425" w:rsidRDefault="00AF26FC" w:rsidP="00AF26FC">
      <w:pPr>
        <w:pStyle w:val="PL"/>
      </w:pPr>
      <w:r w:rsidRPr="00FD0425">
        <w:tab/>
        <w:t>resourceType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{downlinknonCRS, cRS, uplink, ...},</w:t>
      </w:r>
    </w:p>
    <w:p w14:paraId="46759E85" w14:textId="77777777" w:rsidR="00AF26FC" w:rsidRPr="00FD0425" w:rsidRDefault="00AF26FC" w:rsidP="00AF26FC">
      <w:pPr>
        <w:pStyle w:val="PL"/>
      </w:pPr>
      <w:r w:rsidRPr="00FD0425">
        <w:tab/>
        <w:t>intra-PRBProtectedResourceFootprint</w:t>
      </w:r>
      <w:r w:rsidRPr="00FD0425">
        <w:tab/>
      </w:r>
      <w:r w:rsidRPr="00FD0425">
        <w:tab/>
        <w:t>BIT STRING (SIZE(84, ...)),</w:t>
      </w:r>
    </w:p>
    <w:p w14:paraId="294F40AA" w14:textId="77777777" w:rsidR="00AF26FC" w:rsidRPr="00FD0425" w:rsidRDefault="00AF26FC" w:rsidP="00AF26FC">
      <w:pPr>
        <w:pStyle w:val="PL"/>
      </w:pPr>
      <w:r w:rsidRPr="00FD0425">
        <w:tab/>
        <w:t>protectedFootprintFrequencyPattern</w:t>
      </w:r>
      <w:r w:rsidRPr="00FD0425">
        <w:tab/>
      </w:r>
      <w:r w:rsidRPr="00FD0425">
        <w:tab/>
        <w:t>BIT STRING (SIZE(6..110, ...)),</w:t>
      </w:r>
    </w:p>
    <w:p w14:paraId="60708642" w14:textId="77777777" w:rsidR="00AF26FC" w:rsidRPr="00FD0425" w:rsidRDefault="00AF26FC" w:rsidP="00AF26FC">
      <w:pPr>
        <w:pStyle w:val="PL"/>
      </w:pPr>
      <w:r w:rsidRPr="00FD0425">
        <w:tab/>
        <w:t>protectedFootprintTimePattern</w:t>
      </w:r>
      <w:r w:rsidRPr="00FD0425">
        <w:tab/>
      </w:r>
      <w:r w:rsidRPr="00FD0425">
        <w:tab/>
      </w:r>
      <w:r w:rsidRPr="00FD0425">
        <w:tab/>
        <w:t>ProtectedE-UTRAFootprintTimePattern,</w:t>
      </w:r>
    </w:p>
    <w:p w14:paraId="57DB7D4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ProtectedE-UTRAResource-Item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1A61C47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BAE17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3699DEE" w14:textId="77777777" w:rsidR="00AF26FC" w:rsidRPr="00FD0425" w:rsidRDefault="00AF26FC" w:rsidP="00AF26FC">
      <w:pPr>
        <w:pStyle w:val="PL"/>
        <w:rPr>
          <w:snapToGrid w:val="0"/>
        </w:rPr>
      </w:pPr>
    </w:p>
    <w:p w14:paraId="25DC704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t>ProtectedE-UTRAResource-Item</w:t>
      </w:r>
      <w:r w:rsidRPr="00FD0425">
        <w:rPr>
          <w:snapToGrid w:val="0"/>
        </w:rPr>
        <w:t>-ExtIEs XNAP-PROTOCOL-EXTENSION ::= {</w:t>
      </w:r>
    </w:p>
    <w:p w14:paraId="14CD26B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5243A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F9E7A1" w14:textId="77777777" w:rsidR="00AF26FC" w:rsidRPr="00FD0425" w:rsidRDefault="00AF26FC" w:rsidP="00AF26FC">
      <w:pPr>
        <w:pStyle w:val="PL"/>
      </w:pPr>
    </w:p>
    <w:p w14:paraId="493811C2" w14:textId="77777777" w:rsidR="00AF26FC" w:rsidRPr="00FD0425" w:rsidRDefault="00AF26FC" w:rsidP="00AF26FC">
      <w:pPr>
        <w:pStyle w:val="PL"/>
      </w:pPr>
    </w:p>
    <w:p w14:paraId="070E2C80" w14:textId="77777777" w:rsidR="00AF26FC" w:rsidRPr="00FD0425" w:rsidRDefault="00AF26FC" w:rsidP="00AF26FC">
      <w:pPr>
        <w:pStyle w:val="PL"/>
      </w:pPr>
      <w:r w:rsidRPr="00FD0425">
        <w:t>ProtectedE-UTRAFootprintTimePattern ::= SEQUENCE {</w:t>
      </w:r>
    </w:p>
    <w:p w14:paraId="45CDE8FD" w14:textId="77777777" w:rsidR="00AF26FC" w:rsidRPr="00FD0425" w:rsidRDefault="00AF26FC" w:rsidP="00AF26FC">
      <w:pPr>
        <w:pStyle w:val="PL"/>
      </w:pPr>
      <w:r w:rsidRPr="00FD0425">
        <w:tab/>
        <w:t>protectedFootprintTimeperiodicity</w:t>
      </w:r>
      <w:r w:rsidRPr="00FD0425">
        <w:tab/>
      </w:r>
      <w:r w:rsidRPr="00FD0425">
        <w:tab/>
      </w:r>
      <w:r w:rsidRPr="00FD0425">
        <w:tab/>
        <w:t>INTEGER (1..320, ...),</w:t>
      </w:r>
    </w:p>
    <w:p w14:paraId="07701E7C" w14:textId="77777777" w:rsidR="00AF26FC" w:rsidRPr="00FD0425" w:rsidRDefault="00AF26FC" w:rsidP="00AF26FC">
      <w:pPr>
        <w:pStyle w:val="PL"/>
      </w:pPr>
      <w:r w:rsidRPr="00FD0425">
        <w:tab/>
        <w:t>protectedFootrpintStartTime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(1..20, ...),</w:t>
      </w:r>
    </w:p>
    <w:p w14:paraId="734E361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ProtectedE-UTRAFootprintTimePattern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1A7DEF4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C51C91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89D5892" w14:textId="77777777" w:rsidR="00AF26FC" w:rsidRPr="00FD0425" w:rsidRDefault="00AF26FC" w:rsidP="00AF26FC">
      <w:pPr>
        <w:pStyle w:val="PL"/>
        <w:rPr>
          <w:snapToGrid w:val="0"/>
        </w:rPr>
      </w:pPr>
    </w:p>
    <w:p w14:paraId="675B966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t>ProtectedE-UTRAFootprintTimePattern</w:t>
      </w:r>
      <w:r w:rsidRPr="00FD0425">
        <w:rPr>
          <w:snapToGrid w:val="0"/>
        </w:rPr>
        <w:t>-ExtIEs XNAP-PROTOCOL-EXTENSION ::= {</w:t>
      </w:r>
    </w:p>
    <w:p w14:paraId="3FA5E48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3DEE1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4E374F2" w14:textId="77777777" w:rsidR="00AF26FC" w:rsidRPr="00FD0425" w:rsidRDefault="00AF26FC" w:rsidP="00AF26FC">
      <w:pPr>
        <w:pStyle w:val="PL"/>
      </w:pPr>
    </w:p>
    <w:p w14:paraId="750A2F2B" w14:textId="77777777" w:rsidR="00AF26FC" w:rsidRPr="00FD0425" w:rsidRDefault="00AF26FC" w:rsidP="00AF26FC">
      <w:pPr>
        <w:pStyle w:val="PL"/>
      </w:pPr>
    </w:p>
    <w:p w14:paraId="22C07ADC" w14:textId="77777777" w:rsidR="00AF26FC" w:rsidRPr="00FD0425" w:rsidRDefault="00AF26FC" w:rsidP="00AF26FC">
      <w:pPr>
        <w:pStyle w:val="PL"/>
        <w:outlineLvl w:val="3"/>
      </w:pPr>
      <w:r w:rsidRPr="00FD0425">
        <w:t>-- Q</w:t>
      </w:r>
    </w:p>
    <w:p w14:paraId="4D3615AD" w14:textId="77777777" w:rsidR="00AF26FC" w:rsidRPr="00FD0425" w:rsidRDefault="00AF26FC" w:rsidP="00AF26FC">
      <w:pPr>
        <w:pStyle w:val="PL"/>
      </w:pPr>
    </w:p>
    <w:p w14:paraId="2EEA59D4" w14:textId="77777777" w:rsidR="00AF26FC" w:rsidRPr="00FD0425" w:rsidRDefault="00AF26FC" w:rsidP="00AF26FC">
      <w:pPr>
        <w:pStyle w:val="PL"/>
      </w:pPr>
    </w:p>
    <w:p w14:paraId="6F84D488" w14:textId="77777777" w:rsidR="00AF26FC" w:rsidRPr="00FD0425" w:rsidRDefault="00AF26FC" w:rsidP="00AF26FC">
      <w:pPr>
        <w:pStyle w:val="PL"/>
      </w:pPr>
      <w:r w:rsidRPr="00FD0425">
        <w:t>QoSCharacteristics ::= CHOICE {</w:t>
      </w:r>
    </w:p>
    <w:p w14:paraId="55DA604A" w14:textId="77777777" w:rsidR="00AF26FC" w:rsidRPr="00FD0425" w:rsidRDefault="00AF26FC" w:rsidP="00AF26FC">
      <w:pPr>
        <w:pStyle w:val="PL"/>
      </w:pPr>
      <w:r w:rsidRPr="00FD0425">
        <w:tab/>
        <w:t>non-dynamic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NonDynamic5QIDescriptor,</w:t>
      </w:r>
    </w:p>
    <w:p w14:paraId="35ACCC87" w14:textId="77777777" w:rsidR="00AF26FC" w:rsidRPr="00FD0425" w:rsidRDefault="00AF26FC" w:rsidP="00AF26FC">
      <w:pPr>
        <w:pStyle w:val="PL"/>
      </w:pPr>
      <w:r w:rsidRPr="00FD0425">
        <w:tab/>
        <w:t>dynamic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Dynamic5QIDescriptor,</w:t>
      </w:r>
    </w:p>
    <w:p w14:paraId="412F221F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QoSCharacteristics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483CD940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1674BDB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52D60812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t>QoSCharacteristics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78006983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2DCB1AA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7988FF7" w14:textId="77777777" w:rsidR="00AF26FC" w:rsidRPr="00FD0425" w:rsidRDefault="00AF26FC" w:rsidP="00AF26FC">
      <w:pPr>
        <w:pStyle w:val="PL"/>
      </w:pPr>
    </w:p>
    <w:p w14:paraId="22D7BBF7" w14:textId="77777777" w:rsidR="00AF26FC" w:rsidRPr="00FD0425" w:rsidRDefault="00AF26FC" w:rsidP="00AF26FC">
      <w:pPr>
        <w:pStyle w:val="PL"/>
      </w:pPr>
    </w:p>
    <w:p w14:paraId="4952C646" w14:textId="77777777" w:rsidR="00AF26FC" w:rsidRPr="00FD0425" w:rsidRDefault="00AF26FC" w:rsidP="00AF26FC">
      <w:pPr>
        <w:pStyle w:val="PL"/>
      </w:pPr>
      <w:bookmarkStart w:id="3466" w:name="_Hlk513550449"/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bookmarkEnd w:id="3466"/>
      <w:r w:rsidRPr="00FD0425">
        <w:tab/>
        <w:t>::= INTEGER (0..63, ...)</w:t>
      </w:r>
    </w:p>
    <w:p w14:paraId="078D5994" w14:textId="77777777" w:rsidR="00AF26FC" w:rsidRPr="00FD0425" w:rsidRDefault="00AF26FC" w:rsidP="00AF26FC">
      <w:pPr>
        <w:pStyle w:val="PL"/>
      </w:pPr>
    </w:p>
    <w:p w14:paraId="54B236B1" w14:textId="77777777" w:rsidR="00AF26FC" w:rsidRPr="00FD0425" w:rsidRDefault="00AF26FC" w:rsidP="00AF26FC">
      <w:pPr>
        <w:pStyle w:val="PL"/>
      </w:pPr>
    </w:p>
    <w:p w14:paraId="53E8F96B" w14:textId="77777777" w:rsidR="00AF26FC" w:rsidRPr="00FD0425" w:rsidRDefault="00AF26FC" w:rsidP="00AF26FC">
      <w:pPr>
        <w:pStyle w:val="PL"/>
      </w:pPr>
      <w:r w:rsidRPr="00FD0425">
        <w:t>QoSFlowLevelQoSParameters ::= SEQUENCE {</w:t>
      </w:r>
    </w:p>
    <w:p w14:paraId="2BB564E6" w14:textId="77777777" w:rsidR="00AF26FC" w:rsidRPr="00FD0425" w:rsidRDefault="00AF26FC" w:rsidP="00AF26FC">
      <w:pPr>
        <w:pStyle w:val="PL"/>
      </w:pPr>
      <w:r w:rsidRPr="00FD0425">
        <w:tab/>
        <w:t>qos-characteristics</w:t>
      </w:r>
      <w:r w:rsidRPr="00FD0425">
        <w:tab/>
      </w:r>
      <w:r w:rsidRPr="00FD0425">
        <w:tab/>
      </w:r>
      <w:r w:rsidRPr="00FD0425">
        <w:tab/>
        <w:t>QoSCharacteristics,</w:t>
      </w:r>
    </w:p>
    <w:p w14:paraId="68EC9C07" w14:textId="77777777" w:rsidR="00AF26FC" w:rsidRPr="00FD0425" w:rsidRDefault="00AF26FC" w:rsidP="00AF26FC">
      <w:pPr>
        <w:pStyle w:val="PL"/>
      </w:pPr>
      <w:r w:rsidRPr="00FD0425">
        <w:tab/>
        <w:t>allocationAndRetentionPrio</w:t>
      </w:r>
      <w:r w:rsidRPr="00FD0425">
        <w:tab/>
        <w:t>AllocationandRetentionPriority,</w:t>
      </w:r>
    </w:p>
    <w:p w14:paraId="582A9587" w14:textId="77777777" w:rsidR="00AF26FC" w:rsidRPr="00FD0425" w:rsidRDefault="00AF26FC" w:rsidP="00AF26FC">
      <w:pPr>
        <w:pStyle w:val="PL"/>
      </w:pP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bookmarkStart w:id="3467" w:name="_Hlk515426213"/>
      <w:r w:rsidRPr="00FD0425">
        <w:t>GBRQoSFlowInfo</w:t>
      </w:r>
      <w:bookmarkEnd w:id="3467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4B745D7" w14:textId="77777777" w:rsidR="00AF26FC" w:rsidRPr="00FD0425" w:rsidRDefault="00AF26FC" w:rsidP="00AF26FC">
      <w:pPr>
        <w:pStyle w:val="PL"/>
      </w:pPr>
      <w:r w:rsidRPr="00FD0425">
        <w:tab/>
        <w:t>relectiveQoS</w:t>
      </w:r>
      <w:r w:rsidRPr="00FD0425">
        <w:tab/>
      </w:r>
      <w:r w:rsidRPr="00FD0425">
        <w:tab/>
      </w:r>
      <w:r w:rsidRPr="00FD0425">
        <w:tab/>
      </w:r>
      <w:r w:rsidRPr="00FD0425">
        <w:tab/>
        <w:t>ReflectiveQoSAttribute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5FF353A" w14:textId="77777777" w:rsidR="00AF26FC" w:rsidRPr="00FD0425" w:rsidRDefault="00AF26FC" w:rsidP="00AF26FC">
      <w:pPr>
        <w:pStyle w:val="PL"/>
      </w:pPr>
      <w:r w:rsidRPr="00FD0425">
        <w:tab/>
        <w:t>additionalQoSflowInfo</w:t>
      </w:r>
      <w:r w:rsidRPr="00FD0425">
        <w:tab/>
      </w:r>
      <w:r w:rsidRPr="00FD0425">
        <w:tab/>
        <w:t>ENUMERATED {more-likely, ...}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AA9D01C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QoSFlowLevelQoSParameters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7FA17412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FEED5B1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888CA95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72D08387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t>QoSFlowLevelQoSParameters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4452C43C" w14:textId="77777777" w:rsidR="00AF26FC" w:rsidRPr="008A2516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8A2516">
        <w:rPr>
          <w:noProof w:val="0"/>
          <w:snapToGrid w:val="0"/>
          <w:lang w:eastAsia="zh-CN"/>
        </w:rPr>
        <w:t>{ID id-</w:t>
      </w:r>
      <w:proofErr w:type="spellStart"/>
      <w:r w:rsidRPr="008A2516">
        <w:rPr>
          <w:noProof w:val="0"/>
          <w:snapToGrid w:val="0"/>
          <w:lang w:eastAsia="zh-CN"/>
        </w:rPr>
        <w:t>Qo</w:t>
      </w:r>
      <w:r>
        <w:rPr>
          <w:noProof w:val="0"/>
          <w:snapToGrid w:val="0"/>
          <w:lang w:eastAsia="zh-CN"/>
        </w:rPr>
        <w:t>S</w:t>
      </w:r>
      <w:r w:rsidRPr="008A2516">
        <w:rPr>
          <w:noProof w:val="0"/>
          <w:snapToGrid w:val="0"/>
          <w:lang w:eastAsia="zh-CN"/>
        </w:rPr>
        <w:t>MonitoringRequest</w:t>
      </w:r>
      <w:proofErr w:type="spellEnd"/>
      <w:r w:rsidRPr="008A2516">
        <w:rPr>
          <w:noProof w:val="0"/>
          <w:snapToGrid w:val="0"/>
          <w:lang w:eastAsia="zh-CN"/>
        </w:rPr>
        <w:tab/>
        <w:t>CRITICALITY ignore</w:t>
      </w:r>
      <w:r w:rsidRPr="008A2516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8A2516">
        <w:rPr>
          <w:noProof w:val="0"/>
          <w:snapToGrid w:val="0"/>
          <w:lang w:eastAsia="zh-CN"/>
        </w:rPr>
        <w:t>QosMonitoringRequest</w:t>
      </w:r>
      <w:proofErr w:type="spellEnd"/>
      <w:r w:rsidRPr="008A2516">
        <w:rPr>
          <w:noProof w:val="0"/>
          <w:snapToGrid w:val="0"/>
          <w:lang w:eastAsia="zh-CN"/>
        </w:rPr>
        <w:tab/>
        <w:t>PRESENCE optional},</w:t>
      </w:r>
    </w:p>
    <w:p w14:paraId="363F04BE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8A2516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2AA5C9C9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53AF8EA" w14:textId="77777777" w:rsidR="00AF26FC" w:rsidRPr="00FD0425" w:rsidRDefault="00AF26FC" w:rsidP="00AF26FC">
      <w:pPr>
        <w:pStyle w:val="PL"/>
      </w:pPr>
    </w:p>
    <w:p w14:paraId="326BFB21" w14:textId="77777777" w:rsidR="00AF26FC" w:rsidRPr="00FD0425" w:rsidRDefault="00AF26FC" w:rsidP="00AF26FC">
      <w:pPr>
        <w:pStyle w:val="PL"/>
      </w:pPr>
    </w:p>
    <w:p w14:paraId="738DFDD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 xml:space="preserve">QoSFlowMappingIndication ::= </w:t>
      </w:r>
      <w:r w:rsidRPr="00FD0425">
        <w:rPr>
          <w:snapToGrid w:val="0"/>
        </w:rPr>
        <w:t>ENUMERATED {</w:t>
      </w:r>
    </w:p>
    <w:p w14:paraId="294F6384" w14:textId="77777777" w:rsidR="00AF26FC" w:rsidRPr="00FD0425" w:rsidRDefault="00AF26FC" w:rsidP="00AF26F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ul,</w:t>
      </w:r>
    </w:p>
    <w:p w14:paraId="65A98D1A" w14:textId="77777777" w:rsidR="00AF26FC" w:rsidRPr="00FD0425" w:rsidRDefault="00AF26FC" w:rsidP="00AF26F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dl,</w:t>
      </w:r>
    </w:p>
    <w:p w14:paraId="3497099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57DC52" w14:textId="77777777" w:rsidR="00AF26FC" w:rsidRPr="00FD0425" w:rsidRDefault="00AF26FC" w:rsidP="00AF26F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42ABEFEF" w14:textId="77777777" w:rsidR="00AF26FC" w:rsidRPr="00FD0425" w:rsidRDefault="00AF26FC" w:rsidP="00AF26FC">
      <w:pPr>
        <w:pStyle w:val="PL"/>
      </w:pPr>
    </w:p>
    <w:p w14:paraId="59207BDD" w14:textId="77777777" w:rsidR="00AF26FC" w:rsidRPr="00FD0425" w:rsidRDefault="00AF26FC" w:rsidP="00AF26FC">
      <w:pPr>
        <w:pStyle w:val="PL"/>
      </w:pPr>
    </w:p>
    <w:p w14:paraId="4E3CB788" w14:textId="77777777" w:rsidR="00AF26FC" w:rsidRPr="00FD0425" w:rsidRDefault="00AF26FC" w:rsidP="00AF26FC">
      <w:pPr>
        <w:pStyle w:val="PL"/>
      </w:pPr>
      <w:r w:rsidRPr="00FD0425">
        <w:t xml:space="preserve">QoSFlowNotificationControlIndicationInfo ::= SEQUENCE (SIZE (1..maxnoofQoSFlows)) OF </w:t>
      </w:r>
      <w:r w:rsidRPr="00FD0425">
        <w:rPr>
          <w:snapToGrid w:val="0"/>
        </w:rPr>
        <w:t>QoSFlowNotify</w:t>
      </w:r>
      <w:r w:rsidRPr="00FD0425">
        <w:t>-Item</w:t>
      </w:r>
    </w:p>
    <w:p w14:paraId="0A59CBFA" w14:textId="77777777" w:rsidR="00AF26FC" w:rsidRPr="00FD0425" w:rsidRDefault="00AF26FC" w:rsidP="00AF26FC">
      <w:pPr>
        <w:pStyle w:val="PL"/>
      </w:pPr>
    </w:p>
    <w:p w14:paraId="31F2FB0E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>QoSFlowNotify-Item</w:t>
      </w:r>
      <w:r w:rsidRPr="00FD0425">
        <w:t xml:space="preserve"> ::= SEQUENCE {</w:t>
      </w:r>
    </w:p>
    <w:p w14:paraId="51961BA1" w14:textId="77777777" w:rsidR="00AF26FC" w:rsidRPr="00FD0425" w:rsidRDefault="00AF26FC" w:rsidP="00AF26FC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06AEDDA3" w14:textId="77777777" w:rsidR="00AF26FC" w:rsidRPr="00FD0425" w:rsidRDefault="00AF26FC" w:rsidP="00AF26FC">
      <w:pPr>
        <w:pStyle w:val="PL"/>
      </w:pPr>
      <w:r w:rsidRPr="00FD0425">
        <w:tab/>
        <w:t>notificationInformation</w:t>
      </w:r>
      <w:r w:rsidRPr="00FD0425">
        <w:tab/>
      </w:r>
      <w:r w:rsidRPr="00FD0425">
        <w:tab/>
        <w:t>ENUMERATED {fulfilled, not-fulfilled, ...},</w:t>
      </w:r>
    </w:p>
    <w:p w14:paraId="7D796A23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QoSFlowNotificationControlIndicationInfo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35E9BC33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62E5B130" w14:textId="77777777" w:rsidR="00AF26FC" w:rsidRPr="00FD0425" w:rsidRDefault="00AF26FC" w:rsidP="00AF26FC">
      <w:pPr>
        <w:pStyle w:val="PL"/>
      </w:pPr>
      <w:r w:rsidRPr="00FD0425">
        <w:t>}</w:t>
      </w:r>
    </w:p>
    <w:p w14:paraId="20CB7547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385EDB6B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t>QoSFlowNotificationControlIndicationInfo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2A145B4F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9FFAB75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0618578" w14:textId="77777777" w:rsidR="00AF26FC" w:rsidRPr="00FD0425" w:rsidRDefault="00AF26FC" w:rsidP="00AF26FC">
      <w:pPr>
        <w:pStyle w:val="PL"/>
      </w:pPr>
    </w:p>
    <w:p w14:paraId="0849F788" w14:textId="77777777" w:rsidR="00AF26FC" w:rsidRPr="00FD0425" w:rsidRDefault="00AF26FC" w:rsidP="00AF26FC">
      <w:pPr>
        <w:pStyle w:val="PL"/>
      </w:pPr>
    </w:p>
    <w:p w14:paraId="18A9D2F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t xml:space="preserve">QoSFlows-List ::= SEQUENCE (SIZE (1..maxnoofQoSFlows)) OF </w:t>
      </w:r>
      <w:r w:rsidRPr="00FD0425">
        <w:rPr>
          <w:snapToGrid w:val="0"/>
        </w:rPr>
        <w:t>QoSFlow</w:t>
      </w:r>
      <w:r w:rsidRPr="00FD0425">
        <w:t>-Item</w:t>
      </w:r>
    </w:p>
    <w:p w14:paraId="460EBD79" w14:textId="77777777" w:rsidR="00AF26FC" w:rsidRPr="00FD0425" w:rsidRDefault="00AF26FC" w:rsidP="00AF26FC">
      <w:pPr>
        <w:pStyle w:val="PL"/>
        <w:rPr>
          <w:snapToGrid w:val="0"/>
        </w:rPr>
      </w:pPr>
    </w:p>
    <w:p w14:paraId="3E8794D6" w14:textId="77777777" w:rsidR="00AF26FC" w:rsidRPr="00FD0425" w:rsidRDefault="00AF26FC" w:rsidP="00AF26FC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QoSFlow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noProof w:val="0"/>
        </w:rPr>
        <w:t xml:space="preserve"> ::= SEQUENCE {</w:t>
      </w:r>
    </w:p>
    <w:p w14:paraId="7265B353" w14:textId="77777777" w:rsidR="00AF26FC" w:rsidRPr="00FD0425" w:rsidRDefault="00AF26FC" w:rsidP="00AF26FC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qfi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429D7256" w14:textId="77777777" w:rsidR="00AF26FC" w:rsidRPr="00FD0425" w:rsidRDefault="00AF26FC" w:rsidP="00AF26FC">
      <w:pPr>
        <w:pStyle w:val="PL"/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2D381866" w14:textId="77777777" w:rsidR="00AF26FC" w:rsidRPr="00FD0425" w:rsidRDefault="00AF26FC" w:rsidP="00AF26FC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QoSFlow</w:t>
      </w:r>
      <w:proofErr w:type="spellEnd"/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C0CBBA6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6F87AACA" w14:textId="77777777" w:rsidR="00AF26FC" w:rsidRPr="00FD0425" w:rsidRDefault="00AF26FC" w:rsidP="00AF26FC">
      <w:pPr>
        <w:pStyle w:val="PL"/>
      </w:pPr>
      <w:r w:rsidRPr="00FD0425">
        <w:t>}</w:t>
      </w:r>
    </w:p>
    <w:p w14:paraId="42AFFF45" w14:textId="77777777" w:rsidR="00AF26FC" w:rsidRPr="00FD0425" w:rsidRDefault="00AF26FC" w:rsidP="00AF26FC">
      <w:pPr>
        <w:pStyle w:val="PL"/>
      </w:pPr>
    </w:p>
    <w:p w14:paraId="74E0C584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QoSFlow</w:t>
      </w:r>
      <w:proofErr w:type="spellEnd"/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E0655C8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415CB2D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3203804" w14:textId="77777777" w:rsidR="00AF26FC" w:rsidRPr="00FD0425" w:rsidRDefault="00AF26FC" w:rsidP="00AF26FC">
      <w:pPr>
        <w:pStyle w:val="PL"/>
      </w:pPr>
    </w:p>
    <w:p w14:paraId="1611D3E9" w14:textId="77777777" w:rsidR="00AF26FC" w:rsidRPr="00FD0425" w:rsidRDefault="00AF26FC" w:rsidP="00AF26FC">
      <w:pPr>
        <w:pStyle w:val="PL"/>
      </w:pPr>
    </w:p>
    <w:p w14:paraId="44FB5F0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t xml:space="preserve">QoSFlows-List-withCause ::= SEQUENCE (SIZE (1..maxnoofQoSFlows)) OF </w:t>
      </w:r>
      <w:r w:rsidRPr="00FD0425">
        <w:rPr>
          <w:snapToGrid w:val="0"/>
        </w:rPr>
        <w:t>QoSFlowwithCause</w:t>
      </w:r>
      <w:r w:rsidRPr="00FD0425">
        <w:t>-Item</w:t>
      </w:r>
    </w:p>
    <w:p w14:paraId="7A7A1B2F" w14:textId="77777777" w:rsidR="00AF26FC" w:rsidRPr="00FD0425" w:rsidRDefault="00AF26FC" w:rsidP="00AF26FC">
      <w:pPr>
        <w:pStyle w:val="PL"/>
        <w:rPr>
          <w:snapToGrid w:val="0"/>
        </w:rPr>
      </w:pPr>
    </w:p>
    <w:p w14:paraId="3971D362" w14:textId="77777777" w:rsidR="00AF26FC" w:rsidRPr="00FD0425" w:rsidRDefault="00AF26FC" w:rsidP="00AF26FC">
      <w:pPr>
        <w:pStyle w:val="PL"/>
        <w:rPr>
          <w:noProof w:val="0"/>
        </w:rPr>
      </w:pPr>
      <w:r w:rsidRPr="00FD0425">
        <w:rPr>
          <w:snapToGrid w:val="0"/>
        </w:rPr>
        <w:t>QoSFlowwithCause</w:t>
      </w:r>
      <w:r w:rsidRPr="00FD0425">
        <w:t>-Item</w:t>
      </w:r>
      <w:r w:rsidRPr="00FD0425">
        <w:rPr>
          <w:noProof w:val="0"/>
        </w:rPr>
        <w:t xml:space="preserve"> ::= SEQUENCE {</w:t>
      </w:r>
    </w:p>
    <w:p w14:paraId="5EC73370" w14:textId="77777777" w:rsidR="00AF26FC" w:rsidRPr="00FD0425" w:rsidRDefault="00AF26FC" w:rsidP="00AF26FC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qfi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1B0D2B8D" w14:textId="77777777" w:rsidR="00AF26FC" w:rsidRPr="00FD0425" w:rsidRDefault="00AF26FC" w:rsidP="00AF26FC">
      <w:pPr>
        <w:pStyle w:val="PL"/>
        <w:rPr>
          <w:noProof w:val="0"/>
        </w:rPr>
      </w:pP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Cause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634C8E39" w14:textId="77777777" w:rsidR="00AF26FC" w:rsidRPr="00FD0425" w:rsidRDefault="00AF26FC" w:rsidP="00AF26FC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QoSFlowwithCause</w:t>
      </w:r>
      <w:proofErr w:type="spellEnd"/>
      <w:r w:rsidRPr="00FD0425">
        <w:t>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AF8FDEC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0D31F8B7" w14:textId="77777777" w:rsidR="00AF26FC" w:rsidRPr="00FD0425" w:rsidRDefault="00AF26FC" w:rsidP="00AF26FC">
      <w:pPr>
        <w:pStyle w:val="PL"/>
      </w:pPr>
      <w:r w:rsidRPr="00FD0425">
        <w:t>}</w:t>
      </w:r>
    </w:p>
    <w:p w14:paraId="511F3DE0" w14:textId="77777777" w:rsidR="00AF26FC" w:rsidRPr="00FD0425" w:rsidRDefault="00AF26FC" w:rsidP="00AF26FC">
      <w:pPr>
        <w:pStyle w:val="PL"/>
      </w:pPr>
    </w:p>
    <w:p w14:paraId="36959976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QoSFlowwithCause</w:t>
      </w:r>
      <w:r w:rsidRPr="00FD0425">
        <w:t xml:space="preserve">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42D0A9A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EFC7B67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71706DE" w14:textId="77777777" w:rsidR="00AF26FC" w:rsidRPr="00FD0425" w:rsidRDefault="00AF26FC" w:rsidP="00AF26FC">
      <w:pPr>
        <w:pStyle w:val="PL"/>
      </w:pPr>
    </w:p>
    <w:p w14:paraId="796F5494" w14:textId="77777777" w:rsidR="00AF26FC" w:rsidRPr="00FD0425" w:rsidRDefault="00AF26FC" w:rsidP="00AF26FC">
      <w:pPr>
        <w:pStyle w:val="PL"/>
      </w:pPr>
    </w:p>
    <w:p w14:paraId="3F0C9B1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t xml:space="preserve">QoSFlowsAdmitted-List ::= SEQUENCE (SIZE (1..maxnoofQoSFlows)) OF </w:t>
      </w:r>
      <w:r w:rsidRPr="00FD0425">
        <w:rPr>
          <w:snapToGrid w:val="0"/>
        </w:rPr>
        <w:t>QoSFlowsAdmitted</w:t>
      </w:r>
      <w:r w:rsidRPr="00FD0425">
        <w:t>-Item</w:t>
      </w:r>
    </w:p>
    <w:p w14:paraId="61A7905C" w14:textId="77777777" w:rsidR="00AF26FC" w:rsidRPr="00FD0425" w:rsidRDefault="00AF26FC" w:rsidP="00AF26FC">
      <w:pPr>
        <w:pStyle w:val="PL"/>
        <w:rPr>
          <w:snapToGrid w:val="0"/>
        </w:rPr>
      </w:pPr>
    </w:p>
    <w:p w14:paraId="7459F7AE" w14:textId="77777777" w:rsidR="00AF26FC" w:rsidRPr="00FD0425" w:rsidRDefault="00AF26FC" w:rsidP="00AF26FC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QoSFlowsAdmitted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noProof w:val="0"/>
        </w:rPr>
        <w:t xml:space="preserve"> ::= SEQUENCE {</w:t>
      </w:r>
    </w:p>
    <w:p w14:paraId="3A7FBB62" w14:textId="77777777" w:rsidR="00AF26FC" w:rsidRPr="00FD0425" w:rsidRDefault="00AF26FC" w:rsidP="00AF26FC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qfi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51446B1A" w14:textId="77777777" w:rsidR="00AF26FC" w:rsidRPr="00FD0425" w:rsidRDefault="00AF26FC" w:rsidP="00AF26FC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QoSFlowsAdmitted</w:t>
      </w:r>
      <w:proofErr w:type="spellEnd"/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8CDAFBE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15DBEA10" w14:textId="77777777" w:rsidR="00AF26FC" w:rsidRPr="00FD0425" w:rsidRDefault="00AF26FC" w:rsidP="00AF26FC">
      <w:pPr>
        <w:pStyle w:val="PL"/>
      </w:pPr>
      <w:r w:rsidRPr="00FD0425">
        <w:t>}</w:t>
      </w:r>
    </w:p>
    <w:p w14:paraId="30AF19B7" w14:textId="77777777" w:rsidR="00AF26FC" w:rsidRPr="00FD0425" w:rsidRDefault="00AF26FC" w:rsidP="00AF26FC">
      <w:pPr>
        <w:pStyle w:val="PL"/>
      </w:pPr>
    </w:p>
    <w:p w14:paraId="487A5A45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QoSFlowsAdmitted</w:t>
      </w:r>
      <w:proofErr w:type="spellEnd"/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8E5EC46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7A5FFCA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652B15D" w14:textId="77777777" w:rsidR="00AF26FC" w:rsidRPr="00FD0425" w:rsidRDefault="00AF26FC" w:rsidP="00AF26FC">
      <w:pPr>
        <w:pStyle w:val="PL"/>
      </w:pPr>
    </w:p>
    <w:p w14:paraId="6D6B137A" w14:textId="77777777" w:rsidR="00AF26FC" w:rsidRPr="00FD0425" w:rsidRDefault="00AF26FC" w:rsidP="00AF26FC">
      <w:pPr>
        <w:pStyle w:val="PL"/>
      </w:pPr>
    </w:p>
    <w:p w14:paraId="3FD70F3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QoSFlowsToBeSetup-List ::=</w:t>
      </w:r>
      <w:r w:rsidRPr="00FD0425">
        <w:t xml:space="preserve"> SEQUENCE (SIZE (1..maxnoofQoSFlows)) OF </w:t>
      </w:r>
      <w:r w:rsidRPr="00FD0425">
        <w:rPr>
          <w:snapToGrid w:val="0"/>
        </w:rPr>
        <w:t>QoSFlowsToBeSetup</w:t>
      </w:r>
      <w:r w:rsidRPr="00FD0425">
        <w:t>-Item</w:t>
      </w:r>
    </w:p>
    <w:p w14:paraId="38701117" w14:textId="77777777" w:rsidR="00AF26FC" w:rsidRPr="00FD0425" w:rsidRDefault="00AF26FC" w:rsidP="00AF26FC">
      <w:pPr>
        <w:pStyle w:val="PL"/>
        <w:rPr>
          <w:snapToGrid w:val="0"/>
        </w:rPr>
      </w:pPr>
    </w:p>
    <w:p w14:paraId="3E4C8436" w14:textId="77777777" w:rsidR="00AF26FC" w:rsidRPr="00FD0425" w:rsidRDefault="00AF26FC" w:rsidP="00AF26FC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QoSFlowsToBeSetup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noProof w:val="0"/>
        </w:rPr>
        <w:t xml:space="preserve"> ::= SEQUENCE {</w:t>
      </w:r>
    </w:p>
    <w:p w14:paraId="1878D1D4" w14:textId="77777777" w:rsidR="00AF26FC" w:rsidRPr="00FD0425" w:rsidRDefault="00AF26FC" w:rsidP="00AF26FC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qfi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6E166D0E" w14:textId="77777777" w:rsidR="00AF26FC" w:rsidRPr="00FD0425" w:rsidRDefault="00AF26FC" w:rsidP="00AF26FC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qosFlowLevelQoSParameters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rPr>
          <w:noProof w:val="0"/>
        </w:rPr>
        <w:t>,</w:t>
      </w:r>
    </w:p>
    <w:p w14:paraId="6D62B762" w14:textId="77777777" w:rsidR="00AF26FC" w:rsidRPr="00FD0425" w:rsidRDefault="00AF26FC" w:rsidP="00AF26FC">
      <w:pPr>
        <w:pStyle w:val="PL"/>
        <w:rPr>
          <w:noProof w:val="0"/>
        </w:rPr>
      </w:pPr>
      <w:r w:rsidRPr="00FD0425">
        <w:rPr>
          <w:noProof w:val="0"/>
        </w:rPr>
        <w:tab/>
        <w:t>e-RAB-ID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E-RAB-ID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7F2209D5" w14:textId="77777777" w:rsidR="00AF26FC" w:rsidRPr="00FD0425" w:rsidRDefault="00AF26FC" w:rsidP="00AF26FC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</w:rPr>
        <w:t>QoSFlowsToBeSetup</w:t>
      </w:r>
      <w:proofErr w:type="spellEnd"/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7E02B7C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4DF11EAB" w14:textId="77777777" w:rsidR="00AF26FC" w:rsidRPr="00FD0425" w:rsidRDefault="00AF26FC" w:rsidP="00AF26FC">
      <w:pPr>
        <w:pStyle w:val="PL"/>
      </w:pPr>
      <w:r w:rsidRPr="00FD0425">
        <w:t>}</w:t>
      </w:r>
    </w:p>
    <w:p w14:paraId="3632722B" w14:textId="77777777" w:rsidR="00AF26FC" w:rsidRPr="00FD0425" w:rsidRDefault="00AF26FC" w:rsidP="00AF26FC">
      <w:pPr>
        <w:pStyle w:val="PL"/>
      </w:pPr>
    </w:p>
    <w:p w14:paraId="4852B29D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QoSFlowsToBeSetup</w:t>
      </w:r>
      <w:proofErr w:type="spellEnd"/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79B0675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1536CAE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87D0F32" w14:textId="77777777" w:rsidR="00AF26FC" w:rsidRPr="00FD0425" w:rsidRDefault="00AF26FC" w:rsidP="00AF26FC">
      <w:pPr>
        <w:pStyle w:val="PL"/>
      </w:pPr>
    </w:p>
    <w:p w14:paraId="70BCF603" w14:textId="77777777" w:rsidR="00AF26FC" w:rsidRPr="00FD0425" w:rsidRDefault="00AF26FC" w:rsidP="00AF26FC">
      <w:pPr>
        <w:pStyle w:val="PL"/>
      </w:pPr>
      <w:r w:rsidRPr="00FD0425">
        <w:t>QoSFlowsUsageReportList ::= SEQUENCE (SIZE(1..maxnoofQoSFlows)) OF QoSFlowsUsageReport-Item</w:t>
      </w:r>
    </w:p>
    <w:p w14:paraId="1C36B86B" w14:textId="77777777" w:rsidR="00AF26FC" w:rsidRPr="00FD0425" w:rsidRDefault="00AF26FC" w:rsidP="00AF26FC">
      <w:pPr>
        <w:pStyle w:val="PL"/>
      </w:pPr>
    </w:p>
    <w:p w14:paraId="7A4DA6ED" w14:textId="77777777" w:rsidR="00AF26FC" w:rsidRPr="00FD0425" w:rsidRDefault="00AF26FC" w:rsidP="00AF26FC">
      <w:pPr>
        <w:pStyle w:val="PL"/>
      </w:pPr>
      <w:r w:rsidRPr="00FD0425">
        <w:t>QoSFlowsUsageReport-Item ::= SEQUENCE {</w:t>
      </w:r>
    </w:p>
    <w:p w14:paraId="1009CBEF" w14:textId="77777777" w:rsidR="00AF26FC" w:rsidRPr="00FD0425" w:rsidRDefault="00AF26FC" w:rsidP="00AF26FC">
      <w:pPr>
        <w:pStyle w:val="PL"/>
      </w:pPr>
      <w:r w:rsidRPr="00FD0425">
        <w:tab/>
        <w:t>qosFlowIdentifier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QoSFlowIdentifier,</w:t>
      </w:r>
    </w:p>
    <w:p w14:paraId="62E150C9" w14:textId="77777777" w:rsidR="00AF26FC" w:rsidRPr="00FD0425" w:rsidRDefault="00AF26FC" w:rsidP="00AF26FC">
      <w:pPr>
        <w:pStyle w:val="PL"/>
      </w:pPr>
      <w:r w:rsidRPr="00FD0425">
        <w:tab/>
        <w:t>rATType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{nr, eutra, ...</w:t>
      </w:r>
      <w:r>
        <w:t xml:space="preserve">, </w:t>
      </w:r>
      <w:r>
        <w:rPr>
          <w:noProof w:val="0"/>
          <w:snapToGrid w:val="0"/>
        </w:rPr>
        <w:t>nr-unlicensed, e-</w:t>
      </w:r>
      <w:proofErr w:type="spellStart"/>
      <w:r>
        <w:rPr>
          <w:noProof w:val="0"/>
          <w:snapToGrid w:val="0"/>
        </w:rPr>
        <w:t>utra</w:t>
      </w:r>
      <w:proofErr w:type="spellEnd"/>
      <w:r>
        <w:rPr>
          <w:noProof w:val="0"/>
          <w:snapToGrid w:val="0"/>
        </w:rPr>
        <w:t>-unlicensed</w:t>
      </w:r>
      <w:r w:rsidRPr="00FD0425">
        <w:t>},</w:t>
      </w:r>
    </w:p>
    <w:p w14:paraId="78E51B5D" w14:textId="77777777" w:rsidR="00AF26FC" w:rsidRPr="00FD0425" w:rsidRDefault="00AF26FC" w:rsidP="00AF26FC">
      <w:pPr>
        <w:pStyle w:val="PL"/>
      </w:pPr>
      <w:r w:rsidRPr="00FD0425">
        <w:tab/>
        <w:t>qoSFlowsTimedReportList</w:t>
      </w:r>
      <w:r w:rsidRPr="00FD0425">
        <w:tab/>
      </w:r>
      <w:r w:rsidRPr="00FD0425">
        <w:tab/>
      </w:r>
      <w:r w:rsidRPr="00FD0425">
        <w:tab/>
      </w:r>
      <w:r w:rsidRPr="00FD0425">
        <w:tab/>
        <w:t>VolumeTimedReportList,</w:t>
      </w:r>
    </w:p>
    <w:p w14:paraId="0857B1A7" w14:textId="77777777" w:rsidR="00AF26FC" w:rsidRPr="00FD0425" w:rsidRDefault="00AF26FC" w:rsidP="00AF26FC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{QoSFlowsUsageReport-Item-ExtIEs} } OPTIONAL,</w:t>
      </w:r>
    </w:p>
    <w:p w14:paraId="274718AE" w14:textId="77777777" w:rsidR="00AF26FC" w:rsidRPr="00FD0425" w:rsidRDefault="00AF26FC" w:rsidP="00AF26FC">
      <w:pPr>
        <w:pStyle w:val="PL"/>
      </w:pPr>
      <w:r w:rsidRPr="00FD0425">
        <w:lastRenderedPageBreak/>
        <w:t>...</w:t>
      </w:r>
    </w:p>
    <w:p w14:paraId="6D8A89D9" w14:textId="77777777" w:rsidR="00AF26FC" w:rsidRPr="00FD0425" w:rsidRDefault="00AF26FC" w:rsidP="00AF26FC">
      <w:pPr>
        <w:pStyle w:val="PL"/>
      </w:pPr>
      <w:r w:rsidRPr="00FD0425">
        <w:t>}</w:t>
      </w:r>
    </w:p>
    <w:p w14:paraId="76D74456" w14:textId="77777777" w:rsidR="00AF26FC" w:rsidRPr="00FD0425" w:rsidRDefault="00AF26FC" w:rsidP="00AF26FC">
      <w:pPr>
        <w:pStyle w:val="PL"/>
      </w:pPr>
    </w:p>
    <w:p w14:paraId="3B6596D8" w14:textId="77777777" w:rsidR="00AF26FC" w:rsidRPr="00FD0425" w:rsidRDefault="00AF26FC" w:rsidP="00AF26FC">
      <w:pPr>
        <w:pStyle w:val="PL"/>
      </w:pPr>
      <w:r w:rsidRPr="00FD0425">
        <w:t>QoSFlowsUsageReport-Item-ExtIEs XNAP-PROTOCOL-EXTENSION ::= {</w:t>
      </w:r>
    </w:p>
    <w:p w14:paraId="4358C332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3F453021" w14:textId="77777777" w:rsidR="00AF26FC" w:rsidRPr="00FD0425" w:rsidRDefault="00AF26FC" w:rsidP="00AF26FC">
      <w:pPr>
        <w:pStyle w:val="PL"/>
      </w:pPr>
      <w:r w:rsidRPr="00FD0425">
        <w:t>}</w:t>
      </w:r>
    </w:p>
    <w:p w14:paraId="5C542918" w14:textId="77777777" w:rsidR="00AF26FC" w:rsidRDefault="00AF26FC" w:rsidP="00AF26FC">
      <w:pPr>
        <w:pStyle w:val="PL"/>
      </w:pPr>
    </w:p>
    <w:p w14:paraId="23B96605" w14:textId="77777777" w:rsidR="00AF26FC" w:rsidRDefault="00AF26FC" w:rsidP="00AF26FC">
      <w:pPr>
        <w:pStyle w:val="PL"/>
      </w:pPr>
      <w:r>
        <w:t>QosMonitoringRequest ::= ENUMERATED {ul, dl, both}</w:t>
      </w:r>
    </w:p>
    <w:p w14:paraId="1A8BA1AA" w14:textId="77777777" w:rsidR="00AF26FC" w:rsidRPr="00FD0425" w:rsidRDefault="00AF26FC" w:rsidP="00AF26FC">
      <w:pPr>
        <w:pStyle w:val="PL"/>
      </w:pPr>
    </w:p>
    <w:p w14:paraId="79C5B40C" w14:textId="77777777" w:rsidR="00AF26FC" w:rsidRPr="00FD0425" w:rsidRDefault="00AF26FC" w:rsidP="00AF26FC">
      <w:pPr>
        <w:pStyle w:val="PL"/>
        <w:outlineLvl w:val="3"/>
      </w:pPr>
      <w:r w:rsidRPr="00FD0425">
        <w:t>-- R</w:t>
      </w:r>
    </w:p>
    <w:p w14:paraId="30992087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7D81B1BB" w14:textId="77777777" w:rsidR="00AF26FC" w:rsidRDefault="00AF26FC" w:rsidP="00AF26FC">
      <w:pPr>
        <w:pStyle w:val="PL"/>
        <w:rPr>
          <w:ins w:id="3468" w:author="Author"/>
          <w:noProof w:val="0"/>
          <w:snapToGrid w:val="0"/>
          <w:lang w:eastAsia="zh-CN"/>
        </w:rPr>
      </w:pPr>
    </w:p>
    <w:p w14:paraId="738C5934" w14:textId="77777777" w:rsidR="00AF26FC" w:rsidRPr="00300B5A" w:rsidRDefault="00AF26FC" w:rsidP="00AF26FC">
      <w:pPr>
        <w:pStyle w:val="PL"/>
        <w:rPr>
          <w:ins w:id="3469" w:author="Author"/>
        </w:rPr>
      </w:pPr>
      <w:proofErr w:type="spellStart"/>
      <w:ins w:id="3470" w:author="Author">
        <w:r w:rsidRPr="00300B5A">
          <w:rPr>
            <w:noProof w:val="0"/>
            <w:snapToGrid w:val="0"/>
          </w:rPr>
          <w:t>RadioResourceStatus</w:t>
        </w:r>
        <w:proofErr w:type="spellEnd"/>
        <w:r w:rsidRPr="00300B5A">
          <w:tab/>
          <w:t>::= CHOICE {</w:t>
        </w:r>
      </w:ins>
    </w:p>
    <w:p w14:paraId="6A470CE9" w14:textId="77777777" w:rsidR="00AF26FC" w:rsidRPr="00300B5A" w:rsidRDefault="00AF26FC" w:rsidP="00AF26FC">
      <w:pPr>
        <w:pStyle w:val="PL"/>
        <w:tabs>
          <w:tab w:val="left" w:pos="3488"/>
        </w:tabs>
        <w:rPr>
          <w:ins w:id="3471" w:author="Author"/>
        </w:rPr>
      </w:pPr>
      <w:ins w:id="3472" w:author="Author">
        <w:r w:rsidRPr="00300B5A">
          <w:tab/>
          <w:t>ng-eNB-</w:t>
        </w:r>
        <w:proofErr w:type="spellStart"/>
        <w:r w:rsidRPr="00300B5A">
          <w:rPr>
            <w:noProof w:val="0"/>
            <w:snapToGrid w:val="0"/>
          </w:rPr>
          <w:t>RadioResourceStatus</w:t>
        </w:r>
        <w:proofErr w:type="spellEnd"/>
        <w:r w:rsidRPr="00300B5A">
          <w:tab/>
          <w:t>NG-eNB-</w:t>
        </w:r>
        <w:proofErr w:type="spellStart"/>
        <w:r w:rsidRPr="00300B5A">
          <w:rPr>
            <w:noProof w:val="0"/>
            <w:snapToGrid w:val="0"/>
          </w:rPr>
          <w:t>RadioResourceStatus</w:t>
        </w:r>
        <w:proofErr w:type="spellEnd"/>
        <w:r w:rsidRPr="00300B5A">
          <w:t>,</w:t>
        </w:r>
      </w:ins>
    </w:p>
    <w:p w14:paraId="42C72B93" w14:textId="77777777" w:rsidR="00AF26FC" w:rsidRPr="00300B5A" w:rsidRDefault="00AF26FC" w:rsidP="00AF26FC">
      <w:pPr>
        <w:pStyle w:val="PL"/>
        <w:tabs>
          <w:tab w:val="left" w:pos="2140"/>
        </w:tabs>
        <w:rPr>
          <w:ins w:id="3473" w:author="Author"/>
        </w:rPr>
      </w:pPr>
      <w:ins w:id="3474" w:author="Author">
        <w:r w:rsidRPr="00300B5A">
          <w:tab/>
          <w:t>gNB</w:t>
        </w:r>
        <w:r w:rsidRPr="00300B5A">
          <w:rPr>
            <w:noProof w:val="0"/>
            <w:snapToGrid w:val="0"/>
          </w:rPr>
          <w:t>-</w:t>
        </w:r>
        <w:proofErr w:type="spellStart"/>
        <w:r w:rsidRPr="00300B5A">
          <w:rPr>
            <w:noProof w:val="0"/>
            <w:snapToGrid w:val="0"/>
          </w:rPr>
          <w:t>RadioResourceStatus</w:t>
        </w:r>
        <w:proofErr w:type="spellEnd"/>
        <w:r w:rsidRPr="00300B5A">
          <w:tab/>
          <w:t xml:space="preserve">        GNB-</w:t>
        </w:r>
        <w:proofErr w:type="spellStart"/>
        <w:r w:rsidRPr="00300B5A">
          <w:rPr>
            <w:noProof w:val="0"/>
            <w:snapToGrid w:val="0"/>
          </w:rPr>
          <w:t>RadioResourceStatus</w:t>
        </w:r>
        <w:proofErr w:type="spellEnd"/>
        <w:r w:rsidRPr="00300B5A">
          <w:rPr>
            <w:noProof w:val="0"/>
            <w:snapToGrid w:val="0"/>
          </w:rPr>
          <w:t>,</w:t>
        </w:r>
      </w:ins>
    </w:p>
    <w:p w14:paraId="6DDF7393" w14:textId="77777777" w:rsidR="00AF26FC" w:rsidRPr="00300B5A" w:rsidRDefault="00AF26FC" w:rsidP="00AF26FC">
      <w:pPr>
        <w:pStyle w:val="PL"/>
        <w:tabs>
          <w:tab w:val="left" w:pos="3572"/>
          <w:tab w:val="left" w:pos="3620"/>
        </w:tabs>
        <w:rPr>
          <w:ins w:id="3475" w:author="Author"/>
        </w:rPr>
      </w:pPr>
      <w:ins w:id="3476" w:author="Author">
        <w:r w:rsidRPr="00300B5A">
          <w:tab/>
          <w:t>choice-extension</w:t>
        </w:r>
        <w:r w:rsidRPr="00300B5A">
          <w:tab/>
        </w:r>
        <w:r w:rsidRPr="00300B5A">
          <w:tab/>
        </w:r>
        <w:r w:rsidRPr="00300B5A">
          <w:tab/>
          <w:t xml:space="preserve">ProtocolIE-Single-Container { { </w:t>
        </w:r>
        <w:proofErr w:type="spellStart"/>
        <w:r w:rsidRPr="00300B5A">
          <w:rPr>
            <w:noProof w:val="0"/>
            <w:snapToGrid w:val="0"/>
          </w:rPr>
          <w:t>RadioResourceStatus</w:t>
        </w:r>
        <w:r w:rsidRPr="00300B5A">
          <w:t>-ExtIEs</w:t>
        </w:r>
        <w:proofErr w:type="spellEnd"/>
        <w:r w:rsidRPr="00300B5A">
          <w:t>} }</w:t>
        </w:r>
      </w:ins>
    </w:p>
    <w:p w14:paraId="3061D20D" w14:textId="77777777" w:rsidR="00AF26FC" w:rsidRPr="00300B5A" w:rsidRDefault="00AF26FC" w:rsidP="00AF26FC">
      <w:pPr>
        <w:pStyle w:val="PL"/>
        <w:rPr>
          <w:ins w:id="3477" w:author="Author"/>
        </w:rPr>
      </w:pPr>
    </w:p>
    <w:p w14:paraId="33C41C1C" w14:textId="77777777" w:rsidR="00AF26FC" w:rsidRPr="00300B5A" w:rsidRDefault="00AF26FC" w:rsidP="00AF26FC">
      <w:pPr>
        <w:pStyle w:val="PL"/>
        <w:rPr>
          <w:ins w:id="3478" w:author="Author"/>
        </w:rPr>
      </w:pPr>
      <w:ins w:id="3479" w:author="Author">
        <w:r w:rsidRPr="00300B5A">
          <w:t>}</w:t>
        </w:r>
      </w:ins>
    </w:p>
    <w:p w14:paraId="05771A6B" w14:textId="77777777" w:rsidR="00AF26FC" w:rsidRPr="00300B5A" w:rsidRDefault="00AF26FC" w:rsidP="00AF26FC">
      <w:pPr>
        <w:pStyle w:val="PL"/>
        <w:rPr>
          <w:ins w:id="3480" w:author="Author"/>
        </w:rPr>
      </w:pPr>
    </w:p>
    <w:p w14:paraId="453D2FD8" w14:textId="77777777" w:rsidR="00AF26FC" w:rsidRPr="00300B5A" w:rsidRDefault="00AF26FC" w:rsidP="00AF26FC">
      <w:pPr>
        <w:pStyle w:val="PL"/>
        <w:rPr>
          <w:ins w:id="3481" w:author="Author"/>
        </w:rPr>
      </w:pPr>
      <w:proofErr w:type="spellStart"/>
      <w:ins w:id="3482" w:author="Author">
        <w:r w:rsidRPr="00300B5A">
          <w:rPr>
            <w:noProof w:val="0"/>
            <w:snapToGrid w:val="0"/>
          </w:rPr>
          <w:t>RadioResourceStatus</w:t>
        </w:r>
        <w:r w:rsidRPr="00300B5A">
          <w:t>-ExtIEs</w:t>
        </w:r>
        <w:proofErr w:type="spellEnd"/>
        <w:r w:rsidRPr="00300B5A">
          <w:t xml:space="preserve"> XNAP-PROTOCOL-IES ::= {</w:t>
        </w:r>
      </w:ins>
    </w:p>
    <w:p w14:paraId="57615B6B" w14:textId="77777777" w:rsidR="00AF26FC" w:rsidRPr="00300B5A" w:rsidRDefault="00AF26FC" w:rsidP="00AF26FC">
      <w:pPr>
        <w:pStyle w:val="PL"/>
        <w:rPr>
          <w:ins w:id="3483" w:author="Author"/>
        </w:rPr>
      </w:pPr>
      <w:ins w:id="3484" w:author="Author">
        <w:r w:rsidRPr="00300B5A">
          <w:tab/>
          <w:t>...</w:t>
        </w:r>
      </w:ins>
    </w:p>
    <w:p w14:paraId="4CFCEB91" w14:textId="77777777" w:rsidR="00AF26FC" w:rsidRDefault="00AF26FC" w:rsidP="00AF26FC">
      <w:pPr>
        <w:pStyle w:val="PL"/>
        <w:rPr>
          <w:ins w:id="3485" w:author="Author"/>
        </w:rPr>
      </w:pPr>
      <w:ins w:id="3486" w:author="Author">
        <w:r w:rsidRPr="00300B5A">
          <w:t>}</w:t>
        </w:r>
      </w:ins>
    </w:p>
    <w:p w14:paraId="1DE5EF65" w14:textId="77777777" w:rsidR="00AF26FC" w:rsidRPr="00FD0425" w:rsidRDefault="00AF26FC" w:rsidP="00AF26FC">
      <w:pPr>
        <w:pStyle w:val="PL"/>
        <w:rPr>
          <w:ins w:id="3487" w:author="Author"/>
          <w:noProof w:val="0"/>
          <w:snapToGrid w:val="0"/>
          <w:lang w:eastAsia="zh-CN"/>
        </w:rPr>
      </w:pPr>
    </w:p>
    <w:p w14:paraId="191DC7BE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26847388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bookmarkStart w:id="3488" w:name="_Hlk513532370"/>
      <w:r w:rsidRPr="00FD0425">
        <w:rPr>
          <w:noProof w:val="0"/>
          <w:snapToGrid w:val="0"/>
          <w:lang w:eastAsia="zh-CN"/>
        </w:rPr>
        <w:t xml:space="preserve">RANAC ::= INTEGER </w:t>
      </w:r>
      <w:r w:rsidRPr="00FD0425">
        <w:t>(0..255)</w:t>
      </w:r>
    </w:p>
    <w:p w14:paraId="4250E207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33FBF42B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63D2F65A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bookmarkStart w:id="3489" w:name="_Hlk515439004"/>
      <w:proofErr w:type="spellStart"/>
      <w:r w:rsidRPr="00FD0425">
        <w:rPr>
          <w:noProof w:val="0"/>
          <w:snapToGrid w:val="0"/>
          <w:lang w:eastAsia="zh-CN"/>
        </w:rPr>
        <w:t>RANAreaID</w:t>
      </w:r>
      <w:bookmarkEnd w:id="3488"/>
      <w:bookmarkEnd w:id="3489"/>
      <w:proofErr w:type="spellEnd"/>
      <w:r w:rsidRPr="00FD0425">
        <w:rPr>
          <w:noProof w:val="0"/>
          <w:snapToGrid w:val="0"/>
          <w:lang w:eastAsia="zh-CN"/>
        </w:rPr>
        <w:t xml:space="preserve"> ::= SEQUENCE {</w:t>
      </w:r>
    </w:p>
    <w:p w14:paraId="2F41C7A4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0994BC78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2A0EEB90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RANAreaID-ExtIEs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196FADFC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C7258A3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9BF58FA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3CC56116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RANAreaID-ExtIEs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7B2A62FA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42416CB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78B3AE5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535F322A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06146056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RANAreaID</w:t>
      </w:r>
      <w:proofErr w:type="spellEnd"/>
      <w:r w:rsidRPr="00FD0425">
        <w:rPr>
          <w:noProof w:val="0"/>
          <w:snapToGrid w:val="0"/>
          <w:lang w:eastAsia="zh-CN"/>
        </w:rPr>
        <w:t xml:space="preserve">-List ::= SEQUENCE (SIZE(1..maxnoofRANAreasinRNA)) OF </w:t>
      </w:r>
      <w:proofErr w:type="spellStart"/>
      <w:r w:rsidRPr="00FD0425">
        <w:rPr>
          <w:noProof w:val="0"/>
          <w:snapToGrid w:val="0"/>
          <w:lang w:eastAsia="zh-CN"/>
        </w:rPr>
        <w:t>RANAreaID</w:t>
      </w:r>
      <w:proofErr w:type="spellEnd"/>
    </w:p>
    <w:p w14:paraId="56C06602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2E163F5B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26895DBA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bookmarkStart w:id="3490" w:name="_Hlk513533037"/>
      <w:proofErr w:type="spellStart"/>
      <w:r w:rsidRPr="00FD0425">
        <w:rPr>
          <w:noProof w:val="0"/>
          <w:snapToGrid w:val="0"/>
          <w:lang w:eastAsia="zh-CN"/>
        </w:rPr>
        <w:t>RANPagingArea</w:t>
      </w:r>
      <w:bookmarkEnd w:id="3490"/>
      <w:proofErr w:type="spellEnd"/>
      <w:r w:rsidRPr="00FD0425">
        <w:rPr>
          <w:noProof w:val="0"/>
          <w:snapToGrid w:val="0"/>
          <w:lang w:eastAsia="zh-CN"/>
        </w:rPr>
        <w:t xml:space="preserve"> ::= SEQUENCE {</w:t>
      </w:r>
    </w:p>
    <w:p w14:paraId="7EDD6FF9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pLMN</w:t>
      </w:r>
      <w:proofErr w:type="spellEnd"/>
      <w:r w:rsidRPr="00FD0425">
        <w:rPr>
          <w:noProof w:val="0"/>
          <w:snapToGrid w:val="0"/>
          <w:lang w:eastAsia="zh-CN"/>
        </w:rPr>
        <w:t>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101DA7A2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rANPagingAreaChoice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RANPagingAreaChoice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5CB4B536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 w:rsidDel="009F3525"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{ {</w:t>
      </w:r>
      <w:proofErr w:type="spellStart"/>
      <w:r w:rsidRPr="00FD0425">
        <w:rPr>
          <w:noProof w:val="0"/>
          <w:snapToGrid w:val="0"/>
          <w:lang w:eastAsia="zh-CN"/>
        </w:rPr>
        <w:t>RANPagingArea-ExtIEs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1B98BDC6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DB510A6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64C813A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30066E81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RANPagingArea-ExtIEs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01CA1BF1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19E8E32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AC1DCFE" w14:textId="77777777" w:rsidR="00AF26FC" w:rsidRPr="00FD0425" w:rsidRDefault="00AF26FC" w:rsidP="00AF26FC">
      <w:pPr>
        <w:pStyle w:val="PL"/>
        <w:rPr>
          <w:noProof w:val="0"/>
          <w:snapToGrid w:val="0"/>
        </w:rPr>
      </w:pPr>
    </w:p>
    <w:p w14:paraId="7A480264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RANPagingAreaChoice</w:t>
      </w:r>
      <w:proofErr w:type="spellEnd"/>
      <w:r w:rsidRPr="00FD0425">
        <w:rPr>
          <w:noProof w:val="0"/>
          <w:snapToGrid w:val="0"/>
          <w:lang w:eastAsia="zh-CN"/>
        </w:rPr>
        <w:t xml:space="preserve"> ::= CHOICE {</w:t>
      </w:r>
    </w:p>
    <w:p w14:paraId="3790BBED" w14:textId="77777777" w:rsidR="00AF26FC" w:rsidRPr="00FD0425" w:rsidRDefault="00AF26FC" w:rsidP="00AF26FC">
      <w:pPr>
        <w:pStyle w:val="PL"/>
      </w:pPr>
      <w:r w:rsidRPr="00FD0425">
        <w:rPr>
          <w:noProof w:val="0"/>
          <w:snapToGrid w:val="0"/>
        </w:rPr>
        <w:tab/>
        <w:t>cell-List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NG-RAN-Cell-Identity-ListinRANPagingArea,</w:t>
      </w:r>
    </w:p>
    <w:p w14:paraId="468647D7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rANAreaID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RANAreaID</w:t>
      </w:r>
      <w:proofErr w:type="spellEnd"/>
      <w:r w:rsidRPr="00FD0425">
        <w:rPr>
          <w:noProof w:val="0"/>
          <w:snapToGrid w:val="0"/>
        </w:rPr>
        <w:t>-List,</w:t>
      </w:r>
    </w:p>
    <w:p w14:paraId="287EEDA8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RANPagingAreaChoice-ExtIEs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287004BF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C72EE7F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1034798C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RANPagingAreaChoice-ExtIEs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4827A9A1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4A3610D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ACF0836" w14:textId="77777777" w:rsidR="00AF26FC" w:rsidRPr="00FD0425" w:rsidRDefault="00AF26FC" w:rsidP="00AF26FC">
      <w:pPr>
        <w:pStyle w:val="PL"/>
        <w:rPr>
          <w:noProof w:val="0"/>
          <w:snapToGrid w:val="0"/>
        </w:rPr>
      </w:pPr>
    </w:p>
    <w:p w14:paraId="737AED4F" w14:textId="77777777" w:rsidR="00AF26FC" w:rsidRPr="00FD0425" w:rsidRDefault="00AF26FC" w:rsidP="00AF26FC">
      <w:pPr>
        <w:pStyle w:val="PL"/>
        <w:rPr>
          <w:noProof w:val="0"/>
          <w:snapToGrid w:val="0"/>
        </w:rPr>
      </w:pPr>
    </w:p>
    <w:p w14:paraId="4DEEECE7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bookmarkStart w:id="3491" w:name="_Hlk515246357"/>
      <w:proofErr w:type="spellStart"/>
      <w:r w:rsidRPr="00FD0425">
        <w:rPr>
          <w:noProof w:val="0"/>
          <w:snapToGrid w:val="0"/>
        </w:rPr>
        <w:t>RANPagingAttemptInfo</w:t>
      </w:r>
      <w:bookmarkEnd w:id="3491"/>
      <w:proofErr w:type="spellEnd"/>
      <w:r w:rsidRPr="00FD0425">
        <w:rPr>
          <w:noProof w:val="0"/>
          <w:snapToGrid w:val="0"/>
        </w:rPr>
        <w:t xml:space="preserve"> ::= SEQUENCE {</w:t>
      </w:r>
    </w:p>
    <w:p w14:paraId="620347D6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pagingAttemptCount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(1..16, ...),</w:t>
      </w:r>
    </w:p>
    <w:p w14:paraId="32E7C87D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intendedNumberOfPagingAttempts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(1..16, ...),</w:t>
      </w:r>
    </w:p>
    <w:p w14:paraId="010344E5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nextPagingAreaScope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ENUMERATED {same, changed, ...}</w:t>
      </w:r>
      <w:r w:rsidRPr="00FD0425">
        <w:rPr>
          <w:noProof w:val="0"/>
          <w:snapToGrid w:val="0"/>
        </w:rPr>
        <w:tab/>
        <w:t>OPTIONAL,</w:t>
      </w:r>
    </w:p>
    <w:p w14:paraId="7576C4BA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</w:rPr>
        <w:t>RANPagingAttemptInfo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686614F8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F3F6E26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F716B8B" w14:textId="77777777" w:rsidR="00AF26FC" w:rsidRPr="00FD0425" w:rsidRDefault="00AF26FC" w:rsidP="00AF26FC">
      <w:pPr>
        <w:pStyle w:val="PL"/>
        <w:rPr>
          <w:noProof w:val="0"/>
          <w:snapToGrid w:val="0"/>
        </w:rPr>
      </w:pPr>
    </w:p>
    <w:p w14:paraId="2D376EC4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RANPagingAttemptInfo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42A122AE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ABC4002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2F05B8D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39F50D5C" w14:textId="77777777" w:rsidR="00AF26FC" w:rsidRPr="00FD0425" w:rsidRDefault="00AF26FC" w:rsidP="00AF26FC">
      <w:pPr>
        <w:pStyle w:val="PL"/>
      </w:pPr>
      <w:r w:rsidRPr="00FD0425">
        <w:t>RANPagingFailure</w:t>
      </w:r>
      <w:r w:rsidRPr="00FD0425">
        <w:tab/>
      </w:r>
      <w:r w:rsidRPr="00FD0425">
        <w:tab/>
        <w:t xml:space="preserve">::= </w:t>
      </w:r>
      <w:r w:rsidRPr="00FD0425">
        <w:tab/>
        <w:t>ENUMERATED {</w:t>
      </w:r>
    </w:p>
    <w:p w14:paraId="090E53CC" w14:textId="77777777" w:rsidR="00AF26FC" w:rsidRPr="00FD0425" w:rsidRDefault="00AF26FC" w:rsidP="00AF26FC">
      <w:pPr>
        <w:pStyle w:val="PL"/>
      </w:pPr>
      <w:r w:rsidRPr="00FD0425">
        <w:tab/>
        <w:t>true,</w:t>
      </w:r>
    </w:p>
    <w:p w14:paraId="05B176A1" w14:textId="77777777" w:rsidR="00AF26FC" w:rsidRPr="00FD0425" w:rsidRDefault="00AF26FC" w:rsidP="00AF26FC">
      <w:pPr>
        <w:pStyle w:val="PL"/>
      </w:pPr>
      <w:r w:rsidRPr="00FD0425">
        <w:lastRenderedPageBreak/>
        <w:tab/>
        <w:t>...</w:t>
      </w:r>
    </w:p>
    <w:p w14:paraId="0420B6D7" w14:textId="77777777" w:rsidR="00AF26FC" w:rsidRPr="00FD0425" w:rsidRDefault="00AF26FC" w:rsidP="00AF26FC">
      <w:pPr>
        <w:pStyle w:val="PL"/>
      </w:pPr>
      <w:r w:rsidRPr="00FD0425">
        <w:t>}</w:t>
      </w:r>
    </w:p>
    <w:p w14:paraId="7612F9FE" w14:textId="77777777" w:rsidR="00AF26FC" w:rsidRPr="00FD0425" w:rsidRDefault="00AF26FC" w:rsidP="00AF26FC">
      <w:pPr>
        <w:pStyle w:val="PL"/>
        <w:rPr>
          <w:noProof w:val="0"/>
          <w:snapToGrid w:val="0"/>
        </w:rPr>
      </w:pPr>
    </w:p>
    <w:p w14:paraId="510D85B3" w14:textId="77777777" w:rsidR="00AF26FC" w:rsidRPr="00FD0425" w:rsidRDefault="00AF26FC" w:rsidP="00AF26FC">
      <w:pPr>
        <w:pStyle w:val="PL"/>
      </w:pPr>
      <w:proofErr w:type="spellStart"/>
      <w:r w:rsidRPr="00FD0425">
        <w:rPr>
          <w:noProof w:val="0"/>
          <w:snapToGrid w:val="0"/>
        </w:rPr>
        <w:t>Reference</w:t>
      </w:r>
      <w:r w:rsidRPr="00FD0425">
        <w:rPr>
          <w:noProof w:val="0"/>
        </w:rPr>
        <w:t>ID</w:t>
      </w:r>
      <w:proofErr w:type="spellEnd"/>
      <w:r w:rsidRPr="00FD0425">
        <w:rPr>
          <w:noProof w:val="0"/>
        </w:rPr>
        <w:t xml:space="preserve"> ::= INTEGER (1..64, ...) -- </w:t>
      </w:r>
      <w:r w:rsidRPr="00FD0425">
        <w:rPr>
          <w:lang w:eastAsia="ja-JP"/>
        </w:rPr>
        <w:t>This IE may need to be refined.</w:t>
      </w:r>
    </w:p>
    <w:p w14:paraId="0ECF0AC2" w14:textId="77777777" w:rsidR="00AF26FC" w:rsidRPr="00FD0425" w:rsidRDefault="00AF26FC" w:rsidP="00AF26FC">
      <w:pPr>
        <w:pStyle w:val="PL"/>
      </w:pPr>
    </w:p>
    <w:p w14:paraId="37DC6914" w14:textId="77777777" w:rsidR="00AF26FC" w:rsidRPr="00FD0425" w:rsidRDefault="00AF26FC" w:rsidP="00AF26FC">
      <w:pPr>
        <w:pStyle w:val="PL"/>
      </w:pPr>
    </w:p>
    <w:p w14:paraId="1DB7EB60" w14:textId="77777777" w:rsidR="00AF26FC" w:rsidRPr="00FD0425" w:rsidRDefault="00AF26FC" w:rsidP="00AF26FC">
      <w:pPr>
        <w:pStyle w:val="PL"/>
      </w:pPr>
      <w:r w:rsidRPr="00FD0425">
        <w:t>ReflectiveQoSAttribute ::= ENUMERATED {subject-to-reflective-QoS, ...}</w:t>
      </w:r>
    </w:p>
    <w:p w14:paraId="33CD83D0" w14:textId="77777777" w:rsidR="00AF26FC" w:rsidRPr="00FD0425" w:rsidRDefault="00AF26FC" w:rsidP="00AF26FC">
      <w:pPr>
        <w:pStyle w:val="PL"/>
      </w:pPr>
    </w:p>
    <w:p w14:paraId="6E469668" w14:textId="77777777" w:rsidR="00AF26FC" w:rsidRPr="00FD0425" w:rsidRDefault="00AF26FC" w:rsidP="00AF26FC">
      <w:pPr>
        <w:pStyle w:val="PL"/>
        <w:rPr>
          <w:noProof w:val="0"/>
          <w:snapToGrid w:val="0"/>
        </w:rPr>
      </w:pPr>
    </w:p>
    <w:p w14:paraId="2504F770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ReportArea</w:t>
      </w:r>
      <w:proofErr w:type="spellEnd"/>
      <w:r w:rsidRPr="00FD0425">
        <w:rPr>
          <w:noProof w:val="0"/>
          <w:snapToGrid w:val="0"/>
        </w:rPr>
        <w:t xml:space="preserve"> ::= ENUMERATED {</w:t>
      </w:r>
    </w:p>
    <w:p w14:paraId="4A954DA4" w14:textId="77777777" w:rsidR="00AF26FC" w:rsidRPr="00FD0425" w:rsidRDefault="00AF26FC" w:rsidP="00AF26FC">
      <w:pPr>
        <w:pStyle w:val="PL"/>
      </w:pPr>
      <w:r w:rsidRPr="00FD0425">
        <w:tab/>
        <w:t>cell,</w:t>
      </w:r>
    </w:p>
    <w:p w14:paraId="5CD07121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4390F60D" w14:textId="77777777" w:rsidR="00AF26FC" w:rsidRPr="00FD0425" w:rsidRDefault="00AF26FC" w:rsidP="00AF26FC">
      <w:pPr>
        <w:pStyle w:val="PL"/>
      </w:pPr>
      <w:r w:rsidRPr="00FD0425">
        <w:t>}</w:t>
      </w:r>
    </w:p>
    <w:p w14:paraId="2B3C1C41" w14:textId="77777777" w:rsidR="00AF26FC" w:rsidRPr="00FD0425" w:rsidRDefault="00AF26FC" w:rsidP="00AF26FC">
      <w:pPr>
        <w:pStyle w:val="PL"/>
      </w:pPr>
    </w:p>
    <w:p w14:paraId="3C14A0B0" w14:textId="77777777" w:rsidR="00AF26FC" w:rsidRDefault="00AF26FC" w:rsidP="00AF26FC">
      <w:pPr>
        <w:pStyle w:val="PL"/>
        <w:rPr>
          <w:ins w:id="3492" w:author="Author"/>
        </w:rPr>
      </w:pPr>
    </w:p>
    <w:p w14:paraId="7E6546D1" w14:textId="77777777" w:rsidR="00AF26FC" w:rsidRPr="00300B5A" w:rsidRDefault="00AF26FC" w:rsidP="00AF26FC">
      <w:pPr>
        <w:pStyle w:val="PL"/>
        <w:rPr>
          <w:ins w:id="3493" w:author="Author"/>
          <w:noProof w:val="0"/>
          <w:snapToGrid w:val="0"/>
        </w:rPr>
      </w:pPr>
      <w:proofErr w:type="spellStart"/>
      <w:ins w:id="3494" w:author="Author">
        <w:r w:rsidRPr="00300B5A">
          <w:rPr>
            <w:noProof w:val="0"/>
            <w:snapToGrid w:val="0"/>
          </w:rPr>
          <w:t>ReportCharacteristics</w:t>
        </w:r>
        <w:proofErr w:type="spellEnd"/>
        <w:r w:rsidRPr="00300B5A">
          <w:rPr>
            <w:noProof w:val="0"/>
            <w:snapToGrid w:val="0"/>
          </w:rPr>
          <w:t xml:space="preserve"> :</w:t>
        </w:r>
        <w:r w:rsidRPr="00300B5A">
          <w:rPr>
            <w:snapToGrid w:val="0"/>
          </w:rPr>
          <w:t>:=</w:t>
        </w:r>
        <w:r w:rsidRPr="00300B5A">
          <w:rPr>
            <w:noProof w:val="0"/>
            <w:snapToGrid w:val="0"/>
          </w:rPr>
          <w:t xml:space="preserve">  BIT STRING(SIZE(32))</w:t>
        </w:r>
      </w:ins>
    </w:p>
    <w:p w14:paraId="0E5AB9B0" w14:textId="77777777" w:rsidR="00AF26FC" w:rsidRPr="00300B5A" w:rsidRDefault="00AF26FC" w:rsidP="00AF26FC">
      <w:pPr>
        <w:pStyle w:val="PL"/>
        <w:rPr>
          <w:ins w:id="3495" w:author="Author"/>
          <w:noProof w:val="0"/>
          <w:snapToGrid w:val="0"/>
        </w:rPr>
      </w:pPr>
    </w:p>
    <w:p w14:paraId="49924EDB" w14:textId="77777777" w:rsidR="00AF26FC" w:rsidRPr="00300B5A" w:rsidRDefault="00AF26FC" w:rsidP="00AF26FC">
      <w:pPr>
        <w:pStyle w:val="PL"/>
        <w:rPr>
          <w:ins w:id="3496" w:author="Author"/>
          <w:noProof w:val="0"/>
          <w:snapToGrid w:val="0"/>
        </w:rPr>
      </w:pPr>
    </w:p>
    <w:p w14:paraId="0CE81110" w14:textId="77777777" w:rsidR="00AF26FC" w:rsidRPr="00300B5A" w:rsidRDefault="00AF26FC" w:rsidP="00AF26FC">
      <w:pPr>
        <w:pStyle w:val="PL"/>
        <w:spacing w:line="0" w:lineRule="atLeast"/>
        <w:rPr>
          <w:ins w:id="3497" w:author="Author"/>
          <w:noProof w:val="0"/>
          <w:snapToGrid w:val="0"/>
        </w:rPr>
      </w:pPr>
      <w:proofErr w:type="spellStart"/>
      <w:ins w:id="3498" w:author="Author">
        <w:r w:rsidRPr="00300B5A">
          <w:rPr>
            <w:noProof w:val="0"/>
            <w:snapToGrid w:val="0"/>
          </w:rPr>
          <w:t>ReportingPeriodicity</w:t>
        </w:r>
        <w:proofErr w:type="spellEnd"/>
        <w:r w:rsidRPr="00300B5A">
          <w:rPr>
            <w:noProof w:val="0"/>
            <w:snapToGrid w:val="0"/>
          </w:rPr>
          <w:t xml:space="preserve"> ::= ENUMERATED {</w:t>
        </w:r>
      </w:ins>
    </w:p>
    <w:p w14:paraId="3DE33CB3" w14:textId="77777777" w:rsidR="00AF26FC" w:rsidRPr="00300B5A" w:rsidRDefault="00AF26FC" w:rsidP="00AF26FC">
      <w:pPr>
        <w:pStyle w:val="PL"/>
        <w:spacing w:line="0" w:lineRule="atLeast"/>
        <w:rPr>
          <w:ins w:id="3499" w:author="Author"/>
          <w:noProof w:val="0"/>
          <w:snapToGrid w:val="0"/>
        </w:rPr>
      </w:pPr>
      <w:ins w:id="3500" w:author="Author">
        <w:r w:rsidRPr="00300B5A">
          <w:rPr>
            <w:noProof w:val="0"/>
            <w:snapToGrid w:val="0"/>
          </w:rPr>
          <w:tab/>
          <w:t>half-thousand-</w:t>
        </w:r>
        <w:proofErr w:type="spellStart"/>
        <w:r w:rsidRPr="00300B5A">
          <w:rPr>
            <w:noProof w:val="0"/>
            <w:snapToGrid w:val="0"/>
          </w:rPr>
          <w:t>ms</w:t>
        </w:r>
        <w:proofErr w:type="spellEnd"/>
        <w:r w:rsidRPr="00300B5A">
          <w:rPr>
            <w:noProof w:val="0"/>
            <w:snapToGrid w:val="0"/>
          </w:rPr>
          <w:t>,</w:t>
        </w:r>
      </w:ins>
    </w:p>
    <w:p w14:paraId="519C671C" w14:textId="77777777" w:rsidR="00AF26FC" w:rsidRPr="00300B5A" w:rsidRDefault="00AF26FC" w:rsidP="00AF26FC">
      <w:pPr>
        <w:pStyle w:val="PL"/>
        <w:spacing w:line="0" w:lineRule="atLeast"/>
        <w:ind w:firstLineChars="250" w:firstLine="400"/>
        <w:rPr>
          <w:ins w:id="3501" w:author="Author"/>
          <w:noProof w:val="0"/>
          <w:snapToGrid w:val="0"/>
        </w:rPr>
      </w:pPr>
      <w:ins w:id="3502" w:author="Author">
        <w:r w:rsidRPr="00300B5A">
          <w:rPr>
            <w:noProof w:val="0"/>
            <w:snapToGrid w:val="0"/>
          </w:rPr>
          <w:t>one-thousand-</w:t>
        </w:r>
        <w:proofErr w:type="spellStart"/>
        <w:r w:rsidRPr="00300B5A">
          <w:rPr>
            <w:noProof w:val="0"/>
            <w:snapToGrid w:val="0"/>
          </w:rPr>
          <w:t>ms</w:t>
        </w:r>
        <w:proofErr w:type="spellEnd"/>
        <w:r w:rsidRPr="00300B5A">
          <w:rPr>
            <w:noProof w:val="0"/>
            <w:snapToGrid w:val="0"/>
          </w:rPr>
          <w:t>,</w:t>
        </w:r>
      </w:ins>
    </w:p>
    <w:p w14:paraId="782C6CF8" w14:textId="77777777" w:rsidR="00AF26FC" w:rsidRPr="00300B5A" w:rsidRDefault="00AF26FC" w:rsidP="00AF26FC">
      <w:pPr>
        <w:pStyle w:val="PL"/>
        <w:spacing w:line="0" w:lineRule="atLeast"/>
        <w:rPr>
          <w:ins w:id="3503" w:author="Author"/>
          <w:noProof w:val="0"/>
          <w:snapToGrid w:val="0"/>
        </w:rPr>
      </w:pPr>
      <w:ins w:id="3504" w:author="Author">
        <w:r w:rsidRPr="00300B5A">
          <w:rPr>
            <w:noProof w:val="0"/>
            <w:snapToGrid w:val="0"/>
          </w:rPr>
          <w:tab/>
          <w:t>two-thousand-</w:t>
        </w:r>
        <w:proofErr w:type="spellStart"/>
        <w:r w:rsidRPr="00300B5A">
          <w:rPr>
            <w:noProof w:val="0"/>
            <w:snapToGrid w:val="0"/>
          </w:rPr>
          <w:t>ms</w:t>
        </w:r>
        <w:proofErr w:type="spellEnd"/>
        <w:r w:rsidRPr="00300B5A">
          <w:rPr>
            <w:noProof w:val="0"/>
            <w:snapToGrid w:val="0"/>
          </w:rPr>
          <w:t>,</w:t>
        </w:r>
      </w:ins>
    </w:p>
    <w:p w14:paraId="5B5D5117" w14:textId="77777777" w:rsidR="00AF26FC" w:rsidRPr="00300B5A" w:rsidRDefault="00AF26FC" w:rsidP="00AF26FC">
      <w:pPr>
        <w:pStyle w:val="PL"/>
        <w:spacing w:line="0" w:lineRule="atLeast"/>
        <w:rPr>
          <w:ins w:id="3505" w:author="Author"/>
          <w:noProof w:val="0"/>
          <w:snapToGrid w:val="0"/>
        </w:rPr>
      </w:pPr>
      <w:ins w:id="3506" w:author="Author">
        <w:r w:rsidRPr="00300B5A">
          <w:rPr>
            <w:noProof w:val="0"/>
            <w:snapToGrid w:val="0"/>
          </w:rPr>
          <w:tab/>
          <w:t>five-thousand-</w:t>
        </w:r>
        <w:proofErr w:type="spellStart"/>
        <w:r w:rsidRPr="00300B5A">
          <w:rPr>
            <w:noProof w:val="0"/>
            <w:snapToGrid w:val="0"/>
          </w:rPr>
          <w:t>ms</w:t>
        </w:r>
        <w:proofErr w:type="spellEnd"/>
        <w:r w:rsidRPr="00300B5A">
          <w:rPr>
            <w:noProof w:val="0"/>
            <w:snapToGrid w:val="0"/>
          </w:rPr>
          <w:t>,</w:t>
        </w:r>
      </w:ins>
    </w:p>
    <w:p w14:paraId="25FCC7E2" w14:textId="77777777" w:rsidR="00AF26FC" w:rsidRPr="00300B5A" w:rsidRDefault="00AF26FC" w:rsidP="00AF26FC">
      <w:pPr>
        <w:pStyle w:val="PL"/>
        <w:spacing w:line="0" w:lineRule="atLeast"/>
        <w:rPr>
          <w:ins w:id="3507" w:author="Author"/>
          <w:noProof w:val="0"/>
          <w:snapToGrid w:val="0"/>
        </w:rPr>
      </w:pPr>
      <w:ins w:id="3508" w:author="Author">
        <w:r w:rsidRPr="00300B5A">
          <w:rPr>
            <w:noProof w:val="0"/>
            <w:snapToGrid w:val="0"/>
          </w:rPr>
          <w:tab/>
          <w:t>ten-thousand-</w:t>
        </w:r>
        <w:proofErr w:type="spellStart"/>
        <w:r w:rsidRPr="00300B5A">
          <w:rPr>
            <w:noProof w:val="0"/>
            <w:snapToGrid w:val="0"/>
          </w:rPr>
          <w:t>ms</w:t>
        </w:r>
        <w:proofErr w:type="spellEnd"/>
        <w:r w:rsidRPr="00300B5A">
          <w:rPr>
            <w:noProof w:val="0"/>
            <w:snapToGrid w:val="0"/>
          </w:rPr>
          <w:t>,</w:t>
        </w:r>
      </w:ins>
    </w:p>
    <w:p w14:paraId="6D8CEB7C" w14:textId="77777777" w:rsidR="00AF26FC" w:rsidRPr="00300B5A" w:rsidRDefault="00AF26FC" w:rsidP="00AF26FC">
      <w:pPr>
        <w:pStyle w:val="PL"/>
        <w:spacing w:line="0" w:lineRule="atLeast"/>
        <w:rPr>
          <w:ins w:id="3509" w:author="Author"/>
          <w:noProof w:val="0"/>
          <w:snapToGrid w:val="0"/>
        </w:rPr>
      </w:pPr>
      <w:ins w:id="3510" w:author="Author">
        <w:r w:rsidRPr="00300B5A">
          <w:rPr>
            <w:noProof w:val="0"/>
            <w:snapToGrid w:val="0"/>
          </w:rPr>
          <w:t>...</w:t>
        </w:r>
      </w:ins>
    </w:p>
    <w:p w14:paraId="5232F1B3" w14:textId="77777777" w:rsidR="00AF26FC" w:rsidRPr="00300B5A" w:rsidRDefault="00AF26FC" w:rsidP="00AF26FC">
      <w:pPr>
        <w:pStyle w:val="PL"/>
        <w:spacing w:line="0" w:lineRule="atLeast"/>
        <w:rPr>
          <w:ins w:id="3511" w:author="Author"/>
          <w:noProof w:val="0"/>
          <w:snapToGrid w:val="0"/>
        </w:rPr>
      </w:pPr>
      <w:ins w:id="3512" w:author="Author">
        <w:r w:rsidRPr="00300B5A">
          <w:rPr>
            <w:noProof w:val="0"/>
            <w:snapToGrid w:val="0"/>
          </w:rPr>
          <w:t>}</w:t>
        </w:r>
      </w:ins>
    </w:p>
    <w:p w14:paraId="076F5166" w14:textId="77777777" w:rsidR="00AF26FC" w:rsidRPr="00300B5A" w:rsidRDefault="00AF26FC" w:rsidP="00AF26FC">
      <w:pPr>
        <w:pStyle w:val="PL"/>
        <w:rPr>
          <w:ins w:id="3513" w:author="Author"/>
        </w:rPr>
      </w:pPr>
    </w:p>
    <w:p w14:paraId="549262B6" w14:textId="77777777" w:rsidR="00AF26FC" w:rsidRPr="00300B5A" w:rsidRDefault="00AF26FC" w:rsidP="00AF26FC">
      <w:pPr>
        <w:pStyle w:val="PL"/>
        <w:rPr>
          <w:ins w:id="3514" w:author="Author"/>
        </w:rPr>
      </w:pPr>
    </w:p>
    <w:p w14:paraId="0EE1C3DA" w14:textId="77777777" w:rsidR="00AF26FC" w:rsidRPr="00300B5A" w:rsidRDefault="00AF26FC" w:rsidP="00AF26FC">
      <w:pPr>
        <w:pStyle w:val="PL"/>
        <w:spacing w:line="0" w:lineRule="atLeast"/>
        <w:rPr>
          <w:ins w:id="3515" w:author="Author"/>
          <w:noProof w:val="0"/>
          <w:snapToGrid w:val="0"/>
        </w:rPr>
      </w:pPr>
      <w:proofErr w:type="spellStart"/>
      <w:ins w:id="3516" w:author="Author">
        <w:r w:rsidRPr="00300B5A">
          <w:rPr>
            <w:noProof w:val="0"/>
            <w:snapToGrid w:val="0"/>
          </w:rPr>
          <w:t>RegistrationRequest</w:t>
        </w:r>
        <w:proofErr w:type="spellEnd"/>
        <w:r w:rsidRPr="00300B5A">
          <w:rPr>
            <w:noProof w:val="0"/>
            <w:snapToGrid w:val="0"/>
          </w:rPr>
          <w:t xml:space="preserve"> :</w:t>
        </w:r>
        <w:r w:rsidRPr="00300B5A">
          <w:rPr>
            <w:snapToGrid w:val="0"/>
          </w:rPr>
          <w:t>:=</w:t>
        </w:r>
        <w:r w:rsidRPr="00300B5A">
          <w:rPr>
            <w:noProof w:val="0"/>
            <w:snapToGrid w:val="0"/>
          </w:rPr>
          <w:t xml:space="preserve"> ENUMERATED {start, stop,</w:t>
        </w:r>
        <w:r w:rsidRPr="00300B5A">
          <w:rPr>
            <w:noProof w:val="0"/>
            <w:snapToGrid w:val="0"/>
            <w:lang w:eastAsia="zh-CN"/>
          </w:rPr>
          <w:t xml:space="preserve"> </w:t>
        </w:r>
        <w:r w:rsidRPr="00300B5A">
          <w:rPr>
            <w:noProof w:val="0"/>
            <w:snapToGrid w:val="0"/>
          </w:rPr>
          <w:t xml:space="preserve">add, </w:t>
        </w:r>
        <w:r w:rsidRPr="00300B5A">
          <w:rPr>
            <w:noProof w:val="0"/>
          </w:rPr>
          <w:t>...</w:t>
        </w:r>
        <w:r w:rsidRPr="00300B5A">
          <w:rPr>
            <w:noProof w:val="0"/>
            <w:snapToGrid w:val="0"/>
          </w:rPr>
          <w:t xml:space="preserve"> }</w:t>
        </w:r>
      </w:ins>
    </w:p>
    <w:p w14:paraId="06232C9C" w14:textId="77777777" w:rsidR="00AF26FC" w:rsidRPr="00FD0425" w:rsidRDefault="00AF26FC" w:rsidP="00AF26FC">
      <w:pPr>
        <w:pStyle w:val="PL"/>
      </w:pPr>
    </w:p>
    <w:p w14:paraId="0E7308CF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>RequestReferenceID ::= INTEGER (1..64, ...)</w:t>
      </w:r>
    </w:p>
    <w:p w14:paraId="6E25A026" w14:textId="77777777" w:rsidR="00AF26FC" w:rsidRPr="00FD0425" w:rsidRDefault="00AF26FC" w:rsidP="00AF26FC">
      <w:pPr>
        <w:pStyle w:val="PL"/>
      </w:pPr>
    </w:p>
    <w:p w14:paraId="347DBF6D" w14:textId="77777777" w:rsidR="00AF26FC" w:rsidRPr="00FD0425" w:rsidRDefault="00AF26FC" w:rsidP="00AF26FC">
      <w:pPr>
        <w:pStyle w:val="PL"/>
      </w:pPr>
    </w:p>
    <w:p w14:paraId="5725888C" w14:textId="77777777" w:rsidR="00AF26FC" w:rsidRPr="00FD0425" w:rsidRDefault="00AF26FC" w:rsidP="00AF26FC">
      <w:pPr>
        <w:pStyle w:val="PL"/>
      </w:pPr>
      <w:r w:rsidRPr="00FD0425">
        <w:t>ReservedSubframePattern ::= SEQUENCE {</w:t>
      </w:r>
    </w:p>
    <w:p w14:paraId="55F4356E" w14:textId="77777777" w:rsidR="00AF26FC" w:rsidRPr="00FD0425" w:rsidRDefault="00AF26FC" w:rsidP="00AF26FC">
      <w:pPr>
        <w:pStyle w:val="PL"/>
      </w:pPr>
      <w:r w:rsidRPr="00FD0425">
        <w:tab/>
        <w:t>subframeType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{mbsfn, non-mbsfn, ...},</w:t>
      </w:r>
    </w:p>
    <w:p w14:paraId="14B29D3F" w14:textId="77777777" w:rsidR="00AF26FC" w:rsidRPr="00FD0425" w:rsidRDefault="00AF26FC" w:rsidP="00AF26FC">
      <w:pPr>
        <w:pStyle w:val="PL"/>
      </w:pP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  <w:t>BIT STRING (SIZE(10..160)),</w:t>
      </w:r>
    </w:p>
    <w:p w14:paraId="23473D06" w14:textId="77777777" w:rsidR="00AF26FC" w:rsidRPr="00FD0425" w:rsidRDefault="00AF26FC" w:rsidP="00AF26FC">
      <w:pPr>
        <w:pStyle w:val="PL"/>
      </w:pPr>
      <w:r w:rsidRPr="00FD0425">
        <w:tab/>
        <w:t>mbsfnControlRegionLength</w:t>
      </w:r>
      <w:r w:rsidRPr="00FD0425">
        <w:tab/>
      </w:r>
      <w:r w:rsidRPr="00FD0425">
        <w:tab/>
      </w:r>
      <w:r w:rsidRPr="00FD0425">
        <w:rPr>
          <w:rFonts w:cs="Arial"/>
          <w:bCs/>
          <w:lang w:eastAsia="ja-JP"/>
        </w:rPr>
        <w:t>MBSFNControlRegionLength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EFCDF6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ReservedSubframePattern</w:t>
      </w:r>
      <w:r w:rsidRPr="00FD0425">
        <w:rPr>
          <w:snapToGrid w:val="0"/>
        </w:rPr>
        <w:t>-ExtIEs} } OPTIONAL,</w:t>
      </w:r>
    </w:p>
    <w:p w14:paraId="4614470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2F640F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26567D" w14:textId="77777777" w:rsidR="00AF26FC" w:rsidRPr="00FD0425" w:rsidRDefault="00AF26FC" w:rsidP="00AF26FC">
      <w:pPr>
        <w:pStyle w:val="PL"/>
        <w:rPr>
          <w:snapToGrid w:val="0"/>
        </w:rPr>
      </w:pPr>
    </w:p>
    <w:p w14:paraId="35D0B35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t>ReservedSubframePattern</w:t>
      </w:r>
      <w:r w:rsidRPr="00FD0425">
        <w:rPr>
          <w:snapToGrid w:val="0"/>
        </w:rPr>
        <w:t>-ExtIEs XNAP-PROTOCOL-EXTENSION ::= {</w:t>
      </w:r>
    </w:p>
    <w:p w14:paraId="227C870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E5474B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0DE579" w14:textId="77777777" w:rsidR="00AF26FC" w:rsidRPr="00FD0425" w:rsidRDefault="00AF26FC" w:rsidP="00AF26FC">
      <w:pPr>
        <w:pStyle w:val="PL"/>
      </w:pPr>
    </w:p>
    <w:p w14:paraId="152922C2" w14:textId="77777777" w:rsidR="00AF26FC" w:rsidRPr="00FD0425" w:rsidRDefault="00AF26FC" w:rsidP="00AF26FC">
      <w:pPr>
        <w:pStyle w:val="PL"/>
      </w:pPr>
    </w:p>
    <w:p w14:paraId="6627311C" w14:textId="77777777" w:rsidR="00AF26FC" w:rsidRPr="00FD0425" w:rsidRDefault="00AF26FC" w:rsidP="00AF26FC">
      <w:pPr>
        <w:pStyle w:val="PL"/>
      </w:pPr>
    </w:p>
    <w:p w14:paraId="0893E7B3" w14:textId="77777777" w:rsidR="00AF26FC" w:rsidRPr="00FD0425" w:rsidRDefault="00AF26FC" w:rsidP="00AF26FC">
      <w:pPr>
        <w:pStyle w:val="PL"/>
      </w:pPr>
      <w:r w:rsidRPr="00FD0425">
        <w:t>ResetRequestTypeInfo ::= CHOICE {</w:t>
      </w:r>
    </w:p>
    <w:p w14:paraId="2D2C806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fullReset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ResetRequestTypeInfo-Full,</w:t>
      </w:r>
    </w:p>
    <w:p w14:paraId="1F4739C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partialReset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ResetRequestTypeInfo-Partial,</w:t>
      </w:r>
    </w:p>
    <w:p w14:paraId="0A81386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ResetRequestTypeInfo</w:t>
      </w:r>
      <w:r w:rsidRPr="00FD0425">
        <w:rPr>
          <w:snapToGrid w:val="0"/>
        </w:rPr>
        <w:t>-ExtIEs} }</w:t>
      </w:r>
    </w:p>
    <w:p w14:paraId="1A5D937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2EF4A73" w14:textId="77777777" w:rsidR="00AF26FC" w:rsidRPr="00FD0425" w:rsidRDefault="00AF26FC" w:rsidP="00AF26FC">
      <w:pPr>
        <w:pStyle w:val="PL"/>
      </w:pPr>
    </w:p>
    <w:p w14:paraId="0107C7D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t>ResetRequestTypeInfo</w:t>
      </w:r>
      <w:r w:rsidRPr="00FD0425">
        <w:rPr>
          <w:snapToGrid w:val="0"/>
        </w:rPr>
        <w:t>-ExtIEs XNAP-PROTOCOL-IES ::= {</w:t>
      </w:r>
    </w:p>
    <w:p w14:paraId="22894C9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84BB7B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D2ABD2" w14:textId="77777777" w:rsidR="00AF26FC" w:rsidRPr="00FD0425" w:rsidRDefault="00AF26FC" w:rsidP="00AF26FC">
      <w:pPr>
        <w:pStyle w:val="PL"/>
      </w:pPr>
    </w:p>
    <w:p w14:paraId="3C16876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ResetRequestTypeInfo-Full ::= SEQUENCE {</w:t>
      </w:r>
    </w:p>
    <w:p w14:paraId="4755FA3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{ResetRequestTypeInfo-Full-ExtIEs} } OPTIONAL,</w:t>
      </w:r>
    </w:p>
    <w:p w14:paraId="486D3B3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84A28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5B6204" w14:textId="77777777" w:rsidR="00AF26FC" w:rsidRPr="00FD0425" w:rsidRDefault="00AF26FC" w:rsidP="00AF26FC">
      <w:pPr>
        <w:pStyle w:val="PL"/>
        <w:rPr>
          <w:snapToGrid w:val="0"/>
        </w:rPr>
      </w:pPr>
    </w:p>
    <w:p w14:paraId="64CC18E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ResetRequestTypeInfo-Full-ExtIEs XNAP-PROTOCOL-EXTENSION ::= {</w:t>
      </w:r>
    </w:p>
    <w:p w14:paraId="04E4540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678388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1E7947" w14:textId="77777777" w:rsidR="00AF26FC" w:rsidRPr="00FD0425" w:rsidRDefault="00AF26FC" w:rsidP="00AF26FC">
      <w:pPr>
        <w:pStyle w:val="PL"/>
      </w:pPr>
    </w:p>
    <w:p w14:paraId="651F5C8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ResetRequestTypeInfo-Partial ::= SEQUENCE {</w:t>
      </w:r>
    </w:p>
    <w:p w14:paraId="7F2D88A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ue-contexts-ToBeReleasedList</w:t>
      </w:r>
      <w:r w:rsidRPr="00FD0425">
        <w:rPr>
          <w:snapToGrid w:val="0"/>
        </w:rPr>
        <w:tab/>
        <w:t>ResetRequestPartialReleaseList,</w:t>
      </w:r>
    </w:p>
    <w:p w14:paraId="10E1225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{ResetRequestTypeInfo-Partial-ExtIEs} } OPTIONAL,</w:t>
      </w:r>
    </w:p>
    <w:p w14:paraId="27EE9D1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80DA4D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79C75E" w14:textId="77777777" w:rsidR="00AF26FC" w:rsidRPr="00FD0425" w:rsidRDefault="00AF26FC" w:rsidP="00AF26FC">
      <w:pPr>
        <w:pStyle w:val="PL"/>
        <w:rPr>
          <w:snapToGrid w:val="0"/>
        </w:rPr>
      </w:pPr>
    </w:p>
    <w:p w14:paraId="70E20CE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ResetRequestTypeInfo-Partial-ExtIEs XNAP-PROTOCOL-EXTENSION ::= {</w:t>
      </w:r>
    </w:p>
    <w:p w14:paraId="2B15FD1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59C43D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6E33DB6" w14:textId="77777777" w:rsidR="00AF26FC" w:rsidRPr="00FD0425" w:rsidRDefault="00AF26FC" w:rsidP="00AF26FC">
      <w:pPr>
        <w:pStyle w:val="PL"/>
      </w:pPr>
    </w:p>
    <w:p w14:paraId="66C34834" w14:textId="77777777" w:rsidR="00AF26FC" w:rsidRPr="00FD0425" w:rsidRDefault="00AF26FC" w:rsidP="00AF26FC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snapToGrid w:val="0"/>
        </w:rPr>
        <w:t xml:space="preserve">ResetRequestPartialReleaseList ::= SEQUENCE (SIZE(1..maxnoofUEContexts)) </w:t>
      </w:r>
      <w:r w:rsidRPr="00FD0425">
        <w:rPr>
          <w:rFonts w:eastAsia="DengXian" w:cs="Courier New"/>
          <w:snapToGrid w:val="0"/>
          <w:lang w:eastAsia="zh-CN"/>
        </w:rPr>
        <w:t xml:space="preserve">OF </w:t>
      </w:r>
      <w:r w:rsidRPr="00FD0425">
        <w:rPr>
          <w:snapToGrid w:val="0"/>
        </w:rPr>
        <w:t>ResetRequestPartialReleaseItem</w:t>
      </w:r>
    </w:p>
    <w:p w14:paraId="6CB5F1F7" w14:textId="77777777" w:rsidR="00AF26FC" w:rsidRPr="00FD0425" w:rsidRDefault="00AF26FC" w:rsidP="00AF26FC">
      <w:pPr>
        <w:pStyle w:val="PL"/>
        <w:rPr>
          <w:rFonts w:eastAsia="DengXian" w:cs="Courier New"/>
          <w:snapToGrid w:val="0"/>
          <w:lang w:eastAsia="zh-CN"/>
        </w:rPr>
      </w:pPr>
    </w:p>
    <w:p w14:paraId="1B10935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ResetRequestPartialReleaseItem ::= SEQUENCE {</w:t>
      </w:r>
    </w:p>
    <w:p w14:paraId="65F0EE6E" w14:textId="77777777" w:rsidR="00AF26FC" w:rsidRPr="00FD0425" w:rsidRDefault="00AF26FC" w:rsidP="00AF26FC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ng-ran-node1UEXnAPID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66F7E7E5" w14:textId="77777777" w:rsidR="00AF26FC" w:rsidRPr="00FD0425" w:rsidRDefault="00AF26FC" w:rsidP="00AF26FC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ng-ran-node2UEXnAPID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4F8838A6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ResetRequestPartialReleaseItem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37F206D5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AFCDAA4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15CA770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4A902FB4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ResetRequestPartialReleaseItem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1882F930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39E7662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130868A" w14:textId="77777777" w:rsidR="00AF26FC" w:rsidRPr="00FD0425" w:rsidRDefault="00AF26FC" w:rsidP="00AF26FC">
      <w:pPr>
        <w:pStyle w:val="PL"/>
      </w:pPr>
    </w:p>
    <w:p w14:paraId="5DA61633" w14:textId="77777777" w:rsidR="00AF26FC" w:rsidRPr="00FD0425" w:rsidRDefault="00AF26FC" w:rsidP="00AF26FC">
      <w:pPr>
        <w:pStyle w:val="PL"/>
      </w:pPr>
    </w:p>
    <w:p w14:paraId="47AE99F7" w14:textId="77777777" w:rsidR="00AF26FC" w:rsidRPr="00FD0425" w:rsidRDefault="00AF26FC" w:rsidP="00AF26FC">
      <w:pPr>
        <w:pStyle w:val="PL"/>
      </w:pPr>
      <w:r w:rsidRPr="00FD0425">
        <w:t>ResetResponseTypeInfo ::= CHOICE {</w:t>
      </w:r>
    </w:p>
    <w:p w14:paraId="105560B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fullReset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ResetResponseTypeInfo-Full,</w:t>
      </w:r>
    </w:p>
    <w:p w14:paraId="366CFB7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partialReset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ResetResponseTypeInfo-Partial,</w:t>
      </w:r>
    </w:p>
    <w:p w14:paraId="0DF8D98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ResetResponseTypeInfo</w:t>
      </w:r>
      <w:r w:rsidRPr="00FD0425">
        <w:rPr>
          <w:snapToGrid w:val="0"/>
        </w:rPr>
        <w:t>-ExtIEs} }</w:t>
      </w:r>
    </w:p>
    <w:p w14:paraId="1EBDF83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E75C12" w14:textId="77777777" w:rsidR="00AF26FC" w:rsidRPr="00FD0425" w:rsidRDefault="00AF26FC" w:rsidP="00AF26FC">
      <w:pPr>
        <w:pStyle w:val="PL"/>
      </w:pPr>
    </w:p>
    <w:p w14:paraId="5EC40A6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t>ResetResponseTypeInfo</w:t>
      </w:r>
      <w:r w:rsidRPr="00FD0425">
        <w:rPr>
          <w:snapToGrid w:val="0"/>
        </w:rPr>
        <w:t>-ExtIEs XNAP-PROTOCOL-IES ::= {</w:t>
      </w:r>
    </w:p>
    <w:p w14:paraId="21D133B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1BADDA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8D75E5D" w14:textId="77777777" w:rsidR="00AF26FC" w:rsidRPr="00FD0425" w:rsidRDefault="00AF26FC" w:rsidP="00AF26FC">
      <w:pPr>
        <w:pStyle w:val="PL"/>
      </w:pPr>
    </w:p>
    <w:p w14:paraId="694BDCE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ResetResponseTypeInfo-Full ::= SEQUENCE {</w:t>
      </w:r>
    </w:p>
    <w:p w14:paraId="1E65FF2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{ResetResponseTypeInfo-Full-ExtIEs} } OPTIONAL,</w:t>
      </w:r>
    </w:p>
    <w:p w14:paraId="49F968D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37970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FA9FE12" w14:textId="77777777" w:rsidR="00AF26FC" w:rsidRPr="00FD0425" w:rsidRDefault="00AF26FC" w:rsidP="00AF26FC">
      <w:pPr>
        <w:pStyle w:val="PL"/>
        <w:rPr>
          <w:snapToGrid w:val="0"/>
        </w:rPr>
      </w:pPr>
    </w:p>
    <w:p w14:paraId="6784F58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ResetResponseTypeInfo-Full-ExtIEs XNAP-PROTOCOL-EXTENSION ::= {</w:t>
      </w:r>
    </w:p>
    <w:p w14:paraId="72CBD6A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F63DE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B279C0" w14:textId="77777777" w:rsidR="00AF26FC" w:rsidRPr="00FD0425" w:rsidRDefault="00AF26FC" w:rsidP="00AF26FC">
      <w:pPr>
        <w:pStyle w:val="PL"/>
      </w:pPr>
    </w:p>
    <w:p w14:paraId="46F58D9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ResetResponseTypeInfo-Partial ::= SEQUENCE {</w:t>
      </w:r>
    </w:p>
    <w:p w14:paraId="5546E28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ue-contexts-AdmittedToBeReleasedList</w:t>
      </w:r>
      <w:r w:rsidRPr="00FD0425">
        <w:rPr>
          <w:snapToGrid w:val="0"/>
        </w:rPr>
        <w:tab/>
        <w:t>ResetResponsePartialReleaseList,</w:t>
      </w:r>
    </w:p>
    <w:p w14:paraId="1B6E3A9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{ResetResponseTypeInfo-Partial-ExtIEs} } OPTIONAL,</w:t>
      </w:r>
    </w:p>
    <w:p w14:paraId="6ECAF7B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B8D21A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511AA5" w14:textId="77777777" w:rsidR="00AF26FC" w:rsidRPr="00FD0425" w:rsidRDefault="00AF26FC" w:rsidP="00AF26FC">
      <w:pPr>
        <w:pStyle w:val="PL"/>
        <w:rPr>
          <w:snapToGrid w:val="0"/>
        </w:rPr>
      </w:pPr>
    </w:p>
    <w:p w14:paraId="72782C7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ResetResponseTypeInfo-Partial-ExtIEs XNAP-PROTOCOL-EXTENSION ::= {</w:t>
      </w:r>
    </w:p>
    <w:p w14:paraId="074DD8A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07E0E6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FC8AE6" w14:textId="77777777" w:rsidR="00AF26FC" w:rsidRPr="00FD0425" w:rsidRDefault="00AF26FC" w:rsidP="00AF26FC">
      <w:pPr>
        <w:pStyle w:val="PL"/>
      </w:pPr>
    </w:p>
    <w:p w14:paraId="0969537A" w14:textId="77777777" w:rsidR="00AF26FC" w:rsidRPr="00FD0425" w:rsidRDefault="00AF26FC" w:rsidP="00AF26FC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snapToGrid w:val="0"/>
        </w:rPr>
        <w:t xml:space="preserve">ResetResponsePartialReleaseList ::= SEQUENCE (SIZE(1..maxnoofUEContexts)) </w:t>
      </w:r>
      <w:r w:rsidRPr="00FD0425">
        <w:rPr>
          <w:rFonts w:eastAsia="DengXian" w:cs="Courier New"/>
          <w:snapToGrid w:val="0"/>
          <w:lang w:eastAsia="zh-CN"/>
        </w:rPr>
        <w:t xml:space="preserve">OF </w:t>
      </w:r>
      <w:r w:rsidRPr="00FD0425">
        <w:rPr>
          <w:snapToGrid w:val="0"/>
        </w:rPr>
        <w:t>ResetResponsePartialReleaseItem</w:t>
      </w:r>
    </w:p>
    <w:p w14:paraId="28B43275" w14:textId="77777777" w:rsidR="00AF26FC" w:rsidRPr="00FD0425" w:rsidRDefault="00AF26FC" w:rsidP="00AF26FC">
      <w:pPr>
        <w:pStyle w:val="PL"/>
        <w:rPr>
          <w:rFonts w:eastAsia="DengXian" w:cs="Courier New"/>
          <w:snapToGrid w:val="0"/>
          <w:lang w:eastAsia="zh-CN"/>
        </w:rPr>
      </w:pPr>
    </w:p>
    <w:p w14:paraId="240082C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ResetResponsePartialReleaseItem ::= SEQUENCE {</w:t>
      </w:r>
    </w:p>
    <w:p w14:paraId="42A4EE32" w14:textId="77777777" w:rsidR="00AF26FC" w:rsidRPr="00FD0425" w:rsidRDefault="00AF26FC" w:rsidP="00AF26FC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ng-ran-node1UEXnAPID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4C52C3F6" w14:textId="77777777" w:rsidR="00AF26FC" w:rsidRPr="00FD0425" w:rsidRDefault="00AF26FC" w:rsidP="00AF26FC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ng-ran-node2UEXnAPID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1E349F5E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ResetResponsePartialReleaseItem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63D29B4F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19D0E73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1402912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35746278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ResetResponsePartialReleaseItem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4CF261A5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998DECC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8A7E225" w14:textId="77777777" w:rsidR="00AF26FC" w:rsidRPr="00FD0425" w:rsidRDefault="00AF26FC" w:rsidP="00AF26FC">
      <w:pPr>
        <w:pStyle w:val="PL"/>
      </w:pPr>
    </w:p>
    <w:p w14:paraId="6B9B7B75" w14:textId="77777777" w:rsidR="00AF26FC" w:rsidRPr="00FD0425" w:rsidRDefault="00AF26FC" w:rsidP="00AF26FC">
      <w:pPr>
        <w:pStyle w:val="PL"/>
      </w:pPr>
    </w:p>
    <w:p w14:paraId="46DC256C" w14:textId="77777777" w:rsidR="00AF26FC" w:rsidRPr="00FD0425" w:rsidRDefault="00AF26FC" w:rsidP="00AF26FC">
      <w:pPr>
        <w:pStyle w:val="PL"/>
      </w:pPr>
      <w:bookmarkStart w:id="3517" w:name="_Hlk513543921"/>
      <w:r w:rsidRPr="00FD0425">
        <w:t>RLCMode</w:t>
      </w:r>
      <w:r w:rsidRPr="00FD0425">
        <w:tab/>
        <w:t>::= ENUMERATED {</w:t>
      </w:r>
    </w:p>
    <w:p w14:paraId="06948C0F" w14:textId="77777777" w:rsidR="00AF26FC" w:rsidRPr="00FD0425" w:rsidRDefault="00AF26FC" w:rsidP="00AF26FC">
      <w:pPr>
        <w:pStyle w:val="PL"/>
      </w:pPr>
      <w:r w:rsidRPr="00FD0425">
        <w:tab/>
        <w:t>rlc-am,</w:t>
      </w:r>
    </w:p>
    <w:p w14:paraId="0BCDDD8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tab/>
        <w:t>rlc-um</w:t>
      </w:r>
      <w:r w:rsidRPr="00FD0425">
        <w:rPr>
          <w:snapToGrid w:val="0"/>
        </w:rPr>
        <w:t>-bidirectional,</w:t>
      </w:r>
    </w:p>
    <w:p w14:paraId="73B8B28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rlc-um-unidirectional-ul,</w:t>
      </w:r>
    </w:p>
    <w:p w14:paraId="0FA6A6A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rlc-um-unidirectional-dl,</w:t>
      </w:r>
    </w:p>
    <w:p w14:paraId="075385C6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ab/>
        <w:t>...</w:t>
      </w:r>
    </w:p>
    <w:p w14:paraId="2A3FA624" w14:textId="77777777" w:rsidR="00AF26FC" w:rsidRPr="00FD0425" w:rsidRDefault="00AF26FC" w:rsidP="00AF26FC">
      <w:pPr>
        <w:pStyle w:val="PL"/>
      </w:pPr>
      <w:r w:rsidRPr="00FD0425">
        <w:tab/>
        <w:t>}</w:t>
      </w:r>
    </w:p>
    <w:p w14:paraId="66D5892B" w14:textId="77777777" w:rsidR="00AF26FC" w:rsidRPr="00FD0425" w:rsidRDefault="00AF26FC" w:rsidP="00AF26FC">
      <w:pPr>
        <w:pStyle w:val="PL"/>
      </w:pPr>
    </w:p>
    <w:p w14:paraId="28FC2B83" w14:textId="77777777" w:rsidR="00AF26FC" w:rsidRPr="00FD0425" w:rsidRDefault="00AF26FC" w:rsidP="00AF26FC">
      <w:pPr>
        <w:pStyle w:val="PL"/>
      </w:pPr>
    </w:p>
    <w:p w14:paraId="6D1E01DA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RLC-Status ::= SEQUENCE {</w:t>
      </w:r>
    </w:p>
    <w:p w14:paraId="3339EA0E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 xml:space="preserve">reestablishment-Indication </w:t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Reestablishment-Indication</w:t>
      </w:r>
      <w:proofErr w:type="spellEnd"/>
      <w:r w:rsidRPr="00FD0425">
        <w:rPr>
          <w:noProof w:val="0"/>
          <w:snapToGrid w:val="0"/>
        </w:rPr>
        <w:t>,</w:t>
      </w:r>
    </w:p>
    <w:p w14:paraId="4FD4D741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{RLC-Status-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 OPTIONAL,</w:t>
      </w:r>
    </w:p>
    <w:p w14:paraId="3352ACFC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5C30742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5FA1BEF" w14:textId="77777777" w:rsidR="00AF26FC" w:rsidRPr="00FD0425" w:rsidRDefault="00AF26FC" w:rsidP="00AF26FC">
      <w:pPr>
        <w:pStyle w:val="PL"/>
        <w:rPr>
          <w:noProof w:val="0"/>
          <w:snapToGrid w:val="0"/>
        </w:rPr>
      </w:pPr>
    </w:p>
    <w:p w14:paraId="070E7911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RLC-Status-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51474177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5A7463A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D3DEA4C" w14:textId="77777777" w:rsidR="00AF26FC" w:rsidRPr="00FD0425" w:rsidRDefault="00AF26FC" w:rsidP="00AF26FC">
      <w:pPr>
        <w:pStyle w:val="PL"/>
        <w:rPr>
          <w:noProof w:val="0"/>
          <w:snapToGrid w:val="0"/>
        </w:rPr>
      </w:pPr>
    </w:p>
    <w:p w14:paraId="7B524D88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Reestablishment-Indication ::= ENUMERATED {</w:t>
      </w:r>
    </w:p>
    <w:p w14:paraId="1F755837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reestablished</w:t>
      </w:r>
      <w:proofErr w:type="spellEnd"/>
      <w:r w:rsidRPr="00FD0425">
        <w:rPr>
          <w:noProof w:val="0"/>
          <w:snapToGrid w:val="0"/>
        </w:rPr>
        <w:t>,</w:t>
      </w:r>
    </w:p>
    <w:p w14:paraId="73C5E88E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A7780BB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5924433" w14:textId="77777777" w:rsidR="00AF26FC" w:rsidRPr="00FD0425" w:rsidRDefault="00AF26FC" w:rsidP="00AF26FC">
      <w:pPr>
        <w:pStyle w:val="PL"/>
        <w:rPr>
          <w:noProof w:val="0"/>
          <w:snapToGrid w:val="0"/>
        </w:rPr>
      </w:pPr>
    </w:p>
    <w:p w14:paraId="774F3031" w14:textId="77777777" w:rsidR="00AF26FC" w:rsidRPr="00FD0425" w:rsidRDefault="00AF26FC" w:rsidP="00AF26FC">
      <w:pPr>
        <w:pStyle w:val="PL"/>
      </w:pPr>
    </w:p>
    <w:p w14:paraId="33F8B592" w14:textId="77777777" w:rsidR="00AF26FC" w:rsidRPr="00FD0425" w:rsidRDefault="00AF26FC" w:rsidP="00AF26FC">
      <w:pPr>
        <w:pStyle w:val="PL"/>
      </w:pPr>
      <w:bookmarkStart w:id="3518" w:name="_Hlk515435069"/>
      <w:r w:rsidRPr="00FD0425">
        <w:t xml:space="preserve">RFSP-Index </w:t>
      </w:r>
      <w:bookmarkEnd w:id="3517"/>
      <w:bookmarkEnd w:id="3518"/>
      <w:r w:rsidRPr="00FD0425">
        <w:t>::= INTEGER (1..256)</w:t>
      </w:r>
    </w:p>
    <w:p w14:paraId="675A7FEC" w14:textId="77777777" w:rsidR="00AF26FC" w:rsidRPr="00FD0425" w:rsidRDefault="00AF26FC" w:rsidP="00AF26FC">
      <w:pPr>
        <w:pStyle w:val="PL"/>
      </w:pPr>
    </w:p>
    <w:p w14:paraId="15EA716E" w14:textId="77777777" w:rsidR="00AF26FC" w:rsidRPr="00FD0425" w:rsidRDefault="00AF26FC" w:rsidP="00AF26FC">
      <w:pPr>
        <w:pStyle w:val="PL"/>
      </w:pPr>
    </w:p>
    <w:p w14:paraId="5E0E43A1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t xml:space="preserve">RRCConfigIndication </w:t>
      </w:r>
      <w:r w:rsidRPr="00FD0425">
        <w:rPr>
          <w:noProof w:val="0"/>
          <w:snapToGrid w:val="0"/>
          <w:lang w:eastAsia="zh-CN"/>
        </w:rPr>
        <w:t xml:space="preserve">::= </w:t>
      </w:r>
      <w:r w:rsidRPr="00FD0425">
        <w:rPr>
          <w:noProof w:val="0"/>
          <w:snapToGrid w:val="0"/>
        </w:rPr>
        <w:t>ENUMERATED {</w:t>
      </w:r>
    </w:p>
    <w:p w14:paraId="644559F1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full-config,</w:t>
      </w:r>
    </w:p>
    <w:p w14:paraId="53986650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</w:rPr>
        <w:tab/>
        <w:t>delta-config</w:t>
      </w:r>
      <w:r w:rsidRPr="00FD0425">
        <w:rPr>
          <w:bCs/>
          <w:noProof w:val="0"/>
          <w:lang w:eastAsia="zh-CN"/>
        </w:rPr>
        <w:t>,</w:t>
      </w:r>
    </w:p>
    <w:p w14:paraId="1899FD42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695798F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0F653FB7" w14:textId="77777777" w:rsidR="00AF26FC" w:rsidRPr="00FD0425" w:rsidRDefault="00AF26FC" w:rsidP="00AF26FC">
      <w:pPr>
        <w:pStyle w:val="PL"/>
      </w:pPr>
    </w:p>
    <w:p w14:paraId="3A49FE03" w14:textId="77777777" w:rsidR="00AF26FC" w:rsidRPr="00F35F02" w:rsidRDefault="00AF26FC" w:rsidP="00AF26FC">
      <w:pPr>
        <w:pStyle w:val="PL"/>
        <w:tabs>
          <w:tab w:val="left" w:pos="10080"/>
        </w:tabs>
        <w:spacing w:line="0" w:lineRule="atLeast"/>
        <w:rPr>
          <w:ins w:id="3519" w:author="Author"/>
          <w:noProof w:val="0"/>
          <w:snapToGrid w:val="0"/>
        </w:rPr>
      </w:pPr>
      <w:ins w:id="3520" w:author="Author">
        <w:r w:rsidRPr="00F35F02">
          <w:t>RRCConnections</w:t>
        </w:r>
        <w:r w:rsidRPr="00F35F02">
          <w:rPr>
            <w:noProof w:val="0"/>
            <w:snapToGrid w:val="0"/>
          </w:rPr>
          <w:t>::= SEQUENCE {</w:t>
        </w:r>
      </w:ins>
    </w:p>
    <w:p w14:paraId="43A28B36" w14:textId="77777777" w:rsidR="00AF26FC" w:rsidRPr="00F35F02" w:rsidRDefault="00AF26FC" w:rsidP="00AF26FC">
      <w:pPr>
        <w:pStyle w:val="PL"/>
        <w:tabs>
          <w:tab w:val="left" w:pos="3524"/>
          <w:tab w:val="left" w:pos="4304"/>
          <w:tab w:val="left" w:pos="10080"/>
        </w:tabs>
        <w:spacing w:line="0" w:lineRule="atLeast"/>
        <w:rPr>
          <w:ins w:id="3521" w:author="Author"/>
          <w:noProof w:val="0"/>
          <w:snapToGrid w:val="0"/>
        </w:rPr>
      </w:pPr>
      <w:ins w:id="3522" w:author="Author">
        <w:r w:rsidRPr="00F35F02">
          <w:rPr>
            <w:noProof w:val="0"/>
            <w:snapToGrid w:val="0"/>
          </w:rPr>
          <w:tab/>
        </w:r>
        <w:r w:rsidRPr="00F35F02">
          <w:rPr>
            <w:lang w:eastAsia="ja-JP"/>
          </w:rPr>
          <w:t xml:space="preserve">noofRRCConnections                   </w:t>
        </w:r>
        <w:r w:rsidRPr="00F35F02">
          <w:rPr>
            <w:noProof w:val="0"/>
            <w:snapToGrid w:val="0"/>
          </w:rPr>
          <w:tab/>
        </w:r>
        <w:r w:rsidRPr="00F35F02">
          <w:rPr>
            <w:lang w:eastAsia="ja-JP"/>
          </w:rPr>
          <w:t>NoofRRCConnections</w:t>
        </w:r>
        <w:r w:rsidRPr="00F35F02">
          <w:rPr>
            <w:noProof w:val="0"/>
            <w:snapToGrid w:val="0"/>
          </w:rPr>
          <w:t>,</w:t>
        </w:r>
      </w:ins>
    </w:p>
    <w:p w14:paraId="4DC37374" w14:textId="77777777" w:rsidR="00AF26FC" w:rsidRPr="00F35F02" w:rsidRDefault="00AF26FC" w:rsidP="00AF26FC">
      <w:pPr>
        <w:pStyle w:val="PL"/>
        <w:tabs>
          <w:tab w:val="left" w:pos="3536"/>
          <w:tab w:val="left" w:pos="4304"/>
          <w:tab w:val="left" w:pos="4340"/>
          <w:tab w:val="left" w:pos="10080"/>
        </w:tabs>
        <w:spacing w:line="0" w:lineRule="atLeast"/>
        <w:rPr>
          <w:ins w:id="3523" w:author="Author"/>
          <w:noProof w:val="0"/>
          <w:snapToGrid w:val="0"/>
        </w:rPr>
      </w:pPr>
      <w:ins w:id="3524" w:author="Author">
        <w:r w:rsidRPr="00F35F02">
          <w:rPr>
            <w:noProof w:val="0"/>
            <w:snapToGrid w:val="0"/>
          </w:rPr>
          <w:tab/>
        </w:r>
        <w:r w:rsidRPr="00F35F02">
          <w:rPr>
            <w:lang w:eastAsia="ja-JP"/>
          </w:rPr>
          <w:t>availableRRCConnectionCapacityValue</w:t>
        </w:r>
        <w:r w:rsidRPr="00F35F02">
          <w:rPr>
            <w:noProof w:val="0"/>
            <w:snapToGrid w:val="0"/>
          </w:rPr>
          <w:tab/>
        </w:r>
        <w:r w:rsidRPr="00F35F02">
          <w:rPr>
            <w:lang w:eastAsia="ja-JP"/>
          </w:rPr>
          <w:t>AvailableRRCConnectionCapacityValue</w:t>
        </w:r>
        <w:r w:rsidRPr="00F35F02">
          <w:rPr>
            <w:noProof w:val="0"/>
            <w:snapToGrid w:val="0"/>
          </w:rPr>
          <w:t>,</w:t>
        </w:r>
      </w:ins>
    </w:p>
    <w:p w14:paraId="5E310500" w14:textId="77777777" w:rsidR="00AF26FC" w:rsidRPr="00F35F02" w:rsidRDefault="00AF26FC" w:rsidP="00AF26FC">
      <w:pPr>
        <w:pStyle w:val="PL"/>
        <w:tabs>
          <w:tab w:val="left" w:pos="3536"/>
          <w:tab w:val="left" w:pos="4304"/>
          <w:tab w:val="left" w:pos="4340"/>
          <w:tab w:val="left" w:pos="10080"/>
        </w:tabs>
        <w:spacing w:line="0" w:lineRule="atLeast"/>
        <w:rPr>
          <w:ins w:id="3525" w:author="Author"/>
          <w:noProof w:val="0"/>
          <w:snapToGrid w:val="0"/>
        </w:rPr>
      </w:pPr>
      <w:ins w:id="3526" w:author="Author">
        <w:r w:rsidRPr="00F35F02">
          <w:rPr>
            <w:noProof w:val="0"/>
            <w:snapToGrid w:val="0"/>
          </w:rPr>
          <w:tab/>
        </w:r>
        <w:proofErr w:type="spellStart"/>
        <w:r w:rsidRPr="00F35F02">
          <w:rPr>
            <w:noProof w:val="0"/>
            <w:snapToGrid w:val="0"/>
          </w:rPr>
          <w:t>iE</w:t>
        </w:r>
        <w:proofErr w:type="spellEnd"/>
        <w:r w:rsidRPr="00F35F02">
          <w:rPr>
            <w:noProof w:val="0"/>
            <w:snapToGrid w:val="0"/>
          </w:rPr>
          <w:t>-Extensions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proofErr w:type="spellStart"/>
        <w:r w:rsidRPr="00F35F02">
          <w:rPr>
            <w:noProof w:val="0"/>
            <w:snapToGrid w:val="0"/>
          </w:rPr>
          <w:t>ProtocolExtensionContainer</w:t>
        </w:r>
        <w:proofErr w:type="spellEnd"/>
        <w:r w:rsidRPr="00F35F02">
          <w:rPr>
            <w:noProof w:val="0"/>
            <w:snapToGrid w:val="0"/>
          </w:rPr>
          <w:t xml:space="preserve"> { { </w:t>
        </w:r>
        <w:proofErr w:type="spellStart"/>
        <w:r w:rsidRPr="00F35F02">
          <w:t>RRCConnections</w:t>
        </w:r>
        <w:r w:rsidRPr="00F35F02">
          <w:rPr>
            <w:noProof w:val="0"/>
            <w:snapToGrid w:val="0"/>
          </w:rPr>
          <w:t>-ExtIEs</w:t>
        </w:r>
        <w:proofErr w:type="spellEnd"/>
        <w:r w:rsidRPr="00F35F02">
          <w:rPr>
            <w:noProof w:val="0"/>
            <w:snapToGrid w:val="0"/>
          </w:rPr>
          <w:t>} }</w:t>
        </w:r>
        <w:r w:rsidRPr="00F35F02">
          <w:rPr>
            <w:noProof w:val="0"/>
            <w:snapToGrid w:val="0"/>
          </w:rPr>
          <w:tab/>
          <w:t>OPTIONAL,</w:t>
        </w:r>
      </w:ins>
    </w:p>
    <w:p w14:paraId="1999C55E" w14:textId="77777777" w:rsidR="00AF26FC" w:rsidRPr="00F35F02" w:rsidRDefault="00AF26FC" w:rsidP="00AF26FC">
      <w:pPr>
        <w:pStyle w:val="PL"/>
        <w:tabs>
          <w:tab w:val="left" w:pos="10080"/>
        </w:tabs>
        <w:spacing w:line="0" w:lineRule="atLeast"/>
        <w:rPr>
          <w:ins w:id="3527" w:author="Author"/>
          <w:noProof w:val="0"/>
          <w:snapToGrid w:val="0"/>
        </w:rPr>
      </w:pPr>
      <w:ins w:id="3528" w:author="Author">
        <w:r w:rsidRPr="00F35F02">
          <w:rPr>
            <w:noProof w:val="0"/>
            <w:snapToGrid w:val="0"/>
          </w:rPr>
          <w:tab/>
          <w:t>...</w:t>
        </w:r>
      </w:ins>
    </w:p>
    <w:p w14:paraId="3B355DFF" w14:textId="77777777" w:rsidR="00AF26FC" w:rsidRPr="00F35F02" w:rsidRDefault="00AF26FC" w:rsidP="00AF26FC">
      <w:pPr>
        <w:pStyle w:val="PL"/>
        <w:tabs>
          <w:tab w:val="left" w:pos="10080"/>
        </w:tabs>
        <w:spacing w:line="0" w:lineRule="atLeast"/>
        <w:rPr>
          <w:ins w:id="3529" w:author="Author"/>
          <w:noProof w:val="0"/>
          <w:snapToGrid w:val="0"/>
        </w:rPr>
      </w:pPr>
      <w:ins w:id="3530" w:author="Author">
        <w:r w:rsidRPr="00F35F02">
          <w:rPr>
            <w:noProof w:val="0"/>
            <w:snapToGrid w:val="0"/>
          </w:rPr>
          <w:t>}</w:t>
        </w:r>
      </w:ins>
    </w:p>
    <w:p w14:paraId="0963D7FB" w14:textId="77777777" w:rsidR="00AF26FC" w:rsidRPr="00F35F02" w:rsidRDefault="00AF26FC" w:rsidP="00AF26FC">
      <w:pPr>
        <w:pStyle w:val="PL"/>
        <w:spacing w:line="0" w:lineRule="atLeast"/>
        <w:rPr>
          <w:ins w:id="3531" w:author="Author"/>
          <w:noProof w:val="0"/>
          <w:snapToGrid w:val="0"/>
        </w:rPr>
      </w:pPr>
    </w:p>
    <w:p w14:paraId="56617194" w14:textId="77777777" w:rsidR="00AF26FC" w:rsidRPr="00F35F02" w:rsidRDefault="00AF26FC" w:rsidP="00AF26FC">
      <w:pPr>
        <w:pStyle w:val="PL"/>
        <w:spacing w:line="0" w:lineRule="atLeast"/>
        <w:rPr>
          <w:ins w:id="3532" w:author="Author"/>
          <w:noProof w:val="0"/>
          <w:snapToGrid w:val="0"/>
        </w:rPr>
      </w:pPr>
      <w:ins w:id="3533" w:author="Author">
        <w:r w:rsidRPr="00F35F02">
          <w:t>RRCConnections</w:t>
        </w:r>
        <w:r w:rsidRPr="00F35F02">
          <w:rPr>
            <w:noProof w:val="0"/>
            <w:snapToGrid w:val="0"/>
          </w:rPr>
          <w:t>-</w:t>
        </w:r>
        <w:proofErr w:type="spellStart"/>
        <w:r w:rsidRPr="00F35F02">
          <w:rPr>
            <w:noProof w:val="0"/>
            <w:snapToGrid w:val="0"/>
          </w:rPr>
          <w:t>ExtIEs</w:t>
        </w:r>
        <w:proofErr w:type="spellEnd"/>
        <w:r w:rsidRPr="00F35F02">
          <w:rPr>
            <w:noProof w:val="0"/>
            <w:snapToGrid w:val="0"/>
          </w:rPr>
          <w:t xml:space="preserve"> XNAP-PROTOCOL-EXTENSION ::= {</w:t>
        </w:r>
      </w:ins>
    </w:p>
    <w:p w14:paraId="734F19D9" w14:textId="77777777" w:rsidR="00AF26FC" w:rsidRPr="00F35F02" w:rsidRDefault="00AF26FC" w:rsidP="00AF26FC">
      <w:pPr>
        <w:pStyle w:val="PL"/>
        <w:spacing w:line="0" w:lineRule="atLeast"/>
        <w:rPr>
          <w:ins w:id="3534" w:author="Author"/>
          <w:noProof w:val="0"/>
          <w:snapToGrid w:val="0"/>
        </w:rPr>
      </w:pPr>
      <w:ins w:id="3535" w:author="Author">
        <w:r w:rsidRPr="00F35F02">
          <w:rPr>
            <w:noProof w:val="0"/>
            <w:snapToGrid w:val="0"/>
          </w:rPr>
          <w:tab/>
          <w:t>...</w:t>
        </w:r>
      </w:ins>
    </w:p>
    <w:p w14:paraId="3C9F86EE" w14:textId="77777777" w:rsidR="00AF26FC" w:rsidRPr="00264429" w:rsidRDefault="00AF26FC" w:rsidP="00AF26FC">
      <w:pPr>
        <w:pStyle w:val="PL"/>
        <w:spacing w:line="0" w:lineRule="atLeast"/>
        <w:rPr>
          <w:ins w:id="3536" w:author="Author"/>
          <w:noProof w:val="0"/>
          <w:snapToGrid w:val="0"/>
        </w:rPr>
      </w:pPr>
      <w:ins w:id="3537" w:author="Author">
        <w:r w:rsidRPr="00F35F02">
          <w:rPr>
            <w:noProof w:val="0"/>
            <w:snapToGrid w:val="0"/>
          </w:rPr>
          <w:t>}</w:t>
        </w:r>
      </w:ins>
    </w:p>
    <w:p w14:paraId="4F081DEB" w14:textId="77777777" w:rsidR="00AF26FC" w:rsidRPr="00264429" w:rsidRDefault="00AF26FC" w:rsidP="00AF26FC">
      <w:pPr>
        <w:pStyle w:val="PL"/>
        <w:rPr>
          <w:ins w:id="3538" w:author="Author"/>
        </w:rPr>
      </w:pPr>
    </w:p>
    <w:p w14:paraId="0570A8D3" w14:textId="77777777" w:rsidR="00AF26FC" w:rsidRPr="00C16F52" w:rsidRDefault="00AF26FC" w:rsidP="00AF26FC">
      <w:pPr>
        <w:pStyle w:val="PL"/>
        <w:rPr>
          <w:ins w:id="3539" w:author="Author"/>
        </w:rPr>
      </w:pPr>
    </w:p>
    <w:p w14:paraId="4E096212" w14:textId="77777777" w:rsidR="00AF26FC" w:rsidRPr="00E66D40" w:rsidRDefault="00AF26FC" w:rsidP="00AF26FC">
      <w:pPr>
        <w:pStyle w:val="PL"/>
        <w:rPr>
          <w:ins w:id="3540" w:author="Author"/>
        </w:rPr>
      </w:pPr>
      <w:ins w:id="3541" w:author="Author">
        <w:r w:rsidRPr="00E66D40">
          <w:rPr>
            <w:snapToGrid w:val="0"/>
          </w:rPr>
          <w:t>RRCReestab-initiated</w:t>
        </w:r>
        <w:r w:rsidRPr="00E66D40">
          <w:t xml:space="preserve"> ::= SEQUENCE {</w:t>
        </w:r>
      </w:ins>
    </w:p>
    <w:p w14:paraId="590427F3" w14:textId="77777777" w:rsidR="00AF26FC" w:rsidRPr="00264429" w:rsidRDefault="00AF26FC" w:rsidP="00AF26FC">
      <w:pPr>
        <w:pStyle w:val="PL"/>
        <w:rPr>
          <w:ins w:id="3542" w:author="Author"/>
        </w:rPr>
      </w:pPr>
      <w:ins w:id="3543" w:author="Author">
        <w:r w:rsidRPr="00E66D40">
          <w:tab/>
          <w:t>failureCellPCI</w:t>
        </w:r>
        <w:r w:rsidRPr="00E66D40">
          <w:rPr>
            <w:lang w:eastAsia="ja-JP"/>
          </w:rPr>
          <w:t xml:space="preserve">    </w:t>
        </w:r>
        <w:r w:rsidRPr="00D343D7">
          <w:t>NG-RAN-CellPCI</w:t>
        </w:r>
        <w:r w:rsidRPr="00D343D7">
          <w:rPr>
            <w:snapToGrid w:val="0"/>
          </w:rPr>
          <w:tab/>
        </w:r>
        <w:r w:rsidRPr="00D343D7">
          <w:rPr>
            <w:snapToGrid w:val="0"/>
          </w:rPr>
          <w:tab/>
        </w:r>
        <w:r w:rsidRPr="00D343D7">
          <w:rPr>
            <w:snapToGrid w:val="0"/>
          </w:rPr>
          <w:tab/>
          <w:t>OPTIONAL</w:t>
        </w:r>
        <w:r w:rsidRPr="00D343D7">
          <w:t>,</w:t>
        </w:r>
        <w:r>
          <w:t>--</w:t>
        </w:r>
        <w:r w:rsidRPr="00264429">
          <w:t xml:space="preserve"> This IE shall be present if the UE RLF Report Container IE is absent</w:t>
        </w:r>
      </w:ins>
    </w:p>
    <w:p w14:paraId="0F7D8633" w14:textId="77777777" w:rsidR="00AF26FC" w:rsidRPr="00264429" w:rsidRDefault="00AF26FC" w:rsidP="00AF26FC">
      <w:pPr>
        <w:pStyle w:val="PL"/>
        <w:ind w:firstLineChars="250" w:firstLine="400"/>
        <w:rPr>
          <w:ins w:id="3544" w:author="Author"/>
        </w:rPr>
      </w:pPr>
      <w:ins w:id="3545" w:author="Author">
        <w:r w:rsidRPr="00264429">
          <w:rPr>
            <w:lang w:eastAsia="ja-JP"/>
          </w:rPr>
          <w:t>reestabCellCGI    NG-RAN-CGI</w:t>
        </w:r>
        <w:r w:rsidRPr="00264429">
          <w:rPr>
            <w:snapToGrid w:val="0"/>
          </w:rPr>
          <w:tab/>
        </w:r>
        <w:r w:rsidRPr="00264429">
          <w:rPr>
            <w:snapToGrid w:val="0"/>
          </w:rPr>
          <w:tab/>
        </w:r>
        <w:r w:rsidRPr="00264429">
          <w:rPr>
            <w:snapToGrid w:val="0"/>
          </w:rPr>
          <w:tab/>
          <w:t>OPTIONAL</w:t>
        </w:r>
        <w:r w:rsidRPr="00264429">
          <w:t xml:space="preserve">, </w:t>
        </w:r>
        <w:r>
          <w:t>--</w:t>
        </w:r>
        <w:r w:rsidRPr="00264429">
          <w:t xml:space="preserve"> This IE shall be present if the UE RLF Report Container IE is absent</w:t>
        </w:r>
      </w:ins>
    </w:p>
    <w:p w14:paraId="5D91FBBD" w14:textId="77777777" w:rsidR="00AF26FC" w:rsidRPr="00264429" w:rsidRDefault="00AF26FC" w:rsidP="00AF26FC">
      <w:pPr>
        <w:pStyle w:val="PL"/>
        <w:ind w:firstLineChars="250" w:firstLine="400"/>
        <w:rPr>
          <w:ins w:id="3546" w:author="Author"/>
        </w:rPr>
      </w:pPr>
      <w:ins w:id="3547" w:author="Author">
        <w:r w:rsidRPr="00264429">
          <w:t>c-RNTI</w:t>
        </w:r>
        <w:r w:rsidRPr="00264429">
          <w:rPr>
            <w:lang w:eastAsia="ja-JP"/>
          </w:rPr>
          <w:t xml:space="preserve">            </w:t>
        </w:r>
        <w:r w:rsidRPr="00C16F52">
          <w:t>C-RNTI</w:t>
        </w:r>
        <w:r w:rsidRPr="00E66D40">
          <w:rPr>
            <w:snapToGrid w:val="0"/>
          </w:rPr>
          <w:tab/>
        </w:r>
        <w:r w:rsidRPr="00E66D40">
          <w:rPr>
            <w:snapToGrid w:val="0"/>
          </w:rPr>
          <w:tab/>
        </w:r>
        <w:r w:rsidRPr="00E66D40">
          <w:rPr>
            <w:snapToGrid w:val="0"/>
          </w:rPr>
          <w:tab/>
        </w:r>
        <w:r>
          <w:rPr>
            <w:snapToGrid w:val="0"/>
          </w:rPr>
          <w:tab/>
        </w:r>
        <w:r w:rsidRPr="00264429">
          <w:rPr>
            <w:snapToGrid w:val="0"/>
          </w:rPr>
          <w:t>OPTIONAL</w:t>
        </w:r>
        <w:r w:rsidRPr="00264429">
          <w:t xml:space="preserve">, </w:t>
        </w:r>
        <w:r>
          <w:t>--</w:t>
        </w:r>
        <w:r w:rsidRPr="00264429">
          <w:t xml:space="preserve"> This IE shall be present if the UE RLF Report Container IE is absent</w:t>
        </w:r>
      </w:ins>
    </w:p>
    <w:p w14:paraId="447357C1" w14:textId="77777777" w:rsidR="00AF26FC" w:rsidRPr="00264429" w:rsidRDefault="00AF26FC" w:rsidP="00AF26FC">
      <w:pPr>
        <w:pStyle w:val="PL"/>
        <w:tabs>
          <w:tab w:val="left" w:pos="3620"/>
        </w:tabs>
        <w:ind w:firstLineChars="250" w:firstLine="400"/>
        <w:rPr>
          <w:ins w:id="3548" w:author="Author"/>
        </w:rPr>
      </w:pPr>
      <w:ins w:id="3549" w:author="Author">
        <w:r w:rsidRPr="00264429">
          <w:rPr>
            <w:lang w:eastAsia="ja-JP"/>
          </w:rPr>
          <w:t xml:space="preserve">shortMAC-I        </w:t>
        </w:r>
        <w:r w:rsidRPr="00264429">
          <w:rPr>
            <w:noProof w:val="0"/>
            <w:snapToGrid w:val="0"/>
          </w:rPr>
          <w:t>MAC-I</w:t>
        </w:r>
        <w:r w:rsidRPr="00264429">
          <w:rPr>
            <w:snapToGrid w:val="0"/>
          </w:rPr>
          <w:tab/>
        </w:r>
        <w:r w:rsidRPr="00264429">
          <w:rPr>
            <w:snapToGrid w:val="0"/>
          </w:rPr>
          <w:tab/>
        </w:r>
        <w:r w:rsidRPr="0026442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64429">
          <w:rPr>
            <w:snapToGrid w:val="0"/>
          </w:rPr>
          <w:t>OPTIONAL</w:t>
        </w:r>
        <w:r w:rsidRPr="00264429">
          <w:t xml:space="preserve">, </w:t>
        </w:r>
        <w:r>
          <w:t>--</w:t>
        </w:r>
        <w:r w:rsidRPr="00264429">
          <w:t xml:space="preserve"> This IE shall be present if the UE RLF Report Container IE is absent</w:t>
        </w:r>
      </w:ins>
    </w:p>
    <w:p w14:paraId="17FA55A4" w14:textId="77777777" w:rsidR="00AF26FC" w:rsidRPr="00264429" w:rsidRDefault="00AF26FC" w:rsidP="00AF26FC">
      <w:pPr>
        <w:pStyle w:val="PL"/>
        <w:ind w:firstLineChars="250" w:firstLine="400"/>
        <w:rPr>
          <w:ins w:id="3550" w:author="Author"/>
        </w:rPr>
      </w:pPr>
      <w:ins w:id="3551" w:author="Author">
        <w:r w:rsidRPr="00264429">
          <w:rPr>
            <w:lang w:eastAsia="ja-JP"/>
          </w:rPr>
          <w:t xml:space="preserve">uERLFReportContainer        </w:t>
        </w:r>
        <w:r w:rsidRPr="00264429">
          <w:rPr>
            <w:snapToGrid w:val="0"/>
          </w:rPr>
          <w:t>UERLFReportContainer</w:t>
        </w:r>
        <w:r w:rsidRPr="00264429">
          <w:rPr>
            <w:snapToGrid w:val="0"/>
          </w:rPr>
          <w:tab/>
        </w:r>
        <w:r w:rsidRPr="00264429">
          <w:rPr>
            <w:snapToGrid w:val="0"/>
          </w:rPr>
          <w:tab/>
        </w:r>
        <w:r w:rsidRPr="00264429">
          <w:rPr>
            <w:snapToGrid w:val="0"/>
          </w:rPr>
          <w:tab/>
          <w:t>OPTIONAL</w:t>
        </w:r>
        <w:r w:rsidRPr="00264429">
          <w:t>,</w:t>
        </w:r>
      </w:ins>
    </w:p>
    <w:p w14:paraId="79B435D6" w14:textId="77777777" w:rsidR="00AF26FC" w:rsidRPr="00E66D40" w:rsidRDefault="00AF26FC" w:rsidP="00AF26FC">
      <w:pPr>
        <w:pStyle w:val="PL"/>
        <w:rPr>
          <w:ins w:id="3552" w:author="Author"/>
          <w:noProof w:val="0"/>
          <w:snapToGrid w:val="0"/>
          <w:lang w:eastAsia="zh-CN"/>
        </w:rPr>
      </w:pPr>
      <w:ins w:id="3553" w:author="Author">
        <w:r w:rsidRPr="00C16F52">
          <w:rPr>
            <w:noProof w:val="0"/>
            <w:snapToGrid w:val="0"/>
            <w:lang w:eastAsia="zh-CN"/>
          </w:rPr>
          <w:tab/>
        </w:r>
        <w:proofErr w:type="spellStart"/>
        <w:r w:rsidRPr="00C16F52">
          <w:rPr>
            <w:noProof w:val="0"/>
            <w:snapToGrid w:val="0"/>
            <w:lang w:eastAsia="zh-CN"/>
          </w:rPr>
          <w:t>iE</w:t>
        </w:r>
        <w:proofErr w:type="spellEnd"/>
        <w:r w:rsidRPr="00C16F52">
          <w:rPr>
            <w:noProof w:val="0"/>
            <w:snapToGrid w:val="0"/>
            <w:lang w:eastAsia="zh-CN"/>
          </w:rPr>
          <w:t>-Extensions</w:t>
        </w:r>
        <w:r w:rsidRPr="00C16F52">
          <w:rPr>
            <w:noProof w:val="0"/>
            <w:snapToGrid w:val="0"/>
            <w:lang w:eastAsia="zh-CN"/>
          </w:rPr>
          <w:tab/>
        </w:r>
        <w:r w:rsidRPr="00C16F52">
          <w:rPr>
            <w:noProof w:val="0"/>
            <w:snapToGrid w:val="0"/>
            <w:lang w:eastAsia="zh-CN"/>
          </w:rPr>
          <w:tab/>
        </w:r>
        <w:r w:rsidRPr="00C16F52">
          <w:rPr>
            <w:noProof w:val="0"/>
            <w:snapToGrid w:val="0"/>
            <w:lang w:eastAsia="zh-CN"/>
          </w:rPr>
          <w:tab/>
        </w:r>
        <w:proofErr w:type="spellStart"/>
        <w:r w:rsidRPr="00C16F52">
          <w:rPr>
            <w:noProof w:val="0"/>
            <w:snapToGrid w:val="0"/>
            <w:lang w:eastAsia="zh-CN"/>
          </w:rPr>
          <w:t>ProtocolExtensionContainer</w:t>
        </w:r>
        <w:proofErr w:type="spellEnd"/>
        <w:r w:rsidRPr="00C16F52">
          <w:rPr>
            <w:noProof w:val="0"/>
            <w:snapToGrid w:val="0"/>
            <w:lang w:eastAsia="zh-CN"/>
          </w:rPr>
          <w:t xml:space="preserve"> { {</w:t>
        </w:r>
        <w:r w:rsidRPr="00E66D40">
          <w:rPr>
            <w:snapToGrid w:val="0"/>
          </w:rPr>
          <w:t xml:space="preserve"> RRCReestab-initiated</w:t>
        </w:r>
        <w:r w:rsidRPr="00E66D40">
          <w:rPr>
            <w:noProof w:val="0"/>
            <w:snapToGrid w:val="0"/>
            <w:lang w:eastAsia="zh-CN"/>
          </w:rPr>
          <w:t>-</w:t>
        </w:r>
        <w:proofErr w:type="spellStart"/>
        <w:r w:rsidRPr="00E66D40">
          <w:rPr>
            <w:noProof w:val="0"/>
            <w:snapToGrid w:val="0"/>
            <w:lang w:eastAsia="zh-CN"/>
          </w:rPr>
          <w:t>ExtIEs</w:t>
        </w:r>
        <w:proofErr w:type="spellEnd"/>
        <w:r w:rsidRPr="00E66D40">
          <w:rPr>
            <w:noProof w:val="0"/>
            <w:snapToGrid w:val="0"/>
            <w:lang w:eastAsia="zh-CN"/>
          </w:rPr>
          <w:t>} } OPTIONAL,</w:t>
        </w:r>
      </w:ins>
    </w:p>
    <w:p w14:paraId="11825AF7" w14:textId="77777777" w:rsidR="00AF26FC" w:rsidRPr="00E66D40" w:rsidRDefault="00AF26FC" w:rsidP="00AF26FC">
      <w:pPr>
        <w:pStyle w:val="PL"/>
        <w:rPr>
          <w:ins w:id="3554" w:author="Author"/>
          <w:noProof w:val="0"/>
          <w:snapToGrid w:val="0"/>
          <w:lang w:eastAsia="zh-CN"/>
        </w:rPr>
      </w:pPr>
      <w:ins w:id="3555" w:author="Author">
        <w:r w:rsidRPr="00E66D40">
          <w:rPr>
            <w:noProof w:val="0"/>
            <w:snapToGrid w:val="0"/>
            <w:lang w:eastAsia="zh-CN"/>
          </w:rPr>
          <w:tab/>
          <w:t>...</w:t>
        </w:r>
      </w:ins>
    </w:p>
    <w:p w14:paraId="50E871E6" w14:textId="77777777" w:rsidR="00AF26FC" w:rsidRPr="00BD41A6" w:rsidRDefault="00AF26FC" w:rsidP="00AF26FC">
      <w:pPr>
        <w:pStyle w:val="PL"/>
        <w:rPr>
          <w:ins w:id="3556" w:author="Author"/>
          <w:noProof w:val="0"/>
          <w:snapToGrid w:val="0"/>
          <w:lang w:eastAsia="zh-CN"/>
        </w:rPr>
      </w:pPr>
      <w:ins w:id="3557" w:author="Author">
        <w:r w:rsidRPr="00BD41A6">
          <w:rPr>
            <w:noProof w:val="0"/>
            <w:snapToGrid w:val="0"/>
            <w:lang w:eastAsia="zh-CN"/>
          </w:rPr>
          <w:t>}</w:t>
        </w:r>
      </w:ins>
    </w:p>
    <w:p w14:paraId="006658EE" w14:textId="77777777" w:rsidR="00AF26FC" w:rsidRPr="006114F8" w:rsidRDefault="00AF26FC" w:rsidP="00AF26FC">
      <w:pPr>
        <w:pStyle w:val="PL"/>
        <w:rPr>
          <w:ins w:id="3558" w:author="Author"/>
          <w:noProof w:val="0"/>
          <w:snapToGrid w:val="0"/>
          <w:lang w:eastAsia="zh-CN"/>
        </w:rPr>
      </w:pPr>
    </w:p>
    <w:p w14:paraId="716E43CD" w14:textId="77777777" w:rsidR="00AF26FC" w:rsidRPr="00241809" w:rsidRDefault="00AF26FC" w:rsidP="00AF26FC">
      <w:pPr>
        <w:pStyle w:val="PL"/>
        <w:rPr>
          <w:ins w:id="3559" w:author="Author"/>
          <w:noProof w:val="0"/>
          <w:snapToGrid w:val="0"/>
          <w:lang w:eastAsia="zh-CN"/>
        </w:rPr>
      </w:pPr>
      <w:ins w:id="3560" w:author="Author">
        <w:r w:rsidRPr="006B4AD3">
          <w:rPr>
            <w:snapToGrid w:val="0"/>
          </w:rPr>
          <w:t>RRCReestab-initiated</w:t>
        </w:r>
        <w:r w:rsidRPr="00241809">
          <w:rPr>
            <w:noProof w:val="0"/>
            <w:snapToGrid w:val="0"/>
            <w:lang w:eastAsia="zh-CN"/>
          </w:rPr>
          <w:t>-</w:t>
        </w:r>
        <w:proofErr w:type="spellStart"/>
        <w:r w:rsidRPr="00241809">
          <w:rPr>
            <w:noProof w:val="0"/>
            <w:snapToGrid w:val="0"/>
            <w:lang w:eastAsia="zh-CN"/>
          </w:rPr>
          <w:t>ExtIEs</w:t>
        </w:r>
        <w:proofErr w:type="spellEnd"/>
        <w:r w:rsidRPr="00241809">
          <w:rPr>
            <w:noProof w:val="0"/>
            <w:snapToGrid w:val="0"/>
            <w:lang w:eastAsia="zh-CN"/>
          </w:rPr>
          <w:t xml:space="preserve"> XNAP-PROTOCOL-EXTENSION ::= {</w:t>
        </w:r>
      </w:ins>
    </w:p>
    <w:p w14:paraId="2E2C0929" w14:textId="77777777" w:rsidR="00AF26FC" w:rsidRPr="00F35F02" w:rsidRDefault="00AF26FC" w:rsidP="00AF26FC">
      <w:pPr>
        <w:pStyle w:val="PL"/>
        <w:rPr>
          <w:ins w:id="3561" w:author="Author"/>
          <w:noProof w:val="0"/>
          <w:snapToGrid w:val="0"/>
          <w:lang w:eastAsia="zh-CN"/>
        </w:rPr>
      </w:pPr>
      <w:ins w:id="3562" w:author="Author">
        <w:r w:rsidRPr="00F35F02">
          <w:rPr>
            <w:noProof w:val="0"/>
            <w:snapToGrid w:val="0"/>
            <w:lang w:eastAsia="zh-CN"/>
          </w:rPr>
          <w:tab/>
          <w:t>...</w:t>
        </w:r>
      </w:ins>
    </w:p>
    <w:p w14:paraId="6A682B28" w14:textId="77777777" w:rsidR="00AF26FC" w:rsidRPr="00FD0425" w:rsidRDefault="00AF26FC" w:rsidP="00AF26FC">
      <w:pPr>
        <w:pStyle w:val="PL"/>
        <w:rPr>
          <w:ins w:id="3563" w:author="Author"/>
          <w:noProof w:val="0"/>
          <w:snapToGrid w:val="0"/>
          <w:lang w:eastAsia="zh-CN"/>
        </w:rPr>
      </w:pPr>
      <w:ins w:id="3564" w:author="Author">
        <w:r w:rsidRPr="00300B5A">
          <w:rPr>
            <w:noProof w:val="0"/>
            <w:snapToGrid w:val="0"/>
            <w:lang w:eastAsia="zh-CN"/>
          </w:rPr>
          <w:t>}</w:t>
        </w:r>
      </w:ins>
    </w:p>
    <w:p w14:paraId="394C7F63" w14:textId="77777777" w:rsidR="00AF26FC" w:rsidRDefault="00AF26FC" w:rsidP="00AF26FC">
      <w:pPr>
        <w:pStyle w:val="PL"/>
        <w:rPr>
          <w:ins w:id="3565" w:author="Author"/>
        </w:rPr>
      </w:pPr>
    </w:p>
    <w:p w14:paraId="46BFDB58" w14:textId="77777777" w:rsidR="00AF26FC" w:rsidRDefault="00AF26FC" w:rsidP="00AF26FC">
      <w:pPr>
        <w:pStyle w:val="PL"/>
        <w:rPr>
          <w:ins w:id="3566" w:author="Author"/>
        </w:rPr>
      </w:pPr>
    </w:p>
    <w:p w14:paraId="494EABC4" w14:textId="77777777" w:rsidR="00AF26FC" w:rsidRPr="00FD0425" w:rsidRDefault="00AF26FC" w:rsidP="00AF26FC">
      <w:pPr>
        <w:pStyle w:val="PL"/>
        <w:rPr>
          <w:ins w:id="3567" w:author="Author"/>
        </w:rPr>
      </w:pPr>
      <w:ins w:id="3568" w:author="Author">
        <w:r>
          <w:rPr>
            <w:snapToGrid w:val="0"/>
          </w:rPr>
          <w:t>RRCSetup-initiated</w:t>
        </w:r>
        <w:r w:rsidRPr="00FD0425">
          <w:t xml:space="preserve"> ::= SEQUENCE {</w:t>
        </w:r>
      </w:ins>
    </w:p>
    <w:p w14:paraId="6A204E26" w14:textId="77777777" w:rsidR="00AF26FC" w:rsidRPr="00FD0425" w:rsidRDefault="00AF26FC" w:rsidP="00AF26FC">
      <w:pPr>
        <w:pStyle w:val="PL"/>
        <w:rPr>
          <w:ins w:id="3569" w:author="Author"/>
        </w:rPr>
      </w:pPr>
      <w:ins w:id="3570" w:author="Author">
        <w:r w:rsidRPr="00FD0425">
          <w:tab/>
        </w:r>
        <w:r>
          <w:rPr>
            <w:lang w:eastAsia="ja-JP"/>
          </w:rPr>
          <w:t xml:space="preserve">uERLFReportContainer    </w:t>
        </w:r>
        <w:r>
          <w:rPr>
            <w:snapToGrid w:val="0"/>
          </w:rPr>
          <w:t>UERLFReportContainer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  <w:r w:rsidRPr="00FD0425">
          <w:t>,</w:t>
        </w:r>
      </w:ins>
    </w:p>
    <w:p w14:paraId="746300BC" w14:textId="77777777" w:rsidR="00AF26FC" w:rsidRPr="00FD0425" w:rsidRDefault="00AF26FC" w:rsidP="00AF26FC">
      <w:pPr>
        <w:pStyle w:val="PL"/>
        <w:rPr>
          <w:ins w:id="3571" w:author="Author"/>
          <w:noProof w:val="0"/>
          <w:snapToGrid w:val="0"/>
          <w:lang w:eastAsia="zh-CN"/>
        </w:rPr>
      </w:pPr>
      <w:ins w:id="3572" w:author="Author">
        <w:r w:rsidRPr="00FD0425">
          <w:rPr>
            <w:noProof w:val="0"/>
            <w:snapToGrid w:val="0"/>
            <w:lang w:eastAsia="zh-CN"/>
          </w:rPr>
          <w:tab/>
        </w:r>
        <w:proofErr w:type="spellStart"/>
        <w:r w:rsidRPr="00FD0425">
          <w:rPr>
            <w:noProof w:val="0"/>
            <w:snapToGrid w:val="0"/>
            <w:lang w:eastAsia="zh-CN"/>
          </w:rPr>
          <w:t>iE</w:t>
        </w:r>
        <w:proofErr w:type="spellEnd"/>
        <w:r w:rsidRPr="00FD0425">
          <w:rPr>
            <w:noProof w:val="0"/>
            <w:snapToGrid w:val="0"/>
            <w:lang w:eastAsia="zh-CN"/>
          </w:rPr>
          <w:t>-Extensions</w:t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proofErr w:type="spellStart"/>
        <w:r w:rsidRPr="00FD0425">
          <w:rPr>
            <w:noProof w:val="0"/>
            <w:snapToGrid w:val="0"/>
            <w:lang w:eastAsia="zh-CN"/>
          </w:rPr>
          <w:t>ProtocolExtensionContainer</w:t>
        </w:r>
        <w:proofErr w:type="spellEnd"/>
        <w:r w:rsidRPr="00FD0425">
          <w:rPr>
            <w:noProof w:val="0"/>
            <w:snapToGrid w:val="0"/>
            <w:lang w:eastAsia="zh-CN"/>
          </w:rPr>
          <w:t xml:space="preserve"> { {</w:t>
        </w:r>
        <w:r w:rsidRPr="00657E0A">
          <w:rPr>
            <w:snapToGrid w:val="0"/>
          </w:rPr>
          <w:t xml:space="preserve"> </w:t>
        </w:r>
        <w:r>
          <w:rPr>
            <w:snapToGrid w:val="0"/>
          </w:rPr>
          <w:t>RRCSetup-initiated</w:t>
        </w:r>
        <w:r w:rsidRPr="00FD0425">
          <w:rPr>
            <w:noProof w:val="0"/>
            <w:snapToGrid w:val="0"/>
            <w:lang w:eastAsia="zh-CN"/>
          </w:rPr>
          <w:t>-</w:t>
        </w:r>
        <w:proofErr w:type="spellStart"/>
        <w:r w:rsidRPr="00FD0425">
          <w:rPr>
            <w:noProof w:val="0"/>
            <w:snapToGrid w:val="0"/>
            <w:lang w:eastAsia="zh-CN"/>
          </w:rPr>
          <w:t>ExtIEs</w:t>
        </w:r>
        <w:proofErr w:type="spellEnd"/>
        <w:r w:rsidRPr="00FD0425">
          <w:rPr>
            <w:noProof w:val="0"/>
            <w:snapToGrid w:val="0"/>
            <w:lang w:eastAsia="zh-CN"/>
          </w:rPr>
          <w:t>} } OPTIONAL,</w:t>
        </w:r>
      </w:ins>
    </w:p>
    <w:p w14:paraId="152032F2" w14:textId="77777777" w:rsidR="00AF26FC" w:rsidRPr="00FD0425" w:rsidRDefault="00AF26FC" w:rsidP="00AF26FC">
      <w:pPr>
        <w:pStyle w:val="PL"/>
        <w:rPr>
          <w:ins w:id="3573" w:author="Author"/>
          <w:noProof w:val="0"/>
          <w:snapToGrid w:val="0"/>
          <w:lang w:eastAsia="zh-CN"/>
        </w:rPr>
      </w:pPr>
      <w:ins w:id="3574" w:author="Author">
        <w:r w:rsidRPr="00FD0425">
          <w:rPr>
            <w:noProof w:val="0"/>
            <w:snapToGrid w:val="0"/>
            <w:lang w:eastAsia="zh-CN"/>
          </w:rPr>
          <w:tab/>
          <w:t>...</w:t>
        </w:r>
      </w:ins>
    </w:p>
    <w:p w14:paraId="0F4F3121" w14:textId="77777777" w:rsidR="00AF26FC" w:rsidRPr="00FD0425" w:rsidRDefault="00AF26FC" w:rsidP="00AF26FC">
      <w:pPr>
        <w:pStyle w:val="PL"/>
        <w:rPr>
          <w:ins w:id="3575" w:author="Author"/>
          <w:noProof w:val="0"/>
          <w:snapToGrid w:val="0"/>
          <w:lang w:eastAsia="zh-CN"/>
        </w:rPr>
      </w:pPr>
      <w:ins w:id="3576" w:author="Author">
        <w:r w:rsidRPr="00FD0425">
          <w:rPr>
            <w:noProof w:val="0"/>
            <w:snapToGrid w:val="0"/>
            <w:lang w:eastAsia="zh-CN"/>
          </w:rPr>
          <w:t>}</w:t>
        </w:r>
      </w:ins>
    </w:p>
    <w:p w14:paraId="6C1C6FD7" w14:textId="77777777" w:rsidR="00AF26FC" w:rsidRPr="00FD0425" w:rsidRDefault="00AF26FC" w:rsidP="00AF26FC">
      <w:pPr>
        <w:pStyle w:val="PL"/>
        <w:rPr>
          <w:ins w:id="3577" w:author="Author"/>
          <w:noProof w:val="0"/>
          <w:snapToGrid w:val="0"/>
          <w:lang w:eastAsia="zh-CN"/>
        </w:rPr>
      </w:pPr>
    </w:p>
    <w:p w14:paraId="19FB756E" w14:textId="77777777" w:rsidR="00AF26FC" w:rsidRPr="00FD0425" w:rsidRDefault="00AF26FC" w:rsidP="00AF26FC">
      <w:pPr>
        <w:pStyle w:val="PL"/>
        <w:rPr>
          <w:ins w:id="3578" w:author="Author"/>
          <w:noProof w:val="0"/>
          <w:snapToGrid w:val="0"/>
          <w:lang w:eastAsia="zh-CN"/>
        </w:rPr>
      </w:pPr>
      <w:ins w:id="3579" w:author="Author">
        <w:r>
          <w:rPr>
            <w:snapToGrid w:val="0"/>
          </w:rPr>
          <w:t>RRCSetup-initiated</w:t>
        </w:r>
        <w:r w:rsidRPr="00FD0425">
          <w:rPr>
            <w:noProof w:val="0"/>
            <w:snapToGrid w:val="0"/>
            <w:lang w:eastAsia="zh-CN"/>
          </w:rPr>
          <w:t>-</w:t>
        </w:r>
        <w:proofErr w:type="spellStart"/>
        <w:r w:rsidRPr="00FD0425">
          <w:rPr>
            <w:noProof w:val="0"/>
            <w:snapToGrid w:val="0"/>
            <w:lang w:eastAsia="zh-CN"/>
          </w:rPr>
          <w:t>ExtIEs</w:t>
        </w:r>
        <w:proofErr w:type="spellEnd"/>
        <w:r w:rsidRPr="00FD0425">
          <w:rPr>
            <w:noProof w:val="0"/>
            <w:snapToGrid w:val="0"/>
            <w:lang w:eastAsia="zh-CN"/>
          </w:rPr>
          <w:t xml:space="preserve"> XNAP-PROTOCOL-EXTENSION ::= {</w:t>
        </w:r>
      </w:ins>
    </w:p>
    <w:p w14:paraId="5ED4CD35" w14:textId="77777777" w:rsidR="00AF26FC" w:rsidRPr="00FD0425" w:rsidRDefault="00AF26FC" w:rsidP="00AF26FC">
      <w:pPr>
        <w:pStyle w:val="PL"/>
        <w:rPr>
          <w:ins w:id="3580" w:author="Author"/>
          <w:noProof w:val="0"/>
          <w:snapToGrid w:val="0"/>
          <w:lang w:eastAsia="zh-CN"/>
        </w:rPr>
      </w:pPr>
      <w:ins w:id="3581" w:author="Author">
        <w:r w:rsidRPr="00FD0425">
          <w:rPr>
            <w:noProof w:val="0"/>
            <w:snapToGrid w:val="0"/>
            <w:lang w:eastAsia="zh-CN"/>
          </w:rPr>
          <w:tab/>
          <w:t>...</w:t>
        </w:r>
      </w:ins>
    </w:p>
    <w:p w14:paraId="24D158B3" w14:textId="77777777" w:rsidR="00AF26FC" w:rsidRPr="00FD0425" w:rsidRDefault="00AF26FC" w:rsidP="00AF26FC">
      <w:pPr>
        <w:pStyle w:val="PL"/>
        <w:rPr>
          <w:ins w:id="3582" w:author="Author"/>
          <w:noProof w:val="0"/>
          <w:snapToGrid w:val="0"/>
          <w:lang w:eastAsia="zh-CN"/>
        </w:rPr>
      </w:pPr>
      <w:ins w:id="3583" w:author="Author">
        <w:r w:rsidRPr="00FD0425">
          <w:rPr>
            <w:noProof w:val="0"/>
            <w:snapToGrid w:val="0"/>
            <w:lang w:eastAsia="zh-CN"/>
          </w:rPr>
          <w:t>}</w:t>
        </w:r>
      </w:ins>
    </w:p>
    <w:p w14:paraId="0E449AD4" w14:textId="77777777" w:rsidR="00AF26FC" w:rsidRDefault="00AF26FC" w:rsidP="00AF26FC">
      <w:pPr>
        <w:pStyle w:val="PL"/>
        <w:rPr>
          <w:ins w:id="3584" w:author="Author"/>
        </w:rPr>
      </w:pPr>
    </w:p>
    <w:p w14:paraId="78F47BA6" w14:textId="77777777" w:rsidR="00AF26FC" w:rsidRPr="00FD0425" w:rsidRDefault="00AF26FC" w:rsidP="00AF26FC">
      <w:pPr>
        <w:pStyle w:val="PL"/>
      </w:pPr>
    </w:p>
    <w:p w14:paraId="563877D4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t xml:space="preserve">RRCResumeCause </w:t>
      </w:r>
      <w:r w:rsidRPr="00FD0425">
        <w:rPr>
          <w:noProof w:val="0"/>
          <w:snapToGrid w:val="0"/>
          <w:lang w:eastAsia="zh-CN"/>
        </w:rPr>
        <w:t xml:space="preserve">::= </w:t>
      </w:r>
      <w:r w:rsidRPr="00FD0425">
        <w:rPr>
          <w:noProof w:val="0"/>
          <w:snapToGrid w:val="0"/>
        </w:rPr>
        <w:t>ENUMERATED {</w:t>
      </w:r>
    </w:p>
    <w:p w14:paraId="4F59E8D7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bCs/>
          <w:noProof w:val="0"/>
        </w:rPr>
        <w:t>rna</w:t>
      </w:r>
      <w:proofErr w:type="spellEnd"/>
      <w:r w:rsidRPr="00FD0425">
        <w:rPr>
          <w:bCs/>
          <w:noProof w:val="0"/>
        </w:rPr>
        <w:t>-Update</w:t>
      </w:r>
      <w:r w:rsidRPr="00FD0425">
        <w:rPr>
          <w:bCs/>
          <w:noProof w:val="0"/>
          <w:lang w:eastAsia="zh-CN"/>
        </w:rPr>
        <w:t>,</w:t>
      </w:r>
    </w:p>
    <w:p w14:paraId="47465E5D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19F02F4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7C413D6D" w14:textId="77777777" w:rsidR="00AF26FC" w:rsidRPr="00FD0425" w:rsidRDefault="00AF26FC" w:rsidP="00AF26FC">
      <w:pPr>
        <w:pStyle w:val="PL"/>
      </w:pPr>
    </w:p>
    <w:p w14:paraId="6DDE894A" w14:textId="77777777" w:rsidR="00AF26FC" w:rsidRPr="00FD0425" w:rsidRDefault="00AF26FC" w:rsidP="00AF26FC">
      <w:pPr>
        <w:pStyle w:val="PL"/>
      </w:pPr>
    </w:p>
    <w:p w14:paraId="0D45BE1E" w14:textId="77777777" w:rsidR="00AF26FC" w:rsidRPr="00FD0425" w:rsidRDefault="00AF26FC" w:rsidP="00AF26FC">
      <w:pPr>
        <w:pStyle w:val="PL"/>
        <w:outlineLvl w:val="3"/>
      </w:pPr>
      <w:r w:rsidRPr="00FD0425">
        <w:t>-- S</w:t>
      </w:r>
    </w:p>
    <w:p w14:paraId="479B3D78" w14:textId="77777777" w:rsidR="00AF26FC" w:rsidRPr="00FD0425" w:rsidRDefault="00AF26FC" w:rsidP="00AF26FC">
      <w:pPr>
        <w:pStyle w:val="PL"/>
      </w:pPr>
    </w:p>
    <w:p w14:paraId="299203C1" w14:textId="77777777" w:rsidR="00AF26FC" w:rsidRPr="00FD0425" w:rsidRDefault="00AF26FC" w:rsidP="00AF26FC">
      <w:pPr>
        <w:pStyle w:val="PL"/>
      </w:pPr>
      <w:r w:rsidRPr="00FD0425">
        <w:t>SecondarydataForwardingInfoFromTarget-Item::= SEQUENCE {</w:t>
      </w:r>
    </w:p>
    <w:p w14:paraId="61A6D0D0" w14:textId="77777777" w:rsidR="00AF26FC" w:rsidRPr="00FD0425" w:rsidRDefault="00AF26FC" w:rsidP="00AF26FC">
      <w:pPr>
        <w:pStyle w:val="PL"/>
      </w:pPr>
      <w:r w:rsidRPr="00FD0425">
        <w:tab/>
        <w:t>secondarydataForwardingInfoFromTarget</w:t>
      </w:r>
      <w:r w:rsidRPr="00FD0425">
        <w:tab/>
      </w:r>
      <w:r w:rsidRPr="00FD0425">
        <w:tab/>
      </w:r>
      <w:r w:rsidRPr="00FD0425">
        <w:tab/>
      </w:r>
      <w:r w:rsidRPr="00FD0425">
        <w:tab/>
        <w:t>DataForwardingInfoFromTargetNGRANnode,</w:t>
      </w:r>
    </w:p>
    <w:p w14:paraId="57A5A343" w14:textId="77777777" w:rsidR="00AF26FC" w:rsidRPr="00FD0425" w:rsidRDefault="00AF26FC" w:rsidP="00AF26FC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SecondarydataForwardingInfoFromTarget-Item-ExtIEs} }</w:t>
      </w:r>
      <w:r w:rsidRPr="00FD0425">
        <w:tab/>
        <w:t>OPTIONAL,</w:t>
      </w:r>
    </w:p>
    <w:p w14:paraId="08752A2B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11DF6B85" w14:textId="77777777" w:rsidR="00AF26FC" w:rsidRPr="00FD0425" w:rsidRDefault="00AF26FC" w:rsidP="00AF26FC">
      <w:pPr>
        <w:pStyle w:val="PL"/>
      </w:pPr>
      <w:r w:rsidRPr="00FD0425">
        <w:t>}</w:t>
      </w:r>
    </w:p>
    <w:p w14:paraId="432C9420" w14:textId="77777777" w:rsidR="00AF26FC" w:rsidRPr="00FD0425" w:rsidRDefault="00AF26FC" w:rsidP="00AF26FC">
      <w:pPr>
        <w:pStyle w:val="PL"/>
      </w:pPr>
    </w:p>
    <w:p w14:paraId="203B5C0E" w14:textId="77777777" w:rsidR="00AF26FC" w:rsidRPr="00FD0425" w:rsidRDefault="00AF26FC" w:rsidP="00AF26FC">
      <w:pPr>
        <w:pStyle w:val="PL"/>
      </w:pPr>
      <w:r w:rsidRPr="00FD0425">
        <w:t>SecondarydataForwardingInfoFromTarget-Item-ExtIEs XNAP-PROTOCOL-EXTENSION ::= {</w:t>
      </w:r>
    </w:p>
    <w:p w14:paraId="2047430E" w14:textId="77777777" w:rsidR="00AF26FC" w:rsidRPr="00FD0425" w:rsidRDefault="00AF26FC" w:rsidP="00AF26FC">
      <w:pPr>
        <w:pStyle w:val="PL"/>
      </w:pPr>
      <w:r w:rsidRPr="00FD0425">
        <w:lastRenderedPageBreak/>
        <w:tab/>
        <w:t>...</w:t>
      </w:r>
    </w:p>
    <w:p w14:paraId="68E42BE0" w14:textId="77777777" w:rsidR="00AF26FC" w:rsidRPr="00FD0425" w:rsidRDefault="00AF26FC" w:rsidP="00AF26FC">
      <w:pPr>
        <w:pStyle w:val="PL"/>
      </w:pPr>
      <w:r w:rsidRPr="00FD0425">
        <w:t>}</w:t>
      </w:r>
    </w:p>
    <w:p w14:paraId="14742EA2" w14:textId="77777777" w:rsidR="00AF26FC" w:rsidRPr="00FD0425" w:rsidRDefault="00AF26FC" w:rsidP="00AF26FC">
      <w:pPr>
        <w:pStyle w:val="PL"/>
      </w:pPr>
    </w:p>
    <w:p w14:paraId="482DB2CD" w14:textId="77777777" w:rsidR="00AF26FC" w:rsidRPr="00FD0425" w:rsidRDefault="00AF26FC" w:rsidP="00AF26FC">
      <w:pPr>
        <w:pStyle w:val="PL"/>
      </w:pPr>
      <w:r w:rsidRPr="00FD0425">
        <w:t>SecondarydataForwardingInfoFromTarget-List ::= SEQUENCE (SIZE(1..maxnoofMultiConnectivityMinusOne)) OF SecondarydataForwardingInfoFromTarget-Item</w:t>
      </w:r>
    </w:p>
    <w:p w14:paraId="1C3133EC" w14:textId="77777777" w:rsidR="00AF26FC" w:rsidRPr="00FD0425" w:rsidRDefault="00AF26FC" w:rsidP="00AF26FC">
      <w:pPr>
        <w:pStyle w:val="PL"/>
      </w:pPr>
    </w:p>
    <w:p w14:paraId="26A1A939" w14:textId="77777777" w:rsidR="00AF26FC" w:rsidRPr="00FD0425" w:rsidRDefault="00AF26FC" w:rsidP="00AF26FC">
      <w:pPr>
        <w:pStyle w:val="PL"/>
      </w:pPr>
      <w:bookmarkStart w:id="3585" w:name="_Hlk513552467"/>
      <w:r w:rsidRPr="00FD0425">
        <w:t>SCGConfigurationQuery</w:t>
      </w:r>
      <w:bookmarkEnd w:id="3585"/>
      <w:r w:rsidRPr="00FD0425">
        <w:tab/>
        <w:t>::= ENUMERATED {true, ...}</w:t>
      </w:r>
    </w:p>
    <w:p w14:paraId="22E5A3EF" w14:textId="77777777" w:rsidR="00AF26FC" w:rsidRPr="00FD0425" w:rsidRDefault="00AF26FC" w:rsidP="00AF26FC">
      <w:pPr>
        <w:pStyle w:val="PL"/>
      </w:pPr>
    </w:p>
    <w:p w14:paraId="5ECED274" w14:textId="77777777" w:rsidR="00AF26FC" w:rsidRPr="00FD0425" w:rsidRDefault="00AF26FC" w:rsidP="00AF26FC">
      <w:pPr>
        <w:pStyle w:val="PL"/>
      </w:pPr>
      <w:r w:rsidRPr="00FD0425">
        <w:t>SecondaryRATUsageInformation ::= SEQUENCE {</w:t>
      </w:r>
    </w:p>
    <w:p w14:paraId="3F6C82AF" w14:textId="77777777" w:rsidR="00AF26FC" w:rsidRPr="00FD0425" w:rsidRDefault="00AF26FC" w:rsidP="00AF26FC">
      <w:pPr>
        <w:pStyle w:val="PL"/>
      </w:pPr>
      <w:r w:rsidRPr="00FD0425">
        <w:tab/>
        <w:t>pDUSessionUsageReport</w:t>
      </w:r>
      <w:r w:rsidRPr="00FD0425">
        <w:tab/>
      </w:r>
      <w:r w:rsidRPr="00FD0425">
        <w:tab/>
        <w:t>PDUSessionUsageReport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0DE458C" w14:textId="77777777" w:rsidR="00AF26FC" w:rsidRPr="00FD0425" w:rsidRDefault="00AF26FC" w:rsidP="00AF26FC">
      <w:pPr>
        <w:pStyle w:val="PL"/>
      </w:pPr>
      <w:r w:rsidRPr="00FD0425">
        <w:tab/>
        <w:t>qosFlowsUsageReportList</w:t>
      </w:r>
      <w:r w:rsidRPr="00FD0425">
        <w:tab/>
      </w:r>
      <w:r w:rsidRPr="00FD0425">
        <w:tab/>
        <w:t>QoSFlowsUsageReportList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A1EDAC3" w14:textId="77777777" w:rsidR="00AF26FC" w:rsidRPr="00FD0425" w:rsidRDefault="00AF26FC" w:rsidP="00AF26FC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{SecondaryRATUsageInformation-ExtIEs} }</w:t>
      </w:r>
      <w:r w:rsidRPr="00FD0425">
        <w:tab/>
        <w:t>OPTIONAL,</w:t>
      </w:r>
    </w:p>
    <w:p w14:paraId="7CBB2894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3310A962" w14:textId="77777777" w:rsidR="00AF26FC" w:rsidRPr="00FD0425" w:rsidRDefault="00AF26FC" w:rsidP="00AF26FC">
      <w:pPr>
        <w:pStyle w:val="PL"/>
      </w:pPr>
      <w:r w:rsidRPr="00FD0425">
        <w:t>}</w:t>
      </w:r>
    </w:p>
    <w:p w14:paraId="213ED292" w14:textId="77777777" w:rsidR="00AF26FC" w:rsidRPr="00FD0425" w:rsidRDefault="00AF26FC" w:rsidP="00AF26FC">
      <w:pPr>
        <w:pStyle w:val="PL"/>
      </w:pPr>
    </w:p>
    <w:p w14:paraId="0220E6D6" w14:textId="77777777" w:rsidR="00AF26FC" w:rsidRPr="00FD0425" w:rsidRDefault="00AF26FC" w:rsidP="00AF26FC">
      <w:pPr>
        <w:pStyle w:val="PL"/>
      </w:pPr>
      <w:r w:rsidRPr="00FD0425">
        <w:t>SecondaryRATUsageInformation-ExtIEs XNAP-PROTOCOL-EXTENSION ::= {</w:t>
      </w:r>
    </w:p>
    <w:p w14:paraId="43445145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2EEEA062" w14:textId="77777777" w:rsidR="00AF26FC" w:rsidRPr="00FD0425" w:rsidRDefault="00AF26FC" w:rsidP="00AF26FC">
      <w:pPr>
        <w:pStyle w:val="PL"/>
      </w:pPr>
      <w:r w:rsidRPr="00FD0425">
        <w:t>}</w:t>
      </w:r>
    </w:p>
    <w:p w14:paraId="138B91B1" w14:textId="77777777" w:rsidR="00AF26FC" w:rsidRPr="00FD0425" w:rsidRDefault="00AF26FC" w:rsidP="00AF26FC">
      <w:pPr>
        <w:pStyle w:val="PL"/>
      </w:pPr>
    </w:p>
    <w:p w14:paraId="6C60EEB7" w14:textId="77777777" w:rsidR="00AF26FC" w:rsidRPr="00FD0425" w:rsidRDefault="00AF26FC" w:rsidP="00AF26FC">
      <w:pPr>
        <w:pStyle w:val="PL"/>
      </w:pPr>
      <w:bookmarkStart w:id="3586" w:name="_Hlk515407386"/>
      <w:r w:rsidRPr="00FD0425">
        <w:t>SecurityIndication</w:t>
      </w:r>
      <w:bookmarkEnd w:id="3586"/>
      <w:r w:rsidRPr="00FD0425">
        <w:t xml:space="preserve"> ::= SEQUENCE {</w:t>
      </w:r>
    </w:p>
    <w:p w14:paraId="5DB2E441" w14:textId="77777777" w:rsidR="00AF26FC" w:rsidRPr="00FD0425" w:rsidRDefault="00AF26FC" w:rsidP="00AF26FC">
      <w:pPr>
        <w:pStyle w:val="PL"/>
      </w:pPr>
      <w:r w:rsidRPr="00FD0425">
        <w:tab/>
        <w:t>integrityProtectionIndication</w:t>
      </w:r>
      <w:r w:rsidRPr="00FD0425">
        <w:tab/>
      </w:r>
      <w:r w:rsidRPr="00FD0425">
        <w:tab/>
      </w:r>
      <w:r w:rsidRPr="00FD0425">
        <w:tab/>
        <w:t>ENUMERATED {required, preferred, not-needed, ...},</w:t>
      </w:r>
    </w:p>
    <w:p w14:paraId="32EB8288" w14:textId="77777777" w:rsidR="00AF26FC" w:rsidRPr="00FD0425" w:rsidRDefault="00AF26FC" w:rsidP="00AF26FC">
      <w:pPr>
        <w:pStyle w:val="PL"/>
      </w:pPr>
      <w:r w:rsidRPr="00FD0425">
        <w:tab/>
        <w:t>confidentialityProtectionIndication</w:t>
      </w:r>
      <w:r w:rsidRPr="00FD0425">
        <w:tab/>
      </w:r>
      <w:r w:rsidRPr="00FD0425">
        <w:tab/>
        <w:t>ENUMERATED {required, preferred, not-needed, ...},</w:t>
      </w:r>
    </w:p>
    <w:p w14:paraId="0FFB6AF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maximumIPdatarate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MaximumIPdatarate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B43F547" w14:textId="77777777" w:rsidR="00AF26FC" w:rsidRPr="00FD0425" w:rsidRDefault="00AF26FC" w:rsidP="00AF26FC">
      <w:pPr>
        <w:pStyle w:val="PL"/>
      </w:pPr>
      <w:r w:rsidRPr="00FD0425">
        <w:t xml:space="preserve">-- </w:t>
      </w:r>
      <w:r w:rsidRPr="00FD0425">
        <w:rPr>
          <w:rFonts w:eastAsia="Malgun Gothic"/>
        </w:rPr>
        <w:t xml:space="preserve">This IE shall be present if the </w:t>
      </w:r>
      <w:r w:rsidRPr="00FD0425">
        <w:rPr>
          <w:rFonts w:eastAsia="Malgun Gothic"/>
          <w:i/>
        </w:rPr>
        <w:t>Integrity Protection</w:t>
      </w:r>
      <w:r w:rsidRPr="00FD0425">
        <w:rPr>
          <w:rFonts w:eastAsia="Malgun Gothic"/>
        </w:rPr>
        <w:t xml:space="preserve"> IE within the </w:t>
      </w:r>
      <w:r w:rsidRPr="00FD0425">
        <w:rPr>
          <w:rFonts w:eastAsia="Malgun Gothic"/>
          <w:i/>
        </w:rPr>
        <w:t>Security Indication</w:t>
      </w:r>
      <w:r w:rsidRPr="00FD0425">
        <w:rPr>
          <w:rFonts w:eastAsia="Malgun Gothic"/>
        </w:rPr>
        <w:t xml:space="preserve"> IE is present and set to "required" or "preferred". --</w:t>
      </w:r>
    </w:p>
    <w:p w14:paraId="39257352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SecurityIndication-ExtIEs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6CC5D20D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C181E93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459F64C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4A4A960E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SecurityIndication-ExtIEs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2A6B65C3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52BB909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9668E40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5E6BEA04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6CFD8134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SecurityResult</w:t>
      </w:r>
      <w:proofErr w:type="spellEnd"/>
      <w:r w:rsidRPr="00FD0425">
        <w:rPr>
          <w:noProof w:val="0"/>
          <w:snapToGrid w:val="0"/>
          <w:lang w:eastAsia="zh-CN"/>
        </w:rPr>
        <w:t xml:space="preserve"> ::= SEQUENCE {</w:t>
      </w:r>
    </w:p>
    <w:p w14:paraId="54529B5B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integrityProtectionResult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{performed, not-performed, ...},</w:t>
      </w:r>
    </w:p>
    <w:p w14:paraId="001EC875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confidentialityProtectionResult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{performed, not-performed, ...},</w:t>
      </w:r>
    </w:p>
    <w:p w14:paraId="37FCCE2D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SecurityResult-ExtIEs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787E6B7D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4EE8C27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E8383D0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4664C5FD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SecurityResult-ExtIEs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230C4577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8D1B5CE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03875EF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6110F9FC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6353202C" w14:textId="77777777" w:rsidR="00AF26FC" w:rsidRPr="00FD0425" w:rsidRDefault="00AF26FC" w:rsidP="00AF26FC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E-UTRA IEs</w:t>
      </w:r>
    </w:p>
    <w:p w14:paraId="070619D8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bookmarkStart w:id="3587" w:name="_Hlk513551051"/>
    </w:p>
    <w:p w14:paraId="101A2F7D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579C94D7" w14:textId="77777777" w:rsidR="00AF26FC" w:rsidRPr="00FD0425" w:rsidRDefault="00AF26FC" w:rsidP="00AF26FC">
      <w:pPr>
        <w:pStyle w:val="PL"/>
        <w:rPr>
          <w:snapToGrid w:val="0"/>
        </w:rPr>
      </w:pPr>
      <w:bookmarkStart w:id="3588" w:name="_Hlk515442062"/>
      <w:r w:rsidRPr="00FD0425">
        <w:rPr>
          <w:snapToGrid w:val="0"/>
        </w:rPr>
        <w:t>ServedCellInformation-E-UTRA ::= SEQUENCE {</w:t>
      </w:r>
    </w:p>
    <w:p w14:paraId="2D06F26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e-utra-pci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E-UTRAPCI,</w:t>
      </w:r>
    </w:p>
    <w:p w14:paraId="7E8EC57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e-utra-cgi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E-UTRA-CGI,</w:t>
      </w:r>
    </w:p>
    <w:p w14:paraId="4639605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tac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TAC,</w:t>
      </w:r>
    </w:p>
    <w:p w14:paraId="2231867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0FFE75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broadcastPLMNs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(SIZE(1..maxnoofBPLMNs)) OF ServedCellInformation-E-UTRA-perBPLMN,</w:t>
      </w:r>
    </w:p>
    <w:p w14:paraId="545B786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e-utra-mode-info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ServedCellInformation-E-UTRA-ModeInfo,</w:t>
      </w:r>
    </w:p>
    <w:p w14:paraId="542617C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numberofAntennaPorts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NumberOfAntennaPorts-E-UTRA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46AEE6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prach-configuration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E-UTRAPRACHConfiguration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548DFB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mBSFNsubframeInfo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MBSFNSubframeInfo-E-UTRA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7BAC0A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multibandInfo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  <w:rFonts w:eastAsia="Batang"/>
        </w:rPr>
        <w:t>E-UTRAMultibandInfoList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527D8C5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freqBandIndicatorPriority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ENUMERATED {not-broadcast, broadcast, ...}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57E2FD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bandwidthReducedSI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{scheduled,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4FE081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protectedE-UTRAResourceIndication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ProtectedE-UTRAResourceIndication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0897B60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ServedCellInformation</w:t>
      </w:r>
      <w:proofErr w:type="spellEnd"/>
      <w:r w:rsidRPr="00FD0425">
        <w:rPr>
          <w:snapToGrid w:val="0"/>
        </w:rPr>
        <w:t>-E-UTRA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154EF8FB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...</w:t>
      </w:r>
    </w:p>
    <w:p w14:paraId="11B26644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409F135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0C774211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ServedCellInformation-E-UTRA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562E4869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id-BPLMN-ID-Info-EUTRA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},</w:t>
      </w:r>
    </w:p>
    <w:p w14:paraId="489CD3DD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3789875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47D8BD0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5F694CBA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65B1752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ServedCellInformation-E-UTRA-perBPLMN ::= SEQUENCE {</w:t>
      </w:r>
    </w:p>
    <w:p w14:paraId="63E937F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plmn-id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14:paraId="051582F6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ServedCellInformation</w:t>
      </w:r>
      <w:proofErr w:type="spellEnd"/>
      <w:r w:rsidRPr="00FD0425">
        <w:rPr>
          <w:snapToGrid w:val="0"/>
        </w:rPr>
        <w:t>-E-UTRA-perBPLMN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254DC4A0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37CFCE0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CFDF38B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1574F0FE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ServedCellInformation-E-UTRA-perBPLMN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424DFD6A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4FFADBD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FB90A86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18D56882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4E17150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ServedCellInformation-E-UTRA-ModeInfo ::= CHOICE {</w:t>
      </w:r>
    </w:p>
    <w:p w14:paraId="668F54A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fdd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ServedCellInformation-E-UTRA-FDDInfo,</w:t>
      </w:r>
    </w:p>
    <w:p w14:paraId="23B0A9E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tdd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ServedCellInformation-E-UTRA-TDDInfo,</w:t>
      </w:r>
    </w:p>
    <w:p w14:paraId="4B738F3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>{ {ServedCellInformation-E-UTRA-ModeInfo-ExtIEs} }</w:t>
      </w:r>
    </w:p>
    <w:p w14:paraId="2B4ADC1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EA62C0" w14:textId="77777777" w:rsidR="00AF26FC" w:rsidRPr="00FD0425" w:rsidRDefault="00AF26FC" w:rsidP="00AF26FC">
      <w:pPr>
        <w:pStyle w:val="PL"/>
        <w:rPr>
          <w:snapToGrid w:val="0"/>
        </w:rPr>
      </w:pPr>
    </w:p>
    <w:p w14:paraId="47DB5E6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ServedCellInformation-E-UTRA-ModeInfo-ExtIEs XNAP-PROTOCOL-IES ::= {</w:t>
      </w:r>
    </w:p>
    <w:p w14:paraId="45C0882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635177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D2FAE4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61EFC68E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46A12B9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ServedCellInformation-E-UTRA-FDDInfo ::= SEQUENCE {</w:t>
      </w:r>
    </w:p>
    <w:p w14:paraId="301269A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E-UTRAARFCN,</w:t>
      </w:r>
    </w:p>
    <w:p w14:paraId="4D6BA95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E-UTRAARFCN,</w:t>
      </w:r>
    </w:p>
    <w:p w14:paraId="364C7CF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ul-e-utraTxBW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E-UTRATransmissionBandwidth,</w:t>
      </w:r>
    </w:p>
    <w:p w14:paraId="2F63146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dl-e-utraTxBW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E-UTRATransmissionBandwidth,</w:t>
      </w:r>
    </w:p>
    <w:p w14:paraId="07138DBE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ServedCellInformation</w:t>
      </w:r>
      <w:proofErr w:type="spellEnd"/>
      <w:r w:rsidRPr="00FD0425">
        <w:rPr>
          <w:snapToGrid w:val="0"/>
        </w:rPr>
        <w:t>-E-UTRA-FDDInfo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143153F8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36F0F6F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6AFF3F6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772EE7A6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ServedCellInformation-E-UTRA-FDDInfo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5D79CFDA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527C479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1A92D7A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52425ACA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56A1DD6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ServedCellInformation-E-UTRA-TDDInfo ::= SEQUENCE {</w:t>
      </w:r>
    </w:p>
    <w:p w14:paraId="1AB8DFC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E-UTRAARFCN,</w:t>
      </w:r>
    </w:p>
    <w:p w14:paraId="416D2005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ab/>
        <w:t>e-utraTxBW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E-UTRATransmissionBandwidth,</w:t>
      </w:r>
    </w:p>
    <w:p w14:paraId="1272340A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subframeAssignmnet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ENUMERATED {</w:t>
      </w:r>
      <w:r w:rsidRPr="00FD0425">
        <w:rPr>
          <w:noProof w:val="0"/>
          <w:snapToGrid w:val="0"/>
          <w:lang w:eastAsia="zh-CN"/>
        </w:rPr>
        <w:t>sa0</w:t>
      </w:r>
      <w:r w:rsidRPr="00FD0425">
        <w:rPr>
          <w:noProof w:val="0"/>
          <w:snapToGrid w:val="0"/>
        </w:rPr>
        <w:t>,</w:t>
      </w:r>
      <w:r w:rsidRPr="00FD0425">
        <w:rPr>
          <w:noProof w:val="0"/>
          <w:snapToGrid w:val="0"/>
          <w:lang w:eastAsia="zh-CN"/>
        </w:rPr>
        <w:t>sa1</w:t>
      </w:r>
      <w:r w:rsidRPr="00FD0425">
        <w:rPr>
          <w:noProof w:val="0"/>
          <w:snapToGrid w:val="0"/>
        </w:rPr>
        <w:t>,</w:t>
      </w:r>
      <w:r w:rsidRPr="00FD0425">
        <w:rPr>
          <w:noProof w:val="0"/>
          <w:snapToGrid w:val="0"/>
          <w:lang w:eastAsia="zh-CN"/>
        </w:rPr>
        <w:t>sa2</w:t>
      </w:r>
      <w:r w:rsidRPr="00FD0425">
        <w:rPr>
          <w:noProof w:val="0"/>
        </w:rPr>
        <w:t>,</w:t>
      </w:r>
      <w:r w:rsidRPr="00FD0425">
        <w:rPr>
          <w:noProof w:val="0"/>
          <w:snapToGrid w:val="0"/>
          <w:lang w:eastAsia="zh-CN"/>
        </w:rPr>
        <w:t>sa3,sa4,sa5,sa6,</w:t>
      </w:r>
      <w:r w:rsidRPr="00FD0425">
        <w:rPr>
          <w:noProof w:val="0"/>
          <w:snapToGrid w:val="0"/>
        </w:rPr>
        <w:t>...},</w:t>
      </w:r>
    </w:p>
    <w:p w14:paraId="42431D6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specialSubframeInfo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SpecialSubframeInfo</w:t>
      </w:r>
      <w:proofErr w:type="spellEnd"/>
      <w:r w:rsidRPr="00FD0425">
        <w:rPr>
          <w:noProof w:val="0"/>
          <w:snapToGrid w:val="0"/>
        </w:rPr>
        <w:t>-E-UTRA,</w:t>
      </w:r>
    </w:p>
    <w:p w14:paraId="23CBD3FB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ServedCellInformation</w:t>
      </w:r>
      <w:proofErr w:type="spellEnd"/>
      <w:r w:rsidRPr="00FD0425">
        <w:rPr>
          <w:snapToGrid w:val="0"/>
        </w:rPr>
        <w:t>-E-UTRA-TDDInfo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5D901CAC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CA8E02D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5AD1B8D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0D06DE25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ServedCellInformation-E-UTRA-TDDInfo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5B84F6E6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700BE02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2860E26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3BD97CDB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2197A81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ServedCells-E-UTRA ::= SEQUENCE (SIZE (1..maxnoofCellsinNG-RANnode)) OF ServedCells-E-UTRA-Item</w:t>
      </w:r>
    </w:p>
    <w:p w14:paraId="5219301C" w14:textId="77777777" w:rsidR="00AF26FC" w:rsidRPr="00FD0425" w:rsidRDefault="00AF26FC" w:rsidP="00AF26FC">
      <w:pPr>
        <w:pStyle w:val="PL"/>
      </w:pPr>
    </w:p>
    <w:p w14:paraId="2B57784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ServedCells-E-UTRA-Item ::= SEQUENCE {</w:t>
      </w:r>
    </w:p>
    <w:p w14:paraId="55AD973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ServedCellInformation-E-UTRA,</w:t>
      </w:r>
    </w:p>
    <w:p w14:paraId="7F8F73B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D56558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41BB1D9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ServedCells</w:t>
      </w:r>
      <w:proofErr w:type="spellEnd"/>
      <w:r w:rsidRPr="00FD0425">
        <w:rPr>
          <w:snapToGrid w:val="0"/>
        </w:rPr>
        <w:t>-E-UTRA-Item-ExtIEs</w:t>
      </w:r>
      <w:r w:rsidRPr="00FD0425">
        <w:rPr>
          <w:noProof w:val="0"/>
          <w:snapToGrid w:val="0"/>
          <w:lang w:eastAsia="zh-CN"/>
        </w:rPr>
        <w:t>} } OPTIONAL,</w:t>
      </w:r>
    </w:p>
    <w:p w14:paraId="2582A634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02EE099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16B20E7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45DA1728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ServedCells-E-UTRA-Item-ExtIEs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5AB7402F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3261F12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882C0C5" w14:textId="77777777" w:rsidR="00AF26FC" w:rsidRPr="00FD0425" w:rsidRDefault="00AF26FC" w:rsidP="00AF26FC">
      <w:pPr>
        <w:pStyle w:val="PL"/>
      </w:pPr>
    </w:p>
    <w:p w14:paraId="3B2A0721" w14:textId="77777777" w:rsidR="00AF26FC" w:rsidRPr="00FD0425" w:rsidRDefault="00AF26FC" w:rsidP="00AF26FC">
      <w:pPr>
        <w:pStyle w:val="PL"/>
      </w:pPr>
    </w:p>
    <w:p w14:paraId="5660545B" w14:textId="77777777" w:rsidR="00AF26FC" w:rsidRPr="00FD0425" w:rsidRDefault="00AF26FC" w:rsidP="00AF26FC">
      <w:pPr>
        <w:pStyle w:val="PL"/>
        <w:rPr>
          <w:snapToGrid w:val="0"/>
        </w:rPr>
      </w:pPr>
      <w:bookmarkStart w:id="3589" w:name="_Hlk515513755"/>
      <w:r w:rsidRPr="00FD0425">
        <w:rPr>
          <w:snapToGrid w:val="0"/>
        </w:rPr>
        <w:t>ServedCellsToUpdate-E-UTRA</w:t>
      </w:r>
      <w:bookmarkEnd w:id="3589"/>
      <w:r w:rsidRPr="00FD0425">
        <w:rPr>
          <w:snapToGrid w:val="0"/>
        </w:rPr>
        <w:t xml:space="preserve"> ::= SEQUENCE {</w:t>
      </w:r>
    </w:p>
    <w:p w14:paraId="4890F8F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served-Cells-ToAdd-E-UTRA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CAB96E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served-Cells-ToModify-E-UTRA</w:t>
      </w:r>
      <w:r w:rsidRPr="00FD0425">
        <w:rPr>
          <w:snapToGrid w:val="0"/>
        </w:rPr>
        <w:tab/>
        <w:t>ServedCells-ToModify-E-UTRA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DCA370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served-Cells-ToDelete-E-UTRA</w:t>
      </w:r>
      <w:r w:rsidRPr="00FD0425">
        <w:rPr>
          <w:snapToGrid w:val="0"/>
        </w:rPr>
        <w:tab/>
        <w:t>SEQUENCE (SIZE (1..maxnoofCellsinNG-RANnode)) OF</w:t>
      </w:r>
      <w:r w:rsidRPr="00FD0425">
        <w:rPr>
          <w:rStyle w:val="PLChar"/>
        </w:rPr>
        <w:t xml:space="preserve"> E-UTRA-CGI 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</w:t>
      </w:r>
      <w:r w:rsidRPr="00FD0425">
        <w:rPr>
          <w:snapToGrid w:val="0"/>
        </w:rPr>
        <w:t>,</w:t>
      </w:r>
    </w:p>
    <w:p w14:paraId="31AEBAAD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ServedC</w:t>
      </w:r>
      <w:r w:rsidRPr="00FD0425">
        <w:rPr>
          <w:snapToGrid w:val="0"/>
        </w:rPr>
        <w:t>ellsToUpdate</w:t>
      </w:r>
      <w:proofErr w:type="spellEnd"/>
      <w:r w:rsidRPr="00FD0425">
        <w:rPr>
          <w:snapToGrid w:val="0"/>
        </w:rPr>
        <w:t>-E-UTRA-ExtIEs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173C473B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E8567B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E9BE89" w14:textId="77777777" w:rsidR="00AF26FC" w:rsidRPr="00FD0425" w:rsidRDefault="00AF26FC" w:rsidP="00AF26FC">
      <w:pPr>
        <w:pStyle w:val="PL"/>
        <w:rPr>
          <w:snapToGrid w:val="0"/>
        </w:rPr>
      </w:pPr>
    </w:p>
    <w:p w14:paraId="483F77CB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ServedCellsToUpdate-E-UTRA-ExtIEs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45E38169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3E86ABE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653CD72" w14:textId="77777777" w:rsidR="00AF26FC" w:rsidRPr="00FD0425" w:rsidRDefault="00AF26FC" w:rsidP="00AF26FC">
      <w:pPr>
        <w:pStyle w:val="PL"/>
        <w:rPr>
          <w:snapToGrid w:val="0"/>
        </w:rPr>
      </w:pPr>
    </w:p>
    <w:p w14:paraId="17FD60C3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6E75E43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ServedCells-ToModify-E-UTRA ::= SEQUENCE (SIZE (1..maxnoofCellsinNG-RANnode)) OF ServedCells-ToModify-E-UTRA-Item</w:t>
      </w:r>
    </w:p>
    <w:p w14:paraId="3BC107D8" w14:textId="77777777" w:rsidR="00AF26FC" w:rsidRPr="00FD0425" w:rsidRDefault="00AF26FC" w:rsidP="00AF26FC">
      <w:pPr>
        <w:pStyle w:val="PL"/>
        <w:rPr>
          <w:snapToGrid w:val="0"/>
        </w:rPr>
      </w:pPr>
    </w:p>
    <w:p w14:paraId="7756B8A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ServedCells-ToModify-E-UTRA-Item ::= SEQUENCE {</w:t>
      </w:r>
    </w:p>
    <w:p w14:paraId="54F751B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old-ECGI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E-UTRA-CGI,</w:t>
      </w:r>
    </w:p>
    <w:p w14:paraId="2F077C6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-E-UTRA,</w:t>
      </w:r>
    </w:p>
    <w:p w14:paraId="4D3D475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2E714C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615AC6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884B506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FD0425">
        <w:rPr>
          <w:snapToGrid w:val="0"/>
        </w:rPr>
        <w:t>Served-cells-</w:t>
      </w:r>
      <w:proofErr w:type="spellStart"/>
      <w:r w:rsidRPr="00FD0425">
        <w:rPr>
          <w:snapToGrid w:val="0"/>
        </w:rPr>
        <w:t>ToModify</w:t>
      </w:r>
      <w:proofErr w:type="spellEnd"/>
      <w:r w:rsidRPr="00FD0425">
        <w:rPr>
          <w:snapToGrid w:val="0"/>
        </w:rPr>
        <w:t>-E-UTRA-Item-ExtIEs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1621A8CF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455C9F8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A31EE7D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3896D826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Served-cells-ToModify-E-UTRA-Item-ExtIEs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0DEF0020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4E488B2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E5CC990" w14:textId="77777777" w:rsidR="00AF26FC" w:rsidRPr="00FD0425" w:rsidRDefault="00AF26FC" w:rsidP="00AF26FC">
      <w:pPr>
        <w:pStyle w:val="PL"/>
        <w:rPr>
          <w:snapToGrid w:val="0"/>
        </w:rPr>
      </w:pPr>
    </w:p>
    <w:p w14:paraId="78AD7C4A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32862123" w14:textId="77777777" w:rsidR="00AF26FC" w:rsidRPr="00FD0425" w:rsidRDefault="00AF26FC" w:rsidP="00AF26FC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NR IEs</w:t>
      </w:r>
    </w:p>
    <w:p w14:paraId="5EB2181A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715375DC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29DD5FA6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bookmarkStart w:id="3590" w:name="_Hlk515405063"/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</w:t>
      </w:r>
      <w:bookmarkEnd w:id="3590"/>
      <w:r w:rsidRPr="00FD0425">
        <w:rPr>
          <w:noProof w:val="0"/>
          <w:snapToGrid w:val="0"/>
          <w:lang w:eastAsia="zh-CN"/>
        </w:rPr>
        <w:t xml:space="preserve"> ::= SEQUENCE {</w:t>
      </w:r>
    </w:p>
    <w:p w14:paraId="2CAB3E58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nrPCI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4083840B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cellID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NR-CGI</w:t>
      </w:r>
      <w:r w:rsidRPr="00FD0425">
        <w:rPr>
          <w:noProof w:val="0"/>
          <w:snapToGrid w:val="0"/>
          <w:lang w:eastAsia="zh-CN"/>
        </w:rPr>
        <w:t>,</w:t>
      </w:r>
    </w:p>
    <w:p w14:paraId="106D7E2E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TAC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538E5891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16E892D0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BroadcastPLMNs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7354EAC2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nrModeInfo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NRModeInfo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1BBF1355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measurementTimingConfiguration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OCTET STRING,</w:t>
      </w:r>
    </w:p>
    <w:p w14:paraId="0C556B4A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connectivitySupport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  <w:r w:rsidRPr="00FD0425">
        <w:rPr>
          <w:noProof w:val="0"/>
          <w:snapToGrid w:val="0"/>
          <w:lang w:eastAsia="zh-CN"/>
        </w:rPr>
        <w:tab/>
      </w:r>
    </w:p>
    <w:p w14:paraId="4401AD54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0F63593E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1635E50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C260526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29A02D71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00FC0918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},</w:t>
      </w:r>
    </w:p>
    <w:p w14:paraId="5FF5844E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8E19314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0D45D67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5E100AEA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287F8C5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ServedCells-NR ::= SEQUENCE (SIZE (1..maxnoofCellsinNG-RANnode)) OF ServedCells-NR-Item</w:t>
      </w:r>
    </w:p>
    <w:p w14:paraId="40371369" w14:textId="77777777" w:rsidR="00AF26FC" w:rsidRPr="00FD0425" w:rsidRDefault="00AF26FC" w:rsidP="00AF26FC">
      <w:pPr>
        <w:pStyle w:val="PL"/>
        <w:rPr>
          <w:snapToGrid w:val="0"/>
        </w:rPr>
      </w:pPr>
    </w:p>
    <w:p w14:paraId="1BF0730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ServedCells-NR-Item ::= SEQUENCE {</w:t>
      </w:r>
    </w:p>
    <w:p w14:paraId="7279526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-NR,</w:t>
      </w:r>
    </w:p>
    <w:p w14:paraId="335BB74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092E18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DE3D85A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ServedCells</w:t>
      </w:r>
      <w:proofErr w:type="spellEnd"/>
      <w:r w:rsidRPr="00FD0425">
        <w:rPr>
          <w:snapToGrid w:val="0"/>
        </w:rPr>
        <w:t>-NR-Item-ExtIEs</w:t>
      </w:r>
      <w:r w:rsidRPr="00FD0425">
        <w:rPr>
          <w:noProof w:val="0"/>
          <w:snapToGrid w:val="0"/>
          <w:lang w:eastAsia="zh-CN"/>
        </w:rPr>
        <w:t>} } OPTIONAL,</w:t>
      </w:r>
    </w:p>
    <w:p w14:paraId="28EFF7BF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9002864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61A3B2D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275D05B1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ServedCells-NR-Item-ExtIEs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6B010B2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B7D5BC0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3359B7C" w14:textId="77777777" w:rsidR="00AF26FC" w:rsidRPr="00FD0425" w:rsidRDefault="00AF26FC" w:rsidP="00AF26FC">
      <w:pPr>
        <w:pStyle w:val="PL"/>
        <w:rPr>
          <w:snapToGrid w:val="0"/>
        </w:rPr>
      </w:pPr>
    </w:p>
    <w:p w14:paraId="2A9AA982" w14:textId="77777777" w:rsidR="00AF26FC" w:rsidRPr="00FD0425" w:rsidRDefault="00AF26FC" w:rsidP="00AF26FC">
      <w:pPr>
        <w:pStyle w:val="PL"/>
        <w:rPr>
          <w:snapToGrid w:val="0"/>
        </w:rPr>
      </w:pPr>
    </w:p>
    <w:p w14:paraId="0A65A25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ServedCells-ToModify-NR ::= SEQUENCE (SIZE (1..maxnoofCellsinNG-RANnode)) OF ServedCells-ToModify-NR-Item</w:t>
      </w:r>
    </w:p>
    <w:p w14:paraId="7810B8D7" w14:textId="77777777" w:rsidR="00AF26FC" w:rsidRPr="00FD0425" w:rsidRDefault="00AF26FC" w:rsidP="00AF26FC">
      <w:pPr>
        <w:pStyle w:val="PL"/>
        <w:rPr>
          <w:snapToGrid w:val="0"/>
        </w:rPr>
      </w:pPr>
    </w:p>
    <w:p w14:paraId="349011E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ServedCells-ToModify-NR-Item ::= SEQUENCE {</w:t>
      </w:r>
    </w:p>
    <w:p w14:paraId="160AD5A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old-NR-CGI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NR-CGI,</w:t>
      </w:r>
    </w:p>
    <w:p w14:paraId="38B35D9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-NR,</w:t>
      </w:r>
    </w:p>
    <w:p w14:paraId="541AD96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 xml:space="preserve">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51312F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7CA8F2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0E39334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FD0425">
        <w:rPr>
          <w:snapToGrid w:val="0"/>
        </w:rPr>
        <w:t>Served-cells-</w:t>
      </w:r>
      <w:proofErr w:type="spellStart"/>
      <w:r w:rsidRPr="00FD0425">
        <w:rPr>
          <w:snapToGrid w:val="0"/>
        </w:rPr>
        <w:t>ToModify</w:t>
      </w:r>
      <w:proofErr w:type="spellEnd"/>
      <w:r w:rsidRPr="00FD0425">
        <w:rPr>
          <w:snapToGrid w:val="0"/>
        </w:rPr>
        <w:t>-NR-Item-ExtIEs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15931446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67D87DD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8D1F93C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0A53455F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Served-cells-ToModify-NR-Item-ExtIEs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799076F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4BEF077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C1BAF1E" w14:textId="77777777" w:rsidR="00AF26FC" w:rsidRPr="00FD0425" w:rsidRDefault="00AF26FC" w:rsidP="00AF26FC">
      <w:pPr>
        <w:pStyle w:val="PL"/>
        <w:rPr>
          <w:snapToGrid w:val="0"/>
        </w:rPr>
      </w:pPr>
    </w:p>
    <w:p w14:paraId="3D19D9FB" w14:textId="77777777" w:rsidR="00AF26FC" w:rsidRPr="00FD0425" w:rsidRDefault="00AF26FC" w:rsidP="00AF26FC">
      <w:pPr>
        <w:pStyle w:val="PL"/>
        <w:rPr>
          <w:snapToGrid w:val="0"/>
        </w:rPr>
      </w:pPr>
    </w:p>
    <w:p w14:paraId="23CC41FC" w14:textId="77777777" w:rsidR="00AF26FC" w:rsidRPr="00FD0425" w:rsidRDefault="00AF26FC" w:rsidP="00AF26FC">
      <w:pPr>
        <w:pStyle w:val="PL"/>
        <w:rPr>
          <w:snapToGrid w:val="0"/>
        </w:rPr>
      </w:pPr>
      <w:bookmarkStart w:id="3591" w:name="_Hlk515516914"/>
      <w:r w:rsidRPr="00FD0425">
        <w:rPr>
          <w:snapToGrid w:val="0"/>
        </w:rPr>
        <w:t>ServedCellsToUpdate-NR</w:t>
      </w:r>
      <w:bookmarkEnd w:id="3591"/>
      <w:r w:rsidRPr="00FD0425">
        <w:rPr>
          <w:snapToGrid w:val="0"/>
        </w:rPr>
        <w:t xml:space="preserve"> ::= SEQUENCE {</w:t>
      </w:r>
    </w:p>
    <w:p w14:paraId="6E0C252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served-Cells-ToAdd-NR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2FB3E3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served-Cells-ToModify-NR</w:t>
      </w:r>
      <w:r w:rsidRPr="00FD0425">
        <w:rPr>
          <w:snapToGrid w:val="0"/>
        </w:rPr>
        <w:tab/>
        <w:t>ServedCells-ToModify-NR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B8F6C9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served-Cells-ToDelete-NR</w:t>
      </w:r>
      <w:r w:rsidRPr="00FD0425">
        <w:rPr>
          <w:snapToGrid w:val="0"/>
        </w:rPr>
        <w:tab/>
        <w:t>SEQUENCE (SIZE (1..maxnoofCellsinNG-RANnode)) OF</w:t>
      </w:r>
      <w:r w:rsidRPr="00FD0425">
        <w:rPr>
          <w:rStyle w:val="PLChar"/>
        </w:rPr>
        <w:t xml:space="preserve"> NR-CGI 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</w:t>
      </w:r>
      <w:r w:rsidRPr="00FD0425">
        <w:rPr>
          <w:snapToGrid w:val="0"/>
        </w:rPr>
        <w:t>,</w:t>
      </w:r>
    </w:p>
    <w:p w14:paraId="2846EE06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ServedC</w:t>
      </w:r>
      <w:r w:rsidRPr="00FD0425">
        <w:rPr>
          <w:snapToGrid w:val="0"/>
        </w:rPr>
        <w:t>ellsToUpdate</w:t>
      </w:r>
      <w:proofErr w:type="spellEnd"/>
      <w:r w:rsidRPr="00FD0425">
        <w:rPr>
          <w:snapToGrid w:val="0"/>
        </w:rPr>
        <w:t>-NR-ExtIEs</w:t>
      </w:r>
      <w:r w:rsidRPr="00FD0425">
        <w:rPr>
          <w:noProof w:val="0"/>
          <w:snapToGrid w:val="0"/>
          <w:lang w:eastAsia="zh-CN"/>
        </w:rPr>
        <w:t>} } OPTIONAL,</w:t>
      </w:r>
    </w:p>
    <w:p w14:paraId="442622FD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619105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949793" w14:textId="77777777" w:rsidR="00AF26FC" w:rsidRPr="00FD0425" w:rsidRDefault="00AF26FC" w:rsidP="00AF26FC">
      <w:pPr>
        <w:pStyle w:val="PL"/>
        <w:rPr>
          <w:snapToGrid w:val="0"/>
        </w:rPr>
      </w:pPr>
    </w:p>
    <w:p w14:paraId="01879E33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ServedCellsToUpdate-NR-ExtIEs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4ACCBC0E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B574166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D74C2F7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13686090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264D3E32" w14:textId="77777777" w:rsidR="00AF26FC" w:rsidRPr="00FD0425" w:rsidRDefault="00AF26FC" w:rsidP="00AF26FC">
      <w:pPr>
        <w:pStyle w:val="PL"/>
      </w:pPr>
      <w:bookmarkStart w:id="3592" w:name="_Hlk515433516"/>
      <w:bookmarkEnd w:id="3587"/>
      <w:bookmarkEnd w:id="3588"/>
      <w:r w:rsidRPr="00FD0425">
        <w:t>SharedResourceType ::= CHOICE {</w:t>
      </w:r>
    </w:p>
    <w:p w14:paraId="7C57BB62" w14:textId="77777777" w:rsidR="00AF26FC" w:rsidRPr="00FD0425" w:rsidRDefault="00AF26FC" w:rsidP="00AF26FC">
      <w:pPr>
        <w:pStyle w:val="PL"/>
      </w:pPr>
      <w:r w:rsidRPr="00FD0425">
        <w:tab/>
        <w:t>ul-onlySharing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SharedResourceType-UL-OnlySharing,</w:t>
      </w:r>
    </w:p>
    <w:p w14:paraId="4CBC99C9" w14:textId="77777777" w:rsidR="00AF26FC" w:rsidRPr="00FD0425" w:rsidRDefault="00AF26FC" w:rsidP="00AF26FC">
      <w:pPr>
        <w:pStyle w:val="PL"/>
      </w:pPr>
      <w:r w:rsidRPr="00FD0425">
        <w:tab/>
        <w:t>ul-and-dl-Sharing</w:t>
      </w:r>
      <w:r w:rsidRPr="00FD0425">
        <w:tab/>
      </w:r>
      <w:r w:rsidRPr="00FD0425">
        <w:tab/>
      </w:r>
      <w:r w:rsidRPr="00FD0425">
        <w:tab/>
        <w:t>SharedResourceType-ULDL-Sharing,</w:t>
      </w:r>
    </w:p>
    <w:p w14:paraId="7A647F2B" w14:textId="77777777" w:rsidR="00AF26FC" w:rsidRPr="00FD0425" w:rsidRDefault="00AF26FC" w:rsidP="00AF26FC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SharedResourceType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7C6F9BF0" w14:textId="77777777" w:rsidR="00AF26FC" w:rsidRPr="00FD0425" w:rsidRDefault="00AF26FC" w:rsidP="00AF26FC">
      <w:pPr>
        <w:pStyle w:val="PL"/>
      </w:pPr>
      <w:r w:rsidRPr="00FD0425">
        <w:t>}</w:t>
      </w:r>
    </w:p>
    <w:p w14:paraId="60BE4830" w14:textId="77777777" w:rsidR="00AF26FC" w:rsidRPr="00FD0425" w:rsidRDefault="00AF26FC" w:rsidP="00AF26FC">
      <w:pPr>
        <w:pStyle w:val="PL"/>
      </w:pPr>
    </w:p>
    <w:p w14:paraId="7EE438F8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t>SharedResourceType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146A72A4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2BCAA76" w14:textId="77777777" w:rsidR="00AF26FC" w:rsidRPr="00FD0425" w:rsidRDefault="00AF26FC" w:rsidP="00AF26FC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2AE44324" w14:textId="77777777" w:rsidR="00AF26FC" w:rsidRPr="00FD0425" w:rsidRDefault="00AF26FC" w:rsidP="00AF26FC">
      <w:pPr>
        <w:pStyle w:val="PL"/>
      </w:pPr>
    </w:p>
    <w:p w14:paraId="11F0807E" w14:textId="77777777" w:rsidR="00AF26FC" w:rsidRPr="00FD0425" w:rsidRDefault="00AF26FC" w:rsidP="00AF26FC">
      <w:pPr>
        <w:pStyle w:val="PL"/>
      </w:pPr>
      <w:r w:rsidRPr="00FD0425">
        <w:t>SharedResourceType-UL-OnlySharing ::= SEQUENCE {</w:t>
      </w:r>
    </w:p>
    <w:p w14:paraId="527E0F08" w14:textId="77777777" w:rsidR="00AF26FC" w:rsidRPr="00FD0425" w:rsidRDefault="00AF26FC" w:rsidP="00AF26FC">
      <w:pPr>
        <w:pStyle w:val="PL"/>
      </w:pPr>
      <w:r w:rsidRPr="00FD0425">
        <w:tab/>
        <w:t>ul-resourceBitmap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491374A8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SharedResourceType</w:t>
      </w:r>
      <w:proofErr w:type="spellEnd"/>
      <w:r w:rsidRPr="00FD0425">
        <w:t>-UL-OnlySharing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0A6F2734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53FA505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5AA9452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0C08F006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t>SharedResourceType-UL-OnlySharing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4DECCEAD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0C19B0B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E65A074" w14:textId="77777777" w:rsidR="00AF26FC" w:rsidRPr="00FD0425" w:rsidRDefault="00AF26FC" w:rsidP="00AF26FC">
      <w:pPr>
        <w:pStyle w:val="PL"/>
      </w:pPr>
    </w:p>
    <w:p w14:paraId="4BC96977" w14:textId="77777777" w:rsidR="00AF26FC" w:rsidRPr="00FD0425" w:rsidRDefault="00AF26FC" w:rsidP="00AF26FC">
      <w:pPr>
        <w:pStyle w:val="PL"/>
      </w:pPr>
      <w:r w:rsidRPr="00FD0425">
        <w:t>SharedResourceType-ULDL-Sharing ::= CHOICE {</w:t>
      </w:r>
    </w:p>
    <w:p w14:paraId="08DFE6A8" w14:textId="77777777" w:rsidR="00AF26FC" w:rsidRPr="00FD0425" w:rsidRDefault="00AF26FC" w:rsidP="00AF26FC">
      <w:pPr>
        <w:pStyle w:val="PL"/>
      </w:pPr>
      <w:r w:rsidRPr="00FD0425">
        <w:tab/>
        <w:t>ul-resources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SharedResourceType-ULDL-Sharing-UL-Resources,</w:t>
      </w:r>
    </w:p>
    <w:p w14:paraId="10A06824" w14:textId="77777777" w:rsidR="00AF26FC" w:rsidRPr="00FD0425" w:rsidRDefault="00AF26FC" w:rsidP="00AF26FC">
      <w:pPr>
        <w:pStyle w:val="PL"/>
      </w:pPr>
      <w:r w:rsidRPr="00FD0425">
        <w:tab/>
        <w:t>dl-resources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SharedResourceType-ULDL-Sharing-DL-Resources,</w:t>
      </w:r>
    </w:p>
    <w:p w14:paraId="74C7EDE3" w14:textId="77777777" w:rsidR="00AF26FC" w:rsidRPr="00FD0425" w:rsidRDefault="00AF26FC" w:rsidP="00AF26FC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SharedResourceType</w:t>
      </w:r>
      <w:proofErr w:type="spellEnd"/>
      <w:r w:rsidRPr="00FD0425">
        <w:t>-ULDL-Sharing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34FE223D" w14:textId="77777777" w:rsidR="00AF26FC" w:rsidRPr="00FD0425" w:rsidRDefault="00AF26FC" w:rsidP="00AF26FC">
      <w:pPr>
        <w:pStyle w:val="PL"/>
      </w:pPr>
      <w:r w:rsidRPr="00FD0425">
        <w:t>}</w:t>
      </w:r>
    </w:p>
    <w:p w14:paraId="147452E8" w14:textId="77777777" w:rsidR="00AF26FC" w:rsidRPr="00FD0425" w:rsidRDefault="00AF26FC" w:rsidP="00AF26FC">
      <w:pPr>
        <w:pStyle w:val="PL"/>
      </w:pPr>
    </w:p>
    <w:p w14:paraId="4D9D5277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27718450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8EDA5D0" w14:textId="77777777" w:rsidR="00AF26FC" w:rsidRPr="00FD0425" w:rsidRDefault="00AF26FC" w:rsidP="00AF26FC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5FFEF19B" w14:textId="77777777" w:rsidR="00AF26FC" w:rsidRPr="00FD0425" w:rsidRDefault="00AF26FC" w:rsidP="00AF26FC">
      <w:pPr>
        <w:pStyle w:val="PL"/>
      </w:pPr>
    </w:p>
    <w:p w14:paraId="5287A75E" w14:textId="77777777" w:rsidR="00AF26FC" w:rsidRPr="00FD0425" w:rsidRDefault="00AF26FC" w:rsidP="00AF26FC">
      <w:pPr>
        <w:pStyle w:val="PL"/>
      </w:pPr>
      <w:r w:rsidRPr="00FD0425">
        <w:t>SharedResourceType-ULDL-Sharing-UL-Resources ::= CHOICE {</w:t>
      </w:r>
    </w:p>
    <w:p w14:paraId="392C95BE" w14:textId="77777777" w:rsidR="00AF26FC" w:rsidRPr="00FD0425" w:rsidRDefault="00AF26FC" w:rsidP="00AF26FC">
      <w:pPr>
        <w:pStyle w:val="PL"/>
      </w:pPr>
      <w:r w:rsidRPr="00FD0425">
        <w:tab/>
        <w:t>unchanged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NULL,</w:t>
      </w:r>
    </w:p>
    <w:p w14:paraId="7E7976A2" w14:textId="77777777" w:rsidR="00AF26FC" w:rsidRPr="00FD0425" w:rsidRDefault="00AF26FC" w:rsidP="00AF26FC">
      <w:pPr>
        <w:pStyle w:val="PL"/>
      </w:pPr>
      <w:r w:rsidRPr="00FD0425">
        <w:tab/>
        <w:t>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SharedResourceType-ULDL-Sharing-UL-ResourcesChanged,</w:t>
      </w:r>
    </w:p>
    <w:p w14:paraId="14C9122D" w14:textId="77777777" w:rsidR="00AF26FC" w:rsidRPr="00FD0425" w:rsidRDefault="00AF26FC" w:rsidP="00AF26FC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SharedResourceType</w:t>
      </w:r>
      <w:proofErr w:type="spellEnd"/>
      <w:r w:rsidRPr="00FD0425">
        <w:t>-ULDL-Sharing-UL-Resources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00CAFC6D" w14:textId="77777777" w:rsidR="00AF26FC" w:rsidRPr="00FD0425" w:rsidRDefault="00AF26FC" w:rsidP="00AF26FC">
      <w:pPr>
        <w:pStyle w:val="PL"/>
      </w:pPr>
      <w:r w:rsidRPr="00FD0425">
        <w:t>}</w:t>
      </w:r>
    </w:p>
    <w:p w14:paraId="06429E4B" w14:textId="77777777" w:rsidR="00AF26FC" w:rsidRPr="00FD0425" w:rsidRDefault="00AF26FC" w:rsidP="00AF26FC">
      <w:pPr>
        <w:pStyle w:val="PL"/>
      </w:pPr>
    </w:p>
    <w:p w14:paraId="44BF5BAB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lastRenderedPageBreak/>
        <w:t>SharedResourceType-ULDL-Sharing-UL-Resources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7C2C8BD6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3FD9417" w14:textId="77777777" w:rsidR="00AF26FC" w:rsidRPr="00FD0425" w:rsidRDefault="00AF26FC" w:rsidP="00AF26FC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227203B" w14:textId="77777777" w:rsidR="00AF26FC" w:rsidRPr="00FD0425" w:rsidRDefault="00AF26FC" w:rsidP="00AF26FC">
      <w:pPr>
        <w:pStyle w:val="PL"/>
      </w:pPr>
    </w:p>
    <w:p w14:paraId="720C4428" w14:textId="77777777" w:rsidR="00AF26FC" w:rsidRPr="00FD0425" w:rsidRDefault="00AF26FC" w:rsidP="00AF26FC">
      <w:pPr>
        <w:pStyle w:val="PL"/>
      </w:pPr>
      <w:r w:rsidRPr="00FD0425">
        <w:t>SharedResourceType-ULDL-Sharing-UL-ResourcesChanged ::= SEQUENCE {</w:t>
      </w:r>
    </w:p>
    <w:p w14:paraId="5B9FB2BB" w14:textId="77777777" w:rsidR="00AF26FC" w:rsidRPr="00FD0425" w:rsidRDefault="00AF26FC" w:rsidP="00AF26FC">
      <w:pPr>
        <w:pStyle w:val="PL"/>
      </w:pPr>
      <w:r w:rsidRPr="00FD0425">
        <w:tab/>
        <w:t>ul-resourceBitmap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1898A80C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SharedResourceType</w:t>
      </w:r>
      <w:proofErr w:type="spellEnd"/>
      <w:r w:rsidRPr="00FD0425">
        <w:t>-ULDL-Sharing-UL-ResourcesChanged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33738E5B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3290329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76B2E64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35DF546C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</w:t>
      </w:r>
      <w:r w:rsidRPr="00FD0425">
        <w:t>UL-</w:t>
      </w:r>
      <w:proofErr w:type="spellStart"/>
      <w:r w:rsidRPr="00FD0425">
        <w:t>ResourcesChanged</w:t>
      </w:r>
      <w:proofErr w:type="spellEnd"/>
      <w:r w:rsidRPr="00FD0425"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53B67F83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B469AFC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EB47994" w14:textId="77777777" w:rsidR="00AF26FC" w:rsidRPr="00FD0425" w:rsidRDefault="00AF26FC" w:rsidP="00AF26FC">
      <w:pPr>
        <w:pStyle w:val="PL"/>
      </w:pPr>
    </w:p>
    <w:p w14:paraId="6CA92045" w14:textId="77777777" w:rsidR="00AF26FC" w:rsidRPr="00FD0425" w:rsidRDefault="00AF26FC" w:rsidP="00AF26FC">
      <w:pPr>
        <w:pStyle w:val="PL"/>
      </w:pPr>
      <w:r w:rsidRPr="00FD0425">
        <w:t>SharedResourceType-ULDL-Sharing-DL-Resources ::= CHOICE {</w:t>
      </w:r>
    </w:p>
    <w:p w14:paraId="2F47DA7F" w14:textId="77777777" w:rsidR="00AF26FC" w:rsidRPr="00FD0425" w:rsidRDefault="00AF26FC" w:rsidP="00AF26FC">
      <w:pPr>
        <w:pStyle w:val="PL"/>
      </w:pPr>
      <w:r w:rsidRPr="00FD0425">
        <w:tab/>
        <w:t>unchanged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NULL,</w:t>
      </w:r>
    </w:p>
    <w:p w14:paraId="72961579" w14:textId="77777777" w:rsidR="00AF26FC" w:rsidRPr="00FD0425" w:rsidRDefault="00AF26FC" w:rsidP="00AF26FC">
      <w:pPr>
        <w:pStyle w:val="PL"/>
      </w:pPr>
      <w:r w:rsidRPr="00FD0425">
        <w:tab/>
        <w:t>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SharedResourceType-ULDL-Sharing-DL-ResourcesChanged,</w:t>
      </w:r>
    </w:p>
    <w:p w14:paraId="02C2ACE9" w14:textId="77777777" w:rsidR="00AF26FC" w:rsidRPr="00FD0425" w:rsidRDefault="00AF26FC" w:rsidP="00AF26FC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SharedResourceType</w:t>
      </w:r>
      <w:proofErr w:type="spellEnd"/>
      <w:r w:rsidRPr="00FD0425">
        <w:t>-ULDL-Sharing-DL-Resources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01701421" w14:textId="77777777" w:rsidR="00AF26FC" w:rsidRPr="00FD0425" w:rsidRDefault="00AF26FC" w:rsidP="00AF26FC">
      <w:pPr>
        <w:pStyle w:val="PL"/>
      </w:pPr>
      <w:r w:rsidRPr="00FD0425">
        <w:t>}</w:t>
      </w:r>
    </w:p>
    <w:p w14:paraId="43C0F348" w14:textId="77777777" w:rsidR="00AF26FC" w:rsidRPr="00FD0425" w:rsidRDefault="00AF26FC" w:rsidP="00AF26FC">
      <w:pPr>
        <w:pStyle w:val="PL"/>
      </w:pPr>
    </w:p>
    <w:p w14:paraId="5C41F1F5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SharedResourceType-ULDL-Sharing-DL-Resources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68EC24CF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64D0D1D" w14:textId="77777777" w:rsidR="00AF26FC" w:rsidRPr="00FD0425" w:rsidRDefault="00AF26FC" w:rsidP="00AF26FC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14FCEB4D" w14:textId="77777777" w:rsidR="00AF26FC" w:rsidRPr="00FD0425" w:rsidRDefault="00AF26FC" w:rsidP="00AF26FC">
      <w:pPr>
        <w:pStyle w:val="PL"/>
      </w:pPr>
    </w:p>
    <w:p w14:paraId="45DBB3AD" w14:textId="77777777" w:rsidR="00AF26FC" w:rsidRPr="00FD0425" w:rsidRDefault="00AF26FC" w:rsidP="00AF26FC">
      <w:pPr>
        <w:pStyle w:val="PL"/>
      </w:pPr>
      <w:r w:rsidRPr="00FD0425">
        <w:t>SharedResourceType-ULDL-Sharing-DL-ResourcesChanged ::= SEQUENCE {</w:t>
      </w:r>
    </w:p>
    <w:p w14:paraId="1888D15C" w14:textId="77777777" w:rsidR="00AF26FC" w:rsidRPr="00FD0425" w:rsidRDefault="00AF26FC" w:rsidP="00AF26FC">
      <w:pPr>
        <w:pStyle w:val="PL"/>
      </w:pPr>
      <w:r w:rsidRPr="00FD0425">
        <w:tab/>
        <w:t>dl-resourceBitmap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53D48446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SharedResourceType</w:t>
      </w:r>
      <w:proofErr w:type="spellEnd"/>
      <w:r w:rsidRPr="00FD0425">
        <w:t>-ULDL-Sharing-DL-ResourcesChanged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1AE340B5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B3619FA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58F4478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64426F5B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</w:t>
      </w:r>
      <w:r w:rsidRPr="00FD0425">
        <w:t>DL-</w:t>
      </w:r>
      <w:proofErr w:type="spellStart"/>
      <w:r w:rsidRPr="00FD0425">
        <w:t>ResourcesChanged</w:t>
      </w:r>
      <w:proofErr w:type="spellEnd"/>
      <w:r w:rsidRPr="00FD0425"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63B6E600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AA27612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5989C35" w14:textId="77777777" w:rsidR="00AF26FC" w:rsidRPr="00FD0425" w:rsidRDefault="00AF26FC" w:rsidP="00AF26FC">
      <w:pPr>
        <w:pStyle w:val="PL"/>
      </w:pPr>
    </w:p>
    <w:p w14:paraId="0AAD66E9" w14:textId="77777777" w:rsidR="00AF26FC" w:rsidRPr="00BD41A6" w:rsidRDefault="00AF26FC" w:rsidP="00AF26FC">
      <w:pPr>
        <w:pStyle w:val="PL"/>
        <w:rPr>
          <w:ins w:id="3593" w:author="Author"/>
          <w:snapToGrid w:val="0"/>
          <w:lang w:eastAsia="zh-CN"/>
        </w:rPr>
      </w:pPr>
      <w:ins w:id="3594" w:author="Author">
        <w:r w:rsidRPr="00BD41A6">
          <w:rPr>
            <w:snapToGrid w:val="0"/>
            <w:lang w:eastAsia="zh-CN"/>
          </w:rPr>
          <w:t>Slice</w:t>
        </w:r>
        <w:r w:rsidRPr="00300B5A">
          <w:rPr>
            <w:lang w:eastAsia="ja-JP"/>
          </w:rPr>
          <w:t>AvailableCapacity</w:t>
        </w:r>
        <w:r w:rsidRPr="00BD41A6">
          <w:rPr>
            <w:snapToGrid w:val="0"/>
            <w:lang w:eastAsia="zh-CN"/>
          </w:rPr>
          <w:t xml:space="preserve"> ::= SEQUENCE (SIZE(1..</w:t>
        </w:r>
        <w:r w:rsidRPr="008A63D7">
          <w:rPr>
            <w:rFonts w:eastAsia="MS Mincho" w:cs="Arial"/>
            <w:lang w:val="sv-SE" w:eastAsia="ja-JP"/>
          </w:rPr>
          <w:t>m</w:t>
        </w:r>
        <w:r w:rsidRPr="008A63D7">
          <w:rPr>
            <w:rFonts w:cs="Arial"/>
            <w:lang w:val="sv-SE" w:eastAsia="ja-JP"/>
          </w:rPr>
          <w:t>axnoof</w:t>
        </w:r>
        <w:r>
          <w:rPr>
            <w:rFonts w:cs="Arial"/>
            <w:lang w:val="sv-SE" w:eastAsia="ja-JP"/>
          </w:rPr>
          <w:t>B</w:t>
        </w:r>
        <w:r w:rsidRPr="008A63D7">
          <w:rPr>
            <w:rFonts w:cs="Arial"/>
            <w:lang w:val="sv-SE" w:eastAsia="ja-JP"/>
          </w:rPr>
          <w:t>PLMNs</w:t>
        </w:r>
        <w:r w:rsidRPr="00BD41A6">
          <w:rPr>
            <w:snapToGrid w:val="0"/>
            <w:lang w:eastAsia="zh-CN"/>
          </w:rPr>
          <w:t>)) OF Slice</w:t>
        </w:r>
        <w:r w:rsidRPr="00300B5A">
          <w:rPr>
            <w:lang w:eastAsia="ja-JP"/>
          </w:rPr>
          <w:t>AvailableCapacity</w:t>
        </w:r>
        <w:r w:rsidRPr="00BD41A6">
          <w:rPr>
            <w:snapToGrid w:val="0"/>
            <w:lang w:eastAsia="zh-CN"/>
          </w:rPr>
          <w:t>-Item</w:t>
        </w:r>
      </w:ins>
    </w:p>
    <w:p w14:paraId="3951C153" w14:textId="77777777" w:rsidR="00AF26FC" w:rsidRPr="006114F8" w:rsidRDefault="00AF26FC" w:rsidP="00AF26FC">
      <w:pPr>
        <w:pStyle w:val="PL"/>
        <w:rPr>
          <w:ins w:id="3595" w:author="Author"/>
        </w:rPr>
      </w:pPr>
    </w:p>
    <w:p w14:paraId="10726E56" w14:textId="77777777" w:rsidR="00AF26FC" w:rsidRPr="00BD41A6" w:rsidRDefault="00AF26FC" w:rsidP="00AF26FC">
      <w:pPr>
        <w:pStyle w:val="PL"/>
        <w:rPr>
          <w:ins w:id="3596" w:author="Author"/>
        </w:rPr>
      </w:pPr>
      <w:ins w:id="3597" w:author="Author">
        <w:r w:rsidRPr="00F35F02">
          <w:rPr>
            <w:snapToGrid w:val="0"/>
            <w:lang w:eastAsia="zh-CN"/>
          </w:rPr>
          <w:t>Slice</w:t>
        </w:r>
        <w:r w:rsidRPr="00300B5A">
          <w:rPr>
            <w:lang w:eastAsia="ja-JP"/>
          </w:rPr>
          <w:t>AvailableCapacity</w:t>
        </w:r>
        <w:r w:rsidRPr="00BD41A6">
          <w:t>-Item</w:t>
        </w:r>
        <w:r w:rsidRPr="00BD41A6">
          <w:tab/>
          <w:t>::= SEQUENCE {</w:t>
        </w:r>
      </w:ins>
    </w:p>
    <w:p w14:paraId="10FFA346" w14:textId="77777777" w:rsidR="00AF26FC" w:rsidRDefault="00AF26FC" w:rsidP="00AF26FC">
      <w:pPr>
        <w:pStyle w:val="PL"/>
        <w:rPr>
          <w:ins w:id="3598" w:author="Author"/>
          <w:noProof w:val="0"/>
        </w:rPr>
      </w:pPr>
      <w:ins w:id="3599" w:author="Author">
        <w:r w:rsidRPr="00BD41A6">
          <w:tab/>
        </w:r>
        <w:r>
          <w:t>pLMNIdentity</w:t>
        </w:r>
        <w:r w:rsidRPr="00EA5FA7">
          <w:tab/>
        </w:r>
        <w:r w:rsidRPr="00EA5FA7">
          <w:tab/>
        </w:r>
        <w:r w:rsidRPr="00EA5FA7">
          <w:tab/>
        </w:r>
        <w:r>
          <w:tab/>
        </w:r>
        <w:r>
          <w:tab/>
        </w:r>
        <w:r>
          <w:tab/>
        </w:r>
        <w:r w:rsidRPr="00EA5FA7">
          <w:t>PLMN-Identity</w:t>
        </w:r>
        <w:r>
          <w:t>,</w:t>
        </w:r>
        <w:r>
          <w:rPr>
            <w:noProof w:val="0"/>
          </w:rPr>
          <w:t xml:space="preserve"> </w:t>
        </w:r>
      </w:ins>
    </w:p>
    <w:p w14:paraId="3A277997" w14:textId="77777777" w:rsidR="00AF26FC" w:rsidRDefault="00AF26FC" w:rsidP="00AF26FC">
      <w:pPr>
        <w:pStyle w:val="PL"/>
        <w:rPr>
          <w:ins w:id="3600" w:author="Author"/>
          <w:noProof w:val="0"/>
        </w:rPr>
      </w:pPr>
      <w:ins w:id="3601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sNSSAIAvailableCapacity</w:t>
        </w:r>
        <w:proofErr w:type="spellEnd"/>
        <w:r>
          <w:rPr>
            <w:noProof w:val="0"/>
          </w:rPr>
          <w:t>-List</w:t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SNSSAIAvailableCapacity</w:t>
        </w:r>
        <w:proofErr w:type="spellEnd"/>
        <w:r>
          <w:rPr>
            <w:noProof w:val="0"/>
          </w:rPr>
          <w:t>-List,</w:t>
        </w:r>
      </w:ins>
    </w:p>
    <w:p w14:paraId="1770626F" w14:textId="77777777" w:rsidR="00AF26FC" w:rsidRPr="00BD41A6" w:rsidRDefault="00AF26FC" w:rsidP="00AF26FC">
      <w:pPr>
        <w:pStyle w:val="PL"/>
        <w:rPr>
          <w:ins w:id="3602" w:author="Author"/>
        </w:rPr>
      </w:pPr>
      <w:ins w:id="3603" w:author="Author">
        <w:r w:rsidRPr="00BD41A6">
          <w:tab/>
          <w:t>iE-Extensions</w:t>
        </w:r>
        <w:r w:rsidRPr="00BD41A6">
          <w:tab/>
        </w:r>
        <w:r w:rsidRPr="00BD41A6">
          <w:tab/>
        </w:r>
        <w:r w:rsidRPr="00BD41A6">
          <w:tab/>
        </w:r>
        <w:r w:rsidRPr="00BD41A6">
          <w:tab/>
        </w:r>
        <w:r w:rsidRPr="00BD41A6">
          <w:tab/>
        </w:r>
        <w:r w:rsidRPr="00BD41A6">
          <w:tab/>
        </w:r>
        <w:r w:rsidRPr="006114F8">
          <w:t xml:space="preserve">ProtocolExtensionContainer { { </w:t>
        </w:r>
        <w:r w:rsidRPr="00F35F02">
          <w:rPr>
            <w:snapToGrid w:val="0"/>
            <w:lang w:eastAsia="zh-CN"/>
          </w:rPr>
          <w:t>Slice</w:t>
        </w:r>
        <w:r w:rsidRPr="00300B5A">
          <w:rPr>
            <w:lang w:eastAsia="ja-JP"/>
          </w:rPr>
          <w:t>AvailableCapacity</w:t>
        </w:r>
        <w:r w:rsidRPr="00BD41A6">
          <w:t>-Item-ExtIEs} }</w:t>
        </w:r>
        <w:r w:rsidRPr="00BD41A6">
          <w:tab/>
          <w:t>OPTIONAL,</w:t>
        </w:r>
      </w:ins>
    </w:p>
    <w:p w14:paraId="4D7D083A" w14:textId="77777777" w:rsidR="00AF26FC" w:rsidRPr="006114F8" w:rsidRDefault="00AF26FC" w:rsidP="00AF26FC">
      <w:pPr>
        <w:pStyle w:val="PL"/>
        <w:rPr>
          <w:ins w:id="3604" w:author="Author"/>
        </w:rPr>
      </w:pPr>
      <w:ins w:id="3605" w:author="Author">
        <w:r w:rsidRPr="006114F8">
          <w:tab/>
          <w:t>...</w:t>
        </w:r>
      </w:ins>
    </w:p>
    <w:p w14:paraId="50B172FC" w14:textId="77777777" w:rsidR="00AF26FC" w:rsidRPr="00F35F02" w:rsidRDefault="00AF26FC" w:rsidP="00AF26FC">
      <w:pPr>
        <w:pStyle w:val="PL"/>
        <w:rPr>
          <w:ins w:id="3606" w:author="Author"/>
        </w:rPr>
      </w:pPr>
      <w:ins w:id="3607" w:author="Author">
        <w:r w:rsidRPr="00F35F02">
          <w:t>}</w:t>
        </w:r>
      </w:ins>
    </w:p>
    <w:p w14:paraId="42950630" w14:textId="77777777" w:rsidR="00AF26FC" w:rsidRPr="00300B5A" w:rsidRDefault="00AF26FC" w:rsidP="00AF26FC">
      <w:pPr>
        <w:pStyle w:val="PL"/>
        <w:rPr>
          <w:ins w:id="3608" w:author="Author"/>
        </w:rPr>
      </w:pPr>
    </w:p>
    <w:p w14:paraId="6A1B34B4" w14:textId="77777777" w:rsidR="00AF26FC" w:rsidRPr="00300B5A" w:rsidRDefault="00AF26FC" w:rsidP="00AF26FC">
      <w:pPr>
        <w:pStyle w:val="PL"/>
        <w:rPr>
          <w:ins w:id="3609" w:author="Author"/>
        </w:rPr>
      </w:pPr>
    </w:p>
    <w:p w14:paraId="30C1D25B" w14:textId="77777777" w:rsidR="00AF26FC" w:rsidRPr="00BD41A6" w:rsidRDefault="00AF26FC" w:rsidP="00AF26FC">
      <w:pPr>
        <w:pStyle w:val="PL"/>
        <w:rPr>
          <w:ins w:id="3610" w:author="Author"/>
        </w:rPr>
      </w:pPr>
      <w:ins w:id="3611" w:author="Author">
        <w:r w:rsidRPr="00300B5A">
          <w:rPr>
            <w:snapToGrid w:val="0"/>
            <w:lang w:eastAsia="zh-CN"/>
          </w:rPr>
          <w:t>S</w:t>
        </w:r>
        <w:r w:rsidRPr="008A38FC">
          <w:rPr>
            <w:snapToGrid w:val="0"/>
            <w:lang w:eastAsia="zh-CN"/>
          </w:rPr>
          <w:t>lice</w:t>
        </w:r>
        <w:r w:rsidRPr="00300B5A">
          <w:rPr>
            <w:lang w:eastAsia="ja-JP"/>
          </w:rPr>
          <w:t>AvailableCapacity</w:t>
        </w:r>
        <w:r w:rsidRPr="00BD41A6">
          <w:t>-Item-ExtIEs XNAP-PROTOCOL-EXTENSION ::= {</w:t>
        </w:r>
      </w:ins>
    </w:p>
    <w:p w14:paraId="16AFB54B" w14:textId="77777777" w:rsidR="00AF26FC" w:rsidRPr="006114F8" w:rsidRDefault="00AF26FC" w:rsidP="00AF26FC">
      <w:pPr>
        <w:pStyle w:val="PL"/>
        <w:rPr>
          <w:ins w:id="3612" w:author="Author"/>
        </w:rPr>
      </w:pPr>
      <w:ins w:id="3613" w:author="Author">
        <w:r w:rsidRPr="006114F8">
          <w:tab/>
          <w:t>...</w:t>
        </w:r>
      </w:ins>
    </w:p>
    <w:p w14:paraId="6DCAB59E" w14:textId="77777777" w:rsidR="00AF26FC" w:rsidRPr="00F35F02" w:rsidRDefault="00AF26FC" w:rsidP="00AF26FC">
      <w:pPr>
        <w:pStyle w:val="PL"/>
        <w:rPr>
          <w:ins w:id="3614" w:author="Author"/>
        </w:rPr>
      </w:pPr>
      <w:ins w:id="3615" w:author="Author">
        <w:r w:rsidRPr="00F35F02">
          <w:t>}</w:t>
        </w:r>
      </w:ins>
    </w:p>
    <w:p w14:paraId="14A65128" w14:textId="77777777" w:rsidR="00AF26FC" w:rsidRPr="00300B5A" w:rsidRDefault="00AF26FC" w:rsidP="00AF26FC">
      <w:pPr>
        <w:pStyle w:val="PL"/>
        <w:rPr>
          <w:ins w:id="3616" w:author="Author"/>
        </w:rPr>
      </w:pPr>
    </w:p>
    <w:p w14:paraId="4B842E97" w14:textId="77777777" w:rsidR="00AF26FC" w:rsidRPr="00EA5FA7" w:rsidRDefault="00AF26FC" w:rsidP="00AF26FC">
      <w:pPr>
        <w:pStyle w:val="PL"/>
        <w:rPr>
          <w:ins w:id="3617" w:author="Author"/>
          <w:noProof w:val="0"/>
          <w:snapToGrid w:val="0"/>
        </w:rPr>
      </w:pPr>
      <w:proofErr w:type="spellStart"/>
      <w:ins w:id="3618" w:author="Author">
        <w:r>
          <w:rPr>
            <w:noProof w:val="0"/>
          </w:rPr>
          <w:t>SNSSAIAvailableCapacity</w:t>
        </w:r>
        <w:proofErr w:type="spellEnd"/>
        <w:r>
          <w:rPr>
            <w:noProof w:val="0"/>
          </w:rPr>
          <w:t xml:space="preserve">-List </w:t>
        </w:r>
        <w:r w:rsidRPr="00EA5FA7">
          <w:rPr>
            <w:noProof w:val="0"/>
            <w:snapToGrid w:val="0"/>
          </w:rPr>
          <w:t xml:space="preserve">::= SEQUENCE (SIZE(1.. </w:t>
        </w:r>
        <w:proofErr w:type="spellStart"/>
        <w:r w:rsidRPr="00EA5FA7">
          <w:rPr>
            <w:noProof w:val="0"/>
            <w:snapToGrid w:val="0"/>
          </w:rPr>
          <w:t>maxnoofSliceItems</w:t>
        </w:r>
        <w:proofErr w:type="spellEnd"/>
        <w:r w:rsidRPr="00EA5FA7">
          <w:rPr>
            <w:noProof w:val="0"/>
            <w:snapToGrid w:val="0"/>
          </w:rPr>
          <w:t xml:space="preserve">)) OF </w:t>
        </w:r>
        <w:proofErr w:type="spellStart"/>
        <w:r>
          <w:rPr>
            <w:noProof w:val="0"/>
          </w:rPr>
          <w:t>SNSSAIAvailableCapacity</w:t>
        </w:r>
        <w:proofErr w:type="spellEnd"/>
        <w:r>
          <w:rPr>
            <w:noProof w:val="0"/>
          </w:rPr>
          <w:t>-Item</w:t>
        </w:r>
      </w:ins>
    </w:p>
    <w:p w14:paraId="28FC4680" w14:textId="77777777" w:rsidR="00AF26FC" w:rsidRDefault="00AF26FC" w:rsidP="00AF26FC">
      <w:pPr>
        <w:pStyle w:val="PL"/>
        <w:rPr>
          <w:ins w:id="3619" w:author="Author"/>
          <w:noProof w:val="0"/>
          <w:snapToGrid w:val="0"/>
        </w:rPr>
      </w:pPr>
    </w:p>
    <w:p w14:paraId="712968B3" w14:textId="77777777" w:rsidR="00AF26FC" w:rsidRPr="00EA5FA7" w:rsidRDefault="00AF26FC" w:rsidP="00AF26FC">
      <w:pPr>
        <w:pStyle w:val="PL"/>
        <w:rPr>
          <w:ins w:id="3620" w:author="Author"/>
          <w:noProof w:val="0"/>
          <w:snapToGrid w:val="0"/>
        </w:rPr>
      </w:pPr>
      <w:proofErr w:type="spellStart"/>
      <w:ins w:id="3621" w:author="Author">
        <w:r>
          <w:rPr>
            <w:noProof w:val="0"/>
          </w:rPr>
          <w:t>SNSSAIAvailableCapacity</w:t>
        </w:r>
        <w:proofErr w:type="spellEnd"/>
        <w:r>
          <w:rPr>
            <w:noProof w:val="0"/>
          </w:rPr>
          <w:t xml:space="preserve">-Item </w:t>
        </w:r>
        <w:r w:rsidRPr="00EA5FA7">
          <w:rPr>
            <w:noProof w:val="0"/>
            <w:snapToGrid w:val="0"/>
          </w:rPr>
          <w:t>::= SEQUENCE {</w:t>
        </w:r>
      </w:ins>
    </w:p>
    <w:p w14:paraId="5CA290D0" w14:textId="77777777" w:rsidR="00AF26FC" w:rsidRDefault="00AF26FC" w:rsidP="00AF26FC">
      <w:pPr>
        <w:pStyle w:val="PL"/>
        <w:rPr>
          <w:ins w:id="3622" w:author="Author"/>
          <w:noProof w:val="0"/>
          <w:snapToGrid w:val="0"/>
        </w:rPr>
      </w:pPr>
      <w:ins w:id="3623" w:author="Author">
        <w:r w:rsidRPr="00EA5FA7">
          <w:rPr>
            <w:noProof w:val="0"/>
            <w:snapToGrid w:val="0"/>
          </w:rPr>
          <w:tab/>
        </w:r>
        <w:proofErr w:type="spellStart"/>
        <w:r w:rsidRPr="00EA5FA7">
          <w:rPr>
            <w:noProof w:val="0"/>
            <w:snapToGrid w:val="0"/>
          </w:rPr>
          <w:t>sNSSAI</w:t>
        </w:r>
        <w:proofErr w:type="spellEnd"/>
        <w:r w:rsidRPr="00EA5FA7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>S</w:t>
        </w:r>
        <w:r>
          <w:rPr>
            <w:noProof w:val="0"/>
            <w:snapToGrid w:val="0"/>
          </w:rPr>
          <w:t>-</w:t>
        </w:r>
        <w:r w:rsidRPr="00EA5FA7">
          <w:rPr>
            <w:noProof w:val="0"/>
            <w:snapToGrid w:val="0"/>
          </w:rPr>
          <w:t>NSSAI,</w:t>
        </w:r>
      </w:ins>
    </w:p>
    <w:p w14:paraId="639A6A14" w14:textId="77777777" w:rsidR="00AF26FC" w:rsidRDefault="00AF26FC" w:rsidP="00AF26FC">
      <w:pPr>
        <w:pStyle w:val="PL"/>
        <w:rPr>
          <w:ins w:id="3624" w:author="Author"/>
          <w:noProof w:val="0"/>
        </w:rPr>
      </w:pPr>
      <w:ins w:id="3625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sliceCapacityValue</w:t>
        </w:r>
        <w:proofErr w:type="spellEnd"/>
        <w:r>
          <w:rPr>
            <w:noProof w:val="0"/>
          </w:rPr>
          <w:tab/>
        </w:r>
        <w:r w:rsidRPr="001F67C9">
          <w:rPr>
            <w:lang w:eastAsia="ja-JP"/>
          </w:rPr>
          <w:t>INTEGER (0..100)</w:t>
        </w:r>
        <w:r>
          <w:rPr>
            <w:noProof w:val="0"/>
          </w:rPr>
          <w:t>,</w:t>
        </w:r>
      </w:ins>
    </w:p>
    <w:p w14:paraId="35E47E66" w14:textId="77777777" w:rsidR="00AF26FC" w:rsidRPr="00EA5FA7" w:rsidRDefault="00AF26FC" w:rsidP="00AF26FC">
      <w:pPr>
        <w:pStyle w:val="PL"/>
        <w:rPr>
          <w:ins w:id="3626" w:author="Author"/>
          <w:noProof w:val="0"/>
          <w:snapToGrid w:val="0"/>
        </w:rPr>
      </w:pPr>
      <w:ins w:id="3627" w:author="Author">
        <w:r w:rsidRPr="00EA5FA7">
          <w:rPr>
            <w:noProof w:val="0"/>
            <w:snapToGrid w:val="0"/>
          </w:rPr>
          <w:tab/>
        </w:r>
        <w:proofErr w:type="spellStart"/>
        <w:r w:rsidRPr="00EA5FA7">
          <w:rPr>
            <w:noProof w:val="0"/>
            <w:snapToGrid w:val="0"/>
          </w:rPr>
          <w:t>iE</w:t>
        </w:r>
        <w:proofErr w:type="spellEnd"/>
        <w:r w:rsidRPr="00EA5FA7">
          <w:rPr>
            <w:noProof w:val="0"/>
            <w:snapToGrid w:val="0"/>
          </w:rPr>
          <w:t>-Extensions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proofErr w:type="spellStart"/>
        <w:r w:rsidRPr="00EA5FA7">
          <w:rPr>
            <w:noProof w:val="0"/>
            <w:snapToGrid w:val="0"/>
          </w:rPr>
          <w:t>ProtocolExtensionContainer</w:t>
        </w:r>
        <w:proofErr w:type="spellEnd"/>
        <w:r w:rsidRPr="00EA5FA7">
          <w:rPr>
            <w:noProof w:val="0"/>
            <w:snapToGrid w:val="0"/>
          </w:rPr>
          <w:t xml:space="preserve"> { { </w:t>
        </w:r>
        <w:proofErr w:type="spellStart"/>
        <w:r>
          <w:rPr>
            <w:noProof w:val="0"/>
          </w:rPr>
          <w:t>SNSSAIAvailableCapacity</w:t>
        </w:r>
        <w:proofErr w:type="spellEnd"/>
        <w:r>
          <w:rPr>
            <w:noProof w:val="0"/>
          </w:rPr>
          <w:t>-Item</w:t>
        </w:r>
        <w:r w:rsidRPr="00EA5FA7">
          <w:rPr>
            <w:noProof w:val="0"/>
            <w:snapToGrid w:val="0"/>
          </w:rPr>
          <w:t>-</w:t>
        </w:r>
        <w:proofErr w:type="spellStart"/>
        <w:r w:rsidRPr="00EA5FA7">
          <w:rPr>
            <w:noProof w:val="0"/>
            <w:snapToGrid w:val="0"/>
          </w:rPr>
          <w:t>ExtIEs</w:t>
        </w:r>
        <w:proofErr w:type="spellEnd"/>
        <w:r w:rsidRPr="00EA5FA7">
          <w:rPr>
            <w:noProof w:val="0"/>
            <w:snapToGrid w:val="0"/>
          </w:rPr>
          <w:t xml:space="preserve"> } }</w:t>
        </w:r>
        <w:r w:rsidRPr="00EA5FA7">
          <w:rPr>
            <w:noProof w:val="0"/>
            <w:snapToGrid w:val="0"/>
          </w:rPr>
          <w:tab/>
          <w:t>OPTIONAL</w:t>
        </w:r>
      </w:ins>
    </w:p>
    <w:p w14:paraId="19D1CF92" w14:textId="77777777" w:rsidR="00AF26FC" w:rsidRPr="00EA5FA7" w:rsidRDefault="00AF26FC" w:rsidP="00AF26FC">
      <w:pPr>
        <w:pStyle w:val="PL"/>
        <w:rPr>
          <w:ins w:id="3628" w:author="Author"/>
          <w:noProof w:val="0"/>
          <w:snapToGrid w:val="0"/>
        </w:rPr>
      </w:pPr>
      <w:ins w:id="3629" w:author="Author">
        <w:r w:rsidRPr="00EA5FA7">
          <w:rPr>
            <w:noProof w:val="0"/>
            <w:snapToGrid w:val="0"/>
          </w:rPr>
          <w:t>}</w:t>
        </w:r>
      </w:ins>
    </w:p>
    <w:p w14:paraId="2114D694" w14:textId="77777777" w:rsidR="00AF26FC" w:rsidRDefault="00AF26FC" w:rsidP="00AF26FC">
      <w:pPr>
        <w:pStyle w:val="PL"/>
        <w:rPr>
          <w:ins w:id="3630" w:author="Author"/>
          <w:noProof w:val="0"/>
          <w:snapToGrid w:val="0"/>
        </w:rPr>
      </w:pPr>
    </w:p>
    <w:p w14:paraId="3778AAA2" w14:textId="77777777" w:rsidR="00AF26FC" w:rsidRPr="00EA5FA7" w:rsidRDefault="00AF26FC" w:rsidP="00AF26FC">
      <w:pPr>
        <w:pStyle w:val="PL"/>
        <w:rPr>
          <w:ins w:id="3631" w:author="Author"/>
          <w:noProof w:val="0"/>
          <w:snapToGrid w:val="0"/>
        </w:rPr>
      </w:pPr>
      <w:proofErr w:type="spellStart"/>
      <w:ins w:id="3632" w:author="Author">
        <w:r>
          <w:rPr>
            <w:noProof w:val="0"/>
          </w:rPr>
          <w:t>SNSSAIAvailableCapacity</w:t>
        </w:r>
        <w:proofErr w:type="spellEnd"/>
        <w:r>
          <w:rPr>
            <w:noProof w:val="0"/>
          </w:rPr>
          <w:t>-Item</w:t>
        </w:r>
        <w:r w:rsidRPr="00EA5FA7">
          <w:rPr>
            <w:noProof w:val="0"/>
            <w:snapToGrid w:val="0"/>
          </w:rPr>
          <w:t>-</w:t>
        </w:r>
        <w:proofErr w:type="spellStart"/>
        <w:r w:rsidRPr="00EA5FA7">
          <w:rPr>
            <w:noProof w:val="0"/>
            <w:snapToGrid w:val="0"/>
          </w:rPr>
          <w:t>ExtIEs</w:t>
        </w:r>
        <w:proofErr w:type="spellEnd"/>
        <w:r w:rsidRPr="00EA5FA7">
          <w:rPr>
            <w:noProof w:val="0"/>
            <w:snapToGrid w:val="0"/>
          </w:rPr>
          <w:tab/>
        </w:r>
        <w:r w:rsidRPr="00BD41A6">
          <w:t>XNAP</w:t>
        </w:r>
        <w:r w:rsidRPr="00EA5FA7">
          <w:rPr>
            <w:noProof w:val="0"/>
            <w:snapToGrid w:val="0"/>
          </w:rPr>
          <w:t>-PROTOCOL-EXTENSION ::= {</w:t>
        </w:r>
      </w:ins>
    </w:p>
    <w:p w14:paraId="2B36CB8A" w14:textId="77777777" w:rsidR="00AF26FC" w:rsidRPr="00EA5FA7" w:rsidRDefault="00AF26FC" w:rsidP="00AF26FC">
      <w:pPr>
        <w:pStyle w:val="PL"/>
        <w:rPr>
          <w:ins w:id="3633" w:author="Author"/>
          <w:noProof w:val="0"/>
          <w:snapToGrid w:val="0"/>
        </w:rPr>
      </w:pPr>
      <w:ins w:id="3634" w:author="Author">
        <w:r w:rsidRPr="00EA5FA7">
          <w:rPr>
            <w:noProof w:val="0"/>
            <w:snapToGrid w:val="0"/>
          </w:rPr>
          <w:tab/>
          <w:t>...</w:t>
        </w:r>
      </w:ins>
    </w:p>
    <w:p w14:paraId="702B39EF" w14:textId="77777777" w:rsidR="00AF26FC" w:rsidRPr="00EA5FA7" w:rsidRDefault="00AF26FC" w:rsidP="00AF26FC">
      <w:pPr>
        <w:pStyle w:val="PL"/>
        <w:rPr>
          <w:ins w:id="3635" w:author="Author"/>
          <w:noProof w:val="0"/>
          <w:snapToGrid w:val="0"/>
        </w:rPr>
      </w:pPr>
      <w:ins w:id="3636" w:author="Author">
        <w:r w:rsidRPr="00EA5FA7">
          <w:rPr>
            <w:noProof w:val="0"/>
            <w:snapToGrid w:val="0"/>
          </w:rPr>
          <w:t>}</w:t>
        </w:r>
      </w:ins>
    </w:p>
    <w:p w14:paraId="455A66A2" w14:textId="77777777" w:rsidR="00AF26FC" w:rsidRPr="00FD0425" w:rsidRDefault="00AF26FC" w:rsidP="00AF26FC">
      <w:pPr>
        <w:pStyle w:val="PL"/>
      </w:pPr>
    </w:p>
    <w:p w14:paraId="38202267" w14:textId="77777777" w:rsidR="00AF26FC" w:rsidRPr="00FD0425" w:rsidRDefault="00AF26FC" w:rsidP="00AF26FC">
      <w:pPr>
        <w:pStyle w:val="PL"/>
      </w:pPr>
      <w:r w:rsidRPr="00FD0425">
        <w:t>SliceSupport-List</w:t>
      </w:r>
      <w:bookmarkEnd w:id="3592"/>
      <w:r w:rsidRPr="00FD0425">
        <w:tab/>
        <w:t>::= SEQUENCE (SIZE(1..maxnoofSliceItems)) OF S-NSSAI</w:t>
      </w:r>
    </w:p>
    <w:p w14:paraId="43D4A32F" w14:textId="77777777" w:rsidR="00AF26FC" w:rsidRDefault="00AF26FC" w:rsidP="00AF26FC">
      <w:pPr>
        <w:pStyle w:val="PL"/>
        <w:rPr>
          <w:ins w:id="3637" w:author="Author"/>
        </w:rPr>
      </w:pPr>
    </w:p>
    <w:p w14:paraId="4F850CC7" w14:textId="77777777" w:rsidR="00AF26FC" w:rsidRPr="006114F8" w:rsidRDefault="00AF26FC" w:rsidP="00AF26FC">
      <w:pPr>
        <w:pStyle w:val="PL"/>
        <w:rPr>
          <w:ins w:id="3638" w:author="Author"/>
          <w:snapToGrid w:val="0"/>
          <w:lang w:eastAsia="zh-CN"/>
        </w:rPr>
      </w:pPr>
      <w:ins w:id="3639" w:author="Author">
        <w:r w:rsidRPr="00DB629D">
          <w:rPr>
            <w:snapToGrid w:val="0"/>
            <w:lang w:eastAsia="zh-CN"/>
          </w:rPr>
          <w:t>SliceToReport-List ::= SEQUENCE (SIZE(1..</w:t>
        </w:r>
        <w:r w:rsidRPr="002E696D">
          <w:rPr>
            <w:rFonts w:eastAsia="MS Mincho" w:cs="Arial"/>
            <w:lang w:eastAsia="ja-JP"/>
          </w:rPr>
          <w:t>m</w:t>
        </w:r>
        <w:r w:rsidRPr="002E696D">
          <w:rPr>
            <w:rFonts w:cs="Arial"/>
            <w:lang w:eastAsia="ja-JP"/>
          </w:rPr>
          <w:t>axnoofBPLMNs</w:t>
        </w:r>
        <w:r w:rsidRPr="00BD41A6">
          <w:rPr>
            <w:snapToGrid w:val="0"/>
            <w:lang w:eastAsia="zh-CN"/>
          </w:rPr>
          <w:t>)) OF SliceToReport</w:t>
        </w:r>
        <w:r w:rsidRPr="006114F8">
          <w:rPr>
            <w:snapToGrid w:val="0"/>
            <w:lang w:eastAsia="zh-CN"/>
          </w:rPr>
          <w:t>-List-Item</w:t>
        </w:r>
      </w:ins>
    </w:p>
    <w:p w14:paraId="3E480BCE" w14:textId="77777777" w:rsidR="00AF26FC" w:rsidRPr="00F35F02" w:rsidRDefault="00AF26FC" w:rsidP="00AF26FC">
      <w:pPr>
        <w:pStyle w:val="PL"/>
        <w:rPr>
          <w:ins w:id="3640" w:author="Author"/>
        </w:rPr>
      </w:pPr>
    </w:p>
    <w:p w14:paraId="6CF9ABAF" w14:textId="77777777" w:rsidR="00AF26FC" w:rsidRPr="00DB629D" w:rsidRDefault="00AF26FC" w:rsidP="00AF26FC">
      <w:pPr>
        <w:pStyle w:val="PL"/>
        <w:rPr>
          <w:ins w:id="3641" w:author="Author"/>
        </w:rPr>
      </w:pPr>
      <w:ins w:id="3642" w:author="Author">
        <w:r w:rsidRPr="00300B5A">
          <w:rPr>
            <w:snapToGrid w:val="0"/>
            <w:lang w:eastAsia="zh-CN"/>
          </w:rPr>
          <w:t>SliceToReport</w:t>
        </w:r>
        <w:r w:rsidRPr="00300B5A">
          <w:t>-</w:t>
        </w:r>
        <w:r w:rsidRPr="008A38FC">
          <w:t>List-</w:t>
        </w:r>
        <w:r w:rsidRPr="00DB629D">
          <w:t>Item</w:t>
        </w:r>
        <w:r w:rsidRPr="00DB629D">
          <w:tab/>
          <w:t>::= SEQUENCE {</w:t>
        </w:r>
      </w:ins>
    </w:p>
    <w:p w14:paraId="413C4E36" w14:textId="77777777" w:rsidR="00AF26FC" w:rsidRPr="002E696D" w:rsidRDefault="00AF26FC" w:rsidP="00AF26FC">
      <w:pPr>
        <w:pStyle w:val="PL"/>
        <w:rPr>
          <w:ins w:id="3643" w:author="Author"/>
          <w:noProof w:val="0"/>
          <w:lang w:val="it-IT"/>
        </w:rPr>
      </w:pPr>
      <w:ins w:id="3644" w:author="Author">
        <w:r>
          <w:rPr>
            <w:lang w:val="it-IT"/>
          </w:rPr>
          <w:tab/>
        </w:r>
        <w:r w:rsidRPr="002E696D">
          <w:rPr>
            <w:lang w:val="it-IT"/>
          </w:rPr>
          <w:t>pLMNIdentity</w:t>
        </w:r>
        <w:r w:rsidRPr="002E696D">
          <w:rPr>
            <w:lang w:val="it-IT"/>
          </w:rPr>
          <w:tab/>
        </w:r>
        <w:r w:rsidRPr="002E696D">
          <w:rPr>
            <w:lang w:val="it-IT"/>
          </w:rPr>
          <w:tab/>
        </w:r>
        <w:r w:rsidRPr="002E696D">
          <w:rPr>
            <w:lang w:val="it-IT"/>
          </w:rPr>
          <w:tab/>
        </w:r>
        <w:r w:rsidRPr="002E696D">
          <w:rPr>
            <w:lang w:val="it-IT"/>
          </w:rPr>
          <w:tab/>
          <w:t>PLMN-Identity,</w:t>
        </w:r>
        <w:r w:rsidRPr="002E696D">
          <w:rPr>
            <w:noProof w:val="0"/>
            <w:lang w:val="it-IT"/>
          </w:rPr>
          <w:t xml:space="preserve"> </w:t>
        </w:r>
      </w:ins>
    </w:p>
    <w:p w14:paraId="41914E5A" w14:textId="77777777" w:rsidR="00AF26FC" w:rsidRPr="002E696D" w:rsidRDefault="00AF26FC" w:rsidP="00AF26FC">
      <w:pPr>
        <w:pStyle w:val="PL"/>
        <w:rPr>
          <w:ins w:id="3645" w:author="Author"/>
          <w:noProof w:val="0"/>
          <w:lang w:val="it-IT"/>
        </w:rPr>
      </w:pPr>
      <w:ins w:id="3646" w:author="Author">
        <w:r w:rsidRPr="002E696D">
          <w:rPr>
            <w:noProof w:val="0"/>
            <w:lang w:val="it-IT"/>
          </w:rPr>
          <w:tab/>
        </w:r>
        <w:proofErr w:type="spellStart"/>
        <w:r w:rsidRPr="002E696D">
          <w:rPr>
            <w:noProof w:val="0"/>
            <w:lang w:val="it-IT"/>
          </w:rPr>
          <w:t>sNSSAIlist</w:t>
        </w:r>
        <w:proofErr w:type="spellEnd"/>
        <w:r w:rsidRPr="002E696D">
          <w:rPr>
            <w:noProof w:val="0"/>
            <w:lang w:val="it-IT"/>
          </w:rPr>
          <w:tab/>
        </w:r>
        <w:r w:rsidRPr="002E696D">
          <w:rPr>
            <w:noProof w:val="0"/>
            <w:lang w:val="it-IT"/>
          </w:rPr>
          <w:tab/>
        </w:r>
        <w:r w:rsidRPr="002E696D">
          <w:rPr>
            <w:noProof w:val="0"/>
            <w:lang w:val="it-IT"/>
          </w:rPr>
          <w:tab/>
        </w:r>
        <w:r w:rsidRPr="002E696D">
          <w:rPr>
            <w:noProof w:val="0"/>
            <w:lang w:val="it-IT"/>
          </w:rPr>
          <w:tab/>
        </w:r>
        <w:r w:rsidRPr="002E696D">
          <w:rPr>
            <w:noProof w:val="0"/>
            <w:lang w:val="it-IT"/>
          </w:rPr>
          <w:tab/>
          <w:t>SNSSAI-list,</w:t>
        </w:r>
      </w:ins>
    </w:p>
    <w:p w14:paraId="7E779946" w14:textId="77777777" w:rsidR="00AF26FC" w:rsidRPr="00DA5AB9" w:rsidRDefault="00AF26FC" w:rsidP="00AF26FC">
      <w:pPr>
        <w:pStyle w:val="PL"/>
        <w:rPr>
          <w:ins w:id="3647" w:author="Author"/>
        </w:rPr>
      </w:pPr>
      <w:ins w:id="3648" w:author="Author">
        <w:r w:rsidRPr="00FD4BDD">
          <w:tab/>
          <w:t>iE-Extensions</w:t>
        </w:r>
        <w:r w:rsidRPr="00FD4BDD">
          <w:tab/>
        </w:r>
        <w:r w:rsidRPr="00FD4BDD">
          <w:tab/>
        </w:r>
        <w:r w:rsidRPr="00FD4BDD">
          <w:tab/>
        </w:r>
        <w:r w:rsidRPr="00FD4BDD">
          <w:tab/>
        </w:r>
        <w:r w:rsidRPr="00FD4BDD">
          <w:tab/>
        </w:r>
        <w:r w:rsidRPr="00FD4BDD">
          <w:tab/>
          <w:t xml:space="preserve">ProtocolExtensionContainer { { </w:t>
        </w:r>
        <w:r w:rsidRPr="00FD4BDD">
          <w:rPr>
            <w:snapToGrid w:val="0"/>
            <w:lang w:eastAsia="zh-CN"/>
          </w:rPr>
          <w:t>Slice</w:t>
        </w:r>
        <w:r w:rsidRPr="00DA5AB9">
          <w:rPr>
            <w:snapToGrid w:val="0"/>
            <w:lang w:eastAsia="zh-CN"/>
          </w:rPr>
          <w:t>ToReport-List</w:t>
        </w:r>
        <w:r w:rsidRPr="00DA5AB9">
          <w:t>-Item-ExtIEs} }</w:t>
        </w:r>
        <w:r w:rsidRPr="00DA5AB9">
          <w:tab/>
          <w:t>OPTIONAL,</w:t>
        </w:r>
      </w:ins>
    </w:p>
    <w:p w14:paraId="4D4016AD" w14:textId="77777777" w:rsidR="00AF26FC" w:rsidRPr="00F62B2F" w:rsidRDefault="00AF26FC" w:rsidP="00AF26FC">
      <w:pPr>
        <w:pStyle w:val="PL"/>
        <w:rPr>
          <w:ins w:id="3649" w:author="Author"/>
        </w:rPr>
      </w:pPr>
      <w:ins w:id="3650" w:author="Author">
        <w:r w:rsidRPr="00F62B2F">
          <w:tab/>
          <w:t>...</w:t>
        </w:r>
      </w:ins>
    </w:p>
    <w:p w14:paraId="2EB2DB9E" w14:textId="77777777" w:rsidR="00AF26FC" w:rsidRPr="00FD0425" w:rsidRDefault="00AF26FC" w:rsidP="00AF26FC">
      <w:pPr>
        <w:pStyle w:val="PL"/>
        <w:rPr>
          <w:ins w:id="3651" w:author="Author"/>
        </w:rPr>
      </w:pPr>
      <w:ins w:id="3652" w:author="Author">
        <w:r w:rsidRPr="00F62B2F">
          <w:t>}</w:t>
        </w:r>
      </w:ins>
    </w:p>
    <w:p w14:paraId="1E9FFE0A" w14:textId="77777777" w:rsidR="00AF26FC" w:rsidRPr="00FD0425" w:rsidRDefault="00AF26FC" w:rsidP="00AF26FC">
      <w:pPr>
        <w:pStyle w:val="PL"/>
        <w:rPr>
          <w:ins w:id="3653" w:author="Author"/>
        </w:rPr>
      </w:pPr>
    </w:p>
    <w:p w14:paraId="7AE17D9A" w14:textId="77777777" w:rsidR="00AF26FC" w:rsidRPr="00FD0425" w:rsidRDefault="00AF26FC" w:rsidP="00AF26FC">
      <w:pPr>
        <w:pStyle w:val="PL"/>
        <w:rPr>
          <w:ins w:id="3654" w:author="Author"/>
        </w:rPr>
      </w:pPr>
    </w:p>
    <w:p w14:paraId="379C7116" w14:textId="77777777" w:rsidR="00AF26FC" w:rsidRPr="00FD0425" w:rsidRDefault="00AF26FC" w:rsidP="00AF26FC">
      <w:pPr>
        <w:pStyle w:val="PL"/>
        <w:rPr>
          <w:ins w:id="3655" w:author="Author"/>
        </w:rPr>
      </w:pPr>
      <w:ins w:id="3656" w:author="Author">
        <w:r>
          <w:rPr>
            <w:snapToGrid w:val="0"/>
            <w:lang w:eastAsia="zh-CN"/>
          </w:rPr>
          <w:t>SliceToReport</w:t>
        </w:r>
        <w:r>
          <w:t>-List-Item</w:t>
        </w:r>
        <w:r w:rsidRPr="00FD0425">
          <w:t>-ExtIEs XNAP-PROTOCOL-EXTENSION ::= {</w:t>
        </w:r>
      </w:ins>
    </w:p>
    <w:p w14:paraId="07AB2174" w14:textId="77777777" w:rsidR="00AF26FC" w:rsidRPr="00FD0425" w:rsidRDefault="00AF26FC" w:rsidP="00AF26FC">
      <w:pPr>
        <w:pStyle w:val="PL"/>
        <w:rPr>
          <w:ins w:id="3657" w:author="Author"/>
        </w:rPr>
      </w:pPr>
      <w:ins w:id="3658" w:author="Author">
        <w:r w:rsidRPr="00FD0425">
          <w:tab/>
          <w:t>...</w:t>
        </w:r>
      </w:ins>
    </w:p>
    <w:p w14:paraId="4B2F050E" w14:textId="77777777" w:rsidR="00AF26FC" w:rsidRPr="00FD0425" w:rsidRDefault="00AF26FC" w:rsidP="00AF26FC">
      <w:pPr>
        <w:pStyle w:val="PL"/>
        <w:rPr>
          <w:ins w:id="3659" w:author="Author"/>
        </w:rPr>
      </w:pPr>
      <w:ins w:id="3660" w:author="Author">
        <w:r w:rsidRPr="00FD0425">
          <w:t>}</w:t>
        </w:r>
      </w:ins>
    </w:p>
    <w:p w14:paraId="65E1C07A" w14:textId="77777777" w:rsidR="00AF26FC" w:rsidRDefault="00AF26FC" w:rsidP="00AF26FC">
      <w:pPr>
        <w:pStyle w:val="PL"/>
        <w:rPr>
          <w:ins w:id="3661" w:author="Author"/>
        </w:rPr>
      </w:pPr>
    </w:p>
    <w:p w14:paraId="20A1F2B9" w14:textId="77777777" w:rsidR="00AF26FC" w:rsidRPr="00EA5FA7" w:rsidRDefault="00AF26FC" w:rsidP="00AF26FC">
      <w:pPr>
        <w:pStyle w:val="PL"/>
        <w:rPr>
          <w:ins w:id="3662" w:author="Author"/>
          <w:noProof w:val="0"/>
          <w:snapToGrid w:val="0"/>
        </w:rPr>
      </w:pPr>
      <w:ins w:id="3663" w:author="Author">
        <w:r>
          <w:rPr>
            <w:noProof w:val="0"/>
          </w:rPr>
          <w:t xml:space="preserve">SNSSAI-list </w:t>
        </w:r>
        <w:r w:rsidRPr="00EA5FA7">
          <w:rPr>
            <w:noProof w:val="0"/>
            <w:snapToGrid w:val="0"/>
          </w:rPr>
          <w:t xml:space="preserve">::= SEQUENCE (SIZE(1.. </w:t>
        </w:r>
        <w:proofErr w:type="spellStart"/>
        <w:r w:rsidRPr="00EA5FA7">
          <w:rPr>
            <w:noProof w:val="0"/>
            <w:snapToGrid w:val="0"/>
          </w:rPr>
          <w:t>maxnoofSliceItems</w:t>
        </w:r>
        <w:proofErr w:type="spellEnd"/>
        <w:r w:rsidRPr="00EA5FA7">
          <w:rPr>
            <w:noProof w:val="0"/>
            <w:snapToGrid w:val="0"/>
          </w:rPr>
          <w:t xml:space="preserve">)) OF </w:t>
        </w:r>
        <w:r>
          <w:rPr>
            <w:noProof w:val="0"/>
          </w:rPr>
          <w:t>SNSSAI-Item</w:t>
        </w:r>
      </w:ins>
    </w:p>
    <w:p w14:paraId="7FE953FB" w14:textId="77777777" w:rsidR="00AF26FC" w:rsidRDefault="00AF26FC" w:rsidP="00AF26FC">
      <w:pPr>
        <w:pStyle w:val="PL"/>
        <w:rPr>
          <w:ins w:id="3664" w:author="Author"/>
          <w:noProof w:val="0"/>
          <w:snapToGrid w:val="0"/>
        </w:rPr>
      </w:pPr>
    </w:p>
    <w:p w14:paraId="3547CDE7" w14:textId="77777777" w:rsidR="00AF26FC" w:rsidRPr="000D3C18" w:rsidRDefault="00AF26FC" w:rsidP="00AF26FC">
      <w:pPr>
        <w:pStyle w:val="PL"/>
        <w:rPr>
          <w:ins w:id="3665" w:author="Author"/>
          <w:noProof w:val="0"/>
          <w:snapToGrid w:val="0"/>
          <w:lang w:val="it-IT"/>
        </w:rPr>
      </w:pPr>
      <w:ins w:id="3666" w:author="Author">
        <w:r w:rsidRPr="000D3C18">
          <w:rPr>
            <w:noProof w:val="0"/>
            <w:lang w:val="it-IT"/>
          </w:rPr>
          <w:t xml:space="preserve">SNSSAI-Item </w:t>
        </w:r>
        <w:r w:rsidRPr="000D3C18">
          <w:rPr>
            <w:noProof w:val="0"/>
            <w:snapToGrid w:val="0"/>
            <w:lang w:val="it-IT"/>
          </w:rPr>
          <w:t>::= SEQUENCE {</w:t>
        </w:r>
      </w:ins>
    </w:p>
    <w:p w14:paraId="1EB2EB5D" w14:textId="77777777" w:rsidR="00AF26FC" w:rsidRPr="000D3C18" w:rsidRDefault="00AF26FC" w:rsidP="00AF26FC">
      <w:pPr>
        <w:pStyle w:val="PL"/>
        <w:rPr>
          <w:ins w:id="3667" w:author="Author"/>
          <w:noProof w:val="0"/>
          <w:snapToGrid w:val="0"/>
          <w:lang w:val="it-IT"/>
        </w:rPr>
      </w:pPr>
      <w:ins w:id="3668" w:author="Author">
        <w:r w:rsidRPr="000D3C18">
          <w:rPr>
            <w:noProof w:val="0"/>
            <w:snapToGrid w:val="0"/>
            <w:lang w:val="it-IT"/>
          </w:rPr>
          <w:tab/>
        </w:r>
        <w:proofErr w:type="spellStart"/>
        <w:r w:rsidRPr="000D3C18">
          <w:rPr>
            <w:noProof w:val="0"/>
            <w:snapToGrid w:val="0"/>
            <w:lang w:val="it-IT"/>
          </w:rPr>
          <w:t>sNSSAI</w:t>
        </w:r>
        <w:proofErr w:type="spellEnd"/>
        <w:r w:rsidRPr="000D3C18">
          <w:rPr>
            <w:noProof w:val="0"/>
            <w:snapToGrid w:val="0"/>
            <w:lang w:val="it-IT"/>
          </w:rPr>
          <w:tab/>
        </w:r>
        <w:r w:rsidRPr="000D3C18">
          <w:rPr>
            <w:noProof w:val="0"/>
            <w:snapToGrid w:val="0"/>
            <w:lang w:val="it-IT"/>
          </w:rPr>
          <w:tab/>
          <w:t>S</w:t>
        </w:r>
        <w:r>
          <w:rPr>
            <w:noProof w:val="0"/>
            <w:snapToGrid w:val="0"/>
            <w:lang w:val="it-IT"/>
          </w:rPr>
          <w:t>-</w:t>
        </w:r>
        <w:r w:rsidRPr="000D3C18">
          <w:rPr>
            <w:noProof w:val="0"/>
            <w:snapToGrid w:val="0"/>
            <w:lang w:val="it-IT"/>
          </w:rPr>
          <w:t>NSSAI,</w:t>
        </w:r>
      </w:ins>
    </w:p>
    <w:p w14:paraId="50FC1D76" w14:textId="77777777" w:rsidR="00AF26FC" w:rsidRPr="00EA5FA7" w:rsidRDefault="00AF26FC" w:rsidP="00AF26FC">
      <w:pPr>
        <w:pStyle w:val="PL"/>
        <w:rPr>
          <w:ins w:id="3669" w:author="Author"/>
          <w:noProof w:val="0"/>
          <w:snapToGrid w:val="0"/>
        </w:rPr>
      </w:pPr>
      <w:ins w:id="3670" w:author="Author">
        <w:r w:rsidRPr="000D3C18">
          <w:rPr>
            <w:noProof w:val="0"/>
            <w:snapToGrid w:val="0"/>
            <w:lang w:val="it-IT"/>
          </w:rPr>
          <w:tab/>
        </w:r>
        <w:proofErr w:type="spellStart"/>
        <w:r w:rsidRPr="00EA5FA7">
          <w:rPr>
            <w:noProof w:val="0"/>
            <w:snapToGrid w:val="0"/>
          </w:rPr>
          <w:t>iE</w:t>
        </w:r>
        <w:proofErr w:type="spellEnd"/>
        <w:r w:rsidRPr="00EA5FA7">
          <w:rPr>
            <w:noProof w:val="0"/>
            <w:snapToGrid w:val="0"/>
          </w:rPr>
          <w:t>-Extensions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proofErr w:type="spellStart"/>
        <w:r w:rsidRPr="00EA5FA7">
          <w:rPr>
            <w:noProof w:val="0"/>
            <w:snapToGrid w:val="0"/>
          </w:rPr>
          <w:t>ProtocolExtensionContainer</w:t>
        </w:r>
        <w:proofErr w:type="spellEnd"/>
        <w:r w:rsidRPr="00EA5FA7">
          <w:rPr>
            <w:noProof w:val="0"/>
            <w:snapToGrid w:val="0"/>
          </w:rPr>
          <w:t xml:space="preserve"> { { </w:t>
        </w:r>
        <w:r>
          <w:rPr>
            <w:noProof w:val="0"/>
          </w:rPr>
          <w:t>SNSSAI-Item</w:t>
        </w:r>
        <w:r w:rsidRPr="00EA5FA7">
          <w:rPr>
            <w:noProof w:val="0"/>
            <w:snapToGrid w:val="0"/>
          </w:rPr>
          <w:t>-</w:t>
        </w:r>
        <w:proofErr w:type="spellStart"/>
        <w:r w:rsidRPr="00EA5FA7">
          <w:rPr>
            <w:noProof w:val="0"/>
            <w:snapToGrid w:val="0"/>
          </w:rPr>
          <w:t>ExtIEs</w:t>
        </w:r>
        <w:proofErr w:type="spellEnd"/>
        <w:r w:rsidRPr="00EA5FA7">
          <w:rPr>
            <w:noProof w:val="0"/>
            <w:snapToGrid w:val="0"/>
          </w:rPr>
          <w:t xml:space="preserve"> } }</w:t>
        </w:r>
        <w:r w:rsidRPr="00EA5FA7">
          <w:rPr>
            <w:noProof w:val="0"/>
            <w:snapToGrid w:val="0"/>
          </w:rPr>
          <w:tab/>
          <w:t>OPTIONAL</w:t>
        </w:r>
      </w:ins>
    </w:p>
    <w:p w14:paraId="73030710" w14:textId="77777777" w:rsidR="00AF26FC" w:rsidRDefault="00AF26FC" w:rsidP="00AF26FC">
      <w:pPr>
        <w:pStyle w:val="PL"/>
        <w:rPr>
          <w:ins w:id="3671" w:author="Author"/>
          <w:noProof w:val="0"/>
          <w:snapToGrid w:val="0"/>
        </w:rPr>
      </w:pPr>
      <w:ins w:id="3672" w:author="Author">
        <w:r w:rsidRPr="00EA5FA7">
          <w:rPr>
            <w:noProof w:val="0"/>
            <w:snapToGrid w:val="0"/>
          </w:rPr>
          <w:t>}</w:t>
        </w:r>
      </w:ins>
    </w:p>
    <w:p w14:paraId="5632F0CA" w14:textId="77777777" w:rsidR="00AF26FC" w:rsidRPr="00EA5FA7" w:rsidRDefault="00AF26FC" w:rsidP="00AF26FC">
      <w:pPr>
        <w:pStyle w:val="PL"/>
        <w:rPr>
          <w:ins w:id="3673" w:author="Author"/>
          <w:noProof w:val="0"/>
          <w:snapToGrid w:val="0"/>
        </w:rPr>
      </w:pPr>
    </w:p>
    <w:p w14:paraId="7B4C5882" w14:textId="77777777" w:rsidR="00AF26FC" w:rsidRPr="00EA5FA7" w:rsidRDefault="00AF26FC" w:rsidP="00AF26FC">
      <w:pPr>
        <w:pStyle w:val="PL"/>
        <w:rPr>
          <w:ins w:id="3674" w:author="Author"/>
          <w:noProof w:val="0"/>
          <w:snapToGrid w:val="0"/>
        </w:rPr>
      </w:pPr>
      <w:ins w:id="3675" w:author="Author">
        <w:r>
          <w:rPr>
            <w:noProof w:val="0"/>
          </w:rPr>
          <w:t>SNSSAI-Item</w:t>
        </w:r>
        <w:r w:rsidRPr="00EA5FA7">
          <w:rPr>
            <w:noProof w:val="0"/>
            <w:snapToGrid w:val="0"/>
          </w:rPr>
          <w:t>-</w:t>
        </w:r>
        <w:proofErr w:type="spellStart"/>
        <w:r w:rsidRPr="00EA5FA7">
          <w:rPr>
            <w:noProof w:val="0"/>
            <w:snapToGrid w:val="0"/>
          </w:rPr>
          <w:t>ExtIEs</w:t>
        </w:r>
        <w:proofErr w:type="spellEnd"/>
        <w:r w:rsidRPr="00EA5FA7">
          <w:rPr>
            <w:noProof w:val="0"/>
            <w:snapToGrid w:val="0"/>
          </w:rPr>
          <w:tab/>
        </w:r>
        <w:r w:rsidRPr="00FD0425">
          <w:t>XNAP</w:t>
        </w:r>
        <w:r w:rsidRPr="00EA5FA7">
          <w:rPr>
            <w:noProof w:val="0"/>
            <w:snapToGrid w:val="0"/>
          </w:rPr>
          <w:t>-PROTOCOL-EXTENSION ::= {</w:t>
        </w:r>
      </w:ins>
    </w:p>
    <w:p w14:paraId="3AEC7F58" w14:textId="77777777" w:rsidR="00AF26FC" w:rsidRPr="00EA5FA7" w:rsidRDefault="00AF26FC" w:rsidP="00AF26FC">
      <w:pPr>
        <w:pStyle w:val="PL"/>
        <w:rPr>
          <w:ins w:id="3676" w:author="Author"/>
          <w:noProof w:val="0"/>
          <w:snapToGrid w:val="0"/>
        </w:rPr>
      </w:pPr>
      <w:ins w:id="3677" w:author="Author">
        <w:r w:rsidRPr="00EA5FA7">
          <w:rPr>
            <w:noProof w:val="0"/>
            <w:snapToGrid w:val="0"/>
          </w:rPr>
          <w:tab/>
          <w:t>...</w:t>
        </w:r>
      </w:ins>
    </w:p>
    <w:p w14:paraId="1DDE2039" w14:textId="77777777" w:rsidR="00AF26FC" w:rsidRPr="00EA5FA7" w:rsidRDefault="00AF26FC" w:rsidP="00AF26FC">
      <w:pPr>
        <w:pStyle w:val="PL"/>
        <w:rPr>
          <w:ins w:id="3678" w:author="Author"/>
          <w:noProof w:val="0"/>
          <w:snapToGrid w:val="0"/>
        </w:rPr>
      </w:pPr>
      <w:ins w:id="3679" w:author="Author">
        <w:r w:rsidRPr="00EA5FA7">
          <w:rPr>
            <w:noProof w:val="0"/>
            <w:snapToGrid w:val="0"/>
          </w:rPr>
          <w:t>}</w:t>
        </w:r>
      </w:ins>
    </w:p>
    <w:p w14:paraId="6D86E898" w14:textId="77777777" w:rsidR="00AF26FC" w:rsidRDefault="00AF26FC" w:rsidP="00AF26FC">
      <w:pPr>
        <w:pStyle w:val="PL"/>
        <w:rPr>
          <w:ins w:id="3680" w:author="Author"/>
        </w:rPr>
      </w:pPr>
    </w:p>
    <w:p w14:paraId="6B9610C4" w14:textId="77777777" w:rsidR="00AF26FC" w:rsidRPr="00FD0425" w:rsidRDefault="00AF26FC" w:rsidP="00AF26FC">
      <w:pPr>
        <w:pStyle w:val="PL"/>
      </w:pPr>
    </w:p>
    <w:p w14:paraId="770E31A6" w14:textId="77777777" w:rsidR="00AF26FC" w:rsidRPr="00FD0425" w:rsidRDefault="00AF26FC" w:rsidP="00AF26FC">
      <w:pPr>
        <w:pStyle w:val="PL"/>
      </w:pPr>
      <w:r w:rsidRPr="00FD0425">
        <w:t>SlotConfiguration-List ::= SEQUENCE (SIZE (1..maxnoofslots)) OF SlotConfiguration-List-Item</w:t>
      </w:r>
    </w:p>
    <w:p w14:paraId="7693B6A5" w14:textId="77777777" w:rsidR="00AF26FC" w:rsidRPr="00FD0425" w:rsidRDefault="00AF26FC" w:rsidP="00AF26FC">
      <w:pPr>
        <w:pStyle w:val="PL"/>
      </w:pPr>
    </w:p>
    <w:p w14:paraId="1BD2D633" w14:textId="77777777" w:rsidR="00AF26FC" w:rsidRPr="00FD0425" w:rsidRDefault="00AF26FC" w:rsidP="00AF26FC">
      <w:pPr>
        <w:pStyle w:val="PL"/>
      </w:pPr>
      <w:r w:rsidRPr="00FD0425">
        <w:t>SlotConfiguration-List-Item ::= SEQUENCE {</w:t>
      </w:r>
    </w:p>
    <w:p w14:paraId="0270188E" w14:textId="77777777" w:rsidR="00AF26FC" w:rsidRPr="00FD0425" w:rsidRDefault="00AF26FC" w:rsidP="00AF26FC">
      <w:pPr>
        <w:pStyle w:val="PL"/>
      </w:pPr>
      <w:r w:rsidRPr="00FD0425">
        <w:tab/>
        <w:t>slotIndex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(0..319),</w:t>
      </w:r>
    </w:p>
    <w:p w14:paraId="216AB1A4" w14:textId="77777777" w:rsidR="00AF26FC" w:rsidRPr="00FD0425" w:rsidRDefault="00AF26FC" w:rsidP="00AF26FC">
      <w:pPr>
        <w:pStyle w:val="PL"/>
      </w:pPr>
      <w:r w:rsidRPr="00FD0425">
        <w:tab/>
        <w:t>symbolAllocation-in-Slot</w:t>
      </w:r>
      <w:r w:rsidRPr="00FD0425">
        <w:tab/>
      </w:r>
      <w:r w:rsidRPr="00FD0425">
        <w:tab/>
        <w:t>SymbolAllocation-in-Slot,</w:t>
      </w:r>
    </w:p>
    <w:p w14:paraId="152DA0F2" w14:textId="77777777" w:rsidR="00AF26FC" w:rsidRPr="00FD0425" w:rsidRDefault="00AF26FC" w:rsidP="00AF26FC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{SlotConfiguration-List-Item-ExtIEs} }</w:t>
      </w:r>
      <w:r w:rsidRPr="00FD0425">
        <w:tab/>
        <w:t>OPTIONAL,</w:t>
      </w:r>
    </w:p>
    <w:p w14:paraId="12842F85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741FBF5B" w14:textId="77777777" w:rsidR="00AF26FC" w:rsidRPr="00FD0425" w:rsidRDefault="00AF26FC" w:rsidP="00AF26FC">
      <w:pPr>
        <w:pStyle w:val="PL"/>
      </w:pPr>
      <w:r w:rsidRPr="00FD0425">
        <w:t>}</w:t>
      </w:r>
    </w:p>
    <w:p w14:paraId="00FCEF30" w14:textId="77777777" w:rsidR="00AF26FC" w:rsidRPr="00FD0425" w:rsidRDefault="00AF26FC" w:rsidP="00AF26FC">
      <w:pPr>
        <w:pStyle w:val="PL"/>
      </w:pPr>
    </w:p>
    <w:p w14:paraId="0270B1EC" w14:textId="77777777" w:rsidR="00AF26FC" w:rsidRPr="00FD0425" w:rsidRDefault="00AF26FC" w:rsidP="00AF26FC">
      <w:pPr>
        <w:pStyle w:val="PL"/>
      </w:pPr>
      <w:r w:rsidRPr="00FD0425">
        <w:t>SlotConfiguration-List-Item-ExtIEs XNAP-PROTOCOL-EXTENSION ::= {</w:t>
      </w:r>
    </w:p>
    <w:p w14:paraId="38666807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4BB1A9D9" w14:textId="77777777" w:rsidR="00AF26FC" w:rsidRPr="00FD0425" w:rsidRDefault="00AF26FC" w:rsidP="00AF26FC">
      <w:pPr>
        <w:pStyle w:val="PL"/>
      </w:pPr>
      <w:r w:rsidRPr="00FD0425">
        <w:t>}</w:t>
      </w:r>
    </w:p>
    <w:p w14:paraId="79CDB821" w14:textId="77777777" w:rsidR="00AF26FC" w:rsidRPr="00FD0425" w:rsidRDefault="00AF26FC" w:rsidP="00AF26FC">
      <w:pPr>
        <w:pStyle w:val="PL"/>
      </w:pPr>
    </w:p>
    <w:p w14:paraId="641DC312" w14:textId="77777777" w:rsidR="00AF26FC" w:rsidRPr="00FD0425" w:rsidRDefault="00AF26FC" w:rsidP="00AF26FC">
      <w:pPr>
        <w:pStyle w:val="PL"/>
      </w:pPr>
      <w:bookmarkStart w:id="3681" w:name="_Hlk515372577"/>
      <w:r w:rsidRPr="00FD0425">
        <w:t>S-NG-RANnode-SecurityKey</w:t>
      </w:r>
      <w:bookmarkEnd w:id="3681"/>
      <w:r w:rsidRPr="00FD0425">
        <w:t xml:space="preserve"> ::= BIT STRING (SIZE(256))</w:t>
      </w:r>
    </w:p>
    <w:p w14:paraId="64D177C2" w14:textId="77777777" w:rsidR="00AF26FC" w:rsidRPr="00FD0425" w:rsidRDefault="00AF26FC" w:rsidP="00AF26FC">
      <w:pPr>
        <w:pStyle w:val="PL"/>
      </w:pPr>
    </w:p>
    <w:p w14:paraId="52EC2EBC" w14:textId="77777777" w:rsidR="00AF26FC" w:rsidRPr="00FD0425" w:rsidRDefault="00AF26FC" w:rsidP="00AF26FC">
      <w:pPr>
        <w:pStyle w:val="PL"/>
      </w:pPr>
      <w:r w:rsidRPr="00FD0425">
        <w:t>S-NG-RANnode-Addition-Trigger-Ind ::= ENUMERATED {</w:t>
      </w:r>
    </w:p>
    <w:p w14:paraId="49C9B34B" w14:textId="77777777" w:rsidR="00AF26FC" w:rsidRPr="00FD0425" w:rsidRDefault="00AF26FC" w:rsidP="00AF26FC">
      <w:pPr>
        <w:pStyle w:val="PL"/>
      </w:pPr>
      <w:r w:rsidRPr="00FD0425">
        <w:tab/>
        <w:t>sn-change,</w:t>
      </w:r>
    </w:p>
    <w:p w14:paraId="59F02BA5" w14:textId="77777777" w:rsidR="00AF26FC" w:rsidRPr="00FD0425" w:rsidRDefault="00AF26FC" w:rsidP="00AF26FC">
      <w:pPr>
        <w:pStyle w:val="PL"/>
      </w:pPr>
      <w:r w:rsidRPr="00FD0425">
        <w:tab/>
        <w:t>inter-MN-HO,</w:t>
      </w:r>
    </w:p>
    <w:p w14:paraId="6DC74C41" w14:textId="77777777" w:rsidR="00AF26FC" w:rsidRPr="00FD0425" w:rsidRDefault="00AF26FC" w:rsidP="00AF26FC">
      <w:pPr>
        <w:pStyle w:val="PL"/>
      </w:pPr>
      <w:r w:rsidRPr="00FD0425">
        <w:tab/>
        <w:t>intra-MN-HO,</w:t>
      </w:r>
    </w:p>
    <w:p w14:paraId="11C5485C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5875B6E1" w14:textId="77777777" w:rsidR="00AF26FC" w:rsidRPr="00FD0425" w:rsidRDefault="00AF26FC" w:rsidP="00AF26FC">
      <w:pPr>
        <w:pStyle w:val="PL"/>
      </w:pPr>
      <w:r w:rsidRPr="00FD0425">
        <w:t>}</w:t>
      </w:r>
    </w:p>
    <w:p w14:paraId="36F5BE30" w14:textId="77777777" w:rsidR="00AF26FC" w:rsidRPr="00FD0425" w:rsidRDefault="00AF26FC" w:rsidP="00AF26FC">
      <w:pPr>
        <w:pStyle w:val="PL"/>
      </w:pPr>
    </w:p>
    <w:p w14:paraId="0C8E1939" w14:textId="77777777" w:rsidR="00AF26FC" w:rsidRPr="00FD0425" w:rsidRDefault="00AF26FC" w:rsidP="00AF26FC">
      <w:pPr>
        <w:pStyle w:val="PL"/>
      </w:pPr>
      <w:bookmarkStart w:id="3682" w:name="_Hlk515407292"/>
      <w:r w:rsidRPr="00FD0425">
        <w:t>S-NSSAI</w:t>
      </w:r>
      <w:bookmarkEnd w:id="3682"/>
      <w:r w:rsidRPr="00FD0425">
        <w:t xml:space="preserve"> ::= SEQUENCE {</w:t>
      </w:r>
    </w:p>
    <w:p w14:paraId="426A54C2" w14:textId="77777777" w:rsidR="00AF26FC" w:rsidRPr="00FD0425" w:rsidRDefault="00AF26FC" w:rsidP="00AF26FC">
      <w:pPr>
        <w:pStyle w:val="PL"/>
      </w:pPr>
      <w:r w:rsidRPr="00FD0425">
        <w:tab/>
        <w:t>sst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(SIZE(1)),</w:t>
      </w:r>
    </w:p>
    <w:p w14:paraId="04426109" w14:textId="77777777" w:rsidR="00AF26FC" w:rsidRPr="00FD0425" w:rsidRDefault="00AF26FC" w:rsidP="00AF26FC">
      <w:pPr>
        <w:pStyle w:val="PL"/>
      </w:pPr>
      <w:r w:rsidRPr="00FD0425">
        <w:tab/>
        <w:t>sd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(SIZE(3))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1913F7C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{S-NSSAI-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3C3D27C7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12BCBD2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8370404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51A1E74B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S-NSSAI-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4B32F9EB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DAA85C2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1DA5811" w14:textId="77777777" w:rsidR="00AF26FC" w:rsidRPr="00FD0425" w:rsidRDefault="00AF26FC" w:rsidP="00AF26FC">
      <w:pPr>
        <w:pStyle w:val="PL"/>
      </w:pPr>
    </w:p>
    <w:p w14:paraId="00714FEF" w14:textId="77777777" w:rsidR="00AF26FC" w:rsidRPr="00FD0425" w:rsidRDefault="00AF26FC" w:rsidP="00AF26FC">
      <w:pPr>
        <w:pStyle w:val="PL"/>
      </w:pPr>
    </w:p>
    <w:p w14:paraId="16142971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SpecialSubframeInfo</w:t>
      </w:r>
      <w:proofErr w:type="spellEnd"/>
      <w:r w:rsidRPr="00FD0425">
        <w:rPr>
          <w:noProof w:val="0"/>
          <w:snapToGrid w:val="0"/>
        </w:rPr>
        <w:t>-E-UTRA ::= SEQUENCE {</w:t>
      </w:r>
    </w:p>
    <w:p w14:paraId="1E868E93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specialSubframePattern</w:t>
      </w:r>
      <w:proofErr w:type="spellEnd"/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S</w:t>
      </w:r>
      <w:r w:rsidRPr="00FD0425">
        <w:rPr>
          <w:noProof w:val="0"/>
          <w:snapToGrid w:val="0"/>
        </w:rPr>
        <w:t>pecialSubframePatterns</w:t>
      </w:r>
      <w:proofErr w:type="spellEnd"/>
      <w:r w:rsidRPr="00FD0425">
        <w:rPr>
          <w:noProof w:val="0"/>
          <w:snapToGrid w:val="0"/>
        </w:rPr>
        <w:t>-E-UTRA,</w:t>
      </w:r>
    </w:p>
    <w:p w14:paraId="2B18571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cyclicPrefixDL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yclicPrefix-E-UTRA-DL,</w:t>
      </w:r>
    </w:p>
    <w:p w14:paraId="5FD0BEB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cyclicPrefixUL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yclicPrefix-E-UTRA-UL,</w:t>
      </w:r>
    </w:p>
    <w:p w14:paraId="66324A83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</w:rPr>
        <w:t>SpecialSubframeInfo</w:t>
      </w:r>
      <w:proofErr w:type="spellEnd"/>
      <w:r w:rsidRPr="00FD0425">
        <w:rPr>
          <w:noProof w:val="0"/>
          <w:snapToGrid w:val="0"/>
        </w:rPr>
        <w:t>-E-UTRA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326170B0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F2CD565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6036C24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5C5882DC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SpecialSubframeInfo</w:t>
      </w:r>
      <w:proofErr w:type="spellEnd"/>
      <w:r w:rsidRPr="00FD0425">
        <w:rPr>
          <w:noProof w:val="0"/>
          <w:snapToGrid w:val="0"/>
        </w:rPr>
        <w:t>-E-UTRA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4AA10D56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F8966CC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5396FAE" w14:textId="77777777" w:rsidR="00AF26FC" w:rsidRPr="00FD0425" w:rsidRDefault="00AF26FC" w:rsidP="00AF26FC">
      <w:pPr>
        <w:pStyle w:val="PL"/>
      </w:pPr>
    </w:p>
    <w:p w14:paraId="377E62AB" w14:textId="77777777" w:rsidR="00AF26FC" w:rsidRPr="00FD0425" w:rsidRDefault="00AF26FC" w:rsidP="00AF26FC">
      <w:pPr>
        <w:pStyle w:val="PL"/>
      </w:pPr>
    </w:p>
    <w:p w14:paraId="069C08BA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  <w:lang w:eastAsia="zh-CN"/>
        </w:rPr>
        <w:t>S</w:t>
      </w:r>
      <w:r w:rsidRPr="00FD0425">
        <w:rPr>
          <w:noProof w:val="0"/>
          <w:snapToGrid w:val="0"/>
        </w:rPr>
        <w:t>pecialSubframePatterns</w:t>
      </w:r>
      <w:proofErr w:type="spellEnd"/>
      <w:r w:rsidRPr="00FD0425">
        <w:rPr>
          <w:noProof w:val="0"/>
          <w:snapToGrid w:val="0"/>
        </w:rPr>
        <w:t>-E-UTRA</w:t>
      </w:r>
      <w:r w:rsidRPr="00FD0425">
        <w:rPr>
          <w:noProof w:val="0"/>
          <w:snapToGrid w:val="0"/>
          <w:lang w:eastAsia="zh-CN"/>
        </w:rPr>
        <w:t xml:space="preserve"> ::= </w:t>
      </w:r>
      <w:r w:rsidRPr="00FD0425">
        <w:rPr>
          <w:noProof w:val="0"/>
          <w:snapToGrid w:val="0"/>
        </w:rPr>
        <w:t>ENUMERATED {</w:t>
      </w:r>
    </w:p>
    <w:p w14:paraId="2B076971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</w:t>
      </w:r>
      <w:r w:rsidRPr="00FD0425">
        <w:rPr>
          <w:bCs/>
          <w:noProof w:val="0"/>
        </w:rPr>
        <w:t>0</w:t>
      </w:r>
      <w:r w:rsidRPr="00FD0425">
        <w:rPr>
          <w:noProof w:val="0"/>
          <w:snapToGrid w:val="0"/>
        </w:rPr>
        <w:t>,</w:t>
      </w:r>
    </w:p>
    <w:p w14:paraId="5664CB6C" w14:textId="77777777" w:rsidR="00AF26FC" w:rsidRPr="00FD0425" w:rsidRDefault="00AF26FC" w:rsidP="00AF26FC">
      <w:pPr>
        <w:pStyle w:val="PL"/>
        <w:rPr>
          <w:noProof w:val="0"/>
        </w:rPr>
      </w:pPr>
      <w:r w:rsidRPr="00FD0425">
        <w:rPr>
          <w:noProof w:val="0"/>
          <w:snapToGrid w:val="0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sp1</w:t>
      </w:r>
      <w:r w:rsidRPr="00FD0425">
        <w:rPr>
          <w:noProof w:val="0"/>
          <w:snapToGrid w:val="0"/>
        </w:rPr>
        <w:t>,</w:t>
      </w:r>
    </w:p>
    <w:p w14:paraId="73DCD0FD" w14:textId="77777777" w:rsidR="00AF26FC" w:rsidRPr="00FD0425" w:rsidRDefault="00AF26FC" w:rsidP="00AF26FC">
      <w:pPr>
        <w:pStyle w:val="PL"/>
        <w:rPr>
          <w:noProof w:val="0"/>
          <w:lang w:eastAsia="zh-CN"/>
        </w:rPr>
      </w:pPr>
      <w:r w:rsidRPr="00FD0425">
        <w:rPr>
          <w:noProof w:val="0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sp2</w:t>
      </w:r>
      <w:r w:rsidRPr="00FD0425">
        <w:rPr>
          <w:noProof w:val="0"/>
        </w:rPr>
        <w:t>,</w:t>
      </w:r>
    </w:p>
    <w:p w14:paraId="794A632E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sp3</w:t>
      </w:r>
      <w:r w:rsidRPr="00FD0425">
        <w:rPr>
          <w:noProof w:val="0"/>
          <w:snapToGrid w:val="0"/>
          <w:lang w:eastAsia="zh-CN"/>
        </w:rPr>
        <w:t>,</w:t>
      </w:r>
    </w:p>
    <w:p w14:paraId="35CBE3DB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sp4</w:t>
      </w:r>
      <w:r w:rsidRPr="00FD0425">
        <w:rPr>
          <w:noProof w:val="0"/>
          <w:snapToGrid w:val="0"/>
          <w:lang w:eastAsia="zh-CN"/>
        </w:rPr>
        <w:t>,</w:t>
      </w:r>
    </w:p>
    <w:p w14:paraId="69F1240B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sp5</w:t>
      </w:r>
      <w:r w:rsidRPr="00FD0425">
        <w:rPr>
          <w:noProof w:val="0"/>
          <w:snapToGrid w:val="0"/>
          <w:lang w:eastAsia="zh-CN"/>
        </w:rPr>
        <w:t>,</w:t>
      </w:r>
    </w:p>
    <w:p w14:paraId="6300B1E1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sp6</w:t>
      </w:r>
      <w:r w:rsidRPr="00FD0425">
        <w:rPr>
          <w:noProof w:val="0"/>
          <w:snapToGrid w:val="0"/>
          <w:lang w:eastAsia="zh-CN"/>
        </w:rPr>
        <w:t>,</w:t>
      </w:r>
    </w:p>
    <w:p w14:paraId="2CB4F68E" w14:textId="77777777" w:rsidR="00AF26FC" w:rsidRPr="00FD0425" w:rsidRDefault="00AF26FC" w:rsidP="00AF26FC">
      <w:pPr>
        <w:pStyle w:val="PL"/>
        <w:rPr>
          <w:bCs/>
          <w:noProof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sp7,</w:t>
      </w:r>
    </w:p>
    <w:p w14:paraId="35637C0E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sp8,</w:t>
      </w:r>
    </w:p>
    <w:p w14:paraId="449AF017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sp9,</w:t>
      </w:r>
    </w:p>
    <w:p w14:paraId="06F97561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sp10,</w:t>
      </w:r>
    </w:p>
    <w:p w14:paraId="2B18C79B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  <w:t>...</w:t>
      </w:r>
    </w:p>
    <w:p w14:paraId="70AE5614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6B29361F" w14:textId="77777777" w:rsidR="00AF26FC" w:rsidRPr="00FD0425" w:rsidRDefault="00AF26FC" w:rsidP="00AF26FC">
      <w:pPr>
        <w:pStyle w:val="PL"/>
      </w:pPr>
    </w:p>
    <w:p w14:paraId="270E4304" w14:textId="77777777" w:rsidR="00AF26FC" w:rsidRPr="00FD0425" w:rsidRDefault="00AF26FC" w:rsidP="00AF26FC">
      <w:pPr>
        <w:pStyle w:val="PL"/>
      </w:pPr>
    </w:p>
    <w:p w14:paraId="692DBEC0" w14:textId="77777777" w:rsidR="00AF26FC" w:rsidRPr="00FD0425" w:rsidRDefault="00AF26FC" w:rsidP="00AF26FC">
      <w:pPr>
        <w:pStyle w:val="PL"/>
      </w:pPr>
      <w:r w:rsidRPr="00FD0425">
        <w:t>SpectrumSharingGroupID ::= INTEGER (1..maxnoofCellsinNG-RANnode)</w:t>
      </w:r>
    </w:p>
    <w:p w14:paraId="1AFBC4D6" w14:textId="77777777" w:rsidR="00AF26FC" w:rsidRPr="00FD0425" w:rsidRDefault="00AF26FC" w:rsidP="00AF26FC">
      <w:pPr>
        <w:pStyle w:val="PL"/>
      </w:pPr>
    </w:p>
    <w:p w14:paraId="47BB0D99" w14:textId="77777777" w:rsidR="00AF26FC" w:rsidRPr="00FD0425" w:rsidRDefault="00AF26FC" w:rsidP="00AF26FC">
      <w:pPr>
        <w:pStyle w:val="PL"/>
      </w:pPr>
      <w:r w:rsidRPr="00FD0425">
        <w:t>SplitSessionIndicator ::= ENUMERATED {</w:t>
      </w:r>
    </w:p>
    <w:p w14:paraId="6E0587D6" w14:textId="77777777" w:rsidR="00AF26FC" w:rsidRPr="00FD0425" w:rsidRDefault="00AF26FC" w:rsidP="00AF26FC">
      <w:pPr>
        <w:pStyle w:val="PL"/>
      </w:pPr>
      <w:r w:rsidRPr="00FD0425">
        <w:tab/>
        <w:t>split,</w:t>
      </w:r>
    </w:p>
    <w:p w14:paraId="6539141A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59C510EC" w14:textId="77777777" w:rsidR="00AF26FC" w:rsidRPr="00FD0425" w:rsidRDefault="00AF26FC" w:rsidP="00AF26FC">
      <w:pPr>
        <w:pStyle w:val="PL"/>
      </w:pPr>
      <w:r w:rsidRPr="00FD0425">
        <w:t>}</w:t>
      </w:r>
    </w:p>
    <w:p w14:paraId="782701A7" w14:textId="77777777" w:rsidR="00AF26FC" w:rsidRPr="00FD0425" w:rsidRDefault="00AF26FC" w:rsidP="00AF26FC">
      <w:pPr>
        <w:pStyle w:val="PL"/>
      </w:pPr>
    </w:p>
    <w:p w14:paraId="0B774E4B" w14:textId="77777777" w:rsidR="00AF26FC" w:rsidRPr="00FD0425" w:rsidRDefault="00AF26FC" w:rsidP="00AF26FC">
      <w:pPr>
        <w:pStyle w:val="PL"/>
      </w:pPr>
      <w:r w:rsidRPr="00FD0425">
        <w:t>SplitSRBsTypes ::= ENUMERATED {srb1, srb2, srb1and2, ...}</w:t>
      </w:r>
    </w:p>
    <w:p w14:paraId="7B035900" w14:textId="77777777" w:rsidR="00AF26FC" w:rsidRPr="00FD0425" w:rsidRDefault="00AF26FC" w:rsidP="00AF26FC">
      <w:pPr>
        <w:pStyle w:val="PL"/>
      </w:pPr>
    </w:p>
    <w:p w14:paraId="4A7A5953" w14:textId="77777777" w:rsidR="00AF26FC" w:rsidRPr="00BD41A6" w:rsidRDefault="00AF26FC" w:rsidP="00AF26FC">
      <w:pPr>
        <w:pStyle w:val="PL"/>
        <w:rPr>
          <w:ins w:id="3683" w:author="Author"/>
          <w:snapToGrid w:val="0"/>
          <w:lang w:eastAsia="zh-CN"/>
        </w:rPr>
      </w:pPr>
      <w:ins w:id="3684" w:author="Author">
        <w:r w:rsidRPr="00BD41A6">
          <w:rPr>
            <w:snapToGrid w:val="0"/>
            <w:lang w:eastAsia="zh-CN"/>
          </w:rPr>
          <w:t>SSB</w:t>
        </w:r>
        <w:r w:rsidRPr="00300B5A">
          <w:rPr>
            <w:lang w:eastAsia="ja-JP"/>
          </w:rPr>
          <w:t>AreaCapacityValue</w:t>
        </w:r>
        <w:r w:rsidRPr="00BD41A6">
          <w:rPr>
            <w:snapToGrid w:val="0"/>
            <w:lang w:eastAsia="zh-CN"/>
          </w:rPr>
          <w:t>-List ::= SEQUENCE (SIZE(1..</w:t>
        </w:r>
        <w:proofErr w:type="spellStart"/>
        <w:r w:rsidRPr="00BD41A6">
          <w:rPr>
            <w:noProof w:val="0"/>
            <w:szCs w:val="16"/>
          </w:rPr>
          <w:t>maxnoofSSBAreas</w:t>
        </w:r>
        <w:proofErr w:type="spellEnd"/>
        <w:r w:rsidRPr="00BD41A6">
          <w:rPr>
            <w:snapToGrid w:val="0"/>
            <w:lang w:eastAsia="zh-CN"/>
          </w:rPr>
          <w:t>)) OF SSB</w:t>
        </w:r>
        <w:r w:rsidRPr="00300B5A">
          <w:rPr>
            <w:lang w:eastAsia="ja-JP"/>
          </w:rPr>
          <w:t>AreaCapacityValue</w:t>
        </w:r>
        <w:r w:rsidRPr="00BD41A6">
          <w:rPr>
            <w:snapToGrid w:val="0"/>
            <w:lang w:eastAsia="zh-CN"/>
          </w:rPr>
          <w:t>-List-Item</w:t>
        </w:r>
      </w:ins>
    </w:p>
    <w:p w14:paraId="52C19699" w14:textId="77777777" w:rsidR="00AF26FC" w:rsidRPr="006114F8" w:rsidRDefault="00AF26FC" w:rsidP="00AF26FC">
      <w:pPr>
        <w:pStyle w:val="PL"/>
        <w:rPr>
          <w:ins w:id="3685" w:author="Author"/>
        </w:rPr>
      </w:pPr>
    </w:p>
    <w:p w14:paraId="67BB566D" w14:textId="77777777" w:rsidR="00AF26FC" w:rsidRPr="00BD41A6" w:rsidRDefault="00AF26FC" w:rsidP="00AF26FC">
      <w:pPr>
        <w:pStyle w:val="PL"/>
        <w:rPr>
          <w:ins w:id="3686" w:author="Author"/>
        </w:rPr>
      </w:pPr>
      <w:ins w:id="3687" w:author="Author">
        <w:r w:rsidRPr="00F35F02">
          <w:rPr>
            <w:snapToGrid w:val="0"/>
            <w:lang w:eastAsia="zh-CN"/>
          </w:rPr>
          <w:t>SSB</w:t>
        </w:r>
        <w:r w:rsidRPr="00300B5A">
          <w:rPr>
            <w:lang w:eastAsia="ja-JP"/>
          </w:rPr>
          <w:t>AreaCapacityValue</w:t>
        </w:r>
        <w:r w:rsidRPr="00BD41A6">
          <w:t>-List-Item</w:t>
        </w:r>
        <w:r w:rsidRPr="00BD41A6">
          <w:tab/>
          <w:t>::= SEQUENCE {</w:t>
        </w:r>
      </w:ins>
    </w:p>
    <w:p w14:paraId="18EF948D" w14:textId="77777777" w:rsidR="00AF26FC" w:rsidRDefault="00AF26FC" w:rsidP="00AF26FC">
      <w:pPr>
        <w:pStyle w:val="PL"/>
        <w:tabs>
          <w:tab w:val="left" w:pos="3800"/>
          <w:tab w:val="left" w:pos="10080"/>
        </w:tabs>
        <w:spacing w:line="0" w:lineRule="atLeast"/>
        <w:ind w:firstLineChars="250" w:firstLine="400"/>
        <w:rPr>
          <w:ins w:id="3688" w:author="Author"/>
          <w:rFonts w:cs="Arial"/>
          <w:szCs w:val="18"/>
          <w:lang w:eastAsia="ja-JP"/>
        </w:rPr>
      </w:pPr>
      <w:proofErr w:type="spellStart"/>
      <w:ins w:id="3689" w:author="Author">
        <w:r>
          <w:rPr>
            <w:noProof w:val="0"/>
          </w:rPr>
          <w:t>sSBIndex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INTEGER(0..63),</w:t>
        </w:r>
      </w:ins>
    </w:p>
    <w:p w14:paraId="3A22AFDA" w14:textId="77777777" w:rsidR="00AF26FC" w:rsidRPr="00300B5A" w:rsidRDefault="00AF26FC" w:rsidP="00AF26FC">
      <w:pPr>
        <w:pStyle w:val="PL"/>
        <w:tabs>
          <w:tab w:val="left" w:pos="3800"/>
          <w:tab w:val="left" w:pos="10080"/>
        </w:tabs>
        <w:spacing w:line="0" w:lineRule="atLeast"/>
        <w:ind w:firstLineChars="250" w:firstLine="400"/>
        <w:rPr>
          <w:ins w:id="3690" w:author="Author"/>
          <w:noProof w:val="0"/>
          <w:snapToGrid w:val="0"/>
        </w:rPr>
      </w:pPr>
      <w:ins w:id="3691" w:author="Author">
        <w:r w:rsidRPr="00300B5A">
          <w:rPr>
            <w:rFonts w:cs="Arial"/>
            <w:szCs w:val="18"/>
            <w:lang w:eastAsia="ja-JP"/>
          </w:rPr>
          <w:t>ssbArea</w:t>
        </w:r>
        <w:r w:rsidRPr="00300B5A">
          <w:rPr>
            <w:lang w:eastAsia="ja-JP"/>
          </w:rPr>
          <w:t>CapacityValue</w:t>
        </w:r>
        <w:r w:rsidRPr="00300B5A">
          <w:rPr>
            <w:noProof w:val="0"/>
            <w:snapToGrid w:val="0"/>
          </w:rPr>
          <w:tab/>
        </w:r>
        <w:r w:rsidRPr="00300B5A">
          <w:rPr>
            <w:lang w:eastAsia="ja-JP"/>
          </w:rPr>
          <w:t>INTEGER (0..100)</w:t>
        </w:r>
        <w:r w:rsidRPr="00300B5A">
          <w:rPr>
            <w:noProof w:val="0"/>
            <w:snapToGrid w:val="0"/>
          </w:rPr>
          <w:t>,</w:t>
        </w:r>
      </w:ins>
    </w:p>
    <w:p w14:paraId="5FC114BC" w14:textId="77777777" w:rsidR="00AF26FC" w:rsidRPr="00BD41A6" w:rsidRDefault="00AF26FC" w:rsidP="00AF26FC">
      <w:pPr>
        <w:pStyle w:val="PL"/>
        <w:rPr>
          <w:ins w:id="3692" w:author="Author"/>
        </w:rPr>
      </w:pPr>
      <w:ins w:id="3693" w:author="Author">
        <w:r w:rsidRPr="00BD41A6">
          <w:tab/>
          <w:t>iE-Extensions</w:t>
        </w:r>
        <w:r w:rsidRPr="00BD41A6">
          <w:tab/>
        </w:r>
        <w:r w:rsidRPr="00BD41A6">
          <w:tab/>
        </w:r>
        <w:r w:rsidRPr="00BD41A6">
          <w:tab/>
        </w:r>
        <w:r w:rsidRPr="00BD41A6">
          <w:tab/>
        </w:r>
        <w:r w:rsidRPr="00BD41A6">
          <w:tab/>
        </w:r>
        <w:r w:rsidRPr="00BD41A6">
          <w:tab/>
          <w:t xml:space="preserve">ProtocolExtensionContainer { { </w:t>
        </w:r>
        <w:r w:rsidRPr="00BD41A6">
          <w:rPr>
            <w:snapToGrid w:val="0"/>
            <w:lang w:eastAsia="zh-CN"/>
          </w:rPr>
          <w:t>SSB</w:t>
        </w:r>
        <w:r w:rsidRPr="00300B5A">
          <w:rPr>
            <w:lang w:eastAsia="ja-JP"/>
          </w:rPr>
          <w:t>AreaCapacityValue</w:t>
        </w:r>
        <w:r w:rsidRPr="00BD41A6">
          <w:rPr>
            <w:snapToGrid w:val="0"/>
            <w:lang w:eastAsia="zh-CN"/>
          </w:rPr>
          <w:t>-List</w:t>
        </w:r>
        <w:r w:rsidRPr="00BD41A6">
          <w:t>-Item-ExtIEs} }</w:t>
        </w:r>
        <w:r w:rsidRPr="00BD41A6">
          <w:tab/>
          <w:t>OPTIONAL,</w:t>
        </w:r>
      </w:ins>
    </w:p>
    <w:p w14:paraId="0D4568A3" w14:textId="77777777" w:rsidR="00AF26FC" w:rsidRPr="006114F8" w:rsidRDefault="00AF26FC" w:rsidP="00AF26FC">
      <w:pPr>
        <w:pStyle w:val="PL"/>
        <w:rPr>
          <w:ins w:id="3694" w:author="Author"/>
        </w:rPr>
      </w:pPr>
      <w:ins w:id="3695" w:author="Author">
        <w:r w:rsidRPr="006114F8">
          <w:tab/>
          <w:t>...</w:t>
        </w:r>
      </w:ins>
    </w:p>
    <w:p w14:paraId="3ACBDDC0" w14:textId="77777777" w:rsidR="00AF26FC" w:rsidRPr="00F35F02" w:rsidRDefault="00AF26FC" w:rsidP="00AF26FC">
      <w:pPr>
        <w:pStyle w:val="PL"/>
        <w:rPr>
          <w:ins w:id="3696" w:author="Author"/>
        </w:rPr>
      </w:pPr>
      <w:ins w:id="3697" w:author="Author">
        <w:r w:rsidRPr="00F35F02">
          <w:t>}</w:t>
        </w:r>
      </w:ins>
    </w:p>
    <w:p w14:paraId="3A06F2DB" w14:textId="77777777" w:rsidR="00AF26FC" w:rsidRPr="00F35F02" w:rsidRDefault="00AF26FC" w:rsidP="00AF26FC">
      <w:pPr>
        <w:pStyle w:val="PL"/>
        <w:rPr>
          <w:ins w:id="3698" w:author="Author"/>
        </w:rPr>
      </w:pPr>
    </w:p>
    <w:p w14:paraId="379F88CF" w14:textId="77777777" w:rsidR="00AF26FC" w:rsidRPr="00300B5A" w:rsidRDefault="00AF26FC" w:rsidP="00AF26FC">
      <w:pPr>
        <w:pStyle w:val="PL"/>
        <w:rPr>
          <w:ins w:id="3699" w:author="Author"/>
        </w:rPr>
      </w:pPr>
    </w:p>
    <w:p w14:paraId="7E505173" w14:textId="77777777" w:rsidR="00AF26FC" w:rsidRPr="00BD41A6" w:rsidRDefault="00AF26FC" w:rsidP="00AF26FC">
      <w:pPr>
        <w:pStyle w:val="PL"/>
        <w:rPr>
          <w:ins w:id="3700" w:author="Author"/>
        </w:rPr>
      </w:pPr>
      <w:ins w:id="3701" w:author="Author">
        <w:r w:rsidRPr="00300B5A">
          <w:rPr>
            <w:snapToGrid w:val="0"/>
            <w:lang w:eastAsia="zh-CN"/>
          </w:rPr>
          <w:t>SSB</w:t>
        </w:r>
        <w:r w:rsidRPr="00300B5A">
          <w:rPr>
            <w:lang w:eastAsia="ja-JP"/>
          </w:rPr>
          <w:t>AreaCapacityValue</w:t>
        </w:r>
        <w:r w:rsidRPr="00BD41A6">
          <w:t>-List-Item-ExtIEs XNAP-PROTOCOL-EXTENSION ::= {</w:t>
        </w:r>
      </w:ins>
    </w:p>
    <w:p w14:paraId="6A51AA53" w14:textId="77777777" w:rsidR="00AF26FC" w:rsidRPr="006114F8" w:rsidRDefault="00AF26FC" w:rsidP="00AF26FC">
      <w:pPr>
        <w:pStyle w:val="PL"/>
        <w:rPr>
          <w:ins w:id="3702" w:author="Author"/>
        </w:rPr>
      </w:pPr>
      <w:ins w:id="3703" w:author="Author">
        <w:r w:rsidRPr="006114F8">
          <w:tab/>
          <w:t>...</w:t>
        </w:r>
      </w:ins>
    </w:p>
    <w:p w14:paraId="5A00349A" w14:textId="77777777" w:rsidR="00AF26FC" w:rsidRPr="00FD0425" w:rsidRDefault="00AF26FC" w:rsidP="00AF26FC">
      <w:pPr>
        <w:pStyle w:val="PL"/>
        <w:rPr>
          <w:ins w:id="3704" w:author="Author"/>
        </w:rPr>
      </w:pPr>
      <w:ins w:id="3705" w:author="Author">
        <w:r w:rsidRPr="00F35F02">
          <w:t>}</w:t>
        </w:r>
      </w:ins>
    </w:p>
    <w:p w14:paraId="54EEDADA" w14:textId="77777777" w:rsidR="00AF26FC" w:rsidRDefault="00AF26FC" w:rsidP="00AF26FC">
      <w:pPr>
        <w:pStyle w:val="PL"/>
        <w:rPr>
          <w:ins w:id="3706" w:author="Author"/>
        </w:rPr>
      </w:pPr>
    </w:p>
    <w:p w14:paraId="6A4EAE0A" w14:textId="77777777" w:rsidR="00AF26FC" w:rsidRDefault="00AF26FC" w:rsidP="00AF26FC">
      <w:pPr>
        <w:pStyle w:val="PL"/>
        <w:rPr>
          <w:ins w:id="3707" w:author="Author"/>
        </w:rPr>
      </w:pPr>
    </w:p>
    <w:p w14:paraId="6777B575" w14:textId="77777777" w:rsidR="00AF26FC" w:rsidRPr="008B10AC" w:rsidRDefault="00AF26FC" w:rsidP="00AF26FC">
      <w:pPr>
        <w:pStyle w:val="PL"/>
        <w:rPr>
          <w:ins w:id="3708" w:author="Author"/>
          <w:snapToGrid w:val="0"/>
          <w:lang w:eastAsia="zh-CN"/>
        </w:rPr>
      </w:pPr>
      <w:ins w:id="3709" w:author="Author">
        <w:r w:rsidRPr="008B10AC">
          <w:rPr>
            <w:snapToGrid w:val="0"/>
            <w:lang w:eastAsia="zh-CN"/>
          </w:rPr>
          <w:t>SSB</w:t>
        </w:r>
        <w:proofErr w:type="spellStart"/>
        <w:r w:rsidRPr="00F35F02">
          <w:rPr>
            <w:noProof w:val="0"/>
          </w:rPr>
          <w:t>AreaRadioResourceStatus</w:t>
        </w:r>
        <w:proofErr w:type="spellEnd"/>
        <w:r w:rsidRPr="008B10AC">
          <w:rPr>
            <w:snapToGrid w:val="0"/>
            <w:lang w:eastAsia="zh-CN"/>
          </w:rPr>
          <w:t>-List ::= SEQUENCE (SIZE(1..</w:t>
        </w:r>
        <w:proofErr w:type="spellStart"/>
        <w:r w:rsidRPr="008B10AC">
          <w:rPr>
            <w:noProof w:val="0"/>
            <w:szCs w:val="16"/>
          </w:rPr>
          <w:t>maxnoofSSBAreas</w:t>
        </w:r>
        <w:proofErr w:type="spellEnd"/>
        <w:r w:rsidRPr="008B10AC">
          <w:rPr>
            <w:snapToGrid w:val="0"/>
            <w:lang w:eastAsia="zh-CN"/>
          </w:rPr>
          <w:t xml:space="preserve">)) OF </w:t>
        </w:r>
        <w:proofErr w:type="spellStart"/>
        <w:r w:rsidRPr="00ED7ECC">
          <w:rPr>
            <w:snapToGrid w:val="0"/>
            <w:lang w:eastAsia="zh-CN"/>
          </w:rPr>
          <w:t>SSB</w:t>
        </w:r>
        <w:r w:rsidRPr="00F35F02">
          <w:rPr>
            <w:noProof w:val="0"/>
          </w:rPr>
          <w:t>AreaRadioResourceStatus</w:t>
        </w:r>
        <w:proofErr w:type="spellEnd"/>
        <w:r w:rsidRPr="008B10AC">
          <w:rPr>
            <w:snapToGrid w:val="0"/>
            <w:lang w:eastAsia="zh-CN"/>
          </w:rPr>
          <w:t>-List-Item</w:t>
        </w:r>
      </w:ins>
    </w:p>
    <w:p w14:paraId="7679450F" w14:textId="77777777" w:rsidR="00AF26FC" w:rsidRPr="00ED7ECC" w:rsidRDefault="00AF26FC" w:rsidP="00AF26FC">
      <w:pPr>
        <w:pStyle w:val="PL"/>
        <w:rPr>
          <w:ins w:id="3710" w:author="Author"/>
        </w:rPr>
      </w:pPr>
    </w:p>
    <w:p w14:paraId="255B3E72" w14:textId="77777777" w:rsidR="00AF26FC" w:rsidRPr="008B10AC" w:rsidRDefault="00AF26FC" w:rsidP="00AF26FC">
      <w:pPr>
        <w:pStyle w:val="PL"/>
        <w:rPr>
          <w:ins w:id="3711" w:author="Author"/>
        </w:rPr>
      </w:pPr>
      <w:ins w:id="3712" w:author="Author">
        <w:r w:rsidRPr="00ED7ECC">
          <w:rPr>
            <w:snapToGrid w:val="0"/>
            <w:lang w:eastAsia="zh-CN"/>
          </w:rPr>
          <w:t>SSB</w:t>
        </w:r>
        <w:proofErr w:type="spellStart"/>
        <w:r w:rsidRPr="00F35F02">
          <w:rPr>
            <w:noProof w:val="0"/>
          </w:rPr>
          <w:t>AreaRadioResourceStatus</w:t>
        </w:r>
        <w:proofErr w:type="spellEnd"/>
        <w:r w:rsidRPr="008B10AC">
          <w:t>-List-Item</w:t>
        </w:r>
        <w:r w:rsidRPr="008B10AC">
          <w:tab/>
          <w:t>::= SEQUENCE {</w:t>
        </w:r>
      </w:ins>
    </w:p>
    <w:p w14:paraId="387767C4" w14:textId="77777777" w:rsidR="00AF26FC" w:rsidRPr="00E25547" w:rsidRDefault="00AF26FC" w:rsidP="00AF26FC">
      <w:pPr>
        <w:pStyle w:val="PL"/>
        <w:tabs>
          <w:tab w:val="left" w:pos="3892"/>
        </w:tabs>
        <w:rPr>
          <w:ins w:id="3713" w:author="Author"/>
          <w:noProof w:val="0"/>
        </w:rPr>
      </w:pPr>
      <w:ins w:id="3714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sSBIndex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INTEGER(0..63),</w:t>
        </w:r>
      </w:ins>
    </w:p>
    <w:p w14:paraId="57D4A790" w14:textId="77777777" w:rsidR="00AF26FC" w:rsidRPr="00F35F02" w:rsidRDefault="00AF26FC" w:rsidP="00AF26FC">
      <w:pPr>
        <w:pStyle w:val="PL"/>
        <w:tabs>
          <w:tab w:val="left" w:pos="3920"/>
          <w:tab w:val="left" w:pos="3956"/>
          <w:tab w:val="left" w:pos="10080"/>
        </w:tabs>
        <w:spacing w:line="0" w:lineRule="atLeast"/>
        <w:ind w:firstLineChars="250" w:firstLine="400"/>
        <w:rPr>
          <w:ins w:id="3715" w:author="Author"/>
          <w:noProof w:val="0"/>
          <w:snapToGrid w:val="0"/>
        </w:rPr>
      </w:pPr>
      <w:ins w:id="3716" w:author="Author">
        <w:r w:rsidRPr="00F35F02">
          <w:rPr>
            <w:rFonts w:cs="Arial"/>
            <w:szCs w:val="18"/>
            <w:lang w:eastAsia="ja-JP"/>
          </w:rPr>
          <w:t>ssb-Area-DL-GBR-PRB-usage</w:t>
        </w:r>
        <w:r w:rsidRPr="00F35F02">
          <w:rPr>
            <w:noProof w:val="0"/>
            <w:snapToGrid w:val="0"/>
          </w:rPr>
          <w:tab/>
        </w:r>
        <w:r w:rsidRPr="00F35F02">
          <w:rPr>
            <w:rFonts w:cs="Arial"/>
            <w:szCs w:val="18"/>
            <w:lang w:eastAsia="ja-JP"/>
          </w:rPr>
          <w:t>DL-GBR-PRB-usage</w:t>
        </w:r>
        <w:r w:rsidRPr="00F35F02">
          <w:rPr>
            <w:noProof w:val="0"/>
            <w:snapToGrid w:val="0"/>
          </w:rPr>
          <w:t>,</w:t>
        </w:r>
      </w:ins>
    </w:p>
    <w:p w14:paraId="142D2598" w14:textId="77777777" w:rsidR="00AF26FC" w:rsidRPr="00F35F02" w:rsidRDefault="00AF26FC" w:rsidP="00AF26FC">
      <w:pPr>
        <w:pStyle w:val="PL"/>
        <w:tabs>
          <w:tab w:val="left" w:pos="3920"/>
          <w:tab w:val="left" w:pos="3956"/>
          <w:tab w:val="left" w:pos="10080"/>
        </w:tabs>
        <w:spacing w:line="0" w:lineRule="atLeast"/>
        <w:ind w:firstLineChars="250" w:firstLine="400"/>
        <w:rPr>
          <w:ins w:id="3717" w:author="Author"/>
          <w:noProof w:val="0"/>
          <w:snapToGrid w:val="0"/>
        </w:rPr>
      </w:pPr>
      <w:ins w:id="3718" w:author="Author">
        <w:r w:rsidRPr="00F35F02">
          <w:rPr>
            <w:rFonts w:cs="Arial"/>
            <w:szCs w:val="18"/>
            <w:lang w:eastAsia="ja-JP"/>
          </w:rPr>
          <w:t>ssb-Area-UL-GBR-PRB-usage</w:t>
        </w:r>
        <w:r w:rsidRPr="00F35F02">
          <w:rPr>
            <w:noProof w:val="0"/>
            <w:snapToGrid w:val="0"/>
          </w:rPr>
          <w:tab/>
        </w:r>
        <w:r w:rsidRPr="00F35F02">
          <w:rPr>
            <w:rFonts w:cs="Arial"/>
            <w:szCs w:val="18"/>
            <w:lang w:eastAsia="ja-JP"/>
          </w:rPr>
          <w:t>UL-GBR-PRB-usage</w:t>
        </w:r>
        <w:r w:rsidRPr="00F35F02">
          <w:rPr>
            <w:noProof w:val="0"/>
            <w:snapToGrid w:val="0"/>
          </w:rPr>
          <w:t>,</w:t>
        </w:r>
      </w:ins>
    </w:p>
    <w:p w14:paraId="2307E960" w14:textId="77777777" w:rsidR="00AF26FC" w:rsidRPr="00F35F02" w:rsidRDefault="00AF26FC" w:rsidP="00AF26FC">
      <w:pPr>
        <w:pStyle w:val="PL"/>
        <w:tabs>
          <w:tab w:val="left" w:pos="3920"/>
        </w:tabs>
        <w:ind w:firstLineChars="250" w:firstLine="400"/>
        <w:rPr>
          <w:ins w:id="3719" w:author="Author"/>
          <w:noProof w:val="0"/>
        </w:rPr>
      </w:pPr>
      <w:ins w:id="3720" w:author="Author">
        <w:r w:rsidRPr="00F35F02">
          <w:rPr>
            <w:rFonts w:cs="Arial"/>
            <w:szCs w:val="18"/>
            <w:lang w:eastAsia="ja-JP"/>
          </w:rPr>
          <w:t>ssb-Area-</w:t>
        </w:r>
        <w:r w:rsidRPr="00F35F02">
          <w:rPr>
            <w:noProof w:val="0"/>
          </w:rPr>
          <w:t>dL-non-GBR-PRB-usage</w:t>
        </w:r>
        <w:r w:rsidRPr="00F35F02">
          <w:rPr>
            <w:noProof w:val="0"/>
          </w:rPr>
          <w:tab/>
        </w:r>
        <w:r w:rsidRPr="00F35F02">
          <w:rPr>
            <w:noProof w:val="0"/>
          </w:rPr>
          <w:tab/>
        </w:r>
        <w:proofErr w:type="spellStart"/>
        <w:r w:rsidRPr="00F35F02">
          <w:rPr>
            <w:noProof w:val="0"/>
          </w:rPr>
          <w:t>DL-non-GBR-PRB-usage</w:t>
        </w:r>
        <w:proofErr w:type="spellEnd"/>
        <w:r w:rsidRPr="00F35F02">
          <w:rPr>
            <w:noProof w:val="0"/>
          </w:rPr>
          <w:t>,</w:t>
        </w:r>
      </w:ins>
    </w:p>
    <w:p w14:paraId="0190C159" w14:textId="77777777" w:rsidR="00AF26FC" w:rsidRPr="00F35F02" w:rsidRDefault="00AF26FC" w:rsidP="00AF26FC">
      <w:pPr>
        <w:pStyle w:val="PL"/>
        <w:tabs>
          <w:tab w:val="left" w:pos="3920"/>
        </w:tabs>
        <w:rPr>
          <w:ins w:id="3721" w:author="Author"/>
          <w:noProof w:val="0"/>
        </w:rPr>
      </w:pPr>
      <w:ins w:id="3722" w:author="Author">
        <w:r w:rsidRPr="00F35F02">
          <w:rPr>
            <w:noProof w:val="0"/>
          </w:rPr>
          <w:tab/>
        </w:r>
        <w:r w:rsidRPr="00F35F02">
          <w:rPr>
            <w:rFonts w:cs="Arial"/>
            <w:szCs w:val="18"/>
            <w:lang w:eastAsia="ja-JP"/>
          </w:rPr>
          <w:t>ssb-Area-</w:t>
        </w:r>
        <w:proofErr w:type="spellStart"/>
        <w:r w:rsidRPr="00F35F02">
          <w:rPr>
            <w:noProof w:val="0"/>
          </w:rPr>
          <w:t>uL</w:t>
        </w:r>
        <w:proofErr w:type="spellEnd"/>
        <w:r w:rsidRPr="00F35F02">
          <w:rPr>
            <w:noProof w:val="0"/>
          </w:rPr>
          <w:t>-non-GBR-PRB-usage</w:t>
        </w:r>
        <w:r w:rsidRPr="00F35F02">
          <w:rPr>
            <w:noProof w:val="0"/>
          </w:rPr>
          <w:tab/>
        </w:r>
        <w:r w:rsidRPr="00F35F02">
          <w:rPr>
            <w:noProof w:val="0"/>
          </w:rPr>
          <w:tab/>
          <w:t>UL-non-GBR-PRB-usage,</w:t>
        </w:r>
      </w:ins>
    </w:p>
    <w:p w14:paraId="29563306" w14:textId="77777777" w:rsidR="00AF26FC" w:rsidRPr="00F35F02" w:rsidRDefault="00AF26FC" w:rsidP="00AF26FC">
      <w:pPr>
        <w:pStyle w:val="PL"/>
        <w:tabs>
          <w:tab w:val="left" w:pos="3928"/>
        </w:tabs>
        <w:rPr>
          <w:ins w:id="3723" w:author="Author"/>
          <w:noProof w:val="0"/>
        </w:rPr>
      </w:pPr>
      <w:ins w:id="3724" w:author="Author">
        <w:r w:rsidRPr="00F35F02">
          <w:rPr>
            <w:noProof w:val="0"/>
          </w:rPr>
          <w:tab/>
        </w:r>
        <w:r w:rsidRPr="00F35F02">
          <w:rPr>
            <w:rFonts w:cs="Arial"/>
            <w:szCs w:val="18"/>
            <w:lang w:eastAsia="ja-JP"/>
          </w:rPr>
          <w:t>ssb-Area-</w:t>
        </w:r>
        <w:r w:rsidRPr="00F35F02">
          <w:rPr>
            <w:noProof w:val="0"/>
          </w:rPr>
          <w:t>dL-</w:t>
        </w:r>
        <w:r w:rsidRPr="00F35F02">
          <w:rPr>
            <w:bCs/>
            <w:noProof w:val="0"/>
          </w:rPr>
          <w:t>Total-PRB-usage</w:t>
        </w:r>
        <w:r w:rsidRPr="00F35F02">
          <w:rPr>
            <w:noProof w:val="0"/>
          </w:rPr>
          <w:tab/>
        </w:r>
        <w:r w:rsidRPr="00F35F02">
          <w:rPr>
            <w:noProof w:val="0"/>
          </w:rPr>
          <w:tab/>
        </w:r>
        <w:r w:rsidRPr="00F35F02">
          <w:rPr>
            <w:noProof w:val="0"/>
          </w:rPr>
          <w:tab/>
        </w:r>
        <w:proofErr w:type="spellStart"/>
        <w:r w:rsidRPr="00F35F02">
          <w:rPr>
            <w:noProof w:val="0"/>
          </w:rPr>
          <w:t>DL-</w:t>
        </w:r>
        <w:r w:rsidRPr="00F35F02">
          <w:rPr>
            <w:bCs/>
            <w:noProof w:val="0"/>
          </w:rPr>
          <w:t>Total-PRB-usage</w:t>
        </w:r>
        <w:proofErr w:type="spellEnd"/>
        <w:r w:rsidRPr="00F35F02">
          <w:rPr>
            <w:noProof w:val="0"/>
          </w:rPr>
          <w:t>,</w:t>
        </w:r>
      </w:ins>
    </w:p>
    <w:p w14:paraId="6AF02FCA" w14:textId="77777777" w:rsidR="00AF26FC" w:rsidRPr="008B10AC" w:rsidRDefault="00AF26FC" w:rsidP="00AF26FC">
      <w:pPr>
        <w:pStyle w:val="PL"/>
        <w:tabs>
          <w:tab w:val="left" w:pos="3920"/>
        </w:tabs>
        <w:rPr>
          <w:ins w:id="3725" w:author="Author"/>
          <w:noProof w:val="0"/>
          <w:snapToGrid w:val="0"/>
        </w:rPr>
      </w:pPr>
      <w:ins w:id="3726" w:author="Author">
        <w:r w:rsidRPr="00F35F02">
          <w:rPr>
            <w:noProof w:val="0"/>
          </w:rPr>
          <w:tab/>
        </w:r>
        <w:r w:rsidRPr="00F35F02">
          <w:rPr>
            <w:rFonts w:cs="Arial"/>
            <w:szCs w:val="18"/>
            <w:lang w:eastAsia="ja-JP"/>
          </w:rPr>
          <w:t>ssb-Area-</w:t>
        </w:r>
        <w:proofErr w:type="spellStart"/>
        <w:r w:rsidRPr="00F35F02">
          <w:rPr>
            <w:noProof w:val="0"/>
          </w:rPr>
          <w:t>uL</w:t>
        </w:r>
        <w:proofErr w:type="spellEnd"/>
        <w:r w:rsidRPr="00F35F02">
          <w:rPr>
            <w:noProof w:val="0"/>
          </w:rPr>
          <w:t>-</w:t>
        </w:r>
        <w:r w:rsidRPr="00F35F02">
          <w:rPr>
            <w:bCs/>
            <w:noProof w:val="0"/>
          </w:rPr>
          <w:t>Total-PRB-usage</w:t>
        </w:r>
        <w:r w:rsidRPr="00F35F02">
          <w:rPr>
            <w:noProof w:val="0"/>
          </w:rPr>
          <w:tab/>
        </w:r>
        <w:r w:rsidRPr="00F35F02">
          <w:rPr>
            <w:noProof w:val="0"/>
          </w:rPr>
          <w:tab/>
        </w:r>
        <w:r w:rsidRPr="00F35F02">
          <w:rPr>
            <w:noProof w:val="0"/>
          </w:rPr>
          <w:tab/>
          <w:t>UL-</w:t>
        </w:r>
        <w:r w:rsidRPr="00F35F02">
          <w:rPr>
            <w:bCs/>
            <w:noProof w:val="0"/>
          </w:rPr>
          <w:t>Total-PRB-usage</w:t>
        </w:r>
        <w:r w:rsidRPr="00F35F02">
          <w:rPr>
            <w:noProof w:val="0"/>
          </w:rPr>
          <w:t>,</w:t>
        </w:r>
      </w:ins>
    </w:p>
    <w:p w14:paraId="1B665015" w14:textId="77777777" w:rsidR="00AF26FC" w:rsidRPr="008B10AC" w:rsidRDefault="00AF26FC" w:rsidP="00AF26FC">
      <w:pPr>
        <w:pStyle w:val="PL"/>
        <w:rPr>
          <w:ins w:id="3727" w:author="Author"/>
        </w:rPr>
      </w:pPr>
      <w:ins w:id="3728" w:author="Author">
        <w:r w:rsidRPr="008B10AC">
          <w:tab/>
          <w:t>iE-Extensions</w:t>
        </w:r>
        <w:r w:rsidRPr="008B10AC">
          <w:tab/>
        </w:r>
        <w:r w:rsidRPr="008B10AC">
          <w:tab/>
        </w:r>
        <w:r w:rsidRPr="008B10AC">
          <w:tab/>
        </w:r>
        <w:r w:rsidRPr="008B10AC">
          <w:tab/>
        </w:r>
        <w:r w:rsidRPr="008B10AC">
          <w:tab/>
        </w:r>
        <w:r w:rsidRPr="008B10AC">
          <w:tab/>
          <w:t xml:space="preserve">ProtocolExtensionContainer { { </w:t>
        </w:r>
        <w:r w:rsidRPr="00ED7ECC">
          <w:rPr>
            <w:snapToGrid w:val="0"/>
            <w:lang w:eastAsia="zh-CN"/>
          </w:rPr>
          <w:t>SSB</w:t>
        </w:r>
        <w:proofErr w:type="spellStart"/>
        <w:r w:rsidRPr="00F35F02">
          <w:rPr>
            <w:noProof w:val="0"/>
          </w:rPr>
          <w:t>AreaRadioResourceStatus</w:t>
        </w:r>
        <w:proofErr w:type="spellEnd"/>
        <w:r w:rsidRPr="008B10AC">
          <w:rPr>
            <w:snapToGrid w:val="0"/>
            <w:lang w:eastAsia="zh-CN"/>
          </w:rPr>
          <w:t>-List</w:t>
        </w:r>
        <w:r w:rsidRPr="008B10AC">
          <w:t>-Item-ExtIEs} }</w:t>
        </w:r>
        <w:r w:rsidRPr="008B10AC">
          <w:tab/>
          <w:t>OPTIONAL,</w:t>
        </w:r>
      </w:ins>
    </w:p>
    <w:p w14:paraId="3F1B02E1" w14:textId="77777777" w:rsidR="00AF26FC" w:rsidRPr="00ED7ECC" w:rsidRDefault="00AF26FC" w:rsidP="00AF26FC">
      <w:pPr>
        <w:pStyle w:val="PL"/>
        <w:rPr>
          <w:ins w:id="3729" w:author="Author"/>
        </w:rPr>
      </w:pPr>
      <w:ins w:id="3730" w:author="Author">
        <w:r w:rsidRPr="00ED7ECC">
          <w:tab/>
          <w:t>...</w:t>
        </w:r>
      </w:ins>
    </w:p>
    <w:p w14:paraId="0A4A55FF" w14:textId="77777777" w:rsidR="00AF26FC" w:rsidRPr="00264429" w:rsidRDefault="00AF26FC" w:rsidP="00AF26FC">
      <w:pPr>
        <w:pStyle w:val="PL"/>
        <w:rPr>
          <w:ins w:id="3731" w:author="Author"/>
        </w:rPr>
      </w:pPr>
      <w:ins w:id="3732" w:author="Author">
        <w:r w:rsidRPr="00264429">
          <w:t>}</w:t>
        </w:r>
      </w:ins>
    </w:p>
    <w:p w14:paraId="60D1CC76" w14:textId="77777777" w:rsidR="00AF26FC" w:rsidRPr="00C16F52" w:rsidRDefault="00AF26FC" w:rsidP="00AF26FC">
      <w:pPr>
        <w:pStyle w:val="PL"/>
        <w:rPr>
          <w:ins w:id="3733" w:author="Author"/>
        </w:rPr>
      </w:pPr>
    </w:p>
    <w:p w14:paraId="6B9DA6E0" w14:textId="77777777" w:rsidR="00AF26FC" w:rsidRPr="00E66D40" w:rsidRDefault="00AF26FC" w:rsidP="00AF26FC">
      <w:pPr>
        <w:pStyle w:val="PL"/>
        <w:rPr>
          <w:ins w:id="3734" w:author="Author"/>
        </w:rPr>
      </w:pPr>
    </w:p>
    <w:p w14:paraId="1A17E1AE" w14:textId="77777777" w:rsidR="00AF26FC" w:rsidRPr="008B10AC" w:rsidRDefault="00AF26FC" w:rsidP="00AF26FC">
      <w:pPr>
        <w:pStyle w:val="PL"/>
        <w:rPr>
          <w:ins w:id="3735" w:author="Author"/>
        </w:rPr>
      </w:pPr>
      <w:ins w:id="3736" w:author="Author">
        <w:r w:rsidRPr="00E66D40">
          <w:rPr>
            <w:snapToGrid w:val="0"/>
            <w:lang w:eastAsia="zh-CN"/>
          </w:rPr>
          <w:t>SSB</w:t>
        </w:r>
        <w:proofErr w:type="spellStart"/>
        <w:r w:rsidRPr="00F35F02">
          <w:rPr>
            <w:noProof w:val="0"/>
          </w:rPr>
          <w:t>AreaRadioResourceStatus</w:t>
        </w:r>
        <w:proofErr w:type="spellEnd"/>
        <w:r w:rsidRPr="008B10AC">
          <w:t>-List-Item-ExtIEs XNAP-PROTOCOL-EXTENSION ::= {</w:t>
        </w:r>
      </w:ins>
    </w:p>
    <w:p w14:paraId="21397EE5" w14:textId="77777777" w:rsidR="00AF26FC" w:rsidRPr="00ED7ECC" w:rsidRDefault="00AF26FC" w:rsidP="00AF26FC">
      <w:pPr>
        <w:pStyle w:val="PL"/>
        <w:rPr>
          <w:ins w:id="3737" w:author="Author"/>
        </w:rPr>
      </w:pPr>
      <w:ins w:id="3738" w:author="Author">
        <w:r w:rsidRPr="00ED7ECC">
          <w:tab/>
          <w:t>...</w:t>
        </w:r>
      </w:ins>
    </w:p>
    <w:p w14:paraId="35C5D0E3" w14:textId="77777777" w:rsidR="00AF26FC" w:rsidRPr="00FD0425" w:rsidRDefault="00AF26FC" w:rsidP="00AF26FC">
      <w:pPr>
        <w:pStyle w:val="PL"/>
        <w:rPr>
          <w:ins w:id="3739" w:author="Author"/>
        </w:rPr>
      </w:pPr>
      <w:ins w:id="3740" w:author="Author">
        <w:r w:rsidRPr="00264429">
          <w:t>}</w:t>
        </w:r>
      </w:ins>
    </w:p>
    <w:p w14:paraId="00EB6910" w14:textId="77777777" w:rsidR="00AF26FC" w:rsidRDefault="00AF26FC" w:rsidP="00AF26FC">
      <w:pPr>
        <w:pStyle w:val="PL"/>
        <w:rPr>
          <w:ins w:id="3741" w:author="Author"/>
        </w:rPr>
      </w:pPr>
    </w:p>
    <w:p w14:paraId="622A410F" w14:textId="77777777" w:rsidR="00AF26FC" w:rsidRDefault="00AF26FC" w:rsidP="00AF26FC">
      <w:pPr>
        <w:pStyle w:val="PL"/>
        <w:rPr>
          <w:ins w:id="3742" w:author="Author"/>
        </w:rPr>
      </w:pPr>
    </w:p>
    <w:p w14:paraId="0A0EC9C6" w14:textId="77777777" w:rsidR="00AF26FC" w:rsidRPr="00FD0425" w:rsidRDefault="00AF26FC" w:rsidP="00AF26FC">
      <w:pPr>
        <w:pStyle w:val="PL"/>
        <w:rPr>
          <w:ins w:id="3743" w:author="Author"/>
          <w:snapToGrid w:val="0"/>
          <w:lang w:eastAsia="zh-CN"/>
        </w:rPr>
      </w:pPr>
      <w:ins w:id="3744" w:author="Author">
        <w:r>
          <w:rPr>
            <w:snapToGrid w:val="0"/>
            <w:lang w:eastAsia="zh-CN"/>
          </w:rPr>
          <w:t>SSBToReport-List</w:t>
        </w:r>
        <w:r w:rsidRPr="00FD0425">
          <w:rPr>
            <w:snapToGrid w:val="0"/>
            <w:lang w:eastAsia="zh-CN"/>
          </w:rPr>
          <w:t xml:space="preserve"> ::= SEQUENCE (SIZE(1..</w:t>
        </w:r>
        <w:proofErr w:type="spellStart"/>
        <w:r>
          <w:rPr>
            <w:noProof w:val="0"/>
            <w:szCs w:val="16"/>
          </w:rPr>
          <w:t>maxnoofSSBAreas</w:t>
        </w:r>
        <w:proofErr w:type="spellEnd"/>
        <w:r w:rsidRPr="00FD0425">
          <w:rPr>
            <w:snapToGrid w:val="0"/>
            <w:lang w:eastAsia="zh-CN"/>
          </w:rPr>
          <w:t xml:space="preserve">)) OF </w:t>
        </w:r>
        <w:r>
          <w:rPr>
            <w:snapToGrid w:val="0"/>
            <w:lang w:eastAsia="zh-CN"/>
          </w:rPr>
          <w:t>SSBToReport-List</w:t>
        </w:r>
        <w:r w:rsidRPr="00FD0425">
          <w:rPr>
            <w:snapToGrid w:val="0"/>
            <w:lang w:eastAsia="zh-CN"/>
          </w:rPr>
          <w:t>-Item</w:t>
        </w:r>
      </w:ins>
    </w:p>
    <w:p w14:paraId="745F7064" w14:textId="77777777" w:rsidR="00AF26FC" w:rsidRDefault="00AF26FC" w:rsidP="00AF26FC">
      <w:pPr>
        <w:pStyle w:val="PL"/>
        <w:rPr>
          <w:ins w:id="3745" w:author="Author"/>
        </w:rPr>
      </w:pPr>
    </w:p>
    <w:p w14:paraId="0C67A6C4" w14:textId="77777777" w:rsidR="00AF26FC" w:rsidRPr="00FD0425" w:rsidRDefault="00AF26FC" w:rsidP="00AF26FC">
      <w:pPr>
        <w:pStyle w:val="PL"/>
        <w:rPr>
          <w:ins w:id="3746" w:author="Author"/>
        </w:rPr>
      </w:pPr>
      <w:ins w:id="3747" w:author="Author">
        <w:r>
          <w:rPr>
            <w:snapToGrid w:val="0"/>
            <w:lang w:eastAsia="zh-CN"/>
          </w:rPr>
          <w:t>SSBToReport</w:t>
        </w:r>
        <w:r>
          <w:t>-List-Item</w:t>
        </w:r>
        <w:r w:rsidRPr="00FD0425">
          <w:tab/>
          <w:t>::= SEQUENCE {</w:t>
        </w:r>
      </w:ins>
    </w:p>
    <w:p w14:paraId="7F75592F" w14:textId="77777777" w:rsidR="00AF26FC" w:rsidRDefault="00AF26FC" w:rsidP="00AF26FC">
      <w:pPr>
        <w:pStyle w:val="PL"/>
        <w:rPr>
          <w:ins w:id="3748" w:author="Author"/>
        </w:rPr>
      </w:pPr>
      <w:ins w:id="3749" w:author="Author">
        <w:r w:rsidRPr="00FD0425">
          <w:tab/>
        </w:r>
        <w:proofErr w:type="spellStart"/>
        <w:r>
          <w:rPr>
            <w:noProof w:val="0"/>
          </w:rPr>
          <w:t>sSBIndex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INTEGER(0..63),</w:t>
        </w:r>
      </w:ins>
    </w:p>
    <w:p w14:paraId="53EB51D1" w14:textId="77777777" w:rsidR="00AF26FC" w:rsidRPr="00FD0425" w:rsidRDefault="00AF26FC" w:rsidP="00AF26FC">
      <w:pPr>
        <w:pStyle w:val="PL"/>
        <w:rPr>
          <w:ins w:id="3750" w:author="Author"/>
        </w:rPr>
      </w:pPr>
      <w:ins w:id="3751" w:author="Author">
        <w:r>
          <w:tab/>
        </w:r>
        <w:r w:rsidRPr="00FD0425">
          <w:t>iE-Extensions</w:t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  <w:t>ProtocolExtensio</w:t>
        </w:r>
        <w:r>
          <w:t xml:space="preserve">nContainer { { </w:t>
        </w:r>
        <w:r>
          <w:rPr>
            <w:snapToGrid w:val="0"/>
            <w:lang w:eastAsia="zh-CN"/>
          </w:rPr>
          <w:t>SSBToReport-List</w:t>
        </w:r>
        <w:r>
          <w:t>-Item</w:t>
        </w:r>
        <w:r w:rsidRPr="00FD0425">
          <w:t>-ExtIEs} }</w:t>
        </w:r>
        <w:r w:rsidRPr="00FD0425">
          <w:tab/>
          <w:t>OPTIONAL,</w:t>
        </w:r>
      </w:ins>
    </w:p>
    <w:p w14:paraId="05AE8E94" w14:textId="77777777" w:rsidR="00AF26FC" w:rsidRPr="00FD0425" w:rsidRDefault="00AF26FC" w:rsidP="00AF26FC">
      <w:pPr>
        <w:pStyle w:val="PL"/>
        <w:rPr>
          <w:ins w:id="3752" w:author="Author"/>
        </w:rPr>
      </w:pPr>
      <w:ins w:id="3753" w:author="Author">
        <w:r w:rsidRPr="00FD0425">
          <w:tab/>
          <w:t>...</w:t>
        </w:r>
      </w:ins>
    </w:p>
    <w:p w14:paraId="14A07A77" w14:textId="77777777" w:rsidR="00AF26FC" w:rsidRPr="00FD0425" w:rsidRDefault="00AF26FC" w:rsidP="00AF26FC">
      <w:pPr>
        <w:pStyle w:val="PL"/>
        <w:rPr>
          <w:ins w:id="3754" w:author="Author"/>
        </w:rPr>
      </w:pPr>
      <w:ins w:id="3755" w:author="Author">
        <w:r w:rsidRPr="00FD0425">
          <w:t>}</w:t>
        </w:r>
      </w:ins>
    </w:p>
    <w:p w14:paraId="6B86F1A2" w14:textId="77777777" w:rsidR="00AF26FC" w:rsidRPr="00FD0425" w:rsidRDefault="00AF26FC" w:rsidP="00AF26FC">
      <w:pPr>
        <w:pStyle w:val="PL"/>
        <w:rPr>
          <w:ins w:id="3756" w:author="Author"/>
        </w:rPr>
      </w:pPr>
    </w:p>
    <w:p w14:paraId="32F0BBDA" w14:textId="77777777" w:rsidR="00AF26FC" w:rsidRPr="00FD0425" w:rsidRDefault="00AF26FC" w:rsidP="00AF26FC">
      <w:pPr>
        <w:pStyle w:val="PL"/>
        <w:rPr>
          <w:ins w:id="3757" w:author="Author"/>
        </w:rPr>
      </w:pPr>
    </w:p>
    <w:p w14:paraId="58637887" w14:textId="77777777" w:rsidR="00AF26FC" w:rsidRPr="00FD0425" w:rsidRDefault="00AF26FC" w:rsidP="00AF26FC">
      <w:pPr>
        <w:pStyle w:val="PL"/>
        <w:rPr>
          <w:ins w:id="3758" w:author="Author"/>
        </w:rPr>
      </w:pPr>
      <w:ins w:id="3759" w:author="Author">
        <w:r>
          <w:rPr>
            <w:snapToGrid w:val="0"/>
            <w:lang w:eastAsia="zh-CN"/>
          </w:rPr>
          <w:t>SSBToReport</w:t>
        </w:r>
        <w:r>
          <w:t>-List-Item</w:t>
        </w:r>
        <w:r w:rsidRPr="00FD0425">
          <w:t>-ExtIEs XNAP-PROTOCOL-EXTENSION ::= {</w:t>
        </w:r>
      </w:ins>
    </w:p>
    <w:p w14:paraId="7B13C72E" w14:textId="77777777" w:rsidR="00AF26FC" w:rsidRPr="00FD0425" w:rsidRDefault="00AF26FC" w:rsidP="00AF26FC">
      <w:pPr>
        <w:pStyle w:val="PL"/>
        <w:rPr>
          <w:ins w:id="3760" w:author="Author"/>
        </w:rPr>
      </w:pPr>
      <w:ins w:id="3761" w:author="Author">
        <w:r w:rsidRPr="00FD0425">
          <w:tab/>
          <w:t>...</w:t>
        </w:r>
      </w:ins>
    </w:p>
    <w:p w14:paraId="40CD1E61" w14:textId="77777777" w:rsidR="00AF26FC" w:rsidRPr="00FD0425" w:rsidRDefault="00AF26FC" w:rsidP="00AF26FC">
      <w:pPr>
        <w:pStyle w:val="PL"/>
        <w:rPr>
          <w:ins w:id="3762" w:author="Author"/>
        </w:rPr>
      </w:pPr>
      <w:ins w:id="3763" w:author="Author">
        <w:r w:rsidRPr="00FD0425">
          <w:t>}</w:t>
        </w:r>
      </w:ins>
    </w:p>
    <w:p w14:paraId="18135405" w14:textId="77777777" w:rsidR="00AF26FC" w:rsidRDefault="00AF26FC" w:rsidP="00AF26FC">
      <w:pPr>
        <w:pStyle w:val="PL"/>
        <w:rPr>
          <w:ins w:id="3764" w:author="Author"/>
        </w:rPr>
      </w:pPr>
    </w:p>
    <w:p w14:paraId="388B030F" w14:textId="77777777" w:rsidR="00AF26FC" w:rsidRPr="00FD0425" w:rsidRDefault="00AF26FC" w:rsidP="00AF26FC">
      <w:pPr>
        <w:pStyle w:val="PL"/>
      </w:pPr>
    </w:p>
    <w:p w14:paraId="4801159D" w14:textId="77777777" w:rsidR="00AF26FC" w:rsidRPr="00FD0425" w:rsidRDefault="00AF26FC" w:rsidP="00AF26FC">
      <w:pPr>
        <w:pStyle w:val="PL"/>
      </w:pPr>
      <w:r w:rsidRPr="00FD0425">
        <w:t>SUL-FrequencyBand ::= INTEGER (1..1024)</w:t>
      </w:r>
    </w:p>
    <w:p w14:paraId="6CA70698" w14:textId="77777777" w:rsidR="00AF26FC" w:rsidRPr="00FD0425" w:rsidRDefault="00AF26FC" w:rsidP="00AF26FC">
      <w:pPr>
        <w:pStyle w:val="PL"/>
      </w:pPr>
    </w:p>
    <w:p w14:paraId="5EB4D7E6" w14:textId="77777777" w:rsidR="00AF26FC" w:rsidRPr="00FD0425" w:rsidRDefault="00AF26FC" w:rsidP="00AF26FC">
      <w:pPr>
        <w:pStyle w:val="PL"/>
      </w:pPr>
    </w:p>
    <w:p w14:paraId="5ACB74EF" w14:textId="77777777" w:rsidR="00AF26FC" w:rsidRPr="00FD0425" w:rsidRDefault="00AF26FC" w:rsidP="00AF26FC">
      <w:pPr>
        <w:pStyle w:val="PL"/>
      </w:pPr>
      <w:bookmarkStart w:id="3765" w:name="_Hlk513550990"/>
      <w:r w:rsidRPr="00FD0425">
        <w:t>SUL-Information</w:t>
      </w:r>
      <w:bookmarkEnd w:id="3765"/>
      <w:r w:rsidRPr="00FD0425">
        <w:t xml:space="preserve"> ::= SEQUENCE {</w:t>
      </w:r>
    </w:p>
    <w:p w14:paraId="4A51E19F" w14:textId="77777777" w:rsidR="00AF26FC" w:rsidRPr="00FD0425" w:rsidRDefault="00AF26FC" w:rsidP="00AF26FC">
      <w:pPr>
        <w:pStyle w:val="PL"/>
      </w:pPr>
      <w:r w:rsidRPr="00FD0425">
        <w:tab/>
        <w:t>sulFrequencyInfo</w:t>
      </w:r>
      <w:r w:rsidRPr="00FD0425">
        <w:tab/>
      </w:r>
      <w:r w:rsidRPr="00FD0425">
        <w:tab/>
      </w:r>
      <w:r w:rsidRPr="00FD0425">
        <w:tab/>
        <w:t>NRARFCN,</w:t>
      </w:r>
    </w:p>
    <w:p w14:paraId="424960B6" w14:textId="77777777" w:rsidR="00AF26FC" w:rsidRPr="00FD0425" w:rsidRDefault="00AF26FC" w:rsidP="00AF26FC">
      <w:pPr>
        <w:pStyle w:val="PL"/>
      </w:pPr>
      <w:r w:rsidRPr="00FD0425">
        <w:tab/>
        <w:t>sulTransmissionBandwidth</w:t>
      </w:r>
      <w:r w:rsidRPr="00FD0425">
        <w:tab/>
        <w:t>NRTransmissionBandwidth,</w:t>
      </w:r>
    </w:p>
    <w:p w14:paraId="140FF8B1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SUL-Information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43C45838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E7945D7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D793FB7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5F8E3DEC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t>SUL-Information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6EEA7D0B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4CC07EE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>}</w:t>
      </w:r>
    </w:p>
    <w:p w14:paraId="125915E6" w14:textId="77777777" w:rsidR="00AF26FC" w:rsidRPr="00FD0425" w:rsidRDefault="00AF26FC" w:rsidP="00AF26FC">
      <w:pPr>
        <w:pStyle w:val="PL"/>
      </w:pPr>
    </w:p>
    <w:p w14:paraId="7EA9C343" w14:textId="77777777" w:rsidR="00AF26FC" w:rsidRPr="00FD0425" w:rsidRDefault="00AF26FC" w:rsidP="00AF26FC">
      <w:pPr>
        <w:pStyle w:val="PL"/>
      </w:pPr>
    </w:p>
    <w:p w14:paraId="51B4CFB5" w14:textId="77777777" w:rsidR="00AF26FC" w:rsidRPr="00FD0425" w:rsidRDefault="00AF26FC" w:rsidP="00AF26FC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SupportedSULBandList</w:t>
      </w:r>
      <w:proofErr w:type="spellEnd"/>
      <w:r w:rsidRPr="00FD0425">
        <w:rPr>
          <w:noProof w:val="0"/>
          <w:snapToGrid w:val="0"/>
          <w:lang w:eastAsia="zh-CN"/>
        </w:rPr>
        <w:t xml:space="preserve"> ::= SEQUENCE (SIZE(1..maxnoofNRCellBands)) OF </w:t>
      </w:r>
      <w:proofErr w:type="spellStart"/>
      <w:r w:rsidRPr="00FD0425">
        <w:rPr>
          <w:noProof w:val="0"/>
          <w:snapToGrid w:val="0"/>
          <w:lang w:eastAsia="zh-CN"/>
        </w:rPr>
        <w:t>SupportedSULBandItem</w:t>
      </w:r>
      <w:proofErr w:type="spellEnd"/>
    </w:p>
    <w:p w14:paraId="20914206" w14:textId="77777777" w:rsidR="00AF26FC" w:rsidRPr="00FD0425" w:rsidRDefault="00AF26FC" w:rsidP="00AF26FC">
      <w:pPr>
        <w:pStyle w:val="PL"/>
      </w:pPr>
    </w:p>
    <w:p w14:paraId="7F9EAFE6" w14:textId="77777777" w:rsidR="00AF26FC" w:rsidRPr="00FD0425" w:rsidRDefault="00AF26FC" w:rsidP="00AF26FC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SupportedSULBandItem</w:t>
      </w:r>
      <w:proofErr w:type="spellEnd"/>
      <w:r w:rsidRPr="00FD0425">
        <w:t xml:space="preserve"> ::= SEQUENCE {</w:t>
      </w:r>
    </w:p>
    <w:p w14:paraId="05CF14F3" w14:textId="77777777" w:rsidR="00AF26FC" w:rsidRPr="00FD0425" w:rsidRDefault="00AF26FC" w:rsidP="00AF26FC">
      <w:pPr>
        <w:pStyle w:val="PL"/>
      </w:pPr>
      <w:r w:rsidRPr="00FD0425">
        <w:tab/>
        <w:t>sulBandItem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SUL-FrequencyBand,</w:t>
      </w:r>
    </w:p>
    <w:p w14:paraId="746374A2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SupportedSULBandItem-ExtIEs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267E5A32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8570701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DB49F36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</w:p>
    <w:p w14:paraId="354C9909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SupportedSULBandItem-ExtIEs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5697AD82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3E839C2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EFC7FAC" w14:textId="77777777" w:rsidR="00AF26FC" w:rsidRPr="00FD0425" w:rsidRDefault="00AF26FC" w:rsidP="00AF26FC">
      <w:pPr>
        <w:pStyle w:val="PL"/>
      </w:pPr>
    </w:p>
    <w:p w14:paraId="47BACC2A" w14:textId="77777777" w:rsidR="00AF26FC" w:rsidRPr="00FD0425" w:rsidRDefault="00AF26FC" w:rsidP="00AF26FC">
      <w:pPr>
        <w:pStyle w:val="PL"/>
      </w:pPr>
    </w:p>
    <w:p w14:paraId="64374990" w14:textId="77777777" w:rsidR="00AF26FC" w:rsidRPr="00FD0425" w:rsidRDefault="00AF26FC" w:rsidP="00AF26FC">
      <w:pPr>
        <w:pStyle w:val="PL"/>
      </w:pPr>
      <w:r w:rsidRPr="00FD0425">
        <w:t>SymbolAllocation-in-Slot ::= CHOICE {</w:t>
      </w:r>
    </w:p>
    <w:p w14:paraId="380DFF24" w14:textId="77777777" w:rsidR="00AF26FC" w:rsidRPr="00FD0425" w:rsidRDefault="00AF26FC" w:rsidP="00AF26FC">
      <w:pPr>
        <w:pStyle w:val="PL"/>
      </w:pPr>
      <w:r w:rsidRPr="00FD0425">
        <w:tab/>
        <w:t>allDL</w:t>
      </w:r>
      <w:r w:rsidRPr="00FD0425">
        <w:tab/>
      </w:r>
      <w:r w:rsidRPr="00FD0425">
        <w:tab/>
      </w:r>
      <w:r w:rsidRPr="00FD0425">
        <w:tab/>
      </w:r>
      <w:r w:rsidRPr="00FD0425">
        <w:tab/>
        <w:t>SymbolAllocation-in-Slot-AllDL,</w:t>
      </w:r>
    </w:p>
    <w:p w14:paraId="0C01DC27" w14:textId="77777777" w:rsidR="00AF26FC" w:rsidRPr="00FD0425" w:rsidRDefault="00AF26FC" w:rsidP="00AF26FC">
      <w:pPr>
        <w:pStyle w:val="PL"/>
      </w:pPr>
      <w:r w:rsidRPr="00FD0425">
        <w:tab/>
        <w:t>allUL</w:t>
      </w:r>
      <w:r w:rsidRPr="00FD0425">
        <w:tab/>
      </w:r>
      <w:r w:rsidRPr="00FD0425">
        <w:tab/>
      </w:r>
      <w:r w:rsidRPr="00FD0425">
        <w:tab/>
      </w:r>
      <w:r w:rsidRPr="00FD0425">
        <w:tab/>
        <w:t>SymbolAllocation-in-Slot-AllUL,</w:t>
      </w:r>
    </w:p>
    <w:p w14:paraId="3E677000" w14:textId="77777777" w:rsidR="00AF26FC" w:rsidRPr="00FD0425" w:rsidRDefault="00AF26FC" w:rsidP="00AF26FC">
      <w:pPr>
        <w:pStyle w:val="PL"/>
      </w:pPr>
      <w:r w:rsidRPr="00FD0425">
        <w:tab/>
        <w:t>bothDLandUL</w:t>
      </w:r>
      <w:r w:rsidRPr="00FD0425">
        <w:tab/>
      </w:r>
      <w:r w:rsidRPr="00FD0425">
        <w:tab/>
      </w:r>
      <w:r w:rsidRPr="00FD0425">
        <w:tab/>
        <w:t>SymbolAllocation-in-Slot-BothDLandUL,</w:t>
      </w:r>
    </w:p>
    <w:p w14:paraId="214093CF" w14:textId="77777777" w:rsidR="00AF26FC" w:rsidRPr="00FD0425" w:rsidRDefault="00AF26FC" w:rsidP="00AF26FC">
      <w:pPr>
        <w:pStyle w:val="PL"/>
      </w:pPr>
      <w:r w:rsidRPr="00FD0425">
        <w:tab/>
        <w:t>choice-extension</w:t>
      </w:r>
      <w:r w:rsidRPr="00FD0425">
        <w:tab/>
        <w:t>ProtocolIE-Single-Container { {SymbolAllocation-in-Slot-ExtIEs} }</w:t>
      </w:r>
    </w:p>
    <w:p w14:paraId="45731D94" w14:textId="77777777" w:rsidR="00AF26FC" w:rsidRPr="00FD0425" w:rsidRDefault="00AF26FC" w:rsidP="00AF26FC">
      <w:pPr>
        <w:pStyle w:val="PL"/>
      </w:pPr>
      <w:r w:rsidRPr="00FD0425">
        <w:t>}</w:t>
      </w:r>
    </w:p>
    <w:p w14:paraId="6C428523" w14:textId="77777777" w:rsidR="00AF26FC" w:rsidRPr="00FD0425" w:rsidRDefault="00AF26FC" w:rsidP="00AF26FC">
      <w:pPr>
        <w:pStyle w:val="PL"/>
      </w:pPr>
    </w:p>
    <w:p w14:paraId="4EFA8FC4" w14:textId="77777777" w:rsidR="00AF26FC" w:rsidRPr="00FD0425" w:rsidRDefault="00AF26FC" w:rsidP="00AF26FC">
      <w:pPr>
        <w:pStyle w:val="PL"/>
      </w:pPr>
      <w:r w:rsidRPr="00FD0425">
        <w:t>SymbolAllocation-in-Slot-ExtIEs XNAP-PROTOCOL-IES ::= {</w:t>
      </w:r>
    </w:p>
    <w:p w14:paraId="7D6A3C60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6F9B1779" w14:textId="77777777" w:rsidR="00AF26FC" w:rsidRPr="00FD0425" w:rsidRDefault="00AF26FC" w:rsidP="00AF26FC">
      <w:pPr>
        <w:pStyle w:val="PL"/>
      </w:pPr>
      <w:r w:rsidRPr="00FD0425">
        <w:t>}</w:t>
      </w:r>
    </w:p>
    <w:p w14:paraId="2BE06CAD" w14:textId="77777777" w:rsidR="00AF26FC" w:rsidRPr="00FD0425" w:rsidRDefault="00AF26FC" w:rsidP="00AF26FC">
      <w:pPr>
        <w:pStyle w:val="PL"/>
      </w:pPr>
    </w:p>
    <w:p w14:paraId="5BB5FC17" w14:textId="77777777" w:rsidR="00AF26FC" w:rsidRPr="00FD0425" w:rsidRDefault="00AF26FC" w:rsidP="00AF26FC">
      <w:pPr>
        <w:pStyle w:val="PL"/>
      </w:pPr>
    </w:p>
    <w:p w14:paraId="6F94F6FD" w14:textId="77777777" w:rsidR="00AF26FC" w:rsidRPr="00FD0425" w:rsidRDefault="00AF26FC" w:rsidP="00AF26FC">
      <w:pPr>
        <w:pStyle w:val="PL"/>
      </w:pPr>
      <w:r w:rsidRPr="00FD0425">
        <w:t>SymbolAllocation-in-Slot-AllDL ::= SEQUENCE {</w:t>
      </w:r>
    </w:p>
    <w:p w14:paraId="40D432AF" w14:textId="77777777" w:rsidR="00AF26FC" w:rsidRPr="00FD0425" w:rsidRDefault="00AF26FC" w:rsidP="00AF26FC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{SymbolAllocation-in-Slot-AllDL-ExtIEs} }</w:t>
      </w:r>
      <w:r w:rsidRPr="00FD0425">
        <w:tab/>
        <w:t>OPTIONAL,</w:t>
      </w:r>
    </w:p>
    <w:p w14:paraId="27A93745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21BA27C9" w14:textId="77777777" w:rsidR="00AF26FC" w:rsidRPr="00FD0425" w:rsidRDefault="00AF26FC" w:rsidP="00AF26FC">
      <w:pPr>
        <w:pStyle w:val="PL"/>
      </w:pPr>
      <w:r w:rsidRPr="00FD0425">
        <w:t>}</w:t>
      </w:r>
    </w:p>
    <w:p w14:paraId="7D951C10" w14:textId="77777777" w:rsidR="00AF26FC" w:rsidRPr="00FD0425" w:rsidRDefault="00AF26FC" w:rsidP="00AF26FC">
      <w:pPr>
        <w:pStyle w:val="PL"/>
      </w:pPr>
    </w:p>
    <w:p w14:paraId="5C628E0B" w14:textId="77777777" w:rsidR="00AF26FC" w:rsidRPr="00FD0425" w:rsidRDefault="00AF26FC" w:rsidP="00AF26FC">
      <w:pPr>
        <w:pStyle w:val="PL"/>
      </w:pPr>
      <w:r w:rsidRPr="00FD0425">
        <w:t>SymbolAllocation-in-Slot-AllDL-ExtIEs XNAP-PROTOCOL-</w:t>
      </w:r>
      <w:r w:rsidRPr="00FE5E2A">
        <w:t>EXTENSION</w:t>
      </w:r>
      <w:r w:rsidRPr="00FD0425">
        <w:t xml:space="preserve"> ::= {</w:t>
      </w:r>
    </w:p>
    <w:p w14:paraId="4BF01C21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5573F98D" w14:textId="77777777" w:rsidR="00AF26FC" w:rsidRPr="00FD0425" w:rsidRDefault="00AF26FC" w:rsidP="00AF26FC">
      <w:pPr>
        <w:pStyle w:val="PL"/>
      </w:pPr>
      <w:r w:rsidRPr="00FD0425">
        <w:t>}</w:t>
      </w:r>
    </w:p>
    <w:p w14:paraId="5D396EB6" w14:textId="77777777" w:rsidR="00AF26FC" w:rsidRPr="00FD0425" w:rsidRDefault="00AF26FC" w:rsidP="00AF26FC">
      <w:pPr>
        <w:pStyle w:val="PL"/>
      </w:pPr>
    </w:p>
    <w:p w14:paraId="7F5929CF" w14:textId="77777777" w:rsidR="00AF26FC" w:rsidRPr="00FD0425" w:rsidRDefault="00AF26FC" w:rsidP="00AF26FC">
      <w:pPr>
        <w:pStyle w:val="PL"/>
      </w:pPr>
    </w:p>
    <w:p w14:paraId="1AA5E768" w14:textId="77777777" w:rsidR="00AF26FC" w:rsidRPr="00FD0425" w:rsidRDefault="00AF26FC" w:rsidP="00AF26FC">
      <w:pPr>
        <w:pStyle w:val="PL"/>
      </w:pPr>
      <w:r w:rsidRPr="00FD0425">
        <w:t>SymbolAllocation-in-Slot-AllUL ::= SEQUENCE {</w:t>
      </w:r>
    </w:p>
    <w:p w14:paraId="69AB4856" w14:textId="77777777" w:rsidR="00AF26FC" w:rsidRPr="00FD0425" w:rsidRDefault="00AF26FC" w:rsidP="00AF26FC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{SymbolAllocation-in-Slot-AllUL-ExtIEs} }</w:t>
      </w:r>
      <w:r w:rsidRPr="00FD0425">
        <w:tab/>
        <w:t>OPTIONAL,</w:t>
      </w:r>
    </w:p>
    <w:p w14:paraId="6B02F6FD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6BCA2964" w14:textId="77777777" w:rsidR="00AF26FC" w:rsidRPr="00FD0425" w:rsidRDefault="00AF26FC" w:rsidP="00AF26FC">
      <w:pPr>
        <w:pStyle w:val="PL"/>
      </w:pPr>
      <w:r w:rsidRPr="00FD0425">
        <w:t>}</w:t>
      </w:r>
    </w:p>
    <w:p w14:paraId="45A2C74E" w14:textId="77777777" w:rsidR="00AF26FC" w:rsidRPr="00FD0425" w:rsidRDefault="00AF26FC" w:rsidP="00AF26FC">
      <w:pPr>
        <w:pStyle w:val="PL"/>
      </w:pPr>
    </w:p>
    <w:p w14:paraId="10C4DD6C" w14:textId="77777777" w:rsidR="00AF26FC" w:rsidRPr="00FD0425" w:rsidRDefault="00AF26FC" w:rsidP="00AF26FC">
      <w:pPr>
        <w:pStyle w:val="PL"/>
      </w:pPr>
      <w:r w:rsidRPr="00FD0425">
        <w:t>SymbolAllocation-in-Slot-AllUL-ExtIEs XNAP-PROTOCOL-</w:t>
      </w:r>
      <w:r w:rsidRPr="00FE5E2A">
        <w:t>EXTENSION</w:t>
      </w:r>
      <w:r w:rsidRPr="00FD0425">
        <w:t xml:space="preserve"> ::= {</w:t>
      </w:r>
    </w:p>
    <w:p w14:paraId="6B6F22CB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2196A62E" w14:textId="77777777" w:rsidR="00AF26FC" w:rsidRPr="00FD0425" w:rsidRDefault="00AF26FC" w:rsidP="00AF26FC">
      <w:pPr>
        <w:pStyle w:val="PL"/>
      </w:pPr>
      <w:r w:rsidRPr="00FD0425">
        <w:t>}</w:t>
      </w:r>
    </w:p>
    <w:p w14:paraId="2B7203DC" w14:textId="77777777" w:rsidR="00AF26FC" w:rsidRPr="00FD0425" w:rsidRDefault="00AF26FC" w:rsidP="00AF26FC">
      <w:pPr>
        <w:pStyle w:val="PL"/>
      </w:pPr>
    </w:p>
    <w:p w14:paraId="500ADDE5" w14:textId="77777777" w:rsidR="00AF26FC" w:rsidRPr="00FD0425" w:rsidRDefault="00AF26FC" w:rsidP="00AF26FC">
      <w:pPr>
        <w:pStyle w:val="PL"/>
      </w:pPr>
    </w:p>
    <w:p w14:paraId="4BEF8543" w14:textId="77777777" w:rsidR="00AF26FC" w:rsidRPr="00FD0425" w:rsidRDefault="00AF26FC" w:rsidP="00AF26FC">
      <w:pPr>
        <w:pStyle w:val="PL"/>
      </w:pPr>
      <w:r w:rsidRPr="00FD0425">
        <w:t>SymbolAllocation-in-Slot-BothDLandUL ::= SEQUENCE {</w:t>
      </w:r>
    </w:p>
    <w:p w14:paraId="3ED84AD5" w14:textId="77777777" w:rsidR="00AF26FC" w:rsidRPr="00FD0425" w:rsidRDefault="00AF26FC" w:rsidP="00AF26FC">
      <w:pPr>
        <w:pStyle w:val="PL"/>
      </w:pPr>
      <w:r w:rsidRPr="00FD0425">
        <w:tab/>
        <w:t>numberofDLSymbols</w:t>
      </w:r>
      <w:r w:rsidRPr="00FD0425">
        <w:tab/>
        <w:t>INTEGER (0..13),</w:t>
      </w:r>
    </w:p>
    <w:p w14:paraId="0ABBB203" w14:textId="77777777" w:rsidR="00AF26FC" w:rsidRPr="00FD0425" w:rsidRDefault="00AF26FC" w:rsidP="00AF26FC">
      <w:pPr>
        <w:pStyle w:val="PL"/>
      </w:pPr>
      <w:r w:rsidRPr="00FD0425">
        <w:tab/>
        <w:t>numberofULSymbols</w:t>
      </w:r>
      <w:r w:rsidRPr="00FD0425">
        <w:tab/>
        <w:t>INTEGER (0..13),</w:t>
      </w:r>
    </w:p>
    <w:p w14:paraId="5DA8CE64" w14:textId="77777777" w:rsidR="00AF26FC" w:rsidRPr="00FD0425" w:rsidRDefault="00AF26FC" w:rsidP="00AF26FC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{SymbolAllocation-in-Slot-BothDLandUL-ExtIEs} }</w:t>
      </w:r>
      <w:r w:rsidRPr="00FD0425">
        <w:tab/>
        <w:t>OPTIONAL,</w:t>
      </w:r>
    </w:p>
    <w:p w14:paraId="3002C019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74905CE4" w14:textId="77777777" w:rsidR="00AF26FC" w:rsidRPr="00FD0425" w:rsidRDefault="00AF26FC" w:rsidP="00AF26FC">
      <w:pPr>
        <w:pStyle w:val="PL"/>
      </w:pPr>
      <w:r w:rsidRPr="00FD0425">
        <w:t>}</w:t>
      </w:r>
    </w:p>
    <w:p w14:paraId="6148808D" w14:textId="77777777" w:rsidR="00AF26FC" w:rsidRPr="00FD0425" w:rsidRDefault="00AF26FC" w:rsidP="00AF26FC">
      <w:pPr>
        <w:pStyle w:val="PL"/>
      </w:pPr>
    </w:p>
    <w:p w14:paraId="35788674" w14:textId="77777777" w:rsidR="00AF26FC" w:rsidRPr="00FD0425" w:rsidRDefault="00AF26FC" w:rsidP="00AF26FC">
      <w:pPr>
        <w:pStyle w:val="PL"/>
      </w:pPr>
      <w:r w:rsidRPr="00FD0425">
        <w:t>SymbolAllocation-in-Slot-BothDLandUL-ExtIEs XNAP-PROTOCOL-</w:t>
      </w:r>
      <w:r w:rsidRPr="00FE5E2A">
        <w:t>EXTENSION</w:t>
      </w:r>
      <w:r w:rsidRPr="00FD0425">
        <w:t xml:space="preserve"> ::= {</w:t>
      </w:r>
    </w:p>
    <w:p w14:paraId="6BCAD2D3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5F06DBD1" w14:textId="77777777" w:rsidR="00AF26FC" w:rsidRPr="00FD0425" w:rsidRDefault="00AF26FC" w:rsidP="00AF26FC">
      <w:pPr>
        <w:pStyle w:val="PL"/>
      </w:pPr>
      <w:r w:rsidRPr="00FD0425">
        <w:t>}</w:t>
      </w:r>
    </w:p>
    <w:p w14:paraId="252BC1CF" w14:textId="77777777" w:rsidR="00AF26FC" w:rsidRPr="00FD0425" w:rsidRDefault="00AF26FC" w:rsidP="00AF26FC">
      <w:pPr>
        <w:pStyle w:val="PL"/>
      </w:pPr>
    </w:p>
    <w:p w14:paraId="1AB6F6B9" w14:textId="77777777" w:rsidR="00AF26FC" w:rsidRPr="00FD0425" w:rsidRDefault="00AF26FC" w:rsidP="00AF26FC">
      <w:pPr>
        <w:pStyle w:val="PL"/>
        <w:outlineLvl w:val="3"/>
      </w:pPr>
      <w:r w:rsidRPr="00FD0425">
        <w:t>-- T</w:t>
      </w:r>
    </w:p>
    <w:p w14:paraId="7823C67C" w14:textId="77777777" w:rsidR="00AF26FC" w:rsidRPr="00FD0425" w:rsidRDefault="00AF26FC" w:rsidP="00AF26FC">
      <w:pPr>
        <w:pStyle w:val="PL"/>
      </w:pPr>
    </w:p>
    <w:p w14:paraId="0F82747E" w14:textId="77777777" w:rsidR="00AF26FC" w:rsidRPr="00FD0425" w:rsidRDefault="00AF26FC" w:rsidP="00AF26FC">
      <w:pPr>
        <w:pStyle w:val="PL"/>
      </w:pPr>
    </w:p>
    <w:p w14:paraId="1ABBB98D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TAC ::= OCTET STRING (SIZE (3))</w:t>
      </w:r>
    </w:p>
    <w:p w14:paraId="2ECA1D68" w14:textId="77777777" w:rsidR="00AF26FC" w:rsidRPr="00FD0425" w:rsidRDefault="00AF26FC" w:rsidP="00AF26FC">
      <w:pPr>
        <w:pStyle w:val="PL"/>
        <w:rPr>
          <w:noProof w:val="0"/>
          <w:snapToGrid w:val="0"/>
        </w:rPr>
      </w:pPr>
    </w:p>
    <w:p w14:paraId="1AD6E7B0" w14:textId="77777777" w:rsidR="00AF26FC" w:rsidRPr="00FD0425" w:rsidRDefault="00AF26FC" w:rsidP="00AF26FC">
      <w:pPr>
        <w:pStyle w:val="PL"/>
        <w:rPr>
          <w:noProof w:val="0"/>
          <w:snapToGrid w:val="0"/>
        </w:rPr>
      </w:pPr>
    </w:p>
    <w:p w14:paraId="41831AA9" w14:textId="77777777" w:rsidR="00AF26FC" w:rsidRPr="00FD0425" w:rsidRDefault="00AF26FC" w:rsidP="00AF26FC">
      <w:pPr>
        <w:pStyle w:val="PL"/>
        <w:rPr>
          <w:snapToGrid w:val="0"/>
        </w:rPr>
      </w:pPr>
      <w:bookmarkStart w:id="3766" w:name="_Hlk513554726"/>
      <w:r w:rsidRPr="00FD0425">
        <w:rPr>
          <w:snapToGrid w:val="0"/>
        </w:rPr>
        <w:t>TAISupport-List</w:t>
      </w:r>
      <w:bookmarkEnd w:id="3766"/>
      <w:r w:rsidRPr="00FD0425">
        <w:rPr>
          <w:snapToGrid w:val="0"/>
        </w:rPr>
        <w:tab/>
        <w:t>::= SEQUENCE (SIZE(1..</w:t>
      </w:r>
      <w:r w:rsidRPr="00FD0425">
        <w:rPr>
          <w:szCs w:val="16"/>
        </w:rPr>
        <w:t>maxnoofsupportedTACs</w:t>
      </w:r>
      <w:r w:rsidRPr="00FD0425">
        <w:rPr>
          <w:snapToGrid w:val="0"/>
        </w:rPr>
        <w:t>)) OF TAISupport-Item</w:t>
      </w:r>
    </w:p>
    <w:p w14:paraId="5DA2A96C" w14:textId="77777777" w:rsidR="00AF26FC" w:rsidRPr="00FD0425" w:rsidRDefault="00AF26FC" w:rsidP="00AF26FC">
      <w:pPr>
        <w:pStyle w:val="PL"/>
        <w:rPr>
          <w:snapToGrid w:val="0"/>
        </w:rPr>
      </w:pPr>
    </w:p>
    <w:p w14:paraId="444A80E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t>TAISupport-Item</w:t>
      </w:r>
      <w:r w:rsidRPr="00FD0425">
        <w:rPr>
          <w:snapToGrid w:val="0"/>
        </w:rPr>
        <w:t xml:space="preserve"> ::= SEQUENCE {</w:t>
      </w:r>
    </w:p>
    <w:p w14:paraId="793F201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tac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TAC,</w:t>
      </w:r>
    </w:p>
    <w:p w14:paraId="05BFD35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broadcastPLMNs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(SIZE(1..maxnoofsupportedPLMNs)) OF BroadcastPLMNinTAISupport-Item</w:t>
      </w:r>
      <w:r w:rsidRPr="00FD0425">
        <w:t>,</w:t>
      </w:r>
    </w:p>
    <w:p w14:paraId="2B1BDCD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TAISupport-Item</w:t>
      </w:r>
      <w:r w:rsidRPr="00FD0425">
        <w:rPr>
          <w:bCs/>
        </w:rPr>
        <w:t>-</w:t>
      </w:r>
      <w:r w:rsidRPr="00FD0425">
        <w:rPr>
          <w:snapToGrid w:val="0"/>
        </w:rPr>
        <w:t>ExtIEs} } OPTIONAL,</w:t>
      </w:r>
    </w:p>
    <w:p w14:paraId="66F4FAD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F476A1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51BE9EDE" w14:textId="77777777" w:rsidR="00AF26FC" w:rsidRPr="00FD0425" w:rsidRDefault="00AF26FC" w:rsidP="00AF26FC">
      <w:pPr>
        <w:pStyle w:val="PL"/>
        <w:rPr>
          <w:snapToGrid w:val="0"/>
        </w:rPr>
      </w:pPr>
    </w:p>
    <w:p w14:paraId="18E19DA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t>TAISupport-Item</w:t>
      </w:r>
      <w:r w:rsidRPr="00FD0425">
        <w:rPr>
          <w:bCs/>
        </w:rPr>
        <w:t>-</w:t>
      </w:r>
      <w:r w:rsidRPr="00FD0425">
        <w:rPr>
          <w:snapToGrid w:val="0"/>
        </w:rPr>
        <w:t>ExtIEs XNAP-PROTOCOL-EXTENSION ::= {</w:t>
      </w:r>
    </w:p>
    <w:p w14:paraId="226A55A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463D74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46BE2B" w14:textId="77777777" w:rsidR="00AF26FC" w:rsidRDefault="00AF26FC" w:rsidP="00AF26FC">
      <w:pPr>
        <w:pStyle w:val="PL"/>
        <w:rPr>
          <w:ins w:id="3767" w:author="Author"/>
          <w:snapToGrid w:val="0"/>
        </w:rPr>
      </w:pPr>
    </w:p>
    <w:p w14:paraId="65FA6FBB" w14:textId="77777777" w:rsidR="00AF26FC" w:rsidRDefault="00AF26FC" w:rsidP="00AF26FC">
      <w:pPr>
        <w:pStyle w:val="PL"/>
        <w:rPr>
          <w:ins w:id="3768" w:author="Author"/>
          <w:lang w:eastAsia="ja-JP"/>
        </w:rPr>
      </w:pPr>
      <w:ins w:id="3769" w:author="Author">
        <w:r>
          <w:rPr>
            <w:lang w:eastAsia="ja-JP"/>
          </w:rPr>
          <w:t>TargetCellin</w:t>
        </w:r>
        <w:r>
          <w:rPr>
            <w:lang w:eastAsia="zh-CN"/>
          </w:rPr>
          <w:t>E</w:t>
        </w:r>
        <w:r>
          <w:rPr>
            <w:lang w:eastAsia="ja-JP"/>
          </w:rPr>
          <w:t xml:space="preserve">UTRAN  </w:t>
        </w:r>
        <w:r>
          <w:rPr>
            <w:snapToGrid w:val="0"/>
            <w:lang w:eastAsia="zh-CN"/>
          </w:rPr>
          <w:t xml:space="preserve">::= OCTET STRING -- This IE is to be encoded </w:t>
        </w:r>
        <w:r>
          <w:rPr>
            <w:lang w:eastAsia="ja-JP"/>
          </w:rPr>
          <w:t xml:space="preserve">according to </w:t>
        </w:r>
        <w:r>
          <w:rPr>
            <w:i/>
            <w:lang w:eastAsia="ja-JP"/>
          </w:rPr>
          <w:t>Global Cell ID</w:t>
        </w:r>
        <w:r>
          <w:rPr>
            <w:lang w:eastAsia="ja-JP"/>
          </w:rPr>
          <w:t xml:space="preserve"> in the </w:t>
        </w:r>
        <w:r>
          <w:rPr>
            <w:i/>
            <w:lang w:eastAsia="ja-JP"/>
          </w:rPr>
          <w:t xml:space="preserve">Last Visited </w:t>
        </w:r>
        <w:r>
          <w:rPr>
            <w:i/>
            <w:lang w:eastAsia="zh-CN"/>
          </w:rPr>
          <w:t>E-</w:t>
        </w:r>
        <w:r>
          <w:rPr>
            <w:i/>
            <w:lang w:eastAsia="ja-JP"/>
          </w:rPr>
          <w:t>UTRAN Cell Information</w:t>
        </w:r>
        <w:r>
          <w:rPr>
            <w:lang w:eastAsia="ja-JP"/>
          </w:rPr>
          <w:t xml:space="preserve"> IE, as defined in in TS </w:t>
        </w:r>
        <w:r>
          <w:rPr>
            <w:lang w:eastAsia="zh-CN"/>
          </w:rPr>
          <w:t>36</w:t>
        </w:r>
        <w:r>
          <w:rPr>
            <w:lang w:eastAsia="ja-JP"/>
          </w:rPr>
          <w:t>.413 [</w:t>
        </w:r>
        <w:r>
          <w:rPr>
            <w:lang w:eastAsia="zh-CN"/>
          </w:rPr>
          <w:t>31</w:t>
        </w:r>
        <w:r>
          <w:rPr>
            <w:lang w:eastAsia="ja-JP"/>
          </w:rPr>
          <w:t>]</w:t>
        </w:r>
      </w:ins>
    </w:p>
    <w:p w14:paraId="539D394A" w14:textId="77777777" w:rsidR="00AF26FC" w:rsidRDefault="00AF26FC" w:rsidP="00AF26FC">
      <w:pPr>
        <w:pStyle w:val="PL"/>
        <w:rPr>
          <w:ins w:id="3770" w:author="Author"/>
        </w:rPr>
      </w:pPr>
    </w:p>
    <w:p w14:paraId="51ABBC59" w14:textId="77777777" w:rsidR="00AF26FC" w:rsidRPr="00FD0425" w:rsidRDefault="00AF26FC" w:rsidP="00AF26FC">
      <w:pPr>
        <w:pStyle w:val="PL"/>
        <w:rPr>
          <w:snapToGrid w:val="0"/>
        </w:rPr>
      </w:pPr>
    </w:p>
    <w:p w14:paraId="446594D3" w14:textId="77777777" w:rsidR="00AF26FC" w:rsidRPr="00FD0425" w:rsidRDefault="00AF26FC" w:rsidP="00AF26FC">
      <w:pPr>
        <w:pStyle w:val="PL"/>
      </w:pPr>
    </w:p>
    <w:p w14:paraId="080B2B1D" w14:textId="77777777" w:rsidR="00AF26FC" w:rsidRPr="00FD0425" w:rsidRDefault="00AF26FC" w:rsidP="00AF26FC">
      <w:pPr>
        <w:pStyle w:val="PL"/>
      </w:pPr>
      <w:r w:rsidRPr="00FD0425">
        <w:t>Target-CGI ::= CHOICE {</w:t>
      </w:r>
    </w:p>
    <w:p w14:paraId="2F819D73" w14:textId="77777777" w:rsidR="00AF26FC" w:rsidRPr="00FD0425" w:rsidRDefault="00AF26FC" w:rsidP="00AF26FC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NR-CGI,</w:t>
      </w:r>
    </w:p>
    <w:p w14:paraId="1A821B2C" w14:textId="77777777" w:rsidR="00AF26FC" w:rsidRPr="00FD0425" w:rsidRDefault="00AF26FC" w:rsidP="00AF26FC">
      <w:pPr>
        <w:pStyle w:val="PL"/>
      </w:pPr>
      <w:r w:rsidRPr="00FD0425">
        <w:tab/>
        <w:t>e-utra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E-UTRA-CGI,</w:t>
      </w:r>
    </w:p>
    <w:p w14:paraId="0C592B06" w14:textId="77777777" w:rsidR="00AF26FC" w:rsidRPr="00FD0425" w:rsidRDefault="00AF26FC" w:rsidP="00AF26FC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TargetCGI-ExtIEs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53D435F5" w14:textId="77777777" w:rsidR="00AF26FC" w:rsidRPr="00FD0425" w:rsidRDefault="00AF26FC" w:rsidP="00AF26FC">
      <w:pPr>
        <w:pStyle w:val="PL"/>
      </w:pPr>
      <w:r w:rsidRPr="00FD0425">
        <w:t>}</w:t>
      </w:r>
    </w:p>
    <w:p w14:paraId="0F26DB5D" w14:textId="77777777" w:rsidR="00AF26FC" w:rsidRPr="00FD0425" w:rsidRDefault="00AF26FC" w:rsidP="00AF26FC">
      <w:pPr>
        <w:pStyle w:val="PL"/>
      </w:pPr>
    </w:p>
    <w:p w14:paraId="60BA2CB7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TargetCGI-ExtIEs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61524F95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DC3DE92" w14:textId="77777777" w:rsidR="00AF26FC" w:rsidRPr="00FD0425" w:rsidRDefault="00AF26FC" w:rsidP="00AF26FC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E3E5FE7" w14:textId="77777777" w:rsidR="00AF26FC" w:rsidRPr="00FD0425" w:rsidRDefault="00AF26FC" w:rsidP="00AF26FC">
      <w:pPr>
        <w:pStyle w:val="PL"/>
      </w:pPr>
    </w:p>
    <w:p w14:paraId="49F20B17" w14:textId="77777777" w:rsidR="00AF26FC" w:rsidRPr="00FD0425" w:rsidRDefault="00AF26FC" w:rsidP="00AF26FC">
      <w:pPr>
        <w:pStyle w:val="PL"/>
      </w:pPr>
    </w:p>
    <w:p w14:paraId="65A059F4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</w:rPr>
        <w:t>TimeToWait</w:t>
      </w:r>
      <w:proofErr w:type="spellEnd"/>
      <w:r w:rsidRPr="00FD0425">
        <w:rPr>
          <w:noProof w:val="0"/>
        </w:rPr>
        <w:t xml:space="preserve"> ::= </w:t>
      </w:r>
      <w:r w:rsidRPr="00FD0425">
        <w:rPr>
          <w:noProof w:val="0"/>
          <w:snapToGrid w:val="0"/>
        </w:rPr>
        <w:t>ENUMERATED {</w:t>
      </w:r>
    </w:p>
    <w:p w14:paraId="53A7D55C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v1s,</w:t>
      </w:r>
    </w:p>
    <w:p w14:paraId="68B0FD97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v2s,</w:t>
      </w:r>
    </w:p>
    <w:p w14:paraId="68FD7B85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v5s,</w:t>
      </w:r>
    </w:p>
    <w:p w14:paraId="5F788C35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v10s,</w:t>
      </w:r>
    </w:p>
    <w:p w14:paraId="2EA7C6DD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v20s,</w:t>
      </w:r>
    </w:p>
    <w:p w14:paraId="7584DE8E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v60s,</w:t>
      </w:r>
    </w:p>
    <w:p w14:paraId="055AD85D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92B151F" w14:textId="77777777" w:rsidR="00AF26FC" w:rsidRPr="00FD0425" w:rsidRDefault="00AF26FC" w:rsidP="00AF26FC">
      <w:pPr>
        <w:pStyle w:val="PL"/>
      </w:pPr>
      <w:r w:rsidRPr="00FD0425">
        <w:rPr>
          <w:noProof w:val="0"/>
          <w:snapToGrid w:val="0"/>
        </w:rPr>
        <w:t>}</w:t>
      </w:r>
    </w:p>
    <w:p w14:paraId="54D5F59E" w14:textId="77777777" w:rsidR="00AF26FC" w:rsidRPr="00FD0425" w:rsidRDefault="00AF26FC" w:rsidP="00AF26FC">
      <w:pPr>
        <w:pStyle w:val="PL"/>
      </w:pPr>
    </w:p>
    <w:p w14:paraId="2F3C8072" w14:textId="77777777" w:rsidR="00AF26FC" w:rsidRPr="00FD0425" w:rsidRDefault="00AF26FC" w:rsidP="00AF26FC">
      <w:pPr>
        <w:pStyle w:val="PL"/>
        <w:rPr>
          <w:snapToGrid w:val="0"/>
        </w:rPr>
      </w:pPr>
      <w:bookmarkStart w:id="3771" w:name="_Hlk521675633"/>
      <w:r w:rsidRPr="00FD0425">
        <w:rPr>
          <w:snapToGrid w:val="0"/>
        </w:rPr>
        <w:t>TNLConfigurationInfo ::= SEQUENCE {</w:t>
      </w:r>
    </w:p>
    <w:p w14:paraId="3F186B4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6D8892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extendedUPTransportLayerAddressesToRemove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C11F7B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{TNLConfigurationInfo-ExtIEs} }</w:t>
      </w:r>
      <w:r w:rsidRPr="00FD0425">
        <w:rPr>
          <w:snapToGrid w:val="0"/>
        </w:rPr>
        <w:tab/>
        <w:t>OPTIONAL,</w:t>
      </w:r>
    </w:p>
    <w:p w14:paraId="3858952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5DB33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B0D623" w14:textId="77777777" w:rsidR="00AF26FC" w:rsidRPr="00FD0425" w:rsidRDefault="00AF26FC" w:rsidP="00AF26FC">
      <w:pPr>
        <w:pStyle w:val="PL"/>
        <w:rPr>
          <w:snapToGrid w:val="0"/>
        </w:rPr>
      </w:pPr>
    </w:p>
    <w:p w14:paraId="4D13ED6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TNLConfigurationInfo-ExtIEs XNAP-PROTOCOL-EXTENSION ::= {</w:t>
      </w:r>
    </w:p>
    <w:p w14:paraId="10878FD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BA5010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24EA38" w14:textId="77777777" w:rsidR="00AF26FC" w:rsidRPr="00FD0425" w:rsidRDefault="00AF26FC" w:rsidP="00AF26FC">
      <w:pPr>
        <w:pStyle w:val="PL"/>
        <w:rPr>
          <w:snapToGrid w:val="0"/>
        </w:rPr>
      </w:pPr>
    </w:p>
    <w:p w14:paraId="573A322C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 xml:space="preserve">TNLA-To-Add-List ::= SEQUENCE (SIZE(1..maxnoofTNLAssociations)) OF </w:t>
      </w:r>
      <w:r w:rsidRPr="00FD0425">
        <w:t>TNLA-To-Add-Item</w:t>
      </w:r>
    </w:p>
    <w:p w14:paraId="6EA394ED" w14:textId="77777777" w:rsidR="00AF26FC" w:rsidRPr="00FD0425" w:rsidRDefault="00AF26FC" w:rsidP="00AF26FC">
      <w:pPr>
        <w:pStyle w:val="PL"/>
      </w:pPr>
    </w:p>
    <w:p w14:paraId="14954B3A" w14:textId="77777777" w:rsidR="00AF26FC" w:rsidRPr="00FD0425" w:rsidRDefault="00AF26FC" w:rsidP="00AF26FC">
      <w:pPr>
        <w:pStyle w:val="PL"/>
      </w:pPr>
      <w:r w:rsidRPr="00FD0425">
        <w:t>TNLA-To-Add-Item ::= SEQUENCE {</w:t>
      </w:r>
    </w:p>
    <w:p w14:paraId="3E739EC0" w14:textId="77777777" w:rsidR="00AF26FC" w:rsidRPr="00FD0425" w:rsidRDefault="00AF26FC" w:rsidP="00AF26FC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749E0BCE" w14:textId="77777777" w:rsidR="00AF26FC" w:rsidRPr="00FD0425" w:rsidRDefault="00AF26FC" w:rsidP="00AF26FC">
      <w:pPr>
        <w:pStyle w:val="PL"/>
      </w:pPr>
      <w:r w:rsidRPr="00FD0425">
        <w:tab/>
        <w:t>tNLAssociationUsage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TNLAssociationUsage,</w:t>
      </w:r>
    </w:p>
    <w:p w14:paraId="6E37D8CA" w14:textId="77777777" w:rsidR="00AF26FC" w:rsidRPr="00FD0425" w:rsidRDefault="00AF26FC" w:rsidP="00AF26FC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TNLA-To-Add-Item-ExtIEs} } OPTIONAL</w:t>
      </w:r>
    </w:p>
    <w:p w14:paraId="6F84C06E" w14:textId="77777777" w:rsidR="00AF26FC" w:rsidRPr="00FD0425" w:rsidRDefault="00AF26FC" w:rsidP="00AF26FC">
      <w:pPr>
        <w:pStyle w:val="PL"/>
      </w:pPr>
      <w:r w:rsidRPr="00FD0425">
        <w:t>}</w:t>
      </w:r>
    </w:p>
    <w:p w14:paraId="52D73053" w14:textId="77777777" w:rsidR="00AF26FC" w:rsidRPr="00FD0425" w:rsidRDefault="00AF26FC" w:rsidP="00AF26FC">
      <w:pPr>
        <w:pStyle w:val="PL"/>
      </w:pPr>
    </w:p>
    <w:p w14:paraId="2465BD71" w14:textId="77777777" w:rsidR="00AF26FC" w:rsidRPr="00FD0425" w:rsidRDefault="00AF26FC" w:rsidP="00AF26FC">
      <w:pPr>
        <w:pStyle w:val="PL"/>
      </w:pPr>
      <w:r w:rsidRPr="00FD0425">
        <w:t>TNLA-To-Add-Item-ExtIEs XNAP-PROTOCOL-EXTENSION ::= {</w:t>
      </w:r>
    </w:p>
    <w:p w14:paraId="6E2150FE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0F2D2247" w14:textId="77777777" w:rsidR="00AF26FC" w:rsidRPr="00FD0425" w:rsidRDefault="00AF26FC" w:rsidP="00AF26FC">
      <w:pPr>
        <w:pStyle w:val="PL"/>
      </w:pPr>
      <w:r w:rsidRPr="00FD0425">
        <w:t>}</w:t>
      </w:r>
    </w:p>
    <w:p w14:paraId="5188B6F6" w14:textId="77777777" w:rsidR="00AF26FC" w:rsidRPr="00FD0425" w:rsidRDefault="00AF26FC" w:rsidP="00AF26FC">
      <w:pPr>
        <w:pStyle w:val="PL"/>
      </w:pPr>
    </w:p>
    <w:p w14:paraId="04DFEBEA" w14:textId="77777777" w:rsidR="00AF26FC" w:rsidRPr="00FD0425" w:rsidRDefault="00AF26FC" w:rsidP="00AF26FC">
      <w:pPr>
        <w:pStyle w:val="PL"/>
        <w:rPr>
          <w:snapToGrid w:val="0"/>
        </w:rPr>
      </w:pPr>
    </w:p>
    <w:p w14:paraId="1D6A1CBE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 xml:space="preserve">TNLA-To-Update-List ::= SEQUENCE (SIZE(1..maxnoofTNLAssociations)) OF </w:t>
      </w:r>
      <w:r w:rsidRPr="00FD0425">
        <w:t>TNLA-To-Update-Item</w:t>
      </w:r>
    </w:p>
    <w:p w14:paraId="0ADD695D" w14:textId="77777777" w:rsidR="00AF26FC" w:rsidRPr="00FD0425" w:rsidRDefault="00AF26FC" w:rsidP="00AF26FC">
      <w:pPr>
        <w:pStyle w:val="PL"/>
      </w:pPr>
    </w:p>
    <w:p w14:paraId="6B1FBB12" w14:textId="77777777" w:rsidR="00AF26FC" w:rsidRPr="00FD0425" w:rsidRDefault="00AF26FC" w:rsidP="00AF26FC">
      <w:pPr>
        <w:pStyle w:val="PL"/>
      </w:pPr>
      <w:r w:rsidRPr="00FD0425">
        <w:t>TNLA-To-Update-Item::= SEQUENCE {</w:t>
      </w:r>
    </w:p>
    <w:p w14:paraId="3B589AC6" w14:textId="77777777" w:rsidR="00AF26FC" w:rsidRPr="00FD0425" w:rsidRDefault="00AF26FC" w:rsidP="00AF26FC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513673DF" w14:textId="77777777" w:rsidR="00AF26FC" w:rsidRPr="00FD0425" w:rsidRDefault="00AF26FC" w:rsidP="00AF26FC">
      <w:pPr>
        <w:pStyle w:val="PL"/>
      </w:pPr>
      <w:r w:rsidRPr="00FD0425">
        <w:tab/>
        <w:t>tNLAssociationUsage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TNLAssociationUsage </w:t>
      </w:r>
      <w:r w:rsidRPr="00FD0425">
        <w:tab/>
        <w:t>OPTIONAL,</w:t>
      </w:r>
    </w:p>
    <w:p w14:paraId="310818F7" w14:textId="77777777" w:rsidR="00AF26FC" w:rsidRPr="00FD0425" w:rsidRDefault="00AF26FC" w:rsidP="00AF26FC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TNLA-To-Update-Item-ExtIEs} } OPTIONAL</w:t>
      </w:r>
    </w:p>
    <w:p w14:paraId="1EB2853D" w14:textId="77777777" w:rsidR="00AF26FC" w:rsidRPr="00FD0425" w:rsidRDefault="00AF26FC" w:rsidP="00AF26FC">
      <w:pPr>
        <w:pStyle w:val="PL"/>
      </w:pPr>
      <w:r w:rsidRPr="00FD0425">
        <w:t>}</w:t>
      </w:r>
    </w:p>
    <w:p w14:paraId="41AE2FE7" w14:textId="77777777" w:rsidR="00AF26FC" w:rsidRPr="00FD0425" w:rsidRDefault="00AF26FC" w:rsidP="00AF26FC">
      <w:pPr>
        <w:pStyle w:val="PL"/>
      </w:pPr>
    </w:p>
    <w:p w14:paraId="52709A57" w14:textId="77777777" w:rsidR="00AF26FC" w:rsidRPr="00FD0425" w:rsidRDefault="00AF26FC" w:rsidP="00AF26FC">
      <w:pPr>
        <w:pStyle w:val="PL"/>
      </w:pPr>
      <w:r w:rsidRPr="00FD0425">
        <w:t>TNLA-To-Update-Item-ExtIEs XNAP-PROTOCOL-EXTENSION ::= {</w:t>
      </w:r>
    </w:p>
    <w:p w14:paraId="44DDEB40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1096C275" w14:textId="77777777" w:rsidR="00AF26FC" w:rsidRPr="00FD0425" w:rsidRDefault="00AF26FC" w:rsidP="00AF26FC">
      <w:pPr>
        <w:pStyle w:val="PL"/>
      </w:pPr>
      <w:r w:rsidRPr="00FD0425">
        <w:t>}</w:t>
      </w:r>
    </w:p>
    <w:p w14:paraId="02AEAB92" w14:textId="77777777" w:rsidR="00AF26FC" w:rsidRPr="00FD0425" w:rsidRDefault="00AF26FC" w:rsidP="00AF26FC">
      <w:pPr>
        <w:pStyle w:val="PL"/>
        <w:rPr>
          <w:snapToGrid w:val="0"/>
        </w:rPr>
      </w:pPr>
    </w:p>
    <w:p w14:paraId="01F8A1D6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 xml:space="preserve">TNLA-To-Remove-List ::= SEQUENCE (SIZE(1..maxnoofTNLAssociations)) OF </w:t>
      </w:r>
      <w:r w:rsidRPr="00FD0425">
        <w:t>TNLA-To-Remove-Item</w:t>
      </w:r>
    </w:p>
    <w:p w14:paraId="3A653F26" w14:textId="77777777" w:rsidR="00AF26FC" w:rsidRPr="00FD0425" w:rsidRDefault="00AF26FC" w:rsidP="00AF26FC">
      <w:pPr>
        <w:pStyle w:val="PL"/>
      </w:pPr>
    </w:p>
    <w:p w14:paraId="59346C51" w14:textId="77777777" w:rsidR="00AF26FC" w:rsidRPr="00FD0425" w:rsidRDefault="00AF26FC" w:rsidP="00AF26FC">
      <w:pPr>
        <w:pStyle w:val="PL"/>
      </w:pPr>
      <w:r w:rsidRPr="00FD0425">
        <w:t>TNLA-To-Remove-Item::= SEQUENCE {</w:t>
      </w:r>
    </w:p>
    <w:p w14:paraId="4B2C379E" w14:textId="77777777" w:rsidR="00AF26FC" w:rsidRPr="00FD0425" w:rsidRDefault="00AF26FC" w:rsidP="00AF26FC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7A5E7A38" w14:textId="77777777" w:rsidR="00AF26FC" w:rsidRPr="00FD0425" w:rsidRDefault="00AF26FC" w:rsidP="00AF26FC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TNLA-To-Remove-Item-ExtIEs} } OPTIONAL</w:t>
      </w:r>
    </w:p>
    <w:p w14:paraId="15839DAC" w14:textId="77777777" w:rsidR="00AF26FC" w:rsidRPr="00FD0425" w:rsidRDefault="00AF26FC" w:rsidP="00AF26FC">
      <w:pPr>
        <w:pStyle w:val="PL"/>
      </w:pPr>
      <w:r w:rsidRPr="00FD0425">
        <w:lastRenderedPageBreak/>
        <w:t>}</w:t>
      </w:r>
    </w:p>
    <w:p w14:paraId="7544958A" w14:textId="77777777" w:rsidR="00AF26FC" w:rsidRPr="00FD0425" w:rsidRDefault="00AF26FC" w:rsidP="00AF26FC">
      <w:pPr>
        <w:pStyle w:val="PL"/>
      </w:pPr>
    </w:p>
    <w:p w14:paraId="6329C8F7" w14:textId="77777777" w:rsidR="00AF26FC" w:rsidRPr="00FD0425" w:rsidRDefault="00AF26FC" w:rsidP="00AF26FC">
      <w:pPr>
        <w:pStyle w:val="PL"/>
      </w:pPr>
      <w:r w:rsidRPr="00FD0425">
        <w:t>TNLA-To-Remove-Item-ExtIEs XNAP-PROTOCOL-EXTENSION ::= {</w:t>
      </w:r>
    </w:p>
    <w:p w14:paraId="550F930E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51896C6E" w14:textId="77777777" w:rsidR="00AF26FC" w:rsidRPr="00FD0425" w:rsidRDefault="00AF26FC" w:rsidP="00AF26FC">
      <w:pPr>
        <w:pStyle w:val="PL"/>
      </w:pPr>
      <w:r w:rsidRPr="00FD0425">
        <w:t>}</w:t>
      </w:r>
    </w:p>
    <w:p w14:paraId="2011AAD4" w14:textId="77777777" w:rsidR="00AF26FC" w:rsidRPr="00FD0425" w:rsidRDefault="00AF26FC" w:rsidP="00AF26FC">
      <w:pPr>
        <w:pStyle w:val="PL"/>
        <w:rPr>
          <w:snapToGrid w:val="0"/>
        </w:rPr>
      </w:pPr>
    </w:p>
    <w:p w14:paraId="60D34BF3" w14:textId="77777777" w:rsidR="00AF26FC" w:rsidRPr="00FD0425" w:rsidRDefault="00AF26FC" w:rsidP="00AF26FC">
      <w:pPr>
        <w:pStyle w:val="PL"/>
        <w:rPr>
          <w:snapToGrid w:val="0"/>
        </w:rPr>
      </w:pPr>
    </w:p>
    <w:p w14:paraId="25158750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 xml:space="preserve">TNLA-Setup-List ::= SEQUENCE (SIZE(1..maxnoofTNLAssociations)) OF </w:t>
      </w:r>
      <w:r w:rsidRPr="00FD0425">
        <w:t>TNLA-Setup-Item</w:t>
      </w:r>
    </w:p>
    <w:p w14:paraId="45F4E054" w14:textId="77777777" w:rsidR="00AF26FC" w:rsidRPr="00FD0425" w:rsidRDefault="00AF26FC" w:rsidP="00AF26FC">
      <w:pPr>
        <w:pStyle w:val="PL"/>
      </w:pPr>
    </w:p>
    <w:p w14:paraId="5E4ECF4E" w14:textId="77777777" w:rsidR="00AF26FC" w:rsidRPr="00FD0425" w:rsidRDefault="00AF26FC" w:rsidP="00AF26FC">
      <w:pPr>
        <w:pStyle w:val="PL"/>
      </w:pPr>
      <w:r w:rsidRPr="00FD0425">
        <w:t>TNLA-Setup-Item ::= SEQUENCE {</w:t>
      </w:r>
    </w:p>
    <w:p w14:paraId="1073C68B" w14:textId="77777777" w:rsidR="00AF26FC" w:rsidRPr="00FD0425" w:rsidRDefault="00AF26FC" w:rsidP="00AF26FC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449488DB" w14:textId="77777777" w:rsidR="00AF26FC" w:rsidRPr="00FD0425" w:rsidRDefault="00AF26FC" w:rsidP="00AF26FC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TNLA-Setup-Item-ExtIEs} } OPTIONAL,</w:t>
      </w:r>
    </w:p>
    <w:p w14:paraId="1153028B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38953ED3" w14:textId="77777777" w:rsidR="00AF26FC" w:rsidRPr="00FD0425" w:rsidRDefault="00AF26FC" w:rsidP="00AF26FC">
      <w:pPr>
        <w:pStyle w:val="PL"/>
      </w:pPr>
      <w:r w:rsidRPr="00FD0425">
        <w:t>}</w:t>
      </w:r>
    </w:p>
    <w:p w14:paraId="5098048F" w14:textId="77777777" w:rsidR="00AF26FC" w:rsidRPr="00FD0425" w:rsidRDefault="00AF26FC" w:rsidP="00AF26FC">
      <w:pPr>
        <w:pStyle w:val="PL"/>
      </w:pPr>
    </w:p>
    <w:p w14:paraId="72F3CEF8" w14:textId="77777777" w:rsidR="00AF26FC" w:rsidRPr="00FD0425" w:rsidRDefault="00AF26FC" w:rsidP="00AF26FC">
      <w:pPr>
        <w:pStyle w:val="PL"/>
      </w:pPr>
      <w:r w:rsidRPr="00FD0425">
        <w:t>TNLA-Setup-Item-ExtIEs XNAP-PROTOCOL-EXTENSION ::= {</w:t>
      </w:r>
    </w:p>
    <w:p w14:paraId="0E57E4F3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5CF704A2" w14:textId="77777777" w:rsidR="00AF26FC" w:rsidRPr="00FD0425" w:rsidRDefault="00AF26FC" w:rsidP="00AF26FC">
      <w:pPr>
        <w:pStyle w:val="PL"/>
      </w:pPr>
      <w:r w:rsidRPr="00FD0425">
        <w:t>}</w:t>
      </w:r>
    </w:p>
    <w:p w14:paraId="0B79AA33" w14:textId="77777777" w:rsidR="00AF26FC" w:rsidRPr="00FD0425" w:rsidRDefault="00AF26FC" w:rsidP="00AF26FC">
      <w:pPr>
        <w:pStyle w:val="PL"/>
      </w:pPr>
    </w:p>
    <w:p w14:paraId="558316DB" w14:textId="77777777" w:rsidR="00AF26FC" w:rsidRPr="00FD0425" w:rsidRDefault="00AF26FC" w:rsidP="00AF26FC">
      <w:pPr>
        <w:pStyle w:val="PL"/>
        <w:rPr>
          <w:snapToGrid w:val="0"/>
        </w:rPr>
      </w:pPr>
    </w:p>
    <w:p w14:paraId="2110AF78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 xml:space="preserve">TNLA-Failed-To-Setup-List ::= SEQUENCE (SIZE(1..maxnoofTNLAssociations)) OF </w:t>
      </w:r>
      <w:r w:rsidRPr="00FD0425">
        <w:t>TNLA-Failed-To-Setup-Item</w:t>
      </w:r>
    </w:p>
    <w:p w14:paraId="18285541" w14:textId="77777777" w:rsidR="00AF26FC" w:rsidRPr="00FD0425" w:rsidRDefault="00AF26FC" w:rsidP="00AF26FC">
      <w:pPr>
        <w:pStyle w:val="PL"/>
      </w:pPr>
    </w:p>
    <w:p w14:paraId="5E5B5D1A" w14:textId="77777777" w:rsidR="00AF26FC" w:rsidRPr="00FD0425" w:rsidRDefault="00AF26FC" w:rsidP="00AF26FC">
      <w:pPr>
        <w:pStyle w:val="PL"/>
      </w:pPr>
      <w:r w:rsidRPr="00FD0425">
        <w:t>TNLA-Failed-To-Setup-Item ::= SEQUENCE {</w:t>
      </w:r>
    </w:p>
    <w:p w14:paraId="720F9B04" w14:textId="77777777" w:rsidR="00AF26FC" w:rsidRPr="00FD0425" w:rsidRDefault="00AF26FC" w:rsidP="00AF26FC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5BBAC9D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Cause,</w:t>
      </w:r>
    </w:p>
    <w:p w14:paraId="27DEDBDC" w14:textId="77777777" w:rsidR="00AF26FC" w:rsidRPr="00FD0425" w:rsidRDefault="00AF26FC" w:rsidP="00AF26FC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TNLA-Failed-To-Setup-Item-ExtIEs} } OPTIONAL</w:t>
      </w:r>
    </w:p>
    <w:p w14:paraId="2BA53FB8" w14:textId="77777777" w:rsidR="00AF26FC" w:rsidRPr="00FD0425" w:rsidRDefault="00AF26FC" w:rsidP="00AF26FC">
      <w:pPr>
        <w:pStyle w:val="PL"/>
      </w:pPr>
      <w:r w:rsidRPr="00FD0425">
        <w:t>}</w:t>
      </w:r>
    </w:p>
    <w:p w14:paraId="7D8A438A" w14:textId="77777777" w:rsidR="00AF26FC" w:rsidRPr="00FD0425" w:rsidRDefault="00AF26FC" w:rsidP="00AF26FC">
      <w:pPr>
        <w:pStyle w:val="PL"/>
      </w:pPr>
    </w:p>
    <w:p w14:paraId="3C4E1333" w14:textId="77777777" w:rsidR="00AF26FC" w:rsidRPr="00FD0425" w:rsidRDefault="00AF26FC" w:rsidP="00AF26FC">
      <w:pPr>
        <w:pStyle w:val="PL"/>
      </w:pPr>
      <w:r w:rsidRPr="00FD0425">
        <w:t>TNLA-Failed-To-Setup-Item-ExtIEs XNAP-PROTOCOL-EXTENSION ::= {</w:t>
      </w:r>
    </w:p>
    <w:p w14:paraId="1A434DFE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2313C12C" w14:textId="77777777" w:rsidR="00AF26FC" w:rsidRPr="00FD0425" w:rsidRDefault="00AF26FC" w:rsidP="00AF26FC">
      <w:pPr>
        <w:pStyle w:val="PL"/>
      </w:pPr>
      <w:r w:rsidRPr="00FD0425">
        <w:t>}</w:t>
      </w:r>
    </w:p>
    <w:bookmarkEnd w:id="3771"/>
    <w:p w14:paraId="47E67BCB" w14:textId="77777777" w:rsidR="00AF26FC" w:rsidRPr="00FD0425" w:rsidRDefault="00AF26FC" w:rsidP="00AF26FC">
      <w:pPr>
        <w:pStyle w:val="PL"/>
      </w:pPr>
    </w:p>
    <w:p w14:paraId="7027E72C" w14:textId="77777777" w:rsidR="00AF26FC" w:rsidRPr="00FD0425" w:rsidRDefault="00AF26FC" w:rsidP="00AF26FC">
      <w:pPr>
        <w:pStyle w:val="PL"/>
      </w:pPr>
    </w:p>
    <w:p w14:paraId="45DC6750" w14:textId="77777777" w:rsidR="00AF26FC" w:rsidRPr="00FD0425" w:rsidRDefault="00AF26FC" w:rsidP="00AF26FC">
      <w:pPr>
        <w:pStyle w:val="PL"/>
      </w:pPr>
      <w:r w:rsidRPr="00FD0425">
        <w:t>TNLAssociationUsage ::= ENUMERATED {</w:t>
      </w:r>
    </w:p>
    <w:p w14:paraId="33744A4B" w14:textId="77777777" w:rsidR="00AF26FC" w:rsidRPr="00FD0425" w:rsidRDefault="00AF26FC" w:rsidP="00AF26FC">
      <w:pPr>
        <w:pStyle w:val="PL"/>
      </w:pPr>
      <w:r w:rsidRPr="00FD0425">
        <w:tab/>
        <w:t>ue,</w:t>
      </w:r>
    </w:p>
    <w:p w14:paraId="0F52FE1C" w14:textId="77777777" w:rsidR="00AF26FC" w:rsidRPr="00FD0425" w:rsidRDefault="00AF26FC" w:rsidP="00AF26FC">
      <w:pPr>
        <w:pStyle w:val="PL"/>
      </w:pPr>
      <w:r w:rsidRPr="00FD0425">
        <w:tab/>
        <w:t>non-ue,</w:t>
      </w:r>
    </w:p>
    <w:p w14:paraId="7DEB29FF" w14:textId="77777777" w:rsidR="00AF26FC" w:rsidRPr="00FD0425" w:rsidRDefault="00AF26FC" w:rsidP="00AF26FC">
      <w:pPr>
        <w:pStyle w:val="PL"/>
      </w:pPr>
      <w:r w:rsidRPr="00FD0425">
        <w:tab/>
        <w:t xml:space="preserve">both, </w:t>
      </w:r>
    </w:p>
    <w:p w14:paraId="41B713D2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2780469E" w14:textId="77777777" w:rsidR="00AF26FC" w:rsidRPr="00FD0425" w:rsidRDefault="00AF26FC" w:rsidP="00AF26FC">
      <w:pPr>
        <w:pStyle w:val="PL"/>
      </w:pPr>
      <w:r w:rsidRPr="00FD0425">
        <w:t>}</w:t>
      </w:r>
    </w:p>
    <w:p w14:paraId="7F21E161" w14:textId="77777777" w:rsidR="00AF26FC" w:rsidRPr="00FD0425" w:rsidRDefault="00AF26FC" w:rsidP="00AF26FC">
      <w:pPr>
        <w:pStyle w:val="PL"/>
      </w:pPr>
    </w:p>
    <w:p w14:paraId="51D0391A" w14:textId="77777777" w:rsidR="00AF26FC" w:rsidRPr="00FD0425" w:rsidRDefault="00AF26FC" w:rsidP="00AF26FC">
      <w:pPr>
        <w:pStyle w:val="PL"/>
      </w:pPr>
    </w:p>
    <w:p w14:paraId="3C2B85D1" w14:textId="77777777" w:rsidR="00AF26FC" w:rsidRPr="00FD0425" w:rsidRDefault="00AF26FC" w:rsidP="00AF26FC">
      <w:pPr>
        <w:pStyle w:val="PL"/>
      </w:pPr>
      <w:r w:rsidRPr="00FD0425">
        <w:t>TransportLayerAddress ::= BIT STRING (SIZE(1..160, ...))</w:t>
      </w:r>
    </w:p>
    <w:p w14:paraId="6CB987ED" w14:textId="77777777" w:rsidR="00AF26FC" w:rsidRPr="00FD0425" w:rsidRDefault="00AF26FC" w:rsidP="00AF26FC">
      <w:pPr>
        <w:pStyle w:val="PL"/>
      </w:pPr>
    </w:p>
    <w:p w14:paraId="24A0899B" w14:textId="77777777" w:rsidR="00AF26FC" w:rsidRPr="00FD0425" w:rsidRDefault="00AF26FC" w:rsidP="00AF26FC">
      <w:pPr>
        <w:pStyle w:val="PL"/>
      </w:pPr>
    </w:p>
    <w:p w14:paraId="3DCBD88C" w14:textId="77777777" w:rsidR="00AF26FC" w:rsidRPr="00FD0425" w:rsidRDefault="00AF26FC" w:rsidP="00AF26FC">
      <w:pPr>
        <w:pStyle w:val="PL"/>
      </w:pPr>
      <w:bookmarkStart w:id="3772" w:name="_Hlk513539477"/>
      <w:r w:rsidRPr="00FD0425">
        <w:t>TraceActivation</w:t>
      </w:r>
      <w:bookmarkEnd w:id="3772"/>
      <w:r w:rsidRPr="00FD0425">
        <w:t xml:space="preserve"> ::= SEQUENCE {</w:t>
      </w:r>
    </w:p>
    <w:p w14:paraId="503F5983" w14:textId="77777777" w:rsidR="00AF26FC" w:rsidRPr="00FD0425" w:rsidRDefault="00AF26FC" w:rsidP="00AF26FC">
      <w:pPr>
        <w:pStyle w:val="PL"/>
      </w:pPr>
      <w:r w:rsidRPr="00FD0425">
        <w:tab/>
        <w:t>ng-ran-TraceID</w:t>
      </w:r>
      <w:r w:rsidRPr="00FD0425">
        <w:tab/>
      </w:r>
      <w:r w:rsidRPr="00FD0425">
        <w:tab/>
      </w:r>
      <w:r w:rsidRPr="00FD0425">
        <w:tab/>
        <w:t>NG-RANTraceID,</w:t>
      </w:r>
    </w:p>
    <w:p w14:paraId="2959CA96" w14:textId="77777777" w:rsidR="00AF26FC" w:rsidRPr="00FD0425" w:rsidRDefault="00AF26FC" w:rsidP="00AF26FC">
      <w:pPr>
        <w:pStyle w:val="PL"/>
      </w:pPr>
      <w:r w:rsidRPr="00FD0425">
        <w:tab/>
        <w:t xml:space="preserve">interfaces-to-trace </w:t>
      </w:r>
      <w:r w:rsidRPr="00FD0425">
        <w:tab/>
        <w:t>BIT STRING { ng-c (0), x-nc (1), uu (2), f1-c (3), e1 (4)} (SIZE(8)),</w:t>
      </w:r>
    </w:p>
    <w:p w14:paraId="74BDA7B8" w14:textId="77777777" w:rsidR="00AF26FC" w:rsidRPr="00FD0425" w:rsidRDefault="00AF26FC" w:rsidP="00AF26FC">
      <w:pPr>
        <w:pStyle w:val="PL"/>
      </w:pPr>
      <w:r w:rsidRPr="00FD0425">
        <w:tab/>
        <w:t xml:space="preserve">trace-depth </w:t>
      </w:r>
      <w:r w:rsidRPr="00FD0425">
        <w:tab/>
      </w:r>
      <w:r w:rsidRPr="00FD0425">
        <w:tab/>
      </w:r>
      <w:r w:rsidRPr="00FD0425">
        <w:tab/>
        <w:t>Trace-Depth,</w:t>
      </w:r>
    </w:p>
    <w:p w14:paraId="2AD825C5" w14:textId="77777777" w:rsidR="00AF26FC" w:rsidRPr="00FD0425" w:rsidRDefault="00AF26FC" w:rsidP="00AF26FC">
      <w:pPr>
        <w:pStyle w:val="PL"/>
      </w:pPr>
      <w:r w:rsidRPr="00FD0425">
        <w:tab/>
        <w:t>trace-coll-address</w:t>
      </w:r>
      <w:r w:rsidRPr="00FD0425">
        <w:tab/>
      </w:r>
      <w:r w:rsidRPr="00FD0425">
        <w:tab/>
        <w:t>TransportLayerAddress,</w:t>
      </w:r>
    </w:p>
    <w:p w14:paraId="412DCE02" w14:textId="77777777" w:rsidR="00AF26FC" w:rsidRPr="00FD0425" w:rsidRDefault="00AF26FC" w:rsidP="00AF26FC">
      <w:pPr>
        <w:pStyle w:val="PL"/>
      </w:pPr>
      <w:r w:rsidRPr="00FD0425">
        <w:tab/>
        <w:t xml:space="preserve">ie-Extension 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TraceActivation-ExtIEs</w:t>
      </w:r>
      <w:proofErr w:type="spellEnd"/>
      <w:r w:rsidRPr="00FD0425">
        <w:rPr>
          <w:noProof w:val="0"/>
          <w:snapToGrid w:val="0"/>
          <w:lang w:eastAsia="zh-CN"/>
        </w:rPr>
        <w:t>} } OPTIONAL</w:t>
      </w:r>
      <w:r w:rsidRPr="00FD0425">
        <w:t>,</w:t>
      </w:r>
    </w:p>
    <w:p w14:paraId="1544FB98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1274BA08" w14:textId="77777777" w:rsidR="00AF26FC" w:rsidRPr="00FD0425" w:rsidRDefault="00AF26FC" w:rsidP="00AF26FC">
      <w:pPr>
        <w:pStyle w:val="PL"/>
      </w:pPr>
      <w:r w:rsidRPr="00FD0425">
        <w:t>}</w:t>
      </w:r>
    </w:p>
    <w:p w14:paraId="23118725" w14:textId="77777777" w:rsidR="00AF26FC" w:rsidRPr="00FD0425" w:rsidRDefault="00AF26FC" w:rsidP="00AF26FC">
      <w:pPr>
        <w:pStyle w:val="PL"/>
      </w:pPr>
    </w:p>
    <w:p w14:paraId="727A5FCB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TraceActivation-ExtIEs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5BB9E847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610DD9D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0128023" w14:textId="77777777" w:rsidR="00AF26FC" w:rsidRPr="00FD0425" w:rsidRDefault="00AF26FC" w:rsidP="00AF26FC">
      <w:pPr>
        <w:pStyle w:val="PL"/>
      </w:pPr>
    </w:p>
    <w:p w14:paraId="70CAB014" w14:textId="77777777" w:rsidR="00AF26FC" w:rsidRPr="00FD0425" w:rsidRDefault="00AF26FC" w:rsidP="00AF26FC">
      <w:pPr>
        <w:pStyle w:val="PL"/>
      </w:pPr>
    </w:p>
    <w:p w14:paraId="2AD1E8A7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t>Trace-Depth ::= ENUMERATED {</w:t>
      </w:r>
    </w:p>
    <w:p w14:paraId="51D70C09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rPr>
          <w:lang w:eastAsia="ja-JP"/>
        </w:rPr>
        <w:tab/>
        <w:t>minimum,</w:t>
      </w:r>
    </w:p>
    <w:p w14:paraId="41F5860B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rPr>
          <w:lang w:eastAsia="ja-JP"/>
        </w:rPr>
        <w:tab/>
        <w:t>medium,</w:t>
      </w:r>
    </w:p>
    <w:p w14:paraId="0324267F" w14:textId="77777777" w:rsidR="00AF26FC" w:rsidRPr="00FD0425" w:rsidRDefault="00AF26FC" w:rsidP="00AF26FC">
      <w:pPr>
        <w:pStyle w:val="PL"/>
        <w:rPr>
          <w:lang w:eastAsia="zh-CN"/>
        </w:rPr>
      </w:pPr>
      <w:r w:rsidRPr="00FD0425">
        <w:rPr>
          <w:lang w:eastAsia="ja-JP"/>
        </w:rPr>
        <w:tab/>
        <w:t>maximum</w:t>
      </w:r>
      <w:r w:rsidRPr="00FD0425">
        <w:rPr>
          <w:lang w:eastAsia="zh-CN"/>
        </w:rPr>
        <w:t>,</w:t>
      </w:r>
    </w:p>
    <w:p w14:paraId="1CE58917" w14:textId="77777777" w:rsidR="00AF26FC" w:rsidRPr="00FD0425" w:rsidRDefault="00AF26FC" w:rsidP="00AF26FC">
      <w:pPr>
        <w:pStyle w:val="PL"/>
        <w:rPr>
          <w:lang w:eastAsia="zh-CN"/>
        </w:rPr>
      </w:pPr>
      <w:r w:rsidRPr="00FD0425">
        <w:rPr>
          <w:lang w:eastAsia="zh-CN"/>
        </w:rPr>
        <w:tab/>
        <w:t>minimumWithoutVendorSpecificExtension,</w:t>
      </w:r>
    </w:p>
    <w:p w14:paraId="2CC8FE9E" w14:textId="77777777" w:rsidR="00AF26FC" w:rsidRPr="00FD0425" w:rsidRDefault="00AF26FC" w:rsidP="00AF26FC">
      <w:pPr>
        <w:pStyle w:val="PL"/>
        <w:rPr>
          <w:lang w:eastAsia="zh-CN"/>
        </w:rPr>
      </w:pPr>
      <w:r w:rsidRPr="00FD0425">
        <w:rPr>
          <w:lang w:eastAsia="zh-CN"/>
        </w:rPr>
        <w:tab/>
        <w:t>mediumWithoutVendorSpecificExtension,</w:t>
      </w:r>
    </w:p>
    <w:p w14:paraId="35DCB3EA" w14:textId="77777777" w:rsidR="00AF26FC" w:rsidRPr="00FD0425" w:rsidRDefault="00AF26FC" w:rsidP="00AF26FC">
      <w:pPr>
        <w:pStyle w:val="PL"/>
        <w:rPr>
          <w:lang w:eastAsia="zh-CN"/>
        </w:rPr>
      </w:pPr>
      <w:r w:rsidRPr="00FD0425">
        <w:rPr>
          <w:lang w:eastAsia="zh-CN"/>
        </w:rPr>
        <w:tab/>
        <w:t>maximumWithoutVendorSpecificExtension,</w:t>
      </w:r>
    </w:p>
    <w:p w14:paraId="6EEEDA8B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5C42EBB9" w14:textId="77777777" w:rsidR="00AF26FC" w:rsidRPr="00FD0425" w:rsidRDefault="00AF26FC" w:rsidP="00AF26FC">
      <w:pPr>
        <w:pStyle w:val="PL"/>
      </w:pPr>
      <w:r w:rsidRPr="00FD0425">
        <w:t>}</w:t>
      </w:r>
    </w:p>
    <w:p w14:paraId="0E5A0156" w14:textId="77777777" w:rsidR="00AF26FC" w:rsidRPr="00FD0425" w:rsidRDefault="00AF26FC" w:rsidP="00AF26FC">
      <w:pPr>
        <w:pStyle w:val="PL"/>
      </w:pPr>
    </w:p>
    <w:p w14:paraId="2DF1EDA6" w14:textId="77777777" w:rsidR="00AF26FC" w:rsidRPr="00FD0425" w:rsidRDefault="00AF26FC" w:rsidP="00AF26FC">
      <w:pPr>
        <w:pStyle w:val="PL"/>
      </w:pPr>
    </w:p>
    <w:p w14:paraId="3536D5FE" w14:textId="77777777" w:rsidR="00AF26FC" w:rsidRPr="00FD0425" w:rsidRDefault="00AF26FC" w:rsidP="00AF26FC">
      <w:pPr>
        <w:pStyle w:val="PL"/>
        <w:rPr>
          <w:noProof w:val="0"/>
        </w:rPr>
      </w:pPr>
      <w:proofErr w:type="spellStart"/>
      <w:r w:rsidRPr="00FD0425">
        <w:rPr>
          <w:noProof w:val="0"/>
        </w:rPr>
        <w:t>TypeOfError</w:t>
      </w:r>
      <w:proofErr w:type="spellEnd"/>
      <w:r w:rsidRPr="00FD0425">
        <w:rPr>
          <w:noProof w:val="0"/>
        </w:rPr>
        <w:t xml:space="preserve"> ::= ENUMERATED {</w:t>
      </w:r>
    </w:p>
    <w:p w14:paraId="13BC3F34" w14:textId="77777777" w:rsidR="00AF26FC" w:rsidRPr="00FD0425" w:rsidRDefault="00AF26FC" w:rsidP="00AF26FC">
      <w:pPr>
        <w:pStyle w:val="PL"/>
        <w:rPr>
          <w:noProof w:val="0"/>
        </w:rPr>
      </w:pPr>
      <w:r w:rsidRPr="00FD0425">
        <w:rPr>
          <w:noProof w:val="0"/>
        </w:rPr>
        <w:tab/>
        <w:t>not-understood,</w:t>
      </w:r>
    </w:p>
    <w:p w14:paraId="37D15DC5" w14:textId="77777777" w:rsidR="00AF26FC" w:rsidRPr="00FD0425" w:rsidRDefault="00AF26FC" w:rsidP="00AF26FC">
      <w:pPr>
        <w:pStyle w:val="PL"/>
        <w:rPr>
          <w:noProof w:val="0"/>
        </w:rPr>
      </w:pPr>
      <w:r w:rsidRPr="00FD0425">
        <w:rPr>
          <w:noProof w:val="0"/>
        </w:rPr>
        <w:tab/>
        <w:t>missing,</w:t>
      </w:r>
    </w:p>
    <w:p w14:paraId="76072B06" w14:textId="77777777" w:rsidR="00AF26FC" w:rsidRPr="00FD0425" w:rsidRDefault="00AF26FC" w:rsidP="00AF26FC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</w:p>
    <w:p w14:paraId="0C0A8AEE" w14:textId="77777777" w:rsidR="00AF26FC" w:rsidRPr="00FD0425" w:rsidRDefault="00AF26FC" w:rsidP="00AF26FC">
      <w:pPr>
        <w:pStyle w:val="PL"/>
        <w:rPr>
          <w:noProof w:val="0"/>
        </w:rPr>
      </w:pPr>
      <w:r w:rsidRPr="00FD0425">
        <w:rPr>
          <w:noProof w:val="0"/>
        </w:rPr>
        <w:t>}</w:t>
      </w:r>
    </w:p>
    <w:p w14:paraId="0B8088C8" w14:textId="77777777" w:rsidR="00AF26FC" w:rsidRPr="00FD0425" w:rsidRDefault="00AF26FC" w:rsidP="00AF26FC">
      <w:pPr>
        <w:pStyle w:val="PL"/>
      </w:pPr>
    </w:p>
    <w:p w14:paraId="5D0C1C99" w14:textId="77777777" w:rsidR="00AF26FC" w:rsidRPr="00FD0425" w:rsidRDefault="00AF26FC" w:rsidP="00AF26FC">
      <w:pPr>
        <w:pStyle w:val="PL"/>
      </w:pPr>
    </w:p>
    <w:p w14:paraId="34B1FF69" w14:textId="77777777" w:rsidR="00AF26FC" w:rsidRPr="00FD0425" w:rsidRDefault="00AF26FC" w:rsidP="00AF26FC">
      <w:pPr>
        <w:pStyle w:val="PL"/>
        <w:outlineLvl w:val="3"/>
      </w:pPr>
      <w:r w:rsidRPr="00FD0425">
        <w:t>-- U</w:t>
      </w:r>
    </w:p>
    <w:p w14:paraId="2BA03337" w14:textId="77777777" w:rsidR="00AF26FC" w:rsidRPr="00FD0425" w:rsidRDefault="00AF26FC" w:rsidP="00AF26FC">
      <w:pPr>
        <w:pStyle w:val="PL"/>
      </w:pPr>
    </w:p>
    <w:p w14:paraId="3BD9972D" w14:textId="77777777" w:rsidR="00AF26FC" w:rsidRPr="00FD0425" w:rsidRDefault="00AF26FC" w:rsidP="00AF26FC">
      <w:pPr>
        <w:pStyle w:val="PL"/>
      </w:pPr>
    </w:p>
    <w:p w14:paraId="25897D27" w14:textId="77777777" w:rsidR="00AF26FC" w:rsidRPr="00FD0425" w:rsidRDefault="00AF26FC" w:rsidP="00AF26FC">
      <w:pPr>
        <w:pStyle w:val="PL"/>
      </w:pPr>
      <w:bookmarkStart w:id="3773" w:name="_Hlk513550597"/>
      <w:r w:rsidRPr="00FD0425">
        <w:t>UEAggregateMaximumBitRate</w:t>
      </w:r>
      <w:bookmarkEnd w:id="3773"/>
      <w:r w:rsidRPr="00FD0425">
        <w:t xml:space="preserve"> ::= SEQUENCE {</w:t>
      </w:r>
    </w:p>
    <w:p w14:paraId="269318E9" w14:textId="77777777" w:rsidR="00AF26FC" w:rsidRPr="00FD0425" w:rsidRDefault="00AF26FC" w:rsidP="00AF26FC">
      <w:pPr>
        <w:pStyle w:val="PL"/>
      </w:pPr>
      <w:r w:rsidRPr="00FD0425">
        <w:tab/>
        <w:t>dl-UE-AMBR</w:t>
      </w:r>
      <w:r w:rsidRPr="00FD0425">
        <w:tab/>
      </w:r>
      <w:r w:rsidRPr="00FD0425">
        <w:tab/>
      </w:r>
      <w:r w:rsidRPr="00FD0425">
        <w:tab/>
      </w:r>
      <w:r w:rsidRPr="00FD0425">
        <w:tab/>
        <w:t>BitRate,</w:t>
      </w:r>
    </w:p>
    <w:p w14:paraId="742F7104" w14:textId="77777777" w:rsidR="00AF26FC" w:rsidRPr="00FD0425" w:rsidRDefault="00AF26FC" w:rsidP="00AF26FC">
      <w:pPr>
        <w:pStyle w:val="PL"/>
      </w:pPr>
      <w:r w:rsidRPr="00FD0425">
        <w:tab/>
        <w:t>ul-UE-AMBR</w:t>
      </w:r>
      <w:r w:rsidRPr="00FD0425">
        <w:tab/>
      </w:r>
      <w:r w:rsidRPr="00FD0425">
        <w:tab/>
      </w:r>
      <w:r w:rsidRPr="00FD0425">
        <w:tab/>
      </w:r>
      <w:r w:rsidRPr="00FD0425">
        <w:tab/>
        <w:t>BitRate,</w:t>
      </w:r>
    </w:p>
    <w:p w14:paraId="5B0FA681" w14:textId="77777777" w:rsidR="00AF26FC" w:rsidRPr="00FD0425" w:rsidRDefault="00AF26FC" w:rsidP="00AF26FC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UEAggregateMaximumBitRate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</w:t>
      </w:r>
      <w:r w:rsidRPr="00FD0425">
        <w:t>,</w:t>
      </w:r>
    </w:p>
    <w:p w14:paraId="02738D0A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25F67ADF" w14:textId="77777777" w:rsidR="00AF26FC" w:rsidRPr="00FD0425" w:rsidRDefault="00AF26FC" w:rsidP="00AF26FC">
      <w:pPr>
        <w:pStyle w:val="PL"/>
      </w:pPr>
      <w:r w:rsidRPr="00FD0425">
        <w:t>}</w:t>
      </w:r>
    </w:p>
    <w:p w14:paraId="7BD4865E" w14:textId="77777777" w:rsidR="00AF26FC" w:rsidRPr="00FD0425" w:rsidRDefault="00AF26FC" w:rsidP="00AF26FC">
      <w:pPr>
        <w:pStyle w:val="PL"/>
      </w:pPr>
    </w:p>
    <w:p w14:paraId="2333AE53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t>UEAggregateMaximumBitRate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10B36878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DBB6D8E" w14:textId="77777777" w:rsidR="00AF26FC" w:rsidRPr="00FD0425" w:rsidRDefault="00AF26FC" w:rsidP="00AF26FC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2A66AFA3" w14:textId="77777777" w:rsidR="00AF26FC" w:rsidRPr="00FD0425" w:rsidRDefault="00AF26FC" w:rsidP="00AF26FC">
      <w:pPr>
        <w:pStyle w:val="PL"/>
      </w:pPr>
    </w:p>
    <w:p w14:paraId="406CCBE5" w14:textId="77777777" w:rsidR="00AF26FC" w:rsidRPr="00FD0425" w:rsidRDefault="00AF26FC" w:rsidP="00AF26FC">
      <w:pPr>
        <w:pStyle w:val="PL"/>
      </w:pPr>
    </w:p>
    <w:p w14:paraId="28D6D534" w14:textId="77777777" w:rsidR="00AF26FC" w:rsidRPr="00FD0425" w:rsidRDefault="00AF26FC" w:rsidP="00AF26FC">
      <w:pPr>
        <w:pStyle w:val="PL"/>
      </w:pPr>
      <w:r w:rsidRPr="00FD0425">
        <w:t>UEContextKeptIndicator ::= ENUMERATED {true, ...}</w:t>
      </w:r>
    </w:p>
    <w:p w14:paraId="54BDEA88" w14:textId="77777777" w:rsidR="00AF26FC" w:rsidRPr="00FD0425" w:rsidRDefault="00AF26FC" w:rsidP="00AF26FC">
      <w:pPr>
        <w:pStyle w:val="PL"/>
      </w:pPr>
    </w:p>
    <w:p w14:paraId="14DB378E" w14:textId="77777777" w:rsidR="00AF26FC" w:rsidRPr="00FD0425" w:rsidRDefault="00AF26FC" w:rsidP="00AF26FC">
      <w:pPr>
        <w:pStyle w:val="PL"/>
      </w:pPr>
    </w:p>
    <w:p w14:paraId="38EEF563" w14:textId="77777777" w:rsidR="00AF26FC" w:rsidRPr="00FD0425" w:rsidRDefault="00AF26FC" w:rsidP="00AF26FC">
      <w:pPr>
        <w:pStyle w:val="PL"/>
      </w:pPr>
      <w:bookmarkStart w:id="3774" w:name="_Hlk515363970"/>
      <w:r w:rsidRPr="00FD0425">
        <w:t>UEContextID</w:t>
      </w:r>
      <w:bookmarkEnd w:id="3774"/>
      <w:r w:rsidRPr="00FD0425">
        <w:t xml:space="preserve"> ::= CHOICE {</w:t>
      </w:r>
    </w:p>
    <w:p w14:paraId="4248B6A6" w14:textId="77777777" w:rsidR="00AF26FC" w:rsidRPr="00FD0425" w:rsidRDefault="00AF26FC" w:rsidP="00AF26FC">
      <w:pPr>
        <w:pStyle w:val="PL"/>
      </w:pPr>
      <w:r w:rsidRPr="00FD0425">
        <w:tab/>
        <w:t>rRCResume</w:t>
      </w:r>
      <w:r w:rsidRPr="00FD0425">
        <w:tab/>
      </w:r>
      <w:r w:rsidRPr="00FD0425">
        <w:tab/>
      </w:r>
      <w:r w:rsidRPr="00FD0425">
        <w:tab/>
      </w:r>
      <w:r w:rsidRPr="00FD0425">
        <w:tab/>
        <w:t>UEContextIDforRRCResume,</w:t>
      </w:r>
    </w:p>
    <w:p w14:paraId="7A93D66B" w14:textId="77777777" w:rsidR="00AF26FC" w:rsidRPr="00FD0425" w:rsidRDefault="00AF26FC" w:rsidP="00AF26FC">
      <w:pPr>
        <w:pStyle w:val="PL"/>
      </w:pPr>
      <w:r w:rsidRPr="00FD0425">
        <w:tab/>
        <w:t>rRRCReestablishment</w:t>
      </w:r>
      <w:r w:rsidRPr="00FD0425">
        <w:tab/>
      </w:r>
      <w:r w:rsidRPr="00FD0425">
        <w:tab/>
        <w:t>UEContextIDforRRCReestablishment,</w:t>
      </w:r>
    </w:p>
    <w:p w14:paraId="1495B817" w14:textId="77777777" w:rsidR="00AF26FC" w:rsidRPr="00FD0425" w:rsidRDefault="00AF26FC" w:rsidP="00AF26FC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UEContextID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4EC40F84" w14:textId="77777777" w:rsidR="00AF26FC" w:rsidRPr="00FD0425" w:rsidRDefault="00AF26FC" w:rsidP="00AF26FC">
      <w:pPr>
        <w:pStyle w:val="PL"/>
      </w:pPr>
      <w:r w:rsidRPr="00FD0425">
        <w:t>}</w:t>
      </w:r>
    </w:p>
    <w:p w14:paraId="52940787" w14:textId="77777777" w:rsidR="00AF26FC" w:rsidRPr="00FD0425" w:rsidRDefault="00AF26FC" w:rsidP="00AF26FC">
      <w:pPr>
        <w:pStyle w:val="PL"/>
      </w:pPr>
    </w:p>
    <w:p w14:paraId="13F1B850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t>UEContextID-ExtIE</w:t>
      </w:r>
      <w:r w:rsidRPr="00FD0425">
        <w:rPr>
          <w:noProof w:val="0"/>
          <w:snapToGrid w:val="0"/>
          <w:lang w:eastAsia="zh-CN"/>
        </w:rPr>
        <w:t>s XNAP-PROTOCOL-IES ::= {</w:t>
      </w:r>
    </w:p>
    <w:p w14:paraId="3B38889D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2DDC7AE" w14:textId="77777777" w:rsidR="00AF26FC" w:rsidRPr="00FD0425" w:rsidRDefault="00AF26FC" w:rsidP="00AF26FC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11420D1F" w14:textId="77777777" w:rsidR="00AF26FC" w:rsidRPr="00FD0425" w:rsidRDefault="00AF26FC" w:rsidP="00AF26FC">
      <w:pPr>
        <w:pStyle w:val="PL"/>
      </w:pPr>
    </w:p>
    <w:p w14:paraId="2DFE0681" w14:textId="77777777" w:rsidR="00AF26FC" w:rsidRPr="00FD0425" w:rsidRDefault="00AF26FC" w:rsidP="00AF26FC">
      <w:pPr>
        <w:pStyle w:val="PL"/>
      </w:pPr>
    </w:p>
    <w:p w14:paraId="054C3BBD" w14:textId="77777777" w:rsidR="00AF26FC" w:rsidRPr="00FD0425" w:rsidRDefault="00AF26FC" w:rsidP="00AF26FC">
      <w:pPr>
        <w:pStyle w:val="PL"/>
      </w:pPr>
      <w:r w:rsidRPr="00FD0425">
        <w:t>UEContextIDforRRCResume ::= SEQUENCE {</w:t>
      </w:r>
    </w:p>
    <w:p w14:paraId="589C6FF7" w14:textId="77777777" w:rsidR="00AF26FC" w:rsidRPr="00FD0425" w:rsidRDefault="00AF26FC" w:rsidP="00AF26FC">
      <w:pPr>
        <w:pStyle w:val="PL"/>
      </w:pPr>
      <w:r w:rsidRPr="00FD0425">
        <w:tab/>
        <w:t>i-rnti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I-RNTI,</w:t>
      </w:r>
    </w:p>
    <w:p w14:paraId="04803A50" w14:textId="77777777" w:rsidR="00AF26FC" w:rsidRPr="00FD0425" w:rsidRDefault="00AF26FC" w:rsidP="00AF26FC">
      <w:pPr>
        <w:pStyle w:val="PL"/>
      </w:pPr>
      <w:r w:rsidRPr="00FD0425">
        <w:tab/>
        <w:t>allocated-c-rnti</w:t>
      </w:r>
      <w:r w:rsidRPr="00FD0425">
        <w:tab/>
      </w:r>
      <w:r w:rsidRPr="00FD0425">
        <w:tab/>
      </w:r>
      <w:r w:rsidRPr="00FD0425">
        <w:tab/>
        <w:t>C-RNTI,</w:t>
      </w:r>
    </w:p>
    <w:p w14:paraId="4649D1E6" w14:textId="77777777" w:rsidR="00AF26FC" w:rsidRPr="00FD0425" w:rsidRDefault="00AF26FC" w:rsidP="00AF26FC">
      <w:pPr>
        <w:pStyle w:val="PL"/>
      </w:pPr>
      <w:r w:rsidRPr="00FD0425">
        <w:tab/>
        <w:t>accessPCI</w:t>
      </w:r>
      <w:r w:rsidRPr="00FD0425">
        <w:tab/>
      </w:r>
      <w:r w:rsidRPr="00FD0425">
        <w:tab/>
      </w:r>
      <w:r w:rsidRPr="00FD0425">
        <w:tab/>
      </w:r>
      <w:r w:rsidRPr="00FD0425">
        <w:tab/>
        <w:t>NG-RAN-CellPCI,</w:t>
      </w:r>
    </w:p>
    <w:p w14:paraId="19063F4C" w14:textId="77777777" w:rsidR="00AF26FC" w:rsidRPr="00FD0425" w:rsidRDefault="00AF26FC" w:rsidP="00AF26FC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UEContextIDforRRCResume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</w:t>
      </w:r>
      <w:r w:rsidRPr="00FD0425">
        <w:t>,</w:t>
      </w:r>
    </w:p>
    <w:p w14:paraId="1FB6F8D0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497411DD" w14:textId="77777777" w:rsidR="00AF26FC" w:rsidRPr="00FD0425" w:rsidRDefault="00AF26FC" w:rsidP="00AF26FC">
      <w:pPr>
        <w:pStyle w:val="PL"/>
      </w:pPr>
      <w:r w:rsidRPr="00FD0425">
        <w:t>}</w:t>
      </w:r>
    </w:p>
    <w:p w14:paraId="04DE1E03" w14:textId="77777777" w:rsidR="00AF26FC" w:rsidRPr="00FD0425" w:rsidRDefault="00AF26FC" w:rsidP="00AF26FC">
      <w:pPr>
        <w:pStyle w:val="PL"/>
      </w:pPr>
    </w:p>
    <w:p w14:paraId="5831FA95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t>UEContextIDforRRCResume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10670764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B9331F6" w14:textId="77777777" w:rsidR="00AF26FC" w:rsidRPr="00FD0425" w:rsidRDefault="00AF26FC" w:rsidP="00AF26FC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8F091C5" w14:textId="77777777" w:rsidR="00AF26FC" w:rsidRPr="00FD0425" w:rsidRDefault="00AF26FC" w:rsidP="00AF26FC">
      <w:pPr>
        <w:pStyle w:val="PL"/>
      </w:pPr>
    </w:p>
    <w:p w14:paraId="0014FF86" w14:textId="77777777" w:rsidR="00AF26FC" w:rsidRPr="00FD0425" w:rsidRDefault="00AF26FC" w:rsidP="00AF26FC">
      <w:pPr>
        <w:pStyle w:val="PL"/>
      </w:pPr>
    </w:p>
    <w:p w14:paraId="409B59B3" w14:textId="77777777" w:rsidR="00AF26FC" w:rsidRPr="00FD0425" w:rsidRDefault="00AF26FC" w:rsidP="00AF26FC">
      <w:pPr>
        <w:pStyle w:val="PL"/>
      </w:pPr>
      <w:bookmarkStart w:id="3775" w:name="_Hlk513997339"/>
      <w:r w:rsidRPr="00FD0425">
        <w:t>UEContextIDforRRCReestablishment ::= SEQUENCE {</w:t>
      </w:r>
    </w:p>
    <w:p w14:paraId="22CCED57" w14:textId="77777777" w:rsidR="00AF26FC" w:rsidRPr="00FD0425" w:rsidRDefault="00AF26FC" w:rsidP="00AF26FC">
      <w:pPr>
        <w:pStyle w:val="PL"/>
      </w:pPr>
      <w:r w:rsidRPr="00FD0425">
        <w:tab/>
        <w:t>c-rnti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C-RNTI,</w:t>
      </w:r>
    </w:p>
    <w:p w14:paraId="2AB9E465" w14:textId="77777777" w:rsidR="00AF26FC" w:rsidRPr="00FD0425" w:rsidRDefault="00AF26FC" w:rsidP="00AF26FC">
      <w:pPr>
        <w:pStyle w:val="PL"/>
      </w:pPr>
      <w:r w:rsidRPr="00FD0425">
        <w:tab/>
        <w:t>failureCellPCI</w:t>
      </w:r>
      <w:r w:rsidRPr="00FD0425">
        <w:tab/>
      </w:r>
      <w:r w:rsidRPr="00FD0425">
        <w:tab/>
      </w:r>
      <w:r w:rsidRPr="00FD0425">
        <w:tab/>
        <w:t>NG-RAN-CellPCI,</w:t>
      </w:r>
    </w:p>
    <w:p w14:paraId="387BBC9A" w14:textId="77777777" w:rsidR="00AF26FC" w:rsidRPr="00FD0425" w:rsidRDefault="00AF26FC" w:rsidP="00AF26FC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UEContextIDforRRCReestablishment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</w:t>
      </w:r>
      <w:r w:rsidRPr="00FD0425">
        <w:t>,</w:t>
      </w:r>
    </w:p>
    <w:p w14:paraId="7DFF257A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404DA8BD" w14:textId="77777777" w:rsidR="00AF26FC" w:rsidRPr="00FD0425" w:rsidRDefault="00AF26FC" w:rsidP="00AF26FC">
      <w:pPr>
        <w:pStyle w:val="PL"/>
      </w:pPr>
      <w:r w:rsidRPr="00FD0425">
        <w:t>}</w:t>
      </w:r>
    </w:p>
    <w:p w14:paraId="7E4F3864" w14:textId="77777777" w:rsidR="00AF26FC" w:rsidRPr="00FD0425" w:rsidRDefault="00AF26FC" w:rsidP="00AF26FC">
      <w:pPr>
        <w:pStyle w:val="PL"/>
      </w:pPr>
    </w:p>
    <w:p w14:paraId="40335D72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t>UEContextIDforRRCReestablishment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0D94C7D7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FC34C63" w14:textId="77777777" w:rsidR="00AF26FC" w:rsidRPr="00FD0425" w:rsidRDefault="00AF26FC" w:rsidP="00AF26FC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22563E2B" w14:textId="77777777" w:rsidR="00AF26FC" w:rsidRPr="00FD0425" w:rsidRDefault="00AF26FC" w:rsidP="00AF26FC">
      <w:pPr>
        <w:pStyle w:val="PL"/>
      </w:pPr>
    </w:p>
    <w:p w14:paraId="619BC70B" w14:textId="77777777" w:rsidR="00AF26FC" w:rsidRPr="00FD0425" w:rsidRDefault="00AF26FC" w:rsidP="00AF26FC">
      <w:pPr>
        <w:pStyle w:val="PL"/>
      </w:pPr>
    </w:p>
    <w:p w14:paraId="302FDF84" w14:textId="77777777" w:rsidR="00AF26FC" w:rsidRPr="00FD0425" w:rsidRDefault="00AF26FC" w:rsidP="00AF26FC">
      <w:pPr>
        <w:pStyle w:val="PL"/>
        <w:rPr>
          <w:snapToGrid w:val="0"/>
        </w:rPr>
      </w:pPr>
      <w:bookmarkStart w:id="3776" w:name="_Hlk515524243"/>
      <w:r w:rsidRPr="00FD0425">
        <w:rPr>
          <w:snapToGrid w:val="0"/>
        </w:rPr>
        <w:t>UEContextInfoRetrUECtxtResp</w:t>
      </w:r>
      <w:bookmarkEnd w:id="3775"/>
      <w:bookmarkEnd w:id="3776"/>
      <w:r w:rsidRPr="00FD0425">
        <w:rPr>
          <w:snapToGrid w:val="0"/>
        </w:rPr>
        <w:t xml:space="preserve"> ::= SEQUENCE {</w:t>
      </w:r>
    </w:p>
    <w:p w14:paraId="379EA1B9" w14:textId="77777777" w:rsidR="00AF26FC" w:rsidRPr="00FD0425" w:rsidRDefault="00AF26FC" w:rsidP="00AF26FC">
      <w:pPr>
        <w:pStyle w:val="PL"/>
      </w:pPr>
      <w:r w:rsidRPr="00FD0425">
        <w:tab/>
        <w:t>ng-c-UE-signalling-ref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AMF-UE-NGAP-ID,</w:t>
      </w:r>
    </w:p>
    <w:p w14:paraId="5BAEF6B8" w14:textId="77777777" w:rsidR="00AF26FC" w:rsidRPr="00FD0425" w:rsidRDefault="00AF26FC" w:rsidP="00AF26FC">
      <w:pPr>
        <w:pStyle w:val="PL"/>
      </w:pPr>
      <w:r w:rsidRPr="00FD0425">
        <w:tab/>
        <w:t>signalling-TNL-at-source</w:t>
      </w:r>
      <w:r w:rsidRPr="00FD0425">
        <w:tab/>
      </w:r>
      <w:r w:rsidRPr="00FD0425">
        <w:tab/>
      </w:r>
      <w:r w:rsidRPr="00FD0425">
        <w:tab/>
      </w:r>
      <w:r w:rsidRPr="00FD0425">
        <w:tab/>
        <w:t>CPTransportLayerInformation,</w:t>
      </w:r>
    </w:p>
    <w:p w14:paraId="623BD9BE" w14:textId="77777777" w:rsidR="00AF26FC" w:rsidRPr="00FD0425" w:rsidRDefault="00AF26FC" w:rsidP="00AF26FC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2D1D3341" w14:textId="77777777" w:rsidR="00AF26FC" w:rsidRPr="00FD0425" w:rsidRDefault="00AF26FC" w:rsidP="00AF26FC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5444074C" w14:textId="77777777" w:rsidR="00AF26FC" w:rsidRPr="00FD0425" w:rsidRDefault="00AF26FC" w:rsidP="00AF26FC">
      <w:pPr>
        <w:pStyle w:val="PL"/>
      </w:pPr>
      <w:r w:rsidRPr="00FD0425">
        <w:tab/>
        <w:t>ue-AMBR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UEAggregateMaximumBitRate,</w:t>
      </w:r>
    </w:p>
    <w:p w14:paraId="50D8E1C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tab/>
        <w:t>pduSessionResourcesToBeSetup-List</w:t>
      </w:r>
      <w:r w:rsidRPr="00FD0425">
        <w:tab/>
      </w:r>
      <w:r w:rsidRPr="00FD0425">
        <w:tab/>
      </w:r>
      <w:r w:rsidRPr="00FD0425">
        <w:rPr>
          <w:snapToGrid w:val="0"/>
        </w:rPr>
        <w:t>PDUSessionResourcesToBeSetup-List,</w:t>
      </w:r>
    </w:p>
    <w:p w14:paraId="2B5A49BD" w14:textId="77777777" w:rsidR="00AF26FC" w:rsidRPr="00FD0425" w:rsidRDefault="00AF26FC" w:rsidP="00AF26FC">
      <w:pPr>
        <w:pStyle w:val="PL"/>
      </w:pPr>
      <w:r w:rsidRPr="00FD0425">
        <w:tab/>
        <w:t>rrc-Context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STRING,</w:t>
      </w:r>
    </w:p>
    <w:p w14:paraId="41CBA536" w14:textId="77777777" w:rsidR="00AF26FC" w:rsidRPr="00FD0425" w:rsidRDefault="00AF26FC" w:rsidP="00AF26FC">
      <w:pPr>
        <w:pStyle w:val="PL"/>
      </w:pP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C8DE262" w14:textId="77777777" w:rsidR="00AF26FC" w:rsidRPr="00FD0425" w:rsidRDefault="00AF26FC" w:rsidP="00AF26FC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A32944F" w14:textId="77777777" w:rsidR="00AF26FC" w:rsidRPr="00FD0425" w:rsidRDefault="00AF26FC" w:rsidP="00AF26FC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17051D8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7D00BFAE" w14:textId="77777777" w:rsidR="00AF26FC" w:rsidRPr="00FD0425" w:rsidRDefault="00AF26FC" w:rsidP="00AF26FC">
      <w:pPr>
        <w:pStyle w:val="PL"/>
      </w:pPr>
      <w:r w:rsidRPr="00FD0425">
        <w:t>}</w:t>
      </w:r>
    </w:p>
    <w:p w14:paraId="20C66BED" w14:textId="77777777" w:rsidR="00AF26FC" w:rsidRPr="00FD0425" w:rsidRDefault="00AF26FC" w:rsidP="00AF26FC">
      <w:pPr>
        <w:pStyle w:val="PL"/>
      </w:pPr>
    </w:p>
    <w:p w14:paraId="7727245B" w14:textId="77777777" w:rsidR="00AF26FC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3AABF48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ab/>
        <w:t>{ ID id-</w:t>
      </w:r>
      <w:proofErr w:type="spellStart"/>
      <w:r w:rsidRPr="005B601F">
        <w:rPr>
          <w:noProof w:val="0"/>
          <w:snapToGrid w:val="0"/>
          <w:lang w:eastAsia="zh-CN"/>
        </w:rPr>
        <w:t>FiveGCMobilityRestrictionListContainer</w:t>
      </w:r>
      <w:proofErr w:type="spellEnd"/>
      <w:r w:rsidRPr="005B601F">
        <w:rPr>
          <w:noProof w:val="0"/>
          <w:snapToGrid w:val="0"/>
          <w:lang w:eastAsia="zh-CN"/>
        </w:rPr>
        <w:t xml:space="preserve"> CRITICALITY ignore</w:t>
      </w:r>
      <w:r w:rsidRPr="005B601F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5B601F">
        <w:rPr>
          <w:noProof w:val="0"/>
          <w:snapToGrid w:val="0"/>
          <w:lang w:eastAsia="zh-CN"/>
        </w:rPr>
        <w:t>FiveGCMobilityRestrictionListContainer</w:t>
      </w:r>
      <w:proofErr w:type="spellEnd"/>
      <w:r w:rsidRPr="005B601F"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ab/>
        <w:t>PRESENCE optional },</w:t>
      </w:r>
    </w:p>
    <w:p w14:paraId="3878E953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...</w:t>
      </w:r>
    </w:p>
    <w:p w14:paraId="119BE986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55A8163" w14:textId="77777777" w:rsidR="00AF26FC" w:rsidRPr="00FD0425" w:rsidRDefault="00AF26FC" w:rsidP="00AF26FC">
      <w:pPr>
        <w:pStyle w:val="PL"/>
      </w:pPr>
    </w:p>
    <w:p w14:paraId="1C22864A" w14:textId="77777777" w:rsidR="00AF26FC" w:rsidRPr="00FD0425" w:rsidRDefault="00AF26FC" w:rsidP="00AF26FC">
      <w:pPr>
        <w:pStyle w:val="PL"/>
      </w:pPr>
    </w:p>
    <w:p w14:paraId="738677C2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 xml:space="preserve">UEHistoryInformation ::= </w:t>
      </w:r>
      <w:r w:rsidRPr="00FD0425">
        <w:rPr>
          <w:noProof w:val="0"/>
          <w:snapToGrid w:val="0"/>
        </w:rPr>
        <w:t>SEQUENCE (SIZE(1..</w:t>
      </w:r>
      <w:r w:rsidRPr="00FD0425">
        <w:rPr>
          <w:noProof w:val="0"/>
          <w:szCs w:val="16"/>
        </w:rPr>
        <w:t>maxnoofCellsinUEHistoryInfo</w:t>
      </w:r>
      <w:r w:rsidRPr="00FD0425">
        <w:rPr>
          <w:noProof w:val="0"/>
          <w:snapToGrid w:val="0"/>
        </w:rPr>
        <w:t xml:space="preserve">)) OF </w:t>
      </w:r>
      <w:proofErr w:type="spellStart"/>
      <w:r w:rsidRPr="00FD0425">
        <w:rPr>
          <w:noProof w:val="0"/>
        </w:rPr>
        <w:t>LastVisitedCell</w:t>
      </w:r>
      <w:proofErr w:type="spellEnd"/>
      <w:r w:rsidRPr="00FD0425">
        <w:rPr>
          <w:noProof w:val="0"/>
        </w:rPr>
        <w:t>-</w:t>
      </w:r>
      <w:r w:rsidRPr="00FD0425">
        <w:rPr>
          <w:bCs/>
          <w:noProof w:val="0"/>
        </w:rPr>
        <w:t>Item</w:t>
      </w:r>
    </w:p>
    <w:p w14:paraId="08AD3422" w14:textId="77777777" w:rsidR="00AF26FC" w:rsidRPr="00FD0425" w:rsidRDefault="00AF26FC" w:rsidP="00AF26FC">
      <w:pPr>
        <w:pStyle w:val="PL"/>
      </w:pPr>
    </w:p>
    <w:p w14:paraId="77B5AA21" w14:textId="77777777" w:rsidR="00AF26FC" w:rsidRDefault="00AF26FC" w:rsidP="00AF26FC">
      <w:pPr>
        <w:pStyle w:val="PL"/>
        <w:rPr>
          <w:ins w:id="3777" w:author="Author"/>
        </w:rPr>
      </w:pPr>
    </w:p>
    <w:p w14:paraId="0F4CB385" w14:textId="77777777" w:rsidR="00AF26FC" w:rsidRPr="003B052A" w:rsidRDefault="00AF26FC" w:rsidP="00AF26FC">
      <w:pPr>
        <w:pStyle w:val="PL"/>
        <w:rPr>
          <w:ins w:id="3778" w:author="Author"/>
        </w:rPr>
      </w:pPr>
      <w:ins w:id="3779" w:author="Author">
        <w:r w:rsidRPr="003B052A">
          <w:t>UEHistoryInformationFromTheUE ::= OCTET STRING</w:t>
        </w:r>
      </w:ins>
    </w:p>
    <w:p w14:paraId="0C8FAECA" w14:textId="77777777" w:rsidR="00AF26FC" w:rsidRDefault="00AF26FC" w:rsidP="00AF26FC">
      <w:pPr>
        <w:pStyle w:val="PL"/>
        <w:rPr>
          <w:ins w:id="3780" w:author="Author"/>
        </w:rPr>
      </w:pPr>
    </w:p>
    <w:p w14:paraId="7F313B11" w14:textId="77777777" w:rsidR="00AF26FC" w:rsidRPr="00FD0425" w:rsidRDefault="00AF26FC" w:rsidP="00AF26FC">
      <w:pPr>
        <w:pStyle w:val="PL"/>
      </w:pPr>
    </w:p>
    <w:p w14:paraId="1EB40A84" w14:textId="77777777" w:rsidR="00AF26FC" w:rsidRPr="00FD0425" w:rsidRDefault="00AF26FC" w:rsidP="00AF26FC">
      <w:pPr>
        <w:pStyle w:val="PL"/>
      </w:pPr>
      <w:r w:rsidRPr="00FD0425">
        <w:t>UEIdentityIndexValue ::= CHOICE {</w:t>
      </w:r>
    </w:p>
    <w:p w14:paraId="7C042FDC" w14:textId="77777777" w:rsidR="00AF26FC" w:rsidRPr="00FD0425" w:rsidRDefault="00AF26FC" w:rsidP="00AF26FC">
      <w:pPr>
        <w:pStyle w:val="PL"/>
      </w:pPr>
      <w:r w:rsidRPr="00FD0425">
        <w:tab/>
        <w:t>indexLength10</w:t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(SIZE(10)),</w:t>
      </w:r>
    </w:p>
    <w:p w14:paraId="47ACF6D2" w14:textId="77777777" w:rsidR="00AF26FC" w:rsidRPr="00FD0425" w:rsidRDefault="00AF26FC" w:rsidP="00AF26FC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UEIdentityIndexValue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 xml:space="preserve">} </w:t>
      </w:r>
      <w:r w:rsidRPr="00FD0425">
        <w:t>}</w:t>
      </w:r>
    </w:p>
    <w:p w14:paraId="51859F58" w14:textId="77777777" w:rsidR="00AF26FC" w:rsidRPr="00FD0425" w:rsidRDefault="00AF26FC" w:rsidP="00AF26FC">
      <w:pPr>
        <w:pStyle w:val="PL"/>
      </w:pPr>
      <w:r w:rsidRPr="00FD0425">
        <w:t>}</w:t>
      </w:r>
    </w:p>
    <w:p w14:paraId="0E3ED0A2" w14:textId="77777777" w:rsidR="00AF26FC" w:rsidRPr="00FD0425" w:rsidRDefault="00AF26FC" w:rsidP="00AF26FC">
      <w:pPr>
        <w:pStyle w:val="PL"/>
      </w:pPr>
    </w:p>
    <w:p w14:paraId="1AD68C47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t>UEIdentityIndexValue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33D046D3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839EDFC" w14:textId="77777777" w:rsidR="00AF26FC" w:rsidRPr="00FD0425" w:rsidRDefault="00AF26FC" w:rsidP="00AF26FC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16BB483" w14:textId="77777777" w:rsidR="00AF26FC" w:rsidRPr="00FD0425" w:rsidRDefault="00AF26FC" w:rsidP="00AF26FC">
      <w:pPr>
        <w:pStyle w:val="PL"/>
      </w:pPr>
    </w:p>
    <w:p w14:paraId="5BF8E8DE" w14:textId="77777777" w:rsidR="00AF26FC" w:rsidRPr="00FD0425" w:rsidRDefault="00AF26FC" w:rsidP="00AF26FC">
      <w:pPr>
        <w:pStyle w:val="PL"/>
      </w:pPr>
      <w:r w:rsidRPr="00FD0425">
        <w:t>UERadioCapabilityForPaging ::= SEQUENCE {</w:t>
      </w:r>
    </w:p>
    <w:p w14:paraId="770A8056" w14:textId="77777777" w:rsidR="00AF26FC" w:rsidRPr="00FD0425" w:rsidRDefault="00AF26FC" w:rsidP="00AF26FC">
      <w:pPr>
        <w:pStyle w:val="PL"/>
      </w:pPr>
      <w:r w:rsidRPr="00FD0425">
        <w:tab/>
        <w:t>uERadioCapabilityForPagingOfNR</w:t>
      </w:r>
      <w:r w:rsidRPr="00FD0425">
        <w:tab/>
      </w:r>
      <w:r w:rsidRPr="00FD0425">
        <w:tab/>
      </w:r>
      <w:r w:rsidRPr="00FD0425">
        <w:tab/>
        <w:t>UERadioCapabilityForPagingOfNR</w:t>
      </w:r>
      <w:r w:rsidRPr="00FD0425">
        <w:tab/>
      </w:r>
      <w:r w:rsidRPr="00FD0425">
        <w:tab/>
      </w:r>
      <w:r w:rsidRPr="00FD0425">
        <w:tab/>
        <w:t>OPTIONAL,</w:t>
      </w:r>
    </w:p>
    <w:p w14:paraId="68EA4E76" w14:textId="77777777" w:rsidR="00AF26FC" w:rsidRPr="00FD0425" w:rsidRDefault="00AF26FC" w:rsidP="00AF26FC">
      <w:pPr>
        <w:pStyle w:val="PL"/>
      </w:pPr>
      <w:r w:rsidRPr="00FD0425">
        <w:tab/>
        <w:t>uERadioCapabilityForPagingOfEUTRA</w:t>
      </w:r>
      <w:r w:rsidRPr="00FD0425">
        <w:tab/>
      </w:r>
      <w:r w:rsidRPr="00FD0425">
        <w:tab/>
        <w:t>UERadioCapabilityForPagingOfEUTRA</w:t>
      </w:r>
      <w:r w:rsidRPr="00FD0425">
        <w:tab/>
      </w:r>
      <w:r w:rsidRPr="00FD0425">
        <w:tab/>
        <w:t>OPTIONAL,</w:t>
      </w:r>
    </w:p>
    <w:p w14:paraId="7FD1025E" w14:textId="77777777" w:rsidR="00AF26FC" w:rsidRPr="00FD0425" w:rsidRDefault="00AF26FC" w:rsidP="00AF26FC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{UERadioCapabilityForPaging-ExtIEs} }</w:t>
      </w:r>
      <w:r w:rsidRPr="00FD0425">
        <w:tab/>
        <w:t>OPTIONAL,</w:t>
      </w:r>
    </w:p>
    <w:p w14:paraId="1054D9DF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2236EE18" w14:textId="77777777" w:rsidR="00AF26FC" w:rsidRPr="00FD0425" w:rsidRDefault="00AF26FC" w:rsidP="00AF26FC">
      <w:pPr>
        <w:pStyle w:val="PL"/>
      </w:pPr>
      <w:r w:rsidRPr="00FD0425">
        <w:t>}</w:t>
      </w:r>
    </w:p>
    <w:p w14:paraId="3058DD65" w14:textId="77777777" w:rsidR="00AF26FC" w:rsidRPr="00FD0425" w:rsidRDefault="00AF26FC" w:rsidP="00AF26FC">
      <w:pPr>
        <w:pStyle w:val="PL"/>
      </w:pPr>
    </w:p>
    <w:p w14:paraId="5C323AE4" w14:textId="77777777" w:rsidR="00AF26FC" w:rsidRPr="00FD0425" w:rsidRDefault="00AF26FC" w:rsidP="00AF26FC">
      <w:pPr>
        <w:pStyle w:val="PL"/>
      </w:pPr>
      <w:r w:rsidRPr="00FD0425">
        <w:t>UERadioCapabilityForPaging-ExtIEs XNAP-PROTOCOL-EXTENSION ::= {</w:t>
      </w:r>
    </w:p>
    <w:p w14:paraId="0E0A1672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340BD02F" w14:textId="77777777" w:rsidR="00AF26FC" w:rsidRPr="00FD0425" w:rsidRDefault="00AF26FC" w:rsidP="00AF26FC">
      <w:pPr>
        <w:pStyle w:val="PL"/>
      </w:pPr>
      <w:r w:rsidRPr="00FD0425">
        <w:t>}</w:t>
      </w:r>
    </w:p>
    <w:p w14:paraId="443E5A77" w14:textId="77777777" w:rsidR="00AF26FC" w:rsidRPr="00FD0425" w:rsidRDefault="00AF26FC" w:rsidP="00AF26FC">
      <w:pPr>
        <w:pStyle w:val="PL"/>
      </w:pPr>
    </w:p>
    <w:p w14:paraId="27215455" w14:textId="77777777" w:rsidR="00AF26FC" w:rsidRPr="00FD0425" w:rsidRDefault="00AF26FC" w:rsidP="00AF26FC">
      <w:pPr>
        <w:pStyle w:val="PL"/>
      </w:pPr>
      <w:r w:rsidRPr="00FD0425">
        <w:t>UERadioCapabilityForPagingOfNR ::= OCTET STRING</w:t>
      </w:r>
    </w:p>
    <w:p w14:paraId="44AD1732" w14:textId="77777777" w:rsidR="00AF26FC" w:rsidRPr="00FD0425" w:rsidRDefault="00AF26FC" w:rsidP="00AF26FC">
      <w:pPr>
        <w:pStyle w:val="PL"/>
      </w:pPr>
    </w:p>
    <w:p w14:paraId="3F5FBC98" w14:textId="77777777" w:rsidR="00AF26FC" w:rsidRPr="00FD0425" w:rsidRDefault="00AF26FC" w:rsidP="00AF26FC">
      <w:pPr>
        <w:pStyle w:val="PL"/>
      </w:pPr>
      <w:r w:rsidRPr="00FD0425">
        <w:t>UERadioCapabilityForPagingOfEUTRA ::= OCTET STRING</w:t>
      </w:r>
    </w:p>
    <w:p w14:paraId="56D2EE7B" w14:textId="77777777" w:rsidR="00AF26FC" w:rsidRPr="00FD0425" w:rsidRDefault="00AF26FC" w:rsidP="00AF26FC">
      <w:pPr>
        <w:pStyle w:val="PL"/>
      </w:pPr>
    </w:p>
    <w:p w14:paraId="7513C7A9" w14:textId="77777777" w:rsidR="00AF26FC" w:rsidRPr="00FD0425" w:rsidRDefault="00AF26FC" w:rsidP="00AF26FC">
      <w:pPr>
        <w:pStyle w:val="PL"/>
      </w:pPr>
      <w:r w:rsidRPr="00FD0425">
        <w:t>UERANPagingIdentity ::= CHOICE {</w:t>
      </w:r>
    </w:p>
    <w:p w14:paraId="12DF9C94" w14:textId="77777777" w:rsidR="00AF26FC" w:rsidRPr="00FD0425" w:rsidRDefault="00AF26FC" w:rsidP="00AF26FC">
      <w:pPr>
        <w:pStyle w:val="PL"/>
      </w:pPr>
      <w:r w:rsidRPr="00FD0425">
        <w:tab/>
        <w:t>i-RNTI-full</w:t>
      </w:r>
      <w:r w:rsidRPr="00FD0425">
        <w:tab/>
      </w:r>
      <w:r w:rsidRPr="00FD0425">
        <w:tab/>
      </w:r>
      <w:r w:rsidRPr="00FD0425">
        <w:tab/>
        <w:t>BIT STRING ( SIZE (40)),</w:t>
      </w:r>
    </w:p>
    <w:p w14:paraId="278688BF" w14:textId="77777777" w:rsidR="00AF26FC" w:rsidRPr="00FD0425" w:rsidRDefault="00AF26FC" w:rsidP="00AF26FC">
      <w:pPr>
        <w:pStyle w:val="PL"/>
      </w:pPr>
      <w:r w:rsidRPr="00FD0425">
        <w:tab/>
        <w:t>choice-extension</w:t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UERANPagingIdentity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6F38DCF4" w14:textId="77777777" w:rsidR="00AF26FC" w:rsidRPr="00FD0425" w:rsidRDefault="00AF26FC" w:rsidP="00AF26FC">
      <w:pPr>
        <w:pStyle w:val="PL"/>
      </w:pPr>
      <w:r w:rsidRPr="00FD0425">
        <w:t>}</w:t>
      </w:r>
    </w:p>
    <w:p w14:paraId="7381671C" w14:textId="77777777" w:rsidR="00AF26FC" w:rsidRPr="00FD0425" w:rsidRDefault="00AF26FC" w:rsidP="00AF26FC">
      <w:pPr>
        <w:pStyle w:val="PL"/>
      </w:pPr>
    </w:p>
    <w:p w14:paraId="465DA1B8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t>UERANPagingIdentity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1111F620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91BDAC6" w14:textId="77777777" w:rsidR="00AF26FC" w:rsidRPr="00FD0425" w:rsidRDefault="00AF26FC" w:rsidP="00AF26FC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CA4E420" w14:textId="77777777" w:rsidR="00AF26FC" w:rsidRPr="00FD0425" w:rsidRDefault="00AF26FC" w:rsidP="00AF26FC">
      <w:pPr>
        <w:pStyle w:val="PL"/>
      </w:pPr>
    </w:p>
    <w:p w14:paraId="1CD085C1" w14:textId="77777777" w:rsidR="00AF26FC" w:rsidRDefault="00AF26FC" w:rsidP="00AF26FC">
      <w:pPr>
        <w:pStyle w:val="PL"/>
        <w:rPr>
          <w:ins w:id="3781" w:author="Author"/>
        </w:rPr>
      </w:pPr>
    </w:p>
    <w:p w14:paraId="06A806B2" w14:textId="77777777" w:rsidR="00AF26FC" w:rsidRPr="004B5CE3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82" w:author="Author"/>
          <w:rFonts w:ascii="Courier New" w:hAnsi="Courier New"/>
          <w:snapToGrid w:val="0"/>
          <w:sz w:val="16"/>
        </w:rPr>
      </w:pPr>
      <w:proofErr w:type="spellStart"/>
      <w:ins w:id="3783" w:author="Author">
        <w:r>
          <w:rPr>
            <w:rFonts w:ascii="Courier New" w:hAnsi="Courier New"/>
            <w:snapToGrid w:val="0"/>
            <w:sz w:val="16"/>
          </w:rPr>
          <w:t>U</w:t>
        </w:r>
        <w:r w:rsidRPr="000A31CE">
          <w:rPr>
            <w:rFonts w:ascii="Courier New" w:hAnsi="Courier New"/>
            <w:snapToGrid w:val="0"/>
            <w:sz w:val="16"/>
          </w:rPr>
          <w:t>ERLFReportContainer</w:t>
        </w:r>
        <w:proofErr w:type="spellEnd"/>
        <w:r w:rsidRPr="004B5CE3">
          <w:rPr>
            <w:rFonts w:ascii="Courier New" w:hAnsi="Courier New"/>
            <w:snapToGrid w:val="0"/>
            <w:sz w:val="16"/>
          </w:rPr>
          <w:t xml:space="preserve"> ::= CHOICE {</w:t>
        </w:r>
      </w:ins>
    </w:p>
    <w:p w14:paraId="77159C60" w14:textId="77777777" w:rsidR="00AF26FC" w:rsidRPr="004B5CE3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84" w:author="Author"/>
          <w:rFonts w:ascii="Courier New" w:hAnsi="Courier New"/>
          <w:snapToGrid w:val="0"/>
          <w:sz w:val="16"/>
        </w:rPr>
      </w:pPr>
      <w:ins w:id="3785" w:author="Author">
        <w:r w:rsidRPr="004B5CE3">
          <w:rPr>
            <w:rFonts w:ascii="Courier New" w:hAnsi="Courier New"/>
            <w:snapToGrid w:val="0"/>
            <w:sz w:val="16"/>
          </w:rPr>
          <w:tab/>
        </w:r>
        <w:proofErr w:type="spellStart"/>
        <w:r>
          <w:rPr>
            <w:rFonts w:ascii="Courier New" w:hAnsi="Courier New"/>
            <w:snapToGrid w:val="0"/>
            <w:sz w:val="16"/>
          </w:rPr>
          <w:t>nR-U</w:t>
        </w:r>
        <w:r w:rsidRPr="000A31CE">
          <w:rPr>
            <w:rFonts w:ascii="Courier New" w:hAnsi="Courier New"/>
            <w:snapToGrid w:val="0"/>
            <w:sz w:val="16"/>
          </w:rPr>
          <w:t>ERLFReportContainer</w:t>
        </w:r>
        <w:proofErr w:type="spellEnd"/>
        <w:r w:rsidRPr="004B5CE3">
          <w:rPr>
            <w:rFonts w:ascii="Courier New" w:hAnsi="Courier New"/>
            <w:snapToGrid w:val="0"/>
            <w:sz w:val="16"/>
          </w:rPr>
          <w:tab/>
        </w:r>
        <w:r w:rsidRPr="004B5CE3">
          <w:rPr>
            <w:rFonts w:ascii="Courier New" w:hAnsi="Courier New"/>
            <w:snapToGrid w:val="0"/>
            <w:sz w:val="16"/>
          </w:rPr>
          <w:tab/>
        </w:r>
        <w:r w:rsidRPr="004B5CE3">
          <w:rPr>
            <w:rFonts w:ascii="Courier New" w:hAnsi="Courier New"/>
            <w:snapToGrid w:val="0"/>
            <w:sz w:val="16"/>
          </w:rPr>
          <w:tab/>
        </w:r>
        <w:proofErr w:type="spellStart"/>
        <w:r>
          <w:rPr>
            <w:rFonts w:ascii="Courier New" w:hAnsi="Courier New"/>
            <w:snapToGrid w:val="0"/>
            <w:sz w:val="16"/>
          </w:rPr>
          <w:t>U</w:t>
        </w:r>
        <w:r w:rsidRPr="000A31CE">
          <w:rPr>
            <w:rFonts w:ascii="Courier New" w:hAnsi="Courier New"/>
            <w:snapToGrid w:val="0"/>
            <w:sz w:val="16"/>
          </w:rPr>
          <w:t>ERLFReportContainer</w:t>
        </w:r>
        <w:r>
          <w:rPr>
            <w:rFonts w:ascii="Courier New" w:hAnsi="Courier New"/>
            <w:snapToGrid w:val="0"/>
            <w:sz w:val="16"/>
          </w:rPr>
          <w:t>NR</w:t>
        </w:r>
        <w:proofErr w:type="spellEnd"/>
        <w:r w:rsidRPr="004B5CE3">
          <w:rPr>
            <w:rFonts w:ascii="Courier New" w:hAnsi="Courier New"/>
            <w:snapToGrid w:val="0"/>
            <w:sz w:val="16"/>
          </w:rPr>
          <w:t>,</w:t>
        </w:r>
      </w:ins>
    </w:p>
    <w:p w14:paraId="131CF42E" w14:textId="77777777" w:rsidR="00AF26FC" w:rsidRPr="004B5CE3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86" w:author="Author"/>
          <w:rFonts w:ascii="Courier New" w:hAnsi="Courier New"/>
          <w:snapToGrid w:val="0"/>
          <w:sz w:val="16"/>
        </w:rPr>
      </w:pPr>
      <w:ins w:id="3787" w:author="Author">
        <w:r w:rsidRPr="004B5CE3">
          <w:rPr>
            <w:rFonts w:ascii="Courier New" w:hAnsi="Courier New"/>
            <w:snapToGrid w:val="0"/>
            <w:sz w:val="16"/>
          </w:rPr>
          <w:tab/>
        </w:r>
        <w:proofErr w:type="spellStart"/>
        <w:r>
          <w:rPr>
            <w:rFonts w:ascii="Courier New" w:hAnsi="Courier New"/>
            <w:snapToGrid w:val="0"/>
            <w:sz w:val="16"/>
          </w:rPr>
          <w:t>lTE-U</w:t>
        </w:r>
        <w:r w:rsidRPr="000A31CE">
          <w:rPr>
            <w:rFonts w:ascii="Courier New" w:hAnsi="Courier New"/>
            <w:snapToGrid w:val="0"/>
            <w:sz w:val="16"/>
          </w:rPr>
          <w:t>ERLFReportContainer</w:t>
        </w:r>
        <w:proofErr w:type="spellEnd"/>
        <w:r w:rsidRPr="004B5CE3">
          <w:rPr>
            <w:rFonts w:ascii="Courier New" w:hAnsi="Courier New"/>
            <w:snapToGrid w:val="0"/>
            <w:sz w:val="16"/>
          </w:rPr>
          <w:tab/>
        </w:r>
        <w:r w:rsidRPr="004B5CE3">
          <w:rPr>
            <w:rFonts w:ascii="Courier New" w:hAnsi="Courier New"/>
            <w:snapToGrid w:val="0"/>
            <w:sz w:val="16"/>
          </w:rPr>
          <w:tab/>
        </w:r>
        <w:proofErr w:type="spellStart"/>
        <w:r>
          <w:rPr>
            <w:rFonts w:ascii="Courier New" w:hAnsi="Courier New"/>
            <w:snapToGrid w:val="0"/>
            <w:sz w:val="16"/>
          </w:rPr>
          <w:t>U</w:t>
        </w:r>
        <w:r w:rsidRPr="000A31CE">
          <w:rPr>
            <w:rFonts w:ascii="Courier New" w:hAnsi="Courier New"/>
            <w:snapToGrid w:val="0"/>
            <w:sz w:val="16"/>
          </w:rPr>
          <w:t>ERLFReportContainer</w:t>
        </w:r>
        <w:r>
          <w:rPr>
            <w:rFonts w:ascii="Courier New" w:hAnsi="Courier New"/>
            <w:snapToGrid w:val="0"/>
            <w:sz w:val="16"/>
          </w:rPr>
          <w:t>LTE</w:t>
        </w:r>
        <w:proofErr w:type="spellEnd"/>
        <w:r w:rsidRPr="004B5CE3">
          <w:rPr>
            <w:rFonts w:ascii="Courier New" w:hAnsi="Courier New"/>
            <w:snapToGrid w:val="0"/>
            <w:sz w:val="16"/>
          </w:rPr>
          <w:t>,</w:t>
        </w:r>
      </w:ins>
    </w:p>
    <w:p w14:paraId="58D0525D" w14:textId="77777777" w:rsidR="00AF26FC" w:rsidRPr="004B5CE3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88" w:author="Author"/>
          <w:rFonts w:ascii="Courier New" w:hAnsi="Courier New"/>
          <w:sz w:val="16"/>
        </w:rPr>
      </w:pPr>
      <w:ins w:id="3789" w:author="Author">
        <w:r w:rsidRPr="004B5CE3">
          <w:rPr>
            <w:rFonts w:ascii="Courier New" w:hAnsi="Courier New"/>
            <w:sz w:val="16"/>
          </w:rPr>
          <w:tab/>
          <w:t>choice-Extension</w:t>
        </w:r>
        <w:r w:rsidRPr="004B5CE3">
          <w:rPr>
            <w:rFonts w:ascii="Courier New" w:hAnsi="Courier New"/>
            <w:sz w:val="16"/>
          </w:rPr>
          <w:tab/>
        </w:r>
        <w:r w:rsidRPr="004B5CE3">
          <w:rPr>
            <w:rFonts w:ascii="Courier New" w:hAnsi="Courier New"/>
            <w:sz w:val="16"/>
          </w:rPr>
          <w:tab/>
        </w:r>
        <w:proofErr w:type="spellStart"/>
        <w:r w:rsidRPr="004B5CE3">
          <w:rPr>
            <w:rFonts w:ascii="Courier New" w:hAnsi="Courier New"/>
            <w:sz w:val="16"/>
          </w:rPr>
          <w:t>ProtocolIE</w:t>
        </w:r>
        <w:proofErr w:type="spellEnd"/>
        <w:r w:rsidRPr="004B5CE3">
          <w:rPr>
            <w:rFonts w:ascii="Courier New" w:hAnsi="Courier New"/>
            <w:sz w:val="16"/>
          </w:rPr>
          <w:t>-Single</w:t>
        </w:r>
        <w:r>
          <w:rPr>
            <w:rFonts w:ascii="Courier New" w:hAnsi="Courier New"/>
            <w:sz w:val="16"/>
          </w:rPr>
          <w:t>-</w:t>
        </w:r>
        <w:r w:rsidRPr="004B5CE3">
          <w:rPr>
            <w:rFonts w:ascii="Courier New" w:hAnsi="Courier New"/>
            <w:sz w:val="16"/>
          </w:rPr>
          <w:t>Container { {</w:t>
        </w:r>
        <w:proofErr w:type="spellStart"/>
        <w:r>
          <w:rPr>
            <w:rFonts w:ascii="Courier New" w:hAnsi="Courier New"/>
            <w:snapToGrid w:val="0"/>
            <w:sz w:val="16"/>
          </w:rPr>
          <w:t>U</w:t>
        </w:r>
        <w:r w:rsidRPr="000A31CE">
          <w:rPr>
            <w:rFonts w:ascii="Courier New" w:hAnsi="Courier New"/>
            <w:snapToGrid w:val="0"/>
            <w:sz w:val="16"/>
          </w:rPr>
          <w:t>ERLFReportContainer</w:t>
        </w:r>
        <w:r w:rsidRPr="004B5CE3">
          <w:rPr>
            <w:rFonts w:ascii="Courier New" w:hAnsi="Courier New"/>
            <w:sz w:val="16"/>
          </w:rPr>
          <w:t>-ExtIEs</w:t>
        </w:r>
        <w:proofErr w:type="spellEnd"/>
        <w:r w:rsidRPr="004B5CE3">
          <w:rPr>
            <w:rFonts w:ascii="Courier New" w:hAnsi="Courier New"/>
            <w:sz w:val="16"/>
          </w:rPr>
          <w:t>} }</w:t>
        </w:r>
      </w:ins>
    </w:p>
    <w:p w14:paraId="4AF4A8D4" w14:textId="77777777" w:rsidR="00AF26FC" w:rsidRPr="004B5CE3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90" w:author="Author"/>
          <w:rFonts w:ascii="Courier New" w:hAnsi="Courier New"/>
          <w:snapToGrid w:val="0"/>
          <w:sz w:val="16"/>
        </w:rPr>
      </w:pPr>
      <w:ins w:id="3791" w:author="Author">
        <w:r w:rsidRPr="004B5CE3">
          <w:rPr>
            <w:rFonts w:ascii="Courier New" w:hAnsi="Courier New"/>
            <w:snapToGrid w:val="0"/>
            <w:sz w:val="16"/>
          </w:rPr>
          <w:t>}</w:t>
        </w:r>
      </w:ins>
    </w:p>
    <w:p w14:paraId="26FDAE33" w14:textId="77777777" w:rsidR="00AF26FC" w:rsidRPr="004B5CE3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92" w:author="Author"/>
          <w:rFonts w:ascii="Courier New" w:hAnsi="Courier New"/>
          <w:sz w:val="16"/>
        </w:rPr>
      </w:pPr>
      <w:proofErr w:type="spellStart"/>
      <w:ins w:id="3793" w:author="Author">
        <w:r>
          <w:rPr>
            <w:rFonts w:ascii="Courier New" w:hAnsi="Courier New"/>
            <w:snapToGrid w:val="0"/>
            <w:sz w:val="16"/>
          </w:rPr>
          <w:t>U</w:t>
        </w:r>
        <w:r w:rsidRPr="000A31CE">
          <w:rPr>
            <w:rFonts w:ascii="Courier New" w:hAnsi="Courier New"/>
            <w:snapToGrid w:val="0"/>
            <w:sz w:val="16"/>
          </w:rPr>
          <w:t>ERLFReportContainer</w:t>
        </w:r>
        <w:r w:rsidRPr="004B5CE3">
          <w:rPr>
            <w:rFonts w:ascii="Courier New" w:hAnsi="Courier New"/>
            <w:sz w:val="16"/>
          </w:rPr>
          <w:t>-ExtIEs</w:t>
        </w:r>
        <w:proofErr w:type="spellEnd"/>
        <w:r w:rsidRPr="004B5CE3">
          <w:rPr>
            <w:rFonts w:ascii="Courier New" w:hAnsi="Courier New"/>
            <w:sz w:val="16"/>
          </w:rPr>
          <w:t xml:space="preserve"> </w:t>
        </w:r>
        <w:r w:rsidRPr="00FE7CFF">
          <w:rPr>
            <w:rFonts w:ascii="Courier New" w:hAnsi="Courier New"/>
            <w:snapToGrid w:val="0"/>
            <w:sz w:val="16"/>
          </w:rPr>
          <w:t>XN</w:t>
        </w:r>
        <w:r w:rsidRPr="004B5CE3">
          <w:rPr>
            <w:rFonts w:ascii="Courier New" w:hAnsi="Courier New"/>
            <w:snapToGrid w:val="0"/>
            <w:sz w:val="16"/>
          </w:rPr>
          <w:t xml:space="preserve">AP-PROTOCOL-IES </w:t>
        </w:r>
        <w:r w:rsidRPr="004B5CE3">
          <w:rPr>
            <w:rFonts w:ascii="Courier New" w:hAnsi="Courier New"/>
            <w:sz w:val="16"/>
          </w:rPr>
          <w:t>::= {</w:t>
        </w:r>
      </w:ins>
    </w:p>
    <w:p w14:paraId="6D10A48E" w14:textId="77777777" w:rsidR="00AF26FC" w:rsidRPr="004B5CE3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94" w:author="Author"/>
          <w:rFonts w:ascii="Courier New" w:hAnsi="Courier New"/>
          <w:sz w:val="16"/>
        </w:rPr>
      </w:pPr>
      <w:ins w:id="3795" w:author="Author">
        <w:r w:rsidRPr="004B5CE3">
          <w:rPr>
            <w:rFonts w:ascii="Courier New" w:hAnsi="Courier New"/>
            <w:sz w:val="16"/>
          </w:rPr>
          <w:tab/>
          <w:t>...</w:t>
        </w:r>
      </w:ins>
    </w:p>
    <w:p w14:paraId="3285C71C" w14:textId="77777777" w:rsidR="00AF26FC" w:rsidRPr="004B5CE3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96" w:author="Author"/>
          <w:rFonts w:ascii="Courier New" w:hAnsi="Courier New"/>
          <w:sz w:val="16"/>
        </w:rPr>
      </w:pPr>
      <w:ins w:id="3797" w:author="Author">
        <w:r w:rsidRPr="004B5CE3">
          <w:rPr>
            <w:rFonts w:ascii="Courier New" w:hAnsi="Courier New"/>
            <w:sz w:val="16"/>
          </w:rPr>
          <w:t>}</w:t>
        </w:r>
      </w:ins>
    </w:p>
    <w:p w14:paraId="513449D3" w14:textId="77777777" w:rsidR="00AF26FC" w:rsidRDefault="00AF26FC" w:rsidP="00AF26FC">
      <w:pPr>
        <w:pStyle w:val="PL"/>
        <w:rPr>
          <w:ins w:id="3798" w:author="Author"/>
        </w:rPr>
      </w:pPr>
    </w:p>
    <w:p w14:paraId="5E00F686" w14:textId="77777777" w:rsidR="00AF26FC" w:rsidRPr="00F35F02" w:rsidRDefault="00AF26FC" w:rsidP="00AF26FC">
      <w:pPr>
        <w:pStyle w:val="PL"/>
        <w:rPr>
          <w:ins w:id="3799" w:author="Author"/>
        </w:rPr>
      </w:pPr>
      <w:ins w:id="3800" w:author="Author">
        <w:r w:rsidRPr="00F35F02">
          <w:rPr>
            <w:snapToGrid w:val="0"/>
          </w:rPr>
          <w:t>UERLFReportContainer</w:t>
        </w:r>
        <w:r>
          <w:rPr>
            <w:snapToGrid w:val="0"/>
          </w:rPr>
          <w:t>LTE</w:t>
        </w:r>
        <w:r w:rsidRPr="00F35F02">
          <w:rPr>
            <w:snapToGrid w:val="0"/>
          </w:rPr>
          <w:t xml:space="preserve"> </w:t>
        </w:r>
        <w:r w:rsidRPr="00F35F02">
          <w:t>::= OCTET STRING</w:t>
        </w:r>
      </w:ins>
    </w:p>
    <w:p w14:paraId="65FE4878" w14:textId="77777777" w:rsidR="00AF26FC" w:rsidRDefault="00AF26FC" w:rsidP="00AF26FC">
      <w:pPr>
        <w:pStyle w:val="PL"/>
        <w:rPr>
          <w:ins w:id="3801" w:author="Author"/>
          <w:iCs/>
          <w:lang w:eastAsia="zh-CN"/>
        </w:rPr>
      </w:pPr>
      <w:ins w:id="3802" w:author="Author">
        <w:r w:rsidRPr="00F35F02">
          <w:t xml:space="preserve">-- This IE is a transparent container and shall be encoded as </w:t>
        </w:r>
        <w:r w:rsidRPr="00F35F02">
          <w:rPr>
            <w:iCs/>
          </w:rPr>
          <w:t xml:space="preserve">the </w:t>
        </w:r>
        <w:r w:rsidRPr="00F35F02">
          <w:rPr>
            <w:i/>
            <w:lang w:eastAsia="ja-JP"/>
          </w:rPr>
          <w:t>RLF-Report-r</w:t>
        </w:r>
        <w:r w:rsidRPr="00F35F02">
          <w:rPr>
            <w:lang w:eastAsia="ja-JP"/>
          </w:rPr>
          <w:t>16 IE contained in the UEInformationResponse message (TS 3</w:t>
        </w:r>
        <w:r>
          <w:rPr>
            <w:lang w:eastAsia="ja-JP"/>
          </w:rPr>
          <w:t>6</w:t>
        </w:r>
        <w:r w:rsidRPr="00F35F02">
          <w:rPr>
            <w:lang w:eastAsia="ja-JP"/>
          </w:rPr>
          <w:t>.331 [1</w:t>
        </w:r>
        <w:r>
          <w:rPr>
            <w:lang w:eastAsia="ja-JP"/>
          </w:rPr>
          <w:t>4</w:t>
        </w:r>
        <w:r w:rsidRPr="00F35F02">
          <w:rPr>
            <w:lang w:eastAsia="ja-JP"/>
          </w:rPr>
          <w:t>]</w:t>
        </w:r>
        <w:r>
          <w:rPr>
            <w:lang w:eastAsia="ja-JP"/>
          </w:rPr>
          <w:t>)FFS</w:t>
        </w:r>
      </w:ins>
    </w:p>
    <w:p w14:paraId="672F22F8" w14:textId="77777777" w:rsidR="00AF26FC" w:rsidRPr="001E25DD" w:rsidRDefault="00AF26FC" w:rsidP="00AF26FC">
      <w:pPr>
        <w:pStyle w:val="PL"/>
        <w:rPr>
          <w:ins w:id="3803" w:author="Author"/>
          <w:snapToGrid w:val="0"/>
        </w:rPr>
      </w:pPr>
    </w:p>
    <w:p w14:paraId="165D7C35" w14:textId="77777777" w:rsidR="00AF26FC" w:rsidRPr="00F35F02" w:rsidRDefault="00AF26FC" w:rsidP="00AF26FC">
      <w:pPr>
        <w:pStyle w:val="PL"/>
        <w:rPr>
          <w:ins w:id="3804" w:author="Author"/>
        </w:rPr>
      </w:pPr>
      <w:ins w:id="3805" w:author="Author">
        <w:r w:rsidRPr="00F35F02">
          <w:rPr>
            <w:snapToGrid w:val="0"/>
          </w:rPr>
          <w:t>UERLFReportContainer</w:t>
        </w:r>
        <w:r>
          <w:rPr>
            <w:snapToGrid w:val="0"/>
          </w:rPr>
          <w:t>NR</w:t>
        </w:r>
        <w:r w:rsidRPr="00F35F02">
          <w:rPr>
            <w:snapToGrid w:val="0"/>
          </w:rPr>
          <w:t xml:space="preserve"> </w:t>
        </w:r>
        <w:r w:rsidRPr="00F35F02">
          <w:t>::= OCTET STRING</w:t>
        </w:r>
      </w:ins>
    </w:p>
    <w:p w14:paraId="1B72B740" w14:textId="77777777" w:rsidR="00AF26FC" w:rsidRDefault="00AF26FC" w:rsidP="00AF26FC">
      <w:pPr>
        <w:pStyle w:val="PL"/>
        <w:rPr>
          <w:ins w:id="3806" w:author="Author"/>
          <w:iCs/>
          <w:lang w:eastAsia="zh-CN"/>
        </w:rPr>
      </w:pPr>
      <w:ins w:id="3807" w:author="Author">
        <w:r w:rsidRPr="00F35F02">
          <w:t xml:space="preserve">-- This IE is a transparent container and shall be encoded as </w:t>
        </w:r>
        <w:r w:rsidRPr="00F35F02">
          <w:rPr>
            <w:iCs/>
          </w:rPr>
          <w:t xml:space="preserve">the </w:t>
        </w:r>
        <w:r w:rsidRPr="00F35F02">
          <w:rPr>
            <w:i/>
            <w:lang w:eastAsia="ja-JP"/>
          </w:rPr>
          <w:t>RLF-Report-r</w:t>
        </w:r>
        <w:r w:rsidRPr="00F35F02">
          <w:rPr>
            <w:lang w:eastAsia="ja-JP"/>
          </w:rPr>
          <w:t>16 IE contained in the UEInformationResponse message (TS 38.331 [10])</w:t>
        </w:r>
      </w:ins>
    </w:p>
    <w:p w14:paraId="1AECDC5B" w14:textId="77777777" w:rsidR="00AF26FC" w:rsidRDefault="00AF26FC" w:rsidP="00AF26FC">
      <w:pPr>
        <w:pStyle w:val="PL"/>
        <w:rPr>
          <w:ins w:id="3808" w:author="Author"/>
        </w:rPr>
      </w:pPr>
    </w:p>
    <w:p w14:paraId="0BCE5B30" w14:textId="77777777" w:rsidR="00AF26FC" w:rsidRPr="00FD0425" w:rsidRDefault="00AF26FC" w:rsidP="00AF26FC">
      <w:pPr>
        <w:pStyle w:val="PL"/>
      </w:pPr>
    </w:p>
    <w:p w14:paraId="068D08E6" w14:textId="77777777" w:rsidR="00AF26FC" w:rsidRPr="00FD0425" w:rsidRDefault="00AF26FC" w:rsidP="00AF26FC">
      <w:pPr>
        <w:pStyle w:val="PL"/>
      </w:pPr>
      <w:bookmarkStart w:id="3809" w:name="_Hlk515373258"/>
      <w:r w:rsidRPr="00FD0425">
        <w:t>UESecurityCapabilities</w:t>
      </w:r>
      <w:bookmarkEnd w:id="3809"/>
      <w:r w:rsidRPr="00FD0425">
        <w:t xml:space="preserve"> ::= SEQUENCE {</w:t>
      </w:r>
    </w:p>
    <w:p w14:paraId="6B9B0577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tab/>
        <w:t>nr-EncyptionAlgorithms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{nea1-128(1),</w:t>
      </w:r>
    </w:p>
    <w:p w14:paraId="352DA2FD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nea2-128(2),</w:t>
      </w:r>
    </w:p>
    <w:p w14:paraId="32D28805" w14:textId="77777777" w:rsidR="00AF26FC" w:rsidRPr="00FD0425" w:rsidRDefault="00AF26FC" w:rsidP="00AF26FC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nea3-128(3)}</w:t>
      </w:r>
      <w:r w:rsidRPr="00FD0425">
        <w:t xml:space="preserve"> (SIZE(16, ...)),</w:t>
      </w:r>
    </w:p>
    <w:p w14:paraId="51B905ED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tab/>
        <w:t>nr-IntegrityProtectionAlgorithms</w:t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{nia1-128(1),</w:t>
      </w:r>
    </w:p>
    <w:p w14:paraId="42253455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nia2-128(2),</w:t>
      </w:r>
    </w:p>
    <w:p w14:paraId="2855758D" w14:textId="77777777" w:rsidR="00AF26FC" w:rsidRPr="00FD0425" w:rsidRDefault="00AF26FC" w:rsidP="00AF26FC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nia3-128(3)}</w:t>
      </w:r>
      <w:r w:rsidRPr="00FD0425">
        <w:t xml:space="preserve"> (SIZE(16, ...)),</w:t>
      </w:r>
    </w:p>
    <w:p w14:paraId="718B5F70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tab/>
        <w:t>e-utra-EncyptionAlgorithms</w:t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{eea1-128(1),</w:t>
      </w:r>
    </w:p>
    <w:p w14:paraId="0AD934E4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eea2-128(2),</w:t>
      </w:r>
    </w:p>
    <w:p w14:paraId="49CEC334" w14:textId="77777777" w:rsidR="00AF26FC" w:rsidRPr="00FD0425" w:rsidRDefault="00AF26FC" w:rsidP="00AF26FC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eea3-128(3)}</w:t>
      </w:r>
      <w:r w:rsidRPr="00FD0425">
        <w:t xml:space="preserve"> (SIZE(16, ...)),</w:t>
      </w:r>
    </w:p>
    <w:p w14:paraId="1C237A75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tab/>
        <w:t>e-utra-IntegrityProtectionAlgorithms</w:t>
      </w:r>
      <w:r w:rsidRPr="00FD0425">
        <w:tab/>
        <w:t xml:space="preserve">BIT STRING </w:t>
      </w:r>
      <w:r w:rsidRPr="00FD0425">
        <w:rPr>
          <w:lang w:eastAsia="ja-JP"/>
        </w:rPr>
        <w:t>{eia1-128(1),</w:t>
      </w:r>
    </w:p>
    <w:p w14:paraId="181DA8CF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eia2-128(2),</w:t>
      </w:r>
    </w:p>
    <w:p w14:paraId="44E1B98F" w14:textId="77777777" w:rsidR="00AF26FC" w:rsidRPr="00FD0425" w:rsidRDefault="00AF26FC" w:rsidP="00AF26FC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eia3-128(3)}</w:t>
      </w:r>
      <w:r w:rsidRPr="00FD0425">
        <w:t xml:space="preserve"> (SIZE(16, ...)),</w:t>
      </w:r>
    </w:p>
    <w:p w14:paraId="22986ACF" w14:textId="77777777" w:rsidR="00AF26FC" w:rsidRPr="00FD0425" w:rsidRDefault="00AF26FC" w:rsidP="00AF26FC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UESecurityCapabilities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</w:t>
      </w:r>
      <w:r w:rsidRPr="00FD0425">
        <w:t>,</w:t>
      </w:r>
    </w:p>
    <w:p w14:paraId="4C464218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3E6263B7" w14:textId="77777777" w:rsidR="00AF26FC" w:rsidRPr="00FD0425" w:rsidRDefault="00AF26FC" w:rsidP="00AF26FC">
      <w:pPr>
        <w:pStyle w:val="PL"/>
      </w:pPr>
      <w:r w:rsidRPr="00FD0425">
        <w:lastRenderedPageBreak/>
        <w:t>}</w:t>
      </w:r>
    </w:p>
    <w:p w14:paraId="5F984AE1" w14:textId="77777777" w:rsidR="00AF26FC" w:rsidRPr="00FD0425" w:rsidRDefault="00AF26FC" w:rsidP="00AF26FC">
      <w:pPr>
        <w:pStyle w:val="PL"/>
      </w:pPr>
    </w:p>
    <w:p w14:paraId="707D8D0D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t>UESecurityCapabilities-ExtIEs</w:t>
      </w:r>
      <w:r w:rsidRPr="00FD0425">
        <w:rPr>
          <w:noProof w:val="0"/>
          <w:snapToGrid w:val="0"/>
          <w:lang w:eastAsia="zh-CN"/>
        </w:rPr>
        <w:t xml:space="preserve">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1B991A78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B99330D" w14:textId="77777777" w:rsidR="00AF26FC" w:rsidRPr="00FD0425" w:rsidRDefault="00AF26FC" w:rsidP="00AF26FC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1F48622D" w14:textId="77777777" w:rsidR="00AF26FC" w:rsidRPr="00FD0425" w:rsidRDefault="00AF26FC" w:rsidP="00AF26FC">
      <w:pPr>
        <w:pStyle w:val="PL"/>
      </w:pPr>
    </w:p>
    <w:p w14:paraId="36EB13C4" w14:textId="77777777" w:rsidR="00AF26FC" w:rsidRPr="00FD0425" w:rsidRDefault="00AF26FC" w:rsidP="00AF26FC">
      <w:pPr>
        <w:pStyle w:val="PL"/>
      </w:pPr>
    </w:p>
    <w:p w14:paraId="7362219D" w14:textId="77777777" w:rsidR="00AF26FC" w:rsidRPr="00FD0425" w:rsidRDefault="00AF26FC" w:rsidP="00AF26FC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ULConfiguration::= SEQUENCE {</w:t>
      </w:r>
    </w:p>
    <w:p w14:paraId="16B074F4" w14:textId="77777777" w:rsidR="00AF26FC" w:rsidRPr="00FD0425" w:rsidRDefault="00AF26FC" w:rsidP="00AF26FC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uL-PDCP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  <w:t>UL-UE-Configuration,</w:t>
      </w:r>
    </w:p>
    <w:p w14:paraId="0A83844B" w14:textId="77777777" w:rsidR="00AF26FC" w:rsidRPr="00FD0425" w:rsidRDefault="00AF26FC" w:rsidP="00AF26FC">
      <w:pPr>
        <w:pStyle w:val="PL"/>
        <w:rPr>
          <w:rFonts w:eastAsia="DengXian"/>
          <w:lang w:eastAsia="zh-CN"/>
        </w:rPr>
      </w:pPr>
      <w:r w:rsidRPr="00FD0425">
        <w:rPr>
          <w:rFonts w:eastAsia="DengXian"/>
          <w:lang w:eastAsia="zh-CN"/>
        </w:rPr>
        <w:tab/>
        <w:t>iE-Extensions</w:t>
      </w:r>
      <w:r w:rsidRPr="00FD0425">
        <w:rPr>
          <w:rFonts w:eastAsia="DengXian"/>
          <w:lang w:eastAsia="zh-CN"/>
        </w:rPr>
        <w:tab/>
      </w:r>
      <w:r w:rsidRPr="00FD0425">
        <w:rPr>
          <w:rFonts w:eastAsia="DengXian"/>
          <w:lang w:eastAsia="zh-CN"/>
        </w:rPr>
        <w:tab/>
      </w:r>
      <w:r w:rsidRPr="00FD0425">
        <w:rPr>
          <w:rFonts w:eastAsia="DengXian"/>
          <w:lang w:eastAsia="zh-CN"/>
        </w:rPr>
        <w:tab/>
      </w:r>
      <w:r w:rsidRPr="00FD0425">
        <w:rPr>
          <w:rFonts w:eastAsia="DengXian"/>
          <w:lang w:eastAsia="zh-CN"/>
        </w:rPr>
        <w:tab/>
      </w:r>
      <w:r w:rsidRPr="00FD0425">
        <w:rPr>
          <w:rFonts w:eastAsia="DengXian"/>
          <w:lang w:eastAsia="zh-CN"/>
        </w:rPr>
        <w:tab/>
        <w:t>ProtocolExtensionContainer { {ULConfiguration-ExtIEs} } OPTIONAL,</w:t>
      </w:r>
    </w:p>
    <w:p w14:paraId="7276E7F1" w14:textId="77777777" w:rsidR="00AF26FC" w:rsidRPr="00FD0425" w:rsidRDefault="00AF26FC" w:rsidP="00AF26FC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...</w:t>
      </w:r>
    </w:p>
    <w:p w14:paraId="56ACF951" w14:textId="77777777" w:rsidR="00AF26FC" w:rsidRPr="00FD0425" w:rsidRDefault="00AF26FC" w:rsidP="00AF26FC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}</w:t>
      </w:r>
    </w:p>
    <w:p w14:paraId="44E58080" w14:textId="77777777" w:rsidR="00AF26FC" w:rsidRPr="00FD0425" w:rsidRDefault="00AF26FC" w:rsidP="00AF26FC">
      <w:pPr>
        <w:pStyle w:val="PL"/>
        <w:rPr>
          <w:rFonts w:eastAsia="DengXian" w:cs="Courier New"/>
          <w:snapToGrid w:val="0"/>
          <w:lang w:eastAsia="zh-CN"/>
        </w:rPr>
      </w:pPr>
    </w:p>
    <w:p w14:paraId="337F93CE" w14:textId="77777777" w:rsidR="00AF26FC" w:rsidRPr="00FD0425" w:rsidRDefault="00AF26FC" w:rsidP="00AF26FC">
      <w:pPr>
        <w:pStyle w:val="PL"/>
        <w:rPr>
          <w:rFonts w:eastAsia="DengXian"/>
          <w:lang w:eastAsia="zh-CN"/>
        </w:rPr>
      </w:pPr>
      <w:r w:rsidRPr="00FD0425">
        <w:rPr>
          <w:rFonts w:eastAsia="DengXian"/>
          <w:lang w:eastAsia="zh-CN"/>
        </w:rPr>
        <w:t>ULConfiguration-ExtIEs XNAP-PROTOCOL-EXTENSION ::= {</w:t>
      </w:r>
    </w:p>
    <w:p w14:paraId="40560F7E" w14:textId="77777777" w:rsidR="00AF26FC" w:rsidRPr="00FD0425" w:rsidRDefault="00AF26FC" w:rsidP="00AF26FC">
      <w:pPr>
        <w:pStyle w:val="PL"/>
        <w:rPr>
          <w:rFonts w:eastAsia="DengXian"/>
          <w:lang w:eastAsia="zh-CN"/>
        </w:rPr>
      </w:pPr>
      <w:r w:rsidRPr="00FD0425">
        <w:rPr>
          <w:rFonts w:eastAsia="DengXian"/>
          <w:lang w:eastAsia="zh-CN"/>
        </w:rPr>
        <w:tab/>
        <w:t>...</w:t>
      </w:r>
    </w:p>
    <w:p w14:paraId="409D1D74" w14:textId="77777777" w:rsidR="00AF26FC" w:rsidRPr="00FD0425" w:rsidRDefault="00AF26FC" w:rsidP="00AF26FC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/>
          <w:lang w:eastAsia="zh-CN"/>
        </w:rPr>
        <w:t>}</w:t>
      </w:r>
    </w:p>
    <w:p w14:paraId="667FCC52" w14:textId="77777777" w:rsidR="00AF26FC" w:rsidRPr="00FD0425" w:rsidRDefault="00AF26FC" w:rsidP="00AF26FC">
      <w:pPr>
        <w:pStyle w:val="PL"/>
        <w:rPr>
          <w:rFonts w:eastAsia="DengXian" w:cs="Courier New"/>
          <w:snapToGrid w:val="0"/>
          <w:lang w:eastAsia="zh-CN"/>
        </w:rPr>
      </w:pPr>
    </w:p>
    <w:p w14:paraId="4FCE562E" w14:textId="77777777" w:rsidR="00AF26FC" w:rsidRPr="00FD0425" w:rsidRDefault="00AF26FC" w:rsidP="00AF26FC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UL-UE-Configuration::= ENUMERATED {no-data, shared, only, ...}</w:t>
      </w:r>
    </w:p>
    <w:p w14:paraId="39CD0E3C" w14:textId="77777777" w:rsidR="00AF26FC" w:rsidRPr="00FD0425" w:rsidRDefault="00AF26FC" w:rsidP="00AF26FC">
      <w:pPr>
        <w:pStyle w:val="PL"/>
      </w:pPr>
    </w:p>
    <w:p w14:paraId="0AA7E061" w14:textId="77777777" w:rsidR="00AF26FC" w:rsidRPr="00FD0425" w:rsidRDefault="00AF26FC" w:rsidP="00AF26FC">
      <w:pPr>
        <w:pStyle w:val="PL"/>
      </w:pPr>
      <w:r w:rsidRPr="00FD0425">
        <w:t>ULForwarding</w:t>
      </w:r>
      <w:r w:rsidRPr="00FD0425">
        <w:tab/>
        <w:t>::= ENUMERATED {ul-forwarding-proposed, ...}</w:t>
      </w:r>
    </w:p>
    <w:p w14:paraId="65578EC7" w14:textId="77777777" w:rsidR="00AF26FC" w:rsidRPr="00FD0425" w:rsidRDefault="00AF26FC" w:rsidP="00AF26FC">
      <w:pPr>
        <w:pStyle w:val="PL"/>
      </w:pPr>
    </w:p>
    <w:p w14:paraId="6B0D4234" w14:textId="77777777" w:rsidR="00AF26FC" w:rsidRPr="00FD0425" w:rsidRDefault="00AF26FC" w:rsidP="00AF26FC">
      <w:pPr>
        <w:pStyle w:val="PL"/>
      </w:pPr>
      <w:r w:rsidRPr="00FD0425">
        <w:t>ULForwardingProposal</w:t>
      </w:r>
      <w:r w:rsidRPr="00FD0425">
        <w:tab/>
        <w:t>::= ENUMERATED {ul-forwarding-proposed, ...}</w:t>
      </w:r>
    </w:p>
    <w:p w14:paraId="76B1C3E4" w14:textId="77777777" w:rsidR="00AF26FC" w:rsidRDefault="00AF26FC" w:rsidP="00AF26FC">
      <w:pPr>
        <w:pStyle w:val="PL"/>
        <w:rPr>
          <w:ins w:id="3810" w:author="Author"/>
        </w:rPr>
      </w:pPr>
    </w:p>
    <w:p w14:paraId="1CB4FD8A" w14:textId="77777777" w:rsidR="00AF26FC" w:rsidRDefault="00AF26FC" w:rsidP="00AF26FC">
      <w:pPr>
        <w:pStyle w:val="PL"/>
        <w:rPr>
          <w:ins w:id="3811" w:author="Author"/>
        </w:rPr>
      </w:pPr>
    </w:p>
    <w:p w14:paraId="666F4669" w14:textId="77777777" w:rsidR="00AF26FC" w:rsidRPr="00300B5A" w:rsidRDefault="00AF26FC" w:rsidP="00AF26FC">
      <w:pPr>
        <w:pStyle w:val="PL"/>
        <w:rPr>
          <w:ins w:id="3812" w:author="Author"/>
          <w:bCs/>
        </w:rPr>
      </w:pPr>
      <w:ins w:id="3813" w:author="Author">
        <w:r w:rsidRPr="00300B5A">
          <w:t>UL-GBR-PRB-usage</w:t>
        </w:r>
        <w:r w:rsidRPr="00300B5A">
          <w:rPr>
            <w:bCs/>
          </w:rPr>
          <w:t>::= INTEGER (0..100)</w:t>
        </w:r>
      </w:ins>
    </w:p>
    <w:p w14:paraId="55ED1B96" w14:textId="77777777" w:rsidR="00AF26FC" w:rsidRPr="00300B5A" w:rsidRDefault="00AF26FC" w:rsidP="00AF26FC">
      <w:pPr>
        <w:pStyle w:val="PL"/>
        <w:rPr>
          <w:ins w:id="3814" w:author="Author"/>
        </w:rPr>
      </w:pPr>
    </w:p>
    <w:p w14:paraId="0448237C" w14:textId="77777777" w:rsidR="00AF26FC" w:rsidRPr="00300B5A" w:rsidRDefault="00AF26FC" w:rsidP="00AF26FC">
      <w:pPr>
        <w:pStyle w:val="PL"/>
        <w:rPr>
          <w:ins w:id="3815" w:author="Author"/>
        </w:rPr>
      </w:pPr>
    </w:p>
    <w:p w14:paraId="5E86054A" w14:textId="77777777" w:rsidR="00AF26FC" w:rsidRPr="00300B5A" w:rsidRDefault="00AF26FC" w:rsidP="00AF26FC">
      <w:pPr>
        <w:pStyle w:val="PL"/>
        <w:rPr>
          <w:ins w:id="3816" w:author="Author"/>
          <w:bCs/>
        </w:rPr>
      </w:pPr>
      <w:ins w:id="3817" w:author="Author">
        <w:r w:rsidRPr="00300B5A">
          <w:t>UL-non-GBR-PRB-usage</w:t>
        </w:r>
        <w:r w:rsidRPr="00300B5A">
          <w:rPr>
            <w:bCs/>
          </w:rPr>
          <w:t>::= INTEGER (0..100)</w:t>
        </w:r>
      </w:ins>
    </w:p>
    <w:p w14:paraId="5685DF64" w14:textId="77777777" w:rsidR="00AF26FC" w:rsidRPr="00300B5A" w:rsidRDefault="00AF26FC" w:rsidP="00AF26FC">
      <w:pPr>
        <w:pStyle w:val="PL"/>
        <w:rPr>
          <w:ins w:id="3818" w:author="Author"/>
        </w:rPr>
      </w:pPr>
    </w:p>
    <w:p w14:paraId="68D7F4AA" w14:textId="77777777" w:rsidR="00AF26FC" w:rsidRPr="00300B5A" w:rsidRDefault="00AF26FC" w:rsidP="00AF26FC">
      <w:pPr>
        <w:pStyle w:val="PL"/>
        <w:rPr>
          <w:ins w:id="3819" w:author="Author"/>
        </w:rPr>
      </w:pPr>
    </w:p>
    <w:p w14:paraId="3FD208D5" w14:textId="77777777" w:rsidR="00AF26FC" w:rsidRDefault="00AF26FC" w:rsidP="00AF26FC">
      <w:pPr>
        <w:pStyle w:val="PL"/>
        <w:rPr>
          <w:ins w:id="3820" w:author="Author"/>
          <w:bCs/>
        </w:rPr>
      </w:pPr>
      <w:ins w:id="3821" w:author="Author">
        <w:r w:rsidRPr="00300B5A">
          <w:t>UL-Total-PRB-usage</w:t>
        </w:r>
        <w:r w:rsidRPr="00300B5A">
          <w:rPr>
            <w:bCs/>
          </w:rPr>
          <w:t>::= INTEGER (0..100)</w:t>
        </w:r>
      </w:ins>
    </w:p>
    <w:p w14:paraId="77A99C81" w14:textId="77777777" w:rsidR="00AF26FC" w:rsidRDefault="00AF26FC" w:rsidP="00AF26FC">
      <w:pPr>
        <w:pStyle w:val="PL"/>
        <w:rPr>
          <w:ins w:id="3822" w:author="Author"/>
        </w:rPr>
      </w:pPr>
    </w:p>
    <w:p w14:paraId="40E60BDB" w14:textId="77777777" w:rsidR="00AF26FC" w:rsidRPr="00FD0425" w:rsidRDefault="00AF26FC" w:rsidP="00AF26FC">
      <w:pPr>
        <w:pStyle w:val="PL"/>
      </w:pPr>
    </w:p>
    <w:p w14:paraId="5461A84C" w14:textId="77777777" w:rsidR="00AF26FC" w:rsidRPr="00FD0425" w:rsidRDefault="00AF26FC" w:rsidP="00AF26FC">
      <w:pPr>
        <w:pStyle w:val="PL"/>
      </w:pPr>
      <w:bookmarkStart w:id="3823" w:name="_Hlk513549783"/>
      <w:r w:rsidRPr="00FD0425">
        <w:t>UPTransportLayerInformation</w:t>
      </w:r>
      <w:bookmarkEnd w:id="3823"/>
      <w:r w:rsidRPr="00FD0425">
        <w:t xml:space="preserve"> ::= CHOICE {</w:t>
      </w:r>
    </w:p>
    <w:p w14:paraId="41826059" w14:textId="77777777" w:rsidR="00AF26FC" w:rsidRPr="00FD0425" w:rsidRDefault="00AF26FC" w:rsidP="00AF26FC">
      <w:pPr>
        <w:pStyle w:val="PL"/>
      </w:pPr>
      <w:r w:rsidRPr="00FD0425">
        <w:tab/>
        <w:t>gtpTunnel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GTPtunnelTransportLayerInformation,</w:t>
      </w:r>
    </w:p>
    <w:p w14:paraId="41B71005" w14:textId="77777777" w:rsidR="00AF26FC" w:rsidRPr="00FD0425" w:rsidRDefault="00AF26FC" w:rsidP="00AF26FC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UPTransportLayerInformation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26EE79EB" w14:textId="77777777" w:rsidR="00AF26FC" w:rsidRPr="00FD0425" w:rsidRDefault="00AF26FC" w:rsidP="00AF26FC">
      <w:pPr>
        <w:pStyle w:val="PL"/>
      </w:pPr>
      <w:r w:rsidRPr="00FD0425">
        <w:t>}</w:t>
      </w:r>
    </w:p>
    <w:p w14:paraId="25C7E7A4" w14:textId="77777777" w:rsidR="00AF26FC" w:rsidRPr="00FD0425" w:rsidRDefault="00AF26FC" w:rsidP="00AF26FC">
      <w:pPr>
        <w:pStyle w:val="PL"/>
      </w:pPr>
    </w:p>
    <w:p w14:paraId="010E4C0F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t>UPTransportLayerInformation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1C8887E2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CD1B7EE" w14:textId="77777777" w:rsidR="00AF26FC" w:rsidRPr="00FD0425" w:rsidRDefault="00AF26FC" w:rsidP="00AF26FC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5489E7BC" w14:textId="77777777" w:rsidR="00AF26FC" w:rsidRPr="00FD0425" w:rsidRDefault="00AF26FC" w:rsidP="00AF26FC">
      <w:pPr>
        <w:pStyle w:val="PL"/>
      </w:pPr>
    </w:p>
    <w:p w14:paraId="498BF75B" w14:textId="77777777" w:rsidR="00AF26FC" w:rsidRPr="00FD0425" w:rsidRDefault="00AF26FC" w:rsidP="00AF26FC">
      <w:pPr>
        <w:pStyle w:val="PL"/>
      </w:pPr>
    </w:p>
    <w:p w14:paraId="199D32A8" w14:textId="77777777" w:rsidR="00AF26FC" w:rsidRPr="00FD0425" w:rsidRDefault="00AF26FC" w:rsidP="00AF26FC">
      <w:pPr>
        <w:pStyle w:val="PL"/>
      </w:pPr>
      <w:r w:rsidRPr="00FD0425">
        <w:t>UPTransportParameters ::= SEQUENCE (SIZE(1..maxnoofSCellGroupsplus1)) OF UPTransportParametersItem</w:t>
      </w:r>
    </w:p>
    <w:p w14:paraId="3EAD0D48" w14:textId="77777777" w:rsidR="00AF26FC" w:rsidRPr="00FD0425" w:rsidRDefault="00AF26FC" w:rsidP="00AF26FC">
      <w:pPr>
        <w:pStyle w:val="PL"/>
      </w:pPr>
    </w:p>
    <w:p w14:paraId="0FE34A1E" w14:textId="77777777" w:rsidR="00AF26FC" w:rsidRPr="00FD0425" w:rsidRDefault="00AF26FC" w:rsidP="00AF26FC">
      <w:pPr>
        <w:pStyle w:val="PL"/>
      </w:pPr>
      <w:r w:rsidRPr="00FD0425">
        <w:t>UPTransportParametersItem ::= SEQUENCE {</w:t>
      </w:r>
    </w:p>
    <w:p w14:paraId="1D9F14E7" w14:textId="77777777" w:rsidR="00AF26FC" w:rsidRPr="00FD0425" w:rsidRDefault="00AF26FC" w:rsidP="00AF26FC">
      <w:pPr>
        <w:pStyle w:val="PL"/>
      </w:pPr>
      <w:r w:rsidRPr="00FD0425">
        <w:tab/>
        <w:t>upTNLInfo</w:t>
      </w:r>
      <w:r w:rsidRPr="00FD0425">
        <w:tab/>
      </w:r>
      <w:r w:rsidRPr="00FD0425">
        <w:tab/>
        <w:t>UPTransportLayerInformation,</w:t>
      </w:r>
    </w:p>
    <w:p w14:paraId="7AF197A3" w14:textId="77777777" w:rsidR="00AF26FC" w:rsidRPr="00FD0425" w:rsidRDefault="00AF26FC" w:rsidP="00AF26FC">
      <w:pPr>
        <w:pStyle w:val="PL"/>
      </w:pPr>
      <w:r w:rsidRPr="00FD0425">
        <w:tab/>
        <w:t>cellGroupID</w:t>
      </w:r>
      <w:r w:rsidRPr="00FD0425">
        <w:tab/>
      </w:r>
      <w:r w:rsidRPr="00FD0425">
        <w:tab/>
        <w:t>CellGroupID,</w:t>
      </w:r>
    </w:p>
    <w:p w14:paraId="2153517C" w14:textId="77777777" w:rsidR="00AF26FC" w:rsidRPr="00FD0425" w:rsidRDefault="00AF26FC" w:rsidP="00AF26FC">
      <w:pPr>
        <w:pStyle w:val="PL"/>
      </w:pPr>
      <w:r w:rsidRPr="00FD0425">
        <w:tab/>
        <w:t>iE-Extension</w:t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UPTransportParametersItem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</w:t>
      </w:r>
      <w:r w:rsidRPr="00FD0425">
        <w:t>,</w:t>
      </w:r>
    </w:p>
    <w:p w14:paraId="1469D2E6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3ACC74A8" w14:textId="77777777" w:rsidR="00AF26FC" w:rsidRPr="00FD0425" w:rsidRDefault="00AF26FC" w:rsidP="00AF26FC">
      <w:pPr>
        <w:pStyle w:val="PL"/>
      </w:pPr>
      <w:r w:rsidRPr="00FD0425">
        <w:t>}</w:t>
      </w:r>
    </w:p>
    <w:p w14:paraId="50A42639" w14:textId="77777777" w:rsidR="00AF26FC" w:rsidRPr="00FD0425" w:rsidRDefault="00AF26FC" w:rsidP="00AF26FC">
      <w:pPr>
        <w:pStyle w:val="PL"/>
      </w:pPr>
    </w:p>
    <w:p w14:paraId="445B46B4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t>UPTransportParametersItem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7CB433BD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831DD63" w14:textId="77777777" w:rsidR="00AF26FC" w:rsidRPr="00FD0425" w:rsidRDefault="00AF26FC" w:rsidP="00AF26FC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1C06DF08" w14:textId="77777777" w:rsidR="00AF26FC" w:rsidRPr="00FD0425" w:rsidRDefault="00AF26FC" w:rsidP="00AF26FC">
      <w:pPr>
        <w:pStyle w:val="PL"/>
      </w:pPr>
    </w:p>
    <w:p w14:paraId="4EA6F4FF" w14:textId="77777777" w:rsidR="00AF26FC" w:rsidRPr="00FD0425" w:rsidRDefault="00AF26FC" w:rsidP="00AF26FC">
      <w:pPr>
        <w:pStyle w:val="PL"/>
      </w:pPr>
    </w:p>
    <w:p w14:paraId="7611B23A" w14:textId="77777777" w:rsidR="00AF26FC" w:rsidRPr="00FD0425" w:rsidRDefault="00AF26FC" w:rsidP="00AF26FC">
      <w:pPr>
        <w:pStyle w:val="PL"/>
      </w:pPr>
      <w:r w:rsidRPr="00FD0425">
        <w:t>UserPlaneTrafficActivityReport ::= ENUMERATED {inactive, re-activated, ...}</w:t>
      </w:r>
    </w:p>
    <w:p w14:paraId="1FEF41E0" w14:textId="77777777" w:rsidR="00AF26FC" w:rsidRPr="00FD0425" w:rsidRDefault="00AF26FC" w:rsidP="00AF26FC">
      <w:pPr>
        <w:pStyle w:val="PL"/>
      </w:pPr>
    </w:p>
    <w:p w14:paraId="38BEE9F2" w14:textId="77777777" w:rsidR="00AF26FC" w:rsidRPr="00FD0425" w:rsidRDefault="00AF26FC" w:rsidP="00AF26FC">
      <w:pPr>
        <w:pStyle w:val="PL"/>
      </w:pPr>
    </w:p>
    <w:p w14:paraId="0F21ABE7" w14:textId="77777777" w:rsidR="00AF26FC" w:rsidRPr="00FD0425" w:rsidRDefault="00AF26FC" w:rsidP="00AF26FC">
      <w:pPr>
        <w:pStyle w:val="PL"/>
        <w:outlineLvl w:val="3"/>
      </w:pPr>
      <w:r w:rsidRPr="00FD0425">
        <w:t>-- V</w:t>
      </w:r>
    </w:p>
    <w:p w14:paraId="19CC7F3B" w14:textId="77777777" w:rsidR="00AF26FC" w:rsidRPr="00FD0425" w:rsidRDefault="00AF26FC" w:rsidP="00AF26FC">
      <w:pPr>
        <w:pStyle w:val="PL"/>
      </w:pPr>
    </w:p>
    <w:p w14:paraId="5539CAC1" w14:textId="77777777" w:rsidR="00AF26FC" w:rsidRPr="00FD0425" w:rsidRDefault="00AF26FC" w:rsidP="00AF26FC">
      <w:pPr>
        <w:pStyle w:val="PL"/>
      </w:pPr>
      <w:r w:rsidRPr="00FD0425">
        <w:t>VolumeTimedReportList ::= SEQUENCE (SIZE(1..maxnooftimeperiods)) OF VolumeTimedReport-Item</w:t>
      </w:r>
    </w:p>
    <w:p w14:paraId="25244387" w14:textId="77777777" w:rsidR="00AF26FC" w:rsidRPr="00FD0425" w:rsidRDefault="00AF26FC" w:rsidP="00AF26FC">
      <w:pPr>
        <w:pStyle w:val="PL"/>
      </w:pPr>
    </w:p>
    <w:p w14:paraId="7B3F5DB8" w14:textId="77777777" w:rsidR="00AF26FC" w:rsidRPr="00FD0425" w:rsidRDefault="00AF26FC" w:rsidP="00AF26FC">
      <w:pPr>
        <w:pStyle w:val="PL"/>
      </w:pPr>
      <w:r w:rsidRPr="00FD0425">
        <w:t>VolumeTimedReport-Item ::= SEQUENCE {</w:t>
      </w:r>
    </w:p>
    <w:p w14:paraId="48FB4737" w14:textId="77777777" w:rsidR="00AF26FC" w:rsidRPr="00FD0425" w:rsidRDefault="00AF26FC" w:rsidP="00AF26FC">
      <w:pPr>
        <w:pStyle w:val="PL"/>
      </w:pPr>
      <w:r w:rsidRPr="00FD0425">
        <w:tab/>
        <w:t>startTimeStamp</w:t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(SIZE(4)),</w:t>
      </w:r>
    </w:p>
    <w:p w14:paraId="6AE7EE0E" w14:textId="77777777" w:rsidR="00AF26FC" w:rsidRPr="00FD0425" w:rsidRDefault="00AF26FC" w:rsidP="00AF26FC">
      <w:pPr>
        <w:pStyle w:val="PL"/>
      </w:pPr>
      <w:r w:rsidRPr="00FD0425">
        <w:tab/>
        <w:t>endTimeStamp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(SIZE(4)),</w:t>
      </w:r>
    </w:p>
    <w:p w14:paraId="5EA4908F" w14:textId="77777777" w:rsidR="00AF26FC" w:rsidRPr="00FD0425" w:rsidRDefault="00AF26FC" w:rsidP="00AF26FC">
      <w:pPr>
        <w:pStyle w:val="PL"/>
      </w:pPr>
      <w:r w:rsidRPr="00FD0425">
        <w:tab/>
        <w:t>usageCountUL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(0..18446744073709551615),</w:t>
      </w:r>
    </w:p>
    <w:p w14:paraId="6A4AB95B" w14:textId="77777777" w:rsidR="00AF26FC" w:rsidRPr="00FD0425" w:rsidRDefault="00AF26FC" w:rsidP="00AF26FC">
      <w:pPr>
        <w:pStyle w:val="PL"/>
      </w:pPr>
      <w:r w:rsidRPr="00FD0425">
        <w:tab/>
        <w:t>usageCountDL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(0..18446744073709551615),</w:t>
      </w:r>
    </w:p>
    <w:p w14:paraId="4FB5B81E" w14:textId="77777777" w:rsidR="00AF26FC" w:rsidRPr="00FD0425" w:rsidRDefault="00AF26FC" w:rsidP="00AF26FC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{VolumeTimedReport-Item-ExtIEs} } OPTIONAL,</w:t>
      </w:r>
    </w:p>
    <w:p w14:paraId="09652B7F" w14:textId="77777777" w:rsidR="00AF26FC" w:rsidRPr="00FD0425" w:rsidRDefault="00AF26FC" w:rsidP="00AF26FC">
      <w:pPr>
        <w:pStyle w:val="PL"/>
      </w:pPr>
      <w:r w:rsidRPr="00FD0425">
        <w:t>...</w:t>
      </w:r>
    </w:p>
    <w:p w14:paraId="09425D63" w14:textId="77777777" w:rsidR="00AF26FC" w:rsidRPr="00FD0425" w:rsidRDefault="00AF26FC" w:rsidP="00AF26FC">
      <w:pPr>
        <w:pStyle w:val="PL"/>
      </w:pPr>
      <w:r w:rsidRPr="00FD0425">
        <w:t>}</w:t>
      </w:r>
    </w:p>
    <w:p w14:paraId="520565EC" w14:textId="77777777" w:rsidR="00AF26FC" w:rsidRPr="00FD0425" w:rsidRDefault="00AF26FC" w:rsidP="00AF26FC">
      <w:pPr>
        <w:pStyle w:val="PL"/>
      </w:pPr>
    </w:p>
    <w:p w14:paraId="3423E919" w14:textId="77777777" w:rsidR="00AF26FC" w:rsidRPr="00FD0425" w:rsidRDefault="00AF26FC" w:rsidP="00AF26FC">
      <w:pPr>
        <w:pStyle w:val="PL"/>
      </w:pPr>
      <w:r w:rsidRPr="00FD0425">
        <w:t>VolumeTimedReport-Item-ExtIEs XNAP-PROTOCOL-EXTENSION ::= {</w:t>
      </w:r>
    </w:p>
    <w:p w14:paraId="60B2402B" w14:textId="77777777" w:rsidR="00AF26FC" w:rsidRPr="00FD0425" w:rsidRDefault="00AF26FC" w:rsidP="00AF26FC">
      <w:pPr>
        <w:pStyle w:val="PL"/>
      </w:pPr>
      <w:r w:rsidRPr="00FD0425">
        <w:tab/>
        <w:t>...</w:t>
      </w:r>
    </w:p>
    <w:p w14:paraId="31549487" w14:textId="77777777" w:rsidR="00AF26FC" w:rsidRPr="00FD0425" w:rsidRDefault="00AF26FC" w:rsidP="00AF26FC">
      <w:pPr>
        <w:pStyle w:val="PL"/>
      </w:pPr>
      <w:r w:rsidRPr="00FD0425">
        <w:t>}</w:t>
      </w:r>
    </w:p>
    <w:p w14:paraId="14D2CFE5" w14:textId="77777777" w:rsidR="00AF26FC" w:rsidRPr="00FD0425" w:rsidRDefault="00AF26FC" w:rsidP="00AF26FC">
      <w:pPr>
        <w:pStyle w:val="PL"/>
      </w:pPr>
    </w:p>
    <w:p w14:paraId="767E374A" w14:textId="77777777" w:rsidR="00AF26FC" w:rsidRPr="00FD0425" w:rsidRDefault="00AF26FC" w:rsidP="00AF26FC">
      <w:pPr>
        <w:pStyle w:val="PL"/>
        <w:outlineLvl w:val="3"/>
      </w:pPr>
      <w:r w:rsidRPr="00FD0425">
        <w:t>-- W</w:t>
      </w:r>
    </w:p>
    <w:p w14:paraId="631C0D70" w14:textId="77777777" w:rsidR="00AF26FC" w:rsidRPr="00FD0425" w:rsidRDefault="00AF26FC" w:rsidP="00AF26FC">
      <w:pPr>
        <w:pStyle w:val="PL"/>
      </w:pPr>
    </w:p>
    <w:p w14:paraId="463C6FC2" w14:textId="77777777" w:rsidR="00AF26FC" w:rsidRPr="00FD0425" w:rsidRDefault="00AF26FC" w:rsidP="00AF26FC">
      <w:pPr>
        <w:pStyle w:val="PL"/>
      </w:pPr>
    </w:p>
    <w:p w14:paraId="179838CD" w14:textId="77777777" w:rsidR="00AF26FC" w:rsidRPr="00FD0425" w:rsidRDefault="00AF26FC" w:rsidP="00AF26FC">
      <w:pPr>
        <w:pStyle w:val="PL"/>
        <w:outlineLvl w:val="3"/>
      </w:pPr>
      <w:r w:rsidRPr="00FD0425">
        <w:t>-- X</w:t>
      </w:r>
    </w:p>
    <w:p w14:paraId="45C7C359" w14:textId="77777777" w:rsidR="00AF26FC" w:rsidRPr="00FD0425" w:rsidRDefault="00AF26FC" w:rsidP="00AF26FC">
      <w:pPr>
        <w:pStyle w:val="PL"/>
      </w:pPr>
    </w:p>
    <w:p w14:paraId="1B9E13FD" w14:textId="77777777" w:rsidR="00AF26FC" w:rsidRPr="00FD0425" w:rsidRDefault="00AF26FC" w:rsidP="00AF26FC">
      <w:pPr>
        <w:pStyle w:val="PL"/>
      </w:pPr>
      <w:r w:rsidRPr="00FD0425">
        <w:t>XnBenefitValue ::= INTEGER (1..8, ...)</w:t>
      </w:r>
    </w:p>
    <w:p w14:paraId="1A717E8B" w14:textId="77777777" w:rsidR="00AF26FC" w:rsidRPr="00FD0425" w:rsidRDefault="00AF26FC" w:rsidP="00AF26FC">
      <w:pPr>
        <w:pStyle w:val="PL"/>
      </w:pPr>
    </w:p>
    <w:p w14:paraId="0F1065BA" w14:textId="77777777" w:rsidR="00AF26FC" w:rsidRPr="00FD0425" w:rsidRDefault="00AF26FC" w:rsidP="00AF26FC">
      <w:pPr>
        <w:pStyle w:val="PL"/>
      </w:pPr>
    </w:p>
    <w:p w14:paraId="031B5223" w14:textId="77777777" w:rsidR="00AF26FC" w:rsidRPr="00FD0425" w:rsidRDefault="00AF26FC" w:rsidP="00AF26FC">
      <w:pPr>
        <w:pStyle w:val="PL"/>
        <w:outlineLvl w:val="3"/>
      </w:pPr>
      <w:r w:rsidRPr="00FD0425">
        <w:t>-- Y</w:t>
      </w:r>
    </w:p>
    <w:p w14:paraId="4A2AB9B8" w14:textId="77777777" w:rsidR="00AF26FC" w:rsidRPr="00FD0425" w:rsidRDefault="00AF26FC" w:rsidP="00AF26FC">
      <w:pPr>
        <w:pStyle w:val="PL"/>
      </w:pPr>
    </w:p>
    <w:p w14:paraId="642399BE" w14:textId="77777777" w:rsidR="00AF26FC" w:rsidRPr="00FD0425" w:rsidRDefault="00AF26FC" w:rsidP="00AF26FC">
      <w:pPr>
        <w:pStyle w:val="PL"/>
      </w:pPr>
    </w:p>
    <w:p w14:paraId="44CDECF5" w14:textId="77777777" w:rsidR="00AF26FC" w:rsidRPr="00FD0425" w:rsidRDefault="00AF26FC" w:rsidP="00AF26FC">
      <w:pPr>
        <w:pStyle w:val="PL"/>
        <w:outlineLvl w:val="3"/>
      </w:pPr>
      <w:r w:rsidRPr="00FD0425">
        <w:t>-- Z</w:t>
      </w:r>
    </w:p>
    <w:p w14:paraId="2B08522A" w14:textId="77777777" w:rsidR="00AF26FC" w:rsidRPr="00FD0425" w:rsidRDefault="00AF26FC" w:rsidP="00AF26FC">
      <w:pPr>
        <w:pStyle w:val="PL"/>
      </w:pPr>
    </w:p>
    <w:p w14:paraId="7944E2F5" w14:textId="77777777" w:rsidR="00AF26FC" w:rsidRPr="00FD0425" w:rsidRDefault="00AF26FC" w:rsidP="00AF26FC">
      <w:pPr>
        <w:pStyle w:val="PL"/>
      </w:pPr>
    </w:p>
    <w:p w14:paraId="62C3B8B4" w14:textId="77777777" w:rsidR="00AF26FC" w:rsidRPr="00FD0425" w:rsidRDefault="00AF26FC" w:rsidP="00AF26FC">
      <w:pPr>
        <w:pStyle w:val="PL"/>
        <w:rPr>
          <w:rFonts w:eastAsia="Batang"/>
        </w:rPr>
      </w:pPr>
      <w:r w:rsidRPr="00FD0425">
        <w:t>END</w:t>
      </w:r>
    </w:p>
    <w:p w14:paraId="0991BA38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36A1AE3E" w14:textId="77777777" w:rsidR="00AF26FC" w:rsidRDefault="00AF26FC" w:rsidP="00AF26FC">
      <w:pPr>
        <w:rPr>
          <w:lang w:eastAsia="zh-CN"/>
        </w:rPr>
      </w:pPr>
    </w:p>
    <w:p w14:paraId="73A64754" w14:textId="77777777" w:rsidR="00AF26FC" w:rsidRPr="00FD0425" w:rsidRDefault="00AF26FC" w:rsidP="00AF26FC">
      <w:pPr>
        <w:pStyle w:val="Heading3"/>
      </w:pPr>
      <w:r w:rsidRPr="00FD0425">
        <w:t>9.3.6</w:t>
      </w:r>
      <w:r w:rsidRPr="00FD0425">
        <w:tab/>
        <w:t>Common definitions</w:t>
      </w:r>
    </w:p>
    <w:p w14:paraId="4D0B544E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6AE18AA" w14:textId="77777777" w:rsidR="00AF26FC" w:rsidRPr="00FD0425" w:rsidRDefault="00AF26FC" w:rsidP="00AF26FC">
      <w:pPr>
        <w:pStyle w:val="PL"/>
      </w:pPr>
      <w:r w:rsidRPr="00FD0425">
        <w:t>-- **************************************************************</w:t>
      </w:r>
    </w:p>
    <w:p w14:paraId="1FF513EB" w14:textId="77777777" w:rsidR="00AF26FC" w:rsidRPr="00FD0425" w:rsidRDefault="00AF26FC" w:rsidP="00AF26FC">
      <w:pPr>
        <w:pStyle w:val="PL"/>
      </w:pPr>
      <w:r w:rsidRPr="00FD0425">
        <w:t>--</w:t>
      </w:r>
    </w:p>
    <w:p w14:paraId="1809CFE7" w14:textId="77777777" w:rsidR="00AF26FC" w:rsidRPr="00FD0425" w:rsidRDefault="00AF26FC" w:rsidP="00AF26FC">
      <w:pPr>
        <w:pStyle w:val="PL"/>
      </w:pPr>
      <w:r w:rsidRPr="00FD0425">
        <w:t>-- Common definitions</w:t>
      </w:r>
    </w:p>
    <w:p w14:paraId="4B7986DE" w14:textId="77777777" w:rsidR="00AF26FC" w:rsidRPr="00FD0425" w:rsidRDefault="00AF26FC" w:rsidP="00AF26FC">
      <w:pPr>
        <w:pStyle w:val="PL"/>
      </w:pPr>
      <w:r w:rsidRPr="00FD0425">
        <w:t>--</w:t>
      </w:r>
    </w:p>
    <w:p w14:paraId="1037C419" w14:textId="77777777" w:rsidR="00AF26FC" w:rsidRPr="00FD0425" w:rsidRDefault="00AF26FC" w:rsidP="00AF26FC">
      <w:pPr>
        <w:pStyle w:val="PL"/>
      </w:pPr>
      <w:r w:rsidRPr="00FD0425">
        <w:t>-- **************************************************************</w:t>
      </w:r>
    </w:p>
    <w:p w14:paraId="466AB791" w14:textId="77777777" w:rsidR="00AF26FC" w:rsidRPr="00FD0425" w:rsidRDefault="00AF26FC" w:rsidP="00AF26FC">
      <w:pPr>
        <w:pStyle w:val="PL"/>
      </w:pPr>
    </w:p>
    <w:p w14:paraId="07111045" w14:textId="77777777" w:rsidR="00AF26FC" w:rsidRPr="00FD0425" w:rsidRDefault="00AF26FC" w:rsidP="00AF26FC">
      <w:pPr>
        <w:pStyle w:val="PL"/>
      </w:pPr>
      <w:r w:rsidRPr="00FD0425">
        <w:t>XnAP-CommonDataTypes {</w:t>
      </w:r>
    </w:p>
    <w:p w14:paraId="34A9CB55" w14:textId="77777777" w:rsidR="00AF26FC" w:rsidRPr="00FD0425" w:rsidRDefault="00AF26FC" w:rsidP="00AF26FC">
      <w:pPr>
        <w:pStyle w:val="PL"/>
      </w:pPr>
      <w:r w:rsidRPr="00FD0425">
        <w:t>itu-t (0) identified-organization (4) etsi (0) mobileDomain (0)</w:t>
      </w:r>
    </w:p>
    <w:p w14:paraId="70EA526B" w14:textId="77777777" w:rsidR="00AF26FC" w:rsidRPr="00FD0425" w:rsidRDefault="00AF26FC" w:rsidP="00AF26FC">
      <w:pPr>
        <w:pStyle w:val="PL"/>
      </w:pPr>
      <w:r w:rsidRPr="00FD0425">
        <w:t>ngran-access (22) modules (3) xnap (2) version1 (1) xnap-CommonDataTypes (3) }</w:t>
      </w:r>
    </w:p>
    <w:p w14:paraId="6868CB34" w14:textId="77777777" w:rsidR="00AF26FC" w:rsidRPr="00FD0425" w:rsidRDefault="00AF26FC" w:rsidP="00AF26FC">
      <w:pPr>
        <w:pStyle w:val="PL"/>
      </w:pPr>
    </w:p>
    <w:p w14:paraId="17487F4E" w14:textId="77777777" w:rsidR="00AF26FC" w:rsidRPr="00FD0425" w:rsidRDefault="00AF26FC" w:rsidP="00AF26FC">
      <w:pPr>
        <w:pStyle w:val="PL"/>
      </w:pPr>
      <w:r w:rsidRPr="00FD0425">
        <w:t>DEFINITIONS AUTOMATIC TAGS ::=</w:t>
      </w:r>
    </w:p>
    <w:p w14:paraId="53489F03" w14:textId="77777777" w:rsidR="00AF26FC" w:rsidRPr="00FD0425" w:rsidRDefault="00AF26FC" w:rsidP="00AF26FC">
      <w:pPr>
        <w:pStyle w:val="PL"/>
      </w:pPr>
    </w:p>
    <w:p w14:paraId="24092177" w14:textId="77777777" w:rsidR="00AF26FC" w:rsidRPr="00FD0425" w:rsidRDefault="00AF26FC" w:rsidP="00AF26FC">
      <w:pPr>
        <w:pStyle w:val="PL"/>
      </w:pPr>
      <w:r w:rsidRPr="00FD0425">
        <w:t>BEGIN</w:t>
      </w:r>
    </w:p>
    <w:p w14:paraId="0D5590E0" w14:textId="77777777" w:rsidR="00AF26FC" w:rsidRPr="00FD0425" w:rsidRDefault="00AF26FC" w:rsidP="00AF26FC">
      <w:pPr>
        <w:pStyle w:val="PL"/>
      </w:pPr>
    </w:p>
    <w:p w14:paraId="26A38F28" w14:textId="77777777" w:rsidR="00AF26FC" w:rsidRPr="00FD0425" w:rsidRDefault="00AF26FC" w:rsidP="00AF26FC">
      <w:pPr>
        <w:pStyle w:val="PL"/>
      </w:pPr>
      <w:r w:rsidRPr="00FD0425">
        <w:t>-- **************************************************************</w:t>
      </w:r>
    </w:p>
    <w:p w14:paraId="6BB7CAB2" w14:textId="77777777" w:rsidR="00AF26FC" w:rsidRPr="00FD0425" w:rsidRDefault="00AF26FC" w:rsidP="00AF26FC">
      <w:pPr>
        <w:pStyle w:val="PL"/>
      </w:pPr>
      <w:r w:rsidRPr="00FD0425">
        <w:t>--</w:t>
      </w:r>
    </w:p>
    <w:p w14:paraId="04E7EE5A" w14:textId="77777777" w:rsidR="00AF26FC" w:rsidRPr="00FD0425" w:rsidRDefault="00AF26FC" w:rsidP="00AF26FC">
      <w:pPr>
        <w:pStyle w:val="PL"/>
        <w:outlineLvl w:val="3"/>
      </w:pPr>
      <w:r w:rsidRPr="00FD0425">
        <w:t>-- Extension constants</w:t>
      </w:r>
    </w:p>
    <w:p w14:paraId="50AFA486" w14:textId="77777777" w:rsidR="00AF26FC" w:rsidRPr="00FD0425" w:rsidRDefault="00AF26FC" w:rsidP="00AF26FC">
      <w:pPr>
        <w:pStyle w:val="PL"/>
      </w:pPr>
      <w:r w:rsidRPr="00FD0425">
        <w:t>--</w:t>
      </w:r>
    </w:p>
    <w:p w14:paraId="7D477A7F" w14:textId="77777777" w:rsidR="00AF26FC" w:rsidRPr="00FD0425" w:rsidRDefault="00AF26FC" w:rsidP="00AF26FC">
      <w:pPr>
        <w:pStyle w:val="PL"/>
      </w:pPr>
      <w:r w:rsidRPr="00FD0425">
        <w:t>-- **************************************************************</w:t>
      </w:r>
    </w:p>
    <w:p w14:paraId="3A3367D4" w14:textId="77777777" w:rsidR="00AF26FC" w:rsidRPr="00FD0425" w:rsidRDefault="00AF26FC" w:rsidP="00AF26FC">
      <w:pPr>
        <w:pStyle w:val="PL"/>
      </w:pPr>
    </w:p>
    <w:p w14:paraId="6122F612" w14:textId="77777777" w:rsidR="00AF26FC" w:rsidRPr="00FD0425" w:rsidRDefault="00AF26FC" w:rsidP="00AF26FC">
      <w:pPr>
        <w:pStyle w:val="PL"/>
      </w:pPr>
      <w:r w:rsidRPr="00FD0425">
        <w:t xml:space="preserve">maxPrivateIEs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65535</w:t>
      </w:r>
    </w:p>
    <w:p w14:paraId="15470A60" w14:textId="77777777" w:rsidR="00AF26FC" w:rsidRPr="00FD0425" w:rsidRDefault="00AF26FC" w:rsidP="00AF26FC">
      <w:pPr>
        <w:pStyle w:val="PL"/>
      </w:pPr>
      <w:r w:rsidRPr="00FD0425">
        <w:t xml:space="preserve">maxProtocolExtensions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65535</w:t>
      </w:r>
    </w:p>
    <w:p w14:paraId="6165C5B0" w14:textId="77777777" w:rsidR="00AF26FC" w:rsidRPr="00FD0425" w:rsidRDefault="00AF26FC" w:rsidP="00AF26FC">
      <w:pPr>
        <w:pStyle w:val="PL"/>
      </w:pPr>
      <w:r w:rsidRPr="00FD0425">
        <w:t>maxProtocolIEs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65535</w:t>
      </w:r>
    </w:p>
    <w:p w14:paraId="185DCF5A" w14:textId="77777777" w:rsidR="00AF26FC" w:rsidRPr="00FD0425" w:rsidRDefault="00AF26FC" w:rsidP="00AF26FC">
      <w:pPr>
        <w:pStyle w:val="PL"/>
      </w:pPr>
    </w:p>
    <w:p w14:paraId="61E85E13" w14:textId="77777777" w:rsidR="00AF26FC" w:rsidRPr="00FD0425" w:rsidRDefault="00AF26FC" w:rsidP="00AF26FC">
      <w:pPr>
        <w:pStyle w:val="PL"/>
      </w:pPr>
      <w:r w:rsidRPr="00FD0425">
        <w:t>-- **************************************************************</w:t>
      </w:r>
    </w:p>
    <w:p w14:paraId="2A6DE974" w14:textId="77777777" w:rsidR="00AF26FC" w:rsidRPr="00FD0425" w:rsidRDefault="00AF26FC" w:rsidP="00AF26FC">
      <w:pPr>
        <w:pStyle w:val="PL"/>
      </w:pPr>
      <w:r w:rsidRPr="00FD0425">
        <w:t>--</w:t>
      </w:r>
    </w:p>
    <w:p w14:paraId="55A1C5DB" w14:textId="77777777" w:rsidR="00AF26FC" w:rsidRPr="00FD0425" w:rsidRDefault="00AF26FC" w:rsidP="00AF26FC">
      <w:pPr>
        <w:pStyle w:val="PL"/>
        <w:outlineLvl w:val="3"/>
      </w:pPr>
      <w:r w:rsidRPr="00FD0425">
        <w:t>-- Common Data Types</w:t>
      </w:r>
    </w:p>
    <w:p w14:paraId="3A303DAC" w14:textId="77777777" w:rsidR="00AF26FC" w:rsidRPr="00FD0425" w:rsidRDefault="00AF26FC" w:rsidP="00AF26FC">
      <w:pPr>
        <w:pStyle w:val="PL"/>
      </w:pPr>
      <w:r w:rsidRPr="00FD0425">
        <w:t>--</w:t>
      </w:r>
    </w:p>
    <w:p w14:paraId="67BAC487" w14:textId="77777777" w:rsidR="00AF26FC" w:rsidRPr="00FD0425" w:rsidRDefault="00AF26FC" w:rsidP="00AF26FC">
      <w:pPr>
        <w:pStyle w:val="PL"/>
      </w:pPr>
      <w:r w:rsidRPr="00FD0425">
        <w:t>-- **************************************************************</w:t>
      </w:r>
    </w:p>
    <w:p w14:paraId="03124F1B" w14:textId="77777777" w:rsidR="00AF26FC" w:rsidRPr="00FD0425" w:rsidRDefault="00AF26FC" w:rsidP="00AF26FC">
      <w:pPr>
        <w:pStyle w:val="PL"/>
      </w:pPr>
    </w:p>
    <w:p w14:paraId="70716D09" w14:textId="77777777" w:rsidR="00AF26FC" w:rsidRPr="00FD0425" w:rsidRDefault="00AF26FC" w:rsidP="00AF26FC">
      <w:pPr>
        <w:pStyle w:val="PL"/>
      </w:pPr>
      <w:r w:rsidRPr="00FD0425">
        <w:t>Criticality</w:t>
      </w:r>
      <w:r w:rsidRPr="00FD0425">
        <w:tab/>
      </w:r>
      <w:r w:rsidRPr="00FD0425">
        <w:tab/>
        <w:t>::= ENUMERATED { reject, ignore, notify }</w:t>
      </w:r>
    </w:p>
    <w:p w14:paraId="4A70F53F" w14:textId="77777777" w:rsidR="00AF26FC" w:rsidRPr="00FD0425" w:rsidRDefault="00AF26FC" w:rsidP="00AF26FC">
      <w:pPr>
        <w:pStyle w:val="PL"/>
      </w:pPr>
    </w:p>
    <w:p w14:paraId="6A7D4FEB" w14:textId="77777777" w:rsidR="00AF26FC" w:rsidRPr="00FD0425" w:rsidRDefault="00AF26FC" w:rsidP="00AF26FC">
      <w:pPr>
        <w:pStyle w:val="PL"/>
      </w:pPr>
      <w:r w:rsidRPr="00FD0425">
        <w:t>Presence</w:t>
      </w:r>
      <w:r w:rsidRPr="00FD0425">
        <w:tab/>
      </w:r>
      <w:r w:rsidRPr="00FD0425">
        <w:tab/>
        <w:t>::= ENUMERATED { optional, conditional, mandatory }</w:t>
      </w:r>
    </w:p>
    <w:p w14:paraId="646FE8FF" w14:textId="77777777" w:rsidR="00AF26FC" w:rsidRPr="00FD0425" w:rsidRDefault="00AF26FC" w:rsidP="00AF26FC">
      <w:pPr>
        <w:pStyle w:val="PL"/>
      </w:pPr>
    </w:p>
    <w:p w14:paraId="344A7DCB" w14:textId="77777777" w:rsidR="00AF26FC" w:rsidRPr="00FD0425" w:rsidRDefault="00AF26FC" w:rsidP="00AF26FC">
      <w:pPr>
        <w:pStyle w:val="PL"/>
      </w:pPr>
      <w:r w:rsidRPr="00FD0425">
        <w:t>PrivateIE-ID</w:t>
      </w:r>
      <w:r w:rsidRPr="00FD0425">
        <w:tab/>
        <w:t>::= CHOICE {</w:t>
      </w:r>
    </w:p>
    <w:p w14:paraId="28C89197" w14:textId="77777777" w:rsidR="00AF26FC" w:rsidRPr="00FD0425" w:rsidRDefault="00AF26FC" w:rsidP="00AF26FC">
      <w:pPr>
        <w:pStyle w:val="PL"/>
      </w:pPr>
      <w:r w:rsidRPr="00FD0425">
        <w:tab/>
        <w:t>local</w:t>
      </w:r>
      <w:r w:rsidRPr="00FD0425">
        <w:tab/>
      </w:r>
      <w:r w:rsidRPr="00FD0425">
        <w:tab/>
      </w:r>
      <w:r w:rsidRPr="00FD0425">
        <w:tab/>
      </w:r>
      <w:r w:rsidRPr="00FD0425">
        <w:tab/>
        <w:t>INTEGER (0.. maxPrivateIEs),</w:t>
      </w:r>
    </w:p>
    <w:p w14:paraId="31861437" w14:textId="77777777" w:rsidR="00AF26FC" w:rsidRPr="00FD0425" w:rsidRDefault="00AF26FC" w:rsidP="00AF26FC">
      <w:pPr>
        <w:pStyle w:val="PL"/>
      </w:pPr>
      <w:r w:rsidRPr="00FD0425">
        <w:tab/>
        <w:t>global</w:t>
      </w:r>
      <w:r w:rsidRPr="00FD0425">
        <w:tab/>
      </w:r>
      <w:r w:rsidRPr="00FD0425">
        <w:tab/>
      </w:r>
      <w:r w:rsidRPr="00FD0425">
        <w:tab/>
      </w:r>
      <w:r w:rsidRPr="00FD0425">
        <w:tab/>
        <w:t>OBJECT IDENTIFIER</w:t>
      </w:r>
    </w:p>
    <w:p w14:paraId="7FC24AF5" w14:textId="77777777" w:rsidR="00AF26FC" w:rsidRPr="00FD0425" w:rsidRDefault="00AF26FC" w:rsidP="00AF26FC">
      <w:pPr>
        <w:pStyle w:val="PL"/>
      </w:pPr>
      <w:r w:rsidRPr="00FD0425">
        <w:t>}</w:t>
      </w:r>
    </w:p>
    <w:p w14:paraId="5BC2960F" w14:textId="77777777" w:rsidR="00AF26FC" w:rsidRPr="00FD0425" w:rsidRDefault="00AF26FC" w:rsidP="00AF26FC">
      <w:pPr>
        <w:pStyle w:val="PL"/>
      </w:pPr>
    </w:p>
    <w:p w14:paraId="53039D6E" w14:textId="77777777" w:rsidR="00AF26FC" w:rsidRPr="00FD0425" w:rsidRDefault="00AF26FC" w:rsidP="00AF26FC">
      <w:pPr>
        <w:pStyle w:val="PL"/>
      </w:pPr>
      <w:r w:rsidRPr="00FD0425">
        <w:t>ProcedureCode</w:t>
      </w:r>
      <w:r w:rsidRPr="00FD0425">
        <w:tab/>
      </w:r>
      <w:r w:rsidRPr="00FD0425">
        <w:tab/>
        <w:t>::= INTEGER (0..255)</w:t>
      </w:r>
    </w:p>
    <w:p w14:paraId="4CBB78F3" w14:textId="77777777" w:rsidR="00AF26FC" w:rsidRPr="00FD0425" w:rsidRDefault="00AF26FC" w:rsidP="00AF26FC">
      <w:pPr>
        <w:pStyle w:val="PL"/>
      </w:pPr>
    </w:p>
    <w:p w14:paraId="4F1BE302" w14:textId="77777777" w:rsidR="00AF26FC" w:rsidRPr="00FD0425" w:rsidRDefault="00AF26FC" w:rsidP="00AF26FC">
      <w:pPr>
        <w:pStyle w:val="PL"/>
      </w:pPr>
    </w:p>
    <w:p w14:paraId="7BE0B0AB" w14:textId="77777777" w:rsidR="00AF26FC" w:rsidRPr="00FD0425" w:rsidRDefault="00AF26FC" w:rsidP="00AF26FC">
      <w:pPr>
        <w:pStyle w:val="PL"/>
      </w:pPr>
      <w:r w:rsidRPr="00FD0425">
        <w:t>ProtocolIE-ID</w:t>
      </w:r>
      <w:r w:rsidRPr="00FD0425">
        <w:tab/>
      </w:r>
      <w:r w:rsidRPr="00FD0425">
        <w:tab/>
        <w:t>::= INTEGER (0..maxProtocolIEs)</w:t>
      </w:r>
    </w:p>
    <w:p w14:paraId="75E6945E" w14:textId="77777777" w:rsidR="00AF26FC" w:rsidRPr="00FD0425" w:rsidRDefault="00AF26FC" w:rsidP="00AF26FC">
      <w:pPr>
        <w:pStyle w:val="PL"/>
      </w:pPr>
    </w:p>
    <w:p w14:paraId="29D6CAEB" w14:textId="77777777" w:rsidR="00AF26FC" w:rsidRPr="00FD0425" w:rsidRDefault="00AF26FC" w:rsidP="00AF26FC">
      <w:pPr>
        <w:pStyle w:val="PL"/>
      </w:pPr>
    </w:p>
    <w:p w14:paraId="30335B16" w14:textId="77777777" w:rsidR="00AF26FC" w:rsidRPr="00FD0425" w:rsidRDefault="00AF26FC" w:rsidP="00AF26FC">
      <w:pPr>
        <w:pStyle w:val="PL"/>
      </w:pPr>
      <w:r w:rsidRPr="00FD0425">
        <w:t>TriggeringMessage</w:t>
      </w:r>
      <w:r w:rsidRPr="00FD0425">
        <w:tab/>
        <w:t>::= ENUMERATED { initiating-message, successful-outcome, unsuccessful-outcome}</w:t>
      </w:r>
    </w:p>
    <w:p w14:paraId="3D3A19EF" w14:textId="77777777" w:rsidR="00AF26FC" w:rsidRPr="00FD0425" w:rsidRDefault="00AF26FC" w:rsidP="00AF26FC">
      <w:pPr>
        <w:pStyle w:val="PL"/>
      </w:pPr>
    </w:p>
    <w:p w14:paraId="7901AF7A" w14:textId="77777777" w:rsidR="00AF26FC" w:rsidRPr="00FD0425" w:rsidRDefault="00AF26FC" w:rsidP="00AF26FC">
      <w:pPr>
        <w:pStyle w:val="PL"/>
      </w:pPr>
      <w:r w:rsidRPr="00FD0425">
        <w:t>END</w:t>
      </w:r>
    </w:p>
    <w:p w14:paraId="50B5CA5D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6921331D" w14:textId="77777777" w:rsidR="00AF26FC" w:rsidRDefault="00AF26FC" w:rsidP="00AF26FC">
      <w:pPr>
        <w:rPr>
          <w:lang w:eastAsia="zh-CN"/>
        </w:rPr>
      </w:pPr>
    </w:p>
    <w:p w14:paraId="39B2DDDD" w14:textId="77777777" w:rsidR="00AF26FC" w:rsidRPr="00FD0425" w:rsidRDefault="00AF26FC" w:rsidP="00AF26FC">
      <w:pPr>
        <w:pStyle w:val="Heading3"/>
      </w:pPr>
      <w:r w:rsidRPr="00FD0425">
        <w:lastRenderedPageBreak/>
        <w:t>9.3.7</w:t>
      </w:r>
      <w:r w:rsidRPr="00FD0425">
        <w:tab/>
        <w:t>Constant definitions</w:t>
      </w:r>
    </w:p>
    <w:p w14:paraId="1DF64A91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C976A01" w14:textId="77777777" w:rsidR="00AF26FC" w:rsidRPr="00FD0425" w:rsidRDefault="00AF26FC" w:rsidP="00AF26FC">
      <w:pPr>
        <w:pStyle w:val="PL"/>
      </w:pPr>
      <w:r w:rsidRPr="00FD0425">
        <w:t>-- **************************************************************</w:t>
      </w:r>
    </w:p>
    <w:p w14:paraId="27CA6D39" w14:textId="77777777" w:rsidR="00AF26FC" w:rsidRPr="00FD0425" w:rsidRDefault="00AF26FC" w:rsidP="00AF26FC">
      <w:pPr>
        <w:pStyle w:val="PL"/>
      </w:pPr>
      <w:r w:rsidRPr="00FD0425">
        <w:t>--</w:t>
      </w:r>
    </w:p>
    <w:p w14:paraId="1BCCFAC7" w14:textId="77777777" w:rsidR="00AF26FC" w:rsidRPr="00FD0425" w:rsidRDefault="00AF26FC" w:rsidP="00AF26FC">
      <w:pPr>
        <w:pStyle w:val="PL"/>
      </w:pPr>
      <w:r w:rsidRPr="00FD0425">
        <w:t>-- Constant definitions</w:t>
      </w:r>
    </w:p>
    <w:p w14:paraId="21BD5A52" w14:textId="77777777" w:rsidR="00AF26FC" w:rsidRPr="00FD0425" w:rsidRDefault="00AF26FC" w:rsidP="00AF26FC">
      <w:pPr>
        <w:pStyle w:val="PL"/>
      </w:pPr>
      <w:r w:rsidRPr="00FD0425">
        <w:t>--</w:t>
      </w:r>
    </w:p>
    <w:p w14:paraId="783EADD7" w14:textId="77777777" w:rsidR="00AF26FC" w:rsidRPr="00FD0425" w:rsidRDefault="00AF26FC" w:rsidP="00AF26FC">
      <w:pPr>
        <w:pStyle w:val="PL"/>
      </w:pPr>
      <w:r w:rsidRPr="00FD0425">
        <w:t>-- **************************************************************</w:t>
      </w:r>
    </w:p>
    <w:p w14:paraId="179FF7D6" w14:textId="77777777" w:rsidR="00AF26FC" w:rsidRPr="00FD0425" w:rsidRDefault="00AF26FC" w:rsidP="00AF26FC">
      <w:pPr>
        <w:pStyle w:val="PL"/>
      </w:pPr>
    </w:p>
    <w:p w14:paraId="6EF3816A" w14:textId="77777777" w:rsidR="00AF26FC" w:rsidRPr="00FD0425" w:rsidRDefault="00AF26FC" w:rsidP="00AF26FC">
      <w:pPr>
        <w:pStyle w:val="PL"/>
      </w:pPr>
      <w:r w:rsidRPr="00FD0425">
        <w:t>XnAP-Constants {</w:t>
      </w:r>
    </w:p>
    <w:p w14:paraId="0EB8B3F3" w14:textId="77777777" w:rsidR="00AF26FC" w:rsidRPr="00FD0425" w:rsidRDefault="00AF26FC" w:rsidP="00AF26FC">
      <w:pPr>
        <w:pStyle w:val="PL"/>
      </w:pPr>
      <w:r w:rsidRPr="00FD0425">
        <w:t>itu-t (0) identified-organization (4) etsi (0) mobileDomain (0)</w:t>
      </w:r>
    </w:p>
    <w:p w14:paraId="5EDC2F3E" w14:textId="77777777" w:rsidR="00AF26FC" w:rsidRPr="00FD0425" w:rsidRDefault="00AF26FC" w:rsidP="00AF26FC">
      <w:pPr>
        <w:pStyle w:val="PL"/>
      </w:pPr>
      <w:r w:rsidRPr="00FD0425">
        <w:t>ngran-Access (22) modules (3) xnap (2) version1 (1) xnap-Constants (4) }</w:t>
      </w:r>
    </w:p>
    <w:p w14:paraId="400D3FAE" w14:textId="77777777" w:rsidR="00AF26FC" w:rsidRPr="00FD0425" w:rsidRDefault="00AF26FC" w:rsidP="00AF26FC">
      <w:pPr>
        <w:pStyle w:val="PL"/>
      </w:pPr>
    </w:p>
    <w:p w14:paraId="5750CE1A" w14:textId="77777777" w:rsidR="00AF26FC" w:rsidRPr="00FD0425" w:rsidRDefault="00AF26FC" w:rsidP="00AF26FC">
      <w:pPr>
        <w:pStyle w:val="PL"/>
      </w:pPr>
      <w:r w:rsidRPr="00FD0425">
        <w:t>DEFINITIONS AUTOMATIC TAGS ::=</w:t>
      </w:r>
    </w:p>
    <w:p w14:paraId="51FF97C2" w14:textId="77777777" w:rsidR="00AF26FC" w:rsidRPr="00FD0425" w:rsidRDefault="00AF26FC" w:rsidP="00AF26FC">
      <w:pPr>
        <w:pStyle w:val="PL"/>
      </w:pPr>
    </w:p>
    <w:p w14:paraId="556DBEEC" w14:textId="77777777" w:rsidR="00AF26FC" w:rsidRPr="00FD0425" w:rsidRDefault="00AF26FC" w:rsidP="00AF26FC">
      <w:pPr>
        <w:pStyle w:val="PL"/>
      </w:pPr>
      <w:r w:rsidRPr="00FD0425">
        <w:t>BEGIN</w:t>
      </w:r>
    </w:p>
    <w:p w14:paraId="6E424E94" w14:textId="77777777" w:rsidR="00AF26FC" w:rsidRPr="00FD0425" w:rsidRDefault="00AF26FC" w:rsidP="00AF26FC">
      <w:pPr>
        <w:pStyle w:val="PL"/>
      </w:pPr>
    </w:p>
    <w:p w14:paraId="00CD84B9" w14:textId="77777777" w:rsidR="00AF26FC" w:rsidRPr="00FD0425" w:rsidRDefault="00AF26FC" w:rsidP="00AF26FC">
      <w:pPr>
        <w:pStyle w:val="PL"/>
      </w:pPr>
      <w:r w:rsidRPr="00FD0425">
        <w:t>IMPORTS</w:t>
      </w:r>
    </w:p>
    <w:p w14:paraId="6769518C" w14:textId="77777777" w:rsidR="00AF26FC" w:rsidRPr="00FD0425" w:rsidRDefault="00AF26FC" w:rsidP="00AF26FC">
      <w:pPr>
        <w:pStyle w:val="PL"/>
      </w:pPr>
      <w:r w:rsidRPr="00FD0425">
        <w:tab/>
        <w:t>ProcedureCode,</w:t>
      </w:r>
    </w:p>
    <w:p w14:paraId="4E6A455F" w14:textId="77777777" w:rsidR="00AF26FC" w:rsidRPr="00FD0425" w:rsidRDefault="00AF26FC" w:rsidP="00AF26FC">
      <w:pPr>
        <w:pStyle w:val="PL"/>
      </w:pPr>
      <w:r w:rsidRPr="00FD0425">
        <w:tab/>
        <w:t>ProtocolIE-ID</w:t>
      </w:r>
    </w:p>
    <w:p w14:paraId="5DF426D3" w14:textId="77777777" w:rsidR="00AF26FC" w:rsidRPr="00FD0425" w:rsidRDefault="00AF26FC" w:rsidP="00AF26FC">
      <w:pPr>
        <w:pStyle w:val="PL"/>
      </w:pPr>
      <w:r w:rsidRPr="00FD0425">
        <w:t>FROM XnAP-CommonDataTypes;</w:t>
      </w:r>
    </w:p>
    <w:p w14:paraId="7A825A45" w14:textId="77777777" w:rsidR="00AF26FC" w:rsidRPr="00FD0425" w:rsidRDefault="00AF26FC" w:rsidP="00AF26FC">
      <w:pPr>
        <w:pStyle w:val="PL"/>
      </w:pPr>
    </w:p>
    <w:p w14:paraId="75CDFF4D" w14:textId="77777777" w:rsidR="00AF26FC" w:rsidRPr="00FD0425" w:rsidRDefault="00AF26FC" w:rsidP="00AF26FC">
      <w:pPr>
        <w:pStyle w:val="PL"/>
      </w:pPr>
      <w:r w:rsidRPr="00FD0425">
        <w:t>-- **************************************************************</w:t>
      </w:r>
    </w:p>
    <w:p w14:paraId="7AC81F16" w14:textId="77777777" w:rsidR="00AF26FC" w:rsidRPr="00FD0425" w:rsidRDefault="00AF26FC" w:rsidP="00AF26FC">
      <w:pPr>
        <w:pStyle w:val="PL"/>
      </w:pPr>
      <w:r w:rsidRPr="00FD0425">
        <w:t>--</w:t>
      </w:r>
    </w:p>
    <w:p w14:paraId="6A5D8168" w14:textId="77777777" w:rsidR="00AF26FC" w:rsidRPr="00FD0425" w:rsidRDefault="00AF26FC" w:rsidP="00AF26FC">
      <w:pPr>
        <w:pStyle w:val="PL"/>
        <w:outlineLvl w:val="3"/>
      </w:pPr>
      <w:r w:rsidRPr="00FD0425">
        <w:t>-- Elementary Procedures</w:t>
      </w:r>
    </w:p>
    <w:p w14:paraId="203A5AB6" w14:textId="77777777" w:rsidR="00AF26FC" w:rsidRPr="00FD0425" w:rsidRDefault="00AF26FC" w:rsidP="00AF26FC">
      <w:pPr>
        <w:pStyle w:val="PL"/>
      </w:pPr>
      <w:r w:rsidRPr="00FD0425">
        <w:t>--</w:t>
      </w:r>
    </w:p>
    <w:p w14:paraId="79B6A91E" w14:textId="77777777" w:rsidR="00AF26FC" w:rsidRPr="00FD0425" w:rsidRDefault="00AF26FC" w:rsidP="00AF26FC">
      <w:pPr>
        <w:pStyle w:val="PL"/>
      </w:pPr>
      <w:r w:rsidRPr="00FD0425">
        <w:t>-- **************************************************************</w:t>
      </w:r>
    </w:p>
    <w:p w14:paraId="6F82DC28" w14:textId="77777777" w:rsidR="00AF26FC" w:rsidRPr="00FD0425" w:rsidRDefault="00AF26FC" w:rsidP="00AF26FC">
      <w:pPr>
        <w:pStyle w:val="PL"/>
      </w:pPr>
    </w:p>
    <w:p w14:paraId="0A44D8E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0E41DED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100E146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07308AE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6C4DAC9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7AE1F8A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4A0E52D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228C4F3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7BC8577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4FD0193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7D643A9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09292E2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0BDCE3C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341B90C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208D03D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t>ProcedureCode ::= 14</w:t>
      </w:r>
    </w:p>
    <w:p w14:paraId="5CD8629C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744BD3E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1C0D784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4BCCCFC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0B4AF84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56239B7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2F106F70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248FE68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3F8C279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7ED744B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2374D6B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545CD11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07CF21B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304C938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04C4E1DD" w14:textId="77777777" w:rsidR="00AF26FC" w:rsidRDefault="00AF26FC" w:rsidP="00AF26FC">
      <w:pPr>
        <w:pStyle w:val="PL"/>
        <w:tabs>
          <w:tab w:val="left" w:pos="6092"/>
          <w:tab w:val="left" w:pos="6476"/>
        </w:tabs>
        <w:rPr>
          <w:ins w:id="3824" w:author="Author"/>
          <w:snapToGrid w:val="0"/>
        </w:rPr>
      </w:pPr>
      <w:ins w:id="3825" w:author="Author">
        <w:r>
          <w:rPr>
            <w:snapToGrid w:val="0"/>
          </w:rPr>
          <w:t>id-failureIndication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xx</w:t>
        </w:r>
      </w:ins>
    </w:p>
    <w:p w14:paraId="10198EC4" w14:textId="77777777" w:rsidR="00AF26FC" w:rsidRDefault="00AF26FC" w:rsidP="00AF26FC">
      <w:pPr>
        <w:pStyle w:val="PL"/>
        <w:tabs>
          <w:tab w:val="left" w:pos="6176"/>
        </w:tabs>
        <w:rPr>
          <w:ins w:id="3826" w:author="Author"/>
          <w:snapToGrid w:val="0"/>
        </w:rPr>
      </w:pPr>
      <w:ins w:id="3827" w:author="Author">
        <w:r>
          <w:rPr>
            <w:snapToGrid w:val="0"/>
          </w:rPr>
          <w:t>id-handoverReport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yy</w:t>
        </w:r>
      </w:ins>
    </w:p>
    <w:p w14:paraId="3F86A083" w14:textId="77777777" w:rsidR="00AF26FC" w:rsidRDefault="00AF26FC" w:rsidP="00AF26FC">
      <w:pPr>
        <w:pStyle w:val="PL"/>
        <w:spacing w:line="0" w:lineRule="atLeast"/>
        <w:rPr>
          <w:ins w:id="3828" w:author="Author"/>
          <w:snapToGrid w:val="0"/>
        </w:rPr>
      </w:pPr>
      <w:ins w:id="3829" w:author="Author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resourceStatusReportingInitiation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zz</w:t>
        </w:r>
      </w:ins>
    </w:p>
    <w:p w14:paraId="2AC89AFB" w14:textId="77777777" w:rsidR="00AF26FC" w:rsidRDefault="00AF26FC" w:rsidP="00AF26FC">
      <w:pPr>
        <w:pStyle w:val="PL"/>
        <w:spacing w:line="0" w:lineRule="atLeast"/>
        <w:rPr>
          <w:ins w:id="3830" w:author="Author"/>
          <w:noProof w:val="0"/>
          <w:snapToGrid w:val="0"/>
        </w:rPr>
      </w:pPr>
      <w:ins w:id="3831" w:author="Author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resourceStatusReporting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aa</w:t>
        </w:r>
      </w:ins>
    </w:p>
    <w:p w14:paraId="6CEE5D68" w14:textId="77777777" w:rsidR="00AF26FC" w:rsidRDefault="00AF26FC" w:rsidP="00AF26FC">
      <w:pPr>
        <w:pStyle w:val="PL"/>
        <w:spacing w:line="0" w:lineRule="atLeast"/>
        <w:rPr>
          <w:ins w:id="3832" w:author="Author"/>
          <w:noProof w:val="0"/>
          <w:snapToGrid w:val="0"/>
        </w:rPr>
      </w:pPr>
      <w:ins w:id="3833" w:author="Author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mobilitySettingsChange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bb</w:t>
        </w:r>
      </w:ins>
    </w:p>
    <w:p w14:paraId="0F8250E6" w14:textId="77777777" w:rsidR="00AF26FC" w:rsidRPr="00FD0425" w:rsidDel="00D5087F" w:rsidRDefault="00AF26FC" w:rsidP="00AF26FC">
      <w:pPr>
        <w:pStyle w:val="PL"/>
        <w:rPr>
          <w:del w:id="3834" w:author="Author"/>
          <w:snapToGrid w:val="0"/>
        </w:rPr>
      </w:pPr>
    </w:p>
    <w:p w14:paraId="1566539C" w14:textId="77777777" w:rsidR="00AF26FC" w:rsidRPr="00FD0425" w:rsidRDefault="00AF26FC" w:rsidP="00AF26FC">
      <w:pPr>
        <w:pStyle w:val="PL"/>
        <w:rPr>
          <w:snapToGrid w:val="0"/>
        </w:rPr>
      </w:pPr>
    </w:p>
    <w:p w14:paraId="11A2492A" w14:textId="77777777" w:rsidR="00AF26FC" w:rsidRPr="00FD0425" w:rsidRDefault="00AF26FC" w:rsidP="00AF26FC">
      <w:pPr>
        <w:pStyle w:val="PL"/>
      </w:pPr>
    </w:p>
    <w:p w14:paraId="19DD7A4C" w14:textId="77777777" w:rsidR="00AF26FC" w:rsidRPr="00FD0425" w:rsidRDefault="00AF26FC" w:rsidP="00AF26FC">
      <w:pPr>
        <w:pStyle w:val="PL"/>
        <w:rPr>
          <w:rFonts w:eastAsia="Batang"/>
        </w:rPr>
      </w:pPr>
    </w:p>
    <w:p w14:paraId="60A96543" w14:textId="77777777" w:rsidR="00AF26FC" w:rsidRPr="00FD0425" w:rsidRDefault="00AF26FC" w:rsidP="00AF26FC">
      <w:pPr>
        <w:pStyle w:val="PL"/>
      </w:pPr>
      <w:r w:rsidRPr="00FD0425">
        <w:t>-- **************************************************************</w:t>
      </w:r>
    </w:p>
    <w:p w14:paraId="5D9EA942" w14:textId="77777777" w:rsidR="00AF26FC" w:rsidRPr="00FD0425" w:rsidRDefault="00AF26FC" w:rsidP="00AF26FC">
      <w:pPr>
        <w:pStyle w:val="PL"/>
      </w:pPr>
      <w:r w:rsidRPr="00FD0425">
        <w:t>--</w:t>
      </w:r>
    </w:p>
    <w:p w14:paraId="2AD034BA" w14:textId="77777777" w:rsidR="00AF26FC" w:rsidRPr="00FD0425" w:rsidRDefault="00AF26FC" w:rsidP="00AF26FC">
      <w:pPr>
        <w:pStyle w:val="PL"/>
        <w:outlineLvl w:val="3"/>
      </w:pPr>
      <w:r w:rsidRPr="00FD0425">
        <w:t>-- Lists</w:t>
      </w:r>
    </w:p>
    <w:p w14:paraId="10837EB1" w14:textId="77777777" w:rsidR="00AF26FC" w:rsidRPr="00FD0425" w:rsidRDefault="00AF26FC" w:rsidP="00AF26FC">
      <w:pPr>
        <w:pStyle w:val="PL"/>
      </w:pPr>
      <w:r w:rsidRPr="00FD0425">
        <w:t>--</w:t>
      </w:r>
    </w:p>
    <w:p w14:paraId="1FA00BD8" w14:textId="77777777" w:rsidR="00AF26FC" w:rsidRPr="00FD0425" w:rsidRDefault="00AF26FC" w:rsidP="00AF26FC">
      <w:pPr>
        <w:pStyle w:val="PL"/>
      </w:pPr>
      <w:r w:rsidRPr="00FD0425">
        <w:t>-- **************************************************************</w:t>
      </w:r>
    </w:p>
    <w:p w14:paraId="59F31224" w14:textId="77777777" w:rsidR="00AF26FC" w:rsidRPr="00FD0425" w:rsidRDefault="00AF26FC" w:rsidP="00AF26FC">
      <w:pPr>
        <w:pStyle w:val="PL"/>
      </w:pPr>
    </w:p>
    <w:p w14:paraId="5D0BE384" w14:textId="77777777" w:rsidR="00AF26FC" w:rsidRPr="00FD0425" w:rsidRDefault="00AF26FC" w:rsidP="00AF26FC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2C242322" w14:textId="77777777" w:rsidR="00AF26FC" w:rsidRPr="00FD0425" w:rsidRDefault="00AF26FC" w:rsidP="00AF26FC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0164A39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0CE3F82D" w14:textId="77777777" w:rsidR="00AF26FC" w:rsidRPr="00FD0425" w:rsidRDefault="00AF26FC" w:rsidP="00AF26FC">
      <w:pPr>
        <w:pStyle w:val="PL"/>
        <w:rPr>
          <w:noProof w:val="0"/>
          <w:szCs w:val="16"/>
        </w:rPr>
      </w:pPr>
      <w:proofErr w:type="spellStart"/>
      <w:r w:rsidRPr="00FD0425">
        <w:rPr>
          <w:noProof w:val="0"/>
          <w:szCs w:val="16"/>
        </w:rPr>
        <w:t>maxnoofAoIs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14:paraId="20B48B8D" w14:textId="77777777" w:rsidR="00AF26FC" w:rsidRPr="00FD0425" w:rsidRDefault="00AF26FC" w:rsidP="00AF26FC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495A5DDA" w14:textId="77777777" w:rsidR="00AF26FC" w:rsidRPr="00FD0425" w:rsidRDefault="00AF26FC" w:rsidP="00AF26FC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maxnoofCellsinAoI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256</w:t>
      </w:r>
    </w:p>
    <w:p w14:paraId="2ACF4A2D" w14:textId="77777777" w:rsidR="00AF26FC" w:rsidRPr="00FD0425" w:rsidRDefault="00AF26FC" w:rsidP="00AF26FC">
      <w:pPr>
        <w:pStyle w:val="PL"/>
      </w:pPr>
      <w:proofErr w:type="spellStart"/>
      <w:r w:rsidRPr="00FD0425">
        <w:rPr>
          <w:noProof w:val="0"/>
          <w:szCs w:val="16"/>
        </w:rPr>
        <w:lastRenderedPageBreak/>
        <w:t>maxnoofCellsinUEHistoryInfo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t>INTEGER ::= 16</w:t>
      </w:r>
    </w:p>
    <w:p w14:paraId="6D5D7790" w14:textId="77777777" w:rsidR="00AF26FC" w:rsidRPr="00FD0425" w:rsidRDefault="00AF26FC" w:rsidP="00AF26FC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35C0B9A3" w14:textId="77777777" w:rsidR="00AF26FC" w:rsidRPr="00FD0425" w:rsidRDefault="00AF26FC" w:rsidP="00AF26FC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3D9E7277" w14:textId="77777777" w:rsidR="00AF26FC" w:rsidRPr="00FD0425" w:rsidRDefault="00AF26FC" w:rsidP="00AF26FC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16</w:t>
      </w:r>
    </w:p>
    <w:p w14:paraId="029A0751" w14:textId="77777777" w:rsidR="00AF26FC" w:rsidRPr="00FD0425" w:rsidRDefault="00AF26FC" w:rsidP="00AF26FC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6A1757DC" w14:textId="77777777" w:rsidR="00AF26FC" w:rsidRPr="00FD0425" w:rsidRDefault="00AF26FC" w:rsidP="00AF26FC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C927DED" w14:textId="77777777" w:rsidR="00AF26FC" w:rsidRPr="00FD0425" w:rsidRDefault="00AF26FC" w:rsidP="00AF26FC">
      <w:pPr>
        <w:pStyle w:val="PL"/>
      </w:pP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INTEGER ::= 6</w:t>
      </w:r>
    </w:p>
    <w:p w14:paraId="3AF59FE6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15</w:t>
      </w:r>
    </w:p>
    <w:p w14:paraId="7C041A3C" w14:textId="77777777" w:rsidR="00AF26FC" w:rsidRPr="00FD0425" w:rsidRDefault="00AF26FC" w:rsidP="00AF26FC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446F6E47" w14:textId="77777777" w:rsidR="00AF26FC" w:rsidRPr="00FD0425" w:rsidRDefault="00AF26FC" w:rsidP="00AF26FC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01E664A7" w14:textId="77777777" w:rsidR="00AF26FC" w:rsidRPr="00FD0425" w:rsidRDefault="00AF26FC" w:rsidP="00AF26FC">
      <w:pPr>
        <w:pStyle w:val="PL"/>
      </w:pPr>
      <w:r w:rsidRPr="00FD0425">
        <w:t>maxnoofMultiConnectivityMinusOne            INTEGER ::= 3</w:t>
      </w:r>
    </w:p>
    <w:p w14:paraId="7EAFF963" w14:textId="77777777" w:rsidR="00AF26FC" w:rsidRPr="00FD0425" w:rsidRDefault="00AF26FC" w:rsidP="00AF26FC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3FFF36F0" w14:textId="77777777" w:rsidR="00AF26FC" w:rsidRPr="00FD0425" w:rsidRDefault="00AF26FC" w:rsidP="00AF26FC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3CEB7C37" w14:textId="77777777" w:rsidR="00AF26FC" w:rsidRPr="00FD0425" w:rsidRDefault="00AF26FC" w:rsidP="00AF26FC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31091A74" w14:textId="77777777" w:rsidR="00AF26FC" w:rsidRPr="00FD0425" w:rsidRDefault="00AF26FC" w:rsidP="00AF26FC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4548B120" w14:textId="77777777" w:rsidR="00AF26FC" w:rsidRPr="00FD0425" w:rsidRDefault="00AF26FC" w:rsidP="00AF26FC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10C0026D" w14:textId="77777777" w:rsidR="00AF26FC" w:rsidRPr="00FD0425" w:rsidRDefault="00AF26FC" w:rsidP="00AF26FC">
      <w:pPr>
        <w:pStyle w:val="PL"/>
      </w:pPr>
      <w:proofErr w:type="spellStart"/>
      <w:r w:rsidRPr="00FD0425">
        <w:rPr>
          <w:noProof w:val="0"/>
        </w:rPr>
        <w:t>maxnoofQoSFlows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INTEGER ::= 64</w:t>
      </w:r>
    </w:p>
    <w:p w14:paraId="3129D55B" w14:textId="77777777" w:rsidR="00AF26FC" w:rsidRPr="00FD0425" w:rsidRDefault="00AF26FC" w:rsidP="00AF26FC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2CEAE205" w14:textId="77777777" w:rsidR="00AF26FC" w:rsidRPr="00FD0425" w:rsidRDefault="00AF26FC" w:rsidP="00AF26FC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49EDAB1D" w14:textId="77777777" w:rsidR="00AF26FC" w:rsidRPr="00FD0425" w:rsidRDefault="00AF26FC" w:rsidP="00AF26FC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3DCA5472" w14:textId="77777777" w:rsidR="00AF26FC" w:rsidRPr="00FD0425" w:rsidRDefault="00AF26FC" w:rsidP="00AF26FC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16167C3F" w14:textId="77777777" w:rsidR="00AF26FC" w:rsidRPr="00FD0425" w:rsidRDefault="00AF26FC" w:rsidP="00AF26FC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77A946C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340CAACA" w14:textId="77777777" w:rsidR="00AF26FC" w:rsidRPr="00FD0425" w:rsidRDefault="00AF26FC" w:rsidP="00AF26FC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6500DC46" w14:textId="77777777" w:rsidR="00AF26FC" w:rsidRPr="00FD0425" w:rsidRDefault="00AF26FC" w:rsidP="00AF26FC">
      <w:pPr>
        <w:pStyle w:val="PL"/>
      </w:pPr>
      <w:proofErr w:type="spellStart"/>
      <w:r w:rsidRPr="00FD0425">
        <w:rPr>
          <w:noProof w:val="0"/>
          <w:szCs w:val="16"/>
        </w:rPr>
        <w:t>maxnoofsupportedTACs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256</w:t>
      </w:r>
    </w:p>
    <w:p w14:paraId="6D0F61E9" w14:textId="77777777" w:rsidR="00AF26FC" w:rsidRPr="00FD0425" w:rsidRDefault="00AF26FC" w:rsidP="00AF26FC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maxnoofTAI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16</w:t>
      </w:r>
    </w:p>
    <w:p w14:paraId="022C2AD9" w14:textId="77777777" w:rsidR="00AF26FC" w:rsidRPr="00FD0425" w:rsidRDefault="00AF26FC" w:rsidP="00AF26FC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maxnoofTAIsinAoI</w:t>
      </w:r>
      <w:proofErr w:type="spellEnd"/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73747C67" w14:textId="77777777" w:rsidR="00AF26FC" w:rsidRPr="00FD0425" w:rsidRDefault="00AF26FC" w:rsidP="00AF26FC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56D576C0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563993EB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79EC74FC" w14:textId="77777777" w:rsidR="00AF26FC" w:rsidRPr="00FD0425" w:rsidRDefault="00AF26FC" w:rsidP="00AF26FC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7F50E6D9" w14:textId="77777777" w:rsidR="00AF26FC" w:rsidRPr="00FD0425" w:rsidRDefault="00AF26FC" w:rsidP="00AF26FC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5DB5040C" w14:textId="77777777" w:rsidR="00AF26FC" w:rsidRPr="00FD0425" w:rsidRDefault="00AF26FC" w:rsidP="00AF26FC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320</w:t>
      </w:r>
    </w:p>
    <w:p w14:paraId="04692BE3" w14:textId="77777777" w:rsidR="00AF26FC" w:rsidRPr="00FD0425" w:rsidRDefault="00AF26FC" w:rsidP="00AF26FC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51C549AD" w14:textId="77777777" w:rsidR="00AF26FC" w:rsidRDefault="00AF26FC" w:rsidP="00AF26FC">
      <w:pPr>
        <w:pStyle w:val="PL"/>
        <w:rPr>
          <w:ins w:id="3835" w:author="Author"/>
        </w:rPr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8A8641E" w14:textId="77777777" w:rsidR="00AF26FC" w:rsidRDefault="00AF26FC" w:rsidP="00AF26FC">
      <w:pPr>
        <w:pStyle w:val="PL"/>
        <w:rPr>
          <w:ins w:id="3836" w:author="Author"/>
        </w:rPr>
      </w:pPr>
      <w:ins w:id="3837" w:author="Author">
        <w:r>
          <w:t>maxnoofSSBAreas                             INTEGER ::= 64</w:t>
        </w:r>
      </w:ins>
    </w:p>
    <w:p w14:paraId="0F158674" w14:textId="77777777" w:rsidR="00AF26FC" w:rsidRPr="00FD0425" w:rsidRDefault="00AF26FC" w:rsidP="00AF26FC">
      <w:pPr>
        <w:pStyle w:val="PL"/>
      </w:pPr>
    </w:p>
    <w:p w14:paraId="47D3C26B" w14:textId="77777777" w:rsidR="00AF26FC" w:rsidRPr="00FD0425" w:rsidRDefault="00AF26FC" w:rsidP="00AF26FC">
      <w:pPr>
        <w:pStyle w:val="PL"/>
      </w:pPr>
    </w:p>
    <w:p w14:paraId="21D65824" w14:textId="77777777" w:rsidR="00AF26FC" w:rsidRPr="00FD0425" w:rsidRDefault="00AF26FC" w:rsidP="00AF26FC">
      <w:pPr>
        <w:pStyle w:val="PL"/>
      </w:pPr>
      <w:r w:rsidRPr="00FD0425">
        <w:t>-- **************************************************************</w:t>
      </w:r>
    </w:p>
    <w:p w14:paraId="37002BAE" w14:textId="77777777" w:rsidR="00AF26FC" w:rsidRPr="00FD0425" w:rsidRDefault="00AF26FC" w:rsidP="00AF26FC">
      <w:pPr>
        <w:pStyle w:val="PL"/>
      </w:pPr>
      <w:r w:rsidRPr="00FD0425">
        <w:t>--</w:t>
      </w:r>
    </w:p>
    <w:p w14:paraId="1C987A72" w14:textId="77777777" w:rsidR="00AF26FC" w:rsidRPr="00FD0425" w:rsidRDefault="00AF26FC" w:rsidP="00AF26FC">
      <w:pPr>
        <w:pStyle w:val="PL"/>
        <w:outlineLvl w:val="3"/>
      </w:pPr>
      <w:r w:rsidRPr="00FD0425">
        <w:t>-- IEs</w:t>
      </w:r>
    </w:p>
    <w:p w14:paraId="209E1ECA" w14:textId="77777777" w:rsidR="00AF26FC" w:rsidRPr="00FD0425" w:rsidRDefault="00AF26FC" w:rsidP="00AF26FC">
      <w:pPr>
        <w:pStyle w:val="PL"/>
      </w:pPr>
      <w:r w:rsidRPr="00FD0425">
        <w:t>--</w:t>
      </w:r>
    </w:p>
    <w:p w14:paraId="6D0FE7C6" w14:textId="77777777" w:rsidR="00AF26FC" w:rsidRPr="00FD0425" w:rsidRDefault="00AF26FC" w:rsidP="00AF26FC">
      <w:pPr>
        <w:pStyle w:val="PL"/>
      </w:pPr>
      <w:r w:rsidRPr="00FD0425">
        <w:t>-- **************************************************************</w:t>
      </w:r>
    </w:p>
    <w:p w14:paraId="163B8035" w14:textId="77777777" w:rsidR="00AF26FC" w:rsidRPr="00FD0425" w:rsidRDefault="00AF26FC" w:rsidP="00AF26FC">
      <w:pPr>
        <w:pStyle w:val="PL"/>
      </w:pPr>
    </w:p>
    <w:p w14:paraId="03B22CA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65689DE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797E4B1B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7D1440BE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0D04B5A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08B8BE0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325ED288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7ABF89E3" w14:textId="77777777" w:rsidR="00AF26FC" w:rsidRPr="00FD0425" w:rsidRDefault="00AF26FC" w:rsidP="00AF26FC">
      <w:pPr>
        <w:pStyle w:val="PL"/>
      </w:pP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</w:t>
      </w:r>
    </w:p>
    <w:p w14:paraId="2119CB8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</w:t>
      </w:r>
    </w:p>
    <w:p w14:paraId="75A2538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id-ConfigurationUpdateInitiatingNodeChoice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</w:t>
      </w:r>
    </w:p>
    <w:p w14:paraId="6F6C7A6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id-CriticalityDiagnostics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</w:t>
      </w:r>
    </w:p>
    <w:p w14:paraId="2FA0992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id-XnUAddressInfoperPDUSession-List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11</w:t>
      </w:r>
    </w:p>
    <w:p w14:paraId="3F208858" w14:textId="77777777" w:rsidR="00AF26FC" w:rsidRPr="00FD0425" w:rsidRDefault="00AF26FC" w:rsidP="00AF26FC">
      <w:pPr>
        <w:pStyle w:val="PL"/>
      </w:pPr>
      <w:r w:rsidRPr="00FD0425">
        <w:t>id-</w:t>
      </w:r>
      <w:r w:rsidRPr="00FD0425">
        <w:rPr>
          <w:snapToGrid w:val="0"/>
        </w:rPr>
        <w:t>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</w:t>
      </w:r>
    </w:p>
    <w:p w14:paraId="5E1B78A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14:paraId="5EEF781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23DF5F74" w14:textId="77777777" w:rsidR="00AF26FC" w:rsidRPr="00FD0425" w:rsidRDefault="00AF26FC" w:rsidP="00AF26FC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4B5DAF1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64131045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lastRenderedPageBreak/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4A641E2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7DE4A38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4761DC6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1050AF4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02615DE3" w14:textId="77777777" w:rsidR="00AF26FC" w:rsidRPr="00FD0425" w:rsidRDefault="00AF26FC" w:rsidP="00AF26FC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6C5B833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0DC4AB5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4CEE36E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69BCC68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0A1A2DD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295DA5C4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08AD121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729AE30D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3B05518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56146501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6773B87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5D78BD04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7BF83218" w14:textId="77777777" w:rsidR="00AF26FC" w:rsidRPr="00FD0425" w:rsidRDefault="00AF26FC" w:rsidP="00AF26FC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7BA6B548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45858105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2DB36C04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5743AF11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5AA0024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4785501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605E4F7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1D1B11D3" w14:textId="77777777" w:rsidR="00AF26FC" w:rsidRPr="00FD0425" w:rsidRDefault="00AF26FC" w:rsidP="00AF26FC">
      <w:pPr>
        <w:pStyle w:val="PL"/>
        <w:rPr>
          <w:snapToGrid w:val="0"/>
        </w:rPr>
      </w:pPr>
      <w:bookmarkStart w:id="3838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328788B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1494D61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2CE6ACCA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287F993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42250ED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22B85695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14DE563E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309F4045" w14:textId="77777777" w:rsidR="00AF26FC" w:rsidRPr="00FD0425" w:rsidRDefault="00AF26FC" w:rsidP="00AF26FC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3838"/>
    <w:p w14:paraId="6871764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63D43CA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6027432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5D483EBB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379B66A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lastRenderedPageBreak/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5FBEAD0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31019A06" w14:textId="77777777" w:rsidR="00AF26FC" w:rsidRPr="00FD0425" w:rsidRDefault="00AF26FC" w:rsidP="00AF26FC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257EAAE7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076F27C7" w14:textId="77777777" w:rsidR="00AF26FC" w:rsidRPr="00FD0425" w:rsidRDefault="00AF26FC" w:rsidP="00AF26FC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4E55B830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4987DA6F" w14:textId="77777777" w:rsidR="00AF26FC" w:rsidRPr="00FD0425" w:rsidRDefault="00AF26FC" w:rsidP="00AF26FC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7BD3BBB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04D59B8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11BC2C2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7AF606F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4B7714A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3260A83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4122BD8B" w14:textId="77777777" w:rsidR="00AF26FC" w:rsidRPr="00FD0425" w:rsidRDefault="00AF26FC" w:rsidP="00AF26FC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6CCE5CBA" w14:textId="77777777" w:rsidR="00AF26FC" w:rsidRPr="00FD0425" w:rsidRDefault="00AF26FC" w:rsidP="00AF26FC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43C8469A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754965AC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1BCE6E9F" w14:textId="77777777" w:rsidR="00AF26FC" w:rsidRPr="00FD0425" w:rsidRDefault="00AF26FC" w:rsidP="00AF26FC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59769C6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365B290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6241FD48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189EAA2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19F21201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76A96B8E" w14:textId="77777777" w:rsidR="00AF26FC" w:rsidRPr="00FD0425" w:rsidRDefault="00AF26FC" w:rsidP="00AF26FC">
      <w:pPr>
        <w:pStyle w:val="PL"/>
      </w:pPr>
      <w:bookmarkStart w:id="3839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5C901375" w14:textId="77777777" w:rsidR="00AF26FC" w:rsidRPr="00FD0425" w:rsidRDefault="00AF26FC" w:rsidP="00AF26FC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1E47467F" w14:textId="77777777" w:rsidR="00AF26FC" w:rsidRPr="00FD0425" w:rsidRDefault="00AF26FC" w:rsidP="00AF26FC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2F684B8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4F27631F" w14:textId="77777777" w:rsidR="00AF26FC" w:rsidRPr="00FD0425" w:rsidRDefault="00AF26FC" w:rsidP="00AF26FC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3512829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22299F8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31D98D08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02042BF9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7517AE8B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2890087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38A1219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3839"/>
    <w:p w14:paraId="189229FF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3A61DF73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57C60103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6221BFCE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43C83B5F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lastRenderedPageBreak/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739A76D0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07CCF876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5D6473BF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71B95F0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6F7F2D9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7D04CD8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3C4E7004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282C228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40360736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73BF7EDA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1472620A" w14:textId="77777777" w:rsidR="00AF26FC" w:rsidRPr="00FD0425" w:rsidRDefault="00AF26FC" w:rsidP="00AF26FC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0327E264" w14:textId="77777777" w:rsidR="00AF26FC" w:rsidRPr="00FD0425" w:rsidRDefault="00AF26FC" w:rsidP="00AF26FC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2C24D81E" w14:textId="77777777" w:rsidR="00AF26FC" w:rsidRPr="00FD0425" w:rsidRDefault="00AF26FC" w:rsidP="00AF26FC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1C83BCD0" w14:textId="77777777" w:rsidR="00AF26FC" w:rsidRPr="00FD0425" w:rsidRDefault="00AF26FC" w:rsidP="00AF26FC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04EF2DBD" w14:textId="77777777" w:rsidR="00AF26FC" w:rsidRPr="00FD0425" w:rsidRDefault="00AF26FC" w:rsidP="00AF26FC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66BA6BA6" w14:textId="77777777" w:rsidR="00AF26FC" w:rsidRPr="00FD0425" w:rsidRDefault="00AF26FC" w:rsidP="00AF26FC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18C09DCB" w14:textId="77777777" w:rsidR="00AF26FC" w:rsidRPr="00FD0425" w:rsidRDefault="00AF26FC" w:rsidP="00AF26FC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30722A19" w14:textId="77777777" w:rsidR="00AF26FC" w:rsidRPr="00FD0425" w:rsidRDefault="00AF26FC" w:rsidP="00AF26FC">
      <w:pPr>
        <w:pStyle w:val="PL"/>
      </w:pPr>
      <w:r w:rsidRPr="00FD0425">
        <w:t>id-MaxIPrate-DL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114</w:t>
      </w:r>
    </w:p>
    <w:p w14:paraId="26C5C126" w14:textId="77777777" w:rsidR="00AF26FC" w:rsidRPr="00FD0425" w:rsidRDefault="00AF26FC" w:rsidP="00AF26FC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0B8F8DE6" w14:textId="77777777" w:rsidR="00AF26FC" w:rsidRPr="00FD0425" w:rsidRDefault="00AF26FC" w:rsidP="00AF26FC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1D4361C9" w14:textId="77777777" w:rsidR="00AF26FC" w:rsidRPr="00FD0425" w:rsidRDefault="00AF26FC" w:rsidP="00AF26FC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3D0B1C75" w14:textId="77777777" w:rsidR="00AF26FC" w:rsidRPr="00FD0425" w:rsidRDefault="00AF26FC" w:rsidP="00AF26FC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6E4F966F" w14:textId="77777777" w:rsidR="00AF26FC" w:rsidRPr="00FD0425" w:rsidRDefault="00AF26FC" w:rsidP="00AF26FC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7E4B09AC" w14:textId="77777777" w:rsidR="00AF26FC" w:rsidRPr="00FD0425" w:rsidRDefault="00AF26FC" w:rsidP="00AF26FC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1FBEF45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7BAF5908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10F77C0C" w14:textId="77777777" w:rsidR="00AF26FC" w:rsidRPr="00FD0425" w:rsidRDefault="00AF26FC" w:rsidP="00AF26FC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015EA0D2" w14:textId="77777777" w:rsidR="00AF26FC" w:rsidRPr="00FD0425" w:rsidRDefault="00AF26FC" w:rsidP="00AF26FC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264C3E34" w14:textId="77777777" w:rsidR="00AF26FC" w:rsidRPr="00FD0425" w:rsidRDefault="00AF26FC" w:rsidP="00AF26FC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55FB2748" w14:textId="77777777" w:rsidR="00AF26FC" w:rsidRPr="00FD0425" w:rsidRDefault="00AF26FC" w:rsidP="00AF26FC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1F1EEB0F" w14:textId="77777777" w:rsidR="00AF26FC" w:rsidRPr="00FD0425" w:rsidRDefault="00AF26FC" w:rsidP="00AF26F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002C5DD8" w14:textId="77777777" w:rsidR="00AF26FC" w:rsidRPr="00FD0425" w:rsidRDefault="00AF26FC" w:rsidP="00AF26FC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4118CE35" w14:textId="77777777" w:rsidR="00AF26FC" w:rsidRPr="00FD0425" w:rsidRDefault="00AF26FC" w:rsidP="00AF26FC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6FAB9D92" w14:textId="77777777" w:rsidR="00AF26FC" w:rsidRPr="00FD0425" w:rsidRDefault="00AF26FC" w:rsidP="00AF26FC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25C8DBDB" w14:textId="77777777" w:rsidR="00AF26FC" w:rsidRPr="00FD0425" w:rsidRDefault="00AF26FC" w:rsidP="00AF26FC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25A7371A" w14:textId="77777777" w:rsidR="00AF26FC" w:rsidRPr="00FD0425" w:rsidRDefault="00AF26FC" w:rsidP="00AF26FC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1AF9B26B" w14:textId="77777777" w:rsidR="00AF26FC" w:rsidRPr="00FD0425" w:rsidRDefault="00AF26FC" w:rsidP="00AF26FC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783E81C4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110546A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127501B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2DD06D8D" w14:textId="77777777" w:rsidR="00AF26FC" w:rsidRPr="00BE6FC6" w:rsidRDefault="00AF26FC" w:rsidP="00AF26FC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30079569" w14:textId="77777777" w:rsidR="00AF26FC" w:rsidRPr="00FD0425" w:rsidRDefault="00AF26FC" w:rsidP="00AF26FC">
      <w:pPr>
        <w:pStyle w:val="PL"/>
      </w:pP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2DFBB92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2CFB0F78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368D4390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6465C46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2F2C7C22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58A3009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id-CellAndCapacityAssistanceInfo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4</w:t>
      </w:r>
    </w:p>
    <w:p w14:paraId="005A6B57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27D48AD9" w14:textId="77777777" w:rsidR="00AF26FC" w:rsidRPr="00FD0425" w:rsidRDefault="00AF26FC" w:rsidP="00AF26FC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1FDF810D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3840" w:name="_Hlk29912457"/>
      <w:r w:rsidRPr="00FD0425">
        <w:rPr>
          <w:snapToGrid w:val="0"/>
        </w:rPr>
        <w:t>ProtocolIE-ID</w:t>
      </w:r>
      <w:bookmarkEnd w:id="3840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5C6685E5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642B888B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75221AFA" w14:textId="77777777" w:rsidR="00AF26FC" w:rsidRPr="00FD0425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D0425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R</w:t>
      </w:r>
      <w:r w:rsidRPr="00FD0425">
        <w:rPr>
          <w:rFonts w:ascii="Courier New" w:hAnsi="Courier New"/>
          <w:noProof/>
          <w:snapToGrid w:val="0"/>
          <w:sz w:val="16"/>
        </w:rPr>
        <w:t>equestedFastMCGRecoveryViaSRB3Release</w:t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  <w:t>ProtocolIE-ID ::= 15</w:t>
      </w:r>
      <w:r>
        <w:rPr>
          <w:rFonts w:ascii="Courier New" w:hAnsi="Courier New"/>
          <w:noProof/>
          <w:snapToGrid w:val="0"/>
          <w:sz w:val="16"/>
        </w:rPr>
        <w:t>0</w:t>
      </w:r>
    </w:p>
    <w:p w14:paraId="3871EAE6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1</w:t>
      </w:r>
    </w:p>
    <w:p w14:paraId="054D399F" w14:textId="77777777" w:rsidR="00AF26FC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7EA847D9" w14:textId="77777777" w:rsidR="00AF26FC" w:rsidRDefault="00AF26FC" w:rsidP="00AF26FC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18D94DCA" w14:textId="77777777" w:rsidR="00AF26FC" w:rsidRDefault="00AF26FC" w:rsidP="00AF26FC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6389FEE5" w14:textId="77777777" w:rsidR="00AF26FC" w:rsidRDefault="00AF26FC" w:rsidP="00AF26FC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40048017" w14:textId="77777777" w:rsidR="00AF26FC" w:rsidRPr="006663B1" w:rsidRDefault="00AF26FC" w:rsidP="00AF26FC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07B2D796" w14:textId="77777777" w:rsidR="00AF26FC" w:rsidRPr="00FD0425" w:rsidRDefault="00AF26FC" w:rsidP="00AF26FC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7305582D" w14:textId="77777777" w:rsidR="00AF26FC" w:rsidRPr="00300B5A" w:rsidRDefault="00AF26FC" w:rsidP="00AF26FC">
      <w:pPr>
        <w:pStyle w:val="PL"/>
        <w:rPr>
          <w:ins w:id="3841" w:author="Author"/>
          <w:snapToGrid w:val="0"/>
        </w:rPr>
      </w:pPr>
      <w:ins w:id="3842" w:author="Author">
        <w:r w:rsidRPr="00300B5A">
          <w:t>id-Mobility</w:t>
        </w:r>
        <w:r w:rsidRPr="00300B5A">
          <w:rPr>
            <w:snapToGrid w:val="0"/>
          </w:rPr>
          <w:t xml:space="preserve">Information 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>
          <w:rPr>
            <w:snapToGrid w:val="0"/>
          </w:rPr>
          <w:tab/>
        </w:r>
        <w:r w:rsidRPr="00300B5A">
          <w:rPr>
            <w:snapToGrid w:val="0"/>
          </w:rPr>
          <w:t xml:space="preserve">ProtocolIE-ID ::= </w:t>
        </w:r>
        <w:r>
          <w:rPr>
            <w:snapToGrid w:val="0"/>
          </w:rPr>
          <w:t>xxx</w:t>
        </w:r>
      </w:ins>
    </w:p>
    <w:p w14:paraId="2F14A984" w14:textId="77777777" w:rsidR="00AF26FC" w:rsidRDefault="00AF26FC" w:rsidP="00AF26FC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ins w:id="3843" w:author="Author"/>
          <w:noProof w:val="0"/>
          <w:snapToGrid w:val="0"/>
        </w:rPr>
      </w:pPr>
      <w:ins w:id="3844" w:author="Author">
        <w:r w:rsidRPr="00300B5A">
          <w:rPr>
            <w:snapToGrid w:val="0"/>
          </w:rPr>
          <w:t>id-InitiatingCondition-FailureIndication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>
          <w:rPr>
            <w:snapToGrid w:val="0"/>
          </w:rPr>
          <w:tab/>
        </w:r>
        <w:r w:rsidRPr="00300B5A">
          <w:rPr>
            <w:snapToGrid w:val="0"/>
          </w:rPr>
          <w:t xml:space="preserve">ProtocolIE-ID ::= </w:t>
        </w:r>
        <w:r>
          <w:rPr>
            <w:snapToGrid w:val="0"/>
          </w:rPr>
          <w:t>yyy</w:t>
        </w:r>
        <w:r w:rsidRPr="003B052A">
          <w:rPr>
            <w:noProof w:val="0"/>
            <w:snapToGrid w:val="0"/>
          </w:rPr>
          <w:t xml:space="preserve"> </w:t>
        </w:r>
      </w:ins>
    </w:p>
    <w:p w14:paraId="46B7E779" w14:textId="77777777" w:rsidR="00AF26FC" w:rsidRPr="00F174ED" w:rsidRDefault="00AF26FC" w:rsidP="00AF26FC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ins w:id="3845" w:author="Author"/>
          <w:noProof w:val="0"/>
          <w:snapToGrid w:val="0"/>
        </w:rPr>
      </w:pPr>
      <w:ins w:id="3846" w:author="Author">
        <w:r w:rsidRPr="003B052A">
          <w:rPr>
            <w:noProof w:val="0"/>
            <w:snapToGrid w:val="0"/>
          </w:rPr>
          <w:t>id-</w:t>
        </w:r>
        <w:proofErr w:type="spellStart"/>
        <w:r w:rsidRPr="003B052A">
          <w:rPr>
            <w:noProof w:val="0"/>
            <w:snapToGrid w:val="0"/>
          </w:rPr>
          <w:t>UEHistoryInformationFromTheUE</w:t>
        </w:r>
        <w:proofErr w:type="spellEnd"/>
        <w:r w:rsidRPr="003B052A">
          <w:rPr>
            <w:noProof w:val="0"/>
            <w:snapToGrid w:val="0"/>
          </w:rPr>
          <w:tab/>
        </w:r>
        <w:r w:rsidRPr="003B052A">
          <w:rPr>
            <w:noProof w:val="0"/>
            <w:snapToGrid w:val="0"/>
          </w:rPr>
          <w:tab/>
        </w:r>
        <w:r w:rsidRPr="003B052A">
          <w:rPr>
            <w:noProof w:val="0"/>
            <w:snapToGrid w:val="0"/>
          </w:rPr>
          <w:tab/>
        </w:r>
        <w:r w:rsidRPr="003B052A">
          <w:rPr>
            <w:noProof w:val="0"/>
            <w:snapToGrid w:val="0"/>
          </w:rPr>
          <w:tab/>
        </w:r>
        <w:r w:rsidRPr="003B052A">
          <w:rPr>
            <w:noProof w:val="0"/>
            <w:snapToGrid w:val="0"/>
          </w:rPr>
          <w:tab/>
        </w:r>
        <w:r w:rsidRPr="003B052A">
          <w:rPr>
            <w:noProof w:val="0"/>
            <w:snapToGrid w:val="0"/>
          </w:rPr>
          <w:tab/>
        </w:r>
        <w:r w:rsidRPr="003B052A">
          <w:rPr>
            <w:noProof w:val="0"/>
            <w:snapToGrid w:val="0"/>
          </w:rPr>
          <w:tab/>
        </w:r>
        <w:r w:rsidRPr="003B052A">
          <w:rPr>
            <w:noProof w:val="0"/>
            <w:snapToGrid w:val="0"/>
          </w:rPr>
          <w:tab/>
        </w:r>
        <w:r w:rsidRPr="003B052A">
          <w:rPr>
            <w:noProof w:val="0"/>
            <w:snapToGrid w:val="0"/>
          </w:rPr>
          <w:tab/>
        </w:r>
        <w:r w:rsidRPr="003B052A">
          <w:rPr>
            <w:noProof w:val="0"/>
            <w:snapToGrid w:val="0"/>
          </w:rPr>
          <w:tab/>
        </w:r>
        <w:r w:rsidRPr="003B052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3B052A">
          <w:rPr>
            <w:noProof w:val="0"/>
            <w:snapToGrid w:val="0"/>
          </w:rPr>
          <w:t>ProtocolIE</w:t>
        </w:r>
        <w:proofErr w:type="spellEnd"/>
        <w:r w:rsidRPr="003B052A">
          <w:rPr>
            <w:noProof w:val="0"/>
            <w:snapToGrid w:val="0"/>
          </w:rPr>
          <w:t xml:space="preserve">-ID ::= </w:t>
        </w:r>
        <w:proofErr w:type="spellStart"/>
        <w:r>
          <w:rPr>
            <w:noProof w:val="0"/>
            <w:snapToGrid w:val="0"/>
          </w:rPr>
          <w:t>zzz</w:t>
        </w:r>
        <w:proofErr w:type="spellEnd"/>
      </w:ins>
    </w:p>
    <w:p w14:paraId="1837E17B" w14:textId="77777777" w:rsidR="00AF26FC" w:rsidRPr="00300B5A" w:rsidRDefault="00AF26FC" w:rsidP="00AF26FC">
      <w:pPr>
        <w:pStyle w:val="PL"/>
        <w:rPr>
          <w:ins w:id="3847" w:author="Author"/>
          <w:snapToGrid w:val="0"/>
        </w:rPr>
      </w:pPr>
      <w:ins w:id="3848" w:author="Author">
        <w:r w:rsidRPr="00300B5A">
          <w:rPr>
            <w:snapToGrid w:val="0"/>
          </w:rPr>
          <w:t>id-HandoverReportType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>
          <w:rPr>
            <w:snapToGrid w:val="0"/>
          </w:rPr>
          <w:tab/>
        </w:r>
        <w:r w:rsidRPr="00300B5A">
          <w:rPr>
            <w:snapToGrid w:val="0"/>
          </w:rPr>
          <w:tab/>
          <w:t xml:space="preserve">ProtocolIE-ID ::= </w:t>
        </w:r>
        <w:r>
          <w:rPr>
            <w:snapToGrid w:val="0"/>
          </w:rPr>
          <w:t>aaa</w:t>
        </w:r>
      </w:ins>
    </w:p>
    <w:p w14:paraId="32D1DAF7" w14:textId="77777777" w:rsidR="00AF26FC" w:rsidRPr="00300B5A" w:rsidRDefault="00AF26FC" w:rsidP="00AF26FC">
      <w:pPr>
        <w:pStyle w:val="PL"/>
        <w:rPr>
          <w:ins w:id="3849" w:author="Author"/>
          <w:lang w:eastAsia="ja-JP"/>
        </w:rPr>
      </w:pPr>
      <w:ins w:id="3850" w:author="Author">
        <w:r w:rsidRPr="00300B5A">
          <w:rPr>
            <w:snapToGrid w:val="0"/>
          </w:rPr>
          <w:t>id-</w:t>
        </w:r>
        <w:r w:rsidRPr="00300B5A">
          <w:rPr>
            <w:lang w:eastAsia="zh-CN"/>
          </w:rPr>
          <w:t>Handover</w:t>
        </w:r>
        <w:r w:rsidRPr="00300B5A">
          <w:rPr>
            <w:lang w:eastAsia="ja-JP"/>
          </w:rPr>
          <w:t>Cause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>
          <w:rPr>
            <w:snapToGrid w:val="0"/>
          </w:rPr>
          <w:tab/>
        </w:r>
        <w:r w:rsidRPr="00300B5A">
          <w:rPr>
            <w:snapToGrid w:val="0"/>
          </w:rPr>
          <w:tab/>
          <w:t xml:space="preserve">ProtocolIE-ID ::= </w:t>
        </w:r>
        <w:r>
          <w:rPr>
            <w:snapToGrid w:val="0"/>
          </w:rPr>
          <w:t>bbb</w:t>
        </w:r>
      </w:ins>
    </w:p>
    <w:p w14:paraId="37CA00CF" w14:textId="77777777" w:rsidR="00AF26FC" w:rsidRPr="00300B5A" w:rsidRDefault="00AF26FC" w:rsidP="00AF26FC">
      <w:pPr>
        <w:pStyle w:val="PL"/>
        <w:rPr>
          <w:ins w:id="3851" w:author="Author"/>
          <w:lang w:eastAsia="ja-JP"/>
        </w:rPr>
      </w:pPr>
      <w:ins w:id="3852" w:author="Author">
        <w:r w:rsidRPr="00300B5A">
          <w:rPr>
            <w:snapToGrid w:val="0"/>
          </w:rPr>
          <w:t>id-</w:t>
        </w:r>
        <w:r w:rsidRPr="00300B5A">
          <w:rPr>
            <w:lang w:eastAsia="ja-JP"/>
          </w:rPr>
          <w:t>SourceCellCGI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>
          <w:rPr>
            <w:snapToGrid w:val="0"/>
          </w:rPr>
          <w:tab/>
        </w:r>
        <w:r w:rsidRPr="00300B5A">
          <w:rPr>
            <w:snapToGrid w:val="0"/>
          </w:rPr>
          <w:tab/>
          <w:t xml:space="preserve">ProtocolIE-ID ::= </w:t>
        </w:r>
        <w:r>
          <w:rPr>
            <w:snapToGrid w:val="0"/>
          </w:rPr>
          <w:t>ccc</w:t>
        </w:r>
      </w:ins>
    </w:p>
    <w:p w14:paraId="5B8DDF30" w14:textId="77777777" w:rsidR="00AF26FC" w:rsidRPr="00300B5A" w:rsidRDefault="00AF26FC" w:rsidP="00AF26FC">
      <w:pPr>
        <w:pStyle w:val="PL"/>
        <w:rPr>
          <w:ins w:id="3853" w:author="Author"/>
          <w:lang w:eastAsia="ja-JP"/>
        </w:rPr>
      </w:pPr>
      <w:ins w:id="3854" w:author="Author">
        <w:r w:rsidRPr="00300B5A">
          <w:rPr>
            <w:lang w:eastAsia="ja-JP"/>
          </w:rPr>
          <w:t>id-TargetCellCGI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>
          <w:rPr>
            <w:snapToGrid w:val="0"/>
          </w:rPr>
          <w:tab/>
        </w:r>
        <w:r w:rsidRPr="00300B5A">
          <w:rPr>
            <w:snapToGrid w:val="0"/>
          </w:rPr>
          <w:tab/>
          <w:t xml:space="preserve">ProtocolIE-ID ::= </w:t>
        </w:r>
        <w:r>
          <w:rPr>
            <w:snapToGrid w:val="0"/>
          </w:rPr>
          <w:t>ddd</w:t>
        </w:r>
      </w:ins>
    </w:p>
    <w:p w14:paraId="6CB8140B" w14:textId="77777777" w:rsidR="00AF26FC" w:rsidRPr="00300B5A" w:rsidRDefault="00AF26FC" w:rsidP="00AF26FC">
      <w:pPr>
        <w:pStyle w:val="PL"/>
        <w:rPr>
          <w:ins w:id="3855" w:author="Author"/>
          <w:snapToGrid w:val="0"/>
        </w:rPr>
      </w:pPr>
      <w:ins w:id="3856" w:author="Author">
        <w:r w:rsidRPr="00300B5A">
          <w:rPr>
            <w:snapToGrid w:val="0"/>
          </w:rPr>
          <w:t>id-</w:t>
        </w:r>
        <w:r w:rsidRPr="00300B5A">
          <w:rPr>
            <w:lang w:eastAsia="ja-JP"/>
          </w:rPr>
          <w:t>ReEstablishmentCellCGI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>
          <w:rPr>
            <w:snapToGrid w:val="0"/>
          </w:rPr>
          <w:tab/>
        </w:r>
        <w:r w:rsidRPr="00300B5A">
          <w:rPr>
            <w:snapToGrid w:val="0"/>
          </w:rPr>
          <w:tab/>
          <w:t xml:space="preserve">ProtocolIE-ID ::= </w:t>
        </w:r>
        <w:r>
          <w:rPr>
            <w:snapToGrid w:val="0"/>
          </w:rPr>
          <w:t>eee</w:t>
        </w:r>
      </w:ins>
    </w:p>
    <w:p w14:paraId="6CE5E181" w14:textId="77777777" w:rsidR="00AF26FC" w:rsidRPr="00300B5A" w:rsidRDefault="00AF26FC" w:rsidP="00AF26FC">
      <w:pPr>
        <w:pStyle w:val="PL"/>
        <w:rPr>
          <w:ins w:id="3857" w:author="Author"/>
          <w:lang w:eastAsia="ja-JP"/>
        </w:rPr>
      </w:pPr>
      <w:ins w:id="3858" w:author="Author">
        <w:r w:rsidRPr="00300B5A">
          <w:rPr>
            <w:snapToGrid w:val="0"/>
          </w:rPr>
          <w:t>id-</w:t>
        </w:r>
        <w:r w:rsidRPr="00300B5A">
          <w:rPr>
            <w:lang w:eastAsia="ja-JP"/>
          </w:rPr>
          <w:t>TargetCellin</w:t>
        </w:r>
        <w:r w:rsidRPr="00300B5A">
          <w:rPr>
            <w:lang w:eastAsia="zh-CN"/>
          </w:rPr>
          <w:t>E</w:t>
        </w:r>
        <w:r w:rsidRPr="00300B5A">
          <w:rPr>
            <w:lang w:eastAsia="ja-JP"/>
          </w:rPr>
          <w:t>UTRAN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>
          <w:rPr>
            <w:snapToGrid w:val="0"/>
          </w:rPr>
          <w:tab/>
        </w:r>
        <w:r w:rsidRPr="00300B5A">
          <w:rPr>
            <w:snapToGrid w:val="0"/>
          </w:rPr>
          <w:tab/>
          <w:t xml:space="preserve">ProtocolIE-ID ::= </w:t>
        </w:r>
        <w:r>
          <w:rPr>
            <w:snapToGrid w:val="0"/>
          </w:rPr>
          <w:t>fff</w:t>
        </w:r>
      </w:ins>
    </w:p>
    <w:p w14:paraId="4A090747" w14:textId="77777777" w:rsidR="00AF26FC" w:rsidRPr="00300B5A" w:rsidRDefault="00AF26FC" w:rsidP="00AF26FC">
      <w:pPr>
        <w:pStyle w:val="PL"/>
        <w:rPr>
          <w:ins w:id="3859" w:author="Author"/>
          <w:lang w:eastAsia="ja-JP"/>
        </w:rPr>
      </w:pPr>
      <w:ins w:id="3860" w:author="Author">
        <w:r w:rsidRPr="00300B5A">
          <w:rPr>
            <w:snapToGrid w:val="0"/>
          </w:rPr>
          <w:t>id-</w:t>
        </w:r>
        <w:r w:rsidRPr="00300B5A">
          <w:rPr>
            <w:lang w:eastAsia="ja-JP"/>
          </w:rPr>
          <w:t>SourceCellCRNTI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>
          <w:rPr>
            <w:snapToGrid w:val="0"/>
          </w:rPr>
          <w:tab/>
        </w:r>
        <w:r w:rsidRPr="00300B5A">
          <w:rPr>
            <w:snapToGrid w:val="0"/>
          </w:rPr>
          <w:tab/>
          <w:t xml:space="preserve">ProtocolIE-ID ::= </w:t>
        </w:r>
        <w:r>
          <w:rPr>
            <w:snapToGrid w:val="0"/>
          </w:rPr>
          <w:t>ggg</w:t>
        </w:r>
      </w:ins>
    </w:p>
    <w:p w14:paraId="5768FA8B" w14:textId="77777777" w:rsidR="00AF26FC" w:rsidRPr="00300B5A" w:rsidRDefault="00AF26FC" w:rsidP="00AF26FC">
      <w:pPr>
        <w:pStyle w:val="PL"/>
        <w:rPr>
          <w:ins w:id="3861" w:author="Author"/>
          <w:snapToGrid w:val="0"/>
        </w:rPr>
      </w:pPr>
      <w:ins w:id="3862" w:author="Author">
        <w:r w:rsidRPr="00300B5A">
          <w:rPr>
            <w:snapToGrid w:val="0"/>
          </w:rPr>
          <w:t>id-</w:t>
        </w:r>
        <w:r w:rsidRPr="00300B5A">
          <w:rPr>
            <w:lang w:eastAsia="ja-JP"/>
          </w:rPr>
          <w:t>UERLFReportContainer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>
          <w:rPr>
            <w:snapToGrid w:val="0"/>
          </w:rPr>
          <w:tab/>
        </w:r>
        <w:r w:rsidRPr="00300B5A">
          <w:rPr>
            <w:snapToGrid w:val="0"/>
          </w:rPr>
          <w:tab/>
          <w:t xml:space="preserve">ProtocolIE-ID ::= </w:t>
        </w:r>
        <w:r>
          <w:rPr>
            <w:snapToGrid w:val="0"/>
          </w:rPr>
          <w:t>hhh</w:t>
        </w:r>
      </w:ins>
    </w:p>
    <w:p w14:paraId="716098D5" w14:textId="77777777" w:rsidR="00AF26FC" w:rsidRPr="00300B5A" w:rsidRDefault="00AF26FC" w:rsidP="00AF26FC">
      <w:pPr>
        <w:pStyle w:val="PL"/>
        <w:rPr>
          <w:ins w:id="3863" w:author="Author"/>
          <w:noProof w:val="0"/>
          <w:snapToGrid w:val="0"/>
        </w:rPr>
      </w:pPr>
      <w:ins w:id="3864" w:author="Author">
        <w:r w:rsidRPr="00300B5A">
          <w:rPr>
            <w:noProof w:val="0"/>
            <w:snapToGrid w:val="0"/>
          </w:rPr>
          <w:t>id-NGRAN-Node1-Measurement-ID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>
          <w:rPr>
            <w:snapToGrid w:val="0"/>
          </w:rPr>
          <w:tab/>
        </w:r>
        <w:r w:rsidRPr="00300B5A">
          <w:rPr>
            <w:snapToGrid w:val="0"/>
          </w:rPr>
          <w:tab/>
          <w:t xml:space="preserve">ProtocolIE-ID ::= </w:t>
        </w:r>
        <w:r>
          <w:rPr>
            <w:snapToGrid w:val="0"/>
          </w:rPr>
          <w:t>iii</w:t>
        </w:r>
      </w:ins>
    </w:p>
    <w:p w14:paraId="21D42AA0" w14:textId="77777777" w:rsidR="00AF26FC" w:rsidRPr="00300B5A" w:rsidRDefault="00AF26FC" w:rsidP="00AF26FC">
      <w:pPr>
        <w:pStyle w:val="PL"/>
        <w:rPr>
          <w:ins w:id="3865" w:author="Author"/>
          <w:noProof w:val="0"/>
          <w:snapToGrid w:val="0"/>
        </w:rPr>
      </w:pPr>
      <w:ins w:id="3866" w:author="Author">
        <w:r w:rsidRPr="00300B5A">
          <w:rPr>
            <w:noProof w:val="0"/>
            <w:snapToGrid w:val="0"/>
          </w:rPr>
          <w:t>id-NGRAN-Node2-Measurement-ID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>
          <w:rPr>
            <w:snapToGrid w:val="0"/>
          </w:rPr>
          <w:tab/>
        </w:r>
        <w:r w:rsidRPr="00300B5A">
          <w:rPr>
            <w:snapToGrid w:val="0"/>
          </w:rPr>
          <w:tab/>
          <w:t xml:space="preserve">ProtocolIE-ID ::= </w:t>
        </w:r>
        <w:r>
          <w:rPr>
            <w:snapToGrid w:val="0"/>
          </w:rPr>
          <w:t>jjj</w:t>
        </w:r>
      </w:ins>
    </w:p>
    <w:p w14:paraId="637410B8" w14:textId="77777777" w:rsidR="00AF26FC" w:rsidRPr="00300B5A" w:rsidRDefault="00AF26FC" w:rsidP="00AF26FC">
      <w:pPr>
        <w:pStyle w:val="PL"/>
        <w:rPr>
          <w:ins w:id="3867" w:author="Author"/>
          <w:noProof w:val="0"/>
          <w:snapToGrid w:val="0"/>
        </w:rPr>
      </w:pPr>
      <w:ins w:id="3868" w:author="Author">
        <w:r w:rsidRPr="00300B5A">
          <w:rPr>
            <w:noProof w:val="0"/>
            <w:snapToGrid w:val="0"/>
          </w:rPr>
          <w:t>id-</w:t>
        </w:r>
        <w:proofErr w:type="spellStart"/>
        <w:r w:rsidRPr="00300B5A">
          <w:rPr>
            <w:noProof w:val="0"/>
            <w:snapToGrid w:val="0"/>
          </w:rPr>
          <w:t>RegistrationRequest</w:t>
        </w:r>
        <w:proofErr w:type="spellEnd"/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>
          <w:rPr>
            <w:snapToGrid w:val="0"/>
          </w:rPr>
          <w:tab/>
        </w:r>
        <w:r w:rsidRPr="00300B5A">
          <w:rPr>
            <w:snapToGrid w:val="0"/>
          </w:rPr>
          <w:tab/>
          <w:t xml:space="preserve">ProtocolIE-ID ::= </w:t>
        </w:r>
        <w:r>
          <w:rPr>
            <w:snapToGrid w:val="0"/>
          </w:rPr>
          <w:t>kkk</w:t>
        </w:r>
      </w:ins>
    </w:p>
    <w:p w14:paraId="76B23F74" w14:textId="77777777" w:rsidR="00AF26FC" w:rsidRPr="00300B5A" w:rsidRDefault="00AF26FC" w:rsidP="00AF26FC">
      <w:pPr>
        <w:pStyle w:val="PL"/>
        <w:tabs>
          <w:tab w:val="left" w:pos="2608"/>
        </w:tabs>
        <w:rPr>
          <w:ins w:id="3869" w:author="Author"/>
          <w:noProof w:val="0"/>
          <w:snapToGrid w:val="0"/>
        </w:rPr>
      </w:pPr>
      <w:ins w:id="3870" w:author="Author">
        <w:r w:rsidRPr="00300B5A">
          <w:rPr>
            <w:noProof w:val="0"/>
            <w:snapToGrid w:val="0"/>
          </w:rPr>
          <w:t>id-</w:t>
        </w:r>
        <w:proofErr w:type="spellStart"/>
        <w:r w:rsidRPr="00300B5A">
          <w:rPr>
            <w:noProof w:val="0"/>
            <w:snapToGrid w:val="0"/>
          </w:rPr>
          <w:t>ReportCharacteristics</w:t>
        </w:r>
        <w:proofErr w:type="spellEnd"/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>
          <w:rPr>
            <w:snapToGrid w:val="0"/>
          </w:rPr>
          <w:tab/>
        </w:r>
        <w:r w:rsidRPr="00300B5A">
          <w:rPr>
            <w:snapToGrid w:val="0"/>
          </w:rPr>
          <w:tab/>
          <w:t xml:space="preserve">ProtocolIE-ID ::= </w:t>
        </w:r>
        <w:r>
          <w:rPr>
            <w:snapToGrid w:val="0"/>
          </w:rPr>
          <w:t>lll</w:t>
        </w:r>
      </w:ins>
    </w:p>
    <w:p w14:paraId="2F393276" w14:textId="77777777" w:rsidR="00AF26FC" w:rsidRPr="00300B5A" w:rsidRDefault="00AF26FC" w:rsidP="00AF26FC">
      <w:pPr>
        <w:pStyle w:val="PL"/>
        <w:tabs>
          <w:tab w:val="left" w:pos="1840"/>
          <w:tab w:val="left" w:pos="2608"/>
        </w:tabs>
        <w:rPr>
          <w:ins w:id="3871" w:author="Author"/>
          <w:noProof w:val="0"/>
          <w:snapToGrid w:val="0"/>
        </w:rPr>
      </w:pPr>
      <w:ins w:id="3872" w:author="Author">
        <w:r w:rsidRPr="00300B5A">
          <w:rPr>
            <w:noProof w:val="0"/>
            <w:snapToGrid w:val="0"/>
          </w:rPr>
          <w:t>id-</w:t>
        </w:r>
        <w:proofErr w:type="spellStart"/>
        <w:r w:rsidRPr="00300B5A">
          <w:rPr>
            <w:noProof w:val="0"/>
            <w:snapToGrid w:val="0"/>
          </w:rPr>
          <w:t>CellToReport</w:t>
        </w:r>
        <w:proofErr w:type="spellEnd"/>
        <w:r w:rsidRPr="00300B5A">
          <w:rPr>
            <w:noProof w:val="0"/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>
          <w:rPr>
            <w:snapToGrid w:val="0"/>
          </w:rPr>
          <w:tab/>
        </w:r>
        <w:r w:rsidRPr="00300B5A">
          <w:rPr>
            <w:snapToGrid w:val="0"/>
          </w:rPr>
          <w:tab/>
          <w:t xml:space="preserve">ProtocolIE-ID ::= </w:t>
        </w:r>
        <w:r>
          <w:rPr>
            <w:snapToGrid w:val="0"/>
          </w:rPr>
          <w:t>mmm</w:t>
        </w:r>
      </w:ins>
    </w:p>
    <w:p w14:paraId="4051B34E" w14:textId="77777777" w:rsidR="00AF26FC" w:rsidRPr="00300B5A" w:rsidRDefault="00AF26FC" w:rsidP="00AF26FC">
      <w:pPr>
        <w:pStyle w:val="PL"/>
        <w:tabs>
          <w:tab w:val="left" w:pos="2608"/>
        </w:tabs>
        <w:rPr>
          <w:ins w:id="3873" w:author="Author"/>
          <w:snapToGrid w:val="0"/>
        </w:rPr>
      </w:pPr>
      <w:ins w:id="3874" w:author="Author">
        <w:r w:rsidRPr="00300B5A">
          <w:rPr>
            <w:noProof w:val="0"/>
            <w:snapToGrid w:val="0"/>
          </w:rPr>
          <w:lastRenderedPageBreak/>
          <w:t>id-</w:t>
        </w:r>
        <w:proofErr w:type="spellStart"/>
        <w:r w:rsidRPr="00300B5A">
          <w:rPr>
            <w:noProof w:val="0"/>
            <w:snapToGrid w:val="0"/>
          </w:rPr>
          <w:t>ReportingPeriodicity</w:t>
        </w:r>
        <w:proofErr w:type="spellEnd"/>
        <w:r w:rsidRPr="00300B5A">
          <w:rPr>
            <w:noProof w:val="0"/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>
          <w:rPr>
            <w:snapToGrid w:val="0"/>
          </w:rPr>
          <w:tab/>
        </w:r>
        <w:r w:rsidRPr="00300B5A">
          <w:rPr>
            <w:snapToGrid w:val="0"/>
          </w:rPr>
          <w:tab/>
          <w:t xml:space="preserve">ProtocolIE-ID ::= </w:t>
        </w:r>
        <w:r>
          <w:rPr>
            <w:snapToGrid w:val="0"/>
          </w:rPr>
          <w:t>nnn</w:t>
        </w:r>
      </w:ins>
    </w:p>
    <w:p w14:paraId="19589A65" w14:textId="47DD5345" w:rsidR="00AF26FC" w:rsidRPr="00300B5A" w:rsidDel="00175545" w:rsidRDefault="00AF26FC" w:rsidP="00AF26FC">
      <w:pPr>
        <w:pStyle w:val="PL"/>
        <w:tabs>
          <w:tab w:val="left" w:pos="2608"/>
        </w:tabs>
        <w:rPr>
          <w:ins w:id="3875" w:author="Author"/>
          <w:del w:id="3876" w:author="Nokia" w:date="2020-04-09T22:11:00Z"/>
          <w:snapToGrid w:val="0"/>
        </w:rPr>
      </w:pPr>
      <w:ins w:id="3877" w:author="Author">
        <w:del w:id="3878" w:author="Nokia" w:date="2020-04-09T22:11:00Z">
          <w:r w:rsidRPr="00300B5A" w:rsidDel="00175545">
            <w:rPr>
              <w:snapToGrid w:val="0"/>
            </w:rPr>
            <w:delText>id-</w:delText>
          </w:r>
          <w:r w:rsidRPr="00300B5A" w:rsidDel="00175545">
            <w:rPr>
              <w:lang w:eastAsia="ja-JP"/>
            </w:rPr>
            <w:delText>HardwareLoadIndicator</w:delText>
          </w:r>
          <w:r w:rsidRPr="00300B5A" w:rsidDel="00175545">
            <w:rPr>
              <w:snapToGrid w:val="0"/>
            </w:rPr>
            <w:tab/>
          </w:r>
          <w:r w:rsidRPr="00300B5A" w:rsidDel="00175545">
            <w:rPr>
              <w:snapToGrid w:val="0"/>
            </w:rPr>
            <w:tab/>
          </w:r>
          <w:r w:rsidRPr="00300B5A" w:rsidDel="00175545">
            <w:rPr>
              <w:snapToGrid w:val="0"/>
            </w:rPr>
            <w:tab/>
          </w:r>
          <w:r w:rsidRPr="00300B5A" w:rsidDel="00175545">
            <w:rPr>
              <w:snapToGrid w:val="0"/>
            </w:rPr>
            <w:tab/>
          </w:r>
          <w:r w:rsidRPr="00300B5A" w:rsidDel="00175545">
            <w:rPr>
              <w:snapToGrid w:val="0"/>
            </w:rPr>
            <w:tab/>
          </w:r>
          <w:r w:rsidRPr="00300B5A" w:rsidDel="00175545">
            <w:rPr>
              <w:snapToGrid w:val="0"/>
            </w:rPr>
            <w:tab/>
          </w:r>
          <w:r w:rsidRPr="00300B5A" w:rsidDel="00175545">
            <w:rPr>
              <w:snapToGrid w:val="0"/>
            </w:rPr>
            <w:tab/>
          </w:r>
          <w:r w:rsidRPr="00300B5A" w:rsidDel="00175545">
            <w:rPr>
              <w:snapToGrid w:val="0"/>
            </w:rPr>
            <w:tab/>
          </w:r>
          <w:r w:rsidRPr="00300B5A" w:rsidDel="00175545">
            <w:rPr>
              <w:snapToGrid w:val="0"/>
            </w:rPr>
            <w:tab/>
          </w:r>
          <w:r w:rsidRPr="00300B5A" w:rsidDel="00175545">
            <w:rPr>
              <w:snapToGrid w:val="0"/>
            </w:rPr>
            <w:tab/>
          </w:r>
          <w:r w:rsidRPr="00300B5A" w:rsidDel="00175545">
            <w:rPr>
              <w:snapToGrid w:val="0"/>
            </w:rPr>
            <w:tab/>
          </w:r>
          <w:r w:rsidRPr="00300B5A" w:rsidDel="00175545">
            <w:rPr>
              <w:snapToGrid w:val="0"/>
            </w:rPr>
            <w:tab/>
          </w:r>
          <w:r w:rsidRPr="00300B5A" w:rsidDel="00175545">
            <w:rPr>
              <w:snapToGrid w:val="0"/>
            </w:rPr>
            <w:tab/>
          </w:r>
          <w:r w:rsidRPr="00300B5A" w:rsidDel="00175545">
            <w:rPr>
              <w:snapToGrid w:val="0"/>
            </w:rPr>
            <w:tab/>
          </w:r>
          <w:r w:rsidRPr="00300B5A" w:rsidDel="00175545">
            <w:rPr>
              <w:snapToGrid w:val="0"/>
            </w:rPr>
            <w:tab/>
          </w:r>
          <w:r w:rsidRPr="00300B5A" w:rsidDel="00175545">
            <w:rPr>
              <w:snapToGrid w:val="0"/>
            </w:rPr>
            <w:tab/>
          </w:r>
          <w:r w:rsidRPr="00300B5A" w:rsidDel="00175545">
            <w:rPr>
              <w:snapToGrid w:val="0"/>
            </w:rPr>
            <w:tab/>
          </w:r>
          <w:r w:rsidRPr="00300B5A" w:rsidDel="00175545">
            <w:rPr>
              <w:snapToGrid w:val="0"/>
            </w:rPr>
            <w:tab/>
          </w:r>
          <w:r w:rsidDel="00175545">
            <w:rPr>
              <w:snapToGrid w:val="0"/>
            </w:rPr>
            <w:tab/>
          </w:r>
          <w:r w:rsidRPr="00300B5A" w:rsidDel="00175545">
            <w:rPr>
              <w:snapToGrid w:val="0"/>
            </w:rPr>
            <w:tab/>
            <w:delText xml:space="preserve">ProtocolIE-ID ::= </w:delText>
          </w:r>
          <w:r w:rsidDel="00175545">
            <w:rPr>
              <w:snapToGrid w:val="0"/>
            </w:rPr>
            <w:delText>ooo</w:delText>
          </w:r>
        </w:del>
      </w:ins>
    </w:p>
    <w:p w14:paraId="7727CD1C" w14:textId="77777777" w:rsidR="00AF26FC" w:rsidRDefault="00AF26FC" w:rsidP="00AF26FC">
      <w:pPr>
        <w:pStyle w:val="PL"/>
        <w:tabs>
          <w:tab w:val="left" w:pos="2608"/>
        </w:tabs>
        <w:rPr>
          <w:ins w:id="3879" w:author="Author"/>
          <w:snapToGrid w:val="0"/>
          <w:lang w:eastAsia="zh-CN"/>
        </w:rPr>
      </w:pPr>
      <w:ins w:id="3880" w:author="Author">
        <w:r w:rsidRPr="00300B5A">
          <w:rPr>
            <w:noProof w:val="0"/>
            <w:snapToGrid w:val="0"/>
          </w:rPr>
          <w:t>id-</w:t>
        </w:r>
        <w:proofErr w:type="spellStart"/>
        <w:r w:rsidRPr="00300B5A">
          <w:rPr>
            <w:noProof w:val="0"/>
            <w:snapToGrid w:val="0"/>
          </w:rPr>
          <w:t>CellMeasurementResult</w:t>
        </w:r>
        <w:proofErr w:type="spellEnd"/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>
          <w:rPr>
            <w:snapToGrid w:val="0"/>
          </w:rPr>
          <w:tab/>
        </w:r>
        <w:r w:rsidRPr="00300B5A">
          <w:rPr>
            <w:snapToGrid w:val="0"/>
          </w:rPr>
          <w:tab/>
          <w:t xml:space="preserve">ProtocolIE-ID ::= </w:t>
        </w:r>
        <w:r>
          <w:rPr>
            <w:snapToGrid w:val="0"/>
          </w:rPr>
          <w:t>ppp</w:t>
        </w:r>
      </w:ins>
    </w:p>
    <w:p w14:paraId="4CF4A2C2" w14:textId="77777777" w:rsidR="00AF26FC" w:rsidRPr="00300B5A" w:rsidRDefault="00AF26FC" w:rsidP="00AF26FC">
      <w:pPr>
        <w:pStyle w:val="PL"/>
        <w:tabs>
          <w:tab w:val="left" w:pos="1840"/>
          <w:tab w:val="left" w:pos="2608"/>
          <w:tab w:val="left" w:pos="7376"/>
        </w:tabs>
        <w:rPr>
          <w:ins w:id="3881" w:author="Author"/>
          <w:noProof w:val="0"/>
          <w:snapToGrid w:val="0"/>
        </w:rPr>
      </w:pPr>
      <w:ins w:id="3882" w:author="Author">
        <w:r>
          <w:rPr>
            <w:snapToGrid w:val="0"/>
          </w:rPr>
          <w:t>id-NG-RANnode1Cell</w:t>
        </w:r>
        <w:r w:rsidRPr="00B21EBD">
          <w:rPr>
            <w:snapToGrid w:val="0"/>
          </w:rPr>
          <w:t>ID</w:t>
        </w:r>
        <w:r w:rsidRPr="00300B5A">
          <w:rPr>
            <w:noProof w:val="0"/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300B5A">
          <w:rPr>
            <w:snapToGrid w:val="0"/>
          </w:rPr>
          <w:t xml:space="preserve">ProtocolIE-ID ::= </w:t>
        </w:r>
        <w:r>
          <w:rPr>
            <w:snapToGrid w:val="0"/>
          </w:rPr>
          <w:t>qqq</w:t>
        </w:r>
      </w:ins>
    </w:p>
    <w:p w14:paraId="6014C26B" w14:textId="77777777" w:rsidR="00AF26FC" w:rsidRPr="00300B5A" w:rsidRDefault="00AF26FC" w:rsidP="00AF26FC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ins w:id="3883" w:author="Author"/>
          <w:noProof w:val="0"/>
          <w:snapToGrid w:val="0"/>
        </w:rPr>
      </w:pPr>
      <w:ins w:id="3884" w:author="Author">
        <w:r>
          <w:rPr>
            <w:snapToGrid w:val="0"/>
          </w:rPr>
          <w:t>id-NG-RANnode2Cell</w:t>
        </w:r>
        <w:r w:rsidRPr="00B21EBD">
          <w:rPr>
            <w:snapToGrid w:val="0"/>
          </w:rPr>
          <w:t>ID</w:t>
        </w:r>
        <w:r w:rsidRPr="00300B5A">
          <w:rPr>
            <w:noProof w:val="0"/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300B5A">
          <w:rPr>
            <w:snapToGrid w:val="0"/>
          </w:rPr>
          <w:t xml:space="preserve">ProtocolIE-ID ::= </w:t>
        </w:r>
        <w:r>
          <w:rPr>
            <w:snapToGrid w:val="0"/>
          </w:rPr>
          <w:t>rrr</w:t>
        </w:r>
      </w:ins>
    </w:p>
    <w:p w14:paraId="177369D3" w14:textId="77777777" w:rsidR="00AF26FC" w:rsidRPr="00300B5A" w:rsidRDefault="00AF26FC" w:rsidP="00AF26FC">
      <w:pPr>
        <w:pStyle w:val="PL"/>
        <w:tabs>
          <w:tab w:val="clear" w:pos="2688"/>
          <w:tab w:val="left" w:pos="2608"/>
        </w:tabs>
        <w:rPr>
          <w:ins w:id="3885" w:author="Author"/>
          <w:snapToGrid w:val="0"/>
        </w:rPr>
      </w:pPr>
      <w:ins w:id="3886" w:author="Author">
        <w:r>
          <w:rPr>
            <w:snapToGrid w:val="0"/>
          </w:rPr>
          <w:t>id-NG-RANnode1Mobility</w:t>
        </w:r>
        <w:r w:rsidRPr="00B21EBD">
          <w:rPr>
            <w:snapToGrid w:val="0"/>
          </w:rPr>
          <w:t>Parameters</w:t>
        </w:r>
        <w:r w:rsidRPr="00300B5A">
          <w:rPr>
            <w:noProof w:val="0"/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300B5A">
          <w:rPr>
            <w:snapToGrid w:val="0"/>
          </w:rPr>
          <w:t xml:space="preserve">ProtocolIE-ID ::= </w:t>
        </w:r>
        <w:r>
          <w:rPr>
            <w:snapToGrid w:val="0"/>
          </w:rPr>
          <w:t>sss</w:t>
        </w:r>
      </w:ins>
    </w:p>
    <w:p w14:paraId="41AF8D28" w14:textId="77777777" w:rsidR="00AF26FC" w:rsidRPr="00300B5A" w:rsidRDefault="00AF26FC" w:rsidP="00AF26FC">
      <w:pPr>
        <w:pStyle w:val="PL"/>
        <w:tabs>
          <w:tab w:val="clear" w:pos="2688"/>
          <w:tab w:val="left" w:pos="2608"/>
        </w:tabs>
        <w:rPr>
          <w:ins w:id="3887" w:author="Author"/>
          <w:snapToGrid w:val="0"/>
        </w:rPr>
      </w:pPr>
      <w:ins w:id="3888" w:author="Author">
        <w:r>
          <w:rPr>
            <w:snapToGrid w:val="0"/>
          </w:rPr>
          <w:t>id-NG-RAN</w:t>
        </w:r>
        <w:bookmarkStart w:id="3889" w:name="_GoBack"/>
        <w:bookmarkEnd w:id="3889"/>
        <w:r>
          <w:rPr>
            <w:snapToGrid w:val="0"/>
          </w:rPr>
          <w:t>node2ProposedMobility</w:t>
        </w:r>
        <w:r w:rsidRPr="00B21EBD">
          <w:rPr>
            <w:snapToGrid w:val="0"/>
          </w:rPr>
          <w:t>Parameters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300B5A">
          <w:rPr>
            <w:snapToGrid w:val="0"/>
          </w:rPr>
          <w:t xml:space="preserve">ProtocolIE-ID ::= </w:t>
        </w:r>
        <w:r>
          <w:rPr>
            <w:snapToGrid w:val="0"/>
          </w:rPr>
          <w:t>ttt</w:t>
        </w:r>
      </w:ins>
    </w:p>
    <w:p w14:paraId="06C718A4" w14:textId="77777777" w:rsidR="00AF26FC" w:rsidRDefault="00AF26FC" w:rsidP="00AF26FC">
      <w:pPr>
        <w:pStyle w:val="PL"/>
        <w:tabs>
          <w:tab w:val="clear" w:pos="2688"/>
          <w:tab w:val="left" w:pos="2608"/>
        </w:tabs>
        <w:rPr>
          <w:ins w:id="3890" w:author="Author"/>
          <w:snapToGrid w:val="0"/>
          <w:lang w:eastAsia="zh-CN"/>
        </w:rPr>
      </w:pPr>
      <w:ins w:id="3891" w:author="Author">
        <w:r>
          <w:rPr>
            <w:rFonts w:hint="eastAsia"/>
            <w:snapToGrid w:val="0"/>
            <w:lang w:eastAsia="zh-CN"/>
          </w:rPr>
          <w:t>i</w:t>
        </w:r>
        <w:r>
          <w:rPr>
            <w:snapToGrid w:val="0"/>
            <w:lang w:eastAsia="zh-CN"/>
          </w:rPr>
          <w:t>d-MobilityParametersModification</w:t>
        </w:r>
        <w:r w:rsidRPr="00D538F5">
          <w:rPr>
            <w:snapToGrid w:val="0"/>
            <w:lang w:eastAsia="zh-CN"/>
          </w:rPr>
          <w:t>Range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>
          <w:rPr>
            <w:snapToGrid w:val="0"/>
          </w:rPr>
          <w:tab/>
        </w:r>
        <w:r w:rsidRPr="00300B5A">
          <w:rPr>
            <w:snapToGrid w:val="0"/>
          </w:rPr>
          <w:t xml:space="preserve">ProtocolIE-ID ::= </w:t>
        </w:r>
        <w:r>
          <w:rPr>
            <w:snapToGrid w:val="0"/>
          </w:rPr>
          <w:t>uuu</w:t>
        </w:r>
      </w:ins>
    </w:p>
    <w:p w14:paraId="1F090EA4" w14:textId="77777777" w:rsidR="00AF26FC" w:rsidRPr="00FD0425" w:rsidRDefault="00AF26FC" w:rsidP="00AF26FC">
      <w:pPr>
        <w:pStyle w:val="PL"/>
        <w:rPr>
          <w:snapToGrid w:val="0"/>
        </w:rPr>
      </w:pPr>
    </w:p>
    <w:p w14:paraId="398372DC" w14:textId="77777777" w:rsidR="00AF26FC" w:rsidRPr="00FD0425" w:rsidRDefault="00AF26FC" w:rsidP="00AF26FC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02DA2E21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0728510E" w14:textId="77777777" w:rsidR="00AF26FC" w:rsidRPr="00FD0425" w:rsidRDefault="00AF26FC" w:rsidP="00AF26FC">
      <w:pPr>
        <w:pStyle w:val="PL"/>
        <w:rPr>
          <w:noProof w:val="0"/>
          <w:snapToGrid w:val="0"/>
        </w:rPr>
      </w:pPr>
    </w:p>
    <w:p w14:paraId="30BA27E2" w14:textId="77777777" w:rsidR="00AF26FC" w:rsidRPr="004F42FA" w:rsidRDefault="00AF26FC" w:rsidP="00AF26F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4F42FA">
        <w:rPr>
          <w:rFonts w:ascii="Arial" w:hAnsi="Arial"/>
          <w:sz w:val="28"/>
          <w:lang w:eastAsia="en-GB"/>
        </w:rPr>
        <w:t>9.3.8</w:t>
      </w:r>
      <w:r w:rsidRPr="004F42FA">
        <w:rPr>
          <w:rFonts w:ascii="Arial" w:hAnsi="Arial"/>
          <w:sz w:val="28"/>
          <w:lang w:eastAsia="en-GB"/>
        </w:rPr>
        <w:tab/>
        <w:t>Container definitions</w:t>
      </w:r>
    </w:p>
    <w:p w14:paraId="7098D07F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4F42FA">
        <w:rPr>
          <w:rFonts w:ascii="Courier New" w:hAnsi="Courier New"/>
          <w:snapToGrid w:val="0"/>
          <w:sz w:val="16"/>
          <w:lang w:eastAsia="en-GB"/>
        </w:rPr>
        <w:t>-- ASN1START</w:t>
      </w:r>
    </w:p>
    <w:p w14:paraId="31838D10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1EC776DB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65277371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-- Container definitions</w:t>
      </w:r>
    </w:p>
    <w:p w14:paraId="3584A59F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3CD289FF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7404CF2E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778D05DA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XnAP-Containers {</w:t>
      </w:r>
    </w:p>
    <w:p w14:paraId="78267CFE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itu-t (0) identified-organization (4) etsi (0) mobileDomain (0)</w:t>
      </w:r>
    </w:p>
    <w:p w14:paraId="779625C4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ngran-access (22) modules (3) xnap (2) version1 (1) xnap-Containers (5) }</w:t>
      </w:r>
    </w:p>
    <w:p w14:paraId="5633B608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18DB250E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DEFINITIONS AUTOMATIC TAGS ::=</w:t>
      </w:r>
    </w:p>
    <w:p w14:paraId="2A293CE4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0B11B027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BEGIN</w:t>
      </w:r>
    </w:p>
    <w:p w14:paraId="409F79EC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41151D97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621CEEF0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0B07592A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-- IE parameter types from other modules.</w:t>
      </w:r>
    </w:p>
    <w:p w14:paraId="33F449EB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3DC495E9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39B7E7CF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5F44B3B5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IMPORTS</w:t>
      </w:r>
    </w:p>
    <w:p w14:paraId="69AF19D7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maxPrivateIEs,</w:t>
      </w:r>
    </w:p>
    <w:p w14:paraId="7D7F4D4E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maxProtocolExtensions,</w:t>
      </w:r>
    </w:p>
    <w:p w14:paraId="17C5A160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maxProtocolIEs,</w:t>
      </w:r>
    </w:p>
    <w:p w14:paraId="13CC930E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Criticality,</w:t>
      </w:r>
    </w:p>
    <w:p w14:paraId="2A3235E3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Presence,</w:t>
      </w:r>
    </w:p>
    <w:p w14:paraId="634A08F9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PrivateIE-ID,</w:t>
      </w:r>
    </w:p>
    <w:p w14:paraId="2A472B8C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ProtocolIE-ID</w:t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</w:p>
    <w:p w14:paraId="075E73B4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FROM XnAP-CommonDataTypes;</w:t>
      </w:r>
    </w:p>
    <w:p w14:paraId="4D896BB3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BF58B6B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05F2561A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3CDDC8D6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-- Class Definition for Protocol IEs</w:t>
      </w:r>
    </w:p>
    <w:p w14:paraId="236E85B9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620CC4B9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1EE3E817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84B9000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XNAP-PROTOCOL-IES ::= CLASS {</w:t>
      </w:r>
    </w:p>
    <w:p w14:paraId="75E01B13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&amp;id</w:t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ProtocolIE-ID </w:t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UNIQUE,</w:t>
      </w:r>
    </w:p>
    <w:p w14:paraId="317BA841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&amp;criticality</w:t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Criticality,</w:t>
      </w:r>
    </w:p>
    <w:p w14:paraId="6FF2A54B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&amp;Value,</w:t>
      </w:r>
    </w:p>
    <w:p w14:paraId="4ABC2CBA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&amp;presence</w:t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Presence</w:t>
      </w:r>
    </w:p>
    <w:p w14:paraId="300CA66D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705968AE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WITH SYNTAX {</w:t>
      </w:r>
    </w:p>
    <w:p w14:paraId="3111C72F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ID</w:t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&amp;id</w:t>
      </w:r>
    </w:p>
    <w:p w14:paraId="1213262D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CRITICALITY</w:t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&amp;criticality</w:t>
      </w:r>
    </w:p>
    <w:p w14:paraId="03AC467F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TYPE</w:t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&amp;Value</w:t>
      </w:r>
    </w:p>
    <w:p w14:paraId="031927D1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PRESENCE</w:t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&amp;presence</w:t>
      </w:r>
    </w:p>
    <w:p w14:paraId="771940CF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ED834C6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76D45CD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661BBA50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50C77E08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-- Class Definition for Protocol IE pairs</w:t>
      </w:r>
    </w:p>
    <w:p w14:paraId="103AD320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3BC21A6A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207C194B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53E32258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XNAP-PROTOCOL-IES-PAIR ::= CLASS {</w:t>
      </w:r>
    </w:p>
    <w:p w14:paraId="4BA96A7A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&amp;id</w:t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ProtocolIE-ID </w:t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UNIQUE,</w:t>
      </w:r>
    </w:p>
    <w:p w14:paraId="3D66A25D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&amp;firstCriticality</w:t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Criticality,</w:t>
      </w:r>
    </w:p>
    <w:p w14:paraId="256F8DAC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&amp;FirstValue,</w:t>
      </w:r>
    </w:p>
    <w:p w14:paraId="439AC8B0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&amp;secondCriticality</w:t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Criticality,</w:t>
      </w:r>
    </w:p>
    <w:p w14:paraId="2411F389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&amp;SecondValue,</w:t>
      </w:r>
    </w:p>
    <w:p w14:paraId="5FB8A250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&amp;presence</w:t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Presence</w:t>
      </w:r>
    </w:p>
    <w:p w14:paraId="4937C535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7B955C8A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WITH SYNTAX {</w:t>
      </w:r>
    </w:p>
    <w:p w14:paraId="2C0C159E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ID</w:t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&amp;id</w:t>
      </w:r>
    </w:p>
    <w:p w14:paraId="66A60F0F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FIRST CRITICALITY </w:t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&amp;firstCriticality</w:t>
      </w:r>
    </w:p>
    <w:p w14:paraId="0B9CA94A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FIRST TYPE</w:t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&amp;FirstValue</w:t>
      </w:r>
    </w:p>
    <w:p w14:paraId="14173282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SECOND CRITICALITY </w:t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&amp;secondCriticality</w:t>
      </w:r>
    </w:p>
    <w:p w14:paraId="58F968A9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SECOND TYPE</w:t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&amp;SecondValue</w:t>
      </w:r>
    </w:p>
    <w:p w14:paraId="73310783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PRESENCE</w:t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&amp;presence</w:t>
      </w:r>
    </w:p>
    <w:p w14:paraId="3AFA30EA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2B335275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AEF16FC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7151C27F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689F7334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-- Class Definition for Protocol Extensions</w:t>
      </w:r>
    </w:p>
    <w:p w14:paraId="48136F7A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2CA87024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54E2E03B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1EC11865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XNAP-PROTOCOL-EXTENSION ::= CLASS {</w:t>
      </w:r>
    </w:p>
    <w:p w14:paraId="70D18FD0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&amp;id</w:t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ProtocolIE-ID </w:t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UNIQUE,</w:t>
      </w:r>
    </w:p>
    <w:p w14:paraId="32871673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&amp;criticality</w:t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Criticality,</w:t>
      </w:r>
    </w:p>
    <w:p w14:paraId="0375053C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&amp;Extension,</w:t>
      </w:r>
    </w:p>
    <w:p w14:paraId="3B567EE7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&amp;presence</w:t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Presence</w:t>
      </w:r>
    </w:p>
    <w:p w14:paraId="004F2EED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78C7E6C0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WITH SYNTAX {</w:t>
      </w:r>
    </w:p>
    <w:p w14:paraId="27EC5DD9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ID</w:t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&amp;id</w:t>
      </w:r>
    </w:p>
    <w:p w14:paraId="31D906B4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CRITICALITY</w:t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&amp;criticality</w:t>
      </w:r>
    </w:p>
    <w:p w14:paraId="6DE2FC0F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EXTENSION</w:t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&amp;Extension</w:t>
      </w:r>
    </w:p>
    <w:p w14:paraId="37ECAF08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PRESENCE</w:t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&amp;presence</w:t>
      </w:r>
    </w:p>
    <w:p w14:paraId="0E0388D2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8A49BA2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1DF36A4C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1E41B449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59AE23B8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-- Class Definition for Private IEs</w:t>
      </w:r>
    </w:p>
    <w:p w14:paraId="089D2376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0F6622A3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5C4B869A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5877B569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XNAP-PRIVATE-IES ::= CLASS {</w:t>
      </w:r>
    </w:p>
    <w:p w14:paraId="03775377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&amp;id</w:t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PrivateIE-ID,</w:t>
      </w:r>
    </w:p>
    <w:p w14:paraId="13C9B94D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&amp;criticality</w:t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Criticality,</w:t>
      </w:r>
    </w:p>
    <w:p w14:paraId="3CD673DF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&amp;Value,</w:t>
      </w:r>
    </w:p>
    <w:p w14:paraId="0A2814FF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&amp;presence</w:t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Presence</w:t>
      </w:r>
    </w:p>
    <w:p w14:paraId="3EBA2C17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073A43B4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WITH SYNTAX {</w:t>
      </w:r>
    </w:p>
    <w:p w14:paraId="6143FF98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ID</w:t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&amp;id</w:t>
      </w:r>
    </w:p>
    <w:p w14:paraId="08B154B2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CRITICALITY</w:t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&amp;criticality</w:t>
      </w:r>
    </w:p>
    <w:p w14:paraId="160AE86A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TYPE</w:t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&amp;Value</w:t>
      </w:r>
    </w:p>
    <w:p w14:paraId="3B82E361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PRESENCE</w:t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&amp;presence</w:t>
      </w:r>
    </w:p>
    <w:p w14:paraId="2759D4E9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C49ABDD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7153001E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18388001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4A9358A4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-- Container for Protocol IEs</w:t>
      </w:r>
    </w:p>
    <w:p w14:paraId="11BC60DA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02DC3370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54ADF18E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3018B253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ProtocolIE-Container {XNAP-PROTOCOL-IES : IEsSetParam} ::=</w:t>
      </w:r>
    </w:p>
    <w:p w14:paraId="3E7DED8C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SEQUENCE (SIZE (0..maxProtocolIEs)) OF</w:t>
      </w:r>
    </w:p>
    <w:p w14:paraId="000EF412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ProtocolIE-Field {{IEsSetParam}}</w:t>
      </w:r>
    </w:p>
    <w:p w14:paraId="58B612B5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5BF87E20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 xml:space="preserve">ProtocolIE-Single-Container {XNAP-PROTOCOL-IES : IEsSetParam} ::= </w:t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ProtocolIE-Field {{IEsSetParam}}</w:t>
      </w:r>
    </w:p>
    <w:p w14:paraId="670B66F7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3B7A0DAA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ProtocolIE-Field {XNAP-PROTOCOL-IES : IEsSetParam} ::= SEQUENCE {</w:t>
      </w:r>
    </w:p>
    <w:p w14:paraId="546AF6DE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id</w:t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XNAP-PROTOCOL-IES.&amp;id</w:t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({IEsSetParam}),</w:t>
      </w:r>
    </w:p>
    <w:p w14:paraId="268D80C3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criticality</w:t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XNAP-PROTOCOL-IES.&amp;criticality</w:t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({IEsSetParam}{@id}),</w:t>
      </w:r>
    </w:p>
    <w:p w14:paraId="1D9171B6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value</w:t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XNAP-PROTOCOL-IES.&amp;Value</w:t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({IEsSetParam}{@id})</w:t>
      </w:r>
    </w:p>
    <w:p w14:paraId="6FC427C9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3372D99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06DD2FDC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6E81C643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039FF327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-- Container for Protocol IE Pairs</w:t>
      </w:r>
    </w:p>
    <w:p w14:paraId="2A3FC78E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6BD768C0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lastRenderedPageBreak/>
        <w:t>-- **************************************************************</w:t>
      </w:r>
    </w:p>
    <w:p w14:paraId="41DA899B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77DDE2E3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ProtocolIE-ContainerPair {XNAP-PROTOCOL-IES-PAIR : IEsSetParam} ::=</w:t>
      </w:r>
    </w:p>
    <w:p w14:paraId="165607AB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SEQUENCE (SIZE (0..maxProtocolIEs)) OF</w:t>
      </w:r>
    </w:p>
    <w:p w14:paraId="7D70DF7E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ProtocolIE-FieldPair {{IEsSetParam}}</w:t>
      </w:r>
    </w:p>
    <w:p w14:paraId="6E3AE3B3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43E3ED7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ProtocolIE-FieldPair {XNAP-PROTOCOL-IES-PAIR : IEsSetParam} ::= SEQUENCE {</w:t>
      </w:r>
    </w:p>
    <w:p w14:paraId="42FD9ED7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id</w:t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XNAP-PROTOCOL-IES-PAIR.&amp;id</w:t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({IEsSetParam}),</w:t>
      </w:r>
    </w:p>
    <w:p w14:paraId="16C364B1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firstCriticality</w:t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XNAP-PROTOCOL-IES-PAIR.&amp;firstCriticality</w:t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({IEsSetParam}{@id}),</w:t>
      </w:r>
    </w:p>
    <w:p w14:paraId="60FA91D2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firstValue</w:t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XNAP-PROTOCOL-IES-PAIR.&amp;FirstValue</w:t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({IEsSetParam}{@id}),</w:t>
      </w:r>
    </w:p>
    <w:p w14:paraId="07B915FC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secondCriticality</w:t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XNAP-PROTOCOL-IES-PAIR.&amp;secondCriticality</w:t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({IEsSetParam}{@id}),</w:t>
      </w:r>
    </w:p>
    <w:p w14:paraId="628D1F37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secondValue</w:t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XNAP-PROTOCOL-IES-PAIR.&amp;SecondValue</w:t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({IEsSetParam}{@id})</w:t>
      </w:r>
    </w:p>
    <w:p w14:paraId="5AF3636F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463A8D17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4F43772F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6A401905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380CB194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-- Container Lists for Protocol IE Containers</w:t>
      </w:r>
    </w:p>
    <w:p w14:paraId="5A054FA8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18CDD885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2BF81CCA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8754D3E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ProtocolIE-ContainerList {INTEGER : lowerBound, INTEGER : upperBound, XNAP-PROTOCOL-IES : IEsSetParam} ::=</w:t>
      </w:r>
    </w:p>
    <w:p w14:paraId="772137E2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SEQUENCE (SIZE (lowerBound..upperBound)) OF</w:t>
      </w:r>
    </w:p>
    <w:p w14:paraId="5069DCAD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ProtocolIE-Container {{IEsSetParam}}</w:t>
      </w:r>
    </w:p>
    <w:p w14:paraId="0843B131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7F15E33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ProtocolIE-ContainerPairList {INTEGER : lowerBound, INTEGER : upperBound, XNAP-PROTOCOL-IES-PAIR : IEsSetParam} ::=</w:t>
      </w:r>
    </w:p>
    <w:p w14:paraId="71B7833F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SEQUENCE (SIZE (lowerBound..upperBound)) OF</w:t>
      </w:r>
    </w:p>
    <w:p w14:paraId="2832F4FC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ProtocolIE-ContainerPair {{IEsSetParam}}</w:t>
      </w:r>
    </w:p>
    <w:p w14:paraId="45ED2D01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36E467D0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736F7857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1668A362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-- Container for Protocol Extensions</w:t>
      </w:r>
    </w:p>
    <w:p w14:paraId="4750B128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7DA91B1A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5B81B0E6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196C5C85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ProtocolExtensionContainer {XNAP-PROTOCOL-EXTENSION : ExtensionSetParam} ::=</w:t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SEQUENCE (SIZE (1..maxProtocolExtensions)) OF</w:t>
      </w:r>
    </w:p>
    <w:p w14:paraId="6D26228B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ProtocolExtensionField {{ExtensionSetParam}}</w:t>
      </w:r>
    </w:p>
    <w:p w14:paraId="6B083298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3489D40D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ProtocolExtensionField {XNAP-PROTOCOL-EXTENSION : ExtensionSetParam} ::= SEQUENCE {</w:t>
      </w:r>
    </w:p>
    <w:p w14:paraId="2698C0AE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id</w:t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XNAP-PROTOCOL-EXTENSION.&amp;id</w:t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({ExtensionSetParam}),</w:t>
      </w:r>
    </w:p>
    <w:p w14:paraId="4D249167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criticality</w:t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XNAP-PROTOCOL-EXTENSION.&amp;criticality</w:t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({ExtensionSetParam}{@id}),</w:t>
      </w:r>
    </w:p>
    <w:p w14:paraId="0EEAED1E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extensionValue</w:t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XNAP-PROTOCOL-EXTENSION.&amp;Extension</w:t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({ExtensionSetParam}{@id})</w:t>
      </w:r>
    </w:p>
    <w:p w14:paraId="6597636D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7BCE2A08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F2F6227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47D545B6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5BE04543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-- Container for Private IEs</w:t>
      </w:r>
    </w:p>
    <w:p w14:paraId="45CDF5A1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0954F69C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1B857F56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B72D6B6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PrivateIE-Container {XNAP-PRIVATE-IES : IEsSetParam} ::=</w:t>
      </w:r>
    </w:p>
    <w:p w14:paraId="2FA40778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SEQUENCE (SIZE (1..maxPrivateIEs)) OF</w:t>
      </w:r>
    </w:p>
    <w:p w14:paraId="42BF4A1B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PrivateIE-Field {{IEsSetParam}}</w:t>
      </w:r>
    </w:p>
    <w:p w14:paraId="3F8ABA89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4822F39C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PrivateIE-Field {XNAP-PRIVATE-IES : IEsSetParam} ::= SEQUENCE {</w:t>
      </w:r>
    </w:p>
    <w:p w14:paraId="7FE87957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id</w:t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XNAP-PRIVATE-IES.&amp;id</w:t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({IEsSetParam}),</w:t>
      </w:r>
    </w:p>
    <w:p w14:paraId="1483FE5C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criticality</w:t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XNAP-PRIVATE-IES.&amp;criticality</w:t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({IEsSetParam}{@id}),</w:t>
      </w:r>
    </w:p>
    <w:p w14:paraId="26C1DDB9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value</w:t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XNAP-PRIVATE-IES.&amp;Value</w:t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F42FA">
        <w:rPr>
          <w:rFonts w:ascii="Courier New" w:hAnsi="Courier New"/>
          <w:noProof/>
          <w:snapToGrid w:val="0"/>
          <w:sz w:val="16"/>
          <w:lang w:eastAsia="en-GB"/>
        </w:rPr>
        <w:tab/>
        <w:t>({IEsSetParam}{@id})</w:t>
      </w:r>
    </w:p>
    <w:p w14:paraId="7663D4ED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6EEC7651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0083E2C3" w14:textId="77777777" w:rsidR="00AF26FC" w:rsidRPr="004F42FA" w:rsidRDefault="00AF26FC" w:rsidP="00AF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F42FA">
        <w:rPr>
          <w:rFonts w:ascii="Courier New" w:hAnsi="Courier New"/>
          <w:noProof/>
          <w:snapToGrid w:val="0"/>
          <w:sz w:val="16"/>
          <w:lang w:eastAsia="en-GB"/>
        </w:rPr>
        <w:t>END</w:t>
      </w:r>
    </w:p>
    <w:p w14:paraId="5E9F0484" w14:textId="77777777" w:rsidR="00AF26FC" w:rsidRPr="00FD0425" w:rsidRDefault="00AF26FC" w:rsidP="00AF26F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157D2635" w14:textId="77777777" w:rsidR="00AF26FC" w:rsidRPr="00623F66" w:rsidRDefault="00AF26FC" w:rsidP="00AF26FC">
      <w:pPr>
        <w:rPr>
          <w:lang w:eastAsia="zh-CN"/>
        </w:rPr>
      </w:pPr>
    </w:p>
    <w:p w14:paraId="7D2F6D8E" w14:textId="77777777" w:rsidR="00AF26FC" w:rsidRPr="00011FAE" w:rsidRDefault="00AF26FC" w:rsidP="00AF26FC">
      <w:pPr>
        <w:rPr>
          <w:lang w:eastAsia="zh-CN"/>
        </w:rPr>
      </w:pPr>
      <w:r>
        <w:rPr>
          <w:rFonts w:hint="eastAsia"/>
          <w:lang w:eastAsia="zh-CN"/>
        </w:rPr>
        <w:t xml:space="preserve">// **************************** end of </w:t>
      </w:r>
      <w:r>
        <w:rPr>
          <w:lang w:eastAsia="zh-CN"/>
        </w:rPr>
        <w:t>change</w:t>
      </w:r>
      <w:r>
        <w:rPr>
          <w:rFonts w:hint="eastAsia"/>
          <w:lang w:eastAsia="zh-CN"/>
        </w:rPr>
        <w:t xml:space="preserve"> ****************************</w:t>
      </w:r>
    </w:p>
    <w:p w14:paraId="1F8AEA88" w14:textId="77777777" w:rsidR="00AF26FC" w:rsidRPr="00B10515" w:rsidRDefault="00AF26FC" w:rsidP="00AF26FC">
      <w:pPr>
        <w:rPr>
          <w:rFonts w:eastAsia="Malgun Gothic"/>
          <w:lang w:eastAsia="ko-KR"/>
        </w:rPr>
      </w:pPr>
    </w:p>
    <w:p w14:paraId="7B24117D" w14:textId="31BFEE3C" w:rsidR="00DA7703" w:rsidRDefault="00DA7703" w:rsidP="00AE41CC"/>
    <w:p w14:paraId="15C6EE94" w14:textId="7FFEF7BA" w:rsidR="00DA7703" w:rsidRDefault="00DA7703" w:rsidP="00DA7703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</w:p>
    <w:p w14:paraId="2B233729" w14:textId="77777777" w:rsidR="00DA7703" w:rsidRPr="006E13D1" w:rsidRDefault="00DA7703" w:rsidP="00D70737">
      <w:pPr>
        <w:jc w:val="center"/>
      </w:pPr>
    </w:p>
    <w:sectPr w:rsidR="00DA7703" w:rsidRPr="006E13D1" w:rsidSect="001E7E8F">
      <w:footnotePr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C161A2" w14:textId="77777777" w:rsidR="004F4DCD" w:rsidRDefault="004F4DCD">
      <w:r>
        <w:separator/>
      </w:r>
    </w:p>
  </w:endnote>
  <w:endnote w:type="continuationSeparator" w:id="0">
    <w:p w14:paraId="40B47C13" w14:textId="77777777" w:rsidR="004F4DCD" w:rsidRDefault="004F4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EBF891" w14:textId="77777777" w:rsidR="00062107" w:rsidRDefault="000621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84646D" w14:textId="77777777" w:rsidR="00062107" w:rsidRDefault="000621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45DC3" w14:textId="77777777" w:rsidR="00062107" w:rsidRDefault="000621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217B9C" w14:textId="77777777" w:rsidR="004F4DCD" w:rsidRDefault="004F4DCD">
      <w:r>
        <w:separator/>
      </w:r>
    </w:p>
  </w:footnote>
  <w:footnote w:type="continuationSeparator" w:id="0">
    <w:p w14:paraId="52568636" w14:textId="77777777" w:rsidR="004F4DCD" w:rsidRDefault="004F4D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01D0EB" w14:textId="77777777" w:rsidR="00062107" w:rsidRDefault="000621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237AD" w14:textId="77777777" w:rsidR="00062107" w:rsidRDefault="000621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C06526" w14:textId="77777777" w:rsidR="00062107" w:rsidRDefault="000621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A258F0"/>
    <w:multiLevelType w:val="hybridMultilevel"/>
    <w:tmpl w:val="CC2645E0"/>
    <w:lvl w:ilvl="0" w:tplc="885E0CF0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55949D4"/>
    <w:multiLevelType w:val="multilevel"/>
    <w:tmpl w:val="33304742"/>
    <w:lvl w:ilvl="0">
      <w:start w:val="1"/>
      <w:numFmt w:val="upperLetter"/>
      <w:lvlText w:val="%1."/>
      <w:lvlJc w:val="left"/>
      <w:pPr>
        <w:ind w:left="1200" w:hanging="400"/>
      </w:pPr>
      <w:rPr>
        <w:rFonts w:ascii="Times New Roman" w:eastAsia="MS Gothic" w:hAnsi="Times New Roman" w:cs="Times New Roman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81B13AD"/>
    <w:multiLevelType w:val="hybridMultilevel"/>
    <w:tmpl w:val="086C56AA"/>
    <w:lvl w:ilvl="0" w:tplc="77F68F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A8B3083"/>
    <w:multiLevelType w:val="hybridMultilevel"/>
    <w:tmpl w:val="73085C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1260" w:hanging="420"/>
      </w:pPr>
      <w:rPr>
        <w:rFonts w:ascii="Microsoft YaHei" w:eastAsia="Microsoft YaHei" w:hAnsi="Microsoft YaHei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22112D14"/>
    <w:multiLevelType w:val="hybridMultilevel"/>
    <w:tmpl w:val="3374747E"/>
    <w:lvl w:ilvl="0" w:tplc="04090011">
      <w:start w:val="1"/>
      <w:numFmt w:val="decimal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917980"/>
    <w:multiLevelType w:val="hybridMultilevel"/>
    <w:tmpl w:val="8D9AD50A"/>
    <w:lvl w:ilvl="0" w:tplc="7714DA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DC7353D"/>
    <w:multiLevelType w:val="hybridMultilevel"/>
    <w:tmpl w:val="9496A3D4"/>
    <w:lvl w:ilvl="0" w:tplc="319A36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0EF6473"/>
    <w:multiLevelType w:val="hybridMultilevel"/>
    <w:tmpl w:val="C79C5B4E"/>
    <w:lvl w:ilvl="0" w:tplc="2FD6882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7E66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30C4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BE2DA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0A82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0A7C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48A28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BCA9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B270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53F4EE0"/>
    <w:multiLevelType w:val="hybridMultilevel"/>
    <w:tmpl w:val="554828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0906DE8"/>
    <w:multiLevelType w:val="hybridMultilevel"/>
    <w:tmpl w:val="FA5A09F8"/>
    <w:lvl w:ilvl="0" w:tplc="01B8709E">
      <w:start w:val="1"/>
      <w:numFmt w:val="decimal"/>
      <w:lvlText w:val="%1"/>
      <w:lvlJc w:val="left"/>
      <w:pPr>
        <w:ind w:left="126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30" w15:restartNumberingAfterBreak="0">
    <w:nsid w:val="5E104D52"/>
    <w:multiLevelType w:val="hybridMultilevel"/>
    <w:tmpl w:val="3530CC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58D8C818">
      <w:start w:val="1"/>
      <w:numFmt w:val="bullet"/>
      <w:lvlText w:val="−"/>
      <w:lvlJc w:val="left"/>
      <w:pPr>
        <w:ind w:left="1260" w:hanging="420"/>
      </w:pPr>
      <w:rPr>
        <w:rFonts w:ascii="Microsoft YaHei" w:eastAsia="Microsoft YaHei" w:hAnsi="Microsoft YaHei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3"/>
  </w:num>
  <w:num w:numId="5">
    <w:abstractNumId w:val="11"/>
  </w:num>
  <w:num w:numId="6">
    <w:abstractNumId w:val="25"/>
  </w:num>
  <w:num w:numId="7">
    <w:abstractNumId w:val="2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18"/>
  </w:num>
  <w:num w:numId="22">
    <w:abstractNumId w:val="28"/>
  </w:num>
  <w:num w:numId="23">
    <w:abstractNumId w:val="30"/>
  </w:num>
  <w:num w:numId="24">
    <w:abstractNumId w:val="17"/>
  </w:num>
  <w:num w:numId="25">
    <w:abstractNumId w:val="29"/>
  </w:num>
  <w:num w:numId="26">
    <w:abstractNumId w:val="24"/>
  </w:num>
  <w:num w:numId="27">
    <w:abstractNumId w:val="26"/>
  </w:num>
  <w:num w:numId="28">
    <w:abstractNumId w:val="21"/>
  </w:num>
  <w:num w:numId="29">
    <w:abstractNumId w:val="19"/>
  </w:num>
  <w:num w:numId="30">
    <w:abstractNumId w:val="15"/>
  </w:num>
  <w:num w:numId="31">
    <w:abstractNumId w:val="13"/>
  </w:num>
  <w:num w:numId="32">
    <w:abstractNumId w:val="16"/>
  </w:num>
  <w:num w:numId="33">
    <w:abstractNumId w:val="32"/>
  </w:num>
  <w:num w:numId="34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342C7"/>
    <w:rsid w:val="00040095"/>
    <w:rsid w:val="00055401"/>
    <w:rsid w:val="0005563E"/>
    <w:rsid w:val="00062107"/>
    <w:rsid w:val="00080512"/>
    <w:rsid w:val="0009239C"/>
    <w:rsid w:val="000B7BCF"/>
    <w:rsid w:val="000C556D"/>
    <w:rsid w:val="000D58AB"/>
    <w:rsid w:val="00143FE7"/>
    <w:rsid w:val="001549DD"/>
    <w:rsid w:val="00175545"/>
    <w:rsid w:val="00176705"/>
    <w:rsid w:val="00194CD0"/>
    <w:rsid w:val="001B5A2A"/>
    <w:rsid w:val="001C4281"/>
    <w:rsid w:val="001D4C86"/>
    <w:rsid w:val="001E7E8F"/>
    <w:rsid w:val="001F168B"/>
    <w:rsid w:val="00200905"/>
    <w:rsid w:val="00207067"/>
    <w:rsid w:val="0022606D"/>
    <w:rsid w:val="00231672"/>
    <w:rsid w:val="002424FE"/>
    <w:rsid w:val="00243BC7"/>
    <w:rsid w:val="002747EC"/>
    <w:rsid w:val="002855BF"/>
    <w:rsid w:val="002E1692"/>
    <w:rsid w:val="002F0D22"/>
    <w:rsid w:val="00316C0B"/>
    <w:rsid w:val="003172DC"/>
    <w:rsid w:val="00326069"/>
    <w:rsid w:val="003454FC"/>
    <w:rsid w:val="0035462D"/>
    <w:rsid w:val="00385395"/>
    <w:rsid w:val="003B3FB3"/>
    <w:rsid w:val="003C4E37"/>
    <w:rsid w:val="003E16BE"/>
    <w:rsid w:val="00401855"/>
    <w:rsid w:val="00455850"/>
    <w:rsid w:val="00464695"/>
    <w:rsid w:val="00473B42"/>
    <w:rsid w:val="004B3944"/>
    <w:rsid w:val="004D3578"/>
    <w:rsid w:val="004D380D"/>
    <w:rsid w:val="004D3F58"/>
    <w:rsid w:val="004D5E47"/>
    <w:rsid w:val="004E213A"/>
    <w:rsid w:val="004F4DCD"/>
    <w:rsid w:val="00503171"/>
    <w:rsid w:val="005114F4"/>
    <w:rsid w:val="005153FE"/>
    <w:rsid w:val="005240A4"/>
    <w:rsid w:val="005247B1"/>
    <w:rsid w:val="0052656C"/>
    <w:rsid w:val="00534DA0"/>
    <w:rsid w:val="00543E6C"/>
    <w:rsid w:val="00544635"/>
    <w:rsid w:val="00565087"/>
    <w:rsid w:val="0056573F"/>
    <w:rsid w:val="00571CE2"/>
    <w:rsid w:val="005B1232"/>
    <w:rsid w:val="005D4274"/>
    <w:rsid w:val="00606DA9"/>
    <w:rsid w:val="00611566"/>
    <w:rsid w:val="0064056C"/>
    <w:rsid w:val="00656043"/>
    <w:rsid w:val="00656E1E"/>
    <w:rsid w:val="006653AF"/>
    <w:rsid w:val="006B48BE"/>
    <w:rsid w:val="006C54B5"/>
    <w:rsid w:val="006D1E24"/>
    <w:rsid w:val="00734A5B"/>
    <w:rsid w:val="00744E76"/>
    <w:rsid w:val="007476DB"/>
    <w:rsid w:val="00757D40"/>
    <w:rsid w:val="00770380"/>
    <w:rsid w:val="00781F0F"/>
    <w:rsid w:val="007846A0"/>
    <w:rsid w:val="00784E85"/>
    <w:rsid w:val="0078727C"/>
    <w:rsid w:val="007923B6"/>
    <w:rsid w:val="007950BC"/>
    <w:rsid w:val="007C095F"/>
    <w:rsid w:val="008003B1"/>
    <w:rsid w:val="008028A4"/>
    <w:rsid w:val="00806520"/>
    <w:rsid w:val="00840916"/>
    <w:rsid w:val="008604EE"/>
    <w:rsid w:val="008768CA"/>
    <w:rsid w:val="00880559"/>
    <w:rsid w:val="008A3264"/>
    <w:rsid w:val="0090271F"/>
    <w:rsid w:val="00903D8C"/>
    <w:rsid w:val="009113D5"/>
    <w:rsid w:val="00920BF9"/>
    <w:rsid w:val="009261A0"/>
    <w:rsid w:val="00942EC2"/>
    <w:rsid w:val="009435F2"/>
    <w:rsid w:val="0095633A"/>
    <w:rsid w:val="00961B32"/>
    <w:rsid w:val="00971683"/>
    <w:rsid w:val="00972FD7"/>
    <w:rsid w:val="00974BB0"/>
    <w:rsid w:val="009857AD"/>
    <w:rsid w:val="009C4D5C"/>
    <w:rsid w:val="009D0A28"/>
    <w:rsid w:val="009E4950"/>
    <w:rsid w:val="009F3B54"/>
    <w:rsid w:val="00A10F02"/>
    <w:rsid w:val="00A30194"/>
    <w:rsid w:val="00A53724"/>
    <w:rsid w:val="00A82346"/>
    <w:rsid w:val="00A8361A"/>
    <w:rsid w:val="00A9671C"/>
    <w:rsid w:val="00AE41CC"/>
    <w:rsid w:val="00AF26FC"/>
    <w:rsid w:val="00AF39A0"/>
    <w:rsid w:val="00AF78D5"/>
    <w:rsid w:val="00B15449"/>
    <w:rsid w:val="00B46658"/>
    <w:rsid w:val="00B9781E"/>
    <w:rsid w:val="00BC1D47"/>
    <w:rsid w:val="00BF0636"/>
    <w:rsid w:val="00BF79F1"/>
    <w:rsid w:val="00C03035"/>
    <w:rsid w:val="00C139ED"/>
    <w:rsid w:val="00C33079"/>
    <w:rsid w:val="00C66142"/>
    <w:rsid w:val="00C66B56"/>
    <w:rsid w:val="00C67E53"/>
    <w:rsid w:val="00CA3D0C"/>
    <w:rsid w:val="00CB5D24"/>
    <w:rsid w:val="00CB6887"/>
    <w:rsid w:val="00CC09E2"/>
    <w:rsid w:val="00CC373D"/>
    <w:rsid w:val="00CD4C7B"/>
    <w:rsid w:val="00D37BB8"/>
    <w:rsid w:val="00D6137C"/>
    <w:rsid w:val="00D70737"/>
    <w:rsid w:val="00D738D6"/>
    <w:rsid w:val="00D80795"/>
    <w:rsid w:val="00D87E00"/>
    <w:rsid w:val="00D9134D"/>
    <w:rsid w:val="00D9267F"/>
    <w:rsid w:val="00DA7703"/>
    <w:rsid w:val="00DA7A03"/>
    <w:rsid w:val="00DB1818"/>
    <w:rsid w:val="00DC309B"/>
    <w:rsid w:val="00DC4DA2"/>
    <w:rsid w:val="00DE0C24"/>
    <w:rsid w:val="00DF26DC"/>
    <w:rsid w:val="00E07838"/>
    <w:rsid w:val="00E62835"/>
    <w:rsid w:val="00E77645"/>
    <w:rsid w:val="00E852FF"/>
    <w:rsid w:val="00E93BE3"/>
    <w:rsid w:val="00EA22F8"/>
    <w:rsid w:val="00EC4A25"/>
    <w:rsid w:val="00EF66AA"/>
    <w:rsid w:val="00F025A2"/>
    <w:rsid w:val="00F2026E"/>
    <w:rsid w:val="00F2210A"/>
    <w:rsid w:val="00F37743"/>
    <w:rsid w:val="00F423EA"/>
    <w:rsid w:val="00F54A3D"/>
    <w:rsid w:val="00F653B8"/>
    <w:rsid w:val="00F76F8F"/>
    <w:rsid w:val="00F771B1"/>
    <w:rsid w:val="00FA1266"/>
    <w:rsid w:val="00FA512C"/>
    <w:rsid w:val="00FB2BEA"/>
    <w:rsid w:val="00FB2F48"/>
    <w:rsid w:val="00FB7C46"/>
    <w:rsid w:val="00FC1192"/>
    <w:rsid w:val="00FE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D7247F"/>
  <w15:chartTrackingRefBased/>
  <w15:docId w15:val="{E86C22EE-2CD5-43C8-B93E-9ED585244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A7703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nhideWhenUsed/>
    <w:rsid w:val="004B39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B3944"/>
    <w:rPr>
      <w:rFonts w:ascii="Segoe UI" w:hAnsi="Segoe UI" w:cs="Segoe UI"/>
      <w:sz w:val="18"/>
      <w:szCs w:val="18"/>
      <w:lang w:val="en-GB" w:eastAsia="en-US"/>
    </w:rPr>
  </w:style>
  <w:style w:type="character" w:customStyle="1" w:styleId="Heading1Char">
    <w:name w:val="Heading 1 Char"/>
    <w:aliases w:val="H1 Char"/>
    <w:link w:val="Heading1"/>
    <w:rsid w:val="001E7E8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E7E8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1E7E8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7E8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E7E8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E7E8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E7E8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E7E8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E7E8F"/>
    <w:rPr>
      <w:rFonts w:ascii="Arial" w:hAnsi="Arial"/>
      <w:sz w:val="36"/>
      <w:lang w:val="en-GB" w:eastAsia="en-US"/>
    </w:rPr>
  </w:style>
  <w:style w:type="paragraph" w:styleId="Index2">
    <w:name w:val="index 2"/>
    <w:basedOn w:val="Index1"/>
    <w:rsid w:val="001E7E8F"/>
    <w:pPr>
      <w:ind w:left="284"/>
    </w:pPr>
  </w:style>
  <w:style w:type="paragraph" w:styleId="Index1">
    <w:name w:val="index 1"/>
    <w:basedOn w:val="Normal"/>
    <w:rsid w:val="001E7E8F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1E7E8F"/>
    <w:pPr>
      <w:ind w:left="851"/>
    </w:pPr>
  </w:style>
  <w:style w:type="character" w:styleId="FootnoteReference">
    <w:name w:val="footnote reference"/>
    <w:rsid w:val="001E7E8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7E8F"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link w:val="FootnoteText"/>
    <w:rsid w:val="001E7E8F"/>
    <w:rPr>
      <w:rFonts w:eastAsia="SimSun"/>
      <w:sz w:val="16"/>
      <w:lang w:val="en-GB" w:eastAsia="en-US"/>
    </w:rPr>
  </w:style>
  <w:style w:type="paragraph" w:styleId="ListBullet2">
    <w:name w:val="List Bullet 2"/>
    <w:basedOn w:val="ListBullet"/>
    <w:rsid w:val="001E7E8F"/>
    <w:pPr>
      <w:ind w:left="851"/>
    </w:pPr>
  </w:style>
  <w:style w:type="paragraph" w:styleId="ListBullet3">
    <w:name w:val="List Bullet 3"/>
    <w:basedOn w:val="ListBullet2"/>
    <w:rsid w:val="001E7E8F"/>
    <w:pPr>
      <w:ind w:left="1135"/>
    </w:pPr>
  </w:style>
  <w:style w:type="paragraph" w:styleId="ListNumber">
    <w:name w:val="List Number"/>
    <w:basedOn w:val="List"/>
    <w:rsid w:val="001E7E8F"/>
  </w:style>
  <w:style w:type="paragraph" w:styleId="List2">
    <w:name w:val="List 2"/>
    <w:basedOn w:val="List"/>
    <w:rsid w:val="001E7E8F"/>
    <w:pPr>
      <w:ind w:left="851"/>
    </w:pPr>
  </w:style>
  <w:style w:type="paragraph" w:styleId="List3">
    <w:name w:val="List 3"/>
    <w:basedOn w:val="List2"/>
    <w:rsid w:val="001E7E8F"/>
    <w:pPr>
      <w:ind w:left="1135"/>
    </w:pPr>
  </w:style>
  <w:style w:type="paragraph" w:styleId="List4">
    <w:name w:val="List 4"/>
    <w:basedOn w:val="List3"/>
    <w:rsid w:val="001E7E8F"/>
    <w:pPr>
      <w:ind w:left="1418"/>
    </w:pPr>
  </w:style>
  <w:style w:type="paragraph" w:styleId="List5">
    <w:name w:val="List 5"/>
    <w:basedOn w:val="List4"/>
    <w:rsid w:val="001E7E8F"/>
    <w:pPr>
      <w:ind w:left="1702"/>
    </w:pPr>
  </w:style>
  <w:style w:type="paragraph" w:styleId="List">
    <w:name w:val="List"/>
    <w:basedOn w:val="Normal"/>
    <w:rsid w:val="001E7E8F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1E7E8F"/>
  </w:style>
  <w:style w:type="paragraph" w:styleId="ListBullet4">
    <w:name w:val="List Bullet 4"/>
    <w:basedOn w:val="ListBullet3"/>
    <w:rsid w:val="001E7E8F"/>
    <w:pPr>
      <w:ind w:left="1418"/>
    </w:pPr>
  </w:style>
  <w:style w:type="paragraph" w:styleId="ListBullet5">
    <w:name w:val="List Bullet 5"/>
    <w:basedOn w:val="ListBullet4"/>
    <w:rsid w:val="001E7E8F"/>
    <w:pPr>
      <w:ind w:left="1702"/>
    </w:pPr>
  </w:style>
  <w:style w:type="character" w:customStyle="1" w:styleId="FooterChar">
    <w:name w:val="Footer Char"/>
    <w:link w:val="Footer"/>
    <w:rsid w:val="001E7E8F"/>
    <w:rPr>
      <w:rFonts w:ascii="Arial" w:hAnsi="Arial"/>
      <w:b/>
      <w:i/>
      <w:noProof/>
      <w:sz w:val="18"/>
      <w:lang w:val="en-GB" w:eastAsia="ja-JP"/>
    </w:rPr>
  </w:style>
  <w:style w:type="paragraph" w:customStyle="1" w:styleId="tdoc-header">
    <w:name w:val="tdoc-header"/>
    <w:rsid w:val="001E7E8F"/>
    <w:rPr>
      <w:rFonts w:ascii="Arial" w:eastAsia="SimSun" w:hAnsi="Arial"/>
      <w:noProof/>
      <w:sz w:val="24"/>
      <w:lang w:val="en-GB" w:eastAsia="en-US"/>
    </w:rPr>
  </w:style>
  <w:style w:type="character" w:styleId="CommentReference">
    <w:name w:val="annotation reference"/>
    <w:rsid w:val="001E7E8F"/>
    <w:rPr>
      <w:sz w:val="16"/>
    </w:rPr>
  </w:style>
  <w:style w:type="paragraph" w:styleId="CommentText">
    <w:name w:val="annotation text"/>
    <w:basedOn w:val="Normal"/>
    <w:link w:val="CommentTextChar"/>
    <w:rsid w:val="001E7E8F"/>
    <w:rPr>
      <w:rFonts w:eastAsia="SimSun"/>
    </w:rPr>
  </w:style>
  <w:style w:type="character" w:customStyle="1" w:styleId="CommentTextChar">
    <w:name w:val="Comment Text Char"/>
    <w:link w:val="CommentText"/>
    <w:rsid w:val="001E7E8F"/>
    <w:rPr>
      <w:rFonts w:eastAsia="SimSun"/>
      <w:lang w:val="en-GB" w:eastAsia="en-US"/>
    </w:rPr>
  </w:style>
  <w:style w:type="character" w:styleId="FollowedHyperlink">
    <w:name w:val="FollowedHyperlink"/>
    <w:rsid w:val="001E7E8F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1E7E8F"/>
    <w:rPr>
      <w:b/>
      <w:bCs/>
    </w:rPr>
  </w:style>
  <w:style w:type="character" w:customStyle="1" w:styleId="CommentSubjectChar">
    <w:name w:val="Comment Subject Char"/>
    <w:link w:val="CommentSubject"/>
    <w:rsid w:val="001E7E8F"/>
    <w:rPr>
      <w:rFonts w:eastAsia="SimSun"/>
      <w:b/>
      <w:bCs/>
      <w:lang w:val="en-GB" w:eastAsia="en-US"/>
    </w:rPr>
  </w:style>
  <w:style w:type="character" w:customStyle="1" w:styleId="THChar">
    <w:name w:val="TH Char"/>
    <w:link w:val="TH"/>
    <w:qFormat/>
    <w:rsid w:val="001E7E8F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1E7E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E7E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E7E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rsid w:val="001E7E8F"/>
    <w:rPr>
      <w:lang w:val="en-GB" w:eastAsia="en-US"/>
    </w:rPr>
  </w:style>
  <w:style w:type="character" w:customStyle="1" w:styleId="TACChar">
    <w:name w:val="TAC Char"/>
    <w:link w:val="TAC"/>
    <w:rsid w:val="001E7E8F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1E7E8F"/>
    <w:pPr>
      <w:overflowPunct w:val="0"/>
      <w:autoSpaceDE w:val="0"/>
      <w:autoSpaceDN w:val="0"/>
      <w:adjustRightInd w:val="0"/>
      <w:ind w:left="567"/>
      <w:textAlignment w:val="baseline"/>
    </w:pPr>
    <w:rPr>
      <w:rFonts w:eastAsia="SimSun"/>
      <w:lang w:val="x-none" w:eastAsia="en-GB"/>
    </w:rPr>
  </w:style>
  <w:style w:type="character" w:customStyle="1" w:styleId="CRCoverPageZchn">
    <w:name w:val="CR Cover Page Zchn"/>
    <w:link w:val="CRCoverPage"/>
    <w:rsid w:val="001E7E8F"/>
    <w:rPr>
      <w:rFonts w:ascii="Arial" w:eastAsia="MS Mincho" w:hAnsi="Arial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E7E8F"/>
    <w:pPr>
      <w:numPr>
        <w:ilvl w:val="1"/>
      </w:numPr>
      <w:spacing w:after="160"/>
    </w:pPr>
    <w:rPr>
      <w:rFonts w:ascii="Calibri" w:eastAsia="SimSun" w:hAnsi="Calibri" w:cs="Arial"/>
      <w:color w:val="5A5A5A"/>
      <w:spacing w:val="15"/>
      <w:sz w:val="22"/>
      <w:szCs w:val="22"/>
    </w:rPr>
  </w:style>
  <w:style w:type="character" w:customStyle="1" w:styleId="SubtitleChar">
    <w:name w:val="Subtitle Char"/>
    <w:link w:val="Subtitle"/>
    <w:rsid w:val="001E7E8F"/>
    <w:rPr>
      <w:rFonts w:ascii="Calibri" w:eastAsia="SimSun" w:hAnsi="Calibri" w:cs="Arial"/>
      <w:color w:val="5A5A5A"/>
      <w:spacing w:val="15"/>
      <w:sz w:val="22"/>
      <w:szCs w:val="22"/>
      <w:lang w:val="en-GB" w:eastAsia="en-US"/>
    </w:rPr>
  </w:style>
  <w:style w:type="character" w:customStyle="1" w:styleId="EditorsNoteChar">
    <w:name w:val="Editor's Note Char"/>
    <w:link w:val="EditorsNote"/>
    <w:rsid w:val="001E7E8F"/>
    <w:rPr>
      <w:color w:val="FF0000"/>
      <w:lang w:val="en-GB" w:eastAsia="en-US"/>
    </w:rPr>
  </w:style>
  <w:style w:type="character" w:customStyle="1" w:styleId="PLChar">
    <w:name w:val="PL Char"/>
    <w:link w:val="PL"/>
    <w:qFormat/>
    <w:rsid w:val="001E7E8F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1E7E8F"/>
    <w:rPr>
      <w:rFonts w:ascii="Arial" w:eastAsia="SimSun" w:hAnsi="Arial"/>
      <w:sz w:val="18"/>
      <w:lang w:val="en-GB" w:eastAsia="en-US"/>
    </w:rPr>
  </w:style>
  <w:style w:type="paragraph" w:customStyle="1" w:styleId="FL">
    <w:name w:val="FL"/>
    <w:basedOn w:val="Normal"/>
    <w:rsid w:val="001E7E8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1E7E8F"/>
    <w:rPr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1E7E8F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1E7E8F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1E7E8F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1E7E8F"/>
    <w:rPr>
      <w:lang w:val="en-GB" w:eastAsia="en-GB"/>
    </w:rPr>
  </w:style>
  <w:style w:type="paragraph" w:customStyle="1" w:styleId="NormalArial">
    <w:name w:val="Normal + Arial"/>
    <w:aliases w:val="9 pt,Left:  0,45 cm,After:  0 pt,First line:  0,08 ch,TAL + Bold,2 cm"/>
    <w:basedOn w:val="Normal"/>
    <w:rsid w:val="001E7E8F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B1Zchn">
    <w:name w:val="B1 Zchn"/>
    <w:rsid w:val="001E7E8F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rsid w:val="001E7E8F"/>
    <w:rPr>
      <w:rFonts w:ascii="Arial" w:eastAsia="Times New Roman" w:hAnsi="Arial"/>
      <w:b/>
      <w:lang w:val="en-GB" w:eastAsia="en-GB"/>
    </w:rPr>
  </w:style>
  <w:style w:type="character" w:customStyle="1" w:styleId="B2Char">
    <w:name w:val="B2 Char"/>
    <w:link w:val="B2"/>
    <w:rsid w:val="001E7E8F"/>
    <w:rPr>
      <w:lang w:val="en-GB" w:eastAsia="en-US"/>
    </w:rPr>
  </w:style>
  <w:style w:type="character" w:customStyle="1" w:styleId="EXChar">
    <w:name w:val="EX Char"/>
    <w:link w:val="EX"/>
    <w:locked/>
    <w:rsid w:val="001E7E8F"/>
    <w:rPr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E7E8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E7E8F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E7E8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E7E8F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1E7E8F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link w:val="BodyText"/>
    <w:rsid w:val="001E7E8F"/>
    <w:rPr>
      <w:lang w:val="en-GB" w:eastAsia="en-GB"/>
    </w:rPr>
  </w:style>
  <w:style w:type="paragraph" w:customStyle="1" w:styleId="FirstChange">
    <w:name w:val="First Change"/>
    <w:basedOn w:val="Normal"/>
    <w:rsid w:val="001E7E8F"/>
    <w:pPr>
      <w:jc w:val="center"/>
    </w:pPr>
    <w:rPr>
      <w:rFonts w:eastAsia="SimSun"/>
      <w:color w:val="FF0000"/>
    </w:rPr>
  </w:style>
  <w:style w:type="paragraph" w:styleId="IndexHeading">
    <w:name w:val="index heading"/>
    <w:basedOn w:val="Normal"/>
    <w:next w:val="Normal"/>
    <w:rsid w:val="00AF26FC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AF26FC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AF26FC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AF26FC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AF26F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AF26FC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AF26F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AF26FC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F26FC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AF26FC"/>
    <w:rPr>
      <w:rFonts w:ascii="Courier New" w:eastAsia="SimSun" w:hAnsi="Courier New"/>
      <w:lang w:val="nb-NO"/>
    </w:rPr>
  </w:style>
  <w:style w:type="character" w:customStyle="1" w:styleId="PlainTextChar">
    <w:name w:val="Plain Text Char"/>
    <w:link w:val="PlainText"/>
    <w:rsid w:val="00AF26FC"/>
    <w:rPr>
      <w:rFonts w:ascii="Courier New" w:eastAsia="SimSun" w:hAnsi="Courier New"/>
      <w:lang w:val="nb-NO" w:eastAsia="en-US"/>
    </w:rPr>
  </w:style>
  <w:style w:type="character" w:styleId="Strong">
    <w:name w:val="Strong"/>
    <w:uiPriority w:val="22"/>
    <w:qFormat/>
    <w:rsid w:val="00AF26FC"/>
    <w:rPr>
      <w:b/>
      <w:bCs/>
    </w:rPr>
  </w:style>
  <w:style w:type="paragraph" w:customStyle="1" w:styleId="1">
    <w:name w:val="목록 단락1"/>
    <w:basedOn w:val="Normal"/>
    <w:uiPriority w:val="34"/>
    <w:qFormat/>
    <w:rsid w:val="00AF26FC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eastAsia="ja-JP"/>
    </w:rPr>
  </w:style>
  <w:style w:type="paragraph" w:styleId="NoSpacing">
    <w:name w:val="No Spacing"/>
    <w:basedOn w:val="Normal"/>
    <w:qFormat/>
    <w:rsid w:val="00AF26FC"/>
    <w:pPr>
      <w:suppressAutoHyphens/>
      <w:spacing w:after="0"/>
    </w:pPr>
    <w:rPr>
      <w:rFonts w:ascii="Calibri" w:eastAsia="Calibri" w:hAnsi="Calibri"/>
      <w:sz w:val="22"/>
      <w:szCs w:val="22"/>
      <w:lang w:eastAsia="fr-FR"/>
    </w:rPr>
  </w:style>
  <w:style w:type="character" w:customStyle="1" w:styleId="NOChar">
    <w:name w:val="NO Char"/>
    <w:link w:val="NO"/>
    <w:rsid w:val="00AF26FC"/>
    <w:rPr>
      <w:lang w:val="en-GB" w:eastAsia="en-US"/>
    </w:rPr>
  </w:style>
  <w:style w:type="paragraph" w:customStyle="1" w:styleId="Conclusion">
    <w:name w:val="Conclusion"/>
    <w:basedOn w:val="Normal"/>
    <w:rsid w:val="00AF26FC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paragraph" w:customStyle="1" w:styleId="Proposal">
    <w:name w:val="Proposal"/>
    <w:basedOn w:val="Normal"/>
    <w:rsid w:val="00AF26FC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engXian" w:hAnsi="Arial"/>
      <w:b/>
      <w:bCs/>
      <w:lang w:eastAsia="zh-CN"/>
    </w:rPr>
  </w:style>
  <w:style w:type="character" w:customStyle="1" w:styleId="msoins0">
    <w:name w:val="msoins"/>
    <w:rsid w:val="00AF26FC"/>
  </w:style>
  <w:style w:type="paragraph" w:customStyle="1" w:styleId="TALLeft1">
    <w:name w:val="TAL + Left:  1"/>
    <w:aliases w:val="00 cm"/>
    <w:basedOn w:val="TAL"/>
    <w:link w:val="TALLeft100cmCharChar"/>
    <w:rsid w:val="00AF26FC"/>
    <w:pPr>
      <w:overflowPunct w:val="0"/>
      <w:autoSpaceDE w:val="0"/>
      <w:autoSpaceDN w:val="0"/>
      <w:adjustRightInd w:val="0"/>
      <w:ind w:left="567"/>
      <w:textAlignment w:val="baseline"/>
    </w:pPr>
    <w:rPr>
      <w:rFonts w:eastAsia="SimSu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AF26FC"/>
    <w:rPr>
      <w:rFonts w:ascii="Arial" w:eastAsia="SimSu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AF26FC"/>
    <w:pPr>
      <w:keepNext/>
      <w:keepLines/>
      <w:kinsoku w:val="0"/>
      <w:spacing w:after="0"/>
      <w:ind w:left="709"/>
    </w:pPr>
    <w:rPr>
      <w:rFonts w:ascii="Arial" w:eastAsia="SimSun" w:hAnsi="Arial" w:cs="Arial"/>
      <w:bCs/>
      <w:sz w:val="18"/>
      <w:szCs w:val="18"/>
      <w:lang w:eastAsia="zh-CN"/>
    </w:rPr>
  </w:style>
  <w:style w:type="paragraph" w:styleId="BodyText2">
    <w:name w:val="Body Text 2"/>
    <w:basedOn w:val="Normal"/>
    <w:link w:val="BodyText2Char"/>
    <w:rsid w:val="00AF26FC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AF26FC"/>
    <w:rPr>
      <w:rFonts w:eastAsia="SimSun"/>
      <w:lang w:val="en-GB" w:eastAsia="en-US"/>
    </w:rPr>
  </w:style>
  <w:style w:type="character" w:customStyle="1" w:styleId="B3Char">
    <w:name w:val="B3 Char"/>
    <w:link w:val="B3"/>
    <w:rsid w:val="00AF26FC"/>
    <w:rPr>
      <w:lang w:val="en-GB" w:eastAsia="en-US"/>
    </w:rPr>
  </w:style>
  <w:style w:type="character" w:styleId="Mention">
    <w:name w:val="Mention"/>
    <w:uiPriority w:val="99"/>
    <w:semiHidden/>
    <w:unhideWhenUsed/>
    <w:rsid w:val="00AF26FC"/>
    <w:rPr>
      <w:color w:val="2B579A"/>
      <w:shd w:val="clear" w:color="auto" w:fill="E6E6E6"/>
    </w:rPr>
  </w:style>
  <w:style w:type="character" w:customStyle="1" w:styleId="B1Char1">
    <w:name w:val="B1 Char1"/>
    <w:rsid w:val="00AF26FC"/>
    <w:rPr>
      <w:rFonts w:ascii="Times New Roman" w:hAnsi="Times New Roman"/>
      <w:lang w:eastAsia="en-US"/>
    </w:rPr>
  </w:style>
  <w:style w:type="character" w:customStyle="1" w:styleId="NOZchn">
    <w:name w:val="NO Zchn"/>
    <w:locked/>
    <w:rsid w:val="00AF26FC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Zchn">
    <w:name w:val="Editor's Note Zchn"/>
    <w:rsid w:val="00AF26FC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Left0">
    <w:name w:val="TAL + Left:  0"/>
    <w:aliases w:val="4 cm"/>
    <w:basedOn w:val="TAL"/>
    <w:rsid w:val="00AF26FC"/>
    <w:pPr>
      <w:overflowPunct w:val="0"/>
      <w:autoSpaceDE w:val="0"/>
      <w:autoSpaceDN w:val="0"/>
      <w:adjustRightInd w:val="0"/>
      <w:ind w:left="206"/>
      <w:textAlignment w:val="baseline"/>
    </w:pPr>
    <w:rPr>
      <w:rFonts w:eastAsia="SimSun" w:cs="Arial"/>
      <w:lang w:eastAsia="ja-JP"/>
    </w:rPr>
  </w:style>
  <w:style w:type="character" w:styleId="LineNumber">
    <w:name w:val="line number"/>
    <w:rsid w:val="00AF26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.vsd"/><Relationship Id="rId26" Type="http://schemas.openxmlformats.org/officeDocument/2006/relationships/oleObject" Target="embeddings/oleObject3.bin"/><Relationship Id="rId3" Type="http://schemas.openxmlformats.org/officeDocument/2006/relationships/settings" Target="settings.xml"/><Relationship Id="rId21" Type="http://schemas.openxmlformats.org/officeDocument/2006/relationships/image" Target="media/image6.emf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4.emf"/><Relationship Id="rId25" Type="http://schemas.openxmlformats.org/officeDocument/2006/relationships/image" Target="media/image8.emf"/><Relationship Id="rId2" Type="http://schemas.openxmlformats.org/officeDocument/2006/relationships/styles" Target="styles.xml"/><Relationship Id="rId16" Type="http://schemas.openxmlformats.org/officeDocument/2006/relationships/image" Target="media/image3.emf"/><Relationship Id="rId20" Type="http://schemas.openxmlformats.org/officeDocument/2006/relationships/oleObject" Target="embeddings/Microsoft_Visio_2003-2010_Drawing1.vsd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image" Target="media/image2.emf"/><Relationship Id="rId23" Type="http://schemas.openxmlformats.org/officeDocument/2006/relationships/image" Target="media/image7.emf"/><Relationship Id="rId28" Type="http://schemas.microsoft.com/office/2011/relationships/people" Target="people.xml"/><Relationship Id="rId10" Type="http://schemas.openxmlformats.org/officeDocument/2006/relationships/footer" Target="footer2.xml"/><Relationship Id="rId19" Type="http://schemas.openxmlformats.org/officeDocument/2006/relationships/image" Target="media/image5.emf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package" Target="embeddings/Microsoft_Visio_Drawing.vsdx"/><Relationship Id="rId22" Type="http://schemas.openxmlformats.org/officeDocument/2006/relationships/oleObject" Target="embeddings/oleObject1.bin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67</TotalTime>
  <Pages>137</Pages>
  <Words>45723</Words>
  <Characters>251481</Characters>
  <Application>Microsoft Office Word</Application>
  <DocSecurity>0</DocSecurity>
  <Lines>2095</Lines>
  <Paragraphs>593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296611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32</cp:revision>
  <dcterms:created xsi:type="dcterms:W3CDTF">2019-11-03T18:00:00Z</dcterms:created>
  <dcterms:modified xsi:type="dcterms:W3CDTF">2020-04-09T20:11:00Z</dcterms:modified>
</cp:coreProperties>
</file>